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D556AE">
      <w:pPr>
        <w:pStyle w:val="12"/>
        <w:spacing w:before="6"/>
        <w:rPr>
          <w:rFonts w:hint="default"/>
          <w:sz w:val="36"/>
          <w:lang w:val="en-IN"/>
        </w:rPr>
      </w:pPr>
      <w:r>
        <w:rPr>
          <w:rFonts w:hint="default"/>
          <w:sz w:val="36"/>
          <w:lang w:val="en-IN"/>
        </w:rPr>
        <w:t xml:space="preserve"> </w:t>
      </w:r>
    </w:p>
    <w:p w14:paraId="77169A84">
      <w:pPr>
        <w:spacing w:before="1"/>
        <w:ind w:left="508" w:right="856" w:hanging="2"/>
        <w:jc w:val="center"/>
        <w:rPr>
          <w:b/>
          <w:i/>
          <w:sz w:val="36"/>
        </w:rPr>
      </w:pPr>
      <w:bookmarkStart w:id="0" w:name="Geological Report on Reconnaissance Surv"/>
      <w:bookmarkEnd w:id="0"/>
      <w:r>
        <w:rPr>
          <w:b/>
          <w:i/>
          <w:sz w:val="36"/>
        </w:rPr>
        <w:t>Geological Report on Reconnaissance Survey (G4 Stage) for Graphite</w:t>
      </w:r>
      <w:r>
        <w:rPr>
          <w:b/>
          <w:i/>
          <w:spacing w:val="-5"/>
          <w:sz w:val="36"/>
        </w:rPr>
        <w:t xml:space="preserve"> </w:t>
      </w:r>
      <w:r>
        <w:rPr>
          <w:b/>
          <w:i/>
          <w:sz w:val="36"/>
        </w:rPr>
        <w:t>in</w:t>
      </w:r>
      <w:r>
        <w:rPr>
          <w:b/>
          <w:i/>
          <w:spacing w:val="-8"/>
          <w:sz w:val="36"/>
        </w:rPr>
        <w:t xml:space="preserve"> </w:t>
      </w:r>
      <w:r>
        <w:rPr>
          <w:b/>
          <w:i/>
          <w:sz w:val="36"/>
        </w:rPr>
        <w:t>Dindo-Belkurta-Basera</w:t>
      </w:r>
      <w:r>
        <w:rPr>
          <w:b/>
          <w:i/>
          <w:spacing w:val="-6"/>
          <w:sz w:val="36"/>
        </w:rPr>
        <w:t xml:space="preserve"> </w:t>
      </w:r>
      <w:r>
        <w:rPr>
          <w:b/>
          <w:i/>
          <w:sz w:val="36"/>
        </w:rPr>
        <w:t>Block,</w:t>
      </w:r>
      <w:r>
        <w:rPr>
          <w:b/>
          <w:i/>
          <w:spacing w:val="-7"/>
          <w:sz w:val="36"/>
        </w:rPr>
        <w:t xml:space="preserve"> </w:t>
      </w:r>
      <w:r>
        <w:rPr>
          <w:b/>
          <w:i/>
          <w:sz w:val="36"/>
        </w:rPr>
        <w:t>District</w:t>
      </w:r>
      <w:r>
        <w:rPr>
          <w:b/>
          <w:i/>
          <w:spacing w:val="-6"/>
          <w:sz w:val="36"/>
        </w:rPr>
        <w:t xml:space="preserve"> </w:t>
      </w:r>
      <w:r>
        <w:rPr>
          <w:b/>
          <w:i/>
          <w:sz w:val="36"/>
        </w:rPr>
        <w:t>-</w:t>
      </w:r>
      <w:r>
        <w:rPr>
          <w:b/>
          <w:i/>
          <w:spacing w:val="-5"/>
          <w:sz w:val="36"/>
        </w:rPr>
        <w:t xml:space="preserve"> </w:t>
      </w:r>
      <w:r>
        <w:rPr>
          <w:b/>
          <w:i/>
          <w:sz w:val="36"/>
        </w:rPr>
        <w:t>Balrampur, State - Chhattisgarh</w:t>
      </w:r>
    </w:p>
    <w:p w14:paraId="3652FBE0">
      <w:pPr>
        <w:pStyle w:val="12"/>
        <w:rPr>
          <w:b/>
          <w:i/>
          <w:sz w:val="36"/>
        </w:rPr>
      </w:pPr>
    </w:p>
    <w:p w14:paraId="355A2E34">
      <w:pPr>
        <w:pStyle w:val="12"/>
        <w:rPr>
          <w:b/>
          <w:i/>
          <w:sz w:val="36"/>
        </w:rPr>
      </w:pPr>
    </w:p>
    <w:p w14:paraId="73B8CD0D">
      <w:pPr>
        <w:pStyle w:val="12"/>
        <w:spacing w:before="41"/>
        <w:rPr>
          <w:b/>
          <w:i/>
          <w:sz w:val="36"/>
        </w:rPr>
      </w:pPr>
    </w:p>
    <w:p w14:paraId="45457AC6">
      <w:pPr>
        <w:spacing w:before="0"/>
        <w:ind w:left="2106" w:right="2455" w:firstLine="0"/>
        <w:jc w:val="center"/>
        <w:rPr>
          <w:i/>
          <w:sz w:val="28"/>
        </w:rPr>
      </w:pPr>
      <w:r>
        <w:rPr>
          <w:i/>
          <w:sz w:val="28"/>
        </w:rPr>
        <w:t>Prepared</w:t>
      </w:r>
      <w:r>
        <w:rPr>
          <w:i/>
          <w:spacing w:val="-10"/>
          <w:sz w:val="28"/>
        </w:rPr>
        <w:t xml:space="preserve"> </w:t>
      </w:r>
      <w:r>
        <w:rPr>
          <w:i/>
          <w:spacing w:val="-5"/>
          <w:sz w:val="28"/>
        </w:rPr>
        <w:t>for</w:t>
      </w:r>
    </w:p>
    <w:p w14:paraId="77F90A95">
      <w:pPr>
        <w:pStyle w:val="12"/>
        <w:spacing w:before="48"/>
        <w:rPr>
          <w:i/>
          <w:sz w:val="28"/>
        </w:rPr>
      </w:pPr>
    </w:p>
    <w:p w14:paraId="782A2ED9">
      <w:pPr>
        <w:pStyle w:val="4"/>
        <w:spacing w:line="368" w:lineRule="exact"/>
        <w:ind w:left="2107" w:right="2455"/>
      </w:pPr>
      <w:r>
        <w:t>National</w:t>
      </w:r>
      <w:r>
        <w:rPr>
          <w:spacing w:val="-13"/>
        </w:rPr>
        <w:t xml:space="preserve"> </w:t>
      </w:r>
      <w:r>
        <w:t>Mineral</w:t>
      </w:r>
      <w:r>
        <w:rPr>
          <w:spacing w:val="-13"/>
        </w:rPr>
        <w:t xml:space="preserve"> </w:t>
      </w:r>
      <w:r>
        <w:t>Exploration</w:t>
      </w:r>
      <w:r>
        <w:rPr>
          <w:spacing w:val="-11"/>
        </w:rPr>
        <w:t xml:space="preserve"> </w:t>
      </w:r>
      <w:r>
        <w:t>Trust</w:t>
      </w:r>
      <w:r>
        <w:rPr>
          <w:spacing w:val="-12"/>
        </w:rPr>
        <w:t xml:space="preserve"> </w:t>
      </w:r>
      <w:r>
        <w:rPr>
          <w:spacing w:val="-2"/>
        </w:rPr>
        <w:t>(NMET)</w:t>
      </w:r>
    </w:p>
    <w:p w14:paraId="4D1BE93B">
      <w:pPr>
        <w:spacing w:before="0"/>
        <w:ind w:left="3698" w:right="4047" w:hanging="1"/>
        <w:jc w:val="center"/>
        <w:rPr>
          <w:sz w:val="32"/>
        </w:rPr>
      </w:pPr>
      <w:r>
        <w:rPr>
          <w:sz w:val="32"/>
        </w:rPr>
        <w:t>Ministry of Mines</w:t>
      </w:r>
      <w:r>
        <w:rPr>
          <w:spacing w:val="40"/>
          <w:sz w:val="32"/>
        </w:rPr>
        <w:t xml:space="preserve"> </w:t>
      </w:r>
      <w:r>
        <w:rPr>
          <w:sz w:val="32"/>
        </w:rPr>
        <w:t>Room</w:t>
      </w:r>
      <w:r>
        <w:rPr>
          <w:spacing w:val="-10"/>
          <w:sz w:val="32"/>
        </w:rPr>
        <w:t xml:space="preserve"> </w:t>
      </w:r>
      <w:r>
        <w:rPr>
          <w:sz w:val="32"/>
        </w:rPr>
        <w:t>No.</w:t>
      </w:r>
      <w:r>
        <w:rPr>
          <w:spacing w:val="-9"/>
          <w:sz w:val="32"/>
        </w:rPr>
        <w:t xml:space="preserve"> </w:t>
      </w:r>
      <w:r>
        <w:rPr>
          <w:sz w:val="32"/>
        </w:rPr>
        <w:t>327,</w:t>
      </w:r>
      <w:r>
        <w:rPr>
          <w:spacing w:val="-12"/>
          <w:sz w:val="32"/>
        </w:rPr>
        <w:t xml:space="preserve"> </w:t>
      </w:r>
      <w:r>
        <w:rPr>
          <w:sz w:val="32"/>
        </w:rPr>
        <w:t>A</w:t>
      </w:r>
      <w:r>
        <w:rPr>
          <w:spacing w:val="-9"/>
          <w:sz w:val="32"/>
        </w:rPr>
        <w:t xml:space="preserve"> </w:t>
      </w:r>
      <w:r>
        <w:rPr>
          <w:sz w:val="32"/>
        </w:rPr>
        <w:t>-Wing Shastri Bhawan</w:t>
      </w:r>
    </w:p>
    <w:p w14:paraId="00AD8159">
      <w:pPr>
        <w:spacing w:before="0"/>
        <w:ind w:left="3487" w:right="3836" w:firstLine="0"/>
        <w:jc w:val="center"/>
        <w:rPr>
          <w:sz w:val="32"/>
        </w:rPr>
      </w:pPr>
      <w:r>
        <w:rPr>
          <w:sz w:val="32"/>
        </w:rPr>
        <w:t>Dr.</w:t>
      </w:r>
      <w:r>
        <w:rPr>
          <w:spacing w:val="-14"/>
          <w:sz w:val="32"/>
        </w:rPr>
        <w:t xml:space="preserve"> </w:t>
      </w:r>
      <w:r>
        <w:rPr>
          <w:sz w:val="32"/>
        </w:rPr>
        <w:t>Rajendra</w:t>
      </w:r>
      <w:r>
        <w:rPr>
          <w:spacing w:val="-12"/>
          <w:sz w:val="32"/>
        </w:rPr>
        <w:t xml:space="preserve"> </w:t>
      </w:r>
      <w:r>
        <w:rPr>
          <w:sz w:val="32"/>
        </w:rPr>
        <w:t>Prasad</w:t>
      </w:r>
      <w:r>
        <w:rPr>
          <w:spacing w:val="-15"/>
          <w:sz w:val="32"/>
        </w:rPr>
        <w:t xml:space="preserve"> </w:t>
      </w:r>
      <w:r>
        <w:rPr>
          <w:sz w:val="32"/>
        </w:rPr>
        <w:t>Road New Delhi - 110001</w:t>
      </w:r>
    </w:p>
    <w:p w14:paraId="3503F5DD">
      <w:pPr>
        <w:pStyle w:val="12"/>
        <w:rPr>
          <w:sz w:val="32"/>
        </w:rPr>
      </w:pPr>
    </w:p>
    <w:p w14:paraId="1B329830">
      <w:pPr>
        <w:pStyle w:val="12"/>
        <w:spacing w:before="365"/>
        <w:rPr>
          <w:sz w:val="32"/>
        </w:rPr>
      </w:pPr>
    </w:p>
    <w:p w14:paraId="2840BAAD">
      <w:pPr>
        <w:spacing w:before="0"/>
        <w:ind w:left="2106" w:right="2455" w:firstLine="0"/>
        <w:jc w:val="center"/>
        <w:rPr>
          <w:i/>
          <w:sz w:val="28"/>
        </w:rPr>
      </w:pPr>
      <w:r>
        <w:rPr>
          <w:i/>
          <w:sz w:val="28"/>
        </w:rPr>
        <w:t>Prepared</w:t>
      </w:r>
      <w:r>
        <w:rPr>
          <w:i/>
          <w:spacing w:val="-10"/>
          <w:sz w:val="28"/>
        </w:rPr>
        <w:t xml:space="preserve"> </w:t>
      </w:r>
      <w:r>
        <w:rPr>
          <w:i/>
          <w:spacing w:val="-5"/>
          <w:sz w:val="28"/>
        </w:rPr>
        <w:t>by</w:t>
      </w:r>
    </w:p>
    <w:p w14:paraId="340F620D">
      <w:pPr>
        <w:pStyle w:val="12"/>
        <w:spacing w:before="2"/>
        <w:rPr>
          <w:i/>
          <w:sz w:val="28"/>
        </w:rPr>
      </w:pPr>
    </w:p>
    <w:p w14:paraId="54973E4A">
      <w:pPr>
        <w:pStyle w:val="6"/>
        <w:ind w:left="4131" w:right="4481" w:firstLine="0"/>
        <w:jc w:val="center"/>
      </w:pPr>
      <w:r>
        <w:t>Avijit Roy Geologist</w:t>
      </w:r>
      <w:r>
        <w:rPr>
          <w:spacing w:val="-18"/>
        </w:rPr>
        <w:t xml:space="preserve"> </w:t>
      </w:r>
      <w:r>
        <w:t>(Jr.)</w:t>
      </w:r>
    </w:p>
    <w:p w14:paraId="68E7802C">
      <w:pPr>
        <w:spacing w:before="321"/>
        <w:ind w:left="5179" w:right="0" w:firstLine="0"/>
        <w:jc w:val="left"/>
        <w:rPr>
          <w:i/>
          <w:sz w:val="28"/>
        </w:rPr>
      </w:pPr>
      <w:r>
        <w:rPr>
          <w:i/>
          <w:spacing w:val="-10"/>
          <w:sz w:val="28"/>
        </w:rPr>
        <w:t>&amp;</w:t>
      </w:r>
    </w:p>
    <w:p w14:paraId="7D28435E">
      <w:pPr>
        <w:pStyle w:val="12"/>
        <w:spacing w:before="1"/>
        <w:rPr>
          <w:i/>
          <w:sz w:val="28"/>
        </w:rPr>
      </w:pPr>
    </w:p>
    <w:p w14:paraId="2F0AEE4A">
      <w:pPr>
        <w:spacing w:before="1"/>
        <w:ind w:left="4132" w:right="4481" w:firstLine="0"/>
        <w:jc w:val="center"/>
        <w:rPr>
          <w:b/>
          <w:sz w:val="28"/>
        </w:rPr>
      </w:pPr>
      <w:r>
        <w:rPr>
          <w:b/>
          <w:sz w:val="28"/>
        </w:rPr>
        <w:t>Swarbhanu</w:t>
      </w:r>
      <w:r>
        <w:rPr>
          <w:b/>
          <w:spacing w:val="-18"/>
          <w:sz w:val="28"/>
        </w:rPr>
        <w:t xml:space="preserve"> </w:t>
      </w:r>
      <w:r>
        <w:rPr>
          <w:b/>
          <w:sz w:val="28"/>
        </w:rPr>
        <w:t>Dey Geologist (Jr.)</w:t>
      </w:r>
    </w:p>
    <w:p w14:paraId="0574FAE2">
      <w:pPr>
        <w:pStyle w:val="12"/>
        <w:rPr>
          <w:b/>
          <w:sz w:val="28"/>
        </w:rPr>
      </w:pPr>
    </w:p>
    <w:p w14:paraId="32DB2AB9">
      <w:pPr>
        <w:pStyle w:val="12"/>
        <w:rPr>
          <w:b/>
          <w:sz w:val="28"/>
        </w:rPr>
      </w:pPr>
    </w:p>
    <w:p w14:paraId="72C2C29B">
      <w:pPr>
        <w:pStyle w:val="12"/>
        <w:rPr>
          <w:b/>
          <w:sz w:val="28"/>
        </w:rPr>
      </w:pPr>
    </w:p>
    <w:p w14:paraId="65EB737B">
      <w:pPr>
        <w:pStyle w:val="12"/>
        <w:spacing w:before="183"/>
        <w:rPr>
          <w:b/>
          <w:sz w:val="28"/>
        </w:rPr>
      </w:pPr>
    </w:p>
    <w:p w14:paraId="080410A6">
      <w:pPr>
        <w:pStyle w:val="4"/>
        <w:ind w:left="2105" w:right="2456"/>
      </w:pPr>
      <w:r>
        <w:t>Maheshwari</w:t>
      </w:r>
      <w:r>
        <w:rPr>
          <w:spacing w:val="-12"/>
        </w:rPr>
        <w:t xml:space="preserve"> </w:t>
      </w:r>
      <w:r>
        <w:t>Mining</w:t>
      </w:r>
      <w:r>
        <w:rPr>
          <w:spacing w:val="-13"/>
        </w:rPr>
        <w:t xml:space="preserve"> </w:t>
      </w:r>
      <w:r>
        <w:t>Private</w:t>
      </w:r>
      <w:r>
        <w:rPr>
          <w:spacing w:val="-12"/>
        </w:rPr>
        <w:t xml:space="preserve"> </w:t>
      </w:r>
      <w:r>
        <w:rPr>
          <w:spacing w:val="-2"/>
        </w:rPr>
        <w:t>Limited</w:t>
      </w:r>
    </w:p>
    <w:p w14:paraId="6A34CB23">
      <w:pPr>
        <w:pStyle w:val="12"/>
        <w:rPr>
          <w:b/>
          <w:sz w:val="32"/>
        </w:rPr>
      </w:pPr>
    </w:p>
    <w:p w14:paraId="5B1B2EDD">
      <w:pPr>
        <w:pStyle w:val="12"/>
        <w:spacing w:before="230"/>
        <w:rPr>
          <w:b/>
          <w:sz w:val="32"/>
        </w:rPr>
      </w:pPr>
    </w:p>
    <w:p w14:paraId="13050F7E">
      <w:pPr>
        <w:spacing w:before="1"/>
        <w:ind w:left="2105" w:right="2455" w:firstLine="0"/>
        <w:jc w:val="center"/>
        <w:rPr>
          <w:sz w:val="32"/>
        </w:rPr>
      </w:pPr>
      <w:r>
        <w:rPr>
          <w:sz w:val="32"/>
        </w:rPr>
        <w:t>FR</w:t>
      </w:r>
      <w:r>
        <w:rPr>
          <w:spacing w:val="-7"/>
          <w:sz w:val="32"/>
        </w:rPr>
        <w:t xml:space="preserve"> </w:t>
      </w:r>
      <w:r>
        <w:rPr>
          <w:sz w:val="32"/>
        </w:rPr>
        <w:t>-</w:t>
      </w:r>
      <w:r>
        <w:rPr>
          <w:spacing w:val="-6"/>
          <w:sz w:val="32"/>
        </w:rPr>
        <w:t xml:space="preserve"> </w:t>
      </w:r>
      <w:r>
        <w:rPr>
          <w:sz w:val="32"/>
        </w:rPr>
        <w:t>07,</w:t>
      </w:r>
      <w:r>
        <w:rPr>
          <w:spacing w:val="-6"/>
          <w:sz w:val="32"/>
        </w:rPr>
        <w:t xml:space="preserve"> </w:t>
      </w:r>
      <w:r>
        <w:rPr>
          <w:sz w:val="32"/>
        </w:rPr>
        <w:t>Shilpangan</w:t>
      </w:r>
      <w:r>
        <w:rPr>
          <w:spacing w:val="-7"/>
          <w:sz w:val="32"/>
        </w:rPr>
        <w:t xml:space="preserve"> </w:t>
      </w:r>
      <w:r>
        <w:rPr>
          <w:sz w:val="32"/>
        </w:rPr>
        <w:t>Building,</w:t>
      </w:r>
      <w:r>
        <w:rPr>
          <w:spacing w:val="-7"/>
          <w:sz w:val="32"/>
        </w:rPr>
        <w:t xml:space="preserve"> </w:t>
      </w:r>
      <w:r>
        <w:rPr>
          <w:sz w:val="32"/>
        </w:rPr>
        <w:t>Sector</w:t>
      </w:r>
      <w:r>
        <w:rPr>
          <w:spacing w:val="-6"/>
          <w:sz w:val="32"/>
        </w:rPr>
        <w:t xml:space="preserve"> </w:t>
      </w:r>
      <w:r>
        <w:rPr>
          <w:sz w:val="32"/>
        </w:rPr>
        <w:t>-</w:t>
      </w:r>
      <w:r>
        <w:rPr>
          <w:spacing w:val="-6"/>
          <w:sz w:val="32"/>
        </w:rPr>
        <w:t xml:space="preserve"> </w:t>
      </w:r>
      <w:r>
        <w:rPr>
          <w:sz w:val="32"/>
        </w:rPr>
        <w:t>III Saltlake, Kolkata - 700 098</w:t>
      </w:r>
    </w:p>
    <w:p w14:paraId="60E82B5B">
      <w:pPr>
        <w:spacing w:before="1"/>
        <w:ind w:left="2105" w:right="2455" w:firstLine="0"/>
        <w:jc w:val="center"/>
        <w:rPr>
          <w:sz w:val="32"/>
        </w:rPr>
      </w:pPr>
      <w:r>
        <w:rPr>
          <w:sz w:val="32"/>
        </w:rPr>
        <w:t>West</w:t>
      </w:r>
      <w:r>
        <w:rPr>
          <w:spacing w:val="-10"/>
          <w:sz w:val="32"/>
        </w:rPr>
        <w:t xml:space="preserve"> </w:t>
      </w:r>
      <w:r>
        <w:rPr>
          <w:sz w:val="32"/>
        </w:rPr>
        <w:t>Bengal,</w:t>
      </w:r>
      <w:r>
        <w:rPr>
          <w:spacing w:val="-9"/>
          <w:sz w:val="32"/>
        </w:rPr>
        <w:t xml:space="preserve"> </w:t>
      </w:r>
      <w:r>
        <w:rPr>
          <w:spacing w:val="-2"/>
          <w:sz w:val="32"/>
        </w:rPr>
        <w:t>India</w:t>
      </w:r>
    </w:p>
    <w:p w14:paraId="305D9160">
      <w:pPr>
        <w:spacing w:after="0"/>
        <w:jc w:val="center"/>
        <w:rPr>
          <w:sz w:val="32"/>
        </w:rPr>
        <w:sectPr>
          <w:headerReference r:id="rId5" w:type="default"/>
          <w:footerReference r:id="rId6" w:type="default"/>
          <w:type w:val="continuous"/>
          <w:pgSz w:w="11920" w:h="16840"/>
          <w:pgMar w:top="1220" w:right="283" w:bottom="280" w:left="708" w:header="673" w:footer="0" w:gutter="0"/>
          <w:pgNumType w:start="1"/>
          <w:cols w:space="720" w:num="1"/>
        </w:sectPr>
      </w:pPr>
    </w:p>
    <w:p w14:paraId="31C13062">
      <w:pPr>
        <w:pStyle w:val="12"/>
        <w:spacing w:before="4"/>
        <w:rPr>
          <w:sz w:val="17"/>
        </w:rPr>
      </w:pPr>
    </w:p>
    <w:p w14:paraId="23E2F4A8">
      <w:pPr>
        <w:pStyle w:val="12"/>
        <w:spacing w:after="0"/>
        <w:rPr>
          <w:sz w:val="17"/>
        </w:rPr>
        <w:sectPr>
          <w:pgSz w:w="11920" w:h="16840"/>
          <w:pgMar w:top="1220" w:right="283" w:bottom="280" w:left="708" w:header="673" w:footer="0" w:gutter="0"/>
          <w:cols w:space="720" w:num="1"/>
        </w:sectPr>
      </w:pPr>
    </w:p>
    <w:p w14:paraId="4CA6F550">
      <w:pPr>
        <w:spacing w:before="81" w:line="360" w:lineRule="auto"/>
        <w:ind w:left="3487" w:right="3836" w:firstLine="0"/>
        <w:jc w:val="center"/>
        <w:rPr>
          <w:b/>
          <w:spacing w:val="-2"/>
          <w:sz w:val="32"/>
        </w:rPr>
      </w:pPr>
      <w:r>
        <w:rPr>
          <w:b/>
          <w:sz w:val="32"/>
        </w:rPr>
        <w:t>CHAPTER</w:t>
      </w:r>
      <w:r>
        <w:rPr>
          <w:b/>
          <w:spacing w:val="-19"/>
          <w:sz w:val="32"/>
        </w:rPr>
        <w:t xml:space="preserve"> </w:t>
      </w:r>
      <w:r>
        <w:rPr>
          <w:b/>
          <w:sz w:val="32"/>
        </w:rPr>
        <w:t>-</w:t>
      </w:r>
      <w:r>
        <w:rPr>
          <w:b/>
          <w:spacing w:val="-19"/>
          <w:sz w:val="32"/>
        </w:rPr>
        <w:t xml:space="preserve"> </w:t>
      </w:r>
      <w:r>
        <w:rPr>
          <w:b/>
          <w:sz w:val="32"/>
        </w:rPr>
        <w:t xml:space="preserve">1 </w:t>
      </w:r>
      <w:r>
        <w:rPr>
          <w:b/>
          <w:spacing w:val="-2"/>
          <w:sz w:val="32"/>
        </w:rPr>
        <w:t>SUMMARY</w:t>
      </w:r>
    </w:p>
    <w:p w14:paraId="0E4F49AC">
      <w:pPr>
        <w:spacing w:before="81" w:line="360" w:lineRule="auto"/>
        <w:ind w:left="3487" w:right="3836" w:firstLine="0"/>
        <w:jc w:val="center"/>
        <w:rPr>
          <w:b/>
          <w:spacing w:val="-2"/>
          <w:sz w:val="32"/>
        </w:rPr>
      </w:pPr>
    </w:p>
    <w:p w14:paraId="35D04994">
      <w:pPr>
        <w:spacing w:after="0" w:line="360" w:lineRule="auto"/>
        <w:ind w:right="807" w:rightChars="367"/>
        <w:jc w:val="both"/>
        <w:rPr>
          <w:rFonts w:hint="default"/>
          <w:b w:val="0"/>
          <w:bCs/>
          <w:sz w:val="24"/>
          <w:szCs w:val="20"/>
          <w:lang w:val="en-IN"/>
        </w:rPr>
      </w:pPr>
      <w:r>
        <w:rPr>
          <w:rFonts w:hint="default"/>
          <w:b w:val="0"/>
          <w:bCs/>
          <w:sz w:val="24"/>
          <w:szCs w:val="20"/>
          <w:lang w:val="en-IN"/>
        </w:rPr>
        <w:t>A Reconnaissance (G-4) survey was carried out in Dindo-Belkurta-Basera block in Balrampur district of Chhattishgarh under F.No.23/380/2023-NMET/246.This area is a part of western extention of Chhotanagpur Granite Gneissic Complex (CGGC) and falls under the Toposheet No. 64M/05. The current investigation involves various work component include Large Scale Mapping in 1:12,500 scale covering a area of 54.4 sq km., 3 line km geophysical self potential survey and hydrostatic scout drill at G4 stage. Graphite mineralization is occurred within mica schist lithounit in this area and present as discontinuous bands of almost 2.7 km along the strike length and outcrops can be seen along nala section as well some other parts within the dense forest area.</w:t>
      </w:r>
    </w:p>
    <w:p w14:paraId="3C236869">
      <w:pPr>
        <w:spacing w:after="0" w:line="360" w:lineRule="auto"/>
        <w:ind w:right="807" w:rightChars="367"/>
        <w:jc w:val="both"/>
        <w:rPr>
          <w:rFonts w:hint="default"/>
          <w:b w:val="0"/>
          <w:bCs/>
          <w:sz w:val="24"/>
          <w:szCs w:val="20"/>
          <w:lang w:val="en-IN"/>
        </w:rPr>
      </w:pPr>
      <w:r>
        <w:rPr>
          <w:rFonts w:hint="default"/>
          <w:b w:val="0"/>
          <w:bCs/>
          <w:sz w:val="24"/>
          <w:szCs w:val="20"/>
          <w:lang w:val="en-IN"/>
        </w:rPr>
        <w:t>A total no of 155 bed rock samples were collected and analyzed for proximate analysis to determine the fixed carbon value of the graphite schist. The fixed carbon value ranging from 0.03% to 8.45%.</w:t>
      </w:r>
    </w:p>
    <w:p w14:paraId="10D6536A">
      <w:pPr>
        <w:spacing w:after="0" w:line="360" w:lineRule="auto"/>
        <w:ind w:right="807" w:rightChars="367"/>
        <w:jc w:val="both"/>
        <w:rPr>
          <w:rFonts w:hint="default"/>
          <w:b w:val="0"/>
          <w:bCs/>
          <w:sz w:val="24"/>
          <w:szCs w:val="20"/>
          <w:lang w:val="en-IN"/>
        </w:rPr>
      </w:pPr>
      <w:r>
        <w:rPr>
          <w:rFonts w:hint="default"/>
          <w:b w:val="0"/>
          <w:bCs/>
          <w:sz w:val="24"/>
          <w:szCs w:val="20"/>
          <w:lang w:val="en-IN"/>
        </w:rPr>
        <w:t>A total 20 no of trench samples were collected and analyzed the proximate analysis. The fixed carbon values ranging from 0.49% to 0.93%.</w:t>
      </w:r>
    </w:p>
    <w:p w14:paraId="23F19AE9">
      <w:pPr>
        <w:spacing w:after="0" w:line="360" w:lineRule="auto"/>
        <w:ind w:right="807" w:rightChars="367"/>
        <w:jc w:val="both"/>
        <w:rPr>
          <w:rFonts w:hint="default"/>
          <w:b w:val="0"/>
          <w:bCs/>
          <w:sz w:val="24"/>
          <w:szCs w:val="20"/>
          <w:lang w:val="en-IN"/>
        </w:rPr>
      </w:pPr>
      <w:r>
        <w:rPr>
          <w:rFonts w:hint="default"/>
          <w:b w:val="0"/>
          <w:bCs/>
          <w:sz w:val="24"/>
          <w:szCs w:val="20"/>
          <w:lang w:val="en-IN"/>
        </w:rPr>
        <w:t>A total 5 no of boreholes were drilled with the cumulative drilling meterage of 300m, and 142 core samples were generated for proximate analysis as well  as major oxide and trace elemental analysis. The fixed carbon value ranging from 0.11% to 4.23%.</w:t>
      </w:r>
    </w:p>
    <w:p w14:paraId="794E6759">
      <w:pPr>
        <w:spacing w:after="0" w:line="360" w:lineRule="auto"/>
        <w:ind w:right="807" w:rightChars="367"/>
        <w:jc w:val="both"/>
        <w:rPr>
          <w:rFonts w:hint="default"/>
          <w:b w:val="0"/>
          <w:bCs/>
          <w:sz w:val="24"/>
          <w:szCs w:val="20"/>
          <w:lang w:val="en-IN"/>
        </w:rPr>
      </w:pPr>
      <w:r>
        <w:rPr>
          <w:rFonts w:hint="default"/>
          <w:b w:val="0"/>
          <w:bCs/>
          <w:sz w:val="24"/>
          <w:szCs w:val="20"/>
          <w:lang w:val="en-IN"/>
        </w:rPr>
        <w:t>The major oxide and trace elements result is attached in Annexure- 2 &amp; Annexure- 3.</w:t>
      </w:r>
    </w:p>
    <w:p w14:paraId="61C029A8">
      <w:pPr>
        <w:spacing w:after="0" w:line="360" w:lineRule="auto"/>
        <w:ind w:right="807" w:rightChars="367"/>
        <w:jc w:val="both"/>
        <w:rPr>
          <w:rFonts w:hint="default"/>
          <w:b w:val="0"/>
          <w:bCs/>
          <w:sz w:val="24"/>
          <w:szCs w:val="20"/>
          <w:lang w:val="en-IN"/>
        </w:rPr>
      </w:pPr>
    </w:p>
    <w:p w14:paraId="70BD4F89">
      <w:pPr>
        <w:spacing w:after="0" w:line="360" w:lineRule="auto"/>
        <w:ind w:right="807" w:rightChars="367"/>
        <w:jc w:val="both"/>
        <w:rPr>
          <w:rFonts w:hint="default"/>
          <w:b w:val="0"/>
          <w:bCs/>
          <w:sz w:val="24"/>
          <w:szCs w:val="20"/>
          <w:lang w:val="en-IN"/>
        </w:rPr>
      </w:pPr>
      <w:r>
        <w:rPr>
          <w:rFonts w:hint="default"/>
          <w:b w:val="0"/>
          <w:bCs/>
          <w:sz w:val="24"/>
          <w:szCs w:val="20"/>
          <w:lang w:val="en-IN"/>
        </w:rPr>
        <w:t>A total 90091.43 tonnes of tentative graphite resource with the average grade of  3.34% fixed carbon values has been estimated from this block covering an area of 13324.25 sq m. This resource have been estimated under “</w:t>
      </w:r>
      <w:r>
        <w:rPr>
          <w:rFonts w:hint="default"/>
          <w:b/>
          <w:bCs w:val="0"/>
          <w:sz w:val="24"/>
          <w:szCs w:val="20"/>
          <w:lang w:val="en-IN"/>
        </w:rPr>
        <w:t>Reconnaissance Category (334)</w:t>
      </w:r>
      <w:r>
        <w:rPr>
          <w:rFonts w:hint="default"/>
          <w:b w:val="0"/>
          <w:bCs/>
          <w:sz w:val="24"/>
          <w:szCs w:val="20"/>
          <w:lang w:val="en-IN"/>
        </w:rPr>
        <w:t>”.</w:t>
      </w:r>
    </w:p>
    <w:p w14:paraId="11D77A55">
      <w:pPr>
        <w:spacing w:after="0" w:line="360" w:lineRule="auto"/>
        <w:jc w:val="both"/>
        <w:rPr>
          <w:rFonts w:hint="default"/>
          <w:b w:val="0"/>
          <w:bCs/>
          <w:sz w:val="24"/>
          <w:szCs w:val="20"/>
          <w:lang w:val="en-IN"/>
        </w:rPr>
      </w:pPr>
    </w:p>
    <w:p w14:paraId="456EBD6F">
      <w:pPr>
        <w:spacing w:after="0" w:line="360" w:lineRule="auto"/>
        <w:jc w:val="both"/>
        <w:rPr>
          <w:rFonts w:hint="default"/>
          <w:b w:val="0"/>
          <w:bCs/>
          <w:sz w:val="24"/>
          <w:szCs w:val="20"/>
          <w:lang w:val="en-IN"/>
        </w:rPr>
        <w:sectPr>
          <w:headerReference r:id="rId7" w:type="default"/>
          <w:footerReference r:id="rId8" w:type="default"/>
          <w:pgSz w:w="11920" w:h="16840"/>
          <w:pgMar w:top="1220" w:right="283" w:bottom="640" w:left="708" w:header="673" w:footer="448" w:gutter="0"/>
          <w:cols w:space="720" w:num="1"/>
        </w:sectPr>
      </w:pPr>
      <w:r>
        <w:rPr>
          <w:rFonts w:hint="default"/>
          <w:b w:val="0"/>
          <w:bCs/>
          <w:sz w:val="24"/>
          <w:szCs w:val="20"/>
          <w:lang w:val="en-IN"/>
        </w:rPr>
        <w:t xml:space="preserve"> </w:t>
      </w:r>
    </w:p>
    <w:p w14:paraId="56BF07C2">
      <w:pPr>
        <w:pStyle w:val="2"/>
        <w:spacing w:line="360" w:lineRule="auto"/>
        <w:ind w:left="3849" w:right="4197" w:hanging="3"/>
      </w:pPr>
      <w:r>
        <w:t xml:space="preserve">CHAPTER - 2 </w:t>
      </w:r>
      <w:r>
        <w:rPr>
          <w:spacing w:val="-2"/>
        </w:rPr>
        <w:t>INTRODUCTION</w:t>
      </w:r>
    </w:p>
    <w:p w14:paraId="21346657">
      <w:pPr>
        <w:pStyle w:val="12"/>
        <w:spacing w:before="42" w:line="360" w:lineRule="auto"/>
        <w:ind w:left="487" w:right="1167"/>
        <w:jc w:val="both"/>
      </w:pPr>
      <w:r>
        <w:rPr>
          <w:b/>
          <w:i/>
          <w:sz w:val="28"/>
        </w:rPr>
        <w:t xml:space="preserve">Graphite </w:t>
      </w:r>
      <w:r>
        <w:t>is categorized under critical mineral by Govt. of India in the year of 2023. It is a crystalline and allotrope of carbon. It occurs naturally and is consumed on a large-scale for use in many industries including refractories (50%), lithium-ion batteries (18%), foundries (10%), lubricants</w:t>
      </w:r>
      <w:r>
        <w:rPr>
          <w:spacing w:val="40"/>
        </w:rPr>
        <w:t xml:space="preserve"> </w:t>
      </w:r>
      <w:r>
        <w:t>(5%) and among others (17%) (</w:t>
      </w:r>
      <w:r>
        <w:rPr>
          <w:i/>
        </w:rPr>
        <w:t>Distribution of graphite consumption as of 2019, by type and use, Statista</w:t>
      </w:r>
      <w:r>
        <w:t>). It also holds importance in reducing import dependency fostering economic opportunities through responsible mining practices, and helping our nation strengthen its strategic position and promote sustainable development. Leveraging advanced exploration techniques and</w:t>
      </w:r>
      <w:r>
        <w:rPr>
          <w:spacing w:val="-2"/>
        </w:rPr>
        <w:t xml:space="preserve"> </w:t>
      </w:r>
      <w:r>
        <w:t>investing in</w:t>
      </w:r>
      <w:r>
        <w:rPr>
          <w:spacing w:val="-1"/>
        </w:rPr>
        <w:t xml:space="preserve"> </w:t>
      </w:r>
      <w:r>
        <w:t>domestic</w:t>
      </w:r>
      <w:r>
        <w:rPr>
          <w:spacing w:val="-1"/>
        </w:rPr>
        <w:t xml:space="preserve"> </w:t>
      </w:r>
      <w:r>
        <w:t>graphite resources</w:t>
      </w:r>
      <w:r>
        <w:rPr>
          <w:spacing w:val="-2"/>
        </w:rPr>
        <w:t xml:space="preserve"> </w:t>
      </w:r>
      <w:r>
        <w:t>aligns</w:t>
      </w:r>
      <w:r>
        <w:rPr>
          <w:spacing w:val="-1"/>
        </w:rPr>
        <w:t xml:space="preserve"> </w:t>
      </w:r>
      <w:r>
        <w:t>with</w:t>
      </w:r>
      <w:r>
        <w:rPr>
          <w:spacing w:val="-1"/>
        </w:rPr>
        <w:t xml:space="preserve"> </w:t>
      </w:r>
      <w:r>
        <w:t>India's</w:t>
      </w:r>
      <w:r>
        <w:rPr>
          <w:spacing w:val="-2"/>
        </w:rPr>
        <w:t xml:space="preserve"> </w:t>
      </w:r>
      <w:r>
        <w:t>goals</w:t>
      </w:r>
      <w:r>
        <w:rPr>
          <w:spacing w:val="-1"/>
        </w:rPr>
        <w:t xml:space="preserve"> </w:t>
      </w:r>
      <w:r>
        <w:t>of self-reliance and global competitiveness while supporting the nation's transition towards renewable energy solutions. Therefore, prioritizing graphite exploration is a crucial component of our nation's industrial and economic development strategy.</w:t>
      </w:r>
    </w:p>
    <w:p w14:paraId="3DABF259">
      <w:pPr>
        <w:pStyle w:val="12"/>
        <w:spacing w:before="121" w:line="360" w:lineRule="auto"/>
        <w:ind w:left="487" w:right="1110"/>
        <w:jc w:val="both"/>
      </w:pPr>
      <w:r>
        <w:t>Initially</w:t>
      </w:r>
      <w:r>
        <w:rPr>
          <w:spacing w:val="-3"/>
        </w:rPr>
        <w:t xml:space="preserve"> </w:t>
      </w:r>
      <w:r>
        <w:t>graphite</w:t>
      </w:r>
      <w:r>
        <w:rPr>
          <w:spacing w:val="-3"/>
        </w:rPr>
        <w:t xml:space="preserve"> </w:t>
      </w:r>
      <w:r>
        <w:t>was</w:t>
      </w:r>
      <w:r>
        <w:rPr>
          <w:spacing w:val="-2"/>
        </w:rPr>
        <w:t xml:space="preserve"> </w:t>
      </w:r>
      <w:r>
        <w:t>discovered</w:t>
      </w:r>
      <w:r>
        <w:rPr>
          <w:spacing w:val="-2"/>
        </w:rPr>
        <w:t xml:space="preserve"> </w:t>
      </w:r>
      <w:r>
        <w:t>in</w:t>
      </w:r>
      <w:r>
        <w:rPr>
          <w:spacing w:val="-2"/>
        </w:rPr>
        <w:t xml:space="preserve"> </w:t>
      </w:r>
      <w:r>
        <w:t>1564</w:t>
      </w:r>
      <w:r>
        <w:rPr>
          <w:spacing w:val="-1"/>
        </w:rPr>
        <w:t xml:space="preserve"> </w:t>
      </w:r>
      <w:r>
        <w:t>in</w:t>
      </w:r>
      <w:r>
        <w:rPr>
          <w:spacing w:val="-2"/>
        </w:rPr>
        <w:t xml:space="preserve"> </w:t>
      </w:r>
      <w:r>
        <w:t>Borrowdale,</w:t>
      </w:r>
      <w:r>
        <w:rPr>
          <w:spacing w:val="-4"/>
        </w:rPr>
        <w:t xml:space="preserve"> </w:t>
      </w:r>
      <w:r>
        <w:t>England</w:t>
      </w:r>
      <w:r>
        <w:rPr>
          <w:spacing w:val="-2"/>
        </w:rPr>
        <w:t xml:space="preserve"> </w:t>
      </w:r>
      <w:r>
        <w:t>by a</w:t>
      </w:r>
      <w:r>
        <w:rPr>
          <w:spacing w:val="-3"/>
        </w:rPr>
        <w:t xml:space="preserve"> </w:t>
      </w:r>
      <w:r>
        <w:t>local</w:t>
      </w:r>
      <w:r>
        <w:rPr>
          <w:spacing w:val="-2"/>
        </w:rPr>
        <w:t xml:space="preserve"> </w:t>
      </w:r>
      <w:r>
        <w:t>shepherd.</w:t>
      </w:r>
      <w:r>
        <w:rPr>
          <w:spacing w:val="-4"/>
        </w:rPr>
        <w:t xml:space="preserve"> </w:t>
      </w:r>
      <w:r>
        <w:t>After that, a German chemist and mineralogist Abraham Gottlob Werner (1752–1817) named graphite in the</w:t>
      </w:r>
      <w:r>
        <w:rPr>
          <w:spacing w:val="-2"/>
        </w:rPr>
        <w:t xml:space="preserve"> </w:t>
      </w:r>
      <w:r>
        <w:t>year of 1789.</w:t>
      </w:r>
      <w:r>
        <w:rPr>
          <w:spacing w:val="-3"/>
        </w:rPr>
        <w:t xml:space="preserve"> </w:t>
      </w:r>
      <w:r>
        <w:t>Werner named</w:t>
      </w:r>
      <w:r>
        <w:rPr>
          <w:spacing w:val="-2"/>
        </w:rPr>
        <w:t xml:space="preserve"> </w:t>
      </w:r>
      <w:r>
        <w:t>it after</w:t>
      </w:r>
      <w:r>
        <w:rPr>
          <w:spacing w:val="-1"/>
        </w:rPr>
        <w:t xml:space="preserve"> </w:t>
      </w:r>
      <w:r>
        <w:t>its</w:t>
      </w:r>
      <w:r>
        <w:rPr>
          <w:spacing w:val="-3"/>
        </w:rPr>
        <w:t xml:space="preserve"> </w:t>
      </w:r>
      <w:r>
        <w:t>primary use</w:t>
      </w:r>
      <w:r>
        <w:rPr>
          <w:spacing w:val="-2"/>
        </w:rPr>
        <w:t xml:space="preserve"> </w:t>
      </w:r>
      <w:r>
        <w:t>at the</w:t>
      </w:r>
      <w:r>
        <w:rPr>
          <w:spacing w:val="-2"/>
        </w:rPr>
        <w:t xml:space="preserve"> </w:t>
      </w:r>
      <w:r>
        <w:t>time as an</w:t>
      </w:r>
      <w:r>
        <w:rPr>
          <w:spacing w:val="-2"/>
        </w:rPr>
        <w:t xml:space="preserve"> </w:t>
      </w:r>
      <w:r>
        <w:t xml:space="preserve">ingredientin pencil lead. He named graphite from the Greek work </w:t>
      </w:r>
      <w:r>
        <w:rPr>
          <w:b/>
          <w:i/>
        </w:rPr>
        <w:t xml:space="preserve">“Graphein” </w:t>
      </w:r>
      <w:r>
        <w:t>which means to write. Before the term graphite was coined, it was known by other names including black lead and plumbago. These names came from the misconception with the similar looking lead ore, specifically Galena.</w:t>
      </w:r>
    </w:p>
    <w:p w14:paraId="525149E7">
      <w:pPr>
        <w:pStyle w:val="12"/>
        <w:spacing w:before="120" w:line="360" w:lineRule="auto"/>
        <w:ind w:left="487" w:right="1170"/>
        <w:jc w:val="both"/>
      </w:pPr>
      <w:r>
        <w:t>Graphite is an opaque, grey to black in colour and has metallic lustre. It is non-elastic, has greasy</w:t>
      </w:r>
      <w:r>
        <w:rPr>
          <w:spacing w:val="19"/>
        </w:rPr>
        <w:t xml:space="preserve"> </w:t>
      </w:r>
      <w:r>
        <w:t>feel</w:t>
      </w:r>
      <w:r>
        <w:rPr>
          <w:spacing w:val="19"/>
        </w:rPr>
        <w:t xml:space="preserve"> </w:t>
      </w:r>
      <w:r>
        <w:t>and</w:t>
      </w:r>
      <w:r>
        <w:rPr>
          <w:spacing w:val="21"/>
        </w:rPr>
        <w:t xml:space="preserve"> </w:t>
      </w:r>
      <w:r>
        <w:t>soils</w:t>
      </w:r>
      <w:r>
        <w:rPr>
          <w:spacing w:val="19"/>
        </w:rPr>
        <w:t xml:space="preserve"> </w:t>
      </w:r>
      <w:r>
        <w:t>hands</w:t>
      </w:r>
      <w:r>
        <w:rPr>
          <w:spacing w:val="11"/>
        </w:rPr>
        <w:t xml:space="preserve"> when</w:t>
      </w:r>
      <w:r>
        <w:rPr>
          <w:spacing w:val="34"/>
        </w:rPr>
        <w:t xml:space="preserve"> </w:t>
      </w:r>
      <w:r>
        <w:t>touch.</w:t>
      </w:r>
      <w:r>
        <w:rPr>
          <w:spacing w:val="19"/>
        </w:rPr>
        <w:t xml:space="preserve"> </w:t>
      </w:r>
      <w:r>
        <w:t>It</w:t>
      </w:r>
      <w:r>
        <w:rPr>
          <w:spacing w:val="21"/>
        </w:rPr>
        <w:t xml:space="preserve"> </w:t>
      </w:r>
      <w:r>
        <w:t>is</w:t>
      </w:r>
      <w:r>
        <w:rPr>
          <w:spacing w:val="20"/>
        </w:rPr>
        <w:t xml:space="preserve"> </w:t>
      </w:r>
      <w:r>
        <w:t>a</w:t>
      </w:r>
      <w:r>
        <w:rPr>
          <w:spacing w:val="18"/>
        </w:rPr>
        <w:t xml:space="preserve"> </w:t>
      </w:r>
      <w:r>
        <w:t>non-metal</w:t>
      </w:r>
      <w:r>
        <w:rPr>
          <w:spacing w:val="21"/>
        </w:rPr>
        <w:t xml:space="preserve"> </w:t>
      </w:r>
      <w:r>
        <w:t>which</w:t>
      </w:r>
      <w:r>
        <w:rPr>
          <w:spacing w:val="21"/>
        </w:rPr>
        <w:t xml:space="preserve"> </w:t>
      </w:r>
      <w:r>
        <w:t>behaves</w:t>
      </w:r>
      <w:r>
        <w:rPr>
          <w:spacing w:val="19"/>
        </w:rPr>
        <w:t xml:space="preserve"> </w:t>
      </w:r>
      <w:r>
        <w:t xml:space="preserve">as a good conductor of heat and electricity due to the presence of free carbon atoms. The chemical composition of graphite is pure carbon and denoted by C. It usually occurs in metamorphic rocks such as marble, schist, and gneiss. It can also be found in igneous rocks and meteorites. Graphite is </w:t>
      </w:r>
      <w:r>
        <w:rPr>
          <w:position w:val="2"/>
        </w:rPr>
        <w:t>formed when organic material, driving off H and O</w:t>
      </w:r>
      <w:r>
        <w:rPr>
          <w:sz w:val="15"/>
        </w:rPr>
        <w:t>2</w:t>
      </w:r>
      <w:r>
        <w:rPr>
          <w:spacing w:val="36"/>
          <w:sz w:val="15"/>
        </w:rPr>
        <w:t xml:space="preserve"> </w:t>
      </w:r>
      <w:r>
        <w:rPr>
          <w:position w:val="2"/>
        </w:rPr>
        <w:t xml:space="preserve">as water, and leaving carbon behind. It is </w:t>
      </w:r>
      <w:r>
        <w:t>soft and has a high density because its molecules are closely packed.</w:t>
      </w:r>
    </w:p>
    <w:p w14:paraId="2DBD2618">
      <w:pPr>
        <w:pStyle w:val="12"/>
        <w:spacing w:before="119" w:line="360" w:lineRule="auto"/>
        <w:ind w:left="487" w:right="1167"/>
        <w:jc w:val="both"/>
      </w:pPr>
      <w:r>
        <w:t>India boasts significant graphite ore resources, estimated at around 211.62 million tonnes as of 1.4.2020 according to the Indian Bureau of Mines. This includes both reserves (8.56 million tonnes) and remaining resources (203.06 million tonnes), with varying grades of fixed carbon content. Arunachal Pradesh holds total resources (36%), Tamil Nadu leads in terms of reserves (36%)</w:t>
      </w:r>
      <w:r>
        <w:rPr>
          <w:spacing w:val="7"/>
        </w:rPr>
        <w:t xml:space="preserve"> </w:t>
      </w:r>
      <w:r>
        <w:t>followed</w:t>
      </w:r>
      <w:r>
        <w:rPr>
          <w:spacing w:val="8"/>
        </w:rPr>
        <w:t xml:space="preserve"> </w:t>
      </w:r>
      <w:r>
        <w:t>by</w:t>
      </w:r>
      <w:r>
        <w:rPr>
          <w:spacing w:val="4"/>
        </w:rPr>
        <w:t xml:space="preserve"> </w:t>
      </w:r>
      <w:r>
        <w:t>Jharkhand</w:t>
      </w:r>
      <w:r>
        <w:rPr>
          <w:spacing w:val="9"/>
        </w:rPr>
        <w:t xml:space="preserve"> </w:t>
      </w:r>
      <w:r>
        <w:t>(30%)</w:t>
      </w:r>
      <w:r>
        <w:rPr>
          <w:spacing w:val="7"/>
        </w:rPr>
        <w:t xml:space="preserve"> </w:t>
      </w:r>
      <w:r>
        <w:t>and</w:t>
      </w:r>
      <w:r>
        <w:rPr>
          <w:spacing w:val="6"/>
        </w:rPr>
        <w:t xml:space="preserve"> </w:t>
      </w:r>
      <w:r>
        <w:t>Odisha</w:t>
      </w:r>
      <w:r>
        <w:rPr>
          <w:spacing w:val="8"/>
        </w:rPr>
        <w:t xml:space="preserve"> </w:t>
      </w:r>
      <w:r>
        <w:t>(33%)</w:t>
      </w:r>
      <w:r>
        <w:rPr>
          <w:spacing w:val="7"/>
        </w:rPr>
        <w:t xml:space="preserve"> </w:t>
      </w:r>
      <w:r>
        <w:t>(IBM</w:t>
      </w:r>
      <w:r>
        <w:rPr>
          <w:spacing w:val="6"/>
        </w:rPr>
        <w:t xml:space="preserve"> </w:t>
      </w:r>
      <w:r>
        <w:t>Yearbook,</w:t>
      </w:r>
      <w:r>
        <w:rPr>
          <w:spacing w:val="8"/>
        </w:rPr>
        <w:t xml:space="preserve"> </w:t>
      </w:r>
      <w:r>
        <w:t>60</w:t>
      </w:r>
      <w:r>
        <w:rPr>
          <w:vertAlign w:val="superscript"/>
        </w:rPr>
        <w:t>th</w:t>
      </w:r>
      <w:r>
        <w:rPr>
          <w:spacing w:val="9"/>
          <w:vertAlign w:val="baseline"/>
        </w:rPr>
        <w:t xml:space="preserve"> </w:t>
      </w:r>
      <w:r>
        <w:rPr>
          <w:vertAlign w:val="baseline"/>
        </w:rPr>
        <w:t>Edition,</w:t>
      </w:r>
      <w:r>
        <w:rPr>
          <w:spacing w:val="6"/>
          <w:vertAlign w:val="baseline"/>
        </w:rPr>
        <w:t xml:space="preserve"> </w:t>
      </w:r>
      <w:r>
        <w:rPr>
          <w:vertAlign w:val="baseline"/>
        </w:rPr>
        <w:t>2021).</w:t>
      </w:r>
      <w:r>
        <w:rPr>
          <w:spacing w:val="4"/>
          <w:vertAlign w:val="baseline"/>
        </w:rPr>
        <w:t xml:space="preserve"> </w:t>
      </w:r>
      <w:r>
        <w:rPr>
          <w:spacing w:val="-5"/>
          <w:vertAlign w:val="baseline"/>
        </w:rPr>
        <w:t>In</w:t>
      </w:r>
    </w:p>
    <w:p w14:paraId="08CA9C0B">
      <w:pPr>
        <w:pStyle w:val="12"/>
        <w:spacing w:after="0" w:line="360" w:lineRule="auto"/>
        <w:jc w:val="both"/>
        <w:sectPr>
          <w:pgSz w:w="11920" w:h="16840"/>
          <w:pgMar w:top="1220" w:right="283" w:bottom="640" w:left="708" w:header="673" w:footer="448" w:gutter="0"/>
          <w:cols w:space="720" w:num="1"/>
        </w:sectPr>
      </w:pPr>
    </w:p>
    <w:p w14:paraId="4EAF0209">
      <w:pPr>
        <w:pStyle w:val="12"/>
        <w:spacing w:before="81" w:line="360" w:lineRule="auto"/>
        <w:ind w:left="487" w:right="1170"/>
        <w:jc w:val="both"/>
      </w:pPr>
      <w:r>
        <w:t>the</w:t>
      </w:r>
      <w:r>
        <w:rPr>
          <w:spacing w:val="-3"/>
        </w:rPr>
        <w:t xml:space="preserve"> </w:t>
      </w:r>
      <w:r>
        <w:t>published</w:t>
      </w:r>
      <w:r>
        <w:rPr>
          <w:spacing w:val="-1"/>
        </w:rPr>
        <w:t xml:space="preserve"> </w:t>
      </w:r>
      <w:r>
        <w:t>annual report</w:t>
      </w:r>
      <w:r>
        <w:rPr>
          <w:spacing w:val="-2"/>
        </w:rPr>
        <w:t xml:space="preserve"> </w:t>
      </w:r>
      <w:r>
        <w:t>for 2022-23,</w:t>
      </w:r>
      <w:r>
        <w:rPr>
          <w:spacing w:val="-1"/>
        </w:rPr>
        <w:t xml:space="preserve"> </w:t>
      </w:r>
      <w:r>
        <w:t>the</w:t>
      </w:r>
      <w:r>
        <w:rPr>
          <w:spacing w:val="-1"/>
        </w:rPr>
        <w:t xml:space="preserve"> </w:t>
      </w:r>
      <w:r>
        <w:t>Ministry</w:t>
      </w:r>
      <w:r>
        <w:rPr>
          <w:spacing w:val="-1"/>
        </w:rPr>
        <w:t xml:space="preserve"> </w:t>
      </w:r>
      <w:r>
        <w:t>of</w:t>
      </w:r>
      <w:r>
        <w:rPr>
          <w:spacing w:val="-1"/>
        </w:rPr>
        <w:t xml:space="preserve"> </w:t>
      </w:r>
      <w:r>
        <w:t>Mines</w:t>
      </w:r>
      <w:r>
        <w:rPr>
          <w:spacing w:val="-2"/>
        </w:rPr>
        <w:t xml:space="preserve"> </w:t>
      </w:r>
      <w:r>
        <w:t>revealed that</w:t>
      </w:r>
      <w:r>
        <w:rPr>
          <w:spacing w:val="-2"/>
        </w:rPr>
        <w:t xml:space="preserve"> </w:t>
      </w:r>
      <w:r>
        <w:t>a</w:t>
      </w:r>
      <w:r>
        <w:rPr>
          <w:spacing w:val="-1"/>
        </w:rPr>
        <w:t xml:space="preserve"> </w:t>
      </w:r>
      <w:r>
        <w:t>total lease</w:t>
      </w:r>
      <w:r>
        <w:rPr>
          <w:spacing w:val="-2"/>
        </w:rPr>
        <w:t xml:space="preserve"> </w:t>
      </w:r>
      <w:r>
        <w:t>area</w:t>
      </w:r>
      <w:r>
        <w:rPr>
          <w:spacing w:val="-1"/>
        </w:rPr>
        <w:t xml:space="preserve"> </w:t>
      </w:r>
      <w:r>
        <w:t>of 1557.85 hectares was allocated for graphite across 38 leases as of March 31, 2021.</w:t>
      </w:r>
    </w:p>
    <w:p w14:paraId="56641783">
      <w:pPr>
        <w:pStyle w:val="12"/>
        <w:spacing w:before="118" w:line="360" w:lineRule="auto"/>
        <w:ind w:left="487" w:right="1170"/>
        <w:jc w:val="both"/>
      </w:pPr>
      <w:r>
        <w:t>Economically significant graphite deposits are found in Chhattisgarh, Jharkhand, Odisha, and Tamil Nadu. Jharkhand led in production, followed by Odisha.</w:t>
      </w:r>
    </w:p>
    <w:p w14:paraId="59DC7389">
      <w:pPr>
        <w:pStyle w:val="12"/>
        <w:spacing w:before="120" w:line="360" w:lineRule="auto"/>
        <w:ind w:left="487" w:right="1178"/>
        <w:jc w:val="both"/>
      </w:pPr>
      <w:r>
        <w:t>Key mining areas include Palamu district in Jharkhand, Nawapara and Balangir districts in Odisha, and Madurai and Sivagangai districts in Tamil Nadu. Jharkhand hosts disseminated flaky graphite deposits, while Odisha yields various graphite grades in and around Balangir.</w:t>
      </w:r>
    </w:p>
    <w:p w14:paraId="7A389963">
      <w:pPr>
        <w:pStyle w:val="12"/>
        <w:spacing w:before="121" w:line="360" w:lineRule="auto"/>
        <w:ind w:left="487" w:right="1166"/>
        <w:jc w:val="both"/>
      </w:pPr>
      <w:r>
        <w:t>In pursuance of NMET-Mineral Exploration project F.No. 23/380/2023-NMET/246 Reconnaissance Survey (G4 Stage) for graphite, geological work was conducted by</w:t>
      </w:r>
      <w:r>
        <w:rPr>
          <w:spacing w:val="80"/>
        </w:rPr>
        <w:t xml:space="preserve"> </w:t>
      </w:r>
      <w:r>
        <w:t>Maheshwari Mining Private Limited, Kolkata, West Bengal. The authors along with other workers conducted mapping in parts of the Toposheet No. 64M/05 in and around Dindo- Belkurta-Basera block, Balrampur district, Chhattisgarh within the Chhotanagpur Granite Gneissic Complex (CGGC).</w:t>
      </w:r>
      <w:r>
        <w:rPr>
          <w:spacing w:val="40"/>
        </w:rPr>
        <w:t xml:space="preserve"> </w:t>
      </w:r>
      <w:r>
        <w:t>Large-Scale</w:t>
      </w:r>
      <w:r>
        <w:rPr>
          <w:spacing w:val="40"/>
        </w:rPr>
        <w:t xml:space="preserve"> </w:t>
      </w:r>
      <w:r>
        <w:t>Mapping</w:t>
      </w:r>
      <w:r>
        <w:rPr>
          <w:spacing w:val="40"/>
        </w:rPr>
        <w:t xml:space="preserve"> </w:t>
      </w:r>
      <w:r>
        <w:t>in</w:t>
      </w:r>
      <w:r>
        <w:rPr>
          <w:spacing w:val="40"/>
        </w:rPr>
        <w:t xml:space="preserve"> </w:t>
      </w:r>
      <w:r>
        <w:t>scale</w:t>
      </w:r>
      <w:r>
        <w:rPr>
          <w:spacing w:val="40"/>
        </w:rPr>
        <w:t xml:space="preserve"> </w:t>
      </w:r>
      <w:r>
        <w:t>of</w:t>
      </w:r>
      <w:r>
        <w:rPr>
          <w:spacing w:val="40"/>
        </w:rPr>
        <w:t xml:space="preserve"> </w:t>
      </w:r>
      <w:r>
        <w:t>1:12,500</w:t>
      </w:r>
      <w:r>
        <w:rPr>
          <w:spacing w:val="40"/>
        </w:rPr>
        <w:t xml:space="preserve"> </w:t>
      </w:r>
      <w:r>
        <w:t>was</w:t>
      </w:r>
      <w:r>
        <w:rPr>
          <w:spacing w:val="40"/>
        </w:rPr>
        <w:t xml:space="preserve"> </w:t>
      </w:r>
      <w:r>
        <w:t>conducted</w:t>
      </w:r>
      <w:r>
        <w:rPr>
          <w:spacing w:val="40"/>
        </w:rPr>
        <w:t xml:space="preserve"> </w:t>
      </w:r>
      <w:r>
        <w:t>to cover an area of 54.4 square kilometre during the field investigation. A total of 182 Bed Rock Samples (BRS), Groove and Channel Samples along with 20 trench samples were collected from</w:t>
      </w:r>
      <w:r>
        <w:rPr>
          <w:spacing w:val="-4"/>
        </w:rPr>
        <w:t xml:space="preserve"> </w:t>
      </w:r>
      <w:r>
        <w:t>different</w:t>
      </w:r>
      <w:r>
        <w:rPr>
          <w:spacing w:val="-2"/>
        </w:rPr>
        <w:t xml:space="preserve"> </w:t>
      </w:r>
      <w:r>
        <w:t>locations</w:t>
      </w:r>
      <w:r>
        <w:rPr>
          <w:spacing w:val="-1"/>
        </w:rPr>
        <w:t xml:space="preserve"> </w:t>
      </w:r>
      <w:r>
        <w:t>within</w:t>
      </w:r>
      <w:r>
        <w:rPr>
          <w:spacing w:val="-2"/>
        </w:rPr>
        <w:t xml:space="preserve"> </w:t>
      </w:r>
      <w:r>
        <w:t>the</w:t>
      </w:r>
      <w:r>
        <w:rPr>
          <w:spacing w:val="-4"/>
        </w:rPr>
        <w:t xml:space="preserve"> </w:t>
      </w:r>
      <w:r>
        <w:t>designated block</w:t>
      </w:r>
      <w:r>
        <w:rPr>
          <w:spacing w:val="-4"/>
        </w:rPr>
        <w:t xml:space="preserve"> </w:t>
      </w:r>
      <w:r>
        <w:t>to</w:t>
      </w:r>
      <w:r>
        <w:rPr>
          <w:spacing w:val="-3"/>
        </w:rPr>
        <w:t xml:space="preserve"> </w:t>
      </w:r>
      <w:r>
        <w:t>analyse</w:t>
      </w:r>
      <w:r>
        <w:rPr>
          <w:spacing w:val="-1"/>
        </w:rPr>
        <w:t xml:space="preserve"> </w:t>
      </w:r>
      <w:r>
        <w:t>chemically.</w:t>
      </w:r>
      <w:r>
        <w:rPr>
          <w:spacing w:val="-3"/>
        </w:rPr>
        <w:t xml:space="preserve"> </w:t>
      </w:r>
      <w:r>
        <w:t>In</w:t>
      </w:r>
      <w:r>
        <w:rPr>
          <w:spacing w:val="-2"/>
        </w:rPr>
        <w:t xml:space="preserve"> </w:t>
      </w:r>
      <w:r>
        <w:t>addition</w:t>
      </w:r>
      <w:r>
        <w:rPr>
          <w:spacing w:val="-5"/>
        </w:rPr>
        <w:t xml:space="preserve"> </w:t>
      </w:r>
      <w:r>
        <w:t>to</w:t>
      </w:r>
      <w:r>
        <w:rPr>
          <w:spacing w:val="-1"/>
        </w:rPr>
        <w:t xml:space="preserve"> </w:t>
      </w:r>
      <w:r>
        <w:t>it</w:t>
      </w:r>
      <w:r>
        <w:rPr>
          <w:spacing w:val="-2"/>
        </w:rPr>
        <w:t xml:space="preserve"> </w:t>
      </w:r>
      <w:r>
        <w:t>Self- Potential (SP) survey was conducted to comprehend the continuity of graphite band.</w:t>
      </w:r>
      <w:r>
        <w:rPr>
          <w:spacing w:val="21"/>
        </w:rPr>
        <w:t xml:space="preserve"> </w:t>
      </w:r>
      <w:r>
        <w:t>A</w:t>
      </w:r>
      <w:r>
        <w:rPr>
          <w:spacing w:val="20"/>
        </w:rPr>
        <w:t xml:space="preserve"> </w:t>
      </w:r>
      <w:r>
        <w:t>total</w:t>
      </w:r>
      <w:r>
        <w:rPr>
          <w:spacing w:val="21"/>
        </w:rPr>
        <w:t xml:space="preserve"> </w:t>
      </w:r>
      <w:r>
        <w:t>of</w:t>
      </w:r>
      <w:r>
        <w:rPr>
          <w:spacing w:val="40"/>
        </w:rPr>
        <w:t xml:space="preserve"> </w:t>
      </w:r>
      <w:r>
        <w:t>5 boreholes</w:t>
      </w:r>
      <w:r>
        <w:rPr>
          <w:spacing w:val="32"/>
        </w:rPr>
        <w:t xml:space="preserve"> </w:t>
      </w:r>
      <w:r>
        <w:t>were planned and</w:t>
      </w:r>
      <w:r>
        <w:rPr>
          <w:spacing w:val="33"/>
        </w:rPr>
        <w:t xml:space="preserve"> </w:t>
      </w:r>
      <w:r>
        <w:t>drilling was</w:t>
      </w:r>
      <w:r>
        <w:rPr>
          <w:spacing w:val="40"/>
        </w:rPr>
        <w:t xml:space="preserve"> </w:t>
      </w:r>
      <w:r>
        <w:t>done in the study area witha cumulative length of 300 meter and 142 core samples were generated for chemical analyses.</w:t>
      </w:r>
    </w:p>
    <w:p w14:paraId="516CCC4A">
      <w:pPr>
        <w:pStyle w:val="6"/>
        <w:numPr>
          <w:ilvl w:val="1"/>
          <w:numId w:val="1"/>
        </w:numPr>
        <w:tabs>
          <w:tab w:val="left" w:pos="974"/>
        </w:tabs>
        <w:spacing w:before="201" w:after="0" w:line="240" w:lineRule="auto"/>
        <w:ind w:left="974" w:right="0" w:hanging="487"/>
        <w:jc w:val="both"/>
        <w:rPr>
          <w:b/>
          <w:sz w:val="28"/>
        </w:rPr>
      </w:pPr>
      <w:bookmarkStart w:id="1" w:name="2.1. Objective:"/>
      <w:bookmarkEnd w:id="1"/>
      <w:r>
        <w:rPr>
          <w:spacing w:val="-2"/>
        </w:rPr>
        <w:t>Objective:</w:t>
      </w:r>
    </w:p>
    <w:p w14:paraId="4EE9D5D0">
      <w:pPr>
        <w:pStyle w:val="6"/>
        <w:numPr>
          <w:ilvl w:val="1"/>
          <w:numId w:val="1"/>
        </w:numPr>
        <w:tabs>
          <w:tab w:val="left" w:pos="974"/>
        </w:tabs>
        <w:spacing w:before="201" w:after="0" w:line="240" w:lineRule="auto"/>
        <w:ind w:left="974" w:right="0" w:hanging="487"/>
        <w:jc w:val="both"/>
        <w:rPr>
          <w:b/>
          <w:sz w:val="28"/>
        </w:rPr>
      </w:pPr>
    </w:p>
    <w:p w14:paraId="2A63DC83">
      <w:pPr>
        <w:pStyle w:val="12"/>
        <w:ind w:left="487"/>
        <w:jc w:val="both"/>
      </w:pPr>
      <w:r>
        <w:t>The</w:t>
      </w:r>
      <w:r>
        <w:rPr>
          <w:spacing w:val="-4"/>
        </w:rPr>
        <w:t xml:space="preserve"> </w:t>
      </w:r>
      <w:r>
        <w:t>objectives</w:t>
      </w:r>
      <w:r>
        <w:rPr>
          <w:spacing w:val="-4"/>
        </w:rPr>
        <w:t xml:space="preserve"> </w:t>
      </w:r>
      <w:r>
        <w:t>of</w:t>
      </w:r>
      <w:r>
        <w:rPr>
          <w:spacing w:val="-4"/>
        </w:rPr>
        <w:t xml:space="preserve"> </w:t>
      </w:r>
      <w:r>
        <w:t>this</w:t>
      </w:r>
      <w:r>
        <w:rPr>
          <w:spacing w:val="-4"/>
        </w:rPr>
        <w:t xml:space="preserve"> </w:t>
      </w:r>
      <w:r>
        <w:t>project</w:t>
      </w:r>
      <w:r>
        <w:rPr>
          <w:spacing w:val="-2"/>
        </w:rPr>
        <w:t xml:space="preserve"> </w:t>
      </w:r>
      <w:r>
        <w:t>are</w:t>
      </w:r>
      <w:r>
        <w:rPr>
          <w:spacing w:val="-3"/>
        </w:rPr>
        <w:t xml:space="preserve"> </w:t>
      </w:r>
      <w:r>
        <w:t>as</w:t>
      </w:r>
      <w:r>
        <w:rPr>
          <w:spacing w:val="-4"/>
        </w:rPr>
        <w:t xml:space="preserve"> </w:t>
      </w:r>
      <w:r>
        <w:rPr>
          <w:spacing w:val="-2"/>
        </w:rPr>
        <w:t>follows:</w:t>
      </w:r>
    </w:p>
    <w:p w14:paraId="1E77AB5F">
      <w:pPr>
        <w:pStyle w:val="16"/>
        <w:numPr>
          <w:ilvl w:val="0"/>
          <w:numId w:val="2"/>
        </w:numPr>
        <w:tabs>
          <w:tab w:val="left" w:pos="793"/>
        </w:tabs>
        <w:spacing w:before="257" w:after="0" w:line="360" w:lineRule="auto"/>
        <w:ind w:left="487" w:right="1170" w:firstLine="0"/>
        <w:jc w:val="both"/>
        <w:rPr>
          <w:b/>
          <w:sz w:val="24"/>
        </w:rPr>
      </w:pPr>
      <w:r>
        <w:rPr>
          <w:sz w:val="24"/>
        </w:rPr>
        <w:t>Mapping</w:t>
      </w:r>
      <w:r>
        <w:rPr>
          <w:rFonts w:hint="default"/>
          <w:sz w:val="24"/>
          <w:lang w:val="en-IN"/>
        </w:rPr>
        <w:t xml:space="preserve"> </w:t>
      </w:r>
      <w:r>
        <w:rPr>
          <w:sz w:val="24"/>
        </w:rPr>
        <w:t>the designated area of Dindo-Belkurta-Basera block in 1:12,500 scale and identifying and delineating the graphite bearing zone. It also involves study and mapping of other rock types.</w:t>
      </w:r>
    </w:p>
    <w:p w14:paraId="76D2F97E">
      <w:pPr>
        <w:pStyle w:val="16"/>
        <w:numPr>
          <w:ilvl w:val="0"/>
          <w:numId w:val="2"/>
        </w:numPr>
        <w:tabs>
          <w:tab w:val="left" w:pos="872"/>
        </w:tabs>
        <w:spacing w:before="1" w:after="0" w:line="360" w:lineRule="auto"/>
        <w:ind w:left="487" w:right="1171" w:firstLine="0"/>
        <w:jc w:val="both"/>
        <w:rPr>
          <w:b/>
          <w:sz w:val="24"/>
        </w:rPr>
      </w:pPr>
      <w:r>
        <w:rPr>
          <w:sz w:val="24"/>
        </w:rPr>
        <w:t>Geophysical SP survey was done to confirm the continuity of graphite exposure in subsurface which was identified through geological mapping on surface.</w:t>
      </w:r>
    </w:p>
    <w:p w14:paraId="594864C2">
      <w:pPr>
        <w:pStyle w:val="16"/>
        <w:numPr>
          <w:ilvl w:val="0"/>
          <w:numId w:val="2"/>
        </w:numPr>
        <w:tabs>
          <w:tab w:val="left" w:pos="897"/>
        </w:tabs>
        <w:spacing w:before="0" w:after="0" w:line="360" w:lineRule="auto"/>
        <w:ind w:left="487" w:right="1166" w:firstLine="0"/>
        <w:jc w:val="both"/>
        <w:rPr>
          <w:b/>
          <w:sz w:val="24"/>
        </w:rPr>
      </w:pPr>
      <w:r>
        <w:rPr>
          <w:sz w:val="24"/>
        </w:rPr>
        <w:t>In</w:t>
      </w:r>
      <w:r>
        <w:rPr>
          <w:spacing w:val="33"/>
          <w:sz w:val="24"/>
        </w:rPr>
        <w:t xml:space="preserve"> </w:t>
      </w:r>
      <w:r>
        <w:rPr>
          <w:sz w:val="24"/>
        </w:rPr>
        <w:t>reconnaissance stage</w:t>
      </w:r>
      <w:r>
        <w:rPr>
          <w:spacing w:val="35"/>
          <w:sz w:val="24"/>
        </w:rPr>
        <w:t xml:space="preserve"> </w:t>
      </w:r>
      <w:r>
        <w:rPr>
          <w:sz w:val="24"/>
        </w:rPr>
        <w:t>(G4)</w:t>
      </w:r>
      <w:r>
        <w:rPr>
          <w:spacing w:val="36"/>
          <w:sz w:val="24"/>
        </w:rPr>
        <w:t xml:space="preserve"> </w:t>
      </w:r>
      <w:r>
        <w:rPr>
          <w:sz w:val="24"/>
        </w:rPr>
        <w:t>of</w:t>
      </w:r>
      <w:r>
        <w:rPr>
          <w:spacing w:val="35"/>
          <w:sz w:val="24"/>
        </w:rPr>
        <w:t xml:space="preserve"> </w:t>
      </w:r>
      <w:r>
        <w:rPr>
          <w:sz w:val="24"/>
        </w:rPr>
        <w:t>exploration,</w:t>
      </w:r>
      <w:r>
        <w:rPr>
          <w:spacing w:val="37"/>
          <w:sz w:val="24"/>
        </w:rPr>
        <w:t xml:space="preserve"> </w:t>
      </w:r>
      <w:r>
        <w:rPr>
          <w:sz w:val="24"/>
        </w:rPr>
        <w:t>the</w:t>
      </w:r>
      <w:r>
        <w:rPr>
          <w:spacing w:val="36"/>
          <w:sz w:val="24"/>
        </w:rPr>
        <w:t xml:space="preserve"> </w:t>
      </w:r>
      <w:r>
        <w:rPr>
          <w:sz w:val="24"/>
        </w:rPr>
        <w:t>objective</w:t>
      </w:r>
      <w:r>
        <w:rPr>
          <w:spacing w:val="18"/>
          <w:sz w:val="24"/>
        </w:rPr>
        <w:t xml:space="preserve"> was </w:t>
      </w:r>
      <w:r>
        <w:rPr>
          <w:sz w:val="24"/>
        </w:rPr>
        <w:t>to confirm</w:t>
      </w:r>
      <w:r>
        <w:rPr>
          <w:spacing w:val="30"/>
          <w:sz w:val="24"/>
        </w:rPr>
        <w:t xml:space="preserve"> </w:t>
      </w:r>
      <w:r>
        <w:rPr>
          <w:sz w:val="24"/>
        </w:rPr>
        <w:t>the continuity of band and to assess the tentative resource of graphite in the designated block. Furthermore, determination of the grade of graphite analyzing the Fixed Carbon (FC) content, was also a component of this work.</w:t>
      </w:r>
    </w:p>
    <w:p w14:paraId="77B3F8D4">
      <w:pPr>
        <w:pStyle w:val="16"/>
        <w:spacing w:after="0" w:line="360" w:lineRule="auto"/>
        <w:jc w:val="both"/>
        <w:rPr>
          <w:b/>
          <w:sz w:val="24"/>
        </w:rPr>
        <w:sectPr>
          <w:pgSz w:w="11920" w:h="16840"/>
          <w:pgMar w:top="1220" w:right="283" w:bottom="640" w:left="708" w:header="673" w:footer="448" w:gutter="0"/>
          <w:cols w:space="720" w:num="1"/>
        </w:sectPr>
      </w:pPr>
    </w:p>
    <w:p w14:paraId="6B7A385F">
      <w:pPr>
        <w:pStyle w:val="16"/>
        <w:numPr>
          <w:ilvl w:val="0"/>
          <w:numId w:val="2"/>
        </w:numPr>
        <w:tabs>
          <w:tab w:val="left" w:pos="892"/>
        </w:tabs>
        <w:spacing w:before="81" w:after="0" w:line="360" w:lineRule="auto"/>
        <w:ind w:left="487" w:right="1167" w:firstLine="0"/>
        <w:jc w:val="left"/>
        <w:rPr>
          <w:sz w:val="24"/>
        </w:rPr>
      </w:pPr>
      <w:r>
        <w:rPr>
          <w:sz w:val="24"/>
        </w:rPr>
        <w:t>Finally,</w:t>
      </w:r>
      <w:r>
        <w:rPr>
          <w:spacing w:val="30"/>
          <w:sz w:val="24"/>
        </w:rPr>
        <w:t xml:space="preserve"> </w:t>
      </w:r>
      <w:r>
        <w:rPr>
          <w:sz w:val="24"/>
        </w:rPr>
        <w:t>it</w:t>
      </w:r>
      <w:r>
        <w:rPr>
          <w:spacing w:val="30"/>
          <w:sz w:val="24"/>
        </w:rPr>
        <w:t xml:space="preserve"> </w:t>
      </w:r>
      <w:r>
        <w:rPr>
          <w:sz w:val="24"/>
        </w:rPr>
        <w:t>aims</w:t>
      </w:r>
      <w:r>
        <w:rPr>
          <w:spacing w:val="31"/>
          <w:sz w:val="24"/>
        </w:rPr>
        <w:t xml:space="preserve"> </w:t>
      </w:r>
      <w:r>
        <w:rPr>
          <w:sz w:val="24"/>
        </w:rPr>
        <w:t>to</w:t>
      </w:r>
      <w:r>
        <w:rPr>
          <w:spacing w:val="29"/>
          <w:sz w:val="24"/>
        </w:rPr>
        <w:t xml:space="preserve"> </w:t>
      </w:r>
      <w:r>
        <w:rPr>
          <w:sz w:val="24"/>
        </w:rPr>
        <w:t>identify</w:t>
      </w:r>
      <w:r>
        <w:rPr>
          <w:spacing w:val="31"/>
          <w:sz w:val="24"/>
        </w:rPr>
        <w:t xml:space="preserve"> </w:t>
      </w:r>
      <w:r>
        <w:rPr>
          <w:sz w:val="24"/>
        </w:rPr>
        <w:t>the</w:t>
      </w:r>
      <w:r>
        <w:rPr>
          <w:spacing w:val="31"/>
          <w:sz w:val="24"/>
        </w:rPr>
        <w:t xml:space="preserve"> </w:t>
      </w:r>
      <w:r>
        <w:rPr>
          <w:sz w:val="24"/>
        </w:rPr>
        <w:t>specific</w:t>
      </w:r>
      <w:r>
        <w:rPr>
          <w:spacing w:val="31"/>
          <w:sz w:val="24"/>
        </w:rPr>
        <w:t xml:space="preserve"> </w:t>
      </w:r>
      <w:r>
        <w:rPr>
          <w:sz w:val="24"/>
        </w:rPr>
        <w:t>ore</w:t>
      </w:r>
      <w:r>
        <w:rPr>
          <w:spacing w:val="32"/>
          <w:sz w:val="24"/>
        </w:rPr>
        <w:t xml:space="preserve"> </w:t>
      </w:r>
      <w:r>
        <w:rPr>
          <w:sz w:val="24"/>
        </w:rPr>
        <w:t>bearing</w:t>
      </w:r>
      <w:r>
        <w:rPr>
          <w:spacing w:val="29"/>
          <w:sz w:val="24"/>
        </w:rPr>
        <w:t xml:space="preserve"> </w:t>
      </w:r>
      <w:r>
        <w:rPr>
          <w:sz w:val="24"/>
        </w:rPr>
        <w:t>zone</w:t>
      </w:r>
      <w:r>
        <w:rPr>
          <w:spacing w:val="32"/>
          <w:sz w:val="24"/>
        </w:rPr>
        <w:t xml:space="preserve"> </w:t>
      </w:r>
      <w:r>
        <w:rPr>
          <w:sz w:val="24"/>
        </w:rPr>
        <w:t>or</w:t>
      </w:r>
      <w:r>
        <w:rPr>
          <w:spacing w:val="30"/>
          <w:sz w:val="24"/>
        </w:rPr>
        <w:t xml:space="preserve"> </w:t>
      </w:r>
      <w:r>
        <w:rPr>
          <w:sz w:val="24"/>
        </w:rPr>
        <w:t>areas</w:t>
      </w:r>
      <w:r>
        <w:rPr>
          <w:spacing w:val="30"/>
          <w:sz w:val="24"/>
        </w:rPr>
        <w:t xml:space="preserve"> </w:t>
      </w:r>
      <w:r>
        <w:rPr>
          <w:sz w:val="24"/>
        </w:rPr>
        <w:t>which</w:t>
      </w:r>
      <w:r>
        <w:rPr>
          <w:spacing w:val="30"/>
          <w:sz w:val="24"/>
        </w:rPr>
        <w:t xml:space="preserve"> </w:t>
      </w:r>
      <w:r>
        <w:rPr>
          <w:sz w:val="24"/>
        </w:rPr>
        <w:t>are</w:t>
      </w:r>
      <w:r>
        <w:rPr>
          <w:spacing w:val="31"/>
          <w:sz w:val="24"/>
        </w:rPr>
        <w:t xml:space="preserve"> </w:t>
      </w:r>
      <w:r>
        <w:rPr>
          <w:sz w:val="24"/>
        </w:rPr>
        <w:t>potential</w:t>
      </w:r>
      <w:r>
        <w:rPr>
          <w:spacing w:val="31"/>
          <w:sz w:val="24"/>
        </w:rPr>
        <w:t xml:space="preserve"> </w:t>
      </w:r>
      <w:r>
        <w:rPr>
          <w:sz w:val="24"/>
        </w:rPr>
        <w:t>for further exploration and assessment for graphite deposits</w:t>
      </w:r>
      <w:r>
        <w:rPr>
          <w:spacing w:val="40"/>
          <w:sz w:val="24"/>
        </w:rPr>
        <w:t xml:space="preserve"> </w:t>
      </w:r>
      <w:r>
        <w:rPr>
          <w:sz w:val="24"/>
        </w:rPr>
        <w:t>at G3 stage of exploration.</w:t>
      </w:r>
    </w:p>
    <w:p w14:paraId="5085DCD2">
      <w:pPr>
        <w:pStyle w:val="6"/>
        <w:numPr>
          <w:ilvl w:val="1"/>
          <w:numId w:val="1"/>
        </w:numPr>
        <w:tabs>
          <w:tab w:val="left" w:pos="974"/>
        </w:tabs>
        <w:spacing w:before="119" w:after="0" w:line="240" w:lineRule="auto"/>
        <w:ind w:left="974" w:right="0" w:hanging="487"/>
        <w:jc w:val="left"/>
      </w:pPr>
      <w:r>
        <w:t>Basis</w:t>
      </w:r>
      <w:r>
        <w:rPr>
          <w:spacing w:val="-12"/>
        </w:rPr>
        <w:t xml:space="preserve"> </w:t>
      </w:r>
      <w:r>
        <w:t>for</w:t>
      </w:r>
      <w:r>
        <w:rPr>
          <w:spacing w:val="-9"/>
        </w:rPr>
        <w:t xml:space="preserve"> </w:t>
      </w:r>
      <w:r>
        <w:t>taking</w:t>
      </w:r>
      <w:r>
        <w:rPr>
          <w:spacing w:val="-8"/>
        </w:rPr>
        <w:t xml:space="preserve"> </w:t>
      </w:r>
      <w:r>
        <w:t>up</w:t>
      </w:r>
      <w:r>
        <w:rPr>
          <w:spacing w:val="-11"/>
        </w:rPr>
        <w:t xml:space="preserve"> </w:t>
      </w:r>
      <w:r>
        <w:t>the</w:t>
      </w:r>
      <w:r>
        <w:rPr>
          <w:spacing w:val="-7"/>
        </w:rPr>
        <w:t xml:space="preserve"> </w:t>
      </w:r>
      <w:r>
        <w:rPr>
          <w:spacing w:val="-2"/>
        </w:rPr>
        <w:t>investigation:</w:t>
      </w:r>
    </w:p>
    <w:p w14:paraId="271657B4">
      <w:pPr>
        <w:pStyle w:val="12"/>
        <w:spacing w:before="282" w:line="360" w:lineRule="auto"/>
        <w:ind w:left="487" w:right="1166"/>
        <w:jc w:val="both"/>
      </w:pPr>
      <w:r>
        <w:t>Mishra and Kumar (1991</w:t>
      </w:r>
      <w:r>
        <w:rPr>
          <w:rFonts w:hint="default"/>
          <w:lang w:val="en-IN"/>
        </w:rPr>
        <w:t>-</w:t>
      </w:r>
      <w:r>
        <w:t>92) mapped an area on the toposheet no. 64M/05 &amp; 63P/08 at scale</w:t>
      </w:r>
      <w:r>
        <w:rPr>
          <w:spacing w:val="-1"/>
        </w:rPr>
        <w:t xml:space="preserve"> </w:t>
      </w:r>
      <w:r>
        <w:t>1:50,000</w:t>
      </w:r>
      <w:r>
        <w:rPr>
          <w:spacing w:val="-1"/>
        </w:rPr>
        <w:t xml:space="preserve"> </w:t>
      </w:r>
      <w:r>
        <w:t>and they</w:t>
      </w:r>
      <w:r>
        <w:rPr>
          <w:spacing w:val="-1"/>
        </w:rPr>
        <w:t xml:space="preserve"> </w:t>
      </w:r>
      <w:r>
        <w:t>reported discontinuous bands of graphite schist</w:t>
      </w:r>
      <w:r>
        <w:rPr>
          <w:spacing w:val="-1"/>
        </w:rPr>
        <w:t xml:space="preserve"> </w:t>
      </w:r>
      <w:r>
        <w:t>from Oranga shear zone to the northeastern part of the area interbanded with marble, calc-silicate and amphibolite lithounits. Thin bands of graphite bearing schist are also exposed to the south of Baharchura within the east-west trending banded garnetiferous quartzite and within gneiss around Dhulangi (shear zone) area. Very thin bands of graphite is also reported in Semarwa within migmatite lithology. Later B. Saha (1995-96) carried out exploration for base metal, manganese and graphite in Oranga metamorphic belt and reported that phyllites to the south of Revatipur and northwest of Revatipur grades into graphite schist. The fixed carbon value showed by the collected samples by Saha from 1.91% to 10.60%.</w:t>
      </w:r>
    </w:p>
    <w:p w14:paraId="1E0DE8F4">
      <w:pPr>
        <w:pStyle w:val="12"/>
        <w:spacing w:before="120" w:line="360" w:lineRule="auto"/>
        <w:ind w:left="487" w:right="1168"/>
        <w:jc w:val="both"/>
      </w:pPr>
      <w:r>
        <w:t>In the recent past GSI has also reported a number of graphite occurrence</w:t>
      </w:r>
      <w:r>
        <w:rPr>
          <w:rFonts w:hint="default"/>
          <w:lang w:val="en-IN"/>
        </w:rPr>
        <w:t>s</w:t>
      </w:r>
      <w:r>
        <w:t xml:space="preserve"> within the Chhotanagpur Granite Gneiss Complex (CGGC) in adjoining states of Jharkhand and Bihar.</w:t>
      </w:r>
    </w:p>
    <w:p w14:paraId="443A11F4">
      <w:pPr>
        <w:pStyle w:val="12"/>
        <w:spacing w:before="120" w:line="360" w:lineRule="auto"/>
        <w:ind w:left="487" w:right="1167"/>
        <w:jc w:val="both"/>
      </w:pPr>
      <w:r>
        <w:t>Keeping in view above reportings the area around Dindo, Belkurta and Basera was proposed by Maheshwari Mining Private Limited for reconnaissance survey (G4) for graphite.</w:t>
      </w:r>
    </w:p>
    <w:p w14:paraId="3BEEA4D9">
      <w:pPr>
        <w:pStyle w:val="12"/>
        <w:spacing w:after="0" w:line="360" w:lineRule="auto"/>
        <w:jc w:val="both"/>
        <w:sectPr>
          <w:pgSz w:w="11920" w:h="16840"/>
          <w:pgMar w:top="1220" w:right="283" w:bottom="640" w:left="708" w:header="673" w:footer="448" w:gutter="0"/>
          <w:cols w:space="720" w:num="1"/>
        </w:sectPr>
      </w:pPr>
    </w:p>
    <w:p w14:paraId="1229499E">
      <w:pPr>
        <w:pStyle w:val="6"/>
        <w:numPr>
          <w:ilvl w:val="1"/>
          <w:numId w:val="1"/>
        </w:numPr>
        <w:tabs>
          <w:tab w:val="left" w:pos="974"/>
        </w:tabs>
        <w:spacing w:before="80" w:after="0" w:line="240" w:lineRule="auto"/>
        <w:ind w:left="974" w:right="0" w:hanging="487"/>
        <w:jc w:val="left"/>
      </w:pPr>
      <w:r>
        <w:t>Nature</w:t>
      </w:r>
      <w:r>
        <w:rPr>
          <w:spacing w:val="-14"/>
        </w:rPr>
        <w:t xml:space="preserve"> </w:t>
      </w:r>
      <w:r>
        <w:t>and</w:t>
      </w:r>
      <w:r>
        <w:rPr>
          <w:spacing w:val="-10"/>
        </w:rPr>
        <w:t xml:space="preserve"> </w:t>
      </w:r>
      <w:r>
        <w:t>Quantum</w:t>
      </w:r>
      <w:r>
        <w:rPr>
          <w:spacing w:val="-12"/>
        </w:rPr>
        <w:t xml:space="preserve"> </w:t>
      </w:r>
      <w:r>
        <w:t>of</w:t>
      </w:r>
      <w:r>
        <w:rPr>
          <w:spacing w:val="-12"/>
        </w:rPr>
        <w:t xml:space="preserve"> </w:t>
      </w:r>
      <w:r>
        <w:t>work</w:t>
      </w:r>
      <w:r>
        <w:rPr>
          <w:spacing w:val="-11"/>
        </w:rPr>
        <w:t xml:space="preserve"> </w:t>
      </w:r>
      <w:r>
        <w:t>done</w:t>
      </w:r>
      <w:r>
        <w:rPr>
          <w:spacing w:val="-10"/>
        </w:rPr>
        <w:t xml:space="preserve"> </w:t>
      </w:r>
      <w:r>
        <w:t>during</w:t>
      </w:r>
      <w:r>
        <w:rPr>
          <w:spacing w:val="-10"/>
        </w:rPr>
        <w:t xml:space="preserve"> </w:t>
      </w:r>
      <w:r>
        <w:t>the</w:t>
      </w:r>
      <w:r>
        <w:rPr>
          <w:spacing w:val="-14"/>
        </w:rPr>
        <w:t xml:space="preserve"> </w:t>
      </w:r>
      <w:r>
        <w:t>present</w:t>
      </w:r>
      <w:r>
        <w:rPr>
          <w:spacing w:val="-10"/>
        </w:rPr>
        <w:t xml:space="preserve"> </w:t>
      </w:r>
      <w:r>
        <w:rPr>
          <w:spacing w:val="-2"/>
        </w:rPr>
        <w:t>investigation:</w:t>
      </w:r>
    </w:p>
    <w:p w14:paraId="03653C2E">
      <w:pPr>
        <w:pStyle w:val="12"/>
        <w:rPr>
          <w:b/>
          <w:sz w:val="20"/>
        </w:rPr>
      </w:pPr>
    </w:p>
    <w:p w14:paraId="725509B7">
      <w:pPr>
        <w:pStyle w:val="12"/>
        <w:spacing w:before="130"/>
        <w:rPr>
          <w:b/>
          <w:sz w:val="20"/>
        </w:rPr>
      </w:pPr>
    </w:p>
    <w:tbl>
      <w:tblPr>
        <w:tblStyle w:val="11"/>
        <w:tblW w:w="0" w:type="auto"/>
        <w:tblInd w:w="516"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260"/>
        <w:gridCol w:w="2980"/>
        <w:gridCol w:w="2260"/>
        <w:gridCol w:w="2840"/>
      </w:tblGrid>
      <w:tr w14:paraId="08FDDEC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769" w:hRule="atLeast"/>
        </w:trPr>
        <w:tc>
          <w:tcPr>
            <w:tcW w:w="9340" w:type="dxa"/>
            <w:gridSpan w:val="4"/>
            <w:tcBorders>
              <w:top w:val="single" w:color="4BACC6" w:sz="8" w:space="0"/>
              <w:left w:val="single" w:color="4BACC6" w:sz="8" w:space="0"/>
              <w:bottom w:val="single" w:color="FFFFFF" w:sz="18" w:space="0"/>
              <w:right w:val="single" w:color="4BACC6" w:sz="8" w:space="0"/>
            </w:tcBorders>
            <w:shd w:val="clear" w:color="auto" w:fill="4BACC6"/>
          </w:tcPr>
          <w:p w14:paraId="15FC99B2">
            <w:pPr>
              <w:pStyle w:val="17"/>
              <w:spacing w:before="13" w:line="368" w:lineRule="exact"/>
              <w:ind w:left="4022" w:right="536" w:hanging="3488"/>
              <w:jc w:val="left"/>
              <w:rPr>
                <w:b/>
                <w:color w:val="FFFFFF"/>
                <w:sz w:val="32"/>
              </w:rPr>
            </w:pPr>
            <w:r>
              <w:rPr>
                <w:b/>
                <w:color w:val="FFFFFF"/>
                <w:sz w:val="24"/>
                <w:szCs w:val="24"/>
              </w:rPr>
              <w:t>Table-</w:t>
            </w:r>
            <w:r>
              <w:rPr>
                <w:rFonts w:hint="default"/>
                <w:b/>
                <w:color w:val="FFFFFF"/>
                <w:sz w:val="24"/>
                <w:szCs w:val="24"/>
                <w:lang w:val="en-IN"/>
              </w:rPr>
              <w:t>2.1</w:t>
            </w:r>
            <w:r>
              <w:rPr>
                <w:b/>
                <w:color w:val="FFFFFF"/>
                <w:sz w:val="24"/>
                <w:szCs w:val="24"/>
              </w:rPr>
              <w:t>:</w:t>
            </w:r>
            <w:r>
              <w:rPr>
                <w:b/>
                <w:color w:val="FFFFFF"/>
                <w:spacing w:val="-20"/>
                <w:sz w:val="24"/>
                <w:szCs w:val="24"/>
              </w:rPr>
              <w:t xml:space="preserve"> </w:t>
            </w:r>
            <w:r>
              <w:rPr>
                <w:b/>
                <w:color w:val="FFFFFF"/>
                <w:sz w:val="24"/>
                <w:szCs w:val="24"/>
              </w:rPr>
              <w:t>Nature</w:t>
            </w:r>
            <w:r>
              <w:rPr>
                <w:b/>
                <w:color w:val="FFFFFF"/>
                <w:spacing w:val="-20"/>
                <w:sz w:val="24"/>
                <w:szCs w:val="24"/>
              </w:rPr>
              <w:t xml:space="preserve"> </w:t>
            </w:r>
            <w:r>
              <w:rPr>
                <w:b/>
                <w:color w:val="FFFFFF"/>
                <w:sz w:val="24"/>
                <w:szCs w:val="24"/>
              </w:rPr>
              <w:t>and</w:t>
            </w:r>
            <w:r>
              <w:rPr>
                <w:b/>
                <w:color w:val="FFFFFF"/>
                <w:spacing w:val="-20"/>
                <w:sz w:val="24"/>
                <w:szCs w:val="24"/>
              </w:rPr>
              <w:t xml:space="preserve"> </w:t>
            </w:r>
            <w:r>
              <w:rPr>
                <w:b/>
                <w:color w:val="FFFFFF"/>
                <w:sz w:val="24"/>
                <w:szCs w:val="24"/>
              </w:rPr>
              <w:t>Quantum</w:t>
            </w:r>
            <w:r>
              <w:rPr>
                <w:b/>
                <w:color w:val="FFFFFF"/>
                <w:spacing w:val="-20"/>
                <w:sz w:val="24"/>
                <w:szCs w:val="24"/>
              </w:rPr>
              <w:t xml:space="preserve"> </w:t>
            </w:r>
            <w:r>
              <w:rPr>
                <w:b/>
                <w:color w:val="FFFFFF"/>
                <w:sz w:val="24"/>
                <w:szCs w:val="24"/>
              </w:rPr>
              <w:t>of</w:t>
            </w:r>
            <w:r>
              <w:rPr>
                <w:b/>
                <w:color w:val="FFFFFF"/>
                <w:spacing w:val="-20"/>
                <w:sz w:val="24"/>
                <w:szCs w:val="24"/>
              </w:rPr>
              <w:t xml:space="preserve"> </w:t>
            </w:r>
            <w:r>
              <w:rPr>
                <w:b/>
                <w:color w:val="FFFFFF"/>
                <w:sz w:val="24"/>
                <w:szCs w:val="24"/>
              </w:rPr>
              <w:t>Work</w:t>
            </w:r>
            <w:r>
              <w:rPr>
                <w:b/>
                <w:color w:val="FFFFFF"/>
                <w:spacing w:val="-19"/>
                <w:sz w:val="24"/>
                <w:szCs w:val="24"/>
              </w:rPr>
              <w:t xml:space="preserve"> </w:t>
            </w:r>
            <w:r>
              <w:rPr>
                <w:b/>
                <w:color w:val="FFFFFF"/>
                <w:sz w:val="24"/>
                <w:szCs w:val="24"/>
              </w:rPr>
              <w:t>(Target</w:t>
            </w:r>
            <w:r>
              <w:rPr>
                <w:b/>
                <w:color w:val="FFFFFF"/>
                <w:spacing w:val="-19"/>
                <w:sz w:val="24"/>
                <w:szCs w:val="24"/>
              </w:rPr>
              <w:t xml:space="preserve"> </w:t>
            </w:r>
            <w:r>
              <w:rPr>
                <w:b/>
                <w:color w:val="FFFFFF"/>
                <w:sz w:val="24"/>
                <w:szCs w:val="24"/>
              </w:rPr>
              <w:t>assigned</w:t>
            </w:r>
            <w:r>
              <w:rPr>
                <w:b/>
                <w:color w:val="FFFFFF"/>
                <w:spacing w:val="-19"/>
                <w:sz w:val="24"/>
                <w:szCs w:val="24"/>
              </w:rPr>
              <w:t xml:space="preserve"> </w:t>
            </w:r>
            <w:r>
              <w:rPr>
                <w:b/>
                <w:color w:val="FFFFFF"/>
                <w:sz w:val="24"/>
                <w:szCs w:val="24"/>
              </w:rPr>
              <w:t xml:space="preserve">and </w:t>
            </w:r>
            <w:r>
              <w:rPr>
                <w:b/>
                <w:color w:val="FFFFFF"/>
                <w:spacing w:val="-2"/>
                <w:sz w:val="24"/>
                <w:szCs w:val="24"/>
              </w:rPr>
              <w:t>achieved)</w:t>
            </w:r>
          </w:p>
        </w:tc>
      </w:tr>
      <w:tr w14:paraId="712C5C4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8" w:hRule="atLeast"/>
        </w:trPr>
        <w:tc>
          <w:tcPr>
            <w:tcW w:w="1260" w:type="dxa"/>
            <w:tcBorders>
              <w:top w:val="single" w:color="FFFFFF" w:sz="18" w:space="0"/>
              <w:left w:val="single" w:color="4BACC6" w:sz="8" w:space="0"/>
              <w:bottom w:val="single" w:color="4BACC6" w:sz="8" w:space="0"/>
              <w:right w:val="single" w:color="4BACC6" w:sz="8" w:space="0"/>
            </w:tcBorders>
            <w:shd w:val="clear" w:color="auto" w:fill="B7DDE8"/>
          </w:tcPr>
          <w:p w14:paraId="20A5BF87">
            <w:pPr>
              <w:pStyle w:val="17"/>
              <w:spacing w:before="23"/>
              <w:ind w:left="42" w:right="1"/>
              <w:rPr>
                <w:b/>
                <w:color w:val="000000"/>
                <w:sz w:val="28"/>
              </w:rPr>
            </w:pPr>
            <w:r>
              <w:rPr>
                <w:b/>
                <w:color w:val="000000"/>
                <w:sz w:val="28"/>
              </w:rPr>
              <w:t>Sl.</w:t>
            </w:r>
            <w:r>
              <w:rPr>
                <w:b/>
                <w:color w:val="000000"/>
                <w:spacing w:val="-7"/>
                <w:sz w:val="28"/>
              </w:rPr>
              <w:t xml:space="preserve"> </w:t>
            </w:r>
            <w:r>
              <w:rPr>
                <w:b/>
                <w:color w:val="000000"/>
                <w:spacing w:val="-5"/>
                <w:sz w:val="28"/>
              </w:rPr>
              <w:t>No.</w:t>
            </w:r>
          </w:p>
        </w:tc>
        <w:tc>
          <w:tcPr>
            <w:tcW w:w="2980" w:type="dxa"/>
            <w:tcBorders>
              <w:top w:val="single" w:color="FFFFFF" w:sz="18" w:space="0"/>
              <w:left w:val="single" w:color="4BACC6" w:sz="8" w:space="0"/>
              <w:bottom w:val="single" w:color="4BACC6" w:sz="8" w:space="0"/>
              <w:right w:val="single" w:color="4BACC6" w:sz="8" w:space="0"/>
            </w:tcBorders>
            <w:shd w:val="clear" w:color="auto" w:fill="B7DDE8"/>
          </w:tcPr>
          <w:p w14:paraId="6068966F">
            <w:pPr>
              <w:pStyle w:val="17"/>
              <w:spacing w:before="23"/>
              <w:ind w:left="554"/>
              <w:jc w:val="left"/>
              <w:rPr>
                <w:b/>
                <w:color w:val="000000"/>
                <w:sz w:val="28"/>
              </w:rPr>
            </w:pPr>
            <w:r>
              <w:rPr>
                <w:b/>
                <w:color w:val="000000"/>
                <w:sz w:val="28"/>
              </w:rPr>
              <w:t>Nature</w:t>
            </w:r>
            <w:r>
              <w:rPr>
                <w:b/>
                <w:color w:val="000000"/>
                <w:spacing w:val="-16"/>
                <w:sz w:val="28"/>
              </w:rPr>
              <w:t xml:space="preserve"> </w:t>
            </w:r>
            <w:r>
              <w:rPr>
                <w:b/>
                <w:color w:val="000000"/>
                <w:sz w:val="28"/>
              </w:rPr>
              <w:t>of</w:t>
            </w:r>
            <w:r>
              <w:rPr>
                <w:b/>
                <w:color w:val="000000"/>
                <w:spacing w:val="-14"/>
                <w:sz w:val="28"/>
              </w:rPr>
              <w:t xml:space="preserve"> </w:t>
            </w:r>
            <w:r>
              <w:rPr>
                <w:b/>
                <w:color w:val="000000"/>
                <w:spacing w:val="-4"/>
                <w:sz w:val="28"/>
              </w:rPr>
              <w:t>Work</w:t>
            </w:r>
          </w:p>
        </w:tc>
        <w:tc>
          <w:tcPr>
            <w:tcW w:w="2260" w:type="dxa"/>
            <w:tcBorders>
              <w:top w:val="single" w:color="FFFFFF" w:sz="18" w:space="0"/>
              <w:left w:val="single" w:color="4BACC6" w:sz="8" w:space="0"/>
              <w:bottom w:val="single" w:color="4BACC6" w:sz="8" w:space="0"/>
              <w:right w:val="single" w:color="4BACC6" w:sz="8" w:space="0"/>
            </w:tcBorders>
            <w:shd w:val="clear" w:color="auto" w:fill="B7DDE8"/>
          </w:tcPr>
          <w:p w14:paraId="50BECA52">
            <w:pPr>
              <w:pStyle w:val="17"/>
              <w:spacing w:before="23"/>
              <w:ind w:left="102" w:right="59"/>
              <w:rPr>
                <w:b/>
                <w:color w:val="000000"/>
                <w:sz w:val="28"/>
              </w:rPr>
            </w:pPr>
            <w:r>
              <w:rPr>
                <w:b/>
                <w:color w:val="000000"/>
                <w:spacing w:val="-2"/>
                <w:sz w:val="28"/>
              </w:rPr>
              <w:t>Target</w:t>
            </w:r>
            <w:r>
              <w:rPr>
                <w:b/>
                <w:color w:val="000000"/>
                <w:spacing w:val="-11"/>
                <w:sz w:val="28"/>
              </w:rPr>
              <w:t xml:space="preserve"> </w:t>
            </w:r>
            <w:r>
              <w:rPr>
                <w:b/>
                <w:color w:val="000000"/>
                <w:spacing w:val="-2"/>
                <w:sz w:val="28"/>
              </w:rPr>
              <w:t>assigned</w:t>
            </w:r>
          </w:p>
        </w:tc>
        <w:tc>
          <w:tcPr>
            <w:tcW w:w="2840" w:type="dxa"/>
            <w:tcBorders>
              <w:top w:val="single" w:color="FFFFFF" w:sz="18" w:space="0"/>
              <w:left w:val="single" w:color="4BACC6" w:sz="8" w:space="0"/>
              <w:bottom w:val="single" w:color="4BACC6" w:sz="8" w:space="0"/>
              <w:right w:val="single" w:color="4BACC6" w:sz="8" w:space="0"/>
            </w:tcBorders>
            <w:shd w:val="clear" w:color="auto" w:fill="B7DDE8"/>
          </w:tcPr>
          <w:p w14:paraId="3B4C5BFE">
            <w:pPr>
              <w:pStyle w:val="17"/>
              <w:spacing w:before="23"/>
              <w:ind w:left="44" w:right="5"/>
              <w:rPr>
                <w:b/>
                <w:color w:val="000000"/>
                <w:sz w:val="28"/>
              </w:rPr>
            </w:pPr>
            <w:r>
              <w:rPr>
                <w:b/>
                <w:color w:val="000000"/>
                <w:spacing w:val="-2"/>
                <w:sz w:val="28"/>
              </w:rPr>
              <w:t>Total</w:t>
            </w:r>
            <w:r>
              <w:rPr>
                <w:b/>
                <w:color w:val="000000"/>
                <w:spacing w:val="-18"/>
                <w:sz w:val="28"/>
              </w:rPr>
              <w:t xml:space="preserve"> </w:t>
            </w:r>
            <w:r>
              <w:rPr>
                <w:b/>
                <w:color w:val="000000"/>
                <w:spacing w:val="-2"/>
                <w:sz w:val="28"/>
              </w:rPr>
              <w:t>achievement</w:t>
            </w:r>
          </w:p>
        </w:tc>
      </w:tr>
      <w:tr w14:paraId="4084E33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9" w:hRule="atLeast"/>
        </w:trPr>
        <w:tc>
          <w:tcPr>
            <w:tcW w:w="1260" w:type="dxa"/>
            <w:tcBorders>
              <w:top w:val="single" w:color="4BACC6" w:sz="8" w:space="0"/>
              <w:left w:val="single" w:color="4BACC6" w:sz="8" w:space="0"/>
              <w:bottom w:val="single" w:color="4BACC6" w:sz="8" w:space="0"/>
              <w:right w:val="single" w:color="4BACC6" w:sz="8" w:space="0"/>
            </w:tcBorders>
            <w:shd w:val="clear" w:color="auto" w:fill="FFFFFF"/>
          </w:tcPr>
          <w:p w14:paraId="0FF58B59">
            <w:pPr>
              <w:pStyle w:val="17"/>
              <w:spacing w:before="43"/>
              <w:jc w:val="left"/>
              <w:rPr>
                <w:b/>
                <w:color w:val="000000"/>
                <w:sz w:val="24"/>
              </w:rPr>
            </w:pPr>
          </w:p>
          <w:p w14:paraId="5756EB1C">
            <w:pPr>
              <w:pStyle w:val="17"/>
              <w:ind w:left="42"/>
              <w:rPr>
                <w:color w:val="000000"/>
                <w:sz w:val="24"/>
              </w:rPr>
            </w:pPr>
            <w:r>
              <w:rPr>
                <w:color w:val="000000"/>
                <w:spacing w:val="-10"/>
                <w:sz w:val="24"/>
              </w:rPr>
              <w:t>1</w:t>
            </w: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22914E1C">
            <w:pPr>
              <w:pStyle w:val="17"/>
              <w:spacing w:before="43"/>
              <w:ind w:left="117" w:right="836"/>
              <w:jc w:val="both"/>
              <w:rPr>
                <w:color w:val="000000"/>
                <w:sz w:val="24"/>
              </w:rPr>
            </w:pPr>
            <w:r>
              <w:rPr>
                <w:color w:val="000000"/>
                <w:sz w:val="24"/>
              </w:rPr>
              <w:t xml:space="preserve">Geological Survey - </w:t>
            </w:r>
            <w:r>
              <w:rPr>
                <w:color w:val="000000"/>
                <w:spacing w:val="-2"/>
                <w:sz w:val="24"/>
              </w:rPr>
              <w:t>(DGPS/Total</w:t>
            </w:r>
            <w:r>
              <w:rPr>
                <w:color w:val="000000"/>
                <w:spacing w:val="-13"/>
                <w:sz w:val="24"/>
              </w:rPr>
              <w:t xml:space="preserve"> </w:t>
            </w:r>
            <w:r>
              <w:rPr>
                <w:color w:val="000000"/>
                <w:spacing w:val="-2"/>
                <w:sz w:val="24"/>
              </w:rPr>
              <w:t xml:space="preserve">Station </w:t>
            </w:r>
            <w:r>
              <w:rPr>
                <w:color w:val="000000"/>
                <w:sz w:val="24"/>
              </w:rPr>
              <w:t>Survey) (Sq. Km.)</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2D0F8002">
            <w:pPr>
              <w:pStyle w:val="17"/>
              <w:spacing w:before="43"/>
              <w:jc w:val="left"/>
              <w:rPr>
                <w:b/>
                <w:color w:val="000000"/>
                <w:sz w:val="24"/>
              </w:rPr>
            </w:pPr>
          </w:p>
          <w:p w14:paraId="425F000F">
            <w:pPr>
              <w:pStyle w:val="17"/>
              <w:ind w:left="102" w:right="62"/>
              <w:rPr>
                <w:color w:val="000000"/>
                <w:sz w:val="24"/>
              </w:rPr>
            </w:pPr>
            <w:r>
              <w:rPr>
                <w:color w:val="000000"/>
                <w:spacing w:val="-10"/>
                <w:sz w:val="24"/>
              </w:rPr>
              <w:t>-</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3E1D5031">
            <w:pPr>
              <w:pStyle w:val="17"/>
              <w:spacing w:before="43"/>
              <w:jc w:val="left"/>
              <w:rPr>
                <w:b/>
                <w:color w:val="000000"/>
                <w:sz w:val="24"/>
              </w:rPr>
            </w:pPr>
          </w:p>
          <w:p w14:paraId="6A317338">
            <w:pPr>
              <w:pStyle w:val="17"/>
              <w:ind w:left="44" w:right="2"/>
              <w:rPr>
                <w:color w:val="000000"/>
                <w:sz w:val="24"/>
              </w:rPr>
            </w:pPr>
            <w:r>
              <w:rPr>
                <w:color w:val="000000"/>
                <w:spacing w:val="-10"/>
                <w:sz w:val="24"/>
              </w:rPr>
              <w:t>-</w:t>
            </w:r>
          </w:p>
        </w:tc>
      </w:tr>
      <w:tr w14:paraId="6DB23BA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90" w:hRule="atLeast"/>
        </w:trPr>
        <w:tc>
          <w:tcPr>
            <w:tcW w:w="1260" w:type="dxa"/>
            <w:tcBorders>
              <w:top w:val="single" w:color="4BACC6" w:sz="8" w:space="0"/>
              <w:left w:val="single" w:color="4BACC6" w:sz="8" w:space="0"/>
              <w:bottom w:val="single" w:color="4BACC6" w:sz="8" w:space="0"/>
              <w:right w:val="single" w:color="4BACC6" w:sz="8" w:space="0"/>
            </w:tcBorders>
            <w:shd w:val="clear" w:color="auto" w:fill="B7DDE8"/>
          </w:tcPr>
          <w:p w14:paraId="795437B5">
            <w:pPr>
              <w:pStyle w:val="17"/>
              <w:spacing w:before="168"/>
              <w:ind w:left="42"/>
              <w:rPr>
                <w:color w:val="000000"/>
                <w:sz w:val="24"/>
              </w:rPr>
            </w:pPr>
            <w:r>
              <w:rPr>
                <w:color w:val="000000"/>
                <w:spacing w:val="-10"/>
                <w:sz w:val="24"/>
              </w:rPr>
              <w:t>2</w:t>
            </w: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102C4DA6">
            <w:pPr>
              <w:pStyle w:val="17"/>
              <w:spacing w:before="21" w:line="237" w:lineRule="auto"/>
              <w:ind w:left="117"/>
              <w:jc w:val="left"/>
              <w:rPr>
                <w:color w:val="000000"/>
                <w:sz w:val="24"/>
              </w:rPr>
            </w:pPr>
            <w:r>
              <w:rPr>
                <w:color w:val="000000"/>
                <w:sz w:val="24"/>
              </w:rPr>
              <w:t>Geological</w:t>
            </w:r>
            <w:r>
              <w:rPr>
                <w:color w:val="000000"/>
                <w:spacing w:val="-15"/>
                <w:sz w:val="24"/>
              </w:rPr>
              <w:t xml:space="preserve"> </w:t>
            </w:r>
            <w:r>
              <w:rPr>
                <w:color w:val="000000"/>
                <w:sz w:val="24"/>
              </w:rPr>
              <w:t>Mapping</w:t>
            </w:r>
            <w:r>
              <w:rPr>
                <w:color w:val="000000"/>
                <w:spacing w:val="-15"/>
                <w:sz w:val="24"/>
              </w:rPr>
              <w:t xml:space="preserve"> </w:t>
            </w:r>
            <w:r>
              <w:rPr>
                <w:color w:val="000000"/>
                <w:sz w:val="24"/>
              </w:rPr>
              <w:t>(LSM) (Sq. Km.)</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38B4233B">
            <w:pPr>
              <w:pStyle w:val="17"/>
              <w:spacing w:before="168"/>
              <w:ind w:left="102" w:right="58"/>
              <w:rPr>
                <w:color w:val="000000"/>
                <w:sz w:val="24"/>
              </w:rPr>
            </w:pPr>
            <w:r>
              <w:rPr>
                <w:color w:val="000000"/>
                <w:spacing w:val="-4"/>
                <w:sz w:val="24"/>
              </w:rPr>
              <w:t>54.4</w:t>
            </w: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5EB97969">
            <w:pPr>
              <w:pStyle w:val="17"/>
              <w:spacing w:before="168"/>
              <w:ind w:left="44" w:right="2"/>
              <w:rPr>
                <w:color w:val="000000"/>
                <w:sz w:val="24"/>
              </w:rPr>
            </w:pPr>
            <w:r>
              <w:rPr>
                <w:color w:val="000000"/>
                <w:spacing w:val="-4"/>
                <w:sz w:val="24"/>
              </w:rPr>
              <w:t>54.4</w:t>
            </w:r>
          </w:p>
        </w:tc>
      </w:tr>
      <w:tr w14:paraId="426A7167">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8" w:hRule="atLeast"/>
        </w:trPr>
        <w:tc>
          <w:tcPr>
            <w:tcW w:w="1260" w:type="dxa"/>
            <w:vMerge w:val="restart"/>
            <w:tcBorders>
              <w:top w:val="single" w:color="4BACC6" w:sz="8" w:space="0"/>
              <w:left w:val="single" w:color="4BACC6" w:sz="8" w:space="0"/>
              <w:bottom w:val="single" w:color="4BACC6" w:sz="8" w:space="0"/>
              <w:right w:val="single" w:color="4BACC6" w:sz="8" w:space="0"/>
            </w:tcBorders>
            <w:shd w:val="clear" w:color="auto" w:fill="FFFFFF"/>
          </w:tcPr>
          <w:p w14:paraId="5CBBF4E2">
            <w:pPr>
              <w:pStyle w:val="17"/>
              <w:jc w:val="left"/>
              <w:rPr>
                <w:b/>
                <w:color w:val="000000"/>
                <w:sz w:val="24"/>
              </w:rPr>
            </w:pPr>
          </w:p>
          <w:p w14:paraId="292A754B">
            <w:pPr>
              <w:pStyle w:val="17"/>
              <w:jc w:val="left"/>
              <w:rPr>
                <w:b/>
                <w:color w:val="000000"/>
                <w:sz w:val="24"/>
              </w:rPr>
            </w:pPr>
          </w:p>
          <w:p w14:paraId="03A2DD66">
            <w:pPr>
              <w:pStyle w:val="17"/>
              <w:spacing w:before="263"/>
              <w:jc w:val="left"/>
              <w:rPr>
                <w:b/>
                <w:color w:val="000000"/>
                <w:sz w:val="24"/>
              </w:rPr>
            </w:pPr>
          </w:p>
          <w:p w14:paraId="0094CE6A">
            <w:pPr>
              <w:pStyle w:val="17"/>
              <w:ind w:left="42"/>
              <w:rPr>
                <w:color w:val="000000"/>
                <w:sz w:val="24"/>
              </w:rPr>
            </w:pPr>
            <w:r>
              <w:rPr>
                <w:color w:val="000000"/>
                <w:spacing w:val="-10"/>
                <w:sz w:val="24"/>
              </w:rPr>
              <w:t>3</w:t>
            </w: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2496C7D3">
            <w:pPr>
              <w:pStyle w:val="17"/>
              <w:spacing w:before="13" w:line="275" w:lineRule="exact"/>
              <w:ind w:left="117"/>
              <w:jc w:val="left"/>
              <w:rPr>
                <w:color w:val="000000"/>
                <w:sz w:val="24"/>
              </w:rPr>
            </w:pPr>
            <w:r>
              <w:rPr>
                <w:color w:val="000000"/>
                <w:spacing w:val="-2"/>
                <w:sz w:val="24"/>
              </w:rPr>
              <w:t>Technological</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71B88A7E">
            <w:pPr>
              <w:pStyle w:val="17"/>
              <w:jc w:val="left"/>
              <w:rPr>
                <w:color w:val="000000"/>
                <w:sz w:val="22"/>
              </w:rPr>
            </w:pP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75DA176D">
            <w:pPr>
              <w:pStyle w:val="17"/>
              <w:jc w:val="left"/>
              <w:rPr>
                <w:color w:val="000000"/>
                <w:sz w:val="22"/>
              </w:rPr>
            </w:pPr>
          </w:p>
        </w:tc>
      </w:tr>
      <w:tr w14:paraId="67C09D5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005"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5E465121">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299D4EB5">
            <w:pPr>
              <w:pStyle w:val="17"/>
              <w:spacing w:before="68"/>
              <w:jc w:val="left"/>
              <w:rPr>
                <w:b/>
                <w:color w:val="000000"/>
                <w:sz w:val="24"/>
              </w:rPr>
            </w:pPr>
          </w:p>
          <w:p w14:paraId="2B75CDD8">
            <w:pPr>
              <w:pStyle w:val="17"/>
              <w:ind w:left="117" w:right="163"/>
              <w:jc w:val="left"/>
              <w:rPr>
                <w:color w:val="000000"/>
                <w:sz w:val="24"/>
              </w:rPr>
            </w:pPr>
            <w:r>
              <w:rPr>
                <w:color w:val="000000"/>
                <w:sz w:val="24"/>
              </w:rPr>
              <w:t>(a) Surface exploration- Pitting/Trenching</w:t>
            </w:r>
            <w:r>
              <w:rPr>
                <w:color w:val="000000"/>
                <w:spacing w:val="-15"/>
                <w:sz w:val="24"/>
              </w:rPr>
              <w:t xml:space="preserve"> </w:t>
            </w:r>
            <w:r>
              <w:rPr>
                <w:color w:val="000000"/>
                <w:sz w:val="24"/>
              </w:rPr>
              <w:t>(cubic</w:t>
            </w:r>
            <w:r>
              <w:rPr>
                <w:color w:val="000000"/>
                <w:spacing w:val="-15"/>
                <w:sz w:val="24"/>
              </w:rPr>
              <w:t xml:space="preserve"> </w:t>
            </w:r>
            <w:r>
              <w:rPr>
                <w:color w:val="000000"/>
                <w:sz w:val="24"/>
              </w:rPr>
              <w:t>m)</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1D99516F">
            <w:pPr>
              <w:pStyle w:val="17"/>
              <w:spacing w:before="274"/>
              <w:jc w:val="left"/>
              <w:rPr>
                <w:b/>
                <w:color w:val="000000"/>
                <w:sz w:val="24"/>
              </w:rPr>
            </w:pPr>
          </w:p>
          <w:p w14:paraId="7244BAAB">
            <w:pPr>
              <w:pStyle w:val="17"/>
              <w:ind w:left="102" w:right="75"/>
              <w:rPr>
                <w:color w:val="000000"/>
                <w:sz w:val="24"/>
              </w:rPr>
            </w:pPr>
            <w:r>
              <w:rPr>
                <w:color w:val="000000"/>
                <w:spacing w:val="-5"/>
                <w:sz w:val="24"/>
              </w:rPr>
              <w:t>100</w:t>
            </w: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40B0D672">
            <w:pPr>
              <w:pStyle w:val="17"/>
              <w:spacing w:before="274"/>
              <w:jc w:val="left"/>
              <w:rPr>
                <w:b/>
                <w:color w:val="000000"/>
                <w:sz w:val="24"/>
              </w:rPr>
            </w:pPr>
          </w:p>
          <w:p w14:paraId="799CBF18">
            <w:pPr>
              <w:pStyle w:val="17"/>
              <w:ind w:left="44" w:right="14"/>
              <w:rPr>
                <w:color w:val="000000"/>
                <w:sz w:val="24"/>
              </w:rPr>
            </w:pPr>
            <w:r>
              <w:rPr>
                <w:color w:val="000000"/>
                <w:spacing w:val="-5"/>
                <w:sz w:val="24"/>
              </w:rPr>
              <w:t>20</w:t>
            </w:r>
          </w:p>
        </w:tc>
      </w:tr>
      <w:tr w14:paraId="508A850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29"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FFFFFF"/>
          </w:tcPr>
          <w:p w14:paraId="17807BAC">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37B01A9D">
            <w:pPr>
              <w:pStyle w:val="17"/>
              <w:spacing w:before="149"/>
              <w:ind w:left="117"/>
              <w:jc w:val="left"/>
              <w:rPr>
                <w:color w:val="000000"/>
                <w:sz w:val="24"/>
              </w:rPr>
            </w:pPr>
            <w:r>
              <w:rPr>
                <w:color w:val="000000"/>
                <w:sz w:val="24"/>
              </w:rPr>
              <w:t>(b)</w:t>
            </w:r>
            <w:r>
              <w:rPr>
                <w:color w:val="000000"/>
                <w:spacing w:val="-12"/>
                <w:sz w:val="24"/>
              </w:rPr>
              <w:t xml:space="preserve"> </w:t>
            </w:r>
            <w:r>
              <w:rPr>
                <w:color w:val="000000"/>
                <w:sz w:val="24"/>
              </w:rPr>
              <w:t>Subsurface</w:t>
            </w:r>
            <w:r>
              <w:rPr>
                <w:color w:val="000000"/>
                <w:spacing w:val="-13"/>
                <w:sz w:val="24"/>
              </w:rPr>
              <w:t xml:space="preserve"> </w:t>
            </w:r>
            <w:r>
              <w:rPr>
                <w:color w:val="000000"/>
                <w:sz w:val="24"/>
              </w:rPr>
              <w:t>exploration</w:t>
            </w:r>
            <w:r>
              <w:rPr>
                <w:color w:val="000000"/>
                <w:spacing w:val="-11"/>
                <w:sz w:val="24"/>
              </w:rPr>
              <w:t xml:space="preserve"> </w:t>
            </w:r>
            <w:r>
              <w:rPr>
                <w:color w:val="000000"/>
                <w:sz w:val="24"/>
              </w:rPr>
              <w:t>- Drilling (m)</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50B4921A">
            <w:pPr>
              <w:pStyle w:val="17"/>
              <w:spacing w:before="9"/>
              <w:jc w:val="left"/>
              <w:rPr>
                <w:b/>
                <w:color w:val="000000"/>
                <w:sz w:val="24"/>
              </w:rPr>
            </w:pPr>
          </w:p>
          <w:p w14:paraId="3CDF4776">
            <w:pPr>
              <w:pStyle w:val="17"/>
              <w:spacing w:before="1"/>
              <w:ind w:left="102" w:right="60"/>
              <w:rPr>
                <w:color w:val="000000"/>
                <w:sz w:val="24"/>
              </w:rPr>
            </w:pPr>
            <w:r>
              <w:rPr>
                <w:color w:val="000000"/>
                <w:spacing w:val="-5"/>
                <w:sz w:val="24"/>
              </w:rPr>
              <w:t>300</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73FCCE49">
            <w:pPr>
              <w:pStyle w:val="17"/>
              <w:spacing w:before="9"/>
              <w:jc w:val="left"/>
              <w:rPr>
                <w:b/>
                <w:color w:val="000000"/>
                <w:sz w:val="24"/>
              </w:rPr>
            </w:pPr>
          </w:p>
          <w:p w14:paraId="72E90731">
            <w:pPr>
              <w:pStyle w:val="17"/>
              <w:spacing w:before="1"/>
              <w:ind w:left="44"/>
              <w:rPr>
                <w:color w:val="000000"/>
                <w:sz w:val="24"/>
              </w:rPr>
            </w:pPr>
            <w:r>
              <w:rPr>
                <w:color w:val="000000"/>
                <w:spacing w:val="-5"/>
                <w:sz w:val="24"/>
              </w:rPr>
              <w:t>300</w:t>
            </w:r>
          </w:p>
        </w:tc>
      </w:tr>
      <w:tr w14:paraId="2568949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trPr>
        <w:tc>
          <w:tcPr>
            <w:tcW w:w="1260" w:type="dxa"/>
            <w:vMerge w:val="restart"/>
            <w:tcBorders>
              <w:top w:val="single" w:color="4BACC6" w:sz="8" w:space="0"/>
              <w:left w:val="single" w:color="4BACC6" w:sz="8" w:space="0"/>
              <w:bottom w:val="single" w:color="4BACC6" w:sz="8" w:space="0"/>
              <w:right w:val="single" w:color="4BACC6" w:sz="8" w:space="0"/>
            </w:tcBorders>
            <w:shd w:val="clear" w:color="auto" w:fill="B7DDE8"/>
          </w:tcPr>
          <w:p w14:paraId="20C25037">
            <w:pPr>
              <w:pStyle w:val="17"/>
              <w:jc w:val="left"/>
              <w:rPr>
                <w:b/>
                <w:color w:val="000000"/>
                <w:sz w:val="24"/>
              </w:rPr>
            </w:pPr>
          </w:p>
          <w:p w14:paraId="2AA0557A">
            <w:pPr>
              <w:pStyle w:val="17"/>
              <w:jc w:val="left"/>
              <w:rPr>
                <w:b/>
                <w:color w:val="000000"/>
                <w:sz w:val="24"/>
              </w:rPr>
            </w:pPr>
          </w:p>
          <w:p w14:paraId="2A384163">
            <w:pPr>
              <w:pStyle w:val="17"/>
              <w:jc w:val="left"/>
              <w:rPr>
                <w:b/>
                <w:color w:val="000000"/>
                <w:sz w:val="24"/>
              </w:rPr>
            </w:pPr>
          </w:p>
          <w:p w14:paraId="76C02C3C">
            <w:pPr>
              <w:pStyle w:val="17"/>
              <w:spacing w:before="24"/>
              <w:jc w:val="left"/>
              <w:rPr>
                <w:b/>
                <w:color w:val="000000"/>
                <w:sz w:val="24"/>
              </w:rPr>
            </w:pPr>
          </w:p>
          <w:p w14:paraId="79FB9475">
            <w:pPr>
              <w:pStyle w:val="17"/>
              <w:ind w:left="42"/>
              <w:rPr>
                <w:color w:val="000000"/>
                <w:sz w:val="24"/>
              </w:rPr>
            </w:pPr>
            <w:r>
              <w:rPr>
                <w:color w:val="000000"/>
                <w:spacing w:val="-10"/>
                <w:sz w:val="24"/>
              </w:rPr>
              <w:t>4</w:t>
            </w: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684510BA">
            <w:pPr>
              <w:pStyle w:val="17"/>
              <w:spacing w:before="12"/>
              <w:ind w:left="117"/>
              <w:jc w:val="left"/>
              <w:rPr>
                <w:color w:val="000000"/>
                <w:sz w:val="24"/>
              </w:rPr>
            </w:pPr>
            <w:r>
              <w:rPr>
                <w:color w:val="000000"/>
                <w:sz w:val="24"/>
              </w:rPr>
              <w:t>Geochemical</w:t>
            </w:r>
            <w:r>
              <w:rPr>
                <w:color w:val="000000"/>
                <w:spacing w:val="-2"/>
                <w:sz w:val="24"/>
              </w:rPr>
              <w:t xml:space="preserve"> Survey</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2E4709A4">
            <w:pPr>
              <w:pStyle w:val="17"/>
              <w:jc w:val="left"/>
              <w:rPr>
                <w:color w:val="000000"/>
                <w:sz w:val="22"/>
              </w:rPr>
            </w:pP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0B4D6AB2">
            <w:pPr>
              <w:pStyle w:val="17"/>
              <w:jc w:val="left"/>
              <w:rPr>
                <w:color w:val="000000"/>
                <w:sz w:val="22"/>
              </w:rPr>
            </w:pPr>
          </w:p>
        </w:tc>
      </w:tr>
      <w:tr w14:paraId="60A22300">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89"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FFFFFF"/>
          </w:tcPr>
          <w:p w14:paraId="2BE2ECE8">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383EB673">
            <w:pPr>
              <w:pStyle w:val="17"/>
              <w:spacing w:before="17" w:line="270" w:lineRule="atLeast"/>
              <w:ind w:left="117" w:right="163"/>
              <w:jc w:val="left"/>
              <w:rPr>
                <w:color w:val="000000"/>
                <w:sz w:val="24"/>
              </w:rPr>
            </w:pPr>
            <w:r>
              <w:rPr>
                <w:color w:val="000000"/>
                <w:sz w:val="24"/>
              </w:rPr>
              <w:t>(a)</w:t>
            </w:r>
            <w:r>
              <w:rPr>
                <w:color w:val="000000"/>
                <w:spacing w:val="-12"/>
                <w:sz w:val="24"/>
              </w:rPr>
              <w:t xml:space="preserve"> </w:t>
            </w:r>
            <w:r>
              <w:rPr>
                <w:color w:val="000000"/>
                <w:sz w:val="24"/>
              </w:rPr>
              <w:t>Bed</w:t>
            </w:r>
            <w:r>
              <w:rPr>
                <w:color w:val="000000"/>
                <w:spacing w:val="-13"/>
                <w:sz w:val="24"/>
              </w:rPr>
              <w:t xml:space="preserve"> </w:t>
            </w:r>
            <w:r>
              <w:rPr>
                <w:color w:val="000000"/>
                <w:sz w:val="24"/>
              </w:rPr>
              <w:t>Rock</w:t>
            </w:r>
            <w:r>
              <w:rPr>
                <w:color w:val="000000"/>
                <w:spacing w:val="-13"/>
                <w:sz w:val="24"/>
              </w:rPr>
              <w:t xml:space="preserve"> </w:t>
            </w:r>
            <w:r>
              <w:rPr>
                <w:color w:val="000000"/>
                <w:sz w:val="24"/>
              </w:rPr>
              <w:t xml:space="preserve">Samples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677F0CF0">
            <w:pPr>
              <w:pStyle w:val="17"/>
              <w:spacing w:before="167"/>
              <w:ind w:left="102" w:right="60"/>
              <w:rPr>
                <w:color w:val="000000"/>
                <w:sz w:val="24"/>
              </w:rPr>
            </w:pPr>
            <w:r>
              <w:rPr>
                <w:color w:val="000000"/>
                <w:spacing w:val="-5"/>
                <w:sz w:val="24"/>
              </w:rPr>
              <w:t>100</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17829CBE">
            <w:pPr>
              <w:pStyle w:val="17"/>
              <w:spacing w:before="167"/>
              <w:ind w:left="44"/>
              <w:rPr>
                <w:rFonts w:hint="default"/>
                <w:color w:val="000000"/>
                <w:sz w:val="24"/>
                <w:lang w:val="en-IN"/>
              </w:rPr>
            </w:pPr>
            <w:r>
              <w:rPr>
                <w:color w:val="000000"/>
                <w:spacing w:val="-5"/>
                <w:sz w:val="24"/>
              </w:rPr>
              <w:t>1</w:t>
            </w:r>
            <w:r>
              <w:rPr>
                <w:rFonts w:hint="default"/>
                <w:color w:val="000000"/>
                <w:spacing w:val="-5"/>
                <w:sz w:val="24"/>
                <w:lang w:val="en-IN"/>
              </w:rPr>
              <w:t>55</w:t>
            </w:r>
          </w:p>
        </w:tc>
      </w:tr>
      <w:tr w14:paraId="533A24D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10"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0C3B95D3">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1CA7C1A9">
            <w:pPr>
              <w:pStyle w:val="17"/>
              <w:spacing w:before="37"/>
              <w:ind w:left="117" w:right="209"/>
              <w:jc w:val="left"/>
              <w:rPr>
                <w:color w:val="000000"/>
                <w:sz w:val="24"/>
              </w:rPr>
            </w:pPr>
            <w:r>
              <w:rPr>
                <w:color w:val="000000"/>
                <w:sz w:val="24"/>
              </w:rPr>
              <w:t>(b)</w:t>
            </w:r>
            <w:r>
              <w:rPr>
                <w:color w:val="000000"/>
                <w:spacing w:val="-15"/>
                <w:sz w:val="24"/>
              </w:rPr>
              <w:t xml:space="preserve"> </w:t>
            </w:r>
            <w:r>
              <w:rPr>
                <w:color w:val="000000"/>
                <w:sz w:val="24"/>
              </w:rPr>
              <w:t>Stream</w:t>
            </w:r>
            <w:r>
              <w:rPr>
                <w:color w:val="000000"/>
                <w:spacing w:val="-15"/>
                <w:sz w:val="24"/>
              </w:rPr>
              <w:t xml:space="preserve"> </w:t>
            </w:r>
            <w:r>
              <w:rPr>
                <w:color w:val="000000"/>
                <w:sz w:val="24"/>
              </w:rPr>
              <w:t>Sediment Sample (Nos.)</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2E1A12E4">
            <w:pPr>
              <w:pStyle w:val="17"/>
              <w:spacing w:before="176"/>
              <w:ind w:left="102"/>
              <w:rPr>
                <w:color w:val="000000"/>
                <w:sz w:val="24"/>
              </w:rPr>
            </w:pPr>
            <w:r>
              <w:rPr>
                <w:color w:val="000000"/>
                <w:spacing w:val="-10"/>
                <w:sz w:val="24"/>
              </w:rPr>
              <w:t>-</w:t>
            </w: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4634B030">
            <w:pPr>
              <w:pStyle w:val="17"/>
              <w:spacing w:before="176"/>
              <w:ind w:left="44" w:right="2"/>
              <w:rPr>
                <w:color w:val="000000"/>
                <w:sz w:val="24"/>
              </w:rPr>
            </w:pPr>
            <w:r>
              <w:rPr>
                <w:color w:val="000000"/>
                <w:spacing w:val="-10"/>
                <w:sz w:val="24"/>
              </w:rPr>
              <w:t>-</w:t>
            </w:r>
          </w:p>
        </w:tc>
      </w:tr>
      <w:tr w14:paraId="3E1857C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88"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FFFFFF"/>
          </w:tcPr>
          <w:p w14:paraId="2A014433">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451B69A1">
            <w:pPr>
              <w:pStyle w:val="17"/>
              <w:spacing w:before="168"/>
              <w:ind w:left="117"/>
              <w:jc w:val="left"/>
              <w:rPr>
                <w:color w:val="000000"/>
                <w:sz w:val="24"/>
              </w:rPr>
            </w:pPr>
            <w:r>
              <w:rPr>
                <w:color w:val="000000"/>
                <w:sz w:val="24"/>
              </w:rPr>
              <w:t>(c) Core</w:t>
            </w:r>
            <w:r>
              <w:rPr>
                <w:color w:val="000000"/>
                <w:spacing w:val="-1"/>
                <w:sz w:val="24"/>
              </w:rPr>
              <w:t xml:space="preserve"> </w:t>
            </w:r>
            <w:r>
              <w:rPr>
                <w:color w:val="000000"/>
                <w:sz w:val="24"/>
              </w:rPr>
              <w:t xml:space="preserve">Sample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531630FE">
            <w:pPr>
              <w:pStyle w:val="17"/>
              <w:spacing w:before="168"/>
              <w:ind w:left="102" w:right="60"/>
              <w:rPr>
                <w:color w:val="000000"/>
                <w:sz w:val="24"/>
              </w:rPr>
            </w:pPr>
            <w:r>
              <w:rPr>
                <w:color w:val="000000"/>
                <w:spacing w:val="-5"/>
                <w:sz w:val="24"/>
              </w:rPr>
              <w:t>150</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28C14BE2">
            <w:pPr>
              <w:pStyle w:val="17"/>
              <w:spacing w:before="168"/>
              <w:ind w:left="44"/>
              <w:rPr>
                <w:color w:val="000000"/>
                <w:sz w:val="24"/>
              </w:rPr>
            </w:pPr>
            <w:r>
              <w:rPr>
                <w:color w:val="000000"/>
                <w:spacing w:val="-5"/>
                <w:sz w:val="24"/>
              </w:rPr>
              <w:t>142</w:t>
            </w:r>
          </w:p>
        </w:tc>
      </w:tr>
      <w:tr w14:paraId="7A0ED6F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8"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59449781">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42F63348">
            <w:pPr>
              <w:pStyle w:val="17"/>
              <w:spacing w:before="14" w:line="274" w:lineRule="exact"/>
              <w:ind w:left="117"/>
              <w:jc w:val="left"/>
              <w:rPr>
                <w:color w:val="000000"/>
                <w:sz w:val="24"/>
              </w:rPr>
            </w:pPr>
            <w:r>
              <w:rPr>
                <w:color w:val="000000"/>
                <w:sz w:val="24"/>
              </w:rPr>
              <w:t>(d) PT</w:t>
            </w:r>
            <w:r>
              <w:rPr>
                <w:color w:val="000000"/>
                <w:spacing w:val="-2"/>
                <w:sz w:val="24"/>
              </w:rPr>
              <w:t xml:space="preserve"> </w:t>
            </w:r>
            <w:r>
              <w:rPr>
                <w:color w:val="000000"/>
                <w:sz w:val="24"/>
              </w:rPr>
              <w:t xml:space="preserve">Sample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7D81B376">
            <w:pPr>
              <w:pStyle w:val="17"/>
              <w:spacing w:line="253" w:lineRule="exact"/>
              <w:ind w:left="102" w:right="75"/>
              <w:rPr>
                <w:color w:val="000000"/>
                <w:sz w:val="22"/>
              </w:rPr>
            </w:pPr>
            <w:r>
              <w:rPr>
                <w:color w:val="000000"/>
                <w:spacing w:val="-5"/>
                <w:sz w:val="24"/>
                <w:szCs w:val="24"/>
              </w:rPr>
              <w:t>50</w:t>
            </w: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7025B80D">
            <w:pPr>
              <w:pStyle w:val="17"/>
              <w:spacing w:line="253" w:lineRule="exact"/>
              <w:ind w:left="44" w:right="15"/>
              <w:rPr>
                <w:color w:val="000000"/>
                <w:sz w:val="22"/>
              </w:rPr>
            </w:pPr>
            <w:r>
              <w:rPr>
                <w:color w:val="000000"/>
                <w:spacing w:val="-5"/>
                <w:sz w:val="24"/>
                <w:szCs w:val="24"/>
              </w:rPr>
              <w:t>20</w:t>
            </w:r>
          </w:p>
        </w:tc>
      </w:tr>
      <w:tr w14:paraId="481D2F12">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10" w:hRule="atLeast"/>
        </w:trPr>
        <w:tc>
          <w:tcPr>
            <w:tcW w:w="1260" w:type="dxa"/>
            <w:tcBorders>
              <w:top w:val="single" w:color="4BACC6" w:sz="8" w:space="0"/>
              <w:left w:val="single" w:color="4BACC6" w:sz="8" w:space="0"/>
              <w:bottom w:val="single" w:color="4BACC6" w:sz="8" w:space="0"/>
              <w:right w:val="single" w:color="4BACC6" w:sz="8" w:space="0"/>
            </w:tcBorders>
            <w:shd w:val="clear" w:color="auto" w:fill="FFFFFF"/>
          </w:tcPr>
          <w:p w14:paraId="3236B580">
            <w:pPr>
              <w:pStyle w:val="17"/>
              <w:spacing w:before="47"/>
              <w:jc w:val="left"/>
              <w:rPr>
                <w:b/>
                <w:color w:val="000000"/>
                <w:sz w:val="24"/>
              </w:rPr>
            </w:pPr>
          </w:p>
          <w:p w14:paraId="3EC9354E">
            <w:pPr>
              <w:pStyle w:val="17"/>
              <w:ind w:left="42"/>
              <w:rPr>
                <w:color w:val="000000"/>
                <w:sz w:val="24"/>
              </w:rPr>
            </w:pPr>
            <w:r>
              <w:rPr>
                <w:color w:val="000000"/>
                <w:spacing w:val="-10"/>
                <w:sz w:val="24"/>
              </w:rPr>
              <w:t>5</w:t>
            </w: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11F83EF9">
            <w:pPr>
              <w:pStyle w:val="17"/>
              <w:spacing w:before="50"/>
              <w:ind w:left="117"/>
              <w:jc w:val="left"/>
              <w:rPr>
                <w:color w:val="000000"/>
                <w:sz w:val="24"/>
              </w:rPr>
            </w:pPr>
            <w:r>
              <w:rPr>
                <w:color w:val="000000"/>
                <w:sz w:val="24"/>
              </w:rPr>
              <w:t>Geophysical Survey (Self Potential</w:t>
            </w:r>
            <w:r>
              <w:rPr>
                <w:color w:val="000000"/>
                <w:spacing w:val="-12"/>
                <w:sz w:val="24"/>
              </w:rPr>
              <w:t xml:space="preserve"> </w:t>
            </w:r>
            <w:r>
              <w:rPr>
                <w:color w:val="000000"/>
                <w:sz w:val="24"/>
              </w:rPr>
              <w:t>method)</w:t>
            </w:r>
            <w:r>
              <w:rPr>
                <w:color w:val="000000"/>
                <w:spacing w:val="-13"/>
                <w:sz w:val="24"/>
              </w:rPr>
              <w:t xml:space="preserve"> </w:t>
            </w:r>
            <w:r>
              <w:rPr>
                <w:color w:val="000000"/>
                <w:sz w:val="24"/>
              </w:rPr>
              <w:t>(L</w:t>
            </w:r>
            <w:r>
              <w:rPr>
                <w:rFonts w:hint="default"/>
                <w:color w:val="000000"/>
                <w:sz w:val="24"/>
                <w:lang w:val="en-IN"/>
              </w:rPr>
              <w:t>.</w:t>
            </w:r>
            <w:r>
              <w:rPr>
                <w:color w:val="000000"/>
                <w:spacing w:val="-13"/>
                <w:sz w:val="24"/>
              </w:rPr>
              <w:t xml:space="preserve"> </w:t>
            </w:r>
            <w:r>
              <w:rPr>
                <w:color w:val="000000"/>
                <w:sz w:val="24"/>
              </w:rPr>
              <w:t>Km)/ (sq. km)</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38F553F5">
            <w:pPr>
              <w:pStyle w:val="17"/>
              <w:spacing w:before="47"/>
              <w:jc w:val="left"/>
              <w:rPr>
                <w:b/>
                <w:color w:val="000000"/>
                <w:sz w:val="24"/>
              </w:rPr>
            </w:pPr>
          </w:p>
          <w:p w14:paraId="241F38F0">
            <w:pPr>
              <w:pStyle w:val="17"/>
              <w:ind w:left="102" w:right="58"/>
              <w:rPr>
                <w:color w:val="000000"/>
                <w:sz w:val="24"/>
              </w:rPr>
            </w:pPr>
            <w:r>
              <w:rPr>
                <w:color w:val="000000"/>
                <w:sz w:val="24"/>
              </w:rPr>
              <w:t xml:space="preserve">3 </w:t>
            </w:r>
            <w:r>
              <w:rPr>
                <w:color w:val="000000"/>
                <w:spacing w:val="-4"/>
                <w:sz w:val="24"/>
              </w:rPr>
              <w:t>L.Km</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223400C4">
            <w:pPr>
              <w:pStyle w:val="17"/>
              <w:spacing w:before="47"/>
              <w:jc w:val="left"/>
              <w:rPr>
                <w:b/>
                <w:color w:val="000000"/>
                <w:sz w:val="24"/>
              </w:rPr>
            </w:pPr>
          </w:p>
          <w:p w14:paraId="174C513B">
            <w:pPr>
              <w:pStyle w:val="17"/>
              <w:ind w:left="44" w:right="2"/>
              <w:rPr>
                <w:color w:val="000000"/>
                <w:sz w:val="24"/>
              </w:rPr>
            </w:pPr>
            <w:r>
              <w:rPr>
                <w:color w:val="000000"/>
                <w:sz w:val="24"/>
              </w:rPr>
              <w:t xml:space="preserve">3 </w:t>
            </w:r>
            <w:r>
              <w:rPr>
                <w:color w:val="000000"/>
                <w:spacing w:val="-4"/>
                <w:sz w:val="24"/>
              </w:rPr>
              <w:t>L.Km</w:t>
            </w:r>
          </w:p>
        </w:tc>
      </w:tr>
      <w:tr w14:paraId="1B99F326">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10" w:hRule="atLeast"/>
        </w:trPr>
        <w:tc>
          <w:tcPr>
            <w:tcW w:w="1260" w:type="dxa"/>
            <w:vMerge w:val="restart"/>
            <w:tcBorders>
              <w:top w:val="single" w:color="4BACC6" w:sz="8" w:space="0"/>
              <w:left w:val="single" w:color="4BACC6" w:sz="8" w:space="0"/>
              <w:bottom w:val="single" w:color="4BACC6" w:sz="8" w:space="0"/>
              <w:right w:val="single" w:color="4BACC6" w:sz="8" w:space="0"/>
            </w:tcBorders>
            <w:shd w:val="clear" w:color="auto" w:fill="B7DDE8"/>
          </w:tcPr>
          <w:p w14:paraId="2025F171">
            <w:pPr>
              <w:pStyle w:val="17"/>
              <w:jc w:val="left"/>
              <w:rPr>
                <w:b/>
                <w:color w:val="000000"/>
                <w:sz w:val="24"/>
              </w:rPr>
            </w:pPr>
          </w:p>
          <w:p w14:paraId="086F04FE">
            <w:pPr>
              <w:pStyle w:val="17"/>
              <w:jc w:val="left"/>
              <w:rPr>
                <w:b/>
                <w:color w:val="000000"/>
                <w:sz w:val="24"/>
              </w:rPr>
            </w:pPr>
          </w:p>
          <w:p w14:paraId="4AD39FFE">
            <w:pPr>
              <w:pStyle w:val="17"/>
              <w:jc w:val="left"/>
              <w:rPr>
                <w:b/>
                <w:color w:val="000000"/>
                <w:sz w:val="24"/>
              </w:rPr>
            </w:pPr>
          </w:p>
          <w:p w14:paraId="47BDBBDD">
            <w:pPr>
              <w:pStyle w:val="17"/>
              <w:spacing w:before="178"/>
              <w:jc w:val="left"/>
              <w:rPr>
                <w:b/>
                <w:color w:val="000000"/>
                <w:sz w:val="24"/>
              </w:rPr>
            </w:pPr>
          </w:p>
          <w:p w14:paraId="19373EFD">
            <w:pPr>
              <w:pStyle w:val="17"/>
              <w:ind w:left="42"/>
              <w:rPr>
                <w:color w:val="000000"/>
                <w:sz w:val="24"/>
              </w:rPr>
            </w:pPr>
            <w:r>
              <w:rPr>
                <w:color w:val="000000"/>
                <w:spacing w:val="-10"/>
                <w:sz w:val="24"/>
              </w:rPr>
              <w:t>6</w:t>
            </w: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7992516C">
            <w:pPr>
              <w:pStyle w:val="17"/>
              <w:spacing w:before="34"/>
              <w:ind w:left="117" w:right="209"/>
              <w:jc w:val="left"/>
              <w:rPr>
                <w:color w:val="000000"/>
                <w:sz w:val="24"/>
              </w:rPr>
            </w:pPr>
            <w:r>
              <w:rPr>
                <w:color w:val="000000"/>
                <w:spacing w:val="-2"/>
                <w:sz w:val="24"/>
              </w:rPr>
              <w:t xml:space="preserve">Petrographic/Minera </w:t>
            </w:r>
            <w:r>
              <w:rPr>
                <w:color w:val="000000"/>
                <w:sz w:val="24"/>
              </w:rPr>
              <w:t>graphic studies</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3AE7617D">
            <w:pPr>
              <w:pStyle w:val="17"/>
              <w:jc w:val="left"/>
              <w:rPr>
                <w:color w:val="000000"/>
                <w:sz w:val="24"/>
              </w:rPr>
            </w:pP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17190ADF">
            <w:pPr>
              <w:pStyle w:val="17"/>
              <w:jc w:val="left"/>
              <w:rPr>
                <w:color w:val="000000"/>
                <w:sz w:val="24"/>
              </w:rPr>
            </w:pPr>
          </w:p>
        </w:tc>
      </w:tr>
      <w:tr w14:paraId="1283F4F4">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89"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FFFFFF"/>
          </w:tcPr>
          <w:p w14:paraId="57498687">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5955029B">
            <w:pPr>
              <w:pStyle w:val="17"/>
              <w:spacing w:before="162"/>
              <w:ind w:left="117"/>
              <w:jc w:val="left"/>
              <w:rPr>
                <w:color w:val="000000"/>
                <w:sz w:val="24"/>
              </w:rPr>
            </w:pPr>
            <w:r>
              <w:rPr>
                <w:color w:val="000000"/>
                <w:sz w:val="24"/>
              </w:rPr>
              <w:t>(a)</w:t>
            </w:r>
            <w:r>
              <w:rPr>
                <w:color w:val="000000"/>
                <w:spacing w:val="2"/>
                <w:sz w:val="24"/>
              </w:rPr>
              <w:t xml:space="preserve"> </w:t>
            </w:r>
            <w:r>
              <w:rPr>
                <w:color w:val="000000"/>
                <w:sz w:val="24"/>
              </w:rPr>
              <w:t>Petrographic</w:t>
            </w:r>
            <w:r>
              <w:rPr>
                <w:color w:val="000000"/>
                <w:spacing w:val="-3"/>
                <w:sz w:val="24"/>
              </w:rPr>
              <w:t xml:space="preserve">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1DD3D6D6">
            <w:pPr>
              <w:pStyle w:val="17"/>
              <w:spacing w:before="162"/>
              <w:ind w:left="102" w:right="60"/>
              <w:rPr>
                <w:color w:val="000000"/>
                <w:sz w:val="24"/>
              </w:rPr>
            </w:pPr>
            <w:r>
              <w:rPr>
                <w:color w:val="000000"/>
                <w:spacing w:val="-10"/>
                <w:sz w:val="24"/>
              </w:rPr>
              <w:t>5</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7CFB1001">
            <w:pPr>
              <w:pStyle w:val="17"/>
              <w:spacing w:before="162"/>
              <w:ind w:left="44"/>
              <w:rPr>
                <w:color w:val="000000"/>
                <w:sz w:val="24"/>
              </w:rPr>
            </w:pPr>
            <w:r>
              <w:rPr>
                <w:color w:val="000000"/>
                <w:spacing w:val="-10"/>
                <w:sz w:val="24"/>
              </w:rPr>
              <w:t>5</w:t>
            </w:r>
          </w:p>
        </w:tc>
      </w:tr>
      <w:tr w14:paraId="1D3C1F4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204ABFC7">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231E5D5A">
            <w:pPr>
              <w:pStyle w:val="17"/>
              <w:spacing w:before="13"/>
              <w:ind w:left="117"/>
              <w:jc w:val="left"/>
              <w:rPr>
                <w:color w:val="000000"/>
                <w:sz w:val="24"/>
              </w:rPr>
            </w:pPr>
            <w:r>
              <w:rPr>
                <w:color w:val="000000"/>
                <w:sz w:val="24"/>
              </w:rPr>
              <w:t xml:space="preserve">(b) EPMA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6CF2065A">
            <w:pPr>
              <w:pStyle w:val="17"/>
              <w:jc w:val="left"/>
              <w:rPr>
                <w:color w:val="000000"/>
                <w:sz w:val="22"/>
              </w:rPr>
            </w:pP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26B613DA">
            <w:pPr>
              <w:pStyle w:val="17"/>
              <w:jc w:val="left"/>
              <w:rPr>
                <w:color w:val="000000"/>
                <w:sz w:val="22"/>
              </w:rPr>
            </w:pPr>
          </w:p>
        </w:tc>
      </w:tr>
      <w:tr w14:paraId="7F48E2ED">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88"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FFFFFF"/>
          </w:tcPr>
          <w:p w14:paraId="3F9AC150">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74B6F0C9">
            <w:pPr>
              <w:pStyle w:val="17"/>
              <w:spacing w:before="21" w:line="237" w:lineRule="auto"/>
              <w:ind w:left="117" w:right="209"/>
              <w:jc w:val="left"/>
              <w:rPr>
                <w:color w:val="000000"/>
                <w:sz w:val="24"/>
              </w:rPr>
            </w:pPr>
            <w:r>
              <w:rPr>
                <w:color w:val="000000"/>
                <w:sz w:val="24"/>
              </w:rPr>
              <w:t>(c)</w:t>
            </w:r>
            <w:r>
              <w:rPr>
                <w:color w:val="000000"/>
                <w:spacing w:val="-15"/>
                <w:sz w:val="24"/>
              </w:rPr>
              <w:t xml:space="preserve"> </w:t>
            </w:r>
            <w:r>
              <w:rPr>
                <w:color w:val="000000"/>
                <w:sz w:val="24"/>
              </w:rPr>
              <w:t>Petrographic</w:t>
            </w:r>
            <w:r>
              <w:rPr>
                <w:color w:val="000000"/>
                <w:spacing w:val="-15"/>
                <w:sz w:val="24"/>
              </w:rPr>
              <w:t xml:space="preserve"> </w:t>
            </w:r>
            <w:r>
              <w:rPr>
                <w:color w:val="000000"/>
                <w:sz w:val="24"/>
              </w:rPr>
              <w:t xml:space="preserve">Core </w:t>
            </w:r>
            <w:r>
              <w:rPr>
                <w:color w:val="000000"/>
                <w:spacing w:val="-2"/>
                <w:sz w:val="24"/>
              </w:rPr>
              <w:t>(Nos.)</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12C910B9">
            <w:pPr>
              <w:pStyle w:val="17"/>
              <w:spacing w:before="163"/>
              <w:ind w:left="102" w:right="60"/>
              <w:rPr>
                <w:color w:val="000000"/>
                <w:sz w:val="24"/>
              </w:rPr>
            </w:pPr>
            <w:r>
              <w:rPr>
                <w:color w:val="000000"/>
                <w:spacing w:val="-10"/>
                <w:sz w:val="24"/>
              </w:rPr>
              <w:t>5</w:t>
            </w: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3C35BA25">
            <w:pPr>
              <w:pStyle w:val="17"/>
              <w:spacing w:before="163"/>
              <w:ind w:left="44"/>
              <w:rPr>
                <w:color w:val="000000"/>
                <w:sz w:val="24"/>
              </w:rPr>
            </w:pPr>
            <w:r>
              <w:rPr>
                <w:color w:val="000000"/>
                <w:spacing w:val="-10"/>
                <w:sz w:val="24"/>
              </w:rPr>
              <w:t>5</w:t>
            </w:r>
          </w:p>
        </w:tc>
      </w:tr>
      <w:tr w14:paraId="70E00C49">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10"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0963F40B">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73A4B732">
            <w:pPr>
              <w:pStyle w:val="17"/>
              <w:spacing w:before="172"/>
              <w:ind w:left="117"/>
              <w:jc w:val="left"/>
              <w:rPr>
                <w:color w:val="000000"/>
                <w:sz w:val="24"/>
              </w:rPr>
            </w:pPr>
            <w:r>
              <w:rPr>
                <w:color w:val="000000"/>
                <w:sz w:val="24"/>
              </w:rPr>
              <w:t>(d) Ore Microscopy</w:t>
            </w:r>
            <w:r>
              <w:rPr>
                <w:color w:val="000000"/>
                <w:spacing w:val="-2"/>
                <w:sz w:val="24"/>
              </w:rPr>
              <w:t xml:space="preserve"> (Nos.)</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364AF88D">
            <w:pPr>
              <w:pStyle w:val="17"/>
              <w:jc w:val="left"/>
              <w:rPr>
                <w:color w:val="000000"/>
                <w:sz w:val="24"/>
              </w:rPr>
            </w:pP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116852AD">
            <w:pPr>
              <w:pStyle w:val="17"/>
              <w:jc w:val="left"/>
              <w:rPr>
                <w:color w:val="000000"/>
                <w:sz w:val="24"/>
              </w:rPr>
            </w:pPr>
          </w:p>
        </w:tc>
      </w:tr>
      <w:tr w14:paraId="2D378DC5">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89" w:hRule="atLeast"/>
        </w:trPr>
        <w:tc>
          <w:tcPr>
            <w:tcW w:w="1260" w:type="dxa"/>
            <w:vMerge w:val="restart"/>
            <w:tcBorders>
              <w:top w:val="single" w:color="4BACC6" w:sz="8" w:space="0"/>
              <w:left w:val="single" w:color="4BACC6" w:sz="8" w:space="0"/>
              <w:bottom w:val="single" w:color="4BACC6" w:sz="8" w:space="0"/>
              <w:right w:val="single" w:color="4BACC6" w:sz="8" w:space="0"/>
            </w:tcBorders>
            <w:shd w:val="clear" w:color="auto" w:fill="FFFFFF"/>
          </w:tcPr>
          <w:p w14:paraId="32FB0236">
            <w:pPr>
              <w:pStyle w:val="17"/>
              <w:jc w:val="left"/>
              <w:rPr>
                <w:b/>
                <w:color w:val="000000"/>
                <w:sz w:val="24"/>
              </w:rPr>
            </w:pPr>
          </w:p>
          <w:p w14:paraId="47946C0F">
            <w:pPr>
              <w:pStyle w:val="17"/>
              <w:jc w:val="left"/>
              <w:rPr>
                <w:b/>
                <w:color w:val="000000"/>
                <w:sz w:val="24"/>
              </w:rPr>
            </w:pPr>
          </w:p>
          <w:p w14:paraId="22630BBC">
            <w:pPr>
              <w:pStyle w:val="17"/>
              <w:jc w:val="left"/>
              <w:rPr>
                <w:b/>
                <w:color w:val="000000"/>
                <w:sz w:val="24"/>
              </w:rPr>
            </w:pPr>
          </w:p>
          <w:p w14:paraId="335FC773">
            <w:pPr>
              <w:pStyle w:val="17"/>
              <w:spacing w:before="10"/>
              <w:jc w:val="left"/>
              <w:rPr>
                <w:b/>
                <w:color w:val="000000"/>
                <w:sz w:val="24"/>
              </w:rPr>
            </w:pPr>
          </w:p>
          <w:p w14:paraId="32DFC83B">
            <w:pPr>
              <w:pStyle w:val="17"/>
              <w:ind w:left="42"/>
              <w:rPr>
                <w:color w:val="000000"/>
                <w:sz w:val="24"/>
              </w:rPr>
            </w:pPr>
            <w:r>
              <w:rPr>
                <w:color w:val="000000"/>
                <w:spacing w:val="-10"/>
                <w:sz w:val="24"/>
              </w:rPr>
              <w:t>7</w:t>
            </w:r>
          </w:p>
        </w:tc>
        <w:tc>
          <w:tcPr>
            <w:tcW w:w="2980" w:type="dxa"/>
            <w:tcBorders>
              <w:top w:val="single" w:color="4BACC6" w:sz="8" w:space="0"/>
              <w:left w:val="single" w:color="4BACC6" w:sz="8" w:space="0"/>
              <w:bottom w:val="single" w:color="4BACC6" w:sz="8" w:space="0"/>
              <w:right w:val="single" w:color="4BACC6" w:sz="8" w:space="0"/>
            </w:tcBorders>
            <w:shd w:val="clear" w:color="auto" w:fill="FFFFFF"/>
          </w:tcPr>
          <w:p w14:paraId="2C48945E">
            <w:pPr>
              <w:pStyle w:val="17"/>
              <w:spacing w:before="173"/>
              <w:ind w:left="117" w:right="163"/>
              <w:jc w:val="left"/>
              <w:rPr>
                <w:color w:val="000000"/>
                <w:sz w:val="24"/>
              </w:rPr>
            </w:pPr>
            <w:r>
              <w:rPr>
                <w:color w:val="000000"/>
                <w:sz w:val="24"/>
              </w:rPr>
              <w:t>Chemical</w:t>
            </w:r>
            <w:r>
              <w:rPr>
                <w:color w:val="000000"/>
                <w:spacing w:val="-15"/>
                <w:sz w:val="24"/>
              </w:rPr>
              <w:t xml:space="preserve"> </w:t>
            </w:r>
            <w:r>
              <w:rPr>
                <w:color w:val="000000"/>
                <w:sz w:val="24"/>
              </w:rPr>
              <w:t>analysis</w:t>
            </w:r>
            <w:r>
              <w:rPr>
                <w:color w:val="000000"/>
                <w:spacing w:val="-15"/>
                <w:sz w:val="24"/>
              </w:rPr>
              <w:t xml:space="preserve"> </w:t>
            </w:r>
            <w:r>
              <w:rPr>
                <w:color w:val="000000"/>
                <w:sz w:val="24"/>
              </w:rPr>
              <w:t>(Nos.) (As per approved NQT)</w:t>
            </w:r>
          </w:p>
        </w:tc>
        <w:tc>
          <w:tcPr>
            <w:tcW w:w="2260" w:type="dxa"/>
            <w:tcBorders>
              <w:top w:val="single" w:color="4BACC6" w:sz="8" w:space="0"/>
              <w:left w:val="single" w:color="4BACC6" w:sz="8" w:space="0"/>
              <w:bottom w:val="single" w:color="4BACC6" w:sz="8" w:space="0"/>
              <w:right w:val="single" w:color="4BACC6" w:sz="8" w:space="0"/>
            </w:tcBorders>
            <w:shd w:val="clear" w:color="auto" w:fill="FFFFFF"/>
          </w:tcPr>
          <w:p w14:paraId="6BF7D49D">
            <w:pPr>
              <w:pStyle w:val="17"/>
              <w:jc w:val="left"/>
              <w:rPr>
                <w:color w:val="000000"/>
                <w:sz w:val="24"/>
              </w:rPr>
            </w:pPr>
          </w:p>
        </w:tc>
        <w:tc>
          <w:tcPr>
            <w:tcW w:w="2840" w:type="dxa"/>
            <w:tcBorders>
              <w:top w:val="single" w:color="4BACC6" w:sz="8" w:space="0"/>
              <w:left w:val="single" w:color="4BACC6" w:sz="8" w:space="0"/>
              <w:bottom w:val="single" w:color="4BACC6" w:sz="8" w:space="0"/>
              <w:right w:val="single" w:color="4BACC6" w:sz="8" w:space="0"/>
            </w:tcBorders>
            <w:shd w:val="clear" w:color="auto" w:fill="FFFFFF"/>
          </w:tcPr>
          <w:p w14:paraId="43201864">
            <w:pPr>
              <w:pStyle w:val="17"/>
              <w:jc w:val="left"/>
              <w:rPr>
                <w:color w:val="000000"/>
                <w:sz w:val="24"/>
              </w:rPr>
            </w:pPr>
          </w:p>
        </w:tc>
      </w:tr>
      <w:tr w14:paraId="2BEA4C8A">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10" w:hRule="atLeast"/>
        </w:trPr>
        <w:tc>
          <w:tcPr>
            <w:tcW w:w="1260" w:type="dxa"/>
            <w:vMerge w:val="continue"/>
            <w:tcBorders>
              <w:top w:val="single" w:color="4BACC6" w:sz="8" w:space="0"/>
              <w:left w:val="single" w:color="4BACC6" w:sz="8" w:space="0"/>
              <w:bottom w:val="single" w:color="4BACC6" w:sz="8" w:space="0"/>
              <w:right w:val="single" w:color="4BACC6" w:sz="8" w:space="0"/>
            </w:tcBorders>
            <w:shd w:val="clear" w:color="auto" w:fill="B7DDE8"/>
          </w:tcPr>
          <w:p w14:paraId="1C056463">
            <w:pPr>
              <w:rPr>
                <w:color w:val="000000"/>
                <w:sz w:val="2"/>
                <w:szCs w:val="2"/>
              </w:rPr>
            </w:pPr>
          </w:p>
        </w:tc>
        <w:tc>
          <w:tcPr>
            <w:tcW w:w="2980" w:type="dxa"/>
            <w:tcBorders>
              <w:top w:val="single" w:color="4BACC6" w:sz="8" w:space="0"/>
              <w:left w:val="single" w:color="4BACC6" w:sz="8" w:space="0"/>
              <w:bottom w:val="single" w:color="4BACC6" w:sz="8" w:space="0"/>
              <w:right w:val="single" w:color="4BACC6" w:sz="8" w:space="0"/>
            </w:tcBorders>
            <w:shd w:val="clear" w:color="auto" w:fill="B7DDE8"/>
          </w:tcPr>
          <w:p w14:paraId="6CA0E672">
            <w:pPr>
              <w:pStyle w:val="17"/>
              <w:spacing w:before="34"/>
              <w:ind w:left="117"/>
              <w:jc w:val="left"/>
              <w:rPr>
                <w:color w:val="000000"/>
                <w:sz w:val="24"/>
              </w:rPr>
            </w:pPr>
            <w:r>
              <w:rPr>
                <w:color w:val="000000"/>
                <w:sz w:val="24"/>
              </w:rPr>
              <w:t>(a)</w:t>
            </w:r>
            <w:r>
              <w:rPr>
                <w:color w:val="000000"/>
                <w:spacing w:val="-12"/>
                <w:sz w:val="24"/>
              </w:rPr>
              <w:t xml:space="preserve"> </w:t>
            </w:r>
            <w:r>
              <w:rPr>
                <w:color w:val="000000"/>
                <w:sz w:val="24"/>
              </w:rPr>
              <w:t>Proximate</w:t>
            </w:r>
            <w:r>
              <w:rPr>
                <w:color w:val="000000"/>
                <w:spacing w:val="-13"/>
                <w:sz w:val="24"/>
              </w:rPr>
              <w:t xml:space="preserve"> </w:t>
            </w:r>
            <w:r>
              <w:rPr>
                <w:color w:val="000000"/>
                <w:sz w:val="24"/>
              </w:rPr>
              <w:t>analysis</w:t>
            </w:r>
            <w:r>
              <w:rPr>
                <w:color w:val="000000"/>
                <w:spacing w:val="-13"/>
                <w:sz w:val="24"/>
              </w:rPr>
              <w:t xml:space="preserve"> </w:t>
            </w:r>
            <w:r>
              <w:rPr>
                <w:color w:val="000000"/>
                <w:sz w:val="24"/>
              </w:rPr>
              <w:t xml:space="preserve">for </w:t>
            </w:r>
            <w:r>
              <w:rPr>
                <w:color w:val="000000"/>
                <w:spacing w:val="-2"/>
                <w:sz w:val="24"/>
              </w:rPr>
              <w:t>Graphite</w:t>
            </w:r>
          </w:p>
        </w:tc>
        <w:tc>
          <w:tcPr>
            <w:tcW w:w="2260" w:type="dxa"/>
            <w:tcBorders>
              <w:top w:val="single" w:color="4BACC6" w:sz="8" w:space="0"/>
              <w:left w:val="single" w:color="4BACC6" w:sz="8" w:space="0"/>
              <w:bottom w:val="single" w:color="4BACC6" w:sz="8" w:space="0"/>
              <w:right w:val="single" w:color="4BACC6" w:sz="8" w:space="0"/>
            </w:tcBorders>
            <w:shd w:val="clear" w:color="auto" w:fill="B7DDE8"/>
          </w:tcPr>
          <w:p w14:paraId="65D45802">
            <w:pPr>
              <w:pStyle w:val="17"/>
              <w:spacing w:before="171"/>
              <w:ind w:left="102" w:right="60"/>
              <w:rPr>
                <w:color w:val="000000"/>
                <w:sz w:val="24"/>
              </w:rPr>
            </w:pPr>
            <w:r>
              <w:rPr>
                <w:color w:val="000000"/>
                <w:spacing w:val="-5"/>
                <w:sz w:val="24"/>
              </w:rPr>
              <w:t>300</w:t>
            </w:r>
          </w:p>
        </w:tc>
        <w:tc>
          <w:tcPr>
            <w:tcW w:w="2840" w:type="dxa"/>
            <w:tcBorders>
              <w:top w:val="single" w:color="4BACC6" w:sz="8" w:space="0"/>
              <w:left w:val="single" w:color="4BACC6" w:sz="8" w:space="0"/>
              <w:bottom w:val="single" w:color="4BACC6" w:sz="8" w:space="0"/>
              <w:right w:val="single" w:color="4BACC6" w:sz="8" w:space="0"/>
            </w:tcBorders>
            <w:shd w:val="clear" w:color="auto" w:fill="B7DDE8"/>
          </w:tcPr>
          <w:p w14:paraId="4644EBEA">
            <w:pPr>
              <w:pStyle w:val="17"/>
              <w:spacing w:before="274"/>
              <w:ind w:left="44" w:right="14"/>
              <w:rPr>
                <w:rFonts w:hint="default"/>
                <w:color w:val="000000"/>
                <w:sz w:val="24"/>
                <w:lang w:val="en-IN"/>
              </w:rPr>
            </w:pPr>
            <w:r>
              <w:rPr>
                <w:rFonts w:hint="default"/>
                <w:color w:val="000000"/>
                <w:spacing w:val="-5"/>
                <w:sz w:val="24"/>
                <w:lang w:val="en-IN"/>
              </w:rPr>
              <w:t>297</w:t>
            </w:r>
          </w:p>
        </w:tc>
      </w:tr>
    </w:tbl>
    <w:p w14:paraId="3D9E4E04">
      <w:pPr>
        <w:pStyle w:val="17"/>
        <w:spacing w:after="0"/>
        <w:rPr>
          <w:sz w:val="24"/>
        </w:rPr>
        <w:sectPr>
          <w:pgSz w:w="11920" w:h="16840"/>
          <w:pgMar w:top="1220" w:right="283" w:bottom="640" w:left="708" w:header="673" w:footer="448" w:gutter="0"/>
          <w:cols w:space="720" w:num="1"/>
        </w:sectPr>
      </w:pPr>
    </w:p>
    <w:p w14:paraId="5393BBDC">
      <w:pPr>
        <w:pStyle w:val="12"/>
        <w:rPr>
          <w:b/>
          <w:sz w:val="2"/>
        </w:rPr>
      </w:pPr>
    </w:p>
    <w:p w14:paraId="69DCA537">
      <w:pPr>
        <w:pStyle w:val="12"/>
        <w:rPr>
          <w:b/>
          <w:sz w:val="2"/>
        </w:rPr>
      </w:pPr>
    </w:p>
    <w:p w14:paraId="0A10475C">
      <w:pPr>
        <w:pStyle w:val="12"/>
        <w:rPr>
          <w:b/>
          <w:sz w:val="2"/>
        </w:rPr>
      </w:pPr>
    </w:p>
    <w:p w14:paraId="5E4624C2">
      <w:pPr>
        <w:pStyle w:val="12"/>
        <w:rPr>
          <w:b/>
          <w:sz w:val="2"/>
        </w:rPr>
      </w:pPr>
    </w:p>
    <w:p w14:paraId="33E6FE07">
      <w:pPr>
        <w:pStyle w:val="12"/>
        <w:rPr>
          <w:b/>
          <w:sz w:val="2"/>
        </w:rPr>
      </w:pPr>
    </w:p>
    <w:p w14:paraId="7BA40794">
      <w:pPr>
        <w:pStyle w:val="12"/>
        <w:rPr>
          <w:b/>
          <w:sz w:val="2"/>
        </w:rPr>
      </w:pPr>
    </w:p>
    <w:p w14:paraId="6C66985C">
      <w:pPr>
        <w:pStyle w:val="12"/>
        <w:rPr>
          <w:b/>
          <w:sz w:val="2"/>
        </w:rPr>
      </w:pPr>
    </w:p>
    <w:p w14:paraId="0C33D859">
      <w:pPr>
        <w:pStyle w:val="12"/>
        <w:rPr>
          <w:b/>
          <w:sz w:val="2"/>
        </w:rPr>
      </w:pPr>
    </w:p>
    <w:p w14:paraId="0D79BB00">
      <w:pPr>
        <w:pStyle w:val="12"/>
        <w:rPr>
          <w:b/>
          <w:sz w:val="2"/>
        </w:rPr>
      </w:pPr>
    </w:p>
    <w:p w14:paraId="79157CD2">
      <w:pPr>
        <w:pStyle w:val="12"/>
        <w:rPr>
          <w:b/>
          <w:sz w:val="2"/>
        </w:rPr>
      </w:pPr>
    </w:p>
    <w:p w14:paraId="73D6AA35">
      <w:pPr>
        <w:pStyle w:val="12"/>
        <w:rPr>
          <w:b/>
          <w:sz w:val="2"/>
        </w:rPr>
      </w:pPr>
    </w:p>
    <w:p w14:paraId="4AEBC851">
      <w:pPr>
        <w:pStyle w:val="12"/>
        <w:rPr>
          <w:b/>
          <w:sz w:val="2"/>
        </w:rPr>
      </w:pPr>
    </w:p>
    <w:p w14:paraId="32E443F8">
      <w:pPr>
        <w:pStyle w:val="12"/>
        <w:rPr>
          <w:b/>
          <w:sz w:val="2"/>
        </w:rPr>
      </w:pPr>
    </w:p>
    <w:p w14:paraId="70D70525">
      <w:pPr>
        <w:pStyle w:val="12"/>
        <w:rPr>
          <w:b/>
          <w:sz w:val="2"/>
        </w:rPr>
      </w:pPr>
    </w:p>
    <w:p w14:paraId="79A9BC02">
      <w:pPr>
        <w:pStyle w:val="12"/>
        <w:rPr>
          <w:b/>
          <w:sz w:val="2"/>
        </w:rPr>
      </w:pPr>
    </w:p>
    <w:p w14:paraId="16A0A96B">
      <w:pPr>
        <w:pStyle w:val="12"/>
        <w:rPr>
          <w:b/>
          <w:sz w:val="2"/>
        </w:rPr>
      </w:pPr>
    </w:p>
    <w:p w14:paraId="7477B338">
      <w:pPr>
        <w:pStyle w:val="12"/>
        <w:rPr>
          <w:b/>
          <w:sz w:val="2"/>
        </w:rPr>
      </w:pPr>
    </w:p>
    <w:p w14:paraId="6A51D2E4">
      <w:pPr>
        <w:pStyle w:val="12"/>
        <w:rPr>
          <w:b/>
          <w:sz w:val="2"/>
        </w:rPr>
      </w:pPr>
    </w:p>
    <w:p w14:paraId="65C95B10">
      <w:pPr>
        <w:pStyle w:val="12"/>
        <w:rPr>
          <w:b/>
          <w:sz w:val="2"/>
        </w:rPr>
      </w:pPr>
    </w:p>
    <w:p w14:paraId="0A472A64">
      <w:pPr>
        <w:pStyle w:val="12"/>
        <w:rPr>
          <w:b/>
          <w:sz w:val="2"/>
        </w:rPr>
      </w:pPr>
    </w:p>
    <w:p w14:paraId="6390A93E">
      <w:pPr>
        <w:pStyle w:val="12"/>
        <w:rPr>
          <w:b/>
          <w:sz w:val="2"/>
        </w:rPr>
      </w:pPr>
    </w:p>
    <w:p w14:paraId="5B082FFA">
      <w:pPr>
        <w:pStyle w:val="12"/>
        <w:rPr>
          <w:b/>
          <w:sz w:val="2"/>
        </w:rPr>
      </w:pPr>
    </w:p>
    <w:p w14:paraId="21C0B981">
      <w:pPr>
        <w:pStyle w:val="12"/>
        <w:rPr>
          <w:b/>
          <w:sz w:val="2"/>
        </w:rPr>
      </w:pPr>
    </w:p>
    <w:p w14:paraId="570E2F7A">
      <w:pPr>
        <w:pStyle w:val="12"/>
        <w:rPr>
          <w:b/>
          <w:sz w:val="2"/>
        </w:rPr>
      </w:pPr>
    </w:p>
    <w:p w14:paraId="2C860F9D">
      <w:pPr>
        <w:pStyle w:val="12"/>
        <w:rPr>
          <w:b/>
          <w:sz w:val="2"/>
        </w:rPr>
      </w:pPr>
    </w:p>
    <w:p w14:paraId="6F1FE2AE">
      <w:pPr>
        <w:pStyle w:val="12"/>
        <w:rPr>
          <w:b/>
          <w:sz w:val="2"/>
        </w:rPr>
      </w:pPr>
    </w:p>
    <w:p w14:paraId="5A2BCFF3">
      <w:pPr>
        <w:pStyle w:val="12"/>
        <w:rPr>
          <w:b/>
          <w:sz w:val="2"/>
        </w:rPr>
      </w:pPr>
    </w:p>
    <w:p w14:paraId="3D6ABFFF">
      <w:pPr>
        <w:pStyle w:val="12"/>
        <w:rPr>
          <w:b/>
          <w:sz w:val="2"/>
        </w:rPr>
      </w:pPr>
    </w:p>
    <w:p w14:paraId="7F25BB0A">
      <w:pPr>
        <w:pStyle w:val="12"/>
        <w:rPr>
          <w:b/>
          <w:sz w:val="2"/>
        </w:rPr>
      </w:pPr>
    </w:p>
    <w:p w14:paraId="0C12488A">
      <w:pPr>
        <w:pStyle w:val="12"/>
        <w:rPr>
          <w:b/>
          <w:sz w:val="2"/>
        </w:rPr>
      </w:pPr>
    </w:p>
    <w:p w14:paraId="594869E7">
      <w:pPr>
        <w:pStyle w:val="12"/>
        <w:rPr>
          <w:b/>
          <w:sz w:val="2"/>
        </w:rPr>
      </w:pPr>
    </w:p>
    <w:p w14:paraId="79EABD62">
      <w:pPr>
        <w:pStyle w:val="12"/>
        <w:rPr>
          <w:b/>
          <w:sz w:val="2"/>
        </w:rPr>
      </w:pPr>
    </w:p>
    <w:p w14:paraId="642CD9DA">
      <w:pPr>
        <w:pStyle w:val="12"/>
        <w:rPr>
          <w:b/>
          <w:sz w:val="2"/>
        </w:rPr>
      </w:pPr>
    </w:p>
    <w:p w14:paraId="658211E9">
      <w:pPr>
        <w:pStyle w:val="12"/>
        <w:rPr>
          <w:b/>
          <w:sz w:val="2"/>
        </w:rPr>
      </w:pPr>
    </w:p>
    <w:p w14:paraId="470585F5">
      <w:pPr>
        <w:pStyle w:val="12"/>
        <w:rPr>
          <w:b/>
          <w:sz w:val="2"/>
        </w:rPr>
      </w:pPr>
    </w:p>
    <w:p w14:paraId="56F1B017">
      <w:pPr>
        <w:pStyle w:val="12"/>
        <w:rPr>
          <w:b/>
          <w:sz w:val="2"/>
        </w:rPr>
      </w:pPr>
    </w:p>
    <w:p w14:paraId="0BF94B51">
      <w:pPr>
        <w:pStyle w:val="12"/>
        <w:rPr>
          <w:b/>
          <w:sz w:val="2"/>
        </w:rPr>
      </w:pPr>
    </w:p>
    <w:p w14:paraId="6B15B5AF">
      <w:pPr>
        <w:pStyle w:val="12"/>
        <w:rPr>
          <w:b/>
          <w:sz w:val="2"/>
        </w:rPr>
      </w:pPr>
    </w:p>
    <w:p w14:paraId="1341E74E">
      <w:pPr>
        <w:pStyle w:val="12"/>
        <w:rPr>
          <w:b/>
          <w:sz w:val="2"/>
        </w:rPr>
      </w:pPr>
    </w:p>
    <w:p w14:paraId="4628DC57">
      <w:pPr>
        <w:pStyle w:val="12"/>
        <w:rPr>
          <w:b/>
          <w:sz w:val="2"/>
        </w:rPr>
      </w:pPr>
    </w:p>
    <w:p w14:paraId="1424C371">
      <w:pPr>
        <w:pStyle w:val="12"/>
        <w:rPr>
          <w:b/>
          <w:sz w:val="2"/>
        </w:rPr>
      </w:pPr>
    </w:p>
    <w:p w14:paraId="491EDD3A">
      <w:pPr>
        <w:pStyle w:val="12"/>
        <w:rPr>
          <w:b/>
          <w:sz w:val="2"/>
        </w:rPr>
      </w:pPr>
    </w:p>
    <w:p w14:paraId="036AA479">
      <w:pPr>
        <w:pStyle w:val="12"/>
        <w:rPr>
          <w:b/>
          <w:sz w:val="2"/>
        </w:rPr>
      </w:pPr>
    </w:p>
    <w:p w14:paraId="04B39644">
      <w:pPr>
        <w:pStyle w:val="12"/>
        <w:rPr>
          <w:b/>
          <w:sz w:val="2"/>
        </w:rPr>
      </w:pPr>
    </w:p>
    <w:p w14:paraId="16971E2E">
      <w:pPr>
        <w:pStyle w:val="12"/>
        <w:rPr>
          <w:b/>
          <w:sz w:val="2"/>
        </w:rPr>
      </w:pPr>
    </w:p>
    <w:p w14:paraId="2E3A9580">
      <w:pPr>
        <w:pStyle w:val="12"/>
        <w:rPr>
          <w:b/>
          <w:sz w:val="2"/>
        </w:rPr>
      </w:pPr>
    </w:p>
    <w:p w14:paraId="20DECE53">
      <w:pPr>
        <w:pStyle w:val="12"/>
        <w:rPr>
          <w:b/>
          <w:sz w:val="2"/>
        </w:rPr>
      </w:pPr>
    </w:p>
    <w:p w14:paraId="3E2CD202">
      <w:pPr>
        <w:pStyle w:val="12"/>
        <w:rPr>
          <w:b/>
          <w:sz w:val="2"/>
        </w:rPr>
      </w:pPr>
    </w:p>
    <w:p w14:paraId="45B671DB">
      <w:pPr>
        <w:pStyle w:val="12"/>
        <w:rPr>
          <w:b/>
          <w:sz w:val="2"/>
        </w:rPr>
      </w:pPr>
    </w:p>
    <w:p w14:paraId="7A95F326">
      <w:pPr>
        <w:pStyle w:val="12"/>
        <w:rPr>
          <w:b/>
          <w:sz w:val="2"/>
        </w:rPr>
      </w:pPr>
    </w:p>
    <w:p w14:paraId="293A872D">
      <w:pPr>
        <w:pStyle w:val="12"/>
        <w:rPr>
          <w:b/>
          <w:sz w:val="2"/>
        </w:rPr>
      </w:pPr>
    </w:p>
    <w:p w14:paraId="00367E2D">
      <w:pPr>
        <w:pStyle w:val="12"/>
        <w:rPr>
          <w:b/>
          <w:sz w:val="2"/>
        </w:rPr>
      </w:pPr>
    </w:p>
    <w:p w14:paraId="693DF3ED">
      <w:pPr>
        <w:pStyle w:val="12"/>
        <w:rPr>
          <w:b/>
          <w:sz w:val="2"/>
        </w:rPr>
      </w:pPr>
    </w:p>
    <w:p w14:paraId="55A6E29E">
      <w:pPr>
        <w:pStyle w:val="12"/>
        <w:rPr>
          <w:b/>
          <w:sz w:val="2"/>
        </w:rPr>
      </w:pPr>
    </w:p>
    <w:p w14:paraId="711E6CFE">
      <w:pPr>
        <w:pStyle w:val="12"/>
        <w:rPr>
          <w:b/>
          <w:sz w:val="2"/>
        </w:rPr>
      </w:pPr>
    </w:p>
    <w:p w14:paraId="2C687BFE">
      <w:pPr>
        <w:pStyle w:val="12"/>
        <w:rPr>
          <w:b/>
          <w:sz w:val="2"/>
        </w:rPr>
      </w:pPr>
    </w:p>
    <w:p w14:paraId="0F77DC5C">
      <w:pPr>
        <w:pStyle w:val="12"/>
        <w:rPr>
          <w:b/>
          <w:sz w:val="2"/>
        </w:rPr>
      </w:pPr>
    </w:p>
    <w:p w14:paraId="52AE91F1">
      <w:pPr>
        <w:pStyle w:val="12"/>
        <w:rPr>
          <w:b/>
          <w:sz w:val="2"/>
        </w:rPr>
      </w:pPr>
    </w:p>
    <w:p w14:paraId="217D33D4">
      <w:pPr>
        <w:pStyle w:val="12"/>
        <w:rPr>
          <w:b/>
          <w:sz w:val="2"/>
        </w:rPr>
      </w:pPr>
    </w:p>
    <w:p w14:paraId="6E3BAC90">
      <w:pPr>
        <w:pStyle w:val="12"/>
        <w:rPr>
          <w:b/>
          <w:sz w:val="2"/>
        </w:rPr>
      </w:pPr>
    </w:p>
    <w:p w14:paraId="0EE95C11">
      <w:pPr>
        <w:pStyle w:val="12"/>
        <w:rPr>
          <w:b/>
          <w:sz w:val="2"/>
        </w:rPr>
      </w:pPr>
    </w:p>
    <w:p w14:paraId="4393C364">
      <w:pPr>
        <w:pStyle w:val="12"/>
        <w:rPr>
          <w:b/>
          <w:sz w:val="2"/>
        </w:rPr>
      </w:pPr>
    </w:p>
    <w:p w14:paraId="69E17397">
      <w:pPr>
        <w:pStyle w:val="12"/>
        <w:rPr>
          <w:b/>
          <w:sz w:val="2"/>
        </w:rPr>
      </w:pPr>
    </w:p>
    <w:p w14:paraId="62E89298">
      <w:pPr>
        <w:pStyle w:val="12"/>
        <w:rPr>
          <w:b/>
          <w:sz w:val="2"/>
        </w:rPr>
      </w:pPr>
    </w:p>
    <w:p w14:paraId="4E84B396">
      <w:pPr>
        <w:pStyle w:val="12"/>
        <w:rPr>
          <w:b/>
          <w:sz w:val="2"/>
        </w:rPr>
      </w:pPr>
    </w:p>
    <w:p w14:paraId="60997E07">
      <w:pPr>
        <w:pStyle w:val="12"/>
        <w:rPr>
          <w:b/>
          <w:sz w:val="2"/>
        </w:rPr>
      </w:pPr>
    </w:p>
    <w:p w14:paraId="1E66F5F4">
      <w:pPr>
        <w:pStyle w:val="12"/>
        <w:rPr>
          <w:b/>
          <w:sz w:val="2"/>
        </w:rPr>
      </w:pPr>
    </w:p>
    <w:p w14:paraId="000C6944">
      <w:pPr>
        <w:pStyle w:val="12"/>
        <w:rPr>
          <w:b/>
          <w:sz w:val="2"/>
        </w:rPr>
      </w:pPr>
    </w:p>
    <w:p w14:paraId="633EA7AD">
      <w:pPr>
        <w:pStyle w:val="12"/>
        <w:rPr>
          <w:b/>
          <w:sz w:val="2"/>
        </w:rPr>
      </w:pPr>
    </w:p>
    <w:p w14:paraId="1F49F9A1">
      <w:pPr>
        <w:pStyle w:val="12"/>
        <w:rPr>
          <w:b/>
          <w:sz w:val="2"/>
        </w:rPr>
      </w:pPr>
    </w:p>
    <w:p w14:paraId="4732ECD5">
      <w:pPr>
        <w:pStyle w:val="12"/>
        <w:rPr>
          <w:b/>
          <w:sz w:val="2"/>
        </w:rPr>
      </w:pPr>
    </w:p>
    <w:p w14:paraId="1D2C959E">
      <w:pPr>
        <w:pStyle w:val="12"/>
        <w:rPr>
          <w:b/>
          <w:sz w:val="2"/>
        </w:rPr>
      </w:pPr>
    </w:p>
    <w:p w14:paraId="11BECDA2">
      <w:pPr>
        <w:pStyle w:val="12"/>
        <w:rPr>
          <w:b/>
          <w:sz w:val="2"/>
        </w:rPr>
      </w:pPr>
    </w:p>
    <w:p w14:paraId="0AC0DE5E">
      <w:pPr>
        <w:pStyle w:val="12"/>
        <w:rPr>
          <w:b/>
          <w:sz w:val="2"/>
        </w:rPr>
      </w:pPr>
    </w:p>
    <w:p w14:paraId="157B0E24">
      <w:pPr>
        <w:pStyle w:val="12"/>
        <w:rPr>
          <w:b/>
          <w:sz w:val="2"/>
        </w:rPr>
      </w:pPr>
    </w:p>
    <w:p w14:paraId="768A21B8">
      <w:pPr>
        <w:pStyle w:val="12"/>
        <w:rPr>
          <w:b/>
          <w:sz w:val="2"/>
        </w:rPr>
      </w:pPr>
    </w:p>
    <w:p w14:paraId="028FC9EF">
      <w:pPr>
        <w:pStyle w:val="12"/>
        <w:rPr>
          <w:b/>
          <w:sz w:val="2"/>
        </w:rPr>
      </w:pPr>
    </w:p>
    <w:p w14:paraId="2AAB3029">
      <w:pPr>
        <w:pStyle w:val="12"/>
        <w:rPr>
          <w:b/>
          <w:sz w:val="2"/>
        </w:rPr>
      </w:pPr>
    </w:p>
    <w:p w14:paraId="3C3EB380">
      <w:pPr>
        <w:pStyle w:val="12"/>
        <w:rPr>
          <w:b/>
          <w:sz w:val="2"/>
        </w:rPr>
      </w:pPr>
    </w:p>
    <w:p w14:paraId="2FB57479">
      <w:pPr>
        <w:pStyle w:val="12"/>
        <w:rPr>
          <w:b/>
          <w:sz w:val="2"/>
        </w:rPr>
      </w:pPr>
    </w:p>
    <w:p w14:paraId="0E2CFCCB">
      <w:pPr>
        <w:pStyle w:val="12"/>
        <w:rPr>
          <w:b/>
          <w:sz w:val="2"/>
        </w:rPr>
      </w:pPr>
    </w:p>
    <w:p w14:paraId="41B8FC80">
      <w:pPr>
        <w:pStyle w:val="12"/>
        <w:rPr>
          <w:b/>
          <w:sz w:val="2"/>
        </w:rPr>
      </w:pPr>
    </w:p>
    <w:p w14:paraId="48455C50">
      <w:pPr>
        <w:pStyle w:val="12"/>
        <w:rPr>
          <w:b/>
          <w:sz w:val="2"/>
        </w:rPr>
      </w:pPr>
    </w:p>
    <w:p w14:paraId="464AEA32">
      <w:pPr>
        <w:pStyle w:val="12"/>
        <w:rPr>
          <w:b/>
          <w:sz w:val="2"/>
        </w:rPr>
      </w:pPr>
    </w:p>
    <w:p w14:paraId="72CE02DC">
      <w:pPr>
        <w:pStyle w:val="12"/>
        <w:rPr>
          <w:b/>
          <w:sz w:val="2"/>
        </w:rPr>
      </w:pPr>
    </w:p>
    <w:p w14:paraId="09A1BEE2">
      <w:pPr>
        <w:pStyle w:val="12"/>
        <w:rPr>
          <w:b/>
          <w:sz w:val="2"/>
        </w:rPr>
      </w:pPr>
    </w:p>
    <w:p w14:paraId="707CABD6">
      <w:pPr>
        <w:pStyle w:val="12"/>
        <w:rPr>
          <w:b/>
          <w:sz w:val="2"/>
        </w:rPr>
      </w:pPr>
    </w:p>
    <w:p w14:paraId="674C05FD">
      <w:pPr>
        <w:pStyle w:val="12"/>
        <w:rPr>
          <w:b/>
          <w:sz w:val="2"/>
        </w:rPr>
      </w:pPr>
    </w:p>
    <w:p w14:paraId="4040160B">
      <w:pPr>
        <w:pStyle w:val="12"/>
        <w:rPr>
          <w:b/>
          <w:sz w:val="2"/>
        </w:rPr>
      </w:pPr>
    </w:p>
    <w:p w14:paraId="12C8B90E">
      <w:pPr>
        <w:pStyle w:val="12"/>
        <w:rPr>
          <w:b/>
          <w:sz w:val="2"/>
        </w:rPr>
      </w:pPr>
    </w:p>
    <w:p w14:paraId="4B67054B">
      <w:pPr>
        <w:pStyle w:val="12"/>
        <w:rPr>
          <w:b/>
          <w:sz w:val="2"/>
        </w:rPr>
      </w:pPr>
    </w:p>
    <w:p w14:paraId="7C09F999">
      <w:pPr>
        <w:pStyle w:val="12"/>
        <w:rPr>
          <w:b/>
          <w:sz w:val="2"/>
        </w:rPr>
      </w:pPr>
    </w:p>
    <w:p w14:paraId="3644AC8E">
      <w:pPr>
        <w:pStyle w:val="12"/>
        <w:rPr>
          <w:b/>
          <w:sz w:val="2"/>
        </w:rPr>
      </w:pPr>
    </w:p>
    <w:p w14:paraId="7161AFA2">
      <w:pPr>
        <w:pStyle w:val="12"/>
        <w:rPr>
          <w:b/>
          <w:sz w:val="2"/>
        </w:rPr>
      </w:pPr>
    </w:p>
    <w:p w14:paraId="5FFB0345">
      <w:pPr>
        <w:pStyle w:val="12"/>
        <w:rPr>
          <w:b/>
          <w:sz w:val="2"/>
        </w:rPr>
      </w:pPr>
    </w:p>
    <w:p w14:paraId="115647ED">
      <w:pPr>
        <w:pStyle w:val="12"/>
        <w:rPr>
          <w:b/>
          <w:sz w:val="2"/>
        </w:rPr>
      </w:pPr>
    </w:p>
    <w:p w14:paraId="190A67E9">
      <w:pPr>
        <w:pStyle w:val="12"/>
        <w:rPr>
          <w:b/>
          <w:sz w:val="2"/>
        </w:rPr>
      </w:pPr>
    </w:p>
    <w:p w14:paraId="616704DB">
      <w:pPr>
        <w:pStyle w:val="12"/>
        <w:rPr>
          <w:b/>
          <w:sz w:val="2"/>
        </w:rPr>
      </w:pPr>
    </w:p>
    <w:p w14:paraId="56D460B8">
      <w:pPr>
        <w:pStyle w:val="12"/>
        <w:rPr>
          <w:b/>
          <w:sz w:val="2"/>
        </w:rPr>
      </w:pPr>
    </w:p>
    <w:p w14:paraId="736A00D2">
      <w:pPr>
        <w:pStyle w:val="12"/>
        <w:rPr>
          <w:b/>
          <w:sz w:val="2"/>
        </w:rPr>
      </w:pPr>
    </w:p>
    <w:p w14:paraId="25530040">
      <w:pPr>
        <w:pStyle w:val="12"/>
        <w:rPr>
          <w:b/>
          <w:sz w:val="2"/>
        </w:rPr>
      </w:pPr>
    </w:p>
    <w:p w14:paraId="2B2A2C72">
      <w:pPr>
        <w:pStyle w:val="12"/>
        <w:rPr>
          <w:b/>
          <w:sz w:val="2"/>
        </w:rPr>
      </w:pPr>
    </w:p>
    <w:p w14:paraId="65CC5F4F">
      <w:pPr>
        <w:pStyle w:val="12"/>
        <w:rPr>
          <w:b/>
          <w:sz w:val="2"/>
        </w:rPr>
      </w:pPr>
    </w:p>
    <w:p w14:paraId="449857EF">
      <w:pPr>
        <w:pStyle w:val="12"/>
        <w:rPr>
          <w:b/>
          <w:sz w:val="2"/>
        </w:rPr>
      </w:pPr>
    </w:p>
    <w:p w14:paraId="78C5F038">
      <w:pPr>
        <w:pStyle w:val="12"/>
        <w:rPr>
          <w:b/>
          <w:sz w:val="2"/>
        </w:rPr>
      </w:pPr>
    </w:p>
    <w:p w14:paraId="34199A19">
      <w:pPr>
        <w:pStyle w:val="12"/>
        <w:rPr>
          <w:b/>
          <w:sz w:val="2"/>
        </w:rPr>
      </w:pPr>
    </w:p>
    <w:p w14:paraId="788E9A67">
      <w:pPr>
        <w:pStyle w:val="12"/>
        <w:rPr>
          <w:b/>
          <w:sz w:val="2"/>
        </w:rPr>
      </w:pPr>
    </w:p>
    <w:p w14:paraId="2AEA7356">
      <w:pPr>
        <w:pStyle w:val="12"/>
        <w:rPr>
          <w:b/>
          <w:sz w:val="2"/>
        </w:rPr>
      </w:pPr>
    </w:p>
    <w:p w14:paraId="0DDBDA28">
      <w:pPr>
        <w:pStyle w:val="12"/>
        <w:rPr>
          <w:b/>
          <w:sz w:val="2"/>
        </w:rPr>
      </w:pPr>
    </w:p>
    <w:p w14:paraId="36C42587">
      <w:pPr>
        <w:pStyle w:val="12"/>
        <w:rPr>
          <w:b/>
          <w:sz w:val="2"/>
        </w:rPr>
      </w:pPr>
    </w:p>
    <w:p w14:paraId="7542BEBC">
      <w:pPr>
        <w:pStyle w:val="12"/>
        <w:rPr>
          <w:b/>
          <w:sz w:val="2"/>
        </w:rPr>
      </w:pPr>
    </w:p>
    <w:p w14:paraId="069A51CB">
      <w:pPr>
        <w:pStyle w:val="12"/>
        <w:spacing w:before="22"/>
        <w:rPr>
          <w:b/>
          <w:sz w:val="2"/>
        </w:rPr>
      </w:pPr>
    </w:p>
    <w:p w14:paraId="78C240FD">
      <w:pPr>
        <w:spacing w:before="0"/>
        <w:ind w:left="1216" w:right="0" w:firstLine="0"/>
        <w:jc w:val="left"/>
        <w:rPr>
          <w:sz w:val="2"/>
        </w:rPr>
      </w:pPr>
      <w:r>
        <w:rPr>
          <w:sz w:val="2"/>
        </w:rPr>
        <mc:AlternateContent>
          <mc:Choice Requires="wps">
            <w:drawing>
              <wp:anchor distT="0" distB="0" distL="0" distR="0" simplePos="0" relativeHeight="251660288" behindDoc="0" locked="0" layoutInCell="1" allowOverlap="1">
                <wp:simplePos x="0" y="0"/>
                <wp:positionH relativeFrom="page">
                  <wp:posOffset>784225</wp:posOffset>
                </wp:positionH>
                <wp:positionV relativeFrom="paragraph">
                  <wp:posOffset>-1476375</wp:posOffset>
                </wp:positionV>
                <wp:extent cx="5935345" cy="1795780"/>
                <wp:effectExtent l="0" t="0" r="0" b="0"/>
                <wp:wrapNone/>
                <wp:docPr id="4" name="Textbox 4"/>
                <wp:cNvGraphicFramePr/>
                <a:graphic xmlns:a="http://schemas.openxmlformats.org/drawingml/2006/main">
                  <a:graphicData uri="http://schemas.microsoft.com/office/word/2010/wordprocessingShape">
                    <wps:wsp>
                      <wps:cNvSpPr txBox="1"/>
                      <wps:spPr>
                        <a:xfrm>
                          <a:off x="0" y="0"/>
                          <a:ext cx="5935345" cy="1795780"/>
                        </a:xfrm>
                        <a:prstGeom prst="rect">
                          <a:avLst/>
                        </a:prstGeom>
                      </wps:spPr>
                      <wps:txbx>
                        <w:txbxContent>
                          <w:tbl>
                            <w:tblPr>
                              <w:tblStyle w:val="11"/>
                              <w:tblW w:w="0" w:type="auto"/>
                              <w:tblInd w:w="75"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239"/>
                              <w:gridCol w:w="2936"/>
                              <w:gridCol w:w="2225"/>
                              <w:gridCol w:w="2798"/>
                            </w:tblGrid>
                            <w:tr w14:paraId="29792E8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064" w:hRule="atLeast"/>
                              </w:trPr>
                              <w:tc>
                                <w:tcPr>
                                  <w:tcW w:w="1239" w:type="dxa"/>
                                  <w:vMerge w:val="restart"/>
                                  <w:tcBorders>
                                    <w:top w:val="single" w:color="4BACC6" w:sz="8" w:space="0"/>
                                    <w:left w:val="single" w:color="4BACC6" w:sz="8" w:space="0"/>
                                    <w:bottom w:val="single" w:color="FFFFFF" w:sz="18" w:space="0"/>
                                    <w:right w:val="single" w:color="4BACC6" w:sz="8" w:space="0"/>
                                  </w:tcBorders>
                                  <w:shd w:val="clear" w:color="auto" w:fill="4BACC6"/>
                                </w:tcPr>
                                <w:p w14:paraId="361B90E4">
                                  <w:pPr>
                                    <w:pStyle w:val="17"/>
                                    <w:jc w:val="left"/>
                                    <w:rPr>
                                      <w:color w:val="FFFFFF"/>
                                      <w:sz w:val="24"/>
                                    </w:rPr>
                                  </w:pPr>
                                </w:p>
                              </w:tc>
                              <w:tc>
                                <w:tcPr>
                                  <w:tcW w:w="2936" w:type="dxa"/>
                                  <w:tcBorders>
                                    <w:top w:val="single" w:color="4BACC6" w:sz="8" w:space="0"/>
                                    <w:left w:val="single" w:color="4BACC6" w:sz="8" w:space="0"/>
                                    <w:bottom w:val="single" w:color="FFFFFF" w:sz="18" w:space="0"/>
                                    <w:right w:val="single" w:color="4BACC6" w:sz="8" w:space="0"/>
                                  </w:tcBorders>
                                  <w:shd w:val="clear" w:color="auto" w:fill="4BACC6"/>
                                </w:tcPr>
                                <w:p w14:paraId="6F387222">
                                  <w:pPr>
                                    <w:pStyle w:val="17"/>
                                    <w:spacing w:before="204" w:line="237" w:lineRule="auto"/>
                                    <w:ind w:left="119" w:right="34"/>
                                    <w:jc w:val="left"/>
                                    <w:rPr>
                                      <w:color w:val="FFFFFF"/>
                                      <w:position w:val="2"/>
                                      <w:sz w:val="24"/>
                                    </w:rPr>
                                  </w:pPr>
                                  <w:r>
                                    <w:rPr>
                                      <w:color w:val="FFFFFF"/>
                                      <w:sz w:val="24"/>
                                    </w:rPr>
                                    <w:t>(b)</w:t>
                                  </w:r>
                                  <w:r>
                                    <w:rPr>
                                      <w:color w:val="FFFFFF"/>
                                      <w:spacing w:val="-14"/>
                                      <w:sz w:val="24"/>
                                    </w:rPr>
                                    <w:t xml:space="preserve"> </w:t>
                                  </w:r>
                                  <w:r>
                                    <w:rPr>
                                      <w:color w:val="FFFFFF"/>
                                      <w:sz w:val="24"/>
                                    </w:rPr>
                                    <w:t>Whole</w:t>
                                  </w:r>
                                  <w:r>
                                    <w:rPr>
                                      <w:color w:val="FFFFFF"/>
                                      <w:spacing w:val="-12"/>
                                      <w:sz w:val="24"/>
                                    </w:rPr>
                                    <w:t xml:space="preserve"> </w:t>
                                  </w:r>
                                  <w:r>
                                    <w:rPr>
                                      <w:color w:val="FFFFFF"/>
                                      <w:sz w:val="24"/>
                                    </w:rPr>
                                    <w:t>rock</w:t>
                                  </w:r>
                                  <w:r>
                                    <w:rPr>
                                      <w:color w:val="FFFFFF"/>
                                      <w:spacing w:val="-13"/>
                                      <w:sz w:val="24"/>
                                    </w:rPr>
                                    <w:t xml:space="preserve"> </w:t>
                                  </w:r>
                                  <w:r>
                                    <w:rPr>
                                      <w:color w:val="FFFFFF"/>
                                      <w:sz w:val="24"/>
                                    </w:rPr>
                                    <w:t xml:space="preserve">analysis </w:t>
                                  </w:r>
                                  <w:r>
                                    <w:rPr>
                                      <w:color w:val="FFFFFF"/>
                                      <w:position w:val="2"/>
                                      <w:sz w:val="24"/>
                                    </w:rPr>
                                    <w:t>(XRF method V</w:t>
                                  </w:r>
                                  <w:r>
                                    <w:rPr>
                                      <w:color w:val="FFFFFF"/>
                                      <w:sz w:val="15"/>
                                    </w:rPr>
                                    <w:t>2</w:t>
                                  </w:r>
                                  <w:r>
                                    <w:rPr>
                                      <w:color w:val="FFFFFF"/>
                                      <w:position w:val="2"/>
                                      <w:sz w:val="24"/>
                                    </w:rPr>
                                    <w:t>O</w:t>
                                  </w:r>
                                  <w:r>
                                    <w:rPr>
                                      <w:color w:val="FFFFFF"/>
                                      <w:sz w:val="15"/>
                                    </w:rPr>
                                    <w:t>5</w:t>
                                  </w:r>
                                  <w:r>
                                    <w:rPr>
                                      <w:color w:val="FFFFFF"/>
                                      <w:position w:val="2"/>
                                      <w:sz w:val="24"/>
                                    </w:rPr>
                                    <w:t>)</w:t>
                                  </w:r>
                                </w:p>
                              </w:tc>
                              <w:tc>
                                <w:tcPr>
                                  <w:tcW w:w="2225" w:type="dxa"/>
                                  <w:tcBorders>
                                    <w:top w:val="single" w:color="4BACC6" w:sz="8" w:space="0"/>
                                    <w:left w:val="single" w:color="4BACC6" w:sz="8" w:space="0"/>
                                    <w:bottom w:val="single" w:color="FFFFFF" w:sz="18" w:space="0"/>
                                    <w:right w:val="single" w:color="4BACC6" w:sz="8" w:space="0"/>
                                  </w:tcBorders>
                                  <w:shd w:val="clear" w:color="auto" w:fill="4BACC6"/>
                                </w:tcPr>
                                <w:p w14:paraId="39149BD3">
                                  <w:pPr>
                                    <w:pStyle w:val="17"/>
                                    <w:spacing w:before="63"/>
                                    <w:jc w:val="left"/>
                                    <w:rPr>
                                      <w:color w:val="FFFFFF"/>
                                      <w:sz w:val="24"/>
                                    </w:rPr>
                                  </w:pPr>
                                </w:p>
                                <w:p w14:paraId="2F5A7542">
                                  <w:pPr>
                                    <w:pStyle w:val="17"/>
                                    <w:ind w:left="16" w:right="2"/>
                                    <w:rPr>
                                      <w:color w:val="FFFFFF"/>
                                      <w:sz w:val="24"/>
                                    </w:rPr>
                                  </w:pPr>
                                  <w:r>
                                    <w:rPr>
                                      <w:color w:val="FFFFFF"/>
                                      <w:spacing w:val="-5"/>
                                      <w:sz w:val="24"/>
                                    </w:rPr>
                                    <w:t>50</w:t>
                                  </w:r>
                                </w:p>
                              </w:tc>
                              <w:tc>
                                <w:tcPr>
                                  <w:tcW w:w="2798" w:type="dxa"/>
                                  <w:tcBorders>
                                    <w:top w:val="single" w:color="4BACC6" w:sz="8" w:space="0"/>
                                    <w:left w:val="single" w:color="4BACC6" w:sz="8" w:space="0"/>
                                    <w:bottom w:val="single" w:color="FFFFFF" w:sz="18" w:space="0"/>
                                    <w:right w:val="single" w:color="4BACC6" w:sz="8" w:space="0"/>
                                  </w:tcBorders>
                                  <w:shd w:val="clear" w:color="auto" w:fill="4BACC6"/>
                                </w:tcPr>
                                <w:p w14:paraId="1E5B7AFB">
                                  <w:pPr>
                                    <w:pStyle w:val="17"/>
                                    <w:spacing w:before="274"/>
                                    <w:ind w:left="26"/>
                                    <w:rPr>
                                      <w:color w:val="FFFFFF"/>
                                      <w:sz w:val="24"/>
                                    </w:rPr>
                                  </w:pPr>
                                  <w:r>
                                    <w:rPr>
                                      <w:color w:val="FFFFFF"/>
                                      <w:spacing w:val="-5"/>
                                      <w:sz w:val="24"/>
                                    </w:rPr>
                                    <w:t>50</w:t>
                                  </w:r>
                                </w:p>
                              </w:tc>
                            </w:tr>
                            <w:tr w14:paraId="018F97F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172" w:hRule="atLeast"/>
                              </w:trPr>
                              <w:tc>
                                <w:tcPr>
                                  <w:tcW w:w="1239" w:type="dxa"/>
                                  <w:vMerge w:val="continue"/>
                                  <w:tcBorders>
                                    <w:top w:val="single" w:color="FFFFFF" w:sz="18" w:space="0"/>
                                    <w:left w:val="single" w:color="4BACC6" w:sz="8" w:space="0"/>
                                    <w:bottom w:val="single" w:color="4BACC6" w:sz="8" w:space="0"/>
                                    <w:right w:val="single" w:color="4BACC6" w:sz="8" w:space="0"/>
                                  </w:tcBorders>
                                  <w:shd w:val="clear" w:color="auto" w:fill="B7DDE8"/>
                                </w:tcPr>
                                <w:p w14:paraId="00132088">
                                  <w:pPr>
                                    <w:rPr>
                                      <w:color w:val="000000"/>
                                      <w:sz w:val="2"/>
                                      <w:szCs w:val="2"/>
                                    </w:rPr>
                                  </w:pPr>
                                </w:p>
                              </w:tc>
                              <w:tc>
                                <w:tcPr>
                                  <w:tcW w:w="2936" w:type="dxa"/>
                                  <w:tcBorders>
                                    <w:top w:val="single" w:color="FFFFFF" w:sz="18" w:space="0"/>
                                    <w:left w:val="single" w:color="4BACC6" w:sz="8" w:space="0"/>
                                    <w:bottom w:val="single" w:color="4BACC6" w:sz="8" w:space="0"/>
                                    <w:right w:val="single" w:color="4BACC6" w:sz="8" w:space="0"/>
                                  </w:tcBorders>
                                  <w:shd w:val="clear" w:color="auto" w:fill="B7DDE8"/>
                                </w:tcPr>
                                <w:p w14:paraId="4F59EAB7">
                                  <w:pPr>
                                    <w:pStyle w:val="17"/>
                                    <w:spacing w:before="195"/>
                                    <w:ind w:left="119" w:right="34"/>
                                    <w:jc w:val="left"/>
                                    <w:rPr>
                                      <w:color w:val="000000"/>
                                      <w:sz w:val="24"/>
                                    </w:rPr>
                                  </w:pPr>
                                  <w:r>
                                    <w:rPr>
                                      <w:color w:val="000000"/>
                                      <w:sz w:val="24"/>
                                    </w:rPr>
                                    <w:t>(c) Associated 34 elementsby</w:t>
                                  </w:r>
                                  <w:r>
                                    <w:rPr>
                                      <w:color w:val="000000"/>
                                      <w:spacing w:val="-15"/>
                                      <w:sz w:val="24"/>
                                    </w:rPr>
                                    <w:t xml:space="preserve"> </w:t>
                                  </w:r>
                                  <w:r>
                                    <w:rPr>
                                      <w:color w:val="000000"/>
                                      <w:sz w:val="24"/>
                                    </w:rPr>
                                    <w:t>ICPMS</w:t>
                                  </w:r>
                                  <w:r>
                                    <w:rPr>
                                      <w:color w:val="000000"/>
                                      <w:spacing w:val="-15"/>
                                      <w:sz w:val="24"/>
                                    </w:rPr>
                                    <w:t xml:space="preserve"> </w:t>
                                  </w:r>
                                  <w:r>
                                    <w:rPr>
                                      <w:color w:val="000000"/>
                                      <w:sz w:val="24"/>
                                    </w:rPr>
                                    <w:t xml:space="preserve">(Core </w:t>
                                  </w:r>
                                  <w:r>
                                    <w:rPr>
                                      <w:color w:val="000000"/>
                                      <w:spacing w:val="-2"/>
                                      <w:sz w:val="24"/>
                                    </w:rPr>
                                    <w:t>Samples)</w:t>
                                  </w:r>
                                </w:p>
                              </w:tc>
                              <w:tc>
                                <w:tcPr>
                                  <w:tcW w:w="2225" w:type="dxa"/>
                                  <w:tcBorders>
                                    <w:top w:val="single" w:color="FFFFFF" w:sz="18" w:space="0"/>
                                    <w:left w:val="single" w:color="4BACC6" w:sz="8" w:space="0"/>
                                    <w:bottom w:val="single" w:color="4BACC6" w:sz="8" w:space="0"/>
                                    <w:right w:val="single" w:color="4BACC6" w:sz="8" w:space="0"/>
                                  </w:tcBorders>
                                  <w:shd w:val="clear" w:color="auto" w:fill="B7DDE8"/>
                                </w:tcPr>
                                <w:p w14:paraId="69BF5D14">
                                  <w:pPr>
                                    <w:pStyle w:val="17"/>
                                    <w:spacing w:before="58"/>
                                    <w:jc w:val="left"/>
                                    <w:rPr>
                                      <w:color w:val="000000"/>
                                      <w:sz w:val="24"/>
                                    </w:rPr>
                                  </w:pPr>
                                </w:p>
                                <w:p w14:paraId="32CD1654">
                                  <w:pPr>
                                    <w:pStyle w:val="17"/>
                                    <w:spacing w:before="1"/>
                                    <w:ind w:left="16" w:right="2"/>
                                    <w:rPr>
                                      <w:color w:val="000000"/>
                                      <w:sz w:val="24"/>
                                    </w:rPr>
                                  </w:pPr>
                                  <w:r>
                                    <w:rPr>
                                      <w:color w:val="000000"/>
                                      <w:spacing w:val="-5"/>
                                      <w:sz w:val="24"/>
                                    </w:rPr>
                                    <w:t>10</w:t>
                                  </w:r>
                                </w:p>
                              </w:tc>
                              <w:tc>
                                <w:tcPr>
                                  <w:tcW w:w="2798" w:type="dxa"/>
                                  <w:tcBorders>
                                    <w:top w:val="single" w:color="FFFFFF" w:sz="18" w:space="0"/>
                                    <w:left w:val="single" w:color="4BACC6" w:sz="8" w:space="0"/>
                                    <w:bottom w:val="single" w:color="4BACC6" w:sz="8" w:space="0"/>
                                    <w:right w:val="single" w:color="4BACC6" w:sz="8" w:space="0"/>
                                  </w:tcBorders>
                                  <w:shd w:val="clear" w:color="auto" w:fill="B7DDE8"/>
                                </w:tcPr>
                                <w:p w14:paraId="4B1DC54E">
                                  <w:pPr>
                                    <w:pStyle w:val="17"/>
                                    <w:spacing w:before="275"/>
                                    <w:ind w:left="26"/>
                                    <w:rPr>
                                      <w:color w:val="000000"/>
                                      <w:sz w:val="24"/>
                                    </w:rPr>
                                  </w:pPr>
                                  <w:r>
                                    <w:rPr>
                                      <w:color w:val="000000"/>
                                      <w:spacing w:val="-5"/>
                                      <w:sz w:val="24"/>
                                    </w:rPr>
                                    <w:t>10</w:t>
                                  </w:r>
                                </w:p>
                              </w:tc>
                            </w:tr>
                            <w:tr w14:paraId="6C7F034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72" w:hRule="atLeast"/>
                              </w:trPr>
                              <w:tc>
                                <w:tcPr>
                                  <w:tcW w:w="1239" w:type="dxa"/>
                                  <w:tcBorders>
                                    <w:top w:val="single" w:color="4BACC6" w:sz="8" w:space="0"/>
                                    <w:left w:val="single" w:color="4BACC6" w:sz="8" w:space="0"/>
                                    <w:bottom w:val="single" w:color="4BACC6" w:sz="8" w:space="0"/>
                                    <w:right w:val="single" w:color="4BACC6" w:sz="8" w:space="0"/>
                                  </w:tcBorders>
                                  <w:shd w:val="clear" w:color="auto" w:fill="FFFFFF"/>
                                </w:tcPr>
                                <w:p w14:paraId="08F2D58C">
                                  <w:pPr>
                                    <w:pStyle w:val="17"/>
                                    <w:spacing w:before="183" w:line="269" w:lineRule="exact"/>
                                    <w:ind w:left="29"/>
                                    <w:rPr>
                                      <w:color w:val="000000"/>
                                      <w:sz w:val="24"/>
                                    </w:rPr>
                                  </w:pPr>
                                  <w:r>
                                    <w:rPr>
                                      <w:color w:val="000000"/>
                                      <w:spacing w:val="-10"/>
                                      <w:sz w:val="24"/>
                                    </w:rPr>
                                    <w:t>8</w:t>
                                  </w:r>
                                </w:p>
                              </w:tc>
                              <w:tc>
                                <w:tcPr>
                                  <w:tcW w:w="2936" w:type="dxa"/>
                                  <w:tcBorders>
                                    <w:top w:val="single" w:color="4BACC6" w:sz="8" w:space="0"/>
                                    <w:left w:val="single" w:color="4BACC6" w:sz="8" w:space="0"/>
                                    <w:bottom w:val="single" w:color="4BACC6" w:sz="8" w:space="0"/>
                                    <w:right w:val="single" w:color="4BACC6" w:sz="8" w:space="0"/>
                                  </w:tcBorders>
                                  <w:shd w:val="clear" w:color="auto" w:fill="FFFFFF"/>
                                </w:tcPr>
                                <w:p w14:paraId="68FB431A">
                                  <w:pPr>
                                    <w:pStyle w:val="17"/>
                                    <w:spacing w:before="197" w:line="254" w:lineRule="exact"/>
                                    <w:ind w:left="176"/>
                                    <w:jc w:val="left"/>
                                    <w:rPr>
                                      <w:color w:val="000000"/>
                                      <w:sz w:val="24"/>
                                    </w:rPr>
                                  </w:pPr>
                                  <w:r>
                                    <w:rPr>
                                      <w:color w:val="000000"/>
                                      <w:sz w:val="24"/>
                                    </w:rPr>
                                    <w:t>Samples for cross-</w:t>
                                  </w:r>
                                  <w:r>
                                    <w:rPr>
                                      <w:color w:val="000000"/>
                                      <w:spacing w:val="-2"/>
                                      <w:sz w:val="24"/>
                                    </w:rPr>
                                    <w:t>check</w:t>
                                  </w:r>
                                </w:p>
                              </w:tc>
                              <w:tc>
                                <w:tcPr>
                                  <w:tcW w:w="2225" w:type="dxa"/>
                                  <w:tcBorders>
                                    <w:top w:val="single" w:color="4BACC6" w:sz="8" w:space="0"/>
                                    <w:left w:val="single" w:color="4BACC6" w:sz="8" w:space="0"/>
                                    <w:bottom w:val="single" w:color="4BACC6" w:sz="8" w:space="0"/>
                                    <w:right w:val="single" w:color="4BACC6" w:sz="8" w:space="0"/>
                                  </w:tcBorders>
                                  <w:shd w:val="clear" w:color="auto" w:fill="FFFFFF"/>
                                </w:tcPr>
                                <w:p w14:paraId="1BECDC59">
                                  <w:pPr>
                                    <w:pStyle w:val="17"/>
                                    <w:ind w:left="14" w:right="16"/>
                                    <w:rPr>
                                      <w:color w:val="000000"/>
                                      <w:sz w:val="24"/>
                                    </w:rPr>
                                  </w:pPr>
                                  <w:r>
                                    <w:rPr>
                                      <w:color w:val="000000"/>
                                      <w:spacing w:val="-5"/>
                                      <w:sz w:val="24"/>
                                    </w:rPr>
                                    <w:t>30</w:t>
                                  </w:r>
                                </w:p>
                              </w:tc>
                              <w:tc>
                                <w:tcPr>
                                  <w:tcW w:w="2798" w:type="dxa"/>
                                  <w:tcBorders>
                                    <w:top w:val="single" w:color="4BACC6" w:sz="8" w:space="0"/>
                                    <w:left w:val="single" w:color="4BACC6" w:sz="8" w:space="0"/>
                                    <w:bottom w:val="single" w:color="4BACC6" w:sz="8" w:space="0"/>
                                    <w:right w:val="single" w:color="4BACC6" w:sz="8" w:space="0"/>
                                  </w:tcBorders>
                                  <w:shd w:val="clear" w:color="auto" w:fill="FFFFFF"/>
                                </w:tcPr>
                                <w:p w14:paraId="7CDB2565">
                                  <w:pPr>
                                    <w:pStyle w:val="17"/>
                                    <w:ind w:left="26"/>
                                    <w:rPr>
                                      <w:color w:val="000000"/>
                                      <w:sz w:val="24"/>
                                    </w:rPr>
                                  </w:pPr>
                                  <w:r>
                                    <w:rPr>
                                      <w:color w:val="000000"/>
                                      <w:spacing w:val="-5"/>
                                      <w:sz w:val="24"/>
                                    </w:rPr>
                                    <w:t>30</w:t>
                                  </w:r>
                                </w:p>
                              </w:tc>
                            </w:tr>
                          </w:tbl>
                          <w:p w14:paraId="3235C504">
                            <w:pPr>
                              <w:pStyle w:val="12"/>
                            </w:pPr>
                          </w:p>
                        </w:txbxContent>
                      </wps:txbx>
                      <wps:bodyPr wrap="square" lIns="0" tIns="0" rIns="0" bIns="0" rtlCol="0">
                        <a:noAutofit/>
                      </wps:bodyPr>
                    </wps:wsp>
                  </a:graphicData>
                </a:graphic>
              </wp:anchor>
            </w:drawing>
          </mc:Choice>
          <mc:Fallback>
            <w:pict>
              <v:shape id="Textbox 4" o:spid="_x0000_s1026" o:spt="202" type="#_x0000_t202" style="position:absolute;left:0pt;margin-left:61.75pt;margin-top:-116.25pt;height:141.4pt;width:467.35pt;mso-position-horizontal-relative:page;z-index:251660288;mso-width-relative:page;mso-height-relative:page;" filled="f" stroked="f" coordsize="21600,21600" o:gfxdata="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B8p7uraAAAADAEAAA8AAAAAAAAAAQAgAAAAIgAAAGRycy9kb3ducmV2LnhtbFBLAQIUABQA&#10;AAAIAIdO4kCGPXe5tQEAAHUDAAAOAAAAAAAAAAEAIAAAACkBAABkcnMvZTJvRG9jLnhtbFBLBQYA&#10;AAAABgAGAFkBAABQBQAAAAA=&#10;">
                <v:fill on="f" focussize="0,0"/>
                <v:stroke on="f"/>
                <v:imagedata o:title=""/>
                <o:lock v:ext="edit" aspectratio="f"/>
                <v:textbox inset="0mm,0mm,0mm,0mm">
                  <w:txbxContent>
                    <w:tbl>
                      <w:tblPr>
                        <w:tblStyle w:val="11"/>
                        <w:tblW w:w="0" w:type="auto"/>
                        <w:tblInd w:w="75"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239"/>
                        <w:gridCol w:w="2936"/>
                        <w:gridCol w:w="2225"/>
                        <w:gridCol w:w="2798"/>
                      </w:tblGrid>
                      <w:tr w14:paraId="29792E8B">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064" w:hRule="atLeast"/>
                        </w:trPr>
                        <w:tc>
                          <w:tcPr>
                            <w:tcW w:w="1239" w:type="dxa"/>
                            <w:vMerge w:val="restart"/>
                            <w:tcBorders>
                              <w:top w:val="single" w:color="4BACC6" w:sz="8" w:space="0"/>
                              <w:left w:val="single" w:color="4BACC6" w:sz="8" w:space="0"/>
                              <w:bottom w:val="single" w:color="FFFFFF" w:sz="18" w:space="0"/>
                              <w:right w:val="single" w:color="4BACC6" w:sz="8" w:space="0"/>
                            </w:tcBorders>
                            <w:shd w:val="clear" w:color="auto" w:fill="4BACC6"/>
                          </w:tcPr>
                          <w:p w14:paraId="361B90E4">
                            <w:pPr>
                              <w:pStyle w:val="17"/>
                              <w:jc w:val="left"/>
                              <w:rPr>
                                <w:color w:val="FFFFFF"/>
                                <w:sz w:val="24"/>
                              </w:rPr>
                            </w:pPr>
                          </w:p>
                        </w:tc>
                        <w:tc>
                          <w:tcPr>
                            <w:tcW w:w="2936" w:type="dxa"/>
                            <w:tcBorders>
                              <w:top w:val="single" w:color="4BACC6" w:sz="8" w:space="0"/>
                              <w:left w:val="single" w:color="4BACC6" w:sz="8" w:space="0"/>
                              <w:bottom w:val="single" w:color="FFFFFF" w:sz="18" w:space="0"/>
                              <w:right w:val="single" w:color="4BACC6" w:sz="8" w:space="0"/>
                            </w:tcBorders>
                            <w:shd w:val="clear" w:color="auto" w:fill="4BACC6"/>
                          </w:tcPr>
                          <w:p w14:paraId="6F387222">
                            <w:pPr>
                              <w:pStyle w:val="17"/>
                              <w:spacing w:before="204" w:line="237" w:lineRule="auto"/>
                              <w:ind w:left="119" w:right="34"/>
                              <w:jc w:val="left"/>
                              <w:rPr>
                                <w:color w:val="FFFFFF"/>
                                <w:position w:val="2"/>
                                <w:sz w:val="24"/>
                              </w:rPr>
                            </w:pPr>
                            <w:r>
                              <w:rPr>
                                <w:color w:val="FFFFFF"/>
                                <w:sz w:val="24"/>
                              </w:rPr>
                              <w:t>(b)</w:t>
                            </w:r>
                            <w:r>
                              <w:rPr>
                                <w:color w:val="FFFFFF"/>
                                <w:spacing w:val="-14"/>
                                <w:sz w:val="24"/>
                              </w:rPr>
                              <w:t xml:space="preserve"> </w:t>
                            </w:r>
                            <w:r>
                              <w:rPr>
                                <w:color w:val="FFFFFF"/>
                                <w:sz w:val="24"/>
                              </w:rPr>
                              <w:t>Whole</w:t>
                            </w:r>
                            <w:r>
                              <w:rPr>
                                <w:color w:val="FFFFFF"/>
                                <w:spacing w:val="-12"/>
                                <w:sz w:val="24"/>
                              </w:rPr>
                              <w:t xml:space="preserve"> </w:t>
                            </w:r>
                            <w:r>
                              <w:rPr>
                                <w:color w:val="FFFFFF"/>
                                <w:sz w:val="24"/>
                              </w:rPr>
                              <w:t>rock</w:t>
                            </w:r>
                            <w:r>
                              <w:rPr>
                                <w:color w:val="FFFFFF"/>
                                <w:spacing w:val="-13"/>
                                <w:sz w:val="24"/>
                              </w:rPr>
                              <w:t xml:space="preserve"> </w:t>
                            </w:r>
                            <w:r>
                              <w:rPr>
                                <w:color w:val="FFFFFF"/>
                                <w:sz w:val="24"/>
                              </w:rPr>
                              <w:t xml:space="preserve">analysis </w:t>
                            </w:r>
                            <w:r>
                              <w:rPr>
                                <w:color w:val="FFFFFF"/>
                                <w:position w:val="2"/>
                                <w:sz w:val="24"/>
                              </w:rPr>
                              <w:t>(XRF method V</w:t>
                            </w:r>
                            <w:r>
                              <w:rPr>
                                <w:color w:val="FFFFFF"/>
                                <w:sz w:val="15"/>
                              </w:rPr>
                              <w:t>2</w:t>
                            </w:r>
                            <w:r>
                              <w:rPr>
                                <w:color w:val="FFFFFF"/>
                                <w:position w:val="2"/>
                                <w:sz w:val="24"/>
                              </w:rPr>
                              <w:t>O</w:t>
                            </w:r>
                            <w:r>
                              <w:rPr>
                                <w:color w:val="FFFFFF"/>
                                <w:sz w:val="15"/>
                              </w:rPr>
                              <w:t>5</w:t>
                            </w:r>
                            <w:r>
                              <w:rPr>
                                <w:color w:val="FFFFFF"/>
                                <w:position w:val="2"/>
                                <w:sz w:val="24"/>
                              </w:rPr>
                              <w:t>)</w:t>
                            </w:r>
                          </w:p>
                        </w:tc>
                        <w:tc>
                          <w:tcPr>
                            <w:tcW w:w="2225" w:type="dxa"/>
                            <w:tcBorders>
                              <w:top w:val="single" w:color="4BACC6" w:sz="8" w:space="0"/>
                              <w:left w:val="single" w:color="4BACC6" w:sz="8" w:space="0"/>
                              <w:bottom w:val="single" w:color="FFFFFF" w:sz="18" w:space="0"/>
                              <w:right w:val="single" w:color="4BACC6" w:sz="8" w:space="0"/>
                            </w:tcBorders>
                            <w:shd w:val="clear" w:color="auto" w:fill="4BACC6"/>
                          </w:tcPr>
                          <w:p w14:paraId="39149BD3">
                            <w:pPr>
                              <w:pStyle w:val="17"/>
                              <w:spacing w:before="63"/>
                              <w:jc w:val="left"/>
                              <w:rPr>
                                <w:color w:val="FFFFFF"/>
                                <w:sz w:val="24"/>
                              </w:rPr>
                            </w:pPr>
                          </w:p>
                          <w:p w14:paraId="2F5A7542">
                            <w:pPr>
                              <w:pStyle w:val="17"/>
                              <w:ind w:left="16" w:right="2"/>
                              <w:rPr>
                                <w:color w:val="FFFFFF"/>
                                <w:sz w:val="24"/>
                              </w:rPr>
                            </w:pPr>
                            <w:r>
                              <w:rPr>
                                <w:color w:val="FFFFFF"/>
                                <w:spacing w:val="-5"/>
                                <w:sz w:val="24"/>
                              </w:rPr>
                              <w:t>50</w:t>
                            </w:r>
                          </w:p>
                        </w:tc>
                        <w:tc>
                          <w:tcPr>
                            <w:tcW w:w="2798" w:type="dxa"/>
                            <w:tcBorders>
                              <w:top w:val="single" w:color="4BACC6" w:sz="8" w:space="0"/>
                              <w:left w:val="single" w:color="4BACC6" w:sz="8" w:space="0"/>
                              <w:bottom w:val="single" w:color="FFFFFF" w:sz="18" w:space="0"/>
                              <w:right w:val="single" w:color="4BACC6" w:sz="8" w:space="0"/>
                            </w:tcBorders>
                            <w:shd w:val="clear" w:color="auto" w:fill="4BACC6"/>
                          </w:tcPr>
                          <w:p w14:paraId="1E5B7AFB">
                            <w:pPr>
                              <w:pStyle w:val="17"/>
                              <w:spacing w:before="274"/>
                              <w:ind w:left="26"/>
                              <w:rPr>
                                <w:color w:val="FFFFFF"/>
                                <w:sz w:val="24"/>
                              </w:rPr>
                            </w:pPr>
                            <w:r>
                              <w:rPr>
                                <w:color w:val="FFFFFF"/>
                                <w:spacing w:val="-5"/>
                                <w:sz w:val="24"/>
                              </w:rPr>
                              <w:t>50</w:t>
                            </w:r>
                          </w:p>
                        </w:tc>
                      </w:tr>
                      <w:tr w14:paraId="018F97F3">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172" w:hRule="atLeast"/>
                        </w:trPr>
                        <w:tc>
                          <w:tcPr>
                            <w:tcW w:w="1239" w:type="dxa"/>
                            <w:vMerge w:val="continue"/>
                            <w:tcBorders>
                              <w:top w:val="single" w:color="FFFFFF" w:sz="18" w:space="0"/>
                              <w:left w:val="single" w:color="4BACC6" w:sz="8" w:space="0"/>
                              <w:bottom w:val="single" w:color="4BACC6" w:sz="8" w:space="0"/>
                              <w:right w:val="single" w:color="4BACC6" w:sz="8" w:space="0"/>
                            </w:tcBorders>
                            <w:shd w:val="clear" w:color="auto" w:fill="B7DDE8"/>
                          </w:tcPr>
                          <w:p w14:paraId="00132088">
                            <w:pPr>
                              <w:rPr>
                                <w:color w:val="000000"/>
                                <w:sz w:val="2"/>
                                <w:szCs w:val="2"/>
                              </w:rPr>
                            </w:pPr>
                          </w:p>
                        </w:tc>
                        <w:tc>
                          <w:tcPr>
                            <w:tcW w:w="2936" w:type="dxa"/>
                            <w:tcBorders>
                              <w:top w:val="single" w:color="FFFFFF" w:sz="18" w:space="0"/>
                              <w:left w:val="single" w:color="4BACC6" w:sz="8" w:space="0"/>
                              <w:bottom w:val="single" w:color="4BACC6" w:sz="8" w:space="0"/>
                              <w:right w:val="single" w:color="4BACC6" w:sz="8" w:space="0"/>
                            </w:tcBorders>
                            <w:shd w:val="clear" w:color="auto" w:fill="B7DDE8"/>
                          </w:tcPr>
                          <w:p w14:paraId="4F59EAB7">
                            <w:pPr>
                              <w:pStyle w:val="17"/>
                              <w:spacing w:before="195"/>
                              <w:ind w:left="119" w:right="34"/>
                              <w:jc w:val="left"/>
                              <w:rPr>
                                <w:color w:val="000000"/>
                                <w:sz w:val="24"/>
                              </w:rPr>
                            </w:pPr>
                            <w:r>
                              <w:rPr>
                                <w:color w:val="000000"/>
                                <w:sz w:val="24"/>
                              </w:rPr>
                              <w:t>(c) Associated 34 elementsby</w:t>
                            </w:r>
                            <w:r>
                              <w:rPr>
                                <w:color w:val="000000"/>
                                <w:spacing w:val="-15"/>
                                <w:sz w:val="24"/>
                              </w:rPr>
                              <w:t xml:space="preserve"> </w:t>
                            </w:r>
                            <w:r>
                              <w:rPr>
                                <w:color w:val="000000"/>
                                <w:sz w:val="24"/>
                              </w:rPr>
                              <w:t>ICPMS</w:t>
                            </w:r>
                            <w:r>
                              <w:rPr>
                                <w:color w:val="000000"/>
                                <w:spacing w:val="-15"/>
                                <w:sz w:val="24"/>
                              </w:rPr>
                              <w:t xml:space="preserve"> </w:t>
                            </w:r>
                            <w:r>
                              <w:rPr>
                                <w:color w:val="000000"/>
                                <w:sz w:val="24"/>
                              </w:rPr>
                              <w:t xml:space="preserve">(Core </w:t>
                            </w:r>
                            <w:r>
                              <w:rPr>
                                <w:color w:val="000000"/>
                                <w:spacing w:val="-2"/>
                                <w:sz w:val="24"/>
                              </w:rPr>
                              <w:t>Samples)</w:t>
                            </w:r>
                          </w:p>
                        </w:tc>
                        <w:tc>
                          <w:tcPr>
                            <w:tcW w:w="2225" w:type="dxa"/>
                            <w:tcBorders>
                              <w:top w:val="single" w:color="FFFFFF" w:sz="18" w:space="0"/>
                              <w:left w:val="single" w:color="4BACC6" w:sz="8" w:space="0"/>
                              <w:bottom w:val="single" w:color="4BACC6" w:sz="8" w:space="0"/>
                              <w:right w:val="single" w:color="4BACC6" w:sz="8" w:space="0"/>
                            </w:tcBorders>
                            <w:shd w:val="clear" w:color="auto" w:fill="B7DDE8"/>
                          </w:tcPr>
                          <w:p w14:paraId="69BF5D14">
                            <w:pPr>
                              <w:pStyle w:val="17"/>
                              <w:spacing w:before="58"/>
                              <w:jc w:val="left"/>
                              <w:rPr>
                                <w:color w:val="000000"/>
                                <w:sz w:val="24"/>
                              </w:rPr>
                            </w:pPr>
                          </w:p>
                          <w:p w14:paraId="32CD1654">
                            <w:pPr>
                              <w:pStyle w:val="17"/>
                              <w:spacing w:before="1"/>
                              <w:ind w:left="16" w:right="2"/>
                              <w:rPr>
                                <w:color w:val="000000"/>
                                <w:sz w:val="24"/>
                              </w:rPr>
                            </w:pPr>
                            <w:r>
                              <w:rPr>
                                <w:color w:val="000000"/>
                                <w:spacing w:val="-5"/>
                                <w:sz w:val="24"/>
                              </w:rPr>
                              <w:t>10</w:t>
                            </w:r>
                          </w:p>
                        </w:tc>
                        <w:tc>
                          <w:tcPr>
                            <w:tcW w:w="2798" w:type="dxa"/>
                            <w:tcBorders>
                              <w:top w:val="single" w:color="FFFFFF" w:sz="18" w:space="0"/>
                              <w:left w:val="single" w:color="4BACC6" w:sz="8" w:space="0"/>
                              <w:bottom w:val="single" w:color="4BACC6" w:sz="8" w:space="0"/>
                              <w:right w:val="single" w:color="4BACC6" w:sz="8" w:space="0"/>
                            </w:tcBorders>
                            <w:shd w:val="clear" w:color="auto" w:fill="B7DDE8"/>
                          </w:tcPr>
                          <w:p w14:paraId="4B1DC54E">
                            <w:pPr>
                              <w:pStyle w:val="17"/>
                              <w:spacing w:before="275"/>
                              <w:ind w:left="26"/>
                              <w:rPr>
                                <w:color w:val="000000"/>
                                <w:sz w:val="24"/>
                              </w:rPr>
                            </w:pPr>
                            <w:r>
                              <w:rPr>
                                <w:color w:val="000000"/>
                                <w:spacing w:val="-5"/>
                                <w:sz w:val="24"/>
                              </w:rPr>
                              <w:t>10</w:t>
                            </w:r>
                          </w:p>
                        </w:tc>
                      </w:tr>
                      <w:tr w14:paraId="6C7F034F">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72" w:hRule="atLeast"/>
                        </w:trPr>
                        <w:tc>
                          <w:tcPr>
                            <w:tcW w:w="1239" w:type="dxa"/>
                            <w:tcBorders>
                              <w:top w:val="single" w:color="4BACC6" w:sz="8" w:space="0"/>
                              <w:left w:val="single" w:color="4BACC6" w:sz="8" w:space="0"/>
                              <w:bottom w:val="single" w:color="4BACC6" w:sz="8" w:space="0"/>
                              <w:right w:val="single" w:color="4BACC6" w:sz="8" w:space="0"/>
                            </w:tcBorders>
                            <w:shd w:val="clear" w:color="auto" w:fill="FFFFFF"/>
                          </w:tcPr>
                          <w:p w14:paraId="08F2D58C">
                            <w:pPr>
                              <w:pStyle w:val="17"/>
                              <w:spacing w:before="183" w:line="269" w:lineRule="exact"/>
                              <w:ind w:left="29"/>
                              <w:rPr>
                                <w:color w:val="000000"/>
                                <w:sz w:val="24"/>
                              </w:rPr>
                            </w:pPr>
                            <w:r>
                              <w:rPr>
                                <w:color w:val="000000"/>
                                <w:spacing w:val="-10"/>
                                <w:sz w:val="24"/>
                              </w:rPr>
                              <w:t>8</w:t>
                            </w:r>
                          </w:p>
                        </w:tc>
                        <w:tc>
                          <w:tcPr>
                            <w:tcW w:w="2936" w:type="dxa"/>
                            <w:tcBorders>
                              <w:top w:val="single" w:color="4BACC6" w:sz="8" w:space="0"/>
                              <w:left w:val="single" w:color="4BACC6" w:sz="8" w:space="0"/>
                              <w:bottom w:val="single" w:color="4BACC6" w:sz="8" w:space="0"/>
                              <w:right w:val="single" w:color="4BACC6" w:sz="8" w:space="0"/>
                            </w:tcBorders>
                            <w:shd w:val="clear" w:color="auto" w:fill="FFFFFF"/>
                          </w:tcPr>
                          <w:p w14:paraId="68FB431A">
                            <w:pPr>
                              <w:pStyle w:val="17"/>
                              <w:spacing w:before="197" w:line="254" w:lineRule="exact"/>
                              <w:ind w:left="176"/>
                              <w:jc w:val="left"/>
                              <w:rPr>
                                <w:color w:val="000000"/>
                                <w:sz w:val="24"/>
                              </w:rPr>
                            </w:pPr>
                            <w:r>
                              <w:rPr>
                                <w:color w:val="000000"/>
                                <w:sz w:val="24"/>
                              </w:rPr>
                              <w:t>Samples for cross-</w:t>
                            </w:r>
                            <w:r>
                              <w:rPr>
                                <w:color w:val="000000"/>
                                <w:spacing w:val="-2"/>
                                <w:sz w:val="24"/>
                              </w:rPr>
                              <w:t>check</w:t>
                            </w:r>
                          </w:p>
                        </w:tc>
                        <w:tc>
                          <w:tcPr>
                            <w:tcW w:w="2225" w:type="dxa"/>
                            <w:tcBorders>
                              <w:top w:val="single" w:color="4BACC6" w:sz="8" w:space="0"/>
                              <w:left w:val="single" w:color="4BACC6" w:sz="8" w:space="0"/>
                              <w:bottom w:val="single" w:color="4BACC6" w:sz="8" w:space="0"/>
                              <w:right w:val="single" w:color="4BACC6" w:sz="8" w:space="0"/>
                            </w:tcBorders>
                            <w:shd w:val="clear" w:color="auto" w:fill="FFFFFF"/>
                          </w:tcPr>
                          <w:p w14:paraId="1BECDC59">
                            <w:pPr>
                              <w:pStyle w:val="17"/>
                              <w:ind w:left="14" w:right="16"/>
                              <w:rPr>
                                <w:color w:val="000000"/>
                                <w:sz w:val="24"/>
                              </w:rPr>
                            </w:pPr>
                            <w:r>
                              <w:rPr>
                                <w:color w:val="000000"/>
                                <w:spacing w:val="-5"/>
                                <w:sz w:val="24"/>
                              </w:rPr>
                              <w:t>30</w:t>
                            </w:r>
                          </w:p>
                        </w:tc>
                        <w:tc>
                          <w:tcPr>
                            <w:tcW w:w="2798" w:type="dxa"/>
                            <w:tcBorders>
                              <w:top w:val="single" w:color="4BACC6" w:sz="8" w:space="0"/>
                              <w:left w:val="single" w:color="4BACC6" w:sz="8" w:space="0"/>
                              <w:bottom w:val="single" w:color="4BACC6" w:sz="8" w:space="0"/>
                              <w:right w:val="single" w:color="4BACC6" w:sz="8" w:space="0"/>
                            </w:tcBorders>
                            <w:shd w:val="clear" w:color="auto" w:fill="FFFFFF"/>
                          </w:tcPr>
                          <w:p w14:paraId="7CDB2565">
                            <w:pPr>
                              <w:pStyle w:val="17"/>
                              <w:ind w:left="26"/>
                              <w:rPr>
                                <w:color w:val="000000"/>
                                <w:sz w:val="24"/>
                              </w:rPr>
                            </w:pPr>
                            <w:r>
                              <w:rPr>
                                <w:color w:val="000000"/>
                                <w:spacing w:val="-5"/>
                                <w:sz w:val="24"/>
                              </w:rPr>
                              <w:t>30</w:t>
                            </w:r>
                          </w:p>
                        </w:tc>
                      </w:tr>
                    </w:tbl>
                    <w:p w14:paraId="3235C504">
                      <w:pPr>
                        <w:pStyle w:val="12"/>
                      </w:pPr>
                    </w:p>
                  </w:txbxContent>
                </v:textbox>
              </v:shape>
            </w:pict>
          </mc:Fallback>
        </mc:AlternateContent>
      </w:r>
      <w:r>
        <w:rPr>
          <w:spacing w:val="-10"/>
          <w:sz w:val="2"/>
        </w:rPr>
        <w:t>8</w:t>
      </w:r>
    </w:p>
    <w:p w14:paraId="56D6E09B">
      <w:pPr>
        <w:pStyle w:val="12"/>
        <w:rPr>
          <w:sz w:val="2"/>
        </w:rPr>
      </w:pPr>
    </w:p>
    <w:p w14:paraId="0D9EAF2B">
      <w:pPr>
        <w:pStyle w:val="12"/>
        <w:rPr>
          <w:sz w:val="2"/>
        </w:rPr>
      </w:pPr>
    </w:p>
    <w:p w14:paraId="29CC397B">
      <w:pPr>
        <w:pStyle w:val="12"/>
        <w:rPr>
          <w:sz w:val="2"/>
        </w:rPr>
      </w:pPr>
    </w:p>
    <w:p w14:paraId="44C89633">
      <w:pPr>
        <w:pStyle w:val="12"/>
        <w:rPr>
          <w:sz w:val="2"/>
        </w:rPr>
      </w:pPr>
    </w:p>
    <w:p w14:paraId="18D32024">
      <w:pPr>
        <w:pStyle w:val="12"/>
        <w:rPr>
          <w:sz w:val="2"/>
        </w:rPr>
      </w:pPr>
    </w:p>
    <w:p w14:paraId="108CF74C">
      <w:pPr>
        <w:pStyle w:val="12"/>
        <w:rPr>
          <w:sz w:val="2"/>
        </w:rPr>
      </w:pPr>
    </w:p>
    <w:p w14:paraId="71BA67CA">
      <w:pPr>
        <w:pStyle w:val="12"/>
        <w:rPr>
          <w:sz w:val="2"/>
        </w:rPr>
      </w:pPr>
    </w:p>
    <w:p w14:paraId="731B05CC">
      <w:pPr>
        <w:pStyle w:val="12"/>
        <w:rPr>
          <w:sz w:val="2"/>
        </w:rPr>
      </w:pPr>
    </w:p>
    <w:p w14:paraId="408C7E49">
      <w:pPr>
        <w:pStyle w:val="12"/>
        <w:rPr>
          <w:sz w:val="2"/>
        </w:rPr>
      </w:pPr>
    </w:p>
    <w:p w14:paraId="626D808C">
      <w:pPr>
        <w:pStyle w:val="12"/>
        <w:rPr>
          <w:sz w:val="2"/>
        </w:rPr>
      </w:pPr>
    </w:p>
    <w:p w14:paraId="4B35F6A6">
      <w:pPr>
        <w:pStyle w:val="12"/>
        <w:rPr>
          <w:sz w:val="2"/>
        </w:rPr>
      </w:pPr>
    </w:p>
    <w:p w14:paraId="15C9BB3D">
      <w:pPr>
        <w:pStyle w:val="12"/>
        <w:rPr>
          <w:sz w:val="2"/>
        </w:rPr>
      </w:pPr>
    </w:p>
    <w:p w14:paraId="64D8F5E4">
      <w:pPr>
        <w:pStyle w:val="12"/>
        <w:rPr>
          <w:sz w:val="2"/>
        </w:rPr>
      </w:pPr>
    </w:p>
    <w:p w14:paraId="1BFC1715">
      <w:pPr>
        <w:pStyle w:val="12"/>
        <w:rPr>
          <w:sz w:val="2"/>
        </w:rPr>
      </w:pPr>
    </w:p>
    <w:p w14:paraId="3398001D">
      <w:pPr>
        <w:pStyle w:val="12"/>
        <w:rPr>
          <w:sz w:val="2"/>
        </w:rPr>
      </w:pPr>
    </w:p>
    <w:p w14:paraId="45CEAA6D">
      <w:pPr>
        <w:pStyle w:val="12"/>
        <w:rPr>
          <w:sz w:val="2"/>
        </w:rPr>
      </w:pPr>
    </w:p>
    <w:p w14:paraId="04C80F6B">
      <w:pPr>
        <w:pStyle w:val="12"/>
        <w:rPr>
          <w:sz w:val="2"/>
        </w:rPr>
      </w:pPr>
    </w:p>
    <w:p w14:paraId="72473691">
      <w:pPr>
        <w:pStyle w:val="12"/>
        <w:rPr>
          <w:sz w:val="2"/>
        </w:rPr>
      </w:pPr>
    </w:p>
    <w:p w14:paraId="0CA90431">
      <w:pPr>
        <w:pStyle w:val="12"/>
        <w:rPr>
          <w:sz w:val="2"/>
        </w:rPr>
      </w:pPr>
    </w:p>
    <w:p w14:paraId="025C9A38">
      <w:pPr>
        <w:pStyle w:val="12"/>
        <w:rPr>
          <w:sz w:val="2"/>
        </w:rPr>
      </w:pPr>
    </w:p>
    <w:p w14:paraId="0F7CD026">
      <w:pPr>
        <w:pStyle w:val="12"/>
        <w:rPr>
          <w:sz w:val="2"/>
        </w:rPr>
      </w:pPr>
    </w:p>
    <w:p w14:paraId="447730D3">
      <w:pPr>
        <w:pStyle w:val="12"/>
        <w:rPr>
          <w:sz w:val="2"/>
        </w:rPr>
      </w:pPr>
    </w:p>
    <w:p w14:paraId="151B90AC">
      <w:pPr>
        <w:pStyle w:val="12"/>
        <w:rPr>
          <w:sz w:val="2"/>
        </w:rPr>
      </w:pPr>
    </w:p>
    <w:p w14:paraId="33FE3106">
      <w:pPr>
        <w:pStyle w:val="12"/>
        <w:rPr>
          <w:sz w:val="2"/>
        </w:rPr>
      </w:pPr>
    </w:p>
    <w:p w14:paraId="534E4C2C">
      <w:pPr>
        <w:pStyle w:val="12"/>
        <w:rPr>
          <w:sz w:val="2"/>
        </w:rPr>
      </w:pPr>
    </w:p>
    <w:p w14:paraId="7FCADE5F">
      <w:pPr>
        <w:pStyle w:val="12"/>
        <w:rPr>
          <w:sz w:val="2"/>
        </w:rPr>
      </w:pPr>
    </w:p>
    <w:p w14:paraId="577162B6">
      <w:pPr>
        <w:pStyle w:val="12"/>
        <w:rPr>
          <w:sz w:val="2"/>
        </w:rPr>
      </w:pPr>
    </w:p>
    <w:p w14:paraId="613FC12F">
      <w:pPr>
        <w:pStyle w:val="12"/>
        <w:rPr>
          <w:sz w:val="2"/>
        </w:rPr>
      </w:pPr>
    </w:p>
    <w:p w14:paraId="5EB3702F">
      <w:pPr>
        <w:pStyle w:val="12"/>
        <w:rPr>
          <w:sz w:val="2"/>
        </w:rPr>
      </w:pPr>
    </w:p>
    <w:p w14:paraId="2565578D">
      <w:pPr>
        <w:pStyle w:val="12"/>
        <w:spacing w:before="16"/>
        <w:rPr>
          <w:sz w:val="2"/>
        </w:rPr>
      </w:pPr>
    </w:p>
    <w:p w14:paraId="5BE67574">
      <w:pPr>
        <w:pStyle w:val="6"/>
        <w:numPr>
          <w:ilvl w:val="1"/>
          <w:numId w:val="1"/>
        </w:numPr>
        <w:tabs>
          <w:tab w:val="left" w:pos="1089"/>
        </w:tabs>
        <w:spacing w:before="1" w:after="0" w:line="360" w:lineRule="auto"/>
        <w:ind w:left="487" w:right="1171" w:firstLine="0"/>
        <w:jc w:val="both"/>
      </w:pPr>
      <w:bookmarkStart w:id="2" w:name="2.4. Mode of operations of different wor"/>
      <w:bookmarkEnd w:id="2"/>
      <w:r>
        <w:t xml:space="preserve">Mode of operations of different work components and associated </w:t>
      </w:r>
      <w:r>
        <w:rPr>
          <w:spacing w:val="-2"/>
        </w:rPr>
        <w:t>agencies:</w:t>
      </w:r>
    </w:p>
    <w:p w14:paraId="468A5783">
      <w:pPr>
        <w:pStyle w:val="12"/>
        <w:spacing w:before="199" w:line="360" w:lineRule="auto"/>
        <w:ind w:left="487" w:right="1171"/>
        <w:jc w:val="both"/>
      </w:pPr>
      <w:r>
        <w:t>Large-Scale Geological Mapping at 1:12,500 in G4 stage, surface and subsurface sampling, subsurface drilling, Digital Global Positioning Survey (DGPS), geophysical SP survey, and petrographic studies were conducted by Maheshwari Mining Private Limited. Core cutting and sample preparation was done by in-house resources and samples analysed from NMCI Shree Coal Laboratory and Shiva Analytical (India) Pvt. Ltd laboratory.</w:t>
      </w:r>
    </w:p>
    <w:p w14:paraId="178C62FF">
      <w:pPr>
        <w:pStyle w:val="4"/>
        <w:numPr>
          <w:ilvl w:val="1"/>
          <w:numId w:val="1"/>
        </w:numPr>
        <w:tabs>
          <w:tab w:val="left" w:pos="1044"/>
        </w:tabs>
        <w:spacing w:before="203" w:after="0" w:line="240" w:lineRule="auto"/>
        <w:ind w:left="1044" w:right="0" w:hanging="557"/>
        <w:jc w:val="both"/>
      </w:pPr>
      <w:bookmarkStart w:id="3" w:name="2.5. Acknowledgement:"/>
      <w:bookmarkEnd w:id="3"/>
      <w:r>
        <w:rPr>
          <w:spacing w:val="-2"/>
        </w:rPr>
        <w:t>Acknowledgement:</w:t>
      </w:r>
    </w:p>
    <w:p w14:paraId="1E5EC828">
      <w:pPr>
        <w:pStyle w:val="12"/>
        <w:spacing w:before="111" w:line="360" w:lineRule="auto"/>
        <w:ind w:left="440" w:leftChars="200" w:right="0" w:rightChars="0" w:firstLine="0" w:firstLineChars="0"/>
        <w:jc w:val="left"/>
        <w:rPr>
          <w:rFonts w:hint="default"/>
          <w:b w:val="0"/>
          <w:bCs/>
          <w:sz w:val="24"/>
          <w:szCs w:val="24"/>
        </w:rPr>
      </w:pPr>
      <w:r>
        <w:rPr>
          <w:rFonts w:hint="default"/>
          <w:b w:val="0"/>
          <w:bCs/>
          <w:sz w:val="24"/>
          <w:szCs w:val="24"/>
        </w:rPr>
        <w:t>The authors express their sincere gratitude to the Ministry of Mines, National Mineral Exploration Trust (NMET), Government of India for approving the project and funding it. The Directorate of Geology and Mining (DGM, Chhattisgarh) thankfully acknowledged monitoring the program.</w:t>
      </w:r>
    </w:p>
    <w:p w14:paraId="40D15742">
      <w:pPr>
        <w:pStyle w:val="12"/>
        <w:spacing w:before="111" w:line="360" w:lineRule="auto"/>
        <w:ind w:left="440" w:leftChars="200" w:right="0" w:rightChars="0" w:firstLine="0" w:firstLineChars="0"/>
        <w:jc w:val="left"/>
        <w:rPr>
          <w:rFonts w:hint="default"/>
          <w:b w:val="0"/>
          <w:bCs/>
          <w:sz w:val="24"/>
          <w:szCs w:val="24"/>
          <w:lang w:val="en-IN"/>
        </w:rPr>
      </w:pPr>
      <w:r>
        <w:rPr>
          <w:rFonts w:hint="default"/>
          <w:b w:val="0"/>
          <w:bCs/>
          <w:sz w:val="24"/>
          <w:szCs w:val="24"/>
          <w:lang w:val="en-IN"/>
        </w:rPr>
        <w:t>During this project execution constant support from Mr. Sanjeev Ganeriwala, Joint MD of Maheshwari Mining Private Limited is highly acknowledged.</w:t>
      </w:r>
    </w:p>
    <w:p w14:paraId="3D859E04">
      <w:pPr>
        <w:pStyle w:val="12"/>
        <w:spacing w:before="111" w:line="360" w:lineRule="auto"/>
        <w:ind w:left="440" w:leftChars="200" w:right="0" w:rightChars="0" w:firstLine="0" w:firstLineChars="0"/>
        <w:jc w:val="left"/>
        <w:rPr>
          <w:rFonts w:hint="default"/>
          <w:b w:val="0"/>
          <w:bCs/>
          <w:sz w:val="24"/>
          <w:szCs w:val="24"/>
          <w:lang w:val="en-IN"/>
        </w:rPr>
      </w:pPr>
    </w:p>
    <w:p w14:paraId="4221EA55">
      <w:pPr>
        <w:pStyle w:val="12"/>
        <w:tabs>
          <w:tab w:val="left" w:pos="9020"/>
        </w:tabs>
        <w:spacing w:before="199" w:line="360" w:lineRule="auto"/>
        <w:ind w:left="487" w:right="220" w:rightChars="0"/>
        <w:jc w:val="both"/>
      </w:pPr>
      <w:r>
        <w:rPr>
          <w:rFonts w:hint="default"/>
          <w:b w:val="0"/>
          <w:bCs/>
          <w:sz w:val="24"/>
          <w:szCs w:val="24"/>
        </w:rPr>
        <w:t>Constant support from Mr. Ambika Samanta Roy,</w:t>
      </w:r>
      <w:r>
        <w:rPr>
          <w:rFonts w:hint="default"/>
          <w:b w:val="0"/>
          <w:bCs/>
          <w:sz w:val="24"/>
          <w:szCs w:val="24"/>
          <w:lang w:val="en-IN"/>
        </w:rPr>
        <w:t xml:space="preserve"> President  &amp; CEO of Exploration,</w:t>
      </w:r>
      <w:r>
        <w:rPr>
          <w:rFonts w:hint="default"/>
          <w:b w:val="0"/>
          <w:bCs/>
          <w:sz w:val="24"/>
          <w:szCs w:val="24"/>
        </w:rPr>
        <w:t xml:space="preserve"> </w:t>
      </w:r>
      <w:r>
        <w:rPr>
          <w:rFonts w:hint="default"/>
          <w:b w:val="0"/>
          <w:bCs/>
          <w:sz w:val="24"/>
          <w:szCs w:val="24"/>
          <w:lang w:val="en-IN"/>
        </w:rPr>
        <w:t>H</w:t>
      </w:r>
      <w:r>
        <w:rPr>
          <w:rFonts w:hint="default"/>
          <w:b w:val="0"/>
          <w:bCs/>
          <w:sz w:val="24"/>
          <w:szCs w:val="24"/>
        </w:rPr>
        <w:t xml:space="preserve">ead of the Geology division of Maheshwari Mining Private Limited, is deeply acknowledged.  In addition, </w:t>
      </w:r>
      <w:r>
        <w:rPr>
          <w:rFonts w:hint="default"/>
          <w:b w:val="0"/>
          <w:bCs/>
          <w:sz w:val="24"/>
          <w:szCs w:val="24"/>
          <w:lang w:val="en-IN"/>
        </w:rPr>
        <w:t>r</w:t>
      </w:r>
      <w:r>
        <w:rPr>
          <w:rFonts w:hint="default"/>
          <w:lang w:val="en-IN"/>
        </w:rPr>
        <w:t>elentless s</w:t>
      </w:r>
      <w:r>
        <w:t xml:space="preserve">upport </w:t>
      </w:r>
      <w:r>
        <w:rPr>
          <w:rFonts w:hint="default"/>
          <w:lang w:val="en-IN"/>
        </w:rPr>
        <w:t>from</w:t>
      </w:r>
      <w:r>
        <w:t xml:space="preserve"> </w:t>
      </w:r>
      <w:r>
        <w:rPr>
          <w:rFonts w:hint="default"/>
          <w:lang w:val="en-IN"/>
        </w:rPr>
        <w:t>colleagues of Maheshwari Mining Private Limited</w:t>
      </w:r>
      <w:r>
        <w:t xml:space="preserve"> are being acknowledged gratefully.</w:t>
      </w:r>
    </w:p>
    <w:p w14:paraId="5C59D64E">
      <w:pPr>
        <w:pStyle w:val="12"/>
        <w:tabs>
          <w:tab w:val="left" w:pos="10120"/>
        </w:tabs>
        <w:spacing w:before="111" w:line="360" w:lineRule="auto"/>
        <w:ind w:left="438" w:leftChars="199" w:right="220" w:rightChars="100" w:firstLine="0" w:firstLineChars="0"/>
        <w:jc w:val="both"/>
        <w:rPr>
          <w:rFonts w:hint="default"/>
          <w:b w:val="0"/>
          <w:bCs/>
          <w:sz w:val="24"/>
          <w:szCs w:val="24"/>
        </w:rPr>
      </w:pPr>
      <w:r>
        <w:rPr>
          <w:rFonts w:hint="default"/>
          <w:b w:val="0"/>
          <w:bCs/>
          <w:sz w:val="24"/>
          <w:szCs w:val="24"/>
          <w:lang w:val="en-IN"/>
        </w:rPr>
        <w:t>T</w:t>
      </w:r>
      <w:r>
        <w:rPr>
          <w:rFonts w:hint="default"/>
          <w:b w:val="0"/>
          <w:bCs/>
          <w:sz w:val="24"/>
          <w:szCs w:val="24"/>
        </w:rPr>
        <w:t>he authors extend their gratitude to all of the co-workers for their support in executing the current project.</w:t>
      </w:r>
    </w:p>
    <w:p w14:paraId="5ADB4F36">
      <w:pPr>
        <w:pStyle w:val="12"/>
        <w:tabs>
          <w:tab w:val="left" w:pos="10120"/>
        </w:tabs>
        <w:spacing w:before="111" w:line="360" w:lineRule="auto"/>
        <w:ind w:left="438" w:leftChars="199" w:right="220" w:rightChars="100" w:firstLine="0" w:firstLineChars="0"/>
        <w:jc w:val="both"/>
        <w:rPr>
          <w:rFonts w:hint="default"/>
          <w:b w:val="0"/>
          <w:bCs/>
          <w:sz w:val="24"/>
          <w:szCs w:val="24"/>
        </w:rPr>
      </w:pPr>
      <w:r>
        <w:rPr>
          <w:rFonts w:hint="default"/>
          <w:b w:val="0"/>
          <w:bCs/>
          <w:sz w:val="24"/>
          <w:szCs w:val="24"/>
        </w:rPr>
        <w:t>Support of the local administration/authorities of Balrampur district, Chhattisgarh, and relentless support of the Department of Forest of Chhattisgarh state are being acknowledged gratefully.</w:t>
      </w:r>
    </w:p>
    <w:p w14:paraId="020750DA">
      <w:pPr>
        <w:pStyle w:val="12"/>
        <w:tabs>
          <w:tab w:val="left" w:pos="10120"/>
        </w:tabs>
        <w:spacing w:before="111" w:line="360" w:lineRule="auto"/>
        <w:ind w:left="438" w:leftChars="199" w:right="220" w:rightChars="100" w:firstLine="0" w:firstLineChars="0"/>
        <w:jc w:val="both"/>
        <w:rPr>
          <w:b w:val="0"/>
          <w:bCs/>
          <w:sz w:val="24"/>
          <w:szCs w:val="24"/>
        </w:rPr>
      </w:pPr>
      <w:r>
        <w:rPr>
          <w:rFonts w:hint="default"/>
          <w:b w:val="0"/>
          <w:bCs/>
          <w:sz w:val="24"/>
          <w:szCs w:val="24"/>
        </w:rPr>
        <w:t>The authors express their earnest thankfulness to the local Gram Panchayats for their cooperation at the time of execution of the project. Last but not least, continuous support from Maheshwari Mining Private Limited to carry out the fieldwork, laboratory work, and processing of data at headquarters is sincerely acknowledged.</w:t>
      </w:r>
    </w:p>
    <w:p w14:paraId="44D69B2F">
      <w:pPr>
        <w:pStyle w:val="4"/>
        <w:numPr>
          <w:ilvl w:val="1"/>
          <w:numId w:val="1"/>
        </w:numPr>
        <w:tabs>
          <w:tab w:val="left" w:pos="1044"/>
        </w:tabs>
        <w:spacing w:before="203" w:after="0" w:line="240" w:lineRule="auto"/>
        <w:ind w:left="1044" w:right="0" w:hanging="557"/>
        <w:jc w:val="both"/>
      </w:pPr>
      <w:r>
        <w:rPr>
          <w:rFonts w:hint="default"/>
          <w:spacing w:val="-2"/>
          <w:lang w:val="en-IN"/>
        </w:rPr>
        <w:t>List of associated personnel</w:t>
      </w:r>
      <w:r>
        <w:rPr>
          <w:spacing w:val="-2"/>
        </w:rPr>
        <w:t>:</w:t>
      </w:r>
    </w:p>
    <w:p w14:paraId="5FA0365D">
      <w:pPr>
        <w:pStyle w:val="4"/>
        <w:numPr>
          <w:numId w:val="0"/>
        </w:numPr>
        <w:tabs>
          <w:tab w:val="left" w:pos="1044"/>
        </w:tabs>
        <w:spacing w:before="203" w:after="0" w:line="240" w:lineRule="auto"/>
        <w:ind w:left="487" w:leftChars="0" w:right="0" w:rightChars="0"/>
        <w:jc w:val="center"/>
        <w:rPr>
          <w:rFonts w:hint="default"/>
          <w:sz w:val="24"/>
          <w:szCs w:val="24"/>
          <w:lang w:val="en-IN"/>
        </w:rPr>
      </w:pPr>
      <w:r>
        <w:rPr>
          <w:rFonts w:hint="default"/>
          <w:sz w:val="24"/>
          <w:szCs w:val="24"/>
          <w:lang w:val="en-IN"/>
        </w:rPr>
        <w:t>Table - 2.2 : List of associated personnel</w:t>
      </w:r>
    </w:p>
    <w:tbl>
      <w:tblPr>
        <w:tblW w:w="10556" w:type="dxa"/>
        <w:tblInd w:w="16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4807"/>
        <w:gridCol w:w="5749"/>
      </w:tblGrid>
      <w:tr w14:paraId="76FCF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61" w:hRule="atLeast"/>
        </w:trPr>
        <w:tc>
          <w:tcPr>
            <w:tcW w:w="4807" w:type="dxa"/>
            <w:tcBorders>
              <w:top w:val="single" w:color="4BACC6" w:sz="8" w:space="0"/>
              <w:left w:val="single" w:color="4BACC6" w:sz="8" w:space="0"/>
              <w:bottom w:val="single" w:color="FFFFFF" w:sz="18" w:space="0"/>
              <w:right w:val="single" w:color="4BACC6" w:sz="8" w:space="0"/>
            </w:tcBorders>
            <w:shd w:val="clear" w:color="auto" w:fill="4BACC6"/>
            <w:noWrap/>
            <w:vAlign w:val="center"/>
          </w:tcPr>
          <w:p w14:paraId="31293571">
            <w:pPr>
              <w:keepNext w:val="0"/>
              <w:keepLines w:val="0"/>
              <w:widowControl/>
              <w:suppressLineNumbers w:val="0"/>
              <w:jc w:val="center"/>
              <w:textAlignment w:val="center"/>
              <w:rPr>
                <w:rFonts w:hint="default" w:ascii="Times New Roman" w:hAnsi="Times New Roman" w:cs="Times New Roman"/>
                <w:b/>
                <w:bCs/>
                <w:i w:val="0"/>
                <w:iCs w:val="0"/>
                <w:color w:val="FFFFFF"/>
                <w:sz w:val="24"/>
                <w:szCs w:val="24"/>
                <w:highlight w:val="none"/>
                <w:u w:val="none"/>
              </w:rPr>
            </w:pPr>
            <w:r>
              <w:rPr>
                <w:rFonts w:hint="default" w:ascii="Times New Roman" w:hAnsi="Times New Roman" w:eastAsia="SimSun" w:cs="Times New Roman"/>
                <w:b/>
                <w:bCs/>
                <w:i w:val="0"/>
                <w:iCs w:val="0"/>
                <w:color w:val="FFFFFF"/>
                <w:kern w:val="0"/>
                <w:sz w:val="24"/>
                <w:szCs w:val="24"/>
                <w:highlight w:val="none"/>
                <w:u w:val="none"/>
                <w:bdr w:val="none" w:color="auto" w:sz="0" w:space="0"/>
                <w:lang w:val="en-US" w:eastAsia="zh-CN" w:bidi="ar"/>
              </w:rPr>
              <w:t xml:space="preserve">Responsibility </w:t>
            </w:r>
          </w:p>
        </w:tc>
        <w:tc>
          <w:tcPr>
            <w:tcW w:w="5749" w:type="dxa"/>
            <w:tcBorders>
              <w:top w:val="single" w:color="4BACC6" w:sz="8" w:space="0"/>
              <w:left w:val="single" w:color="4BACC6" w:sz="8" w:space="0"/>
              <w:bottom w:val="single" w:color="FFFFFF" w:sz="18" w:space="0"/>
              <w:right w:val="single" w:color="4BACC6" w:sz="8" w:space="0"/>
            </w:tcBorders>
            <w:shd w:val="clear" w:color="auto" w:fill="4BACC6"/>
            <w:noWrap/>
            <w:vAlign w:val="center"/>
          </w:tcPr>
          <w:p w14:paraId="437ABB72">
            <w:pPr>
              <w:keepNext w:val="0"/>
              <w:keepLines w:val="0"/>
              <w:widowControl/>
              <w:suppressLineNumbers w:val="0"/>
              <w:jc w:val="center"/>
              <w:textAlignment w:val="center"/>
              <w:rPr>
                <w:rFonts w:hint="default" w:ascii="Times New Roman" w:hAnsi="Times New Roman" w:cs="Times New Roman"/>
                <w:b/>
                <w:bCs/>
                <w:i w:val="0"/>
                <w:iCs w:val="0"/>
                <w:color w:val="FFFFFF"/>
                <w:sz w:val="24"/>
                <w:szCs w:val="24"/>
                <w:highlight w:val="none"/>
                <w:u w:val="none"/>
              </w:rPr>
            </w:pPr>
            <w:r>
              <w:rPr>
                <w:rFonts w:hint="default" w:ascii="Times New Roman" w:hAnsi="Times New Roman" w:eastAsia="SimSun" w:cs="Times New Roman"/>
                <w:b/>
                <w:bCs/>
                <w:i w:val="0"/>
                <w:iCs w:val="0"/>
                <w:color w:val="FFFFFF"/>
                <w:kern w:val="0"/>
                <w:sz w:val="24"/>
                <w:szCs w:val="24"/>
                <w:highlight w:val="none"/>
                <w:u w:val="none"/>
                <w:bdr w:val="none" w:color="auto" w:sz="0" w:space="0"/>
                <w:lang w:val="en-US" w:eastAsia="zh-CN" w:bidi="ar"/>
              </w:rPr>
              <w:t>Name</w:t>
            </w:r>
          </w:p>
        </w:tc>
      </w:tr>
      <w:tr w14:paraId="5F324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tcBorders>
              <w:top w:val="single" w:color="FFFFFF" w:sz="18" w:space="0"/>
              <w:left w:val="single" w:color="4BACC6" w:sz="8" w:space="0"/>
              <w:bottom w:val="single" w:color="4BACC6" w:sz="8" w:space="0"/>
              <w:right w:val="single" w:color="4BACC6" w:sz="8" w:space="0"/>
            </w:tcBorders>
            <w:shd w:val="clear" w:color="auto" w:fill="B7DDE8"/>
            <w:noWrap/>
            <w:vAlign w:val="center"/>
          </w:tcPr>
          <w:p w14:paraId="227916C9">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Overall Coordination</w:t>
            </w:r>
          </w:p>
        </w:tc>
        <w:tc>
          <w:tcPr>
            <w:tcW w:w="5749" w:type="dxa"/>
            <w:tcBorders>
              <w:top w:val="single" w:color="FFFFFF" w:sz="18" w:space="0"/>
              <w:left w:val="single" w:color="4BACC6" w:sz="8" w:space="0"/>
              <w:bottom w:val="single" w:color="4BACC6" w:sz="8" w:space="0"/>
              <w:right w:val="single" w:color="4BACC6" w:sz="8" w:space="0"/>
            </w:tcBorders>
            <w:shd w:val="clear" w:color="auto" w:fill="B7DDE8"/>
            <w:noWrap/>
            <w:vAlign w:val="center"/>
          </w:tcPr>
          <w:p w14:paraId="1004D7B2">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Sourabh Sarkar</w:t>
            </w:r>
          </w:p>
        </w:tc>
      </w:tr>
      <w:tr w14:paraId="45F10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trPr>
        <w:tc>
          <w:tcPr>
            <w:tcW w:w="480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748AEB5">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IN" w:eastAsia="zh-CN" w:bidi="ar"/>
              </w:rPr>
              <w:t>Headquarter</w:t>
            </w:r>
            <w:r>
              <w:rPr>
                <w:rFonts w:hint="default" w:ascii="Times New Roman" w:hAnsi="Times New Roman" w:eastAsia="SimSun" w:cs="Times New Roman"/>
                <w:i w:val="0"/>
                <w:iCs w:val="0"/>
                <w:color w:val="000000"/>
                <w:kern w:val="0"/>
                <w:sz w:val="24"/>
                <w:szCs w:val="24"/>
                <w:u w:val="none"/>
                <w:bdr w:val="none" w:color="auto" w:sz="0" w:space="0"/>
                <w:lang w:val="en-US" w:eastAsia="zh-CN" w:bidi="ar"/>
              </w:rPr>
              <w:t xml:space="preserve"> Coordination</w:t>
            </w:r>
          </w:p>
        </w:tc>
        <w:tc>
          <w:tcPr>
            <w:tcW w:w="5749" w:type="dxa"/>
            <w:tcBorders>
              <w:top w:val="single" w:color="4BACC6" w:sz="8" w:space="0"/>
              <w:left w:val="single" w:color="4BACC6" w:sz="8" w:space="0"/>
              <w:bottom w:val="single" w:color="4BACC6" w:sz="8" w:space="0"/>
              <w:right w:val="single" w:color="4BACC6" w:sz="8" w:space="0"/>
            </w:tcBorders>
            <w:shd w:val="clear" w:color="auto" w:fill="FFFFFF"/>
            <w:vAlign w:val="center"/>
          </w:tcPr>
          <w:p w14:paraId="790E3519">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Balkrishna Vishawakarma , Mr. Promit Roy</w:t>
            </w:r>
          </w:p>
        </w:tc>
      </w:tr>
      <w:tr w14:paraId="648BB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vMerge w:val="restart"/>
            <w:tcBorders>
              <w:top w:val="single" w:color="4BACC6" w:sz="8" w:space="0"/>
              <w:left w:val="single" w:color="4BACC6" w:sz="8" w:space="0"/>
              <w:bottom w:val="single" w:color="4BACC6" w:sz="8" w:space="0"/>
              <w:right w:val="single" w:color="4BACC6" w:sz="8" w:space="0"/>
            </w:tcBorders>
            <w:shd w:val="clear" w:color="auto" w:fill="B7DDE8"/>
            <w:vAlign w:val="center"/>
          </w:tcPr>
          <w:p w14:paraId="1FBAC158">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Geological field report preparation and documentation</w:t>
            </w: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C2729E9">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Avijit Roy</w:t>
            </w:r>
          </w:p>
        </w:tc>
      </w:tr>
      <w:tr w14:paraId="7CE62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FFFFFF"/>
            <w:vAlign w:val="center"/>
          </w:tcPr>
          <w:p w14:paraId="69E08BC7">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81C6737">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Mr.Swarbhanu Dey</w:t>
            </w:r>
          </w:p>
        </w:tc>
      </w:tr>
      <w:tr w14:paraId="4D15C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2866B03">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Field Geologist</w:t>
            </w: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62D3A2F">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Avijit Roy, Mr.Swarbhanu Dey</w:t>
            </w:r>
          </w:p>
        </w:tc>
      </w:tr>
      <w:tr w14:paraId="7E21A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restart"/>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23488AB">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Field coordinator</w:t>
            </w: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CC44321">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lang w:val="en-US" w:eastAsia="zh-CN" w:bidi="ar"/>
              </w:rPr>
              <w:t>Mr.Swarbhanu Dey</w:t>
            </w:r>
          </w:p>
        </w:tc>
      </w:tr>
      <w:tr w14:paraId="2B252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21A9DEF">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CDBB20C">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lang w:val="en-US" w:eastAsia="zh-CN" w:bidi="ar"/>
              </w:rPr>
              <w:t>Mr. Avijit Roy</w:t>
            </w:r>
          </w:p>
        </w:tc>
      </w:tr>
      <w:tr w14:paraId="6270D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277328F">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IN" w:eastAsia="zh-CN" w:bidi="ar"/>
              </w:rPr>
              <w:t>Petrographic</w:t>
            </w:r>
            <w:r>
              <w:rPr>
                <w:rFonts w:hint="default" w:ascii="Times New Roman" w:hAnsi="Times New Roman" w:eastAsia="SimSun" w:cs="Times New Roman"/>
                <w:i w:val="0"/>
                <w:iCs w:val="0"/>
                <w:color w:val="000000"/>
                <w:kern w:val="0"/>
                <w:sz w:val="24"/>
                <w:szCs w:val="24"/>
                <w:u w:val="none"/>
                <w:bdr w:val="none" w:color="auto" w:sz="0" w:space="0"/>
                <w:lang w:val="en-US" w:eastAsia="zh-CN" w:bidi="ar"/>
              </w:rPr>
              <w:t xml:space="preserve"> Study</w:t>
            </w: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C7F1940">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Ms. Medha Sarkar</w:t>
            </w:r>
          </w:p>
        </w:tc>
      </w:tr>
      <w:tr w14:paraId="4725A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4EB9890">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Survey work</w:t>
            </w: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D2FC604">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 xml:space="preserve">Mr. Swarajpal </w:t>
            </w:r>
            <w:r>
              <w:rPr>
                <w:rFonts w:hint="default" w:ascii="Times New Roman" w:hAnsi="Times New Roman" w:eastAsia="SimSun" w:cs="Times New Roman"/>
                <w:i w:val="0"/>
                <w:iCs w:val="0"/>
                <w:color w:val="000000"/>
                <w:kern w:val="0"/>
                <w:sz w:val="24"/>
                <w:szCs w:val="24"/>
                <w:u w:val="none"/>
                <w:bdr w:val="none" w:color="auto" w:sz="0" w:space="0"/>
                <w:lang w:val="en-IN" w:eastAsia="zh-CN" w:bidi="ar"/>
              </w:rPr>
              <w:t>B</w:t>
            </w:r>
            <w:r>
              <w:rPr>
                <w:rFonts w:hint="default" w:ascii="Times New Roman" w:hAnsi="Times New Roman" w:eastAsia="SimSun" w:cs="Times New Roman"/>
                <w:i w:val="0"/>
                <w:iCs w:val="0"/>
                <w:color w:val="000000"/>
                <w:kern w:val="0"/>
                <w:sz w:val="24"/>
                <w:szCs w:val="24"/>
                <w:u w:val="none"/>
                <w:bdr w:val="none" w:color="auto" w:sz="0" w:space="0"/>
                <w:lang w:val="en-US" w:eastAsia="zh-CN" w:bidi="ar"/>
              </w:rPr>
              <w:t>inaylal Mohanta</w:t>
            </w:r>
          </w:p>
        </w:tc>
      </w:tr>
      <w:tr w14:paraId="2FF11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restart"/>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3400F46">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Drilling</w:t>
            </w: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3A7446B">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lang w:val="en-IN"/>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Samik Mukherjee</w:t>
            </w:r>
            <w:r>
              <w:rPr>
                <w:rFonts w:hint="default" w:ascii="Times New Roman" w:hAnsi="Times New Roman" w:eastAsia="SimSun" w:cs="Times New Roman"/>
                <w:i w:val="0"/>
                <w:iCs w:val="0"/>
                <w:color w:val="000000"/>
                <w:kern w:val="0"/>
                <w:sz w:val="24"/>
                <w:szCs w:val="24"/>
                <w:u w:val="none"/>
                <w:bdr w:val="none" w:color="auto" w:sz="0" w:space="0"/>
                <w:lang w:val="en-IN" w:eastAsia="zh-CN" w:bidi="ar"/>
              </w:rPr>
              <w:t xml:space="preserve"> (</w:t>
            </w:r>
            <w:r>
              <w:rPr>
                <w:rFonts w:hint="default" w:ascii="Times New Roman" w:hAnsi="Times New Roman" w:eastAsia="SimSun" w:cs="Times New Roman"/>
                <w:i w:val="0"/>
                <w:iCs w:val="0"/>
                <w:color w:val="000000"/>
                <w:kern w:val="0"/>
                <w:sz w:val="24"/>
                <w:szCs w:val="24"/>
                <w:u w:val="none"/>
                <w:bdr w:val="none" w:color="auto" w:sz="0" w:space="0"/>
                <w:lang w:val="en-US" w:eastAsia="zh-CN" w:bidi="ar"/>
              </w:rPr>
              <w:t>Drilling Incharge</w:t>
            </w:r>
            <w:r>
              <w:rPr>
                <w:rFonts w:hint="default" w:ascii="Times New Roman" w:hAnsi="Times New Roman" w:eastAsia="SimSun" w:cs="Times New Roman"/>
                <w:i w:val="0"/>
                <w:iCs w:val="0"/>
                <w:color w:val="000000"/>
                <w:kern w:val="0"/>
                <w:sz w:val="24"/>
                <w:szCs w:val="24"/>
                <w:u w:val="none"/>
                <w:bdr w:val="none" w:color="auto" w:sz="0" w:space="0"/>
                <w:lang w:val="en-IN" w:eastAsia="zh-CN" w:bidi="ar"/>
              </w:rPr>
              <w:t>)</w:t>
            </w:r>
          </w:p>
        </w:tc>
      </w:tr>
      <w:tr w14:paraId="602FE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792A5C1">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A4FED0C">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Meghnath Bauri</w:t>
            </w:r>
          </w:p>
        </w:tc>
      </w:tr>
      <w:tr w14:paraId="4B355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0C071FF">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E2CEF81">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SK Hannan</w:t>
            </w:r>
          </w:p>
        </w:tc>
      </w:tr>
      <w:tr w14:paraId="1E2AD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7584BD5">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9D5ABFC">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SK Mainuddin</w:t>
            </w:r>
          </w:p>
        </w:tc>
      </w:tr>
      <w:tr w14:paraId="2E238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7C6588F">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F8C3DDE">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 Chitto Mahato</w:t>
            </w:r>
          </w:p>
        </w:tc>
      </w:tr>
      <w:tr w14:paraId="18DDB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49" w:hRule="atLeast"/>
        </w:trPr>
        <w:tc>
          <w:tcPr>
            <w:tcW w:w="480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F980095">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Draftsman</w:t>
            </w: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FEEBE34">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Ms. Gargi Roy Chowdhury</w:t>
            </w:r>
          </w:p>
        </w:tc>
      </w:tr>
      <w:tr w14:paraId="7DA62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vMerge w:val="restart"/>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C451663">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ArcGIS</w:t>
            </w: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366CB8A">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 xml:space="preserve">Mr. Avijit Roy, </w:t>
            </w:r>
          </w:p>
        </w:tc>
      </w:tr>
      <w:tr w14:paraId="2F3A7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630F676">
            <w:pPr>
              <w:jc w:val="center"/>
              <w:rPr>
                <w:rFonts w:hint="default" w:ascii="Times New Roman" w:hAnsi="Times New Roman" w:cs="Times New Roman"/>
                <w:i w:val="0"/>
                <w:iCs w:val="0"/>
                <w:color w:val="000000"/>
                <w:sz w:val="24"/>
                <w:szCs w:val="24"/>
                <w:u w:val="none"/>
              </w:rPr>
            </w:pPr>
          </w:p>
        </w:tc>
        <w:tc>
          <w:tcPr>
            <w:tcW w:w="574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4E0FD34">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Mr.Swarbhanu Dey</w:t>
            </w:r>
          </w:p>
        </w:tc>
      </w:tr>
      <w:tr w14:paraId="66E10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9" w:hRule="atLeast"/>
        </w:trPr>
        <w:tc>
          <w:tcPr>
            <w:tcW w:w="480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9C30CB5">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lang w:val="en-IN"/>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 xml:space="preserve">SURPAC </w:t>
            </w:r>
            <w:r>
              <w:rPr>
                <w:rFonts w:hint="default" w:ascii="Times New Roman" w:hAnsi="Times New Roman" w:eastAsia="SimSun" w:cs="Times New Roman"/>
                <w:i w:val="0"/>
                <w:iCs w:val="0"/>
                <w:color w:val="000000"/>
                <w:kern w:val="0"/>
                <w:sz w:val="24"/>
                <w:szCs w:val="24"/>
                <w:u w:val="none"/>
                <w:bdr w:val="none" w:color="auto" w:sz="0" w:space="0"/>
                <w:lang w:val="en-IN" w:eastAsia="zh-CN" w:bidi="ar"/>
              </w:rPr>
              <w:t>3D Modelling</w:t>
            </w:r>
          </w:p>
        </w:tc>
        <w:tc>
          <w:tcPr>
            <w:tcW w:w="574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471387E">
            <w:pPr>
              <w:keepNext w:val="0"/>
              <w:keepLines w:val="0"/>
              <w:widowControl/>
              <w:suppressLineNumbers w:val="0"/>
              <w:jc w:val="center"/>
              <w:textAlignment w:val="center"/>
              <w:rPr>
                <w:rFonts w:hint="default" w:ascii="Times New Roman" w:hAnsi="Times New Roman" w:cs="Times New Roman"/>
                <w:i w:val="0"/>
                <w:iCs w:val="0"/>
                <w:color w:val="000000"/>
                <w:sz w:val="24"/>
                <w:szCs w:val="24"/>
                <w:u w:val="none"/>
              </w:rPr>
            </w:pPr>
            <w:r>
              <w:rPr>
                <w:rFonts w:hint="default" w:ascii="Times New Roman" w:hAnsi="Times New Roman" w:eastAsia="SimSun" w:cs="Times New Roman"/>
                <w:i w:val="0"/>
                <w:iCs w:val="0"/>
                <w:color w:val="000000"/>
                <w:kern w:val="0"/>
                <w:sz w:val="24"/>
                <w:szCs w:val="24"/>
                <w:u w:val="none"/>
                <w:bdr w:val="none" w:color="auto" w:sz="0" w:space="0"/>
                <w:lang w:val="en-US" w:eastAsia="zh-CN" w:bidi="ar"/>
              </w:rPr>
              <w:t>Ms. Moulipriya Bhakta</w:t>
            </w:r>
          </w:p>
        </w:tc>
      </w:tr>
    </w:tbl>
    <w:p w14:paraId="07DB9841">
      <w:pPr>
        <w:pStyle w:val="12"/>
        <w:spacing w:after="0" w:line="360" w:lineRule="auto"/>
        <w:jc w:val="both"/>
        <w:sectPr>
          <w:pgSz w:w="11920" w:h="16840"/>
          <w:pgMar w:top="1220" w:right="872" w:bottom="640" w:left="708" w:header="673" w:footer="448" w:gutter="0"/>
          <w:cols w:space="720" w:num="1"/>
        </w:sectPr>
      </w:pPr>
    </w:p>
    <w:p w14:paraId="2E0EAAE7">
      <w:pPr>
        <w:pStyle w:val="12"/>
        <w:rPr>
          <w:sz w:val="28"/>
        </w:rPr>
      </w:pPr>
    </w:p>
    <w:p w14:paraId="642BD2D2">
      <w:pPr>
        <w:pStyle w:val="12"/>
        <w:rPr>
          <w:sz w:val="28"/>
        </w:rPr>
      </w:pPr>
    </w:p>
    <w:p w14:paraId="52C0E1FD">
      <w:pPr>
        <w:pStyle w:val="12"/>
        <w:spacing w:before="220"/>
        <w:rPr>
          <w:sz w:val="28"/>
        </w:rPr>
      </w:pPr>
    </w:p>
    <w:p w14:paraId="098F8B9D">
      <w:pPr>
        <w:pStyle w:val="16"/>
        <w:numPr>
          <w:ilvl w:val="1"/>
          <w:numId w:val="3"/>
        </w:numPr>
        <w:tabs>
          <w:tab w:val="left" w:pos="974"/>
        </w:tabs>
        <w:spacing w:before="1" w:after="0" w:line="240" w:lineRule="auto"/>
        <w:ind w:left="974" w:right="0" w:hanging="487"/>
        <w:jc w:val="left"/>
        <w:rPr>
          <w:b/>
          <w:sz w:val="28"/>
        </w:rPr>
      </w:pPr>
      <w:bookmarkStart w:id="4" w:name="3.1. INTRODUCTION"/>
      <w:bookmarkEnd w:id="4"/>
      <w:r>
        <w:rPr>
          <w:b/>
          <w:spacing w:val="-2"/>
          <w:sz w:val="28"/>
        </w:rPr>
        <w:t>I</w:t>
      </w:r>
      <w:r>
        <w:rPr>
          <w:rFonts w:hint="default"/>
          <w:b/>
          <w:spacing w:val="-2"/>
          <w:sz w:val="28"/>
          <w:lang w:val="en-IN"/>
        </w:rPr>
        <w:t>ntroduction</w:t>
      </w:r>
    </w:p>
    <w:p w14:paraId="4F5EF198">
      <w:pPr>
        <w:pStyle w:val="3"/>
        <w:spacing w:line="360" w:lineRule="auto"/>
        <w:ind w:left="0" w:right="3607" w:firstLine="1036"/>
      </w:pPr>
      <w:r>
        <w:rPr>
          <w:b w:val="0"/>
        </w:rPr>
        <w:br w:type="column"/>
      </w:r>
      <w:r>
        <w:t>CHAPTER - 3 PROPERTY</w:t>
      </w:r>
      <w:r>
        <w:rPr>
          <w:spacing w:val="-20"/>
        </w:rPr>
        <w:t xml:space="preserve"> </w:t>
      </w:r>
      <w:r>
        <w:t>DESCRIPTION</w:t>
      </w:r>
    </w:p>
    <w:p w14:paraId="4C38CD01">
      <w:pPr>
        <w:pStyle w:val="3"/>
        <w:spacing w:after="0" w:line="360" w:lineRule="auto"/>
        <w:sectPr>
          <w:pgSz w:w="11920" w:h="16840"/>
          <w:pgMar w:top="1220" w:right="283" w:bottom="640" w:left="708" w:header="673" w:footer="448" w:gutter="0"/>
          <w:cols w:equalWidth="0" w:num="2">
            <w:col w:w="3218" w:space="39"/>
            <w:col w:w="7672"/>
          </w:cols>
        </w:sectPr>
      </w:pPr>
    </w:p>
    <w:p w14:paraId="657F7976">
      <w:pPr>
        <w:pStyle w:val="12"/>
        <w:spacing w:before="161" w:line="360" w:lineRule="auto"/>
        <w:ind w:left="487" w:right="775"/>
        <w:jc w:val="both"/>
        <w:rPr>
          <w:spacing w:val="-2"/>
        </w:rPr>
      </w:pPr>
      <w:r>
        <w:t>Large Scale Mapping of 54.40</w:t>
      </w:r>
      <w:r>
        <w:rPr>
          <w:spacing w:val="40"/>
        </w:rPr>
        <w:t xml:space="preserve"> </w:t>
      </w:r>
      <w:r>
        <w:t>sq</w:t>
      </w:r>
      <w:r>
        <w:rPr>
          <w:spacing w:val="40"/>
        </w:rPr>
        <w:t xml:space="preserve"> </w:t>
      </w:r>
      <w:r>
        <w:t>km area, around</w:t>
      </w:r>
      <w:r>
        <w:rPr>
          <w:spacing w:val="40"/>
        </w:rPr>
        <w:t xml:space="preserve"> </w:t>
      </w:r>
      <w:r>
        <w:t>Dindo-Belkurta-Basera</w:t>
      </w:r>
      <w:r>
        <w:rPr>
          <w:spacing w:val="40"/>
        </w:rPr>
        <w:t xml:space="preserve"> </w:t>
      </w:r>
      <w:r>
        <w:t>in Ramchandrapur Tehsil</w:t>
      </w:r>
      <w:r>
        <w:rPr>
          <w:spacing w:val="-1"/>
        </w:rPr>
        <w:t xml:space="preserve"> </w:t>
      </w:r>
      <w:r>
        <w:t>in</w:t>
      </w:r>
      <w:r>
        <w:rPr>
          <w:spacing w:val="-1"/>
        </w:rPr>
        <w:t xml:space="preserve"> </w:t>
      </w:r>
      <w:r>
        <w:t>Balrampur district</w:t>
      </w:r>
      <w:r>
        <w:rPr>
          <w:spacing w:val="-2"/>
        </w:rPr>
        <w:t xml:space="preserve"> </w:t>
      </w:r>
      <w:r>
        <w:t>(Formerly Surguja</w:t>
      </w:r>
      <w:r>
        <w:rPr>
          <w:spacing w:val="-2"/>
        </w:rPr>
        <w:t xml:space="preserve"> </w:t>
      </w:r>
      <w:r>
        <w:t>district) falling in</w:t>
      </w:r>
      <w:r>
        <w:rPr>
          <w:spacing w:val="-1"/>
        </w:rPr>
        <w:t xml:space="preserve"> </w:t>
      </w:r>
      <w:r>
        <w:t>the Survey of India</w:t>
      </w:r>
      <w:r>
        <w:rPr>
          <w:spacing w:val="-2"/>
        </w:rPr>
        <w:t xml:space="preserve"> </w:t>
      </w:r>
      <w:r>
        <w:t xml:space="preserve">Toposheet No. 64M/05 was carried out on 1:12,500 scale. The objective of the field study was reconnaissance survey (G4 stage) for graphite in this area. The area of mapping is bounded by following cardinal </w:t>
      </w:r>
      <w:r>
        <w:rPr>
          <w:spacing w:val="-2"/>
        </w:rPr>
        <w:t>points:</w:t>
      </w:r>
    </w:p>
    <w:p w14:paraId="459165A3">
      <w:pPr>
        <w:pStyle w:val="12"/>
        <w:spacing w:before="161" w:line="360" w:lineRule="auto"/>
        <w:ind w:left="487" w:right="775"/>
        <w:jc w:val="center"/>
        <w:rPr>
          <w:rFonts w:hint="default"/>
          <w:b/>
          <w:bCs/>
          <w:spacing w:val="-2"/>
          <w:lang w:val="en-IN"/>
        </w:rPr>
      </w:pPr>
      <w:r>
        <w:rPr>
          <w:rFonts w:hint="default"/>
          <w:b/>
          <w:bCs/>
          <w:spacing w:val="-2"/>
          <w:lang w:val="en-IN"/>
        </w:rPr>
        <w:t>Table-3.1: Cardinal points of block boundary</w:t>
      </w:r>
    </w:p>
    <w:p w14:paraId="4AC0A9A3">
      <w:pPr>
        <w:pStyle w:val="12"/>
        <w:spacing w:before="147"/>
        <w:rPr>
          <w:rFonts w:hint="default"/>
          <w:sz w:val="20"/>
          <w:lang w:val="en-IN"/>
        </w:rPr>
      </w:pPr>
    </w:p>
    <w:tbl>
      <w:tblPr>
        <w:tblStyle w:val="11"/>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3"/>
        <w:gridCol w:w="5"/>
        <w:gridCol w:w="1445"/>
        <w:gridCol w:w="2074"/>
      </w:tblGrid>
      <w:tr w14:paraId="118F4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jc w:val="center"/>
        </w:trPr>
        <w:tc>
          <w:tcPr>
            <w:tcW w:w="558" w:type="dxa"/>
            <w:gridSpan w:val="2"/>
            <w:tcBorders>
              <w:top w:val="single" w:color="4BACC6" w:sz="8" w:space="0"/>
              <w:left w:val="single" w:color="4BACC6" w:sz="8" w:space="0"/>
              <w:bottom w:val="single" w:color="FFFFFF" w:sz="18" w:space="0"/>
              <w:right w:val="single" w:color="4BACC6" w:sz="8" w:space="0"/>
            </w:tcBorders>
            <w:shd w:val="clear" w:color="auto" w:fill="4BACC6"/>
          </w:tcPr>
          <w:p w14:paraId="0E7A3B30">
            <w:pPr>
              <w:pStyle w:val="17"/>
              <w:spacing w:line="279" w:lineRule="exact"/>
              <w:ind w:left="893"/>
              <w:jc w:val="left"/>
              <w:rPr>
                <w:rFonts w:hint="default"/>
                <w:b/>
                <w:color w:val="FFFFFF"/>
                <w:sz w:val="28"/>
                <w:lang w:val="en-IN"/>
              </w:rPr>
            </w:pPr>
            <w:r>
              <w:rPr>
                <w:rFonts w:hint="default"/>
                <w:b/>
                <w:color w:val="FFFFFF"/>
                <w:sz w:val="28"/>
                <w:lang w:val="en-IN"/>
              </w:rPr>
              <w:t>P</w:t>
            </w:r>
          </w:p>
        </w:tc>
        <w:tc>
          <w:tcPr>
            <w:tcW w:w="1445" w:type="dxa"/>
            <w:tcBorders>
              <w:top w:val="single" w:color="4BACC6" w:sz="8" w:space="0"/>
              <w:left w:val="single" w:color="4BACC6" w:sz="8" w:space="0"/>
              <w:bottom w:val="single" w:color="FFFFFF" w:sz="18" w:space="0"/>
              <w:right w:val="single" w:color="4BACC6" w:sz="8" w:space="0"/>
            </w:tcBorders>
            <w:shd w:val="clear" w:color="auto" w:fill="4BACC6"/>
          </w:tcPr>
          <w:p w14:paraId="47A58815">
            <w:pPr>
              <w:pStyle w:val="17"/>
              <w:spacing w:line="279" w:lineRule="exact"/>
              <w:jc w:val="left"/>
              <w:rPr>
                <w:rFonts w:hint="default"/>
                <w:b/>
                <w:color w:val="FFFFFF"/>
                <w:sz w:val="28"/>
                <w:lang w:val="en-IN"/>
              </w:rPr>
            </w:pPr>
            <w:r>
              <w:rPr>
                <w:rFonts w:hint="default"/>
                <w:b/>
                <w:color w:val="FFFFFF"/>
                <w:sz w:val="28"/>
                <w:lang w:val="en-IN"/>
              </w:rPr>
              <w:t>Latitude</w:t>
            </w:r>
          </w:p>
        </w:tc>
        <w:tc>
          <w:tcPr>
            <w:tcW w:w="2074" w:type="dxa"/>
            <w:tcBorders>
              <w:top w:val="single" w:color="4BACC6" w:sz="8" w:space="0"/>
              <w:left w:val="single" w:color="4BACC6" w:sz="8" w:space="0"/>
              <w:bottom w:val="single" w:color="FFFFFF" w:sz="18" w:space="0"/>
              <w:right w:val="single" w:color="4BACC6" w:sz="8" w:space="0"/>
            </w:tcBorders>
            <w:shd w:val="clear" w:color="auto" w:fill="4BACC6"/>
          </w:tcPr>
          <w:p w14:paraId="2413F505">
            <w:pPr>
              <w:pStyle w:val="17"/>
              <w:spacing w:line="279" w:lineRule="exact"/>
              <w:ind w:left="30" w:right="204"/>
              <w:jc w:val="left"/>
              <w:rPr>
                <w:rFonts w:hint="default"/>
                <w:b/>
                <w:color w:val="FFFFFF"/>
                <w:sz w:val="28"/>
                <w:lang w:val="en-IN"/>
              </w:rPr>
            </w:pPr>
            <w:r>
              <w:rPr>
                <w:rFonts w:hint="default"/>
                <w:b/>
                <w:color w:val="FFFFFF"/>
                <w:sz w:val="28"/>
                <w:lang w:val="en-IN"/>
              </w:rPr>
              <w:t>Longitude</w:t>
            </w:r>
          </w:p>
        </w:tc>
      </w:tr>
      <w:tr w14:paraId="1A8168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0" w:hRule="atLeast"/>
          <w:jc w:val="center"/>
        </w:trPr>
        <w:tc>
          <w:tcPr>
            <w:tcW w:w="553" w:type="dxa"/>
            <w:tcBorders>
              <w:top w:val="single" w:color="FFFFFF" w:sz="18" w:space="0"/>
              <w:left w:val="single" w:color="4BACC6" w:sz="8" w:space="0"/>
              <w:bottom w:val="single" w:color="4BACC6" w:sz="8" w:space="0"/>
              <w:right w:val="single" w:color="4BACC6" w:sz="8" w:space="0"/>
            </w:tcBorders>
            <w:shd w:val="clear" w:color="auto" w:fill="B7DDE8"/>
          </w:tcPr>
          <w:p w14:paraId="3FE6475B">
            <w:pPr>
              <w:pStyle w:val="17"/>
              <w:spacing w:before="9"/>
              <w:ind w:left="99"/>
              <w:jc w:val="left"/>
              <w:rPr>
                <w:rFonts w:hint="default"/>
                <w:b/>
                <w:color w:val="000000"/>
                <w:sz w:val="24"/>
                <w:lang w:val="en-IN"/>
              </w:rPr>
            </w:pPr>
            <w:r>
              <w:rPr>
                <w:rFonts w:hint="default"/>
                <w:b/>
                <w:color w:val="000000"/>
                <w:sz w:val="24"/>
                <w:lang w:val="en-IN"/>
              </w:rPr>
              <w:t>A</w:t>
            </w:r>
          </w:p>
        </w:tc>
        <w:tc>
          <w:tcPr>
            <w:tcW w:w="1450" w:type="dxa"/>
            <w:gridSpan w:val="2"/>
            <w:tcBorders>
              <w:top w:val="single" w:color="FFFFFF" w:sz="18" w:space="0"/>
              <w:left w:val="single" w:color="4BACC6" w:sz="8" w:space="0"/>
              <w:bottom w:val="single" w:color="4BACC6" w:sz="8" w:space="0"/>
              <w:right w:val="single" w:color="4BACC6" w:sz="8" w:space="0"/>
            </w:tcBorders>
            <w:shd w:val="clear" w:color="auto" w:fill="B7DDE8"/>
          </w:tcPr>
          <w:p w14:paraId="1E5B9AD5">
            <w:pPr>
              <w:pStyle w:val="17"/>
              <w:spacing w:before="9"/>
              <w:ind w:right="200"/>
              <w:jc w:val="right"/>
              <w:rPr>
                <w:color w:val="000000"/>
                <w:sz w:val="22"/>
              </w:rPr>
            </w:pPr>
            <w:r>
              <w:rPr>
                <w:rFonts w:ascii="SimSun" w:hAnsi="SimSun" w:eastAsia="SimSun" w:cs="SimSun"/>
                <w:color w:val="000000"/>
                <w:sz w:val="24"/>
                <w:szCs w:val="24"/>
              </w:rPr>
              <w:t>23.94°N</w:t>
            </w:r>
          </w:p>
        </w:tc>
        <w:tc>
          <w:tcPr>
            <w:tcW w:w="2074" w:type="dxa"/>
            <w:tcBorders>
              <w:top w:val="single" w:color="FFFFFF" w:sz="18" w:space="0"/>
              <w:left w:val="single" w:color="4BACC6" w:sz="8" w:space="0"/>
              <w:bottom w:val="single" w:color="4BACC6" w:sz="8" w:space="0"/>
              <w:right w:val="single" w:color="4BACC6" w:sz="8" w:space="0"/>
            </w:tcBorders>
            <w:shd w:val="clear" w:color="auto" w:fill="B7DDE8"/>
          </w:tcPr>
          <w:p w14:paraId="07312C2B">
            <w:pPr>
              <w:pStyle w:val="17"/>
              <w:spacing w:before="9"/>
              <w:ind w:right="204"/>
              <w:rPr>
                <w:color w:val="000000"/>
                <w:sz w:val="22"/>
              </w:rPr>
            </w:pPr>
            <w:r>
              <w:rPr>
                <w:rFonts w:ascii="SimSun" w:hAnsi="SimSun" w:eastAsia="SimSun" w:cs="SimSun"/>
                <w:color w:val="000000"/>
                <w:sz w:val="24"/>
                <w:szCs w:val="24"/>
              </w:rPr>
              <w:t>83.33°E</w:t>
            </w:r>
          </w:p>
        </w:tc>
      </w:tr>
      <w:tr w14:paraId="1B148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jc w:val="center"/>
        </w:trPr>
        <w:tc>
          <w:tcPr>
            <w:tcW w:w="553" w:type="dxa"/>
            <w:tcBorders>
              <w:top w:val="single" w:color="4BACC6" w:sz="8" w:space="0"/>
              <w:left w:val="single" w:color="4BACC6" w:sz="8" w:space="0"/>
              <w:bottom w:val="single" w:color="4BACC6" w:sz="8" w:space="0"/>
              <w:right w:val="single" w:color="4BACC6" w:sz="8" w:space="0"/>
            </w:tcBorders>
            <w:shd w:val="clear" w:color="auto" w:fill="FFFFFF"/>
          </w:tcPr>
          <w:p w14:paraId="2323A137">
            <w:pPr>
              <w:pStyle w:val="17"/>
              <w:spacing w:line="252" w:lineRule="exact"/>
              <w:ind w:left="99"/>
              <w:jc w:val="left"/>
              <w:rPr>
                <w:rFonts w:hint="default"/>
                <w:b/>
                <w:color w:val="000000"/>
                <w:sz w:val="24"/>
                <w:lang w:val="en-IN"/>
              </w:rPr>
            </w:pPr>
            <w:r>
              <w:rPr>
                <w:rFonts w:hint="default"/>
                <w:b/>
                <w:color w:val="000000"/>
                <w:sz w:val="24"/>
                <w:lang w:val="en-IN"/>
              </w:rPr>
              <w:t>B</w:t>
            </w:r>
          </w:p>
        </w:tc>
        <w:tc>
          <w:tcPr>
            <w:tcW w:w="1450" w:type="dxa"/>
            <w:gridSpan w:val="2"/>
            <w:tcBorders>
              <w:top w:val="single" w:color="4BACC6" w:sz="8" w:space="0"/>
              <w:left w:val="single" w:color="4BACC6" w:sz="8" w:space="0"/>
              <w:bottom w:val="single" w:color="4BACC6" w:sz="8" w:space="0"/>
              <w:right w:val="single" w:color="4BACC6" w:sz="8" w:space="0"/>
            </w:tcBorders>
            <w:shd w:val="clear" w:color="auto" w:fill="FFFFFF"/>
          </w:tcPr>
          <w:p w14:paraId="0F54E289">
            <w:pPr>
              <w:pStyle w:val="17"/>
              <w:spacing w:line="247" w:lineRule="exact"/>
              <w:ind w:right="205"/>
              <w:jc w:val="right"/>
              <w:rPr>
                <w:color w:val="000000"/>
                <w:sz w:val="22"/>
              </w:rPr>
            </w:pPr>
            <w:r>
              <w:rPr>
                <w:rFonts w:ascii="SimSun" w:hAnsi="SimSun" w:eastAsia="SimSun" w:cs="SimSun"/>
                <w:color w:val="000000"/>
                <w:sz w:val="24"/>
                <w:szCs w:val="24"/>
              </w:rPr>
              <w:t xml:space="preserve">23.95°N </w:t>
            </w:r>
          </w:p>
        </w:tc>
        <w:tc>
          <w:tcPr>
            <w:tcW w:w="2074" w:type="dxa"/>
            <w:tcBorders>
              <w:top w:val="single" w:color="4BACC6" w:sz="8" w:space="0"/>
              <w:left w:val="single" w:color="4BACC6" w:sz="8" w:space="0"/>
              <w:bottom w:val="single" w:color="4BACC6" w:sz="8" w:space="0"/>
              <w:right w:val="single" w:color="4BACC6" w:sz="8" w:space="0"/>
            </w:tcBorders>
            <w:shd w:val="clear" w:color="auto" w:fill="FFFFFF"/>
          </w:tcPr>
          <w:p w14:paraId="2E040349">
            <w:pPr>
              <w:pStyle w:val="17"/>
              <w:spacing w:line="247" w:lineRule="exact"/>
              <w:ind w:right="204"/>
              <w:rPr>
                <w:color w:val="000000"/>
                <w:sz w:val="22"/>
              </w:rPr>
            </w:pPr>
            <w:r>
              <w:rPr>
                <w:rFonts w:ascii="SimSun" w:hAnsi="SimSun" w:eastAsia="SimSun" w:cs="SimSun"/>
                <w:color w:val="000000"/>
                <w:sz w:val="24"/>
                <w:szCs w:val="24"/>
              </w:rPr>
              <w:t>83.41°E</w:t>
            </w:r>
          </w:p>
        </w:tc>
      </w:tr>
      <w:tr w14:paraId="53E59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8" w:hRule="atLeast"/>
          <w:jc w:val="center"/>
        </w:trPr>
        <w:tc>
          <w:tcPr>
            <w:tcW w:w="553" w:type="dxa"/>
            <w:tcBorders>
              <w:top w:val="single" w:color="4BACC6" w:sz="8" w:space="0"/>
              <w:left w:val="single" w:color="4BACC6" w:sz="8" w:space="0"/>
              <w:bottom w:val="single" w:color="4BACC6" w:sz="8" w:space="0"/>
              <w:right w:val="single" w:color="4BACC6" w:sz="8" w:space="0"/>
            </w:tcBorders>
            <w:shd w:val="clear" w:color="auto" w:fill="B7DDE8"/>
          </w:tcPr>
          <w:p w14:paraId="2B535E1E">
            <w:pPr>
              <w:pStyle w:val="17"/>
              <w:spacing w:line="253" w:lineRule="exact"/>
              <w:ind w:left="99"/>
              <w:jc w:val="left"/>
              <w:rPr>
                <w:rFonts w:hint="default"/>
                <w:b/>
                <w:color w:val="000000"/>
                <w:sz w:val="24"/>
                <w:lang w:val="en-IN"/>
              </w:rPr>
            </w:pPr>
            <w:r>
              <w:rPr>
                <w:rFonts w:hint="default"/>
                <w:b/>
                <w:color w:val="000000"/>
                <w:sz w:val="24"/>
                <w:lang w:val="en-IN"/>
              </w:rPr>
              <w:t>C</w:t>
            </w:r>
          </w:p>
        </w:tc>
        <w:tc>
          <w:tcPr>
            <w:tcW w:w="1450" w:type="dxa"/>
            <w:gridSpan w:val="2"/>
            <w:tcBorders>
              <w:top w:val="single" w:color="4BACC6" w:sz="8" w:space="0"/>
              <w:left w:val="single" w:color="4BACC6" w:sz="8" w:space="0"/>
              <w:bottom w:val="single" w:color="4BACC6" w:sz="8" w:space="0"/>
              <w:right w:val="single" w:color="4BACC6" w:sz="8" w:space="0"/>
            </w:tcBorders>
            <w:shd w:val="clear" w:color="auto" w:fill="B7DDE8"/>
          </w:tcPr>
          <w:p w14:paraId="1494AECB">
            <w:pPr>
              <w:pStyle w:val="17"/>
              <w:spacing w:line="248" w:lineRule="exact"/>
              <w:ind w:right="205"/>
              <w:jc w:val="right"/>
              <w:rPr>
                <w:color w:val="000000"/>
                <w:sz w:val="22"/>
              </w:rPr>
            </w:pPr>
            <w:r>
              <w:rPr>
                <w:rFonts w:ascii="SimSun" w:hAnsi="SimSun" w:eastAsia="SimSun" w:cs="SimSun"/>
                <w:color w:val="000000"/>
                <w:sz w:val="24"/>
                <w:szCs w:val="24"/>
              </w:rPr>
              <w:t xml:space="preserve">23.88°N     </w:t>
            </w:r>
          </w:p>
        </w:tc>
        <w:tc>
          <w:tcPr>
            <w:tcW w:w="2074" w:type="dxa"/>
            <w:tcBorders>
              <w:top w:val="single" w:color="4BACC6" w:sz="8" w:space="0"/>
              <w:left w:val="single" w:color="4BACC6" w:sz="8" w:space="0"/>
              <w:bottom w:val="single" w:color="4BACC6" w:sz="8" w:space="0"/>
              <w:right w:val="single" w:color="4BACC6" w:sz="8" w:space="0"/>
            </w:tcBorders>
            <w:shd w:val="clear" w:color="auto" w:fill="B7DDE8"/>
          </w:tcPr>
          <w:p w14:paraId="13E91F17">
            <w:pPr>
              <w:pStyle w:val="17"/>
              <w:spacing w:line="248" w:lineRule="exact"/>
              <w:ind w:left="5" w:right="204"/>
              <w:rPr>
                <w:color w:val="000000"/>
                <w:sz w:val="22"/>
              </w:rPr>
            </w:pPr>
            <w:r>
              <w:rPr>
                <w:rFonts w:ascii="SimSun" w:hAnsi="SimSun" w:eastAsia="SimSun" w:cs="SimSun"/>
                <w:color w:val="000000"/>
                <w:sz w:val="24"/>
                <w:szCs w:val="24"/>
              </w:rPr>
              <w:t>83.41°E</w:t>
            </w:r>
          </w:p>
        </w:tc>
      </w:tr>
      <w:tr w14:paraId="726A4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jc w:val="center"/>
        </w:trPr>
        <w:tc>
          <w:tcPr>
            <w:tcW w:w="553" w:type="dxa"/>
            <w:tcBorders>
              <w:top w:val="single" w:color="4BACC6" w:sz="8" w:space="0"/>
              <w:left w:val="single" w:color="4BACC6" w:sz="8" w:space="0"/>
              <w:bottom w:val="single" w:color="4BACC6" w:sz="8" w:space="0"/>
              <w:right w:val="single" w:color="4BACC6" w:sz="8" w:space="0"/>
            </w:tcBorders>
            <w:shd w:val="clear" w:color="auto" w:fill="FFFFFF"/>
          </w:tcPr>
          <w:p w14:paraId="01D90691">
            <w:pPr>
              <w:pStyle w:val="17"/>
              <w:spacing w:line="254" w:lineRule="exact"/>
              <w:ind w:left="99"/>
              <w:jc w:val="left"/>
              <w:rPr>
                <w:rFonts w:hint="default"/>
                <w:b/>
                <w:color w:val="000000"/>
                <w:sz w:val="24"/>
                <w:lang w:val="en-IN"/>
              </w:rPr>
            </w:pPr>
            <w:r>
              <w:rPr>
                <w:rFonts w:hint="default"/>
                <w:b/>
                <w:color w:val="000000"/>
                <w:sz w:val="24"/>
                <w:lang w:val="en-IN"/>
              </w:rPr>
              <w:t>D</w:t>
            </w:r>
          </w:p>
        </w:tc>
        <w:tc>
          <w:tcPr>
            <w:tcW w:w="1450" w:type="dxa"/>
            <w:gridSpan w:val="2"/>
            <w:tcBorders>
              <w:top w:val="single" w:color="4BACC6" w:sz="8" w:space="0"/>
              <w:left w:val="single" w:color="4BACC6" w:sz="8" w:space="0"/>
              <w:bottom w:val="single" w:color="4BACC6" w:sz="8" w:space="0"/>
              <w:right w:val="single" w:color="4BACC6" w:sz="8" w:space="0"/>
            </w:tcBorders>
            <w:shd w:val="clear" w:color="auto" w:fill="FFFFFF"/>
          </w:tcPr>
          <w:p w14:paraId="7E2F916F">
            <w:pPr>
              <w:pStyle w:val="17"/>
              <w:spacing w:line="250" w:lineRule="exact"/>
              <w:ind w:right="196"/>
              <w:jc w:val="right"/>
              <w:rPr>
                <w:color w:val="000000"/>
                <w:sz w:val="22"/>
              </w:rPr>
            </w:pPr>
            <w:r>
              <w:rPr>
                <w:rFonts w:ascii="SimSun" w:hAnsi="SimSun" w:eastAsia="SimSun" w:cs="SimSun"/>
                <w:color w:val="000000"/>
                <w:sz w:val="24"/>
                <w:szCs w:val="24"/>
              </w:rPr>
              <w:t xml:space="preserve">23.88°N </w:t>
            </w:r>
          </w:p>
        </w:tc>
        <w:tc>
          <w:tcPr>
            <w:tcW w:w="2074" w:type="dxa"/>
            <w:tcBorders>
              <w:top w:val="single" w:color="4BACC6" w:sz="8" w:space="0"/>
              <w:left w:val="single" w:color="4BACC6" w:sz="8" w:space="0"/>
              <w:bottom w:val="single" w:color="4BACC6" w:sz="8" w:space="0"/>
              <w:right w:val="single" w:color="4BACC6" w:sz="8" w:space="0"/>
            </w:tcBorders>
            <w:shd w:val="clear" w:color="auto" w:fill="FFFFFF"/>
          </w:tcPr>
          <w:p w14:paraId="275BB9D1">
            <w:pPr>
              <w:pStyle w:val="17"/>
              <w:spacing w:line="250" w:lineRule="exact"/>
              <w:ind w:left="36" w:right="204"/>
              <w:rPr>
                <w:color w:val="000000"/>
                <w:sz w:val="22"/>
              </w:rPr>
            </w:pPr>
            <w:r>
              <w:rPr>
                <w:rFonts w:ascii="SimSun" w:hAnsi="SimSun" w:eastAsia="SimSun" w:cs="SimSun"/>
                <w:color w:val="000000"/>
                <w:sz w:val="24"/>
                <w:szCs w:val="24"/>
              </w:rPr>
              <w:t xml:space="preserve">83.35°E </w:t>
            </w:r>
          </w:p>
        </w:tc>
      </w:tr>
      <w:tr w14:paraId="2ADB6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jc w:val="center"/>
        </w:trPr>
        <w:tc>
          <w:tcPr>
            <w:tcW w:w="553" w:type="dxa"/>
            <w:tcBorders>
              <w:top w:val="single" w:color="4BACC6" w:sz="8" w:space="0"/>
              <w:left w:val="single" w:color="4BACC6" w:sz="8" w:space="0"/>
              <w:bottom w:val="single" w:color="4BACC6" w:sz="8" w:space="0"/>
              <w:right w:val="single" w:color="4BACC6" w:sz="8" w:space="0"/>
            </w:tcBorders>
            <w:shd w:val="clear" w:color="auto" w:fill="B7DDE8"/>
          </w:tcPr>
          <w:p w14:paraId="5D4A86D2">
            <w:pPr>
              <w:pStyle w:val="17"/>
              <w:spacing w:line="255" w:lineRule="exact"/>
              <w:ind w:left="99"/>
              <w:jc w:val="left"/>
              <w:rPr>
                <w:rFonts w:hint="default"/>
                <w:b/>
                <w:color w:val="000000"/>
                <w:sz w:val="24"/>
                <w:lang w:val="en-IN"/>
              </w:rPr>
            </w:pPr>
            <w:r>
              <w:rPr>
                <w:rFonts w:hint="default"/>
                <w:b/>
                <w:color w:val="000000"/>
                <w:sz w:val="24"/>
                <w:lang w:val="en-IN"/>
              </w:rPr>
              <w:t>E</w:t>
            </w:r>
          </w:p>
        </w:tc>
        <w:tc>
          <w:tcPr>
            <w:tcW w:w="1450" w:type="dxa"/>
            <w:gridSpan w:val="2"/>
            <w:tcBorders>
              <w:top w:val="single" w:color="4BACC6" w:sz="8" w:space="0"/>
              <w:left w:val="single" w:color="4BACC6" w:sz="8" w:space="0"/>
              <w:bottom w:val="single" w:color="4BACC6" w:sz="8" w:space="0"/>
              <w:right w:val="single" w:color="4BACC6" w:sz="8" w:space="0"/>
            </w:tcBorders>
            <w:shd w:val="clear" w:color="auto" w:fill="B7DDE8"/>
          </w:tcPr>
          <w:p w14:paraId="48A838FE">
            <w:pPr>
              <w:pStyle w:val="17"/>
              <w:spacing w:line="251" w:lineRule="exact"/>
              <w:ind w:right="205"/>
              <w:jc w:val="right"/>
              <w:rPr>
                <w:color w:val="000000"/>
                <w:sz w:val="22"/>
              </w:rPr>
            </w:pPr>
            <w:r>
              <w:rPr>
                <w:rFonts w:ascii="SimSun" w:hAnsi="SimSun" w:eastAsia="SimSun" w:cs="SimSun"/>
                <w:color w:val="000000"/>
                <w:sz w:val="24"/>
                <w:szCs w:val="24"/>
              </w:rPr>
              <w:t xml:space="preserve">23.92°N </w:t>
            </w:r>
          </w:p>
        </w:tc>
        <w:tc>
          <w:tcPr>
            <w:tcW w:w="2074" w:type="dxa"/>
            <w:tcBorders>
              <w:top w:val="single" w:color="4BACC6" w:sz="8" w:space="0"/>
              <w:left w:val="single" w:color="4BACC6" w:sz="8" w:space="0"/>
              <w:bottom w:val="single" w:color="4BACC6" w:sz="8" w:space="0"/>
              <w:right w:val="single" w:color="4BACC6" w:sz="8" w:space="0"/>
            </w:tcBorders>
            <w:shd w:val="clear" w:color="auto" w:fill="B7DDE8"/>
          </w:tcPr>
          <w:p w14:paraId="2B2AEBAE">
            <w:pPr>
              <w:pStyle w:val="17"/>
              <w:spacing w:line="251" w:lineRule="exact"/>
              <w:ind w:right="204"/>
              <w:rPr>
                <w:color w:val="000000"/>
                <w:sz w:val="22"/>
              </w:rPr>
            </w:pPr>
            <w:r>
              <w:rPr>
                <w:rFonts w:ascii="SimSun" w:hAnsi="SimSun" w:eastAsia="SimSun" w:cs="SimSun"/>
                <w:color w:val="000000"/>
                <w:sz w:val="24"/>
                <w:szCs w:val="24"/>
              </w:rPr>
              <w:t xml:space="preserve">83.35°E </w:t>
            </w:r>
          </w:p>
        </w:tc>
      </w:tr>
      <w:tr w14:paraId="587CF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jc w:val="center"/>
        </w:trPr>
        <w:tc>
          <w:tcPr>
            <w:tcW w:w="553" w:type="dxa"/>
            <w:tcBorders>
              <w:top w:val="single" w:color="4BACC6" w:sz="8" w:space="0"/>
              <w:left w:val="single" w:color="4BACC6" w:sz="8" w:space="0"/>
              <w:bottom w:val="single" w:color="4BACC6" w:sz="8" w:space="0"/>
              <w:right w:val="single" w:color="4BACC6" w:sz="8" w:space="0"/>
            </w:tcBorders>
            <w:shd w:val="clear" w:color="auto" w:fill="FFFFFF"/>
          </w:tcPr>
          <w:p w14:paraId="7B114648">
            <w:pPr>
              <w:pStyle w:val="17"/>
              <w:spacing w:line="256" w:lineRule="exact"/>
              <w:ind w:left="99"/>
              <w:jc w:val="left"/>
              <w:rPr>
                <w:rFonts w:hint="default"/>
                <w:b/>
                <w:color w:val="000000"/>
                <w:sz w:val="24"/>
                <w:lang w:val="en-IN"/>
              </w:rPr>
            </w:pPr>
            <w:r>
              <w:rPr>
                <w:rFonts w:hint="default"/>
                <w:b/>
                <w:color w:val="000000"/>
                <w:sz w:val="24"/>
                <w:lang w:val="en-IN"/>
              </w:rPr>
              <w:t>F</w:t>
            </w:r>
          </w:p>
        </w:tc>
        <w:tc>
          <w:tcPr>
            <w:tcW w:w="1450" w:type="dxa"/>
            <w:gridSpan w:val="2"/>
            <w:tcBorders>
              <w:top w:val="single" w:color="4BACC6" w:sz="8" w:space="0"/>
              <w:left w:val="single" w:color="4BACC6" w:sz="8" w:space="0"/>
              <w:bottom w:val="single" w:color="4BACC6" w:sz="8" w:space="0"/>
              <w:right w:val="single" w:color="4BACC6" w:sz="8" w:space="0"/>
            </w:tcBorders>
            <w:shd w:val="clear" w:color="auto" w:fill="FFFFFF"/>
          </w:tcPr>
          <w:p w14:paraId="4C2F53EC">
            <w:pPr>
              <w:pStyle w:val="17"/>
              <w:spacing w:line="252" w:lineRule="exact"/>
              <w:ind w:right="212"/>
              <w:jc w:val="right"/>
              <w:rPr>
                <w:color w:val="000000"/>
                <w:sz w:val="22"/>
              </w:rPr>
            </w:pPr>
            <w:r>
              <w:rPr>
                <w:rFonts w:ascii="SimSun" w:hAnsi="SimSun" w:eastAsia="SimSun" w:cs="SimSun"/>
                <w:color w:val="000000"/>
                <w:sz w:val="24"/>
                <w:szCs w:val="24"/>
              </w:rPr>
              <w:t>23.92°N</w:t>
            </w:r>
          </w:p>
        </w:tc>
        <w:tc>
          <w:tcPr>
            <w:tcW w:w="2074" w:type="dxa"/>
            <w:tcBorders>
              <w:top w:val="single" w:color="4BACC6" w:sz="8" w:space="0"/>
              <w:left w:val="single" w:color="4BACC6" w:sz="8" w:space="0"/>
              <w:bottom w:val="single" w:color="4BACC6" w:sz="8" w:space="0"/>
              <w:right w:val="single" w:color="4BACC6" w:sz="8" w:space="0"/>
            </w:tcBorders>
            <w:shd w:val="clear" w:color="auto" w:fill="FFFFFF"/>
          </w:tcPr>
          <w:p w14:paraId="3926F1D1">
            <w:pPr>
              <w:pStyle w:val="17"/>
              <w:spacing w:line="252" w:lineRule="exact"/>
              <w:ind w:left="67" w:right="204"/>
              <w:rPr>
                <w:color w:val="000000"/>
                <w:sz w:val="22"/>
              </w:rPr>
            </w:pPr>
            <w:r>
              <w:rPr>
                <w:rFonts w:ascii="SimSun" w:hAnsi="SimSun" w:eastAsia="SimSun" w:cs="SimSun"/>
                <w:color w:val="000000"/>
                <w:sz w:val="24"/>
                <w:szCs w:val="24"/>
              </w:rPr>
              <w:t>83.33°E</w:t>
            </w:r>
          </w:p>
        </w:tc>
      </w:tr>
    </w:tbl>
    <w:p w14:paraId="46A98102">
      <w:pPr>
        <w:pStyle w:val="12"/>
      </w:pPr>
    </w:p>
    <w:p w14:paraId="4CA079BA">
      <w:pPr>
        <w:pStyle w:val="12"/>
        <w:spacing w:before="100"/>
      </w:pPr>
    </w:p>
    <w:p w14:paraId="1BBC4D6B">
      <w:pPr>
        <w:pStyle w:val="5"/>
        <w:numPr>
          <w:ilvl w:val="1"/>
          <w:numId w:val="3"/>
        </w:numPr>
        <w:tabs>
          <w:tab w:val="left" w:pos="974"/>
        </w:tabs>
        <w:spacing w:before="0" w:after="0" w:line="240" w:lineRule="auto"/>
        <w:ind w:left="974" w:right="0" w:hanging="487"/>
        <w:jc w:val="left"/>
      </w:pPr>
      <w:bookmarkStart w:id="5" w:name="3.2. LOCATION AND ACCESSIBILITY"/>
      <w:bookmarkEnd w:id="5"/>
      <w:r>
        <w:t>L</w:t>
      </w:r>
      <w:r>
        <w:rPr>
          <w:rFonts w:hint="default"/>
          <w:lang w:val="en-IN"/>
        </w:rPr>
        <w:t>ocation</w:t>
      </w:r>
      <w:r>
        <w:rPr>
          <w:spacing w:val="-17"/>
        </w:rPr>
        <w:t xml:space="preserve"> </w:t>
      </w:r>
      <w:r>
        <w:rPr>
          <w:rFonts w:hint="default"/>
          <w:lang w:val="en-IN"/>
        </w:rPr>
        <w:t>and</w:t>
      </w:r>
      <w:r>
        <w:rPr>
          <w:spacing w:val="-15"/>
        </w:rPr>
        <w:t xml:space="preserve"> </w:t>
      </w:r>
      <w:r>
        <w:rPr>
          <w:rFonts w:hint="default"/>
          <w:spacing w:val="-2"/>
          <w:lang w:val="en-IN"/>
        </w:rPr>
        <w:t xml:space="preserve">accessibility </w:t>
      </w:r>
    </w:p>
    <w:p w14:paraId="6A9DBE57">
      <w:pPr>
        <w:pStyle w:val="12"/>
        <w:spacing w:before="143" w:line="360" w:lineRule="auto"/>
        <w:ind w:left="487" w:right="1173"/>
        <w:jc w:val="both"/>
      </w:pPr>
      <w:r>
        <w:t>The area is located to the northeastern part of Balrampur district of Chhattisgarh, bordered by Sonbhadra district of Uttar Pradesh in the north and Palamu district of Jharkhand in the east.</w:t>
      </w:r>
    </w:p>
    <w:p w14:paraId="3A471463">
      <w:pPr>
        <w:pStyle w:val="12"/>
        <w:spacing w:line="360" w:lineRule="auto"/>
        <w:ind w:left="487" w:right="834"/>
        <w:jc w:val="both"/>
      </w:pPr>
      <w:r>
        <w:t>The area forms part of Ramchandrapur Tahsil of Balrampur District and can be approached by</w:t>
      </w:r>
      <w:r>
        <w:rPr>
          <w:spacing w:val="40"/>
        </w:rPr>
        <w:t xml:space="preserve"> </w:t>
      </w:r>
      <w:r>
        <w:t>well-connected roads from Wadraf Nagar and Ramanujganj. The area is also well-connected by metalled roads with Ambikapur, the district headquarters. Wadraf Nagar is at a distance of 45 km and Ramanujganj is at a distance of 52 km from Dindo-Belkurta area. Ambikapur is located about 130</w:t>
      </w:r>
      <w:r>
        <w:rPr>
          <w:spacing w:val="-5"/>
        </w:rPr>
        <w:t xml:space="preserve"> </w:t>
      </w:r>
      <w:r>
        <w:t>km</w:t>
      </w:r>
      <w:r>
        <w:rPr>
          <w:spacing w:val="-2"/>
        </w:rPr>
        <w:t xml:space="preserve"> </w:t>
      </w:r>
      <w:r>
        <w:t>from</w:t>
      </w:r>
      <w:r>
        <w:rPr>
          <w:spacing w:val="-3"/>
        </w:rPr>
        <w:t xml:space="preserve"> </w:t>
      </w:r>
      <w:r>
        <w:t>Dindo-Belkurta</w:t>
      </w:r>
      <w:r>
        <w:rPr>
          <w:spacing w:val="-2"/>
        </w:rPr>
        <w:t xml:space="preserve"> </w:t>
      </w:r>
      <w:r>
        <w:t>area.</w:t>
      </w:r>
      <w:r>
        <w:rPr>
          <w:spacing w:val="-4"/>
        </w:rPr>
        <w:t xml:space="preserve"> </w:t>
      </w:r>
      <w:r>
        <w:t>The</w:t>
      </w:r>
      <w:r>
        <w:rPr>
          <w:spacing w:val="-4"/>
        </w:rPr>
        <w:t xml:space="preserve"> </w:t>
      </w:r>
      <w:r>
        <w:t>nearest</w:t>
      </w:r>
      <w:r>
        <w:rPr>
          <w:spacing w:val="-3"/>
        </w:rPr>
        <w:t xml:space="preserve"> </w:t>
      </w:r>
      <w:r>
        <w:t>railway</w:t>
      </w:r>
      <w:r>
        <w:rPr>
          <w:spacing w:val="-5"/>
        </w:rPr>
        <w:t xml:space="preserve"> </w:t>
      </w:r>
      <w:r>
        <w:t>station</w:t>
      </w:r>
      <w:r>
        <w:rPr>
          <w:spacing w:val="-2"/>
        </w:rPr>
        <w:t xml:space="preserve"> </w:t>
      </w:r>
      <w:r>
        <w:t>is Renukut in Uttar Pradesh which is about 86 km away on the Howrah-Delhi railway line and comes under the East-Central Railway Zone. In addition, another nearby railway station is Ambikapur in Chhattisgarh which is about 92 km away and comes under Southeast-Central RailwayZone</w:t>
      </w:r>
    </w:p>
    <w:p w14:paraId="7334EC17">
      <w:pPr>
        <w:pStyle w:val="12"/>
        <w:spacing w:after="0" w:line="360" w:lineRule="auto"/>
        <w:jc w:val="both"/>
        <w:sectPr>
          <w:type w:val="continuous"/>
          <w:pgSz w:w="11920" w:h="16840"/>
          <w:pgMar w:top="1220" w:right="283" w:bottom="280" w:left="708" w:header="673" w:footer="448" w:gutter="0"/>
          <w:cols w:space="720" w:num="1"/>
        </w:sectPr>
      </w:pPr>
    </w:p>
    <w:p w14:paraId="1724688C">
      <w:pPr>
        <w:pStyle w:val="12"/>
        <w:spacing w:before="5"/>
        <w:rPr>
          <w:sz w:val="2"/>
        </w:rPr>
      </w:pPr>
      <w:r>
        <w:drawing>
          <wp:anchor distT="0" distB="0" distL="114300" distR="114300" simplePos="0" relativeHeight="251737088" behindDoc="1" locked="0" layoutInCell="1" allowOverlap="1">
            <wp:simplePos x="0" y="0"/>
            <wp:positionH relativeFrom="column">
              <wp:posOffset>1456055</wp:posOffset>
            </wp:positionH>
            <wp:positionV relativeFrom="paragraph">
              <wp:posOffset>-552450</wp:posOffset>
            </wp:positionV>
            <wp:extent cx="3004820" cy="3194050"/>
            <wp:effectExtent l="0" t="0" r="0" b="0"/>
            <wp:wrapNone/>
            <wp:docPr id="4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Picture 17"/>
                    <pic:cNvPicPr>
                      <a:picLocks noChangeAspect="1"/>
                    </pic:cNvPicPr>
                  </pic:nvPicPr>
                  <pic:blipFill>
                    <a:blip r:embed="rId10"/>
                    <a:srcRect b="18949"/>
                    <a:stretch>
                      <a:fillRect/>
                    </a:stretch>
                  </pic:blipFill>
                  <pic:spPr>
                    <a:xfrm>
                      <a:off x="0" y="0"/>
                      <a:ext cx="3004820" cy="3194050"/>
                    </a:xfrm>
                    <a:prstGeom prst="rect">
                      <a:avLst/>
                    </a:prstGeom>
                    <a:ln>
                      <a:solidFill>
                        <a:schemeClr val="tx1"/>
                      </a:solidFill>
                    </a:ln>
                  </pic:spPr>
                </pic:pic>
              </a:graphicData>
            </a:graphic>
          </wp:anchor>
        </w:drawing>
      </w:r>
    </w:p>
    <w:p w14:paraId="27BBE2B9">
      <w:pPr>
        <w:pStyle w:val="12"/>
        <w:ind w:left="2329"/>
        <w:rPr>
          <w:sz w:val="20"/>
        </w:rPr>
      </w:pPr>
    </w:p>
    <w:p w14:paraId="13760628">
      <w:pPr>
        <w:pStyle w:val="12"/>
        <w:ind w:left="2329"/>
        <w:rPr>
          <w:sz w:val="20"/>
        </w:rPr>
      </w:pPr>
    </w:p>
    <w:p w14:paraId="78A75BAB">
      <w:pPr>
        <w:pStyle w:val="12"/>
        <w:ind w:left="2329"/>
        <w:rPr>
          <w:sz w:val="20"/>
        </w:rPr>
      </w:pPr>
    </w:p>
    <w:p w14:paraId="04484852">
      <w:pPr>
        <w:pStyle w:val="12"/>
        <w:ind w:left="2329"/>
        <w:rPr>
          <w:sz w:val="20"/>
        </w:rPr>
      </w:pPr>
    </w:p>
    <w:p w14:paraId="0E9CC3C5">
      <w:pPr>
        <w:pStyle w:val="12"/>
        <w:spacing w:before="91" w:line="237" w:lineRule="auto"/>
        <w:ind w:right="2272"/>
        <w:rPr>
          <w:rFonts w:hint="default"/>
          <w:b/>
          <w:lang w:val="en-IN"/>
        </w:rPr>
      </w:pPr>
    </w:p>
    <w:p w14:paraId="1CFFC85B">
      <w:pPr>
        <w:pStyle w:val="12"/>
        <w:spacing w:before="91" w:line="237" w:lineRule="auto"/>
        <w:ind w:right="2272"/>
        <w:rPr>
          <w:rFonts w:hint="default"/>
          <w:b/>
          <w:lang w:val="en-IN"/>
        </w:rPr>
      </w:pPr>
    </w:p>
    <w:p w14:paraId="255CAA35">
      <w:pPr>
        <w:pStyle w:val="12"/>
        <w:spacing w:before="91" w:line="237" w:lineRule="auto"/>
        <w:ind w:right="2272"/>
        <w:rPr>
          <w:rFonts w:hint="default"/>
          <w:b/>
          <w:lang w:val="en-IN"/>
        </w:rPr>
      </w:pPr>
    </w:p>
    <w:p w14:paraId="6BC68BF0">
      <w:pPr>
        <w:pStyle w:val="12"/>
        <w:spacing w:before="91" w:line="237" w:lineRule="auto"/>
        <w:ind w:right="2272"/>
        <w:rPr>
          <w:rFonts w:hint="default"/>
          <w:b/>
          <w:lang w:val="en-IN"/>
        </w:rPr>
      </w:pPr>
    </w:p>
    <w:p w14:paraId="6D064A5E">
      <w:pPr>
        <w:pStyle w:val="12"/>
        <w:spacing w:before="91" w:line="237" w:lineRule="auto"/>
        <w:ind w:right="2272"/>
        <w:rPr>
          <w:rFonts w:hint="default"/>
          <w:b/>
          <w:lang w:val="en-IN"/>
        </w:rPr>
      </w:pPr>
    </w:p>
    <w:p w14:paraId="5ADFE057">
      <w:pPr>
        <w:pStyle w:val="12"/>
        <w:spacing w:before="91" w:line="237" w:lineRule="auto"/>
        <w:ind w:right="2272"/>
        <w:rPr>
          <w:rFonts w:hint="default"/>
          <w:b/>
          <w:lang w:val="en-IN"/>
        </w:rPr>
      </w:pPr>
    </w:p>
    <w:p w14:paraId="5C476F86">
      <w:pPr>
        <w:pStyle w:val="12"/>
        <w:spacing w:before="91" w:line="237" w:lineRule="auto"/>
        <w:ind w:right="2272"/>
        <w:rPr>
          <w:rFonts w:hint="default"/>
          <w:b/>
          <w:lang w:val="en-IN"/>
        </w:rPr>
      </w:pPr>
    </w:p>
    <w:p w14:paraId="1F219D9F">
      <w:pPr>
        <w:pStyle w:val="12"/>
        <w:spacing w:before="91" w:line="237" w:lineRule="auto"/>
        <w:ind w:right="2272"/>
        <w:rPr>
          <w:rFonts w:hint="default"/>
          <w:b/>
          <w:lang w:val="en-IN"/>
        </w:rPr>
      </w:pPr>
    </w:p>
    <w:p w14:paraId="2095E53F">
      <w:pPr>
        <w:pStyle w:val="12"/>
        <w:spacing w:before="91" w:line="237" w:lineRule="auto"/>
        <w:ind w:right="2272"/>
        <w:rPr>
          <w:rFonts w:hint="default"/>
          <w:b/>
          <w:lang w:val="en-IN"/>
        </w:rPr>
      </w:pPr>
    </w:p>
    <w:p w14:paraId="29A79928">
      <w:pPr>
        <w:pStyle w:val="12"/>
        <w:spacing w:before="91" w:line="237" w:lineRule="auto"/>
        <w:ind w:right="2272"/>
        <w:rPr>
          <w:rFonts w:hint="default"/>
          <w:b/>
          <w:lang w:val="en-IN"/>
        </w:rPr>
      </w:pPr>
    </w:p>
    <w:p w14:paraId="4E39BB1C">
      <w:pPr>
        <w:pStyle w:val="12"/>
        <w:spacing w:before="91" w:line="237" w:lineRule="auto"/>
        <w:ind w:right="2272"/>
      </w:pPr>
      <w:r>
        <w:rPr>
          <w:rFonts w:hint="default"/>
          <w:b/>
          <w:lang w:val="en-IN"/>
        </w:rPr>
        <w:t>Fig no</w:t>
      </w:r>
      <w:r>
        <w:rPr>
          <w:b/>
        </w:rPr>
        <w:t>-</w:t>
      </w:r>
      <w:r>
        <w:rPr>
          <w:b/>
          <w:spacing w:val="-5"/>
        </w:rPr>
        <w:t xml:space="preserve"> </w:t>
      </w:r>
      <w:r>
        <w:rPr>
          <w:b/>
        </w:rPr>
        <w:t>1:</w:t>
      </w:r>
      <w:r>
        <w:rPr>
          <w:b/>
          <w:spacing w:val="-5"/>
        </w:rPr>
        <w:t xml:space="preserve"> </w:t>
      </w:r>
      <w:r>
        <w:t>Location</w:t>
      </w:r>
      <w:r>
        <w:rPr>
          <w:spacing w:val="-3"/>
        </w:rPr>
        <w:t xml:space="preserve"> </w:t>
      </w:r>
      <w:r>
        <w:t>of</w:t>
      </w:r>
      <w:r>
        <w:rPr>
          <w:spacing w:val="-5"/>
        </w:rPr>
        <w:t xml:space="preserve"> </w:t>
      </w:r>
      <w:r>
        <w:t>the</w:t>
      </w:r>
      <w:r>
        <w:rPr>
          <w:spacing w:val="-5"/>
        </w:rPr>
        <w:t xml:space="preserve"> </w:t>
      </w:r>
      <w:r>
        <w:t>study</w:t>
      </w:r>
      <w:r>
        <w:rPr>
          <w:spacing w:val="-4"/>
        </w:rPr>
        <w:t xml:space="preserve"> </w:t>
      </w:r>
      <w:r>
        <w:t>area</w:t>
      </w:r>
      <w:r>
        <w:rPr>
          <w:spacing w:val="-6"/>
        </w:rPr>
        <w:t xml:space="preserve"> </w:t>
      </w:r>
      <w:r>
        <w:t>of</w:t>
      </w:r>
      <w:r>
        <w:rPr>
          <w:spacing w:val="-3"/>
        </w:rPr>
        <w:t xml:space="preserve"> </w:t>
      </w:r>
      <w:r>
        <w:t>Dindo-Belkurta- Basera Block on Toposheet No. 64M/05</w:t>
      </w:r>
    </w:p>
    <w:p w14:paraId="5D21F320">
      <w:pPr>
        <w:pStyle w:val="12"/>
        <w:spacing w:before="6"/>
        <w:rPr>
          <w:sz w:val="12"/>
        </w:rPr>
      </w:pPr>
    </w:p>
    <w:p w14:paraId="21F3064C">
      <w:pPr>
        <w:pStyle w:val="12"/>
        <w:spacing w:before="35"/>
      </w:pPr>
    </w:p>
    <w:p w14:paraId="683176EC">
      <w:pPr>
        <w:pStyle w:val="12"/>
        <w:spacing w:line="237" w:lineRule="auto"/>
        <w:ind w:left="2851" w:right="3613" w:hanging="22"/>
        <w:rPr>
          <w:rFonts w:hint="default"/>
          <w:b/>
          <w:lang w:val="en-IN"/>
        </w:rPr>
      </w:pPr>
      <w:r>
        <w:rPr>
          <w:sz w:val="12"/>
        </w:rPr>
        <mc:AlternateContent>
          <mc:Choice Requires="wpg">
            <w:drawing>
              <wp:anchor distT="0" distB="0" distL="0" distR="0" simplePos="0" relativeHeight="251678720" behindDoc="1" locked="0" layoutInCell="1" allowOverlap="1">
                <wp:simplePos x="0" y="0"/>
                <wp:positionH relativeFrom="page">
                  <wp:posOffset>668020</wp:posOffset>
                </wp:positionH>
                <wp:positionV relativeFrom="paragraph">
                  <wp:posOffset>104775</wp:posOffset>
                </wp:positionV>
                <wp:extent cx="5830570" cy="3481070"/>
                <wp:effectExtent l="0" t="0" r="11430" b="11430"/>
                <wp:wrapThrough wrapText="bothSides">
                  <wp:wrapPolygon>
                    <wp:start x="0" y="0"/>
                    <wp:lineTo x="0" y="21513"/>
                    <wp:lineTo x="21548" y="21513"/>
                    <wp:lineTo x="21548" y="0"/>
                    <wp:lineTo x="0" y="0"/>
                  </wp:wrapPolygon>
                </wp:wrapThrough>
                <wp:docPr id="8" name="Group 8"/>
                <wp:cNvGraphicFramePr/>
                <a:graphic xmlns:a="http://schemas.openxmlformats.org/drawingml/2006/main">
                  <a:graphicData uri="http://schemas.microsoft.com/office/word/2010/wordprocessingGroup">
                    <wpg:wgp>
                      <wpg:cNvGrpSpPr/>
                      <wpg:grpSpPr>
                        <a:xfrm>
                          <a:off x="0" y="0"/>
                          <a:ext cx="5830570" cy="3481070"/>
                          <a:chOff x="0" y="0"/>
                          <a:chExt cx="6410960" cy="4632325"/>
                        </a:xfrm>
                      </wpg:grpSpPr>
                      <pic:pic xmlns:pic="http://schemas.openxmlformats.org/drawingml/2006/picture">
                        <pic:nvPicPr>
                          <pic:cNvPr id="9" name="Image 9"/>
                          <pic:cNvPicPr/>
                        </pic:nvPicPr>
                        <pic:blipFill>
                          <a:blip r:embed="rId11" cstate="print"/>
                          <a:stretch>
                            <a:fillRect/>
                          </a:stretch>
                        </pic:blipFill>
                        <pic:spPr>
                          <a:xfrm>
                            <a:off x="42771" y="42772"/>
                            <a:ext cx="6350097" cy="4488468"/>
                          </a:xfrm>
                          <a:prstGeom prst="rect">
                            <a:avLst/>
                          </a:prstGeom>
                        </pic:spPr>
                      </pic:pic>
                      <wps:wsp>
                        <wps:cNvPr id="10" name="Graphic 10"/>
                        <wps:cNvSpPr/>
                        <wps:spPr>
                          <a:xfrm>
                            <a:off x="0" y="0"/>
                            <a:ext cx="6410960" cy="4632325"/>
                          </a:xfrm>
                          <a:custGeom>
                            <a:avLst/>
                            <a:gdLst/>
                            <a:ahLst/>
                            <a:cxnLst/>
                            <a:rect l="l" t="t" r="r" b="b"/>
                            <a:pathLst>
                              <a:path w="6410960" h="4632325">
                                <a:moveTo>
                                  <a:pt x="6405943" y="4632198"/>
                                </a:moveTo>
                                <a:lnTo>
                                  <a:pt x="4762" y="4632198"/>
                                </a:lnTo>
                                <a:lnTo>
                                  <a:pt x="3289" y="4631969"/>
                                </a:lnTo>
                                <a:lnTo>
                                  <a:pt x="1968" y="4631283"/>
                                </a:lnTo>
                                <a:lnTo>
                                  <a:pt x="914" y="4630229"/>
                                </a:lnTo>
                                <a:lnTo>
                                  <a:pt x="228" y="4628908"/>
                                </a:lnTo>
                                <a:lnTo>
                                  <a:pt x="0" y="4627435"/>
                                </a:lnTo>
                                <a:lnTo>
                                  <a:pt x="0" y="4762"/>
                                </a:lnTo>
                                <a:lnTo>
                                  <a:pt x="4762" y="0"/>
                                </a:lnTo>
                                <a:lnTo>
                                  <a:pt x="6405943" y="0"/>
                                </a:lnTo>
                                <a:lnTo>
                                  <a:pt x="6410706" y="4762"/>
                                </a:lnTo>
                                <a:lnTo>
                                  <a:pt x="9525" y="4762"/>
                                </a:lnTo>
                                <a:lnTo>
                                  <a:pt x="4762" y="9524"/>
                                </a:lnTo>
                                <a:lnTo>
                                  <a:pt x="9525" y="9524"/>
                                </a:lnTo>
                                <a:lnTo>
                                  <a:pt x="9525" y="4622673"/>
                                </a:lnTo>
                                <a:lnTo>
                                  <a:pt x="4762" y="4622673"/>
                                </a:lnTo>
                                <a:lnTo>
                                  <a:pt x="9525" y="4627435"/>
                                </a:lnTo>
                                <a:lnTo>
                                  <a:pt x="6410706" y="4627435"/>
                                </a:lnTo>
                                <a:lnTo>
                                  <a:pt x="6410477" y="4628908"/>
                                </a:lnTo>
                                <a:lnTo>
                                  <a:pt x="6409791" y="4630229"/>
                                </a:lnTo>
                                <a:lnTo>
                                  <a:pt x="6408737" y="4631283"/>
                                </a:lnTo>
                                <a:lnTo>
                                  <a:pt x="6407416" y="4631969"/>
                                </a:lnTo>
                                <a:lnTo>
                                  <a:pt x="6405943" y="4632198"/>
                                </a:lnTo>
                                <a:close/>
                              </a:path>
                              <a:path w="6410960" h="4632325">
                                <a:moveTo>
                                  <a:pt x="9525" y="9524"/>
                                </a:moveTo>
                                <a:lnTo>
                                  <a:pt x="4762" y="9524"/>
                                </a:lnTo>
                                <a:lnTo>
                                  <a:pt x="9525" y="4762"/>
                                </a:lnTo>
                                <a:lnTo>
                                  <a:pt x="9525" y="9524"/>
                                </a:lnTo>
                                <a:close/>
                              </a:path>
                              <a:path w="6410960" h="4632325">
                                <a:moveTo>
                                  <a:pt x="6401181" y="9524"/>
                                </a:moveTo>
                                <a:lnTo>
                                  <a:pt x="9525" y="9524"/>
                                </a:lnTo>
                                <a:lnTo>
                                  <a:pt x="9525" y="4762"/>
                                </a:lnTo>
                                <a:lnTo>
                                  <a:pt x="6401181" y="4762"/>
                                </a:lnTo>
                                <a:lnTo>
                                  <a:pt x="6401181" y="9524"/>
                                </a:lnTo>
                                <a:close/>
                              </a:path>
                              <a:path w="6410960" h="4632325">
                                <a:moveTo>
                                  <a:pt x="6401181" y="4627435"/>
                                </a:moveTo>
                                <a:lnTo>
                                  <a:pt x="6401181" y="4762"/>
                                </a:lnTo>
                                <a:lnTo>
                                  <a:pt x="6405943" y="9524"/>
                                </a:lnTo>
                                <a:lnTo>
                                  <a:pt x="6410706" y="9524"/>
                                </a:lnTo>
                                <a:lnTo>
                                  <a:pt x="6410706" y="4622673"/>
                                </a:lnTo>
                                <a:lnTo>
                                  <a:pt x="6405943" y="4622673"/>
                                </a:lnTo>
                                <a:lnTo>
                                  <a:pt x="6401181" y="4627435"/>
                                </a:lnTo>
                                <a:close/>
                              </a:path>
                              <a:path w="6410960" h="4632325">
                                <a:moveTo>
                                  <a:pt x="6410706" y="9524"/>
                                </a:moveTo>
                                <a:lnTo>
                                  <a:pt x="6405943" y="9524"/>
                                </a:lnTo>
                                <a:lnTo>
                                  <a:pt x="6401181" y="4762"/>
                                </a:lnTo>
                                <a:lnTo>
                                  <a:pt x="6410706" y="4762"/>
                                </a:lnTo>
                                <a:lnTo>
                                  <a:pt x="6410706" y="9524"/>
                                </a:lnTo>
                                <a:close/>
                              </a:path>
                              <a:path w="6410960" h="4632325">
                                <a:moveTo>
                                  <a:pt x="9525" y="4627435"/>
                                </a:moveTo>
                                <a:lnTo>
                                  <a:pt x="4762" y="4622673"/>
                                </a:lnTo>
                                <a:lnTo>
                                  <a:pt x="9525" y="4622673"/>
                                </a:lnTo>
                                <a:lnTo>
                                  <a:pt x="9525" y="4627435"/>
                                </a:lnTo>
                                <a:close/>
                              </a:path>
                              <a:path w="6410960" h="4632325">
                                <a:moveTo>
                                  <a:pt x="6401181" y="4627435"/>
                                </a:moveTo>
                                <a:lnTo>
                                  <a:pt x="9525" y="4627435"/>
                                </a:lnTo>
                                <a:lnTo>
                                  <a:pt x="9525" y="4622673"/>
                                </a:lnTo>
                                <a:lnTo>
                                  <a:pt x="6401181" y="4622673"/>
                                </a:lnTo>
                                <a:lnTo>
                                  <a:pt x="6401181" y="4627435"/>
                                </a:lnTo>
                                <a:close/>
                              </a:path>
                              <a:path w="6410960" h="4632325">
                                <a:moveTo>
                                  <a:pt x="6410706" y="4627435"/>
                                </a:moveTo>
                                <a:lnTo>
                                  <a:pt x="6401181" y="4627435"/>
                                </a:lnTo>
                                <a:lnTo>
                                  <a:pt x="6405943" y="4622673"/>
                                </a:lnTo>
                                <a:lnTo>
                                  <a:pt x="6410706" y="4622673"/>
                                </a:lnTo>
                                <a:lnTo>
                                  <a:pt x="6410706" y="4627435"/>
                                </a:lnTo>
                                <a:close/>
                              </a:path>
                            </a:pathLst>
                          </a:custGeom>
                          <a:solidFill>
                            <a:srgbClr val="000000"/>
                          </a:solidFill>
                        </wps:spPr>
                        <wps:bodyPr wrap="square" lIns="0" tIns="0" rIns="0" bIns="0" rtlCol="0">
                          <a:noAutofit/>
                        </wps:bodyPr>
                      </wps:wsp>
                      <wps:wsp>
                        <wps:cNvPr id="11" name="Graphic 11"/>
                        <wps:cNvSpPr/>
                        <wps:spPr>
                          <a:xfrm>
                            <a:off x="1927606" y="684047"/>
                            <a:ext cx="3248025" cy="2172970"/>
                          </a:xfrm>
                          <a:custGeom>
                            <a:avLst/>
                            <a:gdLst/>
                            <a:ahLst/>
                            <a:cxnLst/>
                            <a:rect l="l" t="t" r="r" b="b"/>
                            <a:pathLst>
                              <a:path w="3248025" h="2172970">
                                <a:moveTo>
                                  <a:pt x="2340864" y="221843"/>
                                </a:moveTo>
                                <a:lnTo>
                                  <a:pt x="2338743" y="221691"/>
                                </a:lnTo>
                                <a:lnTo>
                                  <a:pt x="2242020" y="214706"/>
                                </a:lnTo>
                                <a:lnTo>
                                  <a:pt x="2240038" y="214871"/>
                                </a:lnTo>
                                <a:lnTo>
                                  <a:pt x="2238210" y="215646"/>
                                </a:lnTo>
                                <a:lnTo>
                                  <a:pt x="2236711" y="216954"/>
                                </a:lnTo>
                                <a:lnTo>
                                  <a:pt x="2235682" y="218655"/>
                                </a:lnTo>
                                <a:lnTo>
                                  <a:pt x="2235225" y="220586"/>
                                </a:lnTo>
                                <a:lnTo>
                                  <a:pt x="2235327" y="221843"/>
                                </a:lnTo>
                                <a:lnTo>
                                  <a:pt x="2305647" y="232041"/>
                                </a:lnTo>
                                <a:lnTo>
                                  <a:pt x="0" y="1362951"/>
                                </a:lnTo>
                                <a:lnTo>
                                  <a:pt x="5588" y="1374355"/>
                                </a:lnTo>
                                <a:lnTo>
                                  <a:pt x="2311260" y="243446"/>
                                </a:lnTo>
                                <a:lnTo>
                                  <a:pt x="2275421" y="297345"/>
                                </a:lnTo>
                                <a:lnTo>
                                  <a:pt x="2274595" y="299148"/>
                                </a:lnTo>
                                <a:lnTo>
                                  <a:pt x="2274366" y="301117"/>
                                </a:lnTo>
                                <a:lnTo>
                                  <a:pt x="2274760" y="303072"/>
                                </a:lnTo>
                                <a:lnTo>
                                  <a:pt x="2275738" y="304800"/>
                                </a:lnTo>
                                <a:lnTo>
                                  <a:pt x="2277199" y="306146"/>
                                </a:lnTo>
                                <a:lnTo>
                                  <a:pt x="2279002" y="306971"/>
                                </a:lnTo>
                                <a:lnTo>
                                  <a:pt x="2280970" y="307200"/>
                                </a:lnTo>
                                <a:lnTo>
                                  <a:pt x="2282926" y="306806"/>
                                </a:lnTo>
                                <a:lnTo>
                                  <a:pt x="2284653" y="305841"/>
                                </a:lnTo>
                                <a:lnTo>
                                  <a:pt x="2286000" y="304368"/>
                                </a:lnTo>
                                <a:lnTo>
                                  <a:pt x="2340864" y="221843"/>
                                </a:lnTo>
                                <a:close/>
                              </a:path>
                              <a:path w="3248025" h="2172970">
                                <a:moveTo>
                                  <a:pt x="3247542" y="2081364"/>
                                </a:moveTo>
                                <a:lnTo>
                                  <a:pt x="3246971" y="2079459"/>
                                </a:lnTo>
                                <a:lnTo>
                                  <a:pt x="3245828" y="2077821"/>
                                </a:lnTo>
                                <a:lnTo>
                                  <a:pt x="3244075" y="2076500"/>
                                </a:lnTo>
                                <a:lnTo>
                                  <a:pt x="3243884" y="2076500"/>
                                </a:lnTo>
                                <a:lnTo>
                                  <a:pt x="3242259" y="2075929"/>
                                </a:lnTo>
                                <a:lnTo>
                                  <a:pt x="3240392" y="2075929"/>
                                </a:lnTo>
                                <a:lnTo>
                                  <a:pt x="3238487" y="2076500"/>
                                </a:lnTo>
                                <a:lnTo>
                                  <a:pt x="3236849" y="2077643"/>
                                </a:lnTo>
                                <a:lnTo>
                                  <a:pt x="3235655" y="2079218"/>
                                </a:lnTo>
                                <a:lnTo>
                                  <a:pt x="3205061" y="2136279"/>
                                </a:lnTo>
                                <a:lnTo>
                                  <a:pt x="3128264" y="0"/>
                                </a:lnTo>
                                <a:lnTo>
                                  <a:pt x="3115564" y="457"/>
                                </a:lnTo>
                                <a:lnTo>
                                  <a:pt x="3192373" y="2136737"/>
                                </a:lnTo>
                                <a:lnTo>
                                  <a:pt x="3157778" y="2082025"/>
                                </a:lnTo>
                                <a:lnTo>
                                  <a:pt x="3156458" y="2080526"/>
                                </a:lnTo>
                                <a:lnTo>
                                  <a:pt x="3154667" y="2079459"/>
                                </a:lnTo>
                                <a:lnTo>
                                  <a:pt x="3154527" y="2079459"/>
                                </a:lnTo>
                                <a:lnTo>
                                  <a:pt x="3152813" y="2079078"/>
                                </a:lnTo>
                                <a:lnTo>
                                  <a:pt x="3151251" y="2079218"/>
                                </a:lnTo>
                                <a:lnTo>
                                  <a:pt x="3150908" y="2079218"/>
                                </a:lnTo>
                                <a:lnTo>
                                  <a:pt x="3149015" y="2080044"/>
                                </a:lnTo>
                                <a:lnTo>
                                  <a:pt x="3147517" y="2081364"/>
                                </a:lnTo>
                                <a:lnTo>
                                  <a:pt x="3146501" y="2083066"/>
                                </a:lnTo>
                                <a:lnTo>
                                  <a:pt x="3146437" y="2083346"/>
                                </a:lnTo>
                                <a:lnTo>
                                  <a:pt x="3146069" y="2085009"/>
                                </a:lnTo>
                                <a:lnTo>
                                  <a:pt x="3146082" y="2085225"/>
                                </a:lnTo>
                                <a:lnTo>
                                  <a:pt x="3146260" y="2086991"/>
                                </a:lnTo>
                                <a:lnTo>
                                  <a:pt x="3147034" y="2088807"/>
                                </a:lnTo>
                                <a:lnTo>
                                  <a:pt x="3200019" y="2172563"/>
                                </a:lnTo>
                                <a:lnTo>
                                  <a:pt x="3206648" y="2160193"/>
                                </a:lnTo>
                                <a:lnTo>
                                  <a:pt x="3246844" y="2085225"/>
                                </a:lnTo>
                                <a:lnTo>
                                  <a:pt x="3246907" y="2085009"/>
                                </a:lnTo>
                                <a:lnTo>
                                  <a:pt x="3247504" y="2083346"/>
                                </a:lnTo>
                                <a:lnTo>
                                  <a:pt x="3247542" y="2081364"/>
                                </a:lnTo>
                                <a:close/>
                              </a:path>
                            </a:pathLst>
                          </a:custGeom>
                          <a:solidFill>
                            <a:srgbClr val="000000"/>
                          </a:solidFill>
                        </wps:spPr>
                        <wps:bodyPr wrap="square" lIns="0" tIns="0" rIns="0" bIns="0" rtlCol="0">
                          <a:noAutofit/>
                        </wps:bodyPr>
                      </wps:wsp>
                    </wpg:wgp>
                  </a:graphicData>
                </a:graphic>
              </wp:anchor>
            </w:drawing>
          </mc:Choice>
          <mc:Fallback>
            <w:pict>
              <v:group id="_x0000_s1026" o:spid="_x0000_s1026" o:spt="203" style="position:absolute;left:0pt;margin-left:52.6pt;margin-top:8.25pt;height:274.1pt;width:459.1pt;mso-position-horizontal-relative:page;mso-wrap-distance-left:0pt;mso-wrap-distance-right:0pt;z-index:-251637760;mso-width-relative:page;mso-height-relative:page;" coordsize="6410960,4632325" wrapcoords="0 0 0 21513 21548 21513 21548 0 0 0" o:gfxdata="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">
                <o:lock v:ext="edit" aspectratio="f"/>
                <v:shape id="Image 9" o:spid="_x0000_s1026" o:spt="75" type="#_x0000_t75" style="position:absolute;left:42771;top:42772;height:4488468;width:6350097;" filled="f" o:preferrelative="t" stroked="f" coordsize="21600,21600" o:gfxdata="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mO+EL4A&#10;AADaAAAADwAAAAAAAAABACAAAAAiAAAAZHJzL2Rvd25yZXYueG1sUEsBAhQAFAAAAAgAh07iQDMv&#10;BZ47AAAAOQAAABAAAAAAAAAAAQAgAAAADQEAAGRycy9zaGFwZXhtbC54bWxQSwUGAAAAAAYABgBb&#10;AQAAtwMAAAAA&#10;">
                  <v:fill on="f" focussize="0,0"/>
                  <v:stroke on="f"/>
                  <v:imagedata r:id="rId11" o:title=""/>
                  <o:lock v:ext="edit" aspectratio="f"/>
                </v:shape>
                <v:shape id="Graphic 10" o:spid="_x0000_s1026" o:spt="100" style="position:absolute;left:0;top:0;height:4632325;width:6410960;" fillcolor="#000000" filled="t" stroked="f" coordsize="6410960,4632325" o:gfxdata="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2Rj6/&#10;AAAA2wAAAA8AAAAAAAAAAQAgAAAAIgAAAGRycy9kb3ducmV2LnhtbFBLAQIUABQAAAAIAIdO4kAz&#10;LwWeOwAAADkAAAAQAAAAAAAAAAEAIAAAAA4BAABkcnMvc2hhcGV4bWwueG1sUEsFBgAAAAAGAAYA&#10;WwEAALgDAAAAAA==&#10;" path="m6405943,4632198l4762,4632198,3289,4631969,1968,4631283,914,4630229,228,4628908,0,4627435,0,4762,4762,0,6405943,0,6410706,4762,9525,4762,4762,9524,9525,9524,9525,4622673,4762,4622673,9525,4627435,6410706,4627435,6410477,4628908,6409791,4630229,6408737,4631283,6407416,4631969,6405943,4632198xem9525,9524l4762,9524,9525,4762,9525,9524xem6401181,9524l9525,9524,9525,4762,6401181,4762,6401181,9524xem6401181,4627435l6401181,4762,6405943,9524,6410706,9524,6410706,4622673,6405943,4622673,6401181,4627435xem6410706,9524l6405943,9524,6401181,4762,6410706,4762,6410706,9524xem9525,4627435l4762,4622673,9525,4622673,9525,4627435xem6401181,4627435l9525,4627435,9525,4622673,6401181,4622673,6401181,4627435xem6410706,4627435l6401181,4627435,6405943,4622673,6410706,4622673,6410706,4627435xe">
                  <v:fill on="t" focussize="0,0"/>
                  <v:stroke on="f"/>
                  <v:imagedata o:title=""/>
                  <o:lock v:ext="edit" aspectratio="f"/>
                  <v:textbox inset="0mm,0mm,0mm,0mm"/>
                </v:shape>
                <v:shape id="Graphic 11" o:spid="_x0000_s1026" o:spt="100" style="position:absolute;left:1927606;top:684047;height:2172970;width:3248025;" fillcolor="#000000" filled="t" stroked="f" coordsize="3248025,2172970" o:gfxdata="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VyD6a5AAAA2wAA&#10;AA8AAAAAAAAAAQAgAAAAIgAAAGRycy9kb3ducmV2LnhtbFBLAQIUABQAAAAIAIdO4kAzLwWeOwAA&#10;ADkAAAAQAAAAAAAAAAEAIAAAAAgBAABkcnMvc2hhcGV4bWwueG1sUEsFBgAAAAAGAAYAWwEAALID&#10;AAAAAA==&#10;" path="m2340864,221843l2338743,221691,2242020,214706,2240038,214871,2238210,215646,2236711,216954,2235682,218655,2235225,220586,2235327,221843,2305647,232041,0,1362951,5588,1374355,2311260,243446,2275421,297345,2274595,299148,2274366,301117,2274760,303072,2275738,304800,2277199,306146,2279002,306971,2280970,307200,2282926,306806,2284653,305841,2286000,304368,2340864,221843xem3247542,2081364l3246971,2079459,3245828,2077821,3244075,2076500,3243884,2076500,3242259,2075929,3240392,2075929,3238487,2076500,3236849,2077643,3235655,2079218,3205061,2136279,3128264,0,3115564,457,3192373,2136737,3157778,2082025,3156458,2080526,3154667,2079459,3154527,2079459,3152813,2079078,3151251,2079218,3150908,2079218,3149015,2080044,3147517,2081364,3146501,2083066,3146437,2083346,3146069,2085009,3146082,2085225,3146260,2086991,3147034,2088807,3200019,2172563,3206648,2160193,3246844,2085225,3246907,2085009,3247504,2083346,3247542,2081364xe">
                  <v:fill on="t" focussize="0,0"/>
                  <v:stroke on="f"/>
                  <v:imagedata o:title=""/>
                  <o:lock v:ext="edit" aspectratio="f"/>
                  <v:textbox inset="0mm,0mm,0mm,0mm"/>
                </v:shape>
                <w10:wrap type="through"/>
              </v:group>
            </w:pict>
          </mc:Fallback>
        </mc:AlternateContent>
      </w:r>
    </w:p>
    <w:p w14:paraId="31E35A2B">
      <w:pPr>
        <w:pStyle w:val="12"/>
        <w:spacing w:line="237" w:lineRule="auto"/>
        <w:ind w:left="2851" w:right="3613" w:hanging="22"/>
        <w:rPr>
          <w:rFonts w:hint="default"/>
          <w:b/>
          <w:lang w:val="en-IN"/>
        </w:rPr>
      </w:pPr>
    </w:p>
    <w:p w14:paraId="3822A4E6">
      <w:pPr>
        <w:pStyle w:val="12"/>
        <w:spacing w:line="237" w:lineRule="auto"/>
        <w:ind w:left="2851" w:right="3613" w:hanging="22"/>
        <w:rPr>
          <w:rFonts w:hint="default"/>
          <w:b/>
          <w:lang w:val="en-IN"/>
        </w:rPr>
      </w:pPr>
    </w:p>
    <w:p w14:paraId="22703223">
      <w:pPr>
        <w:pStyle w:val="12"/>
        <w:spacing w:line="237" w:lineRule="auto"/>
        <w:ind w:left="2851" w:right="3613" w:hanging="22"/>
        <w:rPr>
          <w:rFonts w:hint="default"/>
          <w:b/>
          <w:lang w:val="en-IN"/>
        </w:rPr>
      </w:pPr>
    </w:p>
    <w:p w14:paraId="6BE9D18F">
      <w:pPr>
        <w:pStyle w:val="12"/>
        <w:spacing w:line="237" w:lineRule="auto"/>
        <w:ind w:left="2851" w:right="3613" w:hanging="22"/>
        <w:rPr>
          <w:rFonts w:hint="default"/>
          <w:b/>
          <w:lang w:val="en-IN"/>
        </w:rPr>
      </w:pPr>
    </w:p>
    <w:p w14:paraId="41609562">
      <w:pPr>
        <w:pStyle w:val="12"/>
        <w:spacing w:line="237" w:lineRule="auto"/>
        <w:ind w:left="2851" w:right="3613" w:hanging="22"/>
        <w:rPr>
          <w:rFonts w:hint="default"/>
          <w:b/>
          <w:lang w:val="en-IN"/>
        </w:rPr>
      </w:pPr>
    </w:p>
    <w:p w14:paraId="3EAA29A9">
      <w:pPr>
        <w:pStyle w:val="12"/>
        <w:spacing w:line="237" w:lineRule="auto"/>
        <w:ind w:left="2851" w:right="3613" w:hanging="22"/>
        <w:rPr>
          <w:rFonts w:hint="default"/>
          <w:b/>
          <w:lang w:val="en-IN"/>
        </w:rPr>
      </w:pPr>
    </w:p>
    <w:p w14:paraId="14A2DA48">
      <w:pPr>
        <w:pStyle w:val="12"/>
        <w:spacing w:line="237" w:lineRule="auto"/>
        <w:ind w:left="2851" w:right="3613" w:hanging="22"/>
        <w:rPr>
          <w:rFonts w:hint="default"/>
          <w:b/>
          <w:lang w:val="en-IN"/>
        </w:rPr>
      </w:pPr>
    </w:p>
    <w:p w14:paraId="0A620A71">
      <w:pPr>
        <w:pStyle w:val="12"/>
        <w:spacing w:line="237" w:lineRule="auto"/>
        <w:ind w:left="2851" w:right="3613" w:hanging="22"/>
        <w:rPr>
          <w:rFonts w:hint="default"/>
          <w:b/>
          <w:lang w:val="en-IN"/>
        </w:rPr>
      </w:pPr>
    </w:p>
    <w:p w14:paraId="6340D615">
      <w:pPr>
        <w:pStyle w:val="12"/>
        <w:spacing w:line="237" w:lineRule="auto"/>
        <w:ind w:left="2851" w:right="3613" w:hanging="22"/>
        <w:rPr>
          <w:rFonts w:hint="default"/>
          <w:b/>
          <w:lang w:val="en-IN"/>
        </w:rPr>
      </w:pPr>
    </w:p>
    <w:p w14:paraId="04538115">
      <w:pPr>
        <w:pStyle w:val="12"/>
        <w:spacing w:line="237" w:lineRule="auto"/>
        <w:ind w:left="2851" w:right="3613" w:hanging="22"/>
        <w:rPr>
          <w:rFonts w:hint="default"/>
          <w:b/>
          <w:lang w:val="en-IN"/>
        </w:rPr>
      </w:pPr>
    </w:p>
    <w:p w14:paraId="577DD6E2">
      <w:pPr>
        <w:pStyle w:val="12"/>
        <w:spacing w:line="237" w:lineRule="auto"/>
        <w:ind w:left="2851" w:right="3613" w:hanging="22"/>
        <w:rPr>
          <w:rFonts w:hint="default"/>
          <w:b/>
          <w:lang w:val="en-IN"/>
        </w:rPr>
      </w:pPr>
    </w:p>
    <w:p w14:paraId="0AA1E09E">
      <w:pPr>
        <w:pStyle w:val="12"/>
        <w:spacing w:line="237" w:lineRule="auto"/>
        <w:ind w:left="2851" w:right="3613" w:hanging="22"/>
        <w:rPr>
          <w:rFonts w:hint="default"/>
          <w:b/>
          <w:lang w:val="en-IN"/>
        </w:rPr>
      </w:pPr>
    </w:p>
    <w:p w14:paraId="1C4F238E">
      <w:pPr>
        <w:pStyle w:val="12"/>
        <w:spacing w:line="237" w:lineRule="auto"/>
        <w:ind w:left="2851" w:right="3613" w:hanging="22"/>
        <w:rPr>
          <w:rFonts w:hint="default"/>
          <w:b/>
          <w:lang w:val="en-IN"/>
        </w:rPr>
      </w:pPr>
    </w:p>
    <w:p w14:paraId="2218DE8E">
      <w:pPr>
        <w:pStyle w:val="12"/>
        <w:spacing w:line="237" w:lineRule="auto"/>
        <w:ind w:left="2851" w:right="3613" w:hanging="22"/>
        <w:rPr>
          <w:rFonts w:hint="default"/>
          <w:b/>
          <w:lang w:val="en-IN"/>
        </w:rPr>
      </w:pPr>
    </w:p>
    <w:p w14:paraId="0A5F2DAE">
      <w:pPr>
        <w:pStyle w:val="12"/>
        <w:spacing w:line="237" w:lineRule="auto"/>
        <w:ind w:left="2851" w:right="3613" w:hanging="22"/>
        <w:rPr>
          <w:rFonts w:hint="default"/>
          <w:b/>
          <w:lang w:val="en-IN"/>
        </w:rPr>
      </w:pPr>
    </w:p>
    <w:p w14:paraId="0407986C">
      <w:pPr>
        <w:pStyle w:val="12"/>
        <w:spacing w:line="237" w:lineRule="auto"/>
        <w:ind w:left="2851" w:right="3613" w:hanging="22"/>
        <w:jc w:val="both"/>
      </w:pPr>
      <w:r>
        <w:rPr>
          <w:rFonts w:hint="default"/>
          <w:b/>
          <w:lang w:val="en-IN"/>
        </w:rPr>
        <w:t>Fig no</w:t>
      </w:r>
      <w:r>
        <w:rPr>
          <w:b/>
          <w:spacing w:val="-6"/>
        </w:rPr>
        <w:t xml:space="preserve"> </w:t>
      </w:r>
      <w:r>
        <w:rPr>
          <w:b/>
        </w:rPr>
        <w:t>-</w:t>
      </w:r>
      <w:r>
        <w:rPr>
          <w:b/>
          <w:spacing w:val="-5"/>
        </w:rPr>
        <w:t xml:space="preserve"> </w:t>
      </w:r>
      <w:r>
        <w:rPr>
          <w:b/>
        </w:rPr>
        <w:t>2:</w:t>
      </w:r>
      <w:r>
        <w:rPr>
          <w:b/>
          <w:spacing w:val="-3"/>
        </w:rPr>
        <w:t xml:space="preserve"> </w:t>
      </w:r>
      <w:r>
        <w:t>Location</w:t>
      </w:r>
      <w:r>
        <w:rPr>
          <w:spacing w:val="-5"/>
        </w:rPr>
        <w:t xml:space="preserve"> </w:t>
      </w:r>
      <w:r>
        <w:t>of</w:t>
      </w:r>
      <w:r>
        <w:rPr>
          <w:spacing w:val="-5"/>
        </w:rPr>
        <w:t xml:space="preserve"> </w:t>
      </w:r>
      <w:r>
        <w:t>the</w:t>
      </w:r>
      <w:r>
        <w:rPr>
          <w:spacing w:val="-5"/>
        </w:rPr>
        <w:t xml:space="preserve"> </w:t>
      </w:r>
      <w:r>
        <w:t>study</w:t>
      </w:r>
      <w:r>
        <w:rPr>
          <w:spacing w:val="-4"/>
        </w:rPr>
        <w:t xml:space="preserve"> </w:t>
      </w:r>
      <w:r>
        <w:t>area</w:t>
      </w:r>
      <w:r>
        <w:rPr>
          <w:spacing w:val="-3"/>
        </w:rPr>
        <w:t xml:space="preserve"> </w:t>
      </w:r>
      <w:r>
        <w:t>of</w:t>
      </w:r>
      <w:r>
        <w:rPr>
          <w:spacing w:val="-5"/>
        </w:rPr>
        <w:t xml:space="preserve"> </w:t>
      </w:r>
      <w:r>
        <w:t>Dindo- Belkurta-Basera Graphite</w:t>
      </w:r>
      <w:r>
        <w:rPr>
          <w:spacing w:val="-2"/>
        </w:rPr>
        <w:t xml:space="preserve"> </w:t>
      </w:r>
      <w:r>
        <w:t>Block,</w:t>
      </w:r>
      <w:r>
        <w:rPr>
          <w:spacing w:val="2"/>
        </w:rPr>
        <w:t xml:space="preserve"> </w:t>
      </w:r>
      <w:r>
        <w:rPr>
          <w:spacing w:val="-2"/>
        </w:rPr>
        <w:t>Chhattisgarh</w:t>
      </w:r>
    </w:p>
    <w:p w14:paraId="794BA65B">
      <w:pPr>
        <w:pStyle w:val="12"/>
        <w:spacing w:after="0" w:line="237" w:lineRule="auto"/>
        <w:jc w:val="both"/>
        <w:sectPr>
          <w:pgSz w:w="11920" w:h="16840"/>
          <w:pgMar w:top="1220" w:right="283" w:bottom="640" w:left="708" w:header="673" w:footer="448" w:gutter="0"/>
          <w:cols w:space="720" w:num="1"/>
        </w:sectPr>
      </w:pPr>
    </w:p>
    <w:p w14:paraId="0596E9AB">
      <w:pPr>
        <w:pStyle w:val="12"/>
        <w:spacing w:before="171"/>
        <w:rPr>
          <w:sz w:val="28"/>
        </w:rPr>
      </w:pPr>
    </w:p>
    <w:p w14:paraId="6CCA5579">
      <w:pPr>
        <w:pStyle w:val="5"/>
        <w:numPr>
          <w:ilvl w:val="1"/>
          <w:numId w:val="3"/>
        </w:numPr>
        <w:tabs>
          <w:tab w:val="left" w:pos="974"/>
        </w:tabs>
        <w:spacing w:before="0" w:after="0" w:line="240" w:lineRule="auto"/>
        <w:ind w:left="974" w:right="0" w:hanging="487"/>
        <w:jc w:val="left"/>
      </w:pPr>
      <w:bookmarkStart w:id="6" w:name="3.3. PHYSIOGRAPHY AND DRAINAGE"/>
      <w:bookmarkEnd w:id="6"/>
      <w:r>
        <w:t>P</w:t>
      </w:r>
      <w:r>
        <w:rPr>
          <w:rFonts w:hint="default"/>
          <w:lang w:val="en-IN"/>
        </w:rPr>
        <w:t xml:space="preserve">hysiography and drainage </w:t>
      </w:r>
    </w:p>
    <w:p w14:paraId="66E03340">
      <w:pPr>
        <w:pStyle w:val="12"/>
        <w:spacing w:before="301" w:line="360" w:lineRule="auto"/>
        <w:ind w:left="487" w:right="1169"/>
        <w:jc w:val="both"/>
      </w:pPr>
      <w:r>
        <w:t>Most of the mapped area of the terrain is hilly and undulating with shallow valley plains around the village areas. In the central part of the area, the hills are trending almost E-W and the maximum elevation is 550 m above the mean sea level located to the south-eastern part around Basera village. The average RL of the flat area is 415 m above the mean sea level. The area has a general easterly slope with various small nalas. Kursa Nadi and Lothia Nala are amongst the main which are flowing towards northeast and southeast direction respectively through the jungle of open scrub.</w:t>
      </w:r>
    </w:p>
    <w:p w14:paraId="1CC72169">
      <w:pPr>
        <w:pStyle w:val="5"/>
        <w:numPr>
          <w:ilvl w:val="1"/>
          <w:numId w:val="3"/>
        </w:numPr>
        <w:tabs>
          <w:tab w:val="left" w:pos="974"/>
        </w:tabs>
        <w:spacing w:before="130" w:after="0" w:line="240" w:lineRule="auto"/>
        <w:ind w:left="974" w:right="0" w:hanging="487"/>
        <w:jc w:val="left"/>
      </w:pPr>
      <w:bookmarkStart w:id="7" w:name="3.4. CLIMATE"/>
      <w:bookmarkEnd w:id="7"/>
      <w:r>
        <w:rPr>
          <w:spacing w:val="-2"/>
        </w:rPr>
        <w:t>C</w:t>
      </w:r>
      <w:r>
        <w:rPr>
          <w:rFonts w:hint="default"/>
          <w:spacing w:val="-2"/>
          <w:lang w:val="en-IN"/>
        </w:rPr>
        <w:t>limate</w:t>
      </w:r>
    </w:p>
    <w:p w14:paraId="30FE327F">
      <w:pPr>
        <w:pStyle w:val="12"/>
        <w:spacing w:before="303" w:line="360" w:lineRule="auto"/>
        <w:ind w:left="487" w:right="1171"/>
        <w:jc w:val="both"/>
      </w:pPr>
      <w:r>
        <w:t>The area suffers extreme climatic condition with hot summer and cold winter. The highest temperature reaches up to 45°C in the month of May and lowest temperature goes to 5° in winter. Southwest monsoon is confined to the months from July to September with an average of about 150 cm.</w:t>
      </w:r>
    </w:p>
    <w:p w14:paraId="716F2DD9">
      <w:pPr>
        <w:pStyle w:val="5"/>
        <w:numPr>
          <w:ilvl w:val="1"/>
          <w:numId w:val="3"/>
        </w:numPr>
        <w:tabs>
          <w:tab w:val="left" w:pos="974"/>
        </w:tabs>
        <w:spacing w:before="128" w:after="0" w:line="240" w:lineRule="auto"/>
        <w:ind w:left="974" w:right="0" w:hanging="487"/>
        <w:jc w:val="left"/>
      </w:pPr>
      <w:bookmarkStart w:id="8" w:name="3.5. FLORA AND FAUNA"/>
      <w:bookmarkEnd w:id="8"/>
      <w:r>
        <w:t>F</w:t>
      </w:r>
      <w:r>
        <w:rPr>
          <w:rFonts w:hint="default"/>
          <w:lang w:val="en-IN"/>
        </w:rPr>
        <w:t>lora</w:t>
      </w:r>
      <w:r>
        <w:rPr>
          <w:spacing w:val="-16"/>
        </w:rPr>
        <w:t xml:space="preserve"> </w:t>
      </w:r>
      <w:r>
        <w:rPr>
          <w:rFonts w:hint="default"/>
          <w:lang w:val="en-IN"/>
        </w:rPr>
        <w:t>and</w:t>
      </w:r>
      <w:r>
        <w:rPr>
          <w:spacing w:val="-15"/>
        </w:rPr>
        <w:t xml:space="preserve"> </w:t>
      </w:r>
      <w:r>
        <w:rPr>
          <w:rFonts w:hint="default"/>
          <w:spacing w:val="-2"/>
          <w:lang w:val="en-IN"/>
        </w:rPr>
        <w:t>fauna</w:t>
      </w:r>
    </w:p>
    <w:p w14:paraId="4F2C76A9">
      <w:pPr>
        <w:pStyle w:val="12"/>
        <w:spacing w:before="301" w:line="360" w:lineRule="auto"/>
        <w:ind w:left="487" w:right="1173"/>
        <w:jc w:val="both"/>
      </w:pPr>
      <w:r>
        <w:t>Out of the 54.4 sq. km (5440 ha) area, 38.0 sq. km (3800 ha) area is covered with dense forest</w:t>
      </w:r>
      <w:r>
        <w:rPr>
          <w:spacing w:val="40"/>
        </w:rPr>
        <w:t xml:space="preserve"> </w:t>
      </w:r>
      <w:r>
        <w:t>of Dindo-Belkurta forest range which is defined as reserved forest. Recorded plants are mainly Sal (</w:t>
      </w:r>
      <w:r>
        <w:rPr>
          <w:i/>
          <w:iCs/>
          <w:u w:val="thick"/>
        </w:rPr>
        <w:t>Shorea robusta</w:t>
      </w:r>
      <w:r>
        <w:t>), Segun (</w:t>
      </w:r>
      <w:r>
        <w:rPr>
          <w:i/>
          <w:iCs/>
          <w:u w:val="thick"/>
        </w:rPr>
        <w:t>Tectona grandis</w:t>
      </w:r>
      <w:r>
        <w:t>), Saja (</w:t>
      </w:r>
      <w:r>
        <w:rPr>
          <w:i/>
          <w:iCs/>
          <w:u w:val="thick"/>
        </w:rPr>
        <w:t>Terminalia Alata</w:t>
      </w:r>
      <w:r>
        <w:t>), Seedha (</w:t>
      </w:r>
      <w:r>
        <w:rPr>
          <w:i/>
          <w:iCs/>
          <w:u w:val="thick"/>
        </w:rPr>
        <w:t>Aegostromia</w:t>
      </w:r>
      <w:r>
        <w:rPr>
          <w:i/>
          <w:iCs/>
        </w:rPr>
        <w:t xml:space="preserve"> </w:t>
      </w:r>
      <w:r>
        <w:rPr>
          <w:i/>
          <w:iCs/>
          <w:u w:val="thick"/>
        </w:rPr>
        <w:t>parviflora</w:t>
      </w:r>
      <w:r>
        <w:t>), Tendu (</w:t>
      </w:r>
      <w:r>
        <w:rPr>
          <w:i/>
          <w:iCs/>
          <w:u w:val="thick"/>
        </w:rPr>
        <w:t>Diaspyros melanoxylon</w:t>
      </w:r>
      <w:r>
        <w:t>), Khair (</w:t>
      </w:r>
      <w:r>
        <w:rPr>
          <w:i/>
          <w:iCs/>
          <w:u w:val="thick"/>
        </w:rPr>
        <w:t>Acacia catechu</w:t>
      </w:r>
      <w:r>
        <w:t>), Mohua (</w:t>
      </w:r>
      <w:r>
        <w:rPr>
          <w:i/>
          <w:iCs/>
          <w:u w:val="thick"/>
        </w:rPr>
        <w:t>Madhuca</w:t>
      </w:r>
      <w:r>
        <w:rPr>
          <w:i/>
          <w:iCs/>
        </w:rPr>
        <w:t xml:space="preserve"> </w:t>
      </w:r>
      <w:r>
        <w:rPr>
          <w:i/>
          <w:iCs/>
          <w:u w:val="thick"/>
        </w:rPr>
        <w:t>langifolia</w:t>
      </w:r>
      <w:r>
        <w:t>) and Bamboo (</w:t>
      </w:r>
      <w:r>
        <w:rPr>
          <w:i/>
          <w:iCs/>
          <w:u w:val="thick"/>
        </w:rPr>
        <w:t>Bambusa vulgaris</w:t>
      </w:r>
      <w:r>
        <w:t>).</w:t>
      </w:r>
    </w:p>
    <w:p w14:paraId="4292BD1A">
      <w:pPr>
        <w:pStyle w:val="12"/>
        <w:spacing w:before="2" w:line="360" w:lineRule="auto"/>
        <w:ind w:left="487" w:right="1173"/>
        <w:jc w:val="both"/>
      </w:pPr>
      <w:r>
        <w:t>The wild animals of these forest are include bear, leopard, tiger, monkeys and a variety of birds and snakes apart from insects.</w:t>
      </w:r>
    </w:p>
    <w:p w14:paraId="7C14D6B9">
      <w:pPr>
        <w:pStyle w:val="6"/>
        <w:numPr>
          <w:ilvl w:val="1"/>
          <w:numId w:val="3"/>
        </w:numPr>
        <w:tabs>
          <w:tab w:val="left" w:pos="974"/>
        </w:tabs>
        <w:spacing w:before="128" w:after="0" w:line="240" w:lineRule="auto"/>
        <w:ind w:left="974" w:right="0" w:hanging="487"/>
        <w:jc w:val="both"/>
      </w:pPr>
      <w:bookmarkStart w:id="9" w:name="3.6. Culture"/>
      <w:bookmarkEnd w:id="9"/>
      <w:r>
        <w:rPr>
          <w:spacing w:val="-2"/>
        </w:rPr>
        <w:t>Culture</w:t>
      </w:r>
    </w:p>
    <w:p w14:paraId="0C13C62B">
      <w:pPr>
        <w:pStyle w:val="12"/>
        <w:spacing w:before="301" w:line="360" w:lineRule="auto"/>
        <w:ind w:left="487" w:right="1170"/>
        <w:jc w:val="both"/>
      </w:pPr>
      <w:r>
        <w:t>The inhabitants of the area mainly belong to tribal group of Surguja District. Agriculture is the main</w:t>
      </w:r>
      <w:r>
        <w:rPr>
          <w:spacing w:val="-3"/>
        </w:rPr>
        <w:t xml:space="preserve"> </w:t>
      </w:r>
      <w:r>
        <w:t>occupation</w:t>
      </w:r>
      <w:r>
        <w:rPr>
          <w:spacing w:val="-3"/>
        </w:rPr>
        <w:t xml:space="preserve"> </w:t>
      </w:r>
      <w:r>
        <w:t>for</w:t>
      </w:r>
      <w:r>
        <w:rPr>
          <w:spacing w:val="-3"/>
        </w:rPr>
        <w:t xml:space="preserve"> </w:t>
      </w:r>
      <w:r>
        <w:t>them.</w:t>
      </w:r>
      <w:r>
        <w:rPr>
          <w:spacing w:val="-1"/>
        </w:rPr>
        <w:t xml:space="preserve"> </w:t>
      </w:r>
      <w:r>
        <w:t>Their</w:t>
      </w:r>
      <w:r>
        <w:rPr>
          <w:spacing w:val="-2"/>
        </w:rPr>
        <w:t xml:space="preserve"> </w:t>
      </w:r>
      <w:r>
        <w:t>livelihood</w:t>
      </w:r>
      <w:r>
        <w:rPr>
          <w:spacing w:val="-4"/>
        </w:rPr>
        <w:t xml:space="preserve"> </w:t>
      </w:r>
      <w:r>
        <w:t>to</w:t>
      </w:r>
      <w:r>
        <w:rPr>
          <w:spacing w:val="-1"/>
        </w:rPr>
        <w:t xml:space="preserve"> </w:t>
      </w:r>
      <w:r>
        <w:t>some</w:t>
      </w:r>
      <w:r>
        <w:rPr>
          <w:spacing w:val="-4"/>
        </w:rPr>
        <w:t xml:space="preserve"> </w:t>
      </w:r>
      <w:r>
        <w:t>extent</w:t>
      </w:r>
      <w:r>
        <w:rPr>
          <w:spacing w:val="-2"/>
        </w:rPr>
        <w:t xml:space="preserve"> </w:t>
      </w:r>
      <w:r>
        <w:t>depends</w:t>
      </w:r>
      <w:r>
        <w:rPr>
          <w:spacing w:val="-3"/>
        </w:rPr>
        <w:t xml:space="preserve"> </w:t>
      </w:r>
      <w:r>
        <w:t>upon</w:t>
      </w:r>
      <w:r>
        <w:rPr>
          <w:spacing w:val="-3"/>
        </w:rPr>
        <w:t xml:space="preserve"> </w:t>
      </w:r>
      <w:r>
        <w:t>the</w:t>
      </w:r>
      <w:r>
        <w:rPr>
          <w:spacing w:val="-2"/>
        </w:rPr>
        <w:t xml:space="preserve"> </w:t>
      </w:r>
      <w:r>
        <w:t>forest products</w:t>
      </w:r>
      <w:r>
        <w:rPr>
          <w:spacing w:val="-6"/>
        </w:rPr>
        <w:t xml:space="preserve"> </w:t>
      </w:r>
      <w:r>
        <w:t>like mahua, tendu leaves, sal seeds and bamboos etc.</w:t>
      </w:r>
    </w:p>
    <w:p w14:paraId="6E32F920">
      <w:pPr>
        <w:pStyle w:val="12"/>
        <w:spacing w:after="0" w:line="360" w:lineRule="auto"/>
        <w:jc w:val="both"/>
        <w:sectPr>
          <w:pgSz w:w="11920" w:h="16840"/>
          <w:pgMar w:top="1220" w:right="283" w:bottom="640" w:left="708" w:header="673" w:footer="448" w:gutter="0"/>
          <w:cols w:space="720" w:num="1"/>
        </w:sectPr>
      </w:pPr>
    </w:p>
    <w:p w14:paraId="06FA83EB">
      <w:pPr>
        <w:pStyle w:val="12"/>
        <w:rPr>
          <w:sz w:val="28"/>
        </w:rPr>
      </w:pPr>
    </w:p>
    <w:p w14:paraId="6ED448A9">
      <w:pPr>
        <w:pStyle w:val="12"/>
        <w:rPr>
          <w:sz w:val="28"/>
        </w:rPr>
      </w:pPr>
    </w:p>
    <w:p w14:paraId="576585A0">
      <w:pPr>
        <w:pStyle w:val="12"/>
        <w:rPr>
          <w:sz w:val="28"/>
        </w:rPr>
      </w:pPr>
    </w:p>
    <w:p w14:paraId="1F547788">
      <w:pPr>
        <w:pStyle w:val="12"/>
        <w:spacing w:before="38"/>
        <w:rPr>
          <w:sz w:val="28"/>
        </w:rPr>
      </w:pPr>
    </w:p>
    <w:p w14:paraId="22FF88ED">
      <w:pPr>
        <w:pStyle w:val="16"/>
        <w:numPr>
          <w:ilvl w:val="1"/>
          <w:numId w:val="4"/>
        </w:numPr>
        <w:spacing w:before="0" w:after="0" w:line="240" w:lineRule="auto"/>
        <w:ind w:left="0" w:leftChars="0" w:right="0" w:firstLine="0" w:firstLineChars="0"/>
        <w:jc w:val="left"/>
        <w:rPr>
          <w:b/>
          <w:sz w:val="28"/>
        </w:rPr>
      </w:pPr>
      <w:bookmarkStart w:id="10" w:name="4.1. PREVIOUS WORK"/>
      <w:bookmarkEnd w:id="10"/>
      <w:r>
        <w:rPr>
          <w:rFonts w:hint="default"/>
          <w:b/>
          <w:sz w:val="28"/>
          <w:lang w:val="en-IN"/>
        </w:rPr>
        <w:t>Introduction</w:t>
      </w:r>
    </w:p>
    <w:p w14:paraId="6788EDA0">
      <w:pPr>
        <w:pStyle w:val="3"/>
        <w:spacing w:line="451" w:lineRule="auto"/>
        <w:ind w:left="282" w:right="4416" w:firstLine="396"/>
      </w:pPr>
      <w:r>
        <w:rPr>
          <w:b w:val="0"/>
        </w:rPr>
        <w:br w:type="column"/>
      </w:r>
      <w:r>
        <w:t>CHAPTER - 4 PREVIOUS</w:t>
      </w:r>
      <w:r>
        <w:rPr>
          <w:spacing w:val="-20"/>
        </w:rPr>
        <w:t xml:space="preserve"> </w:t>
      </w:r>
      <w:r>
        <w:t>WORK</w:t>
      </w:r>
    </w:p>
    <w:p w14:paraId="19A6B06A">
      <w:pPr>
        <w:pStyle w:val="3"/>
        <w:spacing w:after="0" w:line="451" w:lineRule="auto"/>
        <w:sectPr>
          <w:pgSz w:w="11920" w:h="16840"/>
          <w:pgMar w:top="1220" w:right="283" w:bottom="640" w:left="708" w:header="673" w:footer="448" w:gutter="0"/>
          <w:cols w:equalWidth="0" w:num="2">
            <w:col w:w="3408" w:space="40"/>
            <w:col w:w="7481"/>
          </w:cols>
        </w:sectPr>
      </w:pPr>
    </w:p>
    <w:p w14:paraId="580B6E57">
      <w:pPr>
        <w:pStyle w:val="12"/>
        <w:spacing w:before="181"/>
        <w:rPr>
          <w:b/>
        </w:rPr>
      </w:pPr>
    </w:p>
    <w:p w14:paraId="4E08B5C2">
      <w:pPr>
        <w:pStyle w:val="12"/>
        <w:spacing w:line="360" w:lineRule="auto"/>
        <w:ind w:left="487" w:right="1168"/>
        <w:jc w:val="both"/>
      </w:pPr>
      <w:r>
        <w:t>During the year of 1880, C. L. Greisbach mapped the Precambrian metamorphites and the Gondwana sediments in the northern part of Surguja district. After a long gap, in 1951 to 1952, Murthy studied the granite gneiss complex in the toposheet No.</w:t>
      </w:r>
      <w:r>
        <w:rPr>
          <w:spacing w:val="-13"/>
        </w:rPr>
        <w:t xml:space="preserve"> </w:t>
      </w:r>
      <w:r>
        <w:t>64M/01 and carried out the detailed petrological work. During the F.S.1991-92, Mishra and Kumar carried out Systematic Geological Mapping (1:50,000) around Dindo Ramchandrapur area in the toposheet No. 63P/08 and 64M/05. During their mapping, the authors had reported the presence of galena, sphalerite, and chalcopyrite at a few places around Oranga-Dhulangi area. During field season 1959-1960, Modak mapped the Precambrian rocks and Gondwana sediments in the Toposheet No. 64M/09. After that, Saha (1995-1996) worked on the preliminary exploration for base metal, manganese, and graphite in Oranga metamorphic belt in the Toposheet No. 63P/08 and 64M/05.</w:t>
      </w:r>
    </w:p>
    <w:p w14:paraId="715E9F09">
      <w:pPr>
        <w:pStyle w:val="12"/>
        <w:spacing w:before="142"/>
        <w:ind w:left="487"/>
        <w:jc w:val="both"/>
      </w:pPr>
      <w:r>
        <w:t>Mishra</w:t>
      </w:r>
      <w:r>
        <w:rPr>
          <w:spacing w:val="22"/>
        </w:rPr>
        <w:t xml:space="preserve"> </w:t>
      </w:r>
      <w:r>
        <w:t>and</w:t>
      </w:r>
      <w:r>
        <w:rPr>
          <w:spacing w:val="25"/>
        </w:rPr>
        <w:t xml:space="preserve"> </w:t>
      </w:r>
      <w:r>
        <w:t>Kumar</w:t>
      </w:r>
      <w:r>
        <w:rPr>
          <w:spacing w:val="27"/>
        </w:rPr>
        <w:t xml:space="preserve"> </w:t>
      </w:r>
      <w:r>
        <w:t>(1991-1992)</w:t>
      </w:r>
      <w:r>
        <w:rPr>
          <w:spacing w:val="24"/>
        </w:rPr>
        <w:t xml:space="preserve"> </w:t>
      </w:r>
      <w:r>
        <w:t>broadly</w:t>
      </w:r>
      <w:r>
        <w:rPr>
          <w:spacing w:val="25"/>
        </w:rPr>
        <w:t xml:space="preserve"> </w:t>
      </w:r>
      <w:r>
        <w:t>subdivided</w:t>
      </w:r>
      <w:r>
        <w:rPr>
          <w:spacing w:val="26"/>
        </w:rPr>
        <w:t xml:space="preserve"> </w:t>
      </w:r>
      <w:r>
        <w:t>the</w:t>
      </w:r>
      <w:r>
        <w:rPr>
          <w:spacing w:val="26"/>
        </w:rPr>
        <w:t xml:space="preserve"> </w:t>
      </w:r>
      <w:r>
        <w:t>rocks</w:t>
      </w:r>
      <w:r>
        <w:rPr>
          <w:spacing w:val="24"/>
        </w:rPr>
        <w:t xml:space="preserve"> </w:t>
      </w:r>
      <w:r>
        <w:t>of</w:t>
      </w:r>
      <w:r>
        <w:rPr>
          <w:spacing w:val="25"/>
        </w:rPr>
        <w:t xml:space="preserve"> </w:t>
      </w:r>
      <w:r>
        <w:t>this</w:t>
      </w:r>
      <w:r>
        <w:rPr>
          <w:spacing w:val="25"/>
        </w:rPr>
        <w:t xml:space="preserve"> </w:t>
      </w:r>
      <w:r>
        <w:t>area</w:t>
      </w:r>
      <w:r>
        <w:rPr>
          <w:spacing w:val="10"/>
        </w:rPr>
        <w:t xml:space="preserve"> </w:t>
      </w:r>
      <w:r>
        <w:t>into</w:t>
      </w:r>
      <w:r>
        <w:rPr>
          <w:spacing w:val="12"/>
        </w:rPr>
        <w:t xml:space="preserve"> </w:t>
      </w:r>
      <w:r>
        <w:t>three</w:t>
      </w:r>
      <w:r>
        <w:rPr>
          <w:spacing w:val="-1"/>
        </w:rPr>
        <w:t xml:space="preserve"> </w:t>
      </w:r>
      <w:r>
        <w:rPr>
          <w:spacing w:val="-2"/>
        </w:rPr>
        <w:t>groups.</w:t>
      </w:r>
    </w:p>
    <w:p w14:paraId="392B10C2">
      <w:pPr>
        <w:spacing w:before="139"/>
        <w:ind w:left="487" w:right="0" w:firstLine="0"/>
        <w:jc w:val="both"/>
        <w:rPr>
          <w:sz w:val="24"/>
        </w:rPr>
      </w:pPr>
      <w:r>
        <w:rPr>
          <w:b/>
          <w:sz w:val="24"/>
        </w:rPr>
        <w:t>Group-A:</w:t>
      </w:r>
      <w:r>
        <w:rPr>
          <w:b/>
          <w:spacing w:val="-1"/>
          <w:sz w:val="24"/>
        </w:rPr>
        <w:t xml:space="preserve"> </w:t>
      </w:r>
      <w:r>
        <w:rPr>
          <w:sz w:val="24"/>
        </w:rPr>
        <w:t>Older</w:t>
      </w:r>
      <w:r>
        <w:rPr>
          <w:spacing w:val="-2"/>
          <w:sz w:val="24"/>
        </w:rPr>
        <w:t xml:space="preserve"> </w:t>
      </w:r>
      <w:r>
        <w:rPr>
          <w:sz w:val="24"/>
        </w:rPr>
        <w:t>Metasedimentary</w:t>
      </w:r>
      <w:r>
        <w:rPr>
          <w:spacing w:val="2"/>
          <w:sz w:val="24"/>
        </w:rPr>
        <w:t xml:space="preserve"> </w:t>
      </w:r>
      <w:r>
        <w:rPr>
          <w:spacing w:val="-2"/>
          <w:sz w:val="24"/>
        </w:rPr>
        <w:t>rocks:</w:t>
      </w:r>
    </w:p>
    <w:p w14:paraId="5191F5D7">
      <w:pPr>
        <w:pStyle w:val="12"/>
        <w:spacing w:before="2"/>
      </w:pPr>
    </w:p>
    <w:p w14:paraId="7BFF91FF">
      <w:pPr>
        <w:pStyle w:val="16"/>
        <w:numPr>
          <w:ilvl w:val="2"/>
          <w:numId w:val="4"/>
        </w:numPr>
        <w:tabs>
          <w:tab w:val="left" w:pos="1653"/>
        </w:tabs>
        <w:spacing w:before="0" w:after="0" w:line="240" w:lineRule="auto"/>
        <w:ind w:left="1653" w:right="0" w:hanging="326"/>
        <w:jc w:val="left"/>
        <w:rPr>
          <w:sz w:val="24"/>
        </w:rPr>
      </w:pPr>
      <w:r>
        <w:rPr>
          <w:sz w:val="24"/>
        </w:rPr>
        <w:t>Massive and current</w:t>
      </w:r>
      <w:r>
        <w:rPr>
          <w:spacing w:val="4"/>
          <w:sz w:val="24"/>
        </w:rPr>
        <w:t xml:space="preserve"> </w:t>
      </w:r>
      <w:r>
        <w:rPr>
          <w:sz w:val="24"/>
        </w:rPr>
        <w:t>bedded</w:t>
      </w:r>
      <w:r>
        <w:rPr>
          <w:spacing w:val="-1"/>
          <w:sz w:val="24"/>
        </w:rPr>
        <w:t xml:space="preserve"> </w:t>
      </w:r>
      <w:r>
        <w:rPr>
          <w:sz w:val="24"/>
        </w:rPr>
        <w:t>quartzite</w:t>
      </w:r>
      <w:r>
        <w:rPr>
          <w:spacing w:val="2"/>
          <w:sz w:val="24"/>
        </w:rPr>
        <w:t xml:space="preserve"> </w:t>
      </w:r>
      <w:r>
        <w:rPr>
          <w:sz w:val="24"/>
        </w:rPr>
        <w:t>with</w:t>
      </w:r>
      <w:r>
        <w:rPr>
          <w:spacing w:val="2"/>
          <w:sz w:val="24"/>
        </w:rPr>
        <w:t xml:space="preserve"> </w:t>
      </w:r>
      <w:r>
        <w:rPr>
          <w:sz w:val="24"/>
        </w:rPr>
        <w:t>occasionalmeta-</w:t>
      </w:r>
      <w:r>
        <w:rPr>
          <w:spacing w:val="-2"/>
          <w:sz w:val="24"/>
        </w:rPr>
        <w:t>conglomerate.</w:t>
      </w:r>
    </w:p>
    <w:p w14:paraId="6C5ABCA2">
      <w:pPr>
        <w:pStyle w:val="16"/>
        <w:numPr>
          <w:ilvl w:val="2"/>
          <w:numId w:val="4"/>
        </w:numPr>
        <w:tabs>
          <w:tab w:val="left" w:pos="1664"/>
        </w:tabs>
        <w:spacing w:before="257" w:after="0" w:line="360" w:lineRule="auto"/>
        <w:ind w:left="1327" w:right="1166" w:firstLine="0"/>
        <w:jc w:val="left"/>
        <w:rPr>
          <w:sz w:val="24"/>
        </w:rPr>
      </w:pPr>
      <w:r>
        <w:rPr>
          <w:sz w:val="24"/>
        </w:rPr>
        <w:t>Quartz-mica-schist,</w:t>
      </w:r>
      <w:r>
        <w:rPr>
          <w:spacing w:val="29"/>
          <w:sz w:val="24"/>
        </w:rPr>
        <w:t xml:space="preserve"> </w:t>
      </w:r>
      <w:r>
        <w:rPr>
          <w:sz w:val="24"/>
        </w:rPr>
        <w:t>quartz-biotite-garnet-andalusia schist, and quartz-</w:t>
      </w:r>
      <w:r>
        <w:rPr>
          <w:spacing w:val="-32"/>
          <w:sz w:val="24"/>
        </w:rPr>
        <w:t xml:space="preserve"> </w:t>
      </w:r>
      <w:r>
        <w:rPr>
          <w:sz w:val="24"/>
        </w:rPr>
        <w:t>mica-garnet- staurolite-kayanite-fibrolite-cordierite (?) schist.</w:t>
      </w:r>
    </w:p>
    <w:p w14:paraId="3C530199">
      <w:pPr>
        <w:pStyle w:val="16"/>
        <w:numPr>
          <w:ilvl w:val="2"/>
          <w:numId w:val="4"/>
        </w:numPr>
        <w:tabs>
          <w:tab w:val="left" w:pos="1653"/>
        </w:tabs>
        <w:spacing w:before="0" w:after="0" w:line="240" w:lineRule="auto"/>
        <w:ind w:left="1653" w:right="0" w:hanging="326"/>
        <w:jc w:val="left"/>
        <w:rPr>
          <w:sz w:val="24"/>
        </w:rPr>
      </w:pPr>
      <w:r>
        <w:rPr>
          <w:sz w:val="24"/>
        </w:rPr>
        <w:t>Marble</w:t>
      </w:r>
      <w:r>
        <w:rPr>
          <w:spacing w:val="-5"/>
          <w:sz w:val="24"/>
        </w:rPr>
        <w:t xml:space="preserve"> </w:t>
      </w:r>
      <w:r>
        <w:rPr>
          <w:sz w:val="24"/>
        </w:rPr>
        <w:t>and</w:t>
      </w:r>
      <w:r>
        <w:rPr>
          <w:spacing w:val="-1"/>
          <w:sz w:val="24"/>
        </w:rPr>
        <w:t xml:space="preserve"> </w:t>
      </w:r>
      <w:r>
        <w:rPr>
          <w:sz w:val="24"/>
        </w:rPr>
        <w:t>calc-silicate</w:t>
      </w:r>
      <w:r>
        <w:rPr>
          <w:spacing w:val="-4"/>
          <w:sz w:val="24"/>
        </w:rPr>
        <w:t xml:space="preserve"> </w:t>
      </w:r>
      <w:r>
        <w:rPr>
          <w:spacing w:val="-2"/>
          <w:sz w:val="24"/>
        </w:rPr>
        <w:t>rocks.</w:t>
      </w:r>
    </w:p>
    <w:p w14:paraId="4464362B">
      <w:pPr>
        <w:pStyle w:val="12"/>
        <w:spacing w:before="2"/>
      </w:pPr>
    </w:p>
    <w:p w14:paraId="33CEE1E8">
      <w:pPr>
        <w:pStyle w:val="12"/>
        <w:spacing w:before="1" w:line="360" w:lineRule="auto"/>
        <w:ind w:left="487" w:right="1219"/>
        <w:jc w:val="both"/>
      </w:pPr>
      <w:r>
        <w:rPr>
          <w:b/>
        </w:rPr>
        <w:t xml:space="preserve">Group-B: </w:t>
      </w:r>
      <w:r>
        <w:t>Grey granite gneiss and migmatites with enclaves of meta-sedimentariesand</w:t>
      </w:r>
      <w:r>
        <w:rPr>
          <w:spacing w:val="-3"/>
        </w:rPr>
        <w:t xml:space="preserve"> </w:t>
      </w:r>
      <w:r>
        <w:t xml:space="preserve">meta- </w:t>
      </w:r>
      <w:r>
        <w:rPr>
          <w:spacing w:val="-2"/>
        </w:rPr>
        <w:t>basics.</w:t>
      </w:r>
    </w:p>
    <w:p w14:paraId="2E7DD5DD">
      <w:pPr>
        <w:pStyle w:val="12"/>
        <w:spacing w:before="120"/>
        <w:ind w:left="487"/>
        <w:jc w:val="both"/>
      </w:pPr>
      <w:r>
        <w:rPr>
          <w:b/>
        </w:rPr>
        <w:t>Group-C:</w:t>
      </w:r>
      <w:r>
        <w:rPr>
          <w:b/>
          <w:spacing w:val="6"/>
        </w:rPr>
        <w:t xml:space="preserve"> </w:t>
      </w:r>
      <w:r>
        <w:t>Younger</w:t>
      </w:r>
      <w:r>
        <w:rPr>
          <w:spacing w:val="9"/>
        </w:rPr>
        <w:t xml:space="preserve"> </w:t>
      </w:r>
      <w:r>
        <w:t>granitoids</w:t>
      </w:r>
      <w:r>
        <w:rPr>
          <w:spacing w:val="7"/>
        </w:rPr>
        <w:t xml:space="preserve"> </w:t>
      </w:r>
      <w:r>
        <w:t>and</w:t>
      </w:r>
      <w:r>
        <w:rPr>
          <w:spacing w:val="11"/>
        </w:rPr>
        <w:t xml:space="preserve"> </w:t>
      </w:r>
      <w:r>
        <w:t>alkali</w:t>
      </w:r>
      <w:r>
        <w:rPr>
          <w:spacing w:val="9"/>
        </w:rPr>
        <w:t xml:space="preserve"> </w:t>
      </w:r>
      <w:r>
        <w:t>granites</w:t>
      </w:r>
      <w:r>
        <w:rPr>
          <w:spacing w:val="8"/>
        </w:rPr>
        <w:t xml:space="preserve"> </w:t>
      </w:r>
      <w:r>
        <w:t>with</w:t>
      </w:r>
      <w:r>
        <w:rPr>
          <w:spacing w:val="7"/>
        </w:rPr>
        <w:t xml:space="preserve"> </w:t>
      </w:r>
      <w:r>
        <w:t>veins</w:t>
      </w:r>
      <w:r>
        <w:rPr>
          <w:spacing w:val="-3"/>
        </w:rPr>
        <w:t xml:space="preserve"> </w:t>
      </w:r>
      <w:r>
        <w:t>of</w:t>
      </w:r>
      <w:r>
        <w:rPr>
          <w:spacing w:val="-6"/>
        </w:rPr>
        <w:t xml:space="preserve"> </w:t>
      </w:r>
      <w:r>
        <w:t>pegmatite,</w:t>
      </w:r>
      <w:r>
        <w:rPr>
          <w:spacing w:val="-6"/>
        </w:rPr>
        <w:t xml:space="preserve"> </w:t>
      </w:r>
      <w:r>
        <w:t>syenite</w:t>
      </w:r>
      <w:r>
        <w:rPr>
          <w:spacing w:val="-6"/>
        </w:rPr>
        <w:t xml:space="preserve"> </w:t>
      </w:r>
      <w:r>
        <w:rPr>
          <w:spacing w:val="-2"/>
        </w:rPr>
        <w:t>andquartz.</w:t>
      </w:r>
    </w:p>
    <w:p w14:paraId="7CAAC451">
      <w:pPr>
        <w:pStyle w:val="12"/>
        <w:spacing w:before="257" w:line="360" w:lineRule="auto"/>
        <w:ind w:left="487" w:right="1165"/>
        <w:jc w:val="both"/>
      </w:pPr>
      <w:r>
        <w:t>As per Mishra and Kumar (1991-1992), the oldest group comprising the metasedimentary sequence and showing general east-west trend occur in</w:t>
      </w:r>
      <w:r>
        <w:rPr>
          <w:spacing w:val="40"/>
        </w:rPr>
        <w:t xml:space="preserve"> </w:t>
      </w:r>
      <w:r>
        <w:t>the central portion of the area occupies the core of a refolded anticline (?). Granitization of these metasediments resulted into the development of the granite gneiss-migmatite which occupies the major part the area. The granitization was possibly due to the partial melting of metasediments because of intense deformation</w:t>
      </w:r>
      <w:r>
        <w:rPr>
          <w:spacing w:val="-15"/>
        </w:rPr>
        <w:t xml:space="preserve"> </w:t>
      </w:r>
      <w:r>
        <w:t>during metamorphism. Enclaves of metasediments are frequently observed in the southern and northern parts of the area. The culmination of deformation and granitization is marked</w:t>
      </w:r>
      <w:r>
        <w:rPr>
          <w:spacing w:val="31"/>
        </w:rPr>
        <w:t xml:space="preserve"> </w:t>
      </w:r>
      <w:r>
        <w:t>by</w:t>
      </w:r>
      <w:r>
        <w:rPr>
          <w:spacing w:val="31"/>
        </w:rPr>
        <w:t xml:space="preserve"> </w:t>
      </w:r>
      <w:r>
        <w:t>diapiric</w:t>
      </w:r>
      <w:r>
        <w:rPr>
          <w:spacing w:val="30"/>
        </w:rPr>
        <w:t xml:space="preserve"> </w:t>
      </w:r>
      <w:r>
        <w:t>emplacement</w:t>
      </w:r>
      <w:r>
        <w:rPr>
          <w:spacing w:val="31"/>
        </w:rPr>
        <w:t xml:space="preserve"> </w:t>
      </w:r>
      <w:r>
        <w:t>of</w:t>
      </w:r>
      <w:r>
        <w:rPr>
          <w:spacing w:val="30"/>
        </w:rPr>
        <w:t xml:space="preserve"> </w:t>
      </w:r>
      <w:r>
        <w:t>granites</w:t>
      </w:r>
      <w:r>
        <w:rPr>
          <w:spacing w:val="29"/>
        </w:rPr>
        <w:t xml:space="preserve"> </w:t>
      </w:r>
      <w:r>
        <w:t>forming</w:t>
      </w:r>
      <w:r>
        <w:rPr>
          <w:spacing w:val="30"/>
        </w:rPr>
        <w:t xml:space="preserve"> </w:t>
      </w:r>
      <w:r>
        <w:t>domes</w:t>
      </w:r>
      <w:r>
        <w:rPr>
          <w:spacing w:val="31"/>
        </w:rPr>
        <w:t xml:space="preserve"> </w:t>
      </w:r>
      <w:r>
        <w:t>and</w:t>
      </w:r>
      <w:r>
        <w:rPr>
          <w:spacing w:val="30"/>
        </w:rPr>
        <w:t xml:space="preserve"> </w:t>
      </w:r>
      <w:r>
        <w:t>apophyses</w:t>
      </w:r>
      <w:r>
        <w:rPr>
          <w:spacing w:val="29"/>
        </w:rPr>
        <w:t xml:space="preserve"> </w:t>
      </w:r>
      <w:r>
        <w:t>within</w:t>
      </w:r>
      <w:r>
        <w:rPr>
          <w:spacing w:val="32"/>
        </w:rPr>
        <w:t xml:space="preserve"> </w:t>
      </w:r>
      <w:r>
        <w:t>the</w:t>
      </w:r>
      <w:r>
        <w:rPr>
          <w:spacing w:val="30"/>
        </w:rPr>
        <w:t xml:space="preserve"> </w:t>
      </w:r>
      <w:r>
        <w:rPr>
          <w:spacing w:val="-2"/>
        </w:rPr>
        <w:t>gneiss</w:t>
      </w:r>
    </w:p>
    <w:p w14:paraId="3317AE59">
      <w:pPr>
        <w:pStyle w:val="12"/>
        <w:spacing w:after="0" w:line="360" w:lineRule="auto"/>
        <w:jc w:val="both"/>
        <w:sectPr>
          <w:type w:val="continuous"/>
          <w:pgSz w:w="11920" w:h="16840"/>
          <w:pgMar w:top="1220" w:right="283" w:bottom="280" w:left="708" w:header="673" w:footer="448" w:gutter="0"/>
          <w:cols w:space="720" w:num="1"/>
        </w:sectPr>
      </w:pPr>
    </w:p>
    <w:p w14:paraId="0F20E6F2">
      <w:pPr>
        <w:pStyle w:val="12"/>
        <w:spacing w:before="81" w:line="360" w:lineRule="auto"/>
        <w:ind w:left="487" w:right="1167"/>
        <w:jc w:val="both"/>
      </w:pPr>
      <w:r>
        <w:t>migmatite complex. The pink granites, well exposed around Dugru and Oranga indicate the late phase of granitic activity. Intrusion of pegmatite, development of shear zones and tourmalinization, shearing and mylonitization of basement and metasediments near the contact zone are later events.</w:t>
      </w:r>
    </w:p>
    <w:p w14:paraId="4750EA54">
      <w:pPr>
        <w:pStyle w:val="16"/>
        <w:numPr>
          <w:ilvl w:val="1"/>
          <w:numId w:val="4"/>
        </w:numPr>
        <w:tabs>
          <w:tab w:val="left" w:pos="907"/>
        </w:tabs>
        <w:spacing w:before="140" w:after="0" w:line="240" w:lineRule="auto"/>
        <w:ind w:left="487" w:right="1454" w:firstLine="0"/>
        <w:jc w:val="both"/>
        <w:rPr>
          <w:b/>
          <w:sz w:val="24"/>
        </w:rPr>
      </w:pPr>
      <w:r>
        <w:rPr>
          <w:b/>
          <w:sz w:val="24"/>
        </w:rPr>
        <w:t>The</w:t>
      </w:r>
      <w:r>
        <w:rPr>
          <w:b/>
          <w:spacing w:val="-10"/>
          <w:sz w:val="24"/>
        </w:rPr>
        <w:t xml:space="preserve"> </w:t>
      </w:r>
      <w:r>
        <w:rPr>
          <w:b/>
          <w:sz w:val="24"/>
        </w:rPr>
        <w:t>litho-stratigraphic</w:t>
      </w:r>
      <w:r>
        <w:rPr>
          <w:b/>
          <w:spacing w:val="-8"/>
          <w:sz w:val="24"/>
        </w:rPr>
        <w:t xml:space="preserve"> </w:t>
      </w:r>
      <w:r>
        <w:rPr>
          <w:b/>
          <w:sz w:val="24"/>
        </w:rPr>
        <w:t>succession</w:t>
      </w:r>
      <w:r>
        <w:rPr>
          <w:b/>
          <w:spacing w:val="-10"/>
          <w:sz w:val="24"/>
        </w:rPr>
        <w:t xml:space="preserve"> </w:t>
      </w:r>
      <w:r>
        <w:rPr>
          <w:b/>
          <w:sz w:val="24"/>
        </w:rPr>
        <w:t>of</w:t>
      </w:r>
      <w:r>
        <w:rPr>
          <w:b/>
          <w:spacing w:val="-6"/>
          <w:sz w:val="24"/>
        </w:rPr>
        <w:t xml:space="preserve"> </w:t>
      </w:r>
      <w:r>
        <w:rPr>
          <w:b/>
          <w:sz w:val="24"/>
        </w:rPr>
        <w:t>the</w:t>
      </w:r>
      <w:r>
        <w:rPr>
          <w:b/>
          <w:spacing w:val="-9"/>
          <w:sz w:val="24"/>
        </w:rPr>
        <w:t xml:space="preserve"> </w:t>
      </w:r>
      <w:r>
        <w:rPr>
          <w:b/>
          <w:sz w:val="24"/>
        </w:rPr>
        <w:t>Dindo-Ramchandrapur</w:t>
      </w:r>
      <w:r>
        <w:rPr>
          <w:b/>
          <w:spacing w:val="-8"/>
          <w:sz w:val="24"/>
        </w:rPr>
        <w:t xml:space="preserve"> </w:t>
      </w:r>
      <w:r>
        <w:rPr>
          <w:b/>
          <w:sz w:val="24"/>
        </w:rPr>
        <w:t>area</w:t>
      </w:r>
      <w:r>
        <w:rPr>
          <w:b/>
          <w:spacing w:val="-7"/>
          <w:sz w:val="24"/>
        </w:rPr>
        <w:t xml:space="preserve"> </w:t>
      </w:r>
      <w:r>
        <w:rPr>
          <w:b/>
          <w:sz w:val="24"/>
        </w:rPr>
        <w:t>(After</w:t>
      </w:r>
      <w:r>
        <w:rPr>
          <w:b/>
          <w:spacing w:val="-5"/>
          <w:sz w:val="24"/>
        </w:rPr>
        <w:t xml:space="preserve"> </w:t>
      </w:r>
      <w:r>
        <w:rPr>
          <w:b/>
          <w:sz w:val="24"/>
        </w:rPr>
        <w:t>Mishra &amp; Kumar, 1993):</w:t>
      </w:r>
    </w:p>
    <w:p w14:paraId="33B5A218">
      <w:pPr>
        <w:pStyle w:val="16"/>
        <w:numPr>
          <w:numId w:val="0"/>
        </w:numPr>
        <w:tabs>
          <w:tab w:val="left" w:pos="907"/>
        </w:tabs>
        <w:spacing w:before="140" w:after="0" w:line="240" w:lineRule="auto"/>
        <w:ind w:left="487" w:leftChars="0" w:right="1454" w:rightChars="0"/>
        <w:jc w:val="center"/>
        <w:rPr>
          <w:rFonts w:hint="default"/>
          <w:b/>
          <w:sz w:val="24"/>
          <w:lang w:val="en-IN"/>
        </w:rPr>
      </w:pPr>
      <w:r>
        <w:rPr>
          <w:rFonts w:hint="default"/>
          <w:b/>
          <w:sz w:val="24"/>
          <w:lang w:val="en-IN"/>
        </w:rPr>
        <w:t xml:space="preserve">Table no-4.1 : </w:t>
      </w:r>
      <w:r>
        <w:rPr>
          <w:b/>
          <w:sz w:val="24"/>
        </w:rPr>
        <w:t>litho-stratigraphic</w:t>
      </w:r>
      <w:r>
        <w:rPr>
          <w:b/>
          <w:spacing w:val="-8"/>
          <w:sz w:val="24"/>
        </w:rPr>
        <w:t xml:space="preserve"> </w:t>
      </w:r>
      <w:r>
        <w:rPr>
          <w:b/>
          <w:sz w:val="24"/>
        </w:rPr>
        <w:t>succession</w:t>
      </w:r>
      <w:r>
        <w:rPr>
          <w:b/>
          <w:spacing w:val="-10"/>
          <w:sz w:val="24"/>
        </w:rPr>
        <w:t xml:space="preserve"> </w:t>
      </w:r>
      <w:r>
        <w:rPr>
          <w:b/>
          <w:sz w:val="24"/>
        </w:rPr>
        <w:t>of</w:t>
      </w:r>
      <w:r>
        <w:rPr>
          <w:b/>
          <w:spacing w:val="-6"/>
          <w:sz w:val="24"/>
        </w:rPr>
        <w:t xml:space="preserve"> </w:t>
      </w:r>
      <w:r>
        <w:rPr>
          <w:b/>
          <w:sz w:val="24"/>
        </w:rPr>
        <w:t>the</w:t>
      </w:r>
      <w:r>
        <w:rPr>
          <w:b/>
          <w:spacing w:val="-9"/>
          <w:sz w:val="24"/>
        </w:rPr>
        <w:t xml:space="preserve"> </w:t>
      </w:r>
      <w:r>
        <w:rPr>
          <w:b/>
          <w:sz w:val="24"/>
        </w:rPr>
        <w:t>Dindo-Ramchandrapur</w:t>
      </w:r>
      <w:r>
        <w:rPr>
          <w:b/>
          <w:spacing w:val="-8"/>
          <w:sz w:val="24"/>
        </w:rPr>
        <w:t xml:space="preserve"> </w:t>
      </w:r>
      <w:r>
        <w:rPr>
          <w:b/>
          <w:sz w:val="24"/>
        </w:rPr>
        <w:t>area</w:t>
      </w:r>
      <w:r>
        <w:rPr>
          <w:b/>
          <w:spacing w:val="-7"/>
          <w:sz w:val="24"/>
        </w:rPr>
        <w:t xml:space="preserve"> </w:t>
      </w:r>
      <w:r>
        <w:rPr>
          <w:b/>
          <w:sz w:val="24"/>
        </w:rPr>
        <w:t>(After</w:t>
      </w:r>
      <w:r>
        <w:rPr>
          <w:b/>
          <w:spacing w:val="-5"/>
          <w:sz w:val="24"/>
        </w:rPr>
        <w:t xml:space="preserve"> </w:t>
      </w:r>
      <w:r>
        <w:rPr>
          <w:b/>
          <w:sz w:val="24"/>
        </w:rPr>
        <w:t>Mishra &amp; Kumar, 1993)</w:t>
      </w:r>
    </w:p>
    <w:p w14:paraId="234C3333">
      <w:pPr>
        <w:pStyle w:val="12"/>
        <w:spacing w:before="2"/>
        <w:rPr>
          <w:b/>
          <w:sz w:val="10"/>
        </w:rPr>
      </w:pPr>
      <w:r>
        <w:rPr>
          <w:b/>
          <w:sz w:val="10"/>
        </w:rPr>
        <mc:AlternateContent>
          <mc:Choice Requires="wpg">
            <w:drawing>
              <wp:anchor distT="0" distB="0" distL="0" distR="0" simplePos="0" relativeHeight="251678720" behindDoc="1" locked="0" layoutInCell="1" allowOverlap="1">
                <wp:simplePos x="0" y="0"/>
                <wp:positionH relativeFrom="page">
                  <wp:posOffset>758825</wp:posOffset>
                </wp:positionH>
                <wp:positionV relativeFrom="paragraph">
                  <wp:posOffset>88900</wp:posOffset>
                </wp:positionV>
                <wp:extent cx="5867400" cy="7175500"/>
                <wp:effectExtent l="0" t="0" r="0" b="0"/>
                <wp:wrapTopAndBottom/>
                <wp:docPr id="12" name="Group 12"/>
                <wp:cNvGraphicFramePr/>
                <a:graphic xmlns:a="http://schemas.openxmlformats.org/drawingml/2006/main">
                  <a:graphicData uri="http://schemas.microsoft.com/office/word/2010/wordprocessingGroup">
                    <wpg:wgp>
                      <wpg:cNvGrpSpPr/>
                      <wpg:grpSpPr>
                        <a:xfrm>
                          <a:off x="0" y="0"/>
                          <a:ext cx="5867400" cy="7175500"/>
                          <a:chOff x="0" y="0"/>
                          <a:chExt cx="5867400" cy="7175500"/>
                        </a:xfrm>
                      </wpg:grpSpPr>
                      <wps:wsp>
                        <wps:cNvPr id="13" name="Graphic 13"/>
                        <wps:cNvSpPr/>
                        <wps:spPr>
                          <a:xfrm>
                            <a:off x="0" y="0"/>
                            <a:ext cx="5867400" cy="7175500"/>
                          </a:xfrm>
                          <a:custGeom>
                            <a:avLst/>
                            <a:gdLst/>
                            <a:ahLst/>
                            <a:cxnLst/>
                            <a:rect l="l" t="t" r="r" b="b"/>
                            <a:pathLst>
                              <a:path w="5867400" h="7175500">
                                <a:moveTo>
                                  <a:pt x="5867400" y="0"/>
                                </a:moveTo>
                                <a:lnTo>
                                  <a:pt x="5854700" y="0"/>
                                </a:lnTo>
                                <a:lnTo>
                                  <a:pt x="5854700" y="12700"/>
                                </a:lnTo>
                                <a:lnTo>
                                  <a:pt x="5854700" y="7162800"/>
                                </a:lnTo>
                                <a:lnTo>
                                  <a:pt x="12700" y="7162800"/>
                                </a:lnTo>
                                <a:lnTo>
                                  <a:pt x="12700" y="12700"/>
                                </a:lnTo>
                                <a:lnTo>
                                  <a:pt x="5854700" y="12700"/>
                                </a:lnTo>
                                <a:lnTo>
                                  <a:pt x="5854700" y="0"/>
                                </a:lnTo>
                                <a:lnTo>
                                  <a:pt x="12700" y="0"/>
                                </a:lnTo>
                                <a:lnTo>
                                  <a:pt x="0" y="0"/>
                                </a:lnTo>
                                <a:lnTo>
                                  <a:pt x="0" y="7175500"/>
                                </a:lnTo>
                                <a:lnTo>
                                  <a:pt x="12700" y="7175500"/>
                                </a:lnTo>
                                <a:lnTo>
                                  <a:pt x="5854700" y="7175500"/>
                                </a:lnTo>
                                <a:lnTo>
                                  <a:pt x="5867400" y="7175500"/>
                                </a:lnTo>
                                <a:lnTo>
                                  <a:pt x="5867400" y="0"/>
                                </a:lnTo>
                                <a:close/>
                              </a:path>
                            </a:pathLst>
                          </a:custGeom>
                          <a:solidFill>
                            <a:srgbClr val="000000"/>
                          </a:solidFill>
                        </wps:spPr>
                        <wps:bodyPr wrap="square" lIns="0" tIns="0" rIns="0" bIns="0" rtlCol="0">
                          <a:noAutofit/>
                        </wps:bodyPr>
                      </wps:wsp>
                      <pic:pic xmlns:pic="http://schemas.openxmlformats.org/drawingml/2006/picture">
                        <pic:nvPicPr>
                          <pic:cNvPr id="14" name="Image 14"/>
                          <pic:cNvPicPr/>
                        </pic:nvPicPr>
                        <pic:blipFill>
                          <a:blip r:embed="rId12" cstate="print"/>
                          <a:stretch>
                            <a:fillRect/>
                          </a:stretch>
                        </pic:blipFill>
                        <pic:spPr>
                          <a:xfrm>
                            <a:off x="4769448" y="780923"/>
                            <a:ext cx="742666" cy="146685"/>
                          </a:xfrm>
                          <a:prstGeom prst="rect">
                            <a:avLst/>
                          </a:prstGeom>
                        </pic:spPr>
                      </pic:pic>
                      <pic:pic xmlns:pic="http://schemas.openxmlformats.org/drawingml/2006/picture">
                        <pic:nvPicPr>
                          <pic:cNvPr id="15" name="Image 15"/>
                          <pic:cNvPicPr/>
                        </pic:nvPicPr>
                        <pic:blipFill>
                          <a:blip r:embed="rId13" cstate="print"/>
                          <a:stretch>
                            <a:fillRect/>
                          </a:stretch>
                        </pic:blipFill>
                        <pic:spPr>
                          <a:xfrm>
                            <a:off x="4807171" y="1513487"/>
                            <a:ext cx="799795" cy="330449"/>
                          </a:xfrm>
                          <a:prstGeom prst="rect">
                            <a:avLst/>
                          </a:prstGeom>
                        </pic:spPr>
                      </pic:pic>
                      <pic:pic xmlns:pic="http://schemas.openxmlformats.org/drawingml/2006/picture">
                        <pic:nvPicPr>
                          <pic:cNvPr id="16" name="Image 16"/>
                          <pic:cNvPicPr/>
                        </pic:nvPicPr>
                        <pic:blipFill>
                          <a:blip r:embed="rId14" cstate="print"/>
                          <a:stretch>
                            <a:fillRect/>
                          </a:stretch>
                        </pic:blipFill>
                        <pic:spPr>
                          <a:xfrm>
                            <a:off x="311826" y="2579541"/>
                            <a:ext cx="667043" cy="117796"/>
                          </a:xfrm>
                          <a:prstGeom prst="rect">
                            <a:avLst/>
                          </a:prstGeom>
                        </pic:spPr>
                      </pic:pic>
                      <pic:pic xmlns:pic="http://schemas.openxmlformats.org/drawingml/2006/picture">
                        <pic:nvPicPr>
                          <pic:cNvPr id="17" name="Image 17"/>
                          <pic:cNvPicPr/>
                        </pic:nvPicPr>
                        <pic:blipFill>
                          <a:blip r:embed="rId15" cstate="print"/>
                          <a:stretch>
                            <a:fillRect/>
                          </a:stretch>
                        </pic:blipFill>
                        <pic:spPr>
                          <a:xfrm>
                            <a:off x="2472435" y="2484247"/>
                            <a:ext cx="2924175" cy="336803"/>
                          </a:xfrm>
                          <a:prstGeom prst="rect">
                            <a:avLst/>
                          </a:prstGeom>
                        </pic:spPr>
                      </pic:pic>
                      <pic:pic xmlns:pic="http://schemas.openxmlformats.org/drawingml/2006/picture">
                        <pic:nvPicPr>
                          <pic:cNvPr id="18" name="Image 18"/>
                          <pic:cNvPicPr/>
                        </pic:nvPicPr>
                        <pic:blipFill>
                          <a:blip r:embed="rId16" cstate="print"/>
                          <a:stretch>
                            <a:fillRect/>
                          </a:stretch>
                        </pic:blipFill>
                        <pic:spPr>
                          <a:xfrm>
                            <a:off x="73278" y="3456559"/>
                            <a:ext cx="352044" cy="3715512"/>
                          </a:xfrm>
                          <a:prstGeom prst="rect">
                            <a:avLst/>
                          </a:prstGeom>
                        </pic:spPr>
                      </pic:pic>
                      <pic:pic xmlns:pic="http://schemas.openxmlformats.org/drawingml/2006/picture">
                        <pic:nvPicPr>
                          <pic:cNvPr id="19" name="Image 19"/>
                          <pic:cNvPicPr/>
                        </pic:nvPicPr>
                        <pic:blipFill>
                          <a:blip r:embed="rId17" cstate="print"/>
                          <a:stretch>
                            <a:fillRect/>
                          </a:stretch>
                        </pic:blipFill>
                        <pic:spPr>
                          <a:xfrm>
                            <a:off x="2277922" y="3630263"/>
                            <a:ext cx="3053741" cy="847375"/>
                          </a:xfrm>
                          <a:prstGeom prst="rect">
                            <a:avLst/>
                          </a:prstGeom>
                        </pic:spPr>
                      </pic:pic>
                      <pic:pic xmlns:pic="http://schemas.openxmlformats.org/drawingml/2006/picture">
                        <pic:nvPicPr>
                          <pic:cNvPr id="20" name="Image 20"/>
                          <pic:cNvPicPr/>
                        </pic:nvPicPr>
                        <pic:blipFill>
                          <a:blip r:embed="rId18" cstate="print"/>
                          <a:stretch>
                            <a:fillRect/>
                          </a:stretch>
                        </pic:blipFill>
                        <pic:spPr>
                          <a:xfrm>
                            <a:off x="2397769" y="5102997"/>
                            <a:ext cx="3229330" cy="1237083"/>
                          </a:xfrm>
                          <a:prstGeom prst="rect">
                            <a:avLst/>
                          </a:prstGeom>
                        </pic:spPr>
                      </pic:pic>
                      <pic:pic xmlns:pic="http://schemas.openxmlformats.org/drawingml/2006/picture">
                        <pic:nvPicPr>
                          <pic:cNvPr id="21" name="Image 21"/>
                          <pic:cNvPicPr/>
                        </pic:nvPicPr>
                        <pic:blipFill>
                          <a:blip r:embed="rId19" cstate="print"/>
                          <a:stretch>
                            <a:fillRect/>
                          </a:stretch>
                        </pic:blipFill>
                        <pic:spPr>
                          <a:xfrm>
                            <a:off x="645566" y="5589854"/>
                            <a:ext cx="1209995" cy="425805"/>
                          </a:xfrm>
                          <a:prstGeom prst="rect">
                            <a:avLst/>
                          </a:prstGeom>
                        </pic:spPr>
                      </pic:pic>
                      <pic:pic xmlns:pic="http://schemas.openxmlformats.org/drawingml/2006/picture">
                        <pic:nvPicPr>
                          <pic:cNvPr id="22" name="Image 22"/>
                          <pic:cNvPicPr/>
                        </pic:nvPicPr>
                        <pic:blipFill>
                          <a:blip r:embed="rId20" cstate="print"/>
                          <a:stretch>
                            <a:fillRect/>
                          </a:stretch>
                        </pic:blipFill>
                        <pic:spPr>
                          <a:xfrm>
                            <a:off x="2379481" y="6602219"/>
                            <a:ext cx="2781606" cy="337332"/>
                          </a:xfrm>
                          <a:prstGeom prst="rect">
                            <a:avLst/>
                          </a:prstGeom>
                        </pic:spPr>
                      </pic:pic>
                      <wps:wsp>
                        <wps:cNvPr id="23" name="Textbox 23"/>
                        <wps:cNvSpPr txBox="1"/>
                        <wps:spPr>
                          <a:xfrm>
                            <a:off x="73278" y="24963"/>
                            <a:ext cx="1086485" cy="168910"/>
                          </a:xfrm>
                          <a:prstGeom prst="rect">
                            <a:avLst/>
                          </a:prstGeom>
                        </wps:spPr>
                        <wps:txbx>
                          <w:txbxContent>
                            <w:p w14:paraId="2367AE26">
                              <w:pPr>
                                <w:spacing w:before="0" w:line="266" w:lineRule="exact"/>
                                <w:ind w:left="0" w:right="0" w:firstLine="0"/>
                                <w:jc w:val="left"/>
                                <w:rPr>
                                  <w:sz w:val="24"/>
                                </w:rPr>
                              </w:pPr>
                              <w:r>
                                <w:rPr>
                                  <w:spacing w:val="-2"/>
                                  <w:sz w:val="24"/>
                                </w:rPr>
                                <w:t>Recent-Subrecent</w:t>
                              </w:r>
                            </w:p>
                          </w:txbxContent>
                        </wps:txbx>
                        <wps:bodyPr wrap="square" lIns="0" tIns="0" rIns="0" bIns="0" rtlCol="0">
                          <a:noAutofit/>
                        </wps:bodyPr>
                      </wps:wsp>
                      <wps:wsp>
                        <wps:cNvPr id="24" name="Textbox 24"/>
                        <wps:cNvSpPr txBox="1"/>
                        <wps:spPr>
                          <a:xfrm>
                            <a:off x="4608703" y="38692"/>
                            <a:ext cx="915669" cy="168910"/>
                          </a:xfrm>
                          <a:prstGeom prst="rect">
                            <a:avLst/>
                          </a:prstGeom>
                        </wps:spPr>
                        <wps:txbx>
                          <w:txbxContent>
                            <w:p w14:paraId="3B3AA695">
                              <w:pPr>
                                <w:spacing w:before="0" w:line="266" w:lineRule="exact"/>
                                <w:ind w:left="0" w:right="0" w:firstLine="0"/>
                                <w:jc w:val="left"/>
                                <w:rPr>
                                  <w:sz w:val="24"/>
                                </w:rPr>
                              </w:pPr>
                              <w:r>
                                <w:rPr>
                                  <w:sz w:val="24"/>
                                </w:rPr>
                                <w:t>Soil,</w:t>
                              </w:r>
                              <w:r>
                                <w:rPr>
                                  <w:spacing w:val="-6"/>
                                  <w:sz w:val="24"/>
                                </w:rPr>
                                <w:t xml:space="preserve"> </w:t>
                              </w:r>
                              <w:r>
                                <w:rPr>
                                  <w:spacing w:val="-2"/>
                                  <w:sz w:val="24"/>
                                </w:rPr>
                                <w:t>Alluvium</w:t>
                              </w:r>
                            </w:p>
                          </w:txbxContent>
                        </wps:txbx>
                        <wps:bodyPr wrap="square" lIns="0" tIns="0" rIns="0" bIns="0" rtlCol="0">
                          <a:noAutofit/>
                        </wps:bodyPr>
                      </wps:wsp>
                      <wps:wsp>
                        <wps:cNvPr id="25" name="Textbox 25"/>
                        <wps:cNvSpPr txBox="1"/>
                        <wps:spPr>
                          <a:xfrm>
                            <a:off x="762114" y="419692"/>
                            <a:ext cx="4105275" cy="940435"/>
                          </a:xfrm>
                          <a:prstGeom prst="rect">
                            <a:avLst/>
                          </a:prstGeom>
                        </wps:spPr>
                        <wps:txbx>
                          <w:txbxContent>
                            <w:p w14:paraId="0FA7D556">
                              <w:pPr>
                                <w:spacing w:before="0" w:line="266" w:lineRule="exact"/>
                                <w:ind w:left="105" w:right="0" w:firstLine="0"/>
                                <w:jc w:val="left"/>
                                <w:rPr>
                                  <w:b/>
                                  <w:sz w:val="24"/>
                                </w:rPr>
                              </w:pPr>
                              <w:r>
                                <w:rPr>
                                  <w:b/>
                                  <w:sz w:val="24"/>
                                </w:rPr>
                                <w:t>---------------------------------Unconformity-------------------------</w:t>
                              </w:r>
                              <w:r>
                                <w:rPr>
                                  <w:b/>
                                  <w:spacing w:val="-10"/>
                                  <w:sz w:val="24"/>
                                </w:rPr>
                                <w:t>-</w:t>
                              </w:r>
                            </w:p>
                            <w:p w14:paraId="0DAE5168">
                              <w:pPr>
                                <w:spacing w:before="52" w:line="240" w:lineRule="auto"/>
                                <w:rPr>
                                  <w:b/>
                                  <w:sz w:val="24"/>
                                </w:rPr>
                              </w:pPr>
                            </w:p>
                            <w:p w14:paraId="2645C0DA">
                              <w:pPr>
                                <w:spacing w:before="1"/>
                                <w:ind w:left="1785" w:right="0" w:firstLine="0"/>
                                <w:jc w:val="left"/>
                                <w:rPr>
                                  <w:sz w:val="24"/>
                                </w:rPr>
                              </w:pPr>
                              <w:r>
                                <w:rPr>
                                  <w:sz w:val="24"/>
                                </w:rPr>
                                <w:t>Deccan</w:t>
                              </w:r>
                              <w:r>
                                <w:rPr>
                                  <w:spacing w:val="-5"/>
                                  <w:sz w:val="24"/>
                                </w:rPr>
                                <w:t xml:space="preserve"> </w:t>
                              </w:r>
                              <w:r>
                                <w:rPr>
                                  <w:sz w:val="24"/>
                                </w:rPr>
                                <w:t>Trap</w:t>
                              </w:r>
                              <w:r>
                                <w:rPr>
                                  <w:spacing w:val="-5"/>
                                  <w:sz w:val="24"/>
                                </w:rPr>
                                <w:t xml:space="preserve"> </w:t>
                              </w:r>
                              <w:r>
                                <w:rPr>
                                  <w:sz w:val="24"/>
                                </w:rPr>
                                <w:t>(?)</w:t>
                              </w:r>
                              <w:r>
                                <w:rPr>
                                  <w:spacing w:val="-5"/>
                                  <w:sz w:val="24"/>
                                </w:rPr>
                                <w:t xml:space="preserve"> </w:t>
                              </w:r>
                              <w:r>
                                <w:rPr>
                                  <w:sz w:val="24"/>
                                </w:rPr>
                                <w:t>Igneous</w:t>
                              </w:r>
                              <w:r>
                                <w:rPr>
                                  <w:spacing w:val="-2"/>
                                  <w:sz w:val="24"/>
                                </w:rPr>
                                <w:t xml:space="preserve"> activity</w:t>
                              </w:r>
                            </w:p>
                            <w:p w14:paraId="4F5359D5">
                              <w:pPr>
                                <w:spacing w:before="57" w:line="240" w:lineRule="auto"/>
                                <w:rPr>
                                  <w:sz w:val="24"/>
                                </w:rPr>
                              </w:pPr>
                            </w:p>
                            <w:p w14:paraId="4A01CBE0">
                              <w:pPr>
                                <w:spacing w:before="0"/>
                                <w:ind w:left="0" w:right="0" w:firstLine="0"/>
                                <w:jc w:val="left"/>
                                <w:rPr>
                                  <w:b/>
                                  <w:sz w:val="24"/>
                                </w:rPr>
                              </w:pPr>
                              <w:r>
                                <w:rPr>
                                  <w:b/>
                                  <w:sz w:val="24"/>
                                </w:rPr>
                                <w:t>--------------------------------Intrusive</w:t>
                              </w:r>
                              <w:r>
                                <w:rPr>
                                  <w:b/>
                                  <w:spacing w:val="-11"/>
                                  <w:sz w:val="24"/>
                                </w:rPr>
                                <w:t xml:space="preserve"> </w:t>
                              </w:r>
                              <w:r>
                                <w:rPr>
                                  <w:b/>
                                  <w:sz w:val="24"/>
                                </w:rPr>
                                <w:t>contact--------------------------</w:t>
                              </w:r>
                              <w:r>
                                <w:rPr>
                                  <w:b/>
                                  <w:spacing w:val="-10"/>
                                  <w:sz w:val="24"/>
                                </w:rPr>
                                <w:t>-</w:t>
                              </w:r>
                            </w:p>
                          </w:txbxContent>
                        </wps:txbx>
                        <wps:bodyPr wrap="square" lIns="0" tIns="0" rIns="0" bIns="0" rtlCol="0">
                          <a:noAutofit/>
                        </wps:bodyPr>
                      </wps:wsp>
                      <wps:wsp>
                        <wps:cNvPr id="26" name="Textbox 26"/>
                        <wps:cNvSpPr txBox="1"/>
                        <wps:spPr>
                          <a:xfrm>
                            <a:off x="301879" y="1605364"/>
                            <a:ext cx="1297940" cy="429895"/>
                          </a:xfrm>
                          <a:prstGeom prst="rect">
                            <a:avLst/>
                          </a:prstGeom>
                        </wps:spPr>
                        <wps:txbx>
                          <w:txbxContent>
                            <w:p w14:paraId="78998541">
                              <w:pPr>
                                <w:spacing w:before="0" w:line="266" w:lineRule="exact"/>
                                <w:ind w:left="0" w:right="0" w:firstLine="0"/>
                                <w:jc w:val="left"/>
                                <w:rPr>
                                  <w:sz w:val="24"/>
                                </w:rPr>
                              </w:pPr>
                              <w:r>
                                <w:rPr>
                                  <w:spacing w:val="-2"/>
                                  <w:sz w:val="24"/>
                                </w:rPr>
                                <w:t>Permian</w:t>
                              </w:r>
                            </w:p>
                            <w:p w14:paraId="5236BC6E">
                              <w:pPr>
                                <w:spacing w:before="134"/>
                                <w:ind w:left="0" w:right="0" w:firstLine="0"/>
                                <w:jc w:val="left"/>
                                <w:rPr>
                                  <w:sz w:val="24"/>
                                </w:rPr>
                              </w:pPr>
                              <w:r>
                                <w:rPr>
                                  <w:sz w:val="24"/>
                                </w:rPr>
                                <w:t>Upper</w:t>
                              </w:r>
                              <w:r>
                                <w:rPr>
                                  <w:spacing w:val="-10"/>
                                  <w:sz w:val="24"/>
                                </w:rPr>
                                <w:t xml:space="preserve"> </w:t>
                              </w:r>
                              <w:r>
                                <w:rPr>
                                  <w:spacing w:val="-2"/>
                                  <w:sz w:val="24"/>
                                </w:rPr>
                                <w:t>Carboniferous</w:t>
                              </w:r>
                            </w:p>
                          </w:txbxContent>
                        </wps:txbx>
                        <wps:bodyPr wrap="square" lIns="0" tIns="0" rIns="0" bIns="0" rtlCol="0">
                          <a:noAutofit/>
                        </wps:bodyPr>
                      </wps:wsp>
                      <wps:wsp>
                        <wps:cNvPr id="27" name="Textbox 27"/>
                        <wps:cNvSpPr txBox="1"/>
                        <wps:spPr>
                          <a:xfrm>
                            <a:off x="2472054" y="1596085"/>
                            <a:ext cx="433070" cy="177800"/>
                          </a:xfrm>
                          <a:prstGeom prst="rect">
                            <a:avLst/>
                          </a:prstGeom>
                        </wps:spPr>
                        <wps:txbx>
                          <w:txbxContent>
                            <w:p w14:paraId="0C7C711B">
                              <w:pPr>
                                <w:spacing w:before="3" w:line="276" w:lineRule="exact"/>
                                <w:ind w:left="0" w:right="0" w:firstLine="0"/>
                                <w:jc w:val="left"/>
                                <w:rPr>
                                  <w:rFonts w:ascii="Trebuchet MS"/>
                                  <w:sz w:val="24"/>
                                </w:rPr>
                              </w:pPr>
                              <w:r>
                                <w:rPr>
                                  <w:rFonts w:ascii="Trebuchet MS"/>
                                  <w:spacing w:val="-2"/>
                                  <w:sz w:val="24"/>
                                </w:rPr>
                                <w:t>Lower</w:t>
                              </w:r>
                            </w:p>
                          </w:txbxContent>
                        </wps:txbx>
                        <wps:bodyPr wrap="square" lIns="0" tIns="0" rIns="0" bIns="0" rtlCol="0">
                          <a:noAutofit/>
                        </wps:bodyPr>
                      </wps:wsp>
                      <wps:wsp>
                        <wps:cNvPr id="28" name="Textbox 28"/>
                        <wps:cNvSpPr txBox="1"/>
                        <wps:spPr>
                          <a:xfrm>
                            <a:off x="917575" y="2140275"/>
                            <a:ext cx="4175125" cy="168910"/>
                          </a:xfrm>
                          <a:prstGeom prst="rect">
                            <a:avLst/>
                          </a:prstGeom>
                        </wps:spPr>
                        <wps:txbx>
                          <w:txbxContent>
                            <w:p w14:paraId="40F5A606">
                              <w:pPr>
                                <w:spacing w:before="0" w:line="266" w:lineRule="exact"/>
                                <w:ind w:left="0" w:right="0" w:firstLine="0"/>
                                <w:jc w:val="left"/>
                                <w:rPr>
                                  <w:b/>
                                  <w:sz w:val="24"/>
                                </w:rPr>
                              </w:pPr>
                              <w:r>
                                <w:rPr>
                                  <w:b/>
                                  <w:sz w:val="24"/>
                                </w:rPr>
                                <w:t>---------------------------------Unconformity------------------------------</w:t>
                              </w:r>
                              <w:r>
                                <w:rPr>
                                  <w:b/>
                                  <w:spacing w:val="-10"/>
                                  <w:sz w:val="24"/>
                                </w:rPr>
                                <w:t>-</w:t>
                              </w:r>
                            </w:p>
                          </w:txbxContent>
                        </wps:txbx>
                        <wps:bodyPr wrap="square" lIns="0" tIns="0" rIns="0" bIns="0" rtlCol="0">
                          <a:noAutofit/>
                        </wps:bodyPr>
                      </wps:wsp>
                      <wps:wsp>
                        <wps:cNvPr id="29" name="Textbox 29"/>
                        <wps:cNvSpPr txBox="1"/>
                        <wps:spPr>
                          <a:xfrm>
                            <a:off x="1004442" y="3124200"/>
                            <a:ext cx="3834129" cy="182245"/>
                          </a:xfrm>
                          <a:prstGeom prst="rect">
                            <a:avLst/>
                          </a:prstGeom>
                        </wps:spPr>
                        <wps:txbx>
                          <w:txbxContent>
                            <w:p w14:paraId="59141D40">
                              <w:pPr>
                                <w:spacing w:before="0" w:line="284" w:lineRule="exact"/>
                                <w:ind w:left="0" w:right="0" w:firstLine="0"/>
                                <w:jc w:val="left"/>
                                <w:rPr>
                                  <w:rFonts w:ascii="Tahoma"/>
                                  <w:b/>
                                  <w:sz w:val="24"/>
                                </w:rPr>
                              </w:pPr>
                              <w:r>
                                <w:rPr>
                                  <w:rFonts w:ascii="Tahoma"/>
                                  <w:b/>
                                  <w:w w:val="90"/>
                                  <w:sz w:val="24"/>
                                </w:rPr>
                                <w:t>--------------------------Intrusive</w:t>
                              </w:r>
                              <w:r>
                                <w:rPr>
                                  <w:rFonts w:ascii="Tahoma"/>
                                  <w:b/>
                                  <w:spacing w:val="59"/>
                                  <w:sz w:val="24"/>
                                </w:rPr>
                                <w:t xml:space="preserve">  </w:t>
                              </w:r>
                              <w:r>
                                <w:rPr>
                                  <w:rFonts w:ascii="Tahoma"/>
                                  <w:b/>
                                  <w:w w:val="90"/>
                                  <w:sz w:val="24"/>
                                </w:rPr>
                                <w:t>contact---------------</w:t>
                              </w:r>
                              <w:r>
                                <w:rPr>
                                  <w:rFonts w:ascii="Tahoma"/>
                                  <w:b/>
                                  <w:spacing w:val="-10"/>
                                  <w:w w:val="90"/>
                                  <w:sz w:val="24"/>
                                </w:rPr>
                                <w:t>-</w:t>
                              </w:r>
                            </w:p>
                          </w:txbxContent>
                        </wps:txbx>
                        <wps:bodyPr wrap="square" lIns="0" tIns="0" rIns="0" bIns="0" rtlCol="0">
                          <a:noAutofit/>
                        </wps:bodyPr>
                      </wps:wsp>
                      <wps:wsp>
                        <wps:cNvPr id="30" name="Textbox 30"/>
                        <wps:cNvSpPr txBox="1"/>
                        <wps:spPr>
                          <a:xfrm>
                            <a:off x="905383" y="4748771"/>
                            <a:ext cx="4057650" cy="182245"/>
                          </a:xfrm>
                          <a:prstGeom prst="rect">
                            <a:avLst/>
                          </a:prstGeom>
                        </wps:spPr>
                        <wps:txbx>
                          <w:txbxContent>
                            <w:p w14:paraId="26A56DA3">
                              <w:pPr>
                                <w:spacing w:before="0" w:line="284" w:lineRule="exact"/>
                                <w:ind w:left="0" w:right="0" w:firstLine="0"/>
                                <w:jc w:val="left"/>
                                <w:rPr>
                                  <w:rFonts w:ascii="Tahoma"/>
                                  <w:b/>
                                  <w:sz w:val="24"/>
                                </w:rPr>
                              </w:pPr>
                              <w:r>
                                <w:rPr>
                                  <w:rFonts w:ascii="Tahoma"/>
                                  <w:b/>
                                  <w:w w:val="90"/>
                                  <w:sz w:val="24"/>
                                </w:rPr>
                                <w:t>--------------------------Gradational</w:t>
                              </w:r>
                              <w:r>
                                <w:rPr>
                                  <w:rFonts w:ascii="Tahoma"/>
                                  <w:b/>
                                  <w:spacing w:val="58"/>
                                  <w:w w:val="150"/>
                                  <w:sz w:val="24"/>
                                </w:rPr>
                                <w:t xml:space="preserve">  </w:t>
                              </w:r>
                              <w:r>
                                <w:rPr>
                                  <w:rFonts w:ascii="Tahoma"/>
                                  <w:b/>
                                  <w:w w:val="90"/>
                                  <w:sz w:val="24"/>
                                </w:rPr>
                                <w:t>contact---------------</w:t>
                              </w:r>
                              <w:r>
                                <w:rPr>
                                  <w:rFonts w:ascii="Tahoma"/>
                                  <w:b/>
                                  <w:spacing w:val="-10"/>
                                  <w:w w:val="90"/>
                                  <w:sz w:val="24"/>
                                </w:rPr>
                                <w:t>-</w:t>
                              </w:r>
                            </w:p>
                          </w:txbxContent>
                        </wps:txbx>
                        <wps:bodyPr wrap="square" lIns="0" tIns="0" rIns="0" bIns="0" rtlCol="0">
                          <a:noAutofit/>
                        </wps:bodyPr>
                      </wps:wsp>
                    </wpg:wgp>
                  </a:graphicData>
                </a:graphic>
              </wp:anchor>
            </w:drawing>
          </mc:Choice>
          <mc:Fallback>
            <w:pict>
              <v:group id="_x0000_s1026" o:spid="_x0000_s1026" o:spt="203" style="position:absolute;left:0pt;margin-left:59.75pt;margin-top:7pt;height:565pt;width:462pt;mso-position-horizontal-relative:page;mso-wrap-distance-bottom:0pt;mso-wrap-distance-top:0pt;z-index:-251637760;mso-width-relative:page;mso-height-relative:page;" coordsize="5867400,7175500" o:gfxdata="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&#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">
                <o:lock v:ext="edit" aspectratio="f"/>
                <v:shape id="Graphic 13" o:spid="_x0000_s1026" o:spt="100" style="position:absolute;left:0;top:0;height:7175500;width:5867400;" fillcolor="#000000" filled="t" stroked="f" coordsize="5867400,7175500" o:gfxdata="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Z6fnugAAANsA&#10;AAAPAAAAAAAAAAEAIAAAACIAAABkcnMvZG93bnJldi54bWxQSwECFAAUAAAACACHTuJAMy8FnjsA&#10;AAA5AAAAEAAAAAAAAAABACAAAAAJAQAAZHJzL3NoYXBleG1sLnhtbFBLBQYAAAAABgAGAFsBAACz&#10;AwAAAAA=&#10;" path="m5867400,0l5854700,0,5854700,12700,5854700,7162800,12700,7162800,12700,12700,5854700,12700,5854700,0,12700,0,0,0,0,7175500,12700,7175500,5854700,7175500,5867400,7175500,5867400,0xe">
                  <v:fill on="t" focussize="0,0"/>
                  <v:stroke on="f"/>
                  <v:imagedata o:title=""/>
                  <o:lock v:ext="edit" aspectratio="f"/>
                  <v:textbox inset="0mm,0mm,0mm,0mm"/>
                </v:shape>
                <v:shape id="Image 14" o:spid="_x0000_s1026" o:spt="75" type="#_x0000_t75" style="position:absolute;left:4769448;top:780923;height:146685;width:742666;" filled="f" o:preferrelative="t" stroked="f" coordsize="21600,21600" o:gfxdata="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vBDlbsAAADb&#10;AAAADwAAAAAAAAABACAAAAAiAAAAZHJzL2Rvd25yZXYueG1sUEsBAhQAFAAAAAgAh07iQDMvBZ47&#10;AAAAOQAAABAAAAAAAAAAAQAgAAAACgEAAGRycy9zaGFwZXhtbC54bWxQSwUGAAAAAAYABgBbAQAA&#10;tAMAAAAA&#10;">
                  <v:fill on="f" focussize="0,0"/>
                  <v:stroke on="f"/>
                  <v:imagedata r:id="rId12" o:title=""/>
                  <o:lock v:ext="edit" aspectratio="f"/>
                </v:shape>
                <v:shape id="Image 15" o:spid="_x0000_s1026" o:spt="75" type="#_x0000_t75" style="position:absolute;left:4807171;top:1513487;height:330449;width:799795;" filled="f" o:preferrelative="t" stroked="f" coordsize="21600,21600" o:gfxdata="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bcq+8AAAA&#10;2wAAAA8AAAAAAAAAAQAgAAAAIgAAAGRycy9kb3ducmV2LnhtbFBLAQIUABQAAAAIAIdO4kAzLwWe&#10;OwAAADkAAAAQAAAAAAAAAAEAIAAAAAsBAABkcnMvc2hhcGV4bWwueG1sUEsFBgAAAAAGAAYAWwEA&#10;ALUDAAAAAA==&#10;">
                  <v:fill on="f" focussize="0,0"/>
                  <v:stroke on="f"/>
                  <v:imagedata r:id="rId13" o:title=""/>
                  <o:lock v:ext="edit" aspectratio="f"/>
                </v:shape>
                <v:shape id="Image 16" o:spid="_x0000_s1026" o:spt="75" type="#_x0000_t75" style="position:absolute;left:311826;top:2579541;height:117796;width:667043;" filled="f" o:preferrelative="t" stroked="f" coordsize="21600,21600" o:gfxdata="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JAhO8AAAA&#10;2wAAAA8AAAAAAAAAAQAgAAAAIgAAAGRycy9kb3ducmV2LnhtbFBLAQIUABQAAAAIAIdO4kAzLwWe&#10;OwAAADkAAAAQAAAAAAAAAAEAIAAAAAsBAABkcnMvc2hhcGV4bWwueG1sUEsFBgAAAAAGAAYAWwEA&#10;ALUDAAAAAA==&#10;">
                  <v:fill on="f" focussize="0,0"/>
                  <v:stroke on="f"/>
                  <v:imagedata r:id="rId14" o:title=""/>
                  <o:lock v:ext="edit" aspectratio="f"/>
                </v:shape>
                <v:shape id="Image 17" o:spid="_x0000_s1026" o:spt="75" type="#_x0000_t75" style="position:absolute;left:2472435;top:2484247;height:336803;width:2924175;" filled="f" o:preferrelative="t" stroked="f" coordsize="21600,21600" o:gfxdata="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8oyEr4A&#10;AADbAAAADwAAAAAAAAABACAAAAAiAAAAZHJzL2Rvd25yZXYueG1sUEsBAhQAFAAAAAgAh07iQDMv&#10;BZ47AAAAOQAAABAAAAAAAAAAAQAgAAAADQEAAGRycy9zaGFwZXhtbC54bWxQSwUGAAAAAAYABgBb&#10;AQAAtwMAAAAA&#10;">
                  <v:fill on="f" focussize="0,0"/>
                  <v:stroke on="f"/>
                  <v:imagedata r:id="rId15" o:title=""/>
                  <o:lock v:ext="edit" aspectratio="f"/>
                </v:shape>
                <v:shape id="Image 18" o:spid="_x0000_s1026" o:spt="75" type="#_x0000_t75" style="position:absolute;left:73278;top:3456559;height:3715512;width:352044;" filled="f" o:preferrelative="t" stroked="f" coordsize="21600,21600" o:gfxdata="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BC7G8AAAA&#10;2wAAAA8AAAAAAAAAAQAgAAAAIgAAAGRycy9kb3ducmV2LnhtbFBLAQIUABQAAAAIAIdO4kAzLwWe&#10;OwAAADkAAAAQAAAAAAAAAAEAIAAAAAsBAABkcnMvc2hhcGV4bWwueG1sUEsFBgAAAAAGAAYAWwEA&#10;ALUDAAAAAA==&#10;">
                  <v:fill on="f" focussize="0,0"/>
                  <v:stroke on="f"/>
                  <v:imagedata r:id="rId16" o:title=""/>
                  <o:lock v:ext="edit" aspectratio="f"/>
                </v:shape>
                <v:shape id="Image 19" o:spid="_x0000_s1026" o:spt="75" type="#_x0000_t75" style="position:absolute;left:2277922;top:3630263;height:847375;width:3053741;" filled="f" o:preferrelative="t" stroked="f" coordsize="21600,21600" o:gfxdata="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CtKEugAAANsA&#10;AAAPAAAAAAAAAAEAIAAAACIAAABkcnMvZG93bnJldi54bWxQSwECFAAUAAAACACHTuJAMy8FnjsA&#10;AAA5AAAAEAAAAAAAAAABACAAAAAJAQAAZHJzL3NoYXBleG1sLnhtbFBLBQYAAAAABgAGAFsBAACz&#10;AwAAAAA=&#10;">
                  <v:fill on="f" focussize="0,0"/>
                  <v:stroke on="f"/>
                  <v:imagedata r:id="rId17" o:title=""/>
                  <o:lock v:ext="edit" aspectratio="f"/>
                </v:shape>
                <v:shape id="Image 20" o:spid="_x0000_s1026" o:spt="75" type="#_x0000_t75" style="position:absolute;left:2397769;top:5102997;height:1237083;width:3229330;" filled="f" o:preferrelative="t" stroked="f" coordsize="21600,21600" o:gfxdata="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T39gugAAANsA&#10;AAAPAAAAAAAAAAEAIAAAACIAAABkcnMvZG93bnJldi54bWxQSwECFAAUAAAACACHTuJAMy8FnjsA&#10;AAA5AAAAEAAAAAAAAAABACAAAAAJAQAAZHJzL3NoYXBleG1sLnhtbFBLBQYAAAAABgAGAFsBAACz&#10;AwAAAAA=&#10;">
                  <v:fill on="f" focussize="0,0"/>
                  <v:stroke on="f"/>
                  <v:imagedata r:id="rId18" o:title=""/>
                  <o:lock v:ext="edit" aspectratio="f"/>
                </v:shape>
                <v:shape id="Image 21" o:spid="_x0000_s1026" o:spt="75" type="#_x0000_t75" style="position:absolute;left:645566;top:5589854;height:425805;width:1209995;" filled="f" o:preferrelative="t" stroked="f" coordsize="21600,21600" o:gfxdata="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Mc/ay8AAAA&#10;2wAAAA8AAAAAAAAAAQAgAAAAIgAAAGRycy9kb3ducmV2LnhtbFBLAQIUABQAAAAIAIdO4kAzLwWe&#10;OwAAADkAAAAQAAAAAAAAAAEAIAAAAAsBAABkcnMvc2hhcGV4bWwueG1sUEsFBgAAAAAGAAYAWwEA&#10;ALUDAAAAAA==&#10;">
                  <v:fill on="f" focussize="0,0"/>
                  <v:stroke on="f"/>
                  <v:imagedata r:id="rId19" o:title=""/>
                  <o:lock v:ext="edit" aspectratio="f"/>
                </v:shape>
                <v:shape id="Image 22" o:spid="_x0000_s1026" o:spt="75" type="#_x0000_t75" style="position:absolute;left:2379481;top:6602219;height:337332;width:2781606;" filled="f" o:preferrelative="t" stroked="f" coordsize="21600,21600" o:gfxdata="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nn76CtwAAANsAAAAP&#10;AAAAAAAAAAEAIAAAACIAAABkcnMvZG93bnJldi54bWxQSwECFAAUAAAACACHTuJAMy8FnjsAAAA5&#10;AAAAEAAAAAAAAAABACAAAAAGAQAAZHJzL3NoYXBleG1sLnhtbFBLBQYAAAAABgAGAFsBAACwAwAA&#10;AAA=&#10;">
                  <v:fill on="f" focussize="0,0"/>
                  <v:stroke on="f"/>
                  <v:imagedata r:id="rId20" o:title=""/>
                  <o:lock v:ext="edit" aspectratio="f"/>
                </v:shape>
                <v:shape id="Textbox 23" o:spid="_x0000_s1026" o:spt="202" type="#_x0000_t202" style="position:absolute;left:73278;top:24963;height:168910;width:1086485;" filled="f" stroked="f" coordsize="21600,21600" o:gfxdata="UEsDBAoAAAAAAIdO4kAAAAAAAAAAAAAAAAAEAAAAZHJzL1BLAwQUAAAACACHTuJANLSlcr4AAADb&#10;AAAADwAAAGRycy9kb3ducmV2LnhtbEWPzWrDMBCE74W+g9hCb42UF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Slc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367AE26">
                        <w:pPr>
                          <w:spacing w:before="0" w:line="266" w:lineRule="exact"/>
                          <w:ind w:left="0" w:right="0" w:firstLine="0"/>
                          <w:jc w:val="left"/>
                          <w:rPr>
                            <w:sz w:val="24"/>
                          </w:rPr>
                        </w:pPr>
                        <w:r>
                          <w:rPr>
                            <w:spacing w:val="-2"/>
                            <w:sz w:val="24"/>
                          </w:rPr>
                          <w:t>Recent-Subrecent</w:t>
                        </w:r>
                      </w:p>
                    </w:txbxContent>
                  </v:textbox>
                </v:shape>
                <v:shape id="Textbox 24" o:spid="_x0000_s1026" o:spt="202" type="#_x0000_t202" style="position:absolute;left:4608703;top:38692;height:168910;width:915669;" filled="f" stroked="f" coordsize="21600,21600" o:gfxdata="UEsDBAoAAAAAAIdO4kAAAAAAAAAAAAAAAAAEAAAAZHJzL1BLAwQUAAAACACHTuJAu109Br4AAADb&#10;AAAADwAAAGRycy9kb3ducmV2LnhtbEWPzWrDMBCE74W+g9hCb42UU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09B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B3AA695">
                        <w:pPr>
                          <w:spacing w:before="0" w:line="266" w:lineRule="exact"/>
                          <w:ind w:left="0" w:right="0" w:firstLine="0"/>
                          <w:jc w:val="left"/>
                          <w:rPr>
                            <w:sz w:val="24"/>
                          </w:rPr>
                        </w:pPr>
                        <w:r>
                          <w:rPr>
                            <w:sz w:val="24"/>
                          </w:rPr>
                          <w:t>Soil,</w:t>
                        </w:r>
                        <w:r>
                          <w:rPr>
                            <w:spacing w:val="-6"/>
                            <w:sz w:val="24"/>
                          </w:rPr>
                          <w:t xml:space="preserve"> </w:t>
                        </w:r>
                        <w:r>
                          <w:rPr>
                            <w:spacing w:val="-2"/>
                            <w:sz w:val="24"/>
                          </w:rPr>
                          <w:t>Alluvium</w:t>
                        </w:r>
                      </w:p>
                    </w:txbxContent>
                  </v:textbox>
                </v:shape>
                <v:shape id="Textbox 25" o:spid="_x0000_s1026" o:spt="202" type="#_x0000_t202" style="position:absolute;left:762114;top:419692;height:940435;width:4105275;" filled="f" stroked="f" coordsize="21600,21600" o:gfxdata="UEsDBAoAAAAAAIdO4kAAAAAAAAAAAAAAAAAEAAAAZHJzL1BLAwQUAAAACACHTuJA1BGYnb4AAADb&#10;AAAADwAAAGRycy9kb3ducmV2LnhtbEWPzWrDMBCE74W+g9hCb42UQEP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BGY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FA7D556">
                        <w:pPr>
                          <w:spacing w:before="0" w:line="266" w:lineRule="exact"/>
                          <w:ind w:left="105" w:right="0" w:firstLine="0"/>
                          <w:jc w:val="left"/>
                          <w:rPr>
                            <w:b/>
                            <w:sz w:val="24"/>
                          </w:rPr>
                        </w:pPr>
                        <w:r>
                          <w:rPr>
                            <w:b/>
                            <w:sz w:val="24"/>
                          </w:rPr>
                          <w:t>---------------------------------Unconformity-------------------------</w:t>
                        </w:r>
                        <w:r>
                          <w:rPr>
                            <w:b/>
                            <w:spacing w:val="-10"/>
                            <w:sz w:val="24"/>
                          </w:rPr>
                          <w:t>-</w:t>
                        </w:r>
                      </w:p>
                      <w:p w14:paraId="0DAE5168">
                        <w:pPr>
                          <w:spacing w:before="52" w:line="240" w:lineRule="auto"/>
                          <w:rPr>
                            <w:b/>
                            <w:sz w:val="24"/>
                          </w:rPr>
                        </w:pPr>
                      </w:p>
                      <w:p w14:paraId="2645C0DA">
                        <w:pPr>
                          <w:spacing w:before="1"/>
                          <w:ind w:left="1785" w:right="0" w:firstLine="0"/>
                          <w:jc w:val="left"/>
                          <w:rPr>
                            <w:sz w:val="24"/>
                          </w:rPr>
                        </w:pPr>
                        <w:r>
                          <w:rPr>
                            <w:sz w:val="24"/>
                          </w:rPr>
                          <w:t>Deccan</w:t>
                        </w:r>
                        <w:r>
                          <w:rPr>
                            <w:spacing w:val="-5"/>
                            <w:sz w:val="24"/>
                          </w:rPr>
                          <w:t xml:space="preserve"> </w:t>
                        </w:r>
                        <w:r>
                          <w:rPr>
                            <w:sz w:val="24"/>
                          </w:rPr>
                          <w:t>Trap</w:t>
                        </w:r>
                        <w:r>
                          <w:rPr>
                            <w:spacing w:val="-5"/>
                            <w:sz w:val="24"/>
                          </w:rPr>
                          <w:t xml:space="preserve"> </w:t>
                        </w:r>
                        <w:r>
                          <w:rPr>
                            <w:sz w:val="24"/>
                          </w:rPr>
                          <w:t>(?)</w:t>
                        </w:r>
                        <w:r>
                          <w:rPr>
                            <w:spacing w:val="-5"/>
                            <w:sz w:val="24"/>
                          </w:rPr>
                          <w:t xml:space="preserve"> </w:t>
                        </w:r>
                        <w:r>
                          <w:rPr>
                            <w:sz w:val="24"/>
                          </w:rPr>
                          <w:t>Igneous</w:t>
                        </w:r>
                        <w:r>
                          <w:rPr>
                            <w:spacing w:val="-2"/>
                            <w:sz w:val="24"/>
                          </w:rPr>
                          <w:t xml:space="preserve"> activity</w:t>
                        </w:r>
                      </w:p>
                      <w:p w14:paraId="4F5359D5">
                        <w:pPr>
                          <w:spacing w:before="57" w:line="240" w:lineRule="auto"/>
                          <w:rPr>
                            <w:sz w:val="24"/>
                          </w:rPr>
                        </w:pPr>
                      </w:p>
                      <w:p w14:paraId="4A01CBE0">
                        <w:pPr>
                          <w:spacing w:before="0"/>
                          <w:ind w:left="0" w:right="0" w:firstLine="0"/>
                          <w:jc w:val="left"/>
                          <w:rPr>
                            <w:b/>
                            <w:sz w:val="24"/>
                          </w:rPr>
                        </w:pPr>
                        <w:r>
                          <w:rPr>
                            <w:b/>
                            <w:sz w:val="24"/>
                          </w:rPr>
                          <w:t>--------------------------------Intrusive</w:t>
                        </w:r>
                        <w:r>
                          <w:rPr>
                            <w:b/>
                            <w:spacing w:val="-11"/>
                            <w:sz w:val="24"/>
                          </w:rPr>
                          <w:t xml:space="preserve"> </w:t>
                        </w:r>
                        <w:r>
                          <w:rPr>
                            <w:b/>
                            <w:sz w:val="24"/>
                          </w:rPr>
                          <w:t>contact--------------------------</w:t>
                        </w:r>
                        <w:r>
                          <w:rPr>
                            <w:b/>
                            <w:spacing w:val="-10"/>
                            <w:sz w:val="24"/>
                          </w:rPr>
                          <w:t>-</w:t>
                        </w:r>
                      </w:p>
                    </w:txbxContent>
                  </v:textbox>
                </v:shape>
                <v:shape id="Textbox 26" o:spid="_x0000_s1026" o:spt="202" type="#_x0000_t202" style="position:absolute;left:301879;top:1605364;height:429895;width:1297940;" filled="f" stroked="f" coordsize="21600,21600" o:gfxdata="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wwb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8998541">
                        <w:pPr>
                          <w:spacing w:before="0" w:line="266" w:lineRule="exact"/>
                          <w:ind w:left="0" w:right="0" w:firstLine="0"/>
                          <w:jc w:val="left"/>
                          <w:rPr>
                            <w:sz w:val="24"/>
                          </w:rPr>
                        </w:pPr>
                        <w:r>
                          <w:rPr>
                            <w:spacing w:val="-2"/>
                            <w:sz w:val="24"/>
                          </w:rPr>
                          <w:t>Permian</w:t>
                        </w:r>
                      </w:p>
                      <w:p w14:paraId="5236BC6E">
                        <w:pPr>
                          <w:spacing w:before="134"/>
                          <w:ind w:left="0" w:right="0" w:firstLine="0"/>
                          <w:jc w:val="left"/>
                          <w:rPr>
                            <w:sz w:val="24"/>
                          </w:rPr>
                        </w:pPr>
                        <w:r>
                          <w:rPr>
                            <w:sz w:val="24"/>
                          </w:rPr>
                          <w:t>Upper</w:t>
                        </w:r>
                        <w:r>
                          <w:rPr>
                            <w:spacing w:val="-10"/>
                            <w:sz w:val="24"/>
                          </w:rPr>
                          <w:t xml:space="preserve"> </w:t>
                        </w:r>
                        <w:r>
                          <w:rPr>
                            <w:spacing w:val="-2"/>
                            <w:sz w:val="24"/>
                          </w:rPr>
                          <w:t>Carboniferous</w:t>
                        </w:r>
                      </w:p>
                    </w:txbxContent>
                  </v:textbox>
                </v:shape>
                <v:shape id="Textbox 27" o:spid="_x0000_s1026" o:spt="202" type="#_x0000_t202" style="position:absolute;left:2472054;top:1596085;height:177800;width:433070;" filled="f" stroked="f" coordsize="21600,21600" o:gfxdata="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j6N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C7C711B">
                        <w:pPr>
                          <w:spacing w:before="3" w:line="276" w:lineRule="exact"/>
                          <w:ind w:left="0" w:right="0" w:firstLine="0"/>
                          <w:jc w:val="left"/>
                          <w:rPr>
                            <w:rFonts w:ascii="Trebuchet MS"/>
                            <w:sz w:val="24"/>
                          </w:rPr>
                        </w:pPr>
                        <w:r>
                          <w:rPr>
                            <w:rFonts w:ascii="Trebuchet MS"/>
                            <w:spacing w:val="-2"/>
                            <w:sz w:val="24"/>
                          </w:rPr>
                          <w:t>Lower</w:t>
                        </w:r>
                      </w:p>
                    </w:txbxContent>
                  </v:textbox>
                </v:shape>
                <v:shape id="Textbox 28" o:spid="_x0000_s1026" o:spt="202" type="#_x0000_t202" style="position:absolute;left:917575;top:2140275;height:168910;width:4175125;" filled="f" stroked="f" coordsize="21600,21600" o:gfxdata="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oQNwO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40F5A606">
                        <w:pPr>
                          <w:spacing w:before="0" w:line="266" w:lineRule="exact"/>
                          <w:ind w:left="0" w:right="0" w:firstLine="0"/>
                          <w:jc w:val="left"/>
                          <w:rPr>
                            <w:b/>
                            <w:sz w:val="24"/>
                          </w:rPr>
                        </w:pPr>
                        <w:r>
                          <w:rPr>
                            <w:b/>
                            <w:sz w:val="24"/>
                          </w:rPr>
                          <w:t>---------------------------------Unconformity------------------------------</w:t>
                        </w:r>
                        <w:r>
                          <w:rPr>
                            <w:b/>
                            <w:spacing w:val="-10"/>
                            <w:sz w:val="24"/>
                          </w:rPr>
                          <w:t>-</w:t>
                        </w:r>
                      </w:p>
                    </w:txbxContent>
                  </v:textbox>
                </v:shape>
                <v:shape id="Textbox 29" o:spid="_x0000_s1026" o:spt="202" type="#_x0000_t202" style="position:absolute;left:1004442;top:3124200;height:182245;width:3834129;"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9141D40">
                        <w:pPr>
                          <w:spacing w:before="0" w:line="284" w:lineRule="exact"/>
                          <w:ind w:left="0" w:right="0" w:firstLine="0"/>
                          <w:jc w:val="left"/>
                          <w:rPr>
                            <w:rFonts w:ascii="Tahoma"/>
                            <w:b/>
                            <w:sz w:val="24"/>
                          </w:rPr>
                        </w:pPr>
                        <w:r>
                          <w:rPr>
                            <w:rFonts w:ascii="Tahoma"/>
                            <w:b/>
                            <w:w w:val="90"/>
                            <w:sz w:val="24"/>
                          </w:rPr>
                          <w:t>--------------------------Intrusive</w:t>
                        </w:r>
                        <w:r>
                          <w:rPr>
                            <w:rFonts w:ascii="Tahoma"/>
                            <w:b/>
                            <w:spacing w:val="59"/>
                            <w:sz w:val="24"/>
                          </w:rPr>
                          <w:t xml:space="preserve">  </w:t>
                        </w:r>
                        <w:r>
                          <w:rPr>
                            <w:rFonts w:ascii="Tahoma"/>
                            <w:b/>
                            <w:w w:val="90"/>
                            <w:sz w:val="24"/>
                          </w:rPr>
                          <w:t>contact---------------</w:t>
                        </w:r>
                        <w:r>
                          <w:rPr>
                            <w:rFonts w:ascii="Tahoma"/>
                            <w:b/>
                            <w:spacing w:val="-10"/>
                            <w:w w:val="90"/>
                            <w:sz w:val="24"/>
                          </w:rPr>
                          <w:t>-</w:t>
                        </w:r>
                      </w:p>
                    </w:txbxContent>
                  </v:textbox>
                </v:shape>
                <v:shape id="Textbox 30" o:spid="_x0000_s1026" o:spt="202" type="#_x0000_t202" style="position:absolute;left:905383;top:4748771;height:182245;width:4057650;" filled="f" stroked="f" coordsize="21600,21600" o:gfxdata="UEsDBAoAAAAAAIdO4kAAAAAAAAAAAAAAAAAEAAAAZHJzL1BLAwQUAAAACACHTuJAQb+t2LoAAADb&#10;AAAADwAAAGRycy9kb3ducmV2LnhtbEVPy2oCMRTdF/yHcAvd1UQL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v63Y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6A56DA3">
                        <w:pPr>
                          <w:spacing w:before="0" w:line="284" w:lineRule="exact"/>
                          <w:ind w:left="0" w:right="0" w:firstLine="0"/>
                          <w:jc w:val="left"/>
                          <w:rPr>
                            <w:rFonts w:ascii="Tahoma"/>
                            <w:b/>
                            <w:sz w:val="24"/>
                          </w:rPr>
                        </w:pPr>
                        <w:r>
                          <w:rPr>
                            <w:rFonts w:ascii="Tahoma"/>
                            <w:b/>
                            <w:w w:val="90"/>
                            <w:sz w:val="24"/>
                          </w:rPr>
                          <w:t>--------------------------Gradational</w:t>
                        </w:r>
                        <w:r>
                          <w:rPr>
                            <w:rFonts w:ascii="Tahoma"/>
                            <w:b/>
                            <w:spacing w:val="58"/>
                            <w:w w:val="150"/>
                            <w:sz w:val="24"/>
                          </w:rPr>
                          <w:t xml:space="preserve">  </w:t>
                        </w:r>
                        <w:r>
                          <w:rPr>
                            <w:rFonts w:ascii="Tahoma"/>
                            <w:b/>
                            <w:w w:val="90"/>
                            <w:sz w:val="24"/>
                          </w:rPr>
                          <w:t>contact---------------</w:t>
                        </w:r>
                        <w:r>
                          <w:rPr>
                            <w:rFonts w:ascii="Tahoma"/>
                            <w:b/>
                            <w:spacing w:val="-10"/>
                            <w:w w:val="90"/>
                            <w:sz w:val="24"/>
                          </w:rPr>
                          <w:t>-</w:t>
                        </w:r>
                      </w:p>
                    </w:txbxContent>
                  </v:textbox>
                </v:shape>
                <w10:wrap type="topAndBottom"/>
              </v:group>
            </w:pict>
          </mc:Fallback>
        </mc:AlternateContent>
      </w:r>
    </w:p>
    <w:p w14:paraId="77370390">
      <w:pPr>
        <w:pStyle w:val="12"/>
        <w:spacing w:after="0"/>
        <w:rPr>
          <w:b/>
          <w:sz w:val="10"/>
        </w:rPr>
        <w:sectPr>
          <w:pgSz w:w="11920" w:h="16840"/>
          <w:pgMar w:top="1220" w:right="283" w:bottom="640" w:left="708" w:header="673" w:footer="448" w:gutter="0"/>
          <w:cols w:space="720" w:num="1"/>
        </w:sectPr>
      </w:pPr>
    </w:p>
    <w:p w14:paraId="799B2822">
      <w:pPr>
        <w:pStyle w:val="3"/>
        <w:spacing w:line="439" w:lineRule="auto"/>
        <w:ind w:left="3163" w:right="3763" w:firstLine="964"/>
      </w:pPr>
      <w:r>
        <w:t>CHAPTER - 5 GEOLOGY</w:t>
      </w:r>
      <w:r>
        <w:rPr>
          <w:spacing w:val="-14"/>
        </w:rPr>
        <w:t xml:space="preserve"> </w:t>
      </w:r>
      <w:r>
        <w:t>OF</w:t>
      </w:r>
      <w:r>
        <w:rPr>
          <w:spacing w:val="-14"/>
        </w:rPr>
        <w:t xml:space="preserve"> </w:t>
      </w:r>
      <w:r>
        <w:t>THE</w:t>
      </w:r>
      <w:r>
        <w:rPr>
          <w:spacing w:val="-13"/>
        </w:rPr>
        <w:t xml:space="preserve"> </w:t>
      </w:r>
      <w:r>
        <w:t>AREA</w:t>
      </w:r>
    </w:p>
    <w:p w14:paraId="02385740">
      <w:pPr>
        <w:pStyle w:val="6"/>
        <w:numPr>
          <w:ilvl w:val="1"/>
          <w:numId w:val="5"/>
        </w:numPr>
        <w:tabs>
          <w:tab w:val="left" w:pos="974"/>
        </w:tabs>
        <w:spacing w:before="0" w:after="0" w:line="318" w:lineRule="exact"/>
        <w:ind w:left="974" w:right="0" w:hanging="487"/>
        <w:jc w:val="both"/>
      </w:pPr>
      <w:r>
        <w:t>Geological</w:t>
      </w:r>
      <w:r>
        <w:rPr>
          <w:spacing w:val="-10"/>
        </w:rPr>
        <w:t xml:space="preserve"> </w:t>
      </w:r>
      <w:r>
        <w:rPr>
          <w:spacing w:val="-2"/>
        </w:rPr>
        <w:t>Setting:</w:t>
      </w:r>
    </w:p>
    <w:p w14:paraId="3B848994">
      <w:pPr>
        <w:pStyle w:val="12"/>
        <w:spacing w:before="282" w:line="360" w:lineRule="auto"/>
        <w:ind w:left="487" w:right="1167"/>
        <w:jc w:val="both"/>
      </w:pPr>
      <w:r>
        <w:t>The study area (</w:t>
      </w:r>
      <w:r>
        <w:rPr>
          <w:rFonts w:hint="default"/>
          <w:lang w:val="en-IN"/>
        </w:rPr>
        <w:t xml:space="preserve"> t</w:t>
      </w:r>
      <w:r>
        <w:t xml:space="preserve">oposheet </w:t>
      </w:r>
      <w:r>
        <w:rPr>
          <w:rFonts w:hint="default"/>
          <w:lang w:val="en-IN"/>
        </w:rPr>
        <w:t>n</w:t>
      </w:r>
      <w:r>
        <w:t xml:space="preserve">o. 64M/05) region is mainly comprised of </w:t>
      </w:r>
      <w:r>
        <w:rPr>
          <w:lang w:val="en-IN"/>
        </w:rPr>
        <w:t>Precambrian</w:t>
      </w:r>
      <w:r>
        <w:t xml:space="preserve"> meta- sedimentary sequence and granite gneiss which is the western extension of the Chhotanagpur Granite Gneiss Complex (CGGC). A small portion of younger Dugru pink granite is present in this area which is surrounded by the granitic gneiss.</w:t>
      </w:r>
    </w:p>
    <w:p w14:paraId="54D3829F">
      <w:pPr>
        <w:pStyle w:val="6"/>
        <w:numPr>
          <w:ilvl w:val="1"/>
          <w:numId w:val="5"/>
        </w:numPr>
        <w:tabs>
          <w:tab w:val="left" w:pos="974"/>
        </w:tabs>
        <w:spacing w:before="138" w:after="0" w:line="240" w:lineRule="auto"/>
        <w:ind w:left="974" w:right="0" w:hanging="487"/>
        <w:jc w:val="both"/>
      </w:pPr>
      <w:r>
        <w:t>Description</w:t>
      </w:r>
      <w:r>
        <w:rPr>
          <w:spacing w:val="-7"/>
        </w:rPr>
        <w:t xml:space="preserve"> </w:t>
      </w:r>
      <w:r>
        <w:t>and</w:t>
      </w:r>
      <w:r>
        <w:rPr>
          <w:spacing w:val="-7"/>
        </w:rPr>
        <w:t xml:space="preserve"> </w:t>
      </w:r>
      <w:r>
        <w:t>distribution</w:t>
      </w:r>
      <w:r>
        <w:rPr>
          <w:spacing w:val="-7"/>
        </w:rPr>
        <w:t xml:space="preserve"> </w:t>
      </w:r>
      <w:r>
        <w:t>of</w:t>
      </w:r>
      <w:r>
        <w:rPr>
          <w:spacing w:val="-7"/>
        </w:rPr>
        <w:t xml:space="preserve"> </w:t>
      </w:r>
      <w:r>
        <w:t>rock</w:t>
      </w:r>
      <w:r>
        <w:rPr>
          <w:spacing w:val="-4"/>
        </w:rPr>
        <w:t xml:space="preserve"> </w:t>
      </w:r>
      <w:r>
        <w:rPr>
          <w:spacing w:val="-2"/>
        </w:rPr>
        <w:t>types:</w:t>
      </w:r>
    </w:p>
    <w:p w14:paraId="435C1B81">
      <w:pPr>
        <w:pStyle w:val="12"/>
        <w:spacing w:before="301"/>
        <w:ind w:left="487"/>
        <w:jc w:val="both"/>
      </w:pPr>
      <w:r>
        <w:t>The</w:t>
      </w:r>
      <w:r>
        <w:rPr>
          <w:spacing w:val="-2"/>
        </w:rPr>
        <w:t xml:space="preserve"> </w:t>
      </w:r>
      <w:r>
        <w:t>distribution</w:t>
      </w:r>
      <w:r>
        <w:rPr>
          <w:spacing w:val="-1"/>
        </w:rPr>
        <w:t xml:space="preserve"> </w:t>
      </w:r>
      <w:r>
        <w:t>and</w:t>
      </w:r>
      <w:r>
        <w:rPr>
          <w:spacing w:val="1"/>
        </w:rPr>
        <w:t xml:space="preserve"> </w:t>
      </w:r>
      <w:r>
        <w:t>description</w:t>
      </w:r>
      <w:r>
        <w:rPr>
          <w:spacing w:val="-1"/>
        </w:rPr>
        <w:t xml:space="preserve"> </w:t>
      </w:r>
      <w:r>
        <w:t>of</w:t>
      </w:r>
      <w:r>
        <w:rPr>
          <w:spacing w:val="-1"/>
        </w:rPr>
        <w:t xml:space="preserve"> </w:t>
      </w:r>
      <w:r>
        <w:t>the</w:t>
      </w:r>
      <w:r>
        <w:rPr>
          <w:spacing w:val="-1"/>
        </w:rPr>
        <w:t xml:space="preserve"> </w:t>
      </w:r>
      <w:r>
        <w:t>observed</w:t>
      </w:r>
      <w:r>
        <w:rPr>
          <w:spacing w:val="2"/>
        </w:rPr>
        <w:t xml:space="preserve"> </w:t>
      </w:r>
      <w:r>
        <w:t>rock</w:t>
      </w:r>
      <w:r>
        <w:rPr>
          <w:spacing w:val="-2"/>
        </w:rPr>
        <w:t xml:space="preserve"> </w:t>
      </w:r>
      <w:r>
        <w:t>types</w:t>
      </w:r>
      <w:r>
        <w:rPr>
          <w:spacing w:val="-1"/>
        </w:rPr>
        <w:t xml:space="preserve"> </w:t>
      </w:r>
      <w:r>
        <w:t>is given</w:t>
      </w:r>
      <w:r>
        <w:rPr>
          <w:spacing w:val="-1"/>
        </w:rPr>
        <w:t xml:space="preserve"> </w:t>
      </w:r>
      <w:r>
        <w:rPr>
          <w:spacing w:val="-2"/>
        </w:rPr>
        <w:t>below:</w:t>
      </w:r>
    </w:p>
    <w:p w14:paraId="411A6F40">
      <w:pPr>
        <w:pStyle w:val="12"/>
        <w:spacing w:before="2"/>
      </w:pPr>
    </w:p>
    <w:p w14:paraId="333B2634">
      <w:pPr>
        <w:pStyle w:val="8"/>
        <w:numPr>
          <w:ilvl w:val="2"/>
          <w:numId w:val="5"/>
        </w:numPr>
        <w:tabs>
          <w:tab w:val="left" w:pos="1087"/>
        </w:tabs>
        <w:spacing w:before="0" w:after="0" w:line="240" w:lineRule="auto"/>
        <w:ind w:left="1087" w:right="0" w:hanging="600"/>
        <w:jc w:val="both"/>
      </w:pPr>
      <w:r>
        <w:rPr>
          <w:u w:val="single"/>
        </w:rPr>
        <w:t>Micaceous</w:t>
      </w:r>
      <w:r>
        <w:rPr>
          <w:spacing w:val="-2"/>
          <w:u w:val="single"/>
        </w:rPr>
        <w:t xml:space="preserve"> </w:t>
      </w:r>
      <w:r>
        <w:rPr>
          <w:u w:val="single"/>
        </w:rPr>
        <w:t>quartzite and</w:t>
      </w:r>
      <w:r>
        <w:rPr>
          <w:spacing w:val="-1"/>
          <w:u w:val="single"/>
        </w:rPr>
        <w:t xml:space="preserve"> </w:t>
      </w:r>
      <w:r>
        <w:rPr>
          <w:spacing w:val="-2"/>
          <w:u w:val="single"/>
        </w:rPr>
        <w:t>quartzite</w:t>
      </w:r>
      <w:r>
        <w:rPr>
          <w:spacing w:val="-2"/>
        </w:rPr>
        <w:t>:</w:t>
      </w:r>
    </w:p>
    <w:p w14:paraId="02BF7B3F">
      <w:pPr>
        <w:pStyle w:val="12"/>
        <w:spacing w:before="3"/>
        <w:rPr>
          <w:b/>
        </w:rPr>
      </w:pPr>
    </w:p>
    <w:p w14:paraId="66220B93">
      <w:pPr>
        <w:pStyle w:val="12"/>
        <w:spacing w:line="360" w:lineRule="auto"/>
        <w:ind w:left="487" w:right="1169"/>
        <w:jc w:val="both"/>
      </w:pPr>
      <w:r>
        <w:t>The micaceous quartzite is occurring to the southwestern part of the area. This lithology is extended to the northwest-southeast direction with strike of N30°W and dip easterly, forming the Baghmanwan Pahar and Baharapar Pahar of the area. It is wider to the southeast and thinner to the northwest. It is generally grey in colour, fine grained and the bedding plane shows</w:t>
      </w:r>
      <w:r>
        <w:rPr>
          <w:spacing w:val="40"/>
        </w:rPr>
        <w:t xml:space="preserve"> </w:t>
      </w:r>
      <w:r>
        <w:t>N30°W strike with dip of 30° easterly. In the field observation quartzite shows fine to medium grained</w:t>
      </w:r>
      <w:r>
        <w:rPr>
          <w:spacing w:val="-1"/>
        </w:rPr>
        <w:t xml:space="preserve"> </w:t>
      </w:r>
      <w:r>
        <w:t>texture with</w:t>
      </w:r>
      <w:r>
        <w:rPr>
          <w:spacing w:val="-1"/>
        </w:rPr>
        <w:t xml:space="preserve"> </w:t>
      </w:r>
      <w:r>
        <w:t>grey to</w:t>
      </w:r>
      <w:r>
        <w:rPr>
          <w:spacing w:val="-1"/>
        </w:rPr>
        <w:t xml:space="preserve"> </w:t>
      </w:r>
      <w:r>
        <w:t>white</w:t>
      </w:r>
      <w:r>
        <w:rPr>
          <w:spacing w:val="-1"/>
        </w:rPr>
        <w:t xml:space="preserve"> </w:t>
      </w:r>
      <w:r>
        <w:t>colour. The grains</w:t>
      </w:r>
      <w:r>
        <w:rPr>
          <w:spacing w:val="-1"/>
        </w:rPr>
        <w:t xml:space="preserve"> </w:t>
      </w:r>
      <w:r>
        <w:t>of quartz</w:t>
      </w:r>
      <w:r>
        <w:rPr>
          <w:spacing w:val="-1"/>
        </w:rPr>
        <w:t xml:space="preserve"> </w:t>
      </w:r>
      <w:r>
        <w:t>are elongated due</w:t>
      </w:r>
      <w:r>
        <w:rPr>
          <w:spacing w:val="-1"/>
        </w:rPr>
        <w:t xml:space="preserve"> </w:t>
      </w:r>
      <w:r>
        <w:t>to deformation and metamorphic bandings are defined by elongated quartz grains.</w:t>
      </w:r>
    </w:p>
    <w:p w14:paraId="0644F4D2">
      <w:pPr>
        <w:pStyle w:val="8"/>
        <w:numPr>
          <w:ilvl w:val="2"/>
          <w:numId w:val="5"/>
        </w:numPr>
        <w:tabs>
          <w:tab w:val="left" w:pos="1087"/>
        </w:tabs>
        <w:spacing w:before="140" w:after="0" w:line="240" w:lineRule="auto"/>
        <w:ind w:left="1087" w:right="0" w:hanging="600"/>
        <w:jc w:val="both"/>
      </w:pPr>
      <w:r>
        <w:rPr>
          <w:u w:val="single"/>
        </w:rPr>
        <w:t>Sillim</w:t>
      </w:r>
      <w:r>
        <w:rPr>
          <w:rFonts w:hint="default"/>
          <w:u w:val="single"/>
          <w:lang w:val="en-IN"/>
        </w:rPr>
        <w:t>a</w:t>
      </w:r>
      <w:r>
        <w:rPr>
          <w:u w:val="single"/>
        </w:rPr>
        <w:t>nite bearing quartz-mica</w:t>
      </w:r>
      <w:r>
        <w:rPr>
          <w:spacing w:val="-1"/>
          <w:u w:val="single"/>
        </w:rPr>
        <w:t xml:space="preserve"> </w:t>
      </w:r>
      <w:r>
        <w:rPr>
          <w:spacing w:val="-2"/>
          <w:u w:val="single"/>
        </w:rPr>
        <w:t>schist</w:t>
      </w:r>
      <w:r>
        <w:rPr>
          <w:spacing w:val="-2"/>
        </w:rPr>
        <w:t>:</w:t>
      </w:r>
    </w:p>
    <w:p w14:paraId="641B7791">
      <w:pPr>
        <w:pStyle w:val="12"/>
        <w:spacing w:before="137" w:line="360" w:lineRule="auto"/>
        <w:ind w:left="487" w:right="834"/>
        <w:jc w:val="both"/>
      </w:pPr>
      <w:r>
        <w:t>This occupies the eastern part of the area with northwest-southeast trend with a thick zone. In the north-eastern part, sillimanite bearing quartz-mica schist is well exposed around Kursa nadi and shows gradational contact with granite gneiss to the north and north-western part. The schist in this part contains abundant veins of quartz and pulverized knots of sillimanite resulting from intensive metamorphism and deformation. The petrographic study of this schist shows the mineral assemblage of k-feldspar-sillimanite-quartz-biotite-miscovite.</w:t>
      </w:r>
    </w:p>
    <w:p w14:paraId="27CBA58E">
      <w:pPr>
        <w:pStyle w:val="12"/>
        <w:spacing w:line="360" w:lineRule="auto"/>
        <w:ind w:left="487" w:right="835"/>
        <w:jc w:val="both"/>
      </w:pPr>
      <w:r>
        <w:t>Eastern part consists of crenulated k-feldspar-sillimanite-quartz-biotite-muscovite schist,</w:t>
      </w:r>
      <w:r>
        <w:rPr>
          <w:spacing w:val="40"/>
        </w:rPr>
        <w:t xml:space="preserve"> </w:t>
      </w:r>
      <w:r>
        <w:t>andalusite-garnet-quartz-biotite schist and staurolite-kyanite-fibrolite-condierite-garnet-quartz- muscovite-biotite (?) schist which are best exposed further east beyond the block boundary of the designated area.</w:t>
      </w:r>
    </w:p>
    <w:p w14:paraId="4402F238">
      <w:pPr>
        <w:pStyle w:val="8"/>
        <w:numPr>
          <w:ilvl w:val="0"/>
          <w:numId w:val="0"/>
        </w:numPr>
        <w:spacing w:before="1" w:after="0" w:line="240" w:lineRule="auto"/>
        <w:ind w:left="0" w:leftChars="0" w:right="0" w:rightChars="0" w:firstLine="0" w:firstLineChars="0"/>
        <w:jc w:val="both"/>
      </w:pPr>
      <w:r>
        <w:rPr>
          <w:rFonts w:hint="default"/>
          <w:lang w:val="en-IN"/>
        </w:rPr>
        <w:t xml:space="preserve">5.2.3. </w:t>
      </w:r>
      <w:r>
        <w:rPr>
          <w:rFonts w:hint="default"/>
          <w:u w:val="single"/>
          <w:lang w:val="en-IN"/>
        </w:rPr>
        <w:t>Q</w:t>
      </w:r>
      <w:r>
        <w:rPr>
          <w:u w:val="single"/>
        </w:rPr>
        <w:t>uartz-mica</w:t>
      </w:r>
      <w:r>
        <w:rPr>
          <w:spacing w:val="-1"/>
          <w:u w:val="single"/>
        </w:rPr>
        <w:t xml:space="preserve"> </w:t>
      </w:r>
      <w:r>
        <w:rPr>
          <w:spacing w:val="-2"/>
          <w:u w:val="single"/>
        </w:rPr>
        <w:t>schist</w:t>
      </w:r>
      <w:r>
        <w:rPr>
          <w:rFonts w:hint="default"/>
          <w:spacing w:val="-2"/>
          <w:u w:val="single"/>
          <w:lang w:val="en-IN"/>
        </w:rPr>
        <w:t xml:space="preserve"> and garnetiferous quartz-mica schist</w:t>
      </w:r>
      <w:r>
        <w:rPr>
          <w:spacing w:val="-2"/>
        </w:rPr>
        <w:t>:</w:t>
      </w:r>
    </w:p>
    <w:p w14:paraId="59D6A927">
      <w:pPr>
        <w:pStyle w:val="8"/>
        <w:spacing w:after="0" w:line="240" w:lineRule="auto"/>
        <w:jc w:val="both"/>
        <w:sectPr>
          <w:pgSz w:w="11920" w:h="16840"/>
          <w:pgMar w:top="1220" w:right="283" w:bottom="640" w:left="708" w:header="673" w:footer="448" w:gutter="0"/>
          <w:cols w:space="720" w:num="1"/>
        </w:sectPr>
      </w:pPr>
    </w:p>
    <w:p w14:paraId="431F3E38">
      <w:pPr>
        <w:pStyle w:val="12"/>
        <w:spacing w:before="81" w:line="357" w:lineRule="auto"/>
        <w:ind w:left="487" w:right="833"/>
        <w:jc w:val="both"/>
      </w:pPr>
      <w:r>
        <w:t xml:space="preserve">The central part of the designated area, to the north and south of graphite schist zone is occupied </w:t>
      </w:r>
      <w:r>
        <w:rPr>
          <w:position w:val="2"/>
        </w:rPr>
        <w:t>extensively</w:t>
      </w:r>
      <w:r>
        <w:rPr>
          <w:spacing w:val="-1"/>
          <w:position w:val="2"/>
        </w:rPr>
        <w:t xml:space="preserve"> </w:t>
      </w:r>
      <w:r>
        <w:rPr>
          <w:position w:val="2"/>
        </w:rPr>
        <w:t>by quartz-mica</w:t>
      </w:r>
      <w:r>
        <w:rPr>
          <w:spacing w:val="-1"/>
          <w:position w:val="2"/>
        </w:rPr>
        <w:t xml:space="preserve"> </w:t>
      </w:r>
      <w:r>
        <w:rPr>
          <w:position w:val="2"/>
        </w:rPr>
        <w:t>schist.</w:t>
      </w:r>
      <w:r>
        <w:rPr>
          <w:spacing w:val="-2"/>
          <w:position w:val="2"/>
        </w:rPr>
        <w:t xml:space="preserve"> </w:t>
      </w:r>
      <w:r>
        <w:rPr>
          <w:position w:val="2"/>
        </w:rPr>
        <w:t>The</w:t>
      </w:r>
      <w:r>
        <w:rPr>
          <w:spacing w:val="-1"/>
          <w:position w:val="2"/>
        </w:rPr>
        <w:t xml:space="preserve"> </w:t>
      </w:r>
      <w:r>
        <w:rPr>
          <w:position w:val="2"/>
        </w:rPr>
        <w:t>schistosity</w:t>
      </w:r>
      <w:r>
        <w:rPr>
          <w:spacing w:val="-1"/>
          <w:position w:val="2"/>
        </w:rPr>
        <w:t xml:space="preserve"> </w:t>
      </w:r>
      <w:r>
        <w:rPr>
          <w:position w:val="2"/>
        </w:rPr>
        <w:t>(S</w:t>
      </w:r>
      <w:r>
        <w:rPr>
          <w:sz w:val="15"/>
        </w:rPr>
        <w:t>1</w:t>
      </w:r>
      <w:r>
        <w:rPr>
          <w:position w:val="2"/>
        </w:rPr>
        <w:t>)</w:t>
      </w:r>
      <w:r>
        <w:rPr>
          <w:spacing w:val="-1"/>
          <w:position w:val="2"/>
        </w:rPr>
        <w:t xml:space="preserve"> </w:t>
      </w:r>
      <w:r>
        <w:rPr>
          <w:position w:val="2"/>
        </w:rPr>
        <w:t>is</w:t>
      </w:r>
      <w:r>
        <w:rPr>
          <w:spacing w:val="-2"/>
          <w:position w:val="2"/>
        </w:rPr>
        <w:t xml:space="preserve"> </w:t>
      </w:r>
      <w:r>
        <w:rPr>
          <w:position w:val="2"/>
        </w:rPr>
        <w:t>trending</w:t>
      </w:r>
      <w:r>
        <w:rPr>
          <w:spacing w:val="-1"/>
          <w:position w:val="2"/>
        </w:rPr>
        <w:t xml:space="preserve"> </w:t>
      </w:r>
      <w:r>
        <w:rPr>
          <w:position w:val="2"/>
        </w:rPr>
        <w:t>almost east-west</w:t>
      </w:r>
      <w:r>
        <w:rPr>
          <w:spacing w:val="-3"/>
          <w:position w:val="2"/>
        </w:rPr>
        <w:t xml:space="preserve"> </w:t>
      </w:r>
      <w:r>
        <w:rPr>
          <w:position w:val="2"/>
        </w:rPr>
        <w:t xml:space="preserve">with dip varying </w:t>
      </w:r>
      <w:r>
        <w:t>between 37° and 43° towards south.</w:t>
      </w:r>
    </w:p>
    <w:p w14:paraId="1563F937">
      <w:pPr>
        <w:pStyle w:val="12"/>
        <w:spacing w:before="7" w:line="360" w:lineRule="auto"/>
        <w:ind w:left="487" w:right="834"/>
        <w:jc w:val="both"/>
      </w:pPr>
      <w:r>
        <w:t>Mineralogically the rock is composed of quartz, feldspar, muscovite and biotite. The amount of muscovite is higher in compare to that of biotite in this rock. The lithology is well-exposed in and around Dindo-Belkurta forest area and in Basera village.</w:t>
      </w:r>
    </w:p>
    <w:p w14:paraId="75FDCEDB">
      <w:pPr>
        <w:pStyle w:val="12"/>
        <w:spacing w:line="360" w:lineRule="auto"/>
        <w:ind w:left="487" w:right="774"/>
        <w:jc w:val="both"/>
      </w:pPr>
      <w:r>
        <w:t>To the northern part of the quartz-mica schist bearing area, a narrow band of garnetiferous quartz- muscovite-biotite</w:t>
      </w:r>
      <w:r>
        <w:rPr>
          <w:spacing w:val="-2"/>
        </w:rPr>
        <w:t xml:space="preserve"> </w:t>
      </w:r>
      <w:r>
        <w:t>schist</w:t>
      </w:r>
      <w:r>
        <w:rPr>
          <w:spacing w:val="-3"/>
        </w:rPr>
        <w:t xml:space="preserve"> </w:t>
      </w:r>
      <w:r>
        <w:t>is</w:t>
      </w:r>
      <w:r>
        <w:rPr>
          <w:spacing w:val="-2"/>
        </w:rPr>
        <w:t xml:space="preserve"> </w:t>
      </w:r>
      <w:r>
        <w:t>exposed</w:t>
      </w:r>
      <w:r>
        <w:rPr>
          <w:spacing w:val="-2"/>
        </w:rPr>
        <w:t xml:space="preserve"> </w:t>
      </w:r>
      <w:r>
        <w:t>along</w:t>
      </w:r>
      <w:r>
        <w:rPr>
          <w:spacing w:val="-3"/>
        </w:rPr>
        <w:t xml:space="preserve"> </w:t>
      </w:r>
      <w:r>
        <w:t>Dindo-Belkurta</w:t>
      </w:r>
      <w:r>
        <w:rPr>
          <w:spacing w:val="-3"/>
        </w:rPr>
        <w:t xml:space="preserve"> </w:t>
      </w:r>
      <w:r>
        <w:t>road. This</w:t>
      </w:r>
      <w:r>
        <w:rPr>
          <w:spacing w:val="-2"/>
        </w:rPr>
        <w:t xml:space="preserve"> </w:t>
      </w:r>
      <w:r>
        <w:t>lithounit</w:t>
      </w:r>
      <w:r>
        <w:rPr>
          <w:spacing w:val="-3"/>
        </w:rPr>
        <w:t xml:space="preserve"> </w:t>
      </w:r>
      <w:r>
        <w:t>is</w:t>
      </w:r>
      <w:r>
        <w:rPr>
          <w:spacing w:val="-2"/>
        </w:rPr>
        <w:t xml:space="preserve"> </w:t>
      </w:r>
      <w:r>
        <w:t>composed</w:t>
      </w:r>
      <w:r>
        <w:rPr>
          <w:spacing w:val="-2"/>
        </w:rPr>
        <w:t xml:space="preserve"> </w:t>
      </w:r>
      <w:r>
        <w:t>of</w:t>
      </w:r>
      <w:r>
        <w:rPr>
          <w:spacing w:val="-1"/>
        </w:rPr>
        <w:t xml:space="preserve"> </w:t>
      </w:r>
      <w:r>
        <w:t>quartz, feldspar, muscovite, biotite and garnet. Presence of garnet in this lithopackage indicates medium grade of metamorphism of the rock. Crenulation cleavage has been noticed and recorded from this rock. The most abundant and conspicuous linear structure developed in mica schist is pucker/crenulation on schistosity planes. This lineation generally plunges with an amount of 10° to 15° due WNW, NW and occasionally NE near Dindo and Belkurta regions.</w:t>
      </w:r>
    </w:p>
    <w:p w14:paraId="2B7DCA07">
      <w:pPr>
        <w:pStyle w:val="8"/>
        <w:numPr>
          <w:ilvl w:val="2"/>
          <w:numId w:val="6"/>
        </w:numPr>
        <w:tabs>
          <w:tab w:val="left" w:pos="1087"/>
        </w:tabs>
        <w:spacing w:before="0" w:after="0" w:line="240" w:lineRule="auto"/>
        <w:ind w:left="1087" w:right="0" w:hanging="600"/>
        <w:jc w:val="both"/>
      </w:pPr>
      <w:r>
        <w:rPr>
          <w:u w:val="single"/>
        </w:rPr>
        <w:t xml:space="preserve">Graphite </w:t>
      </w:r>
      <w:r>
        <w:rPr>
          <w:spacing w:val="-2"/>
          <w:u w:val="single"/>
        </w:rPr>
        <w:t>Schist</w:t>
      </w:r>
      <w:r>
        <w:rPr>
          <w:spacing w:val="-2"/>
        </w:rPr>
        <w:t>:</w:t>
      </w:r>
    </w:p>
    <w:p w14:paraId="2F61A413">
      <w:pPr>
        <w:pStyle w:val="12"/>
        <w:spacing w:before="137" w:line="360" w:lineRule="auto"/>
        <w:ind w:left="487" w:right="834"/>
        <w:jc w:val="both"/>
      </w:pPr>
      <w:r>
        <w:t>Mishra &amp; Kumar (1993) reported discontinuous bands of graphite schist occur within the Oranga shear zone in the northern part of the area which is interbedded with marble, calc-silicate and amphibolite. They have recorded graphite schist in dug wells near Oranga village which is 1 km northeast</w:t>
      </w:r>
      <w:r>
        <w:rPr>
          <w:spacing w:val="-1"/>
        </w:rPr>
        <w:t xml:space="preserve"> </w:t>
      </w:r>
      <w:r>
        <w:t>of Revatipur</w:t>
      </w:r>
      <w:r>
        <w:rPr>
          <w:spacing w:val="-1"/>
        </w:rPr>
        <w:t xml:space="preserve"> </w:t>
      </w:r>
      <w:r>
        <w:t>(dimension</w:t>
      </w:r>
      <w:r>
        <w:rPr>
          <w:spacing w:val="-2"/>
        </w:rPr>
        <w:t xml:space="preserve"> </w:t>
      </w:r>
      <w:r>
        <w:t>is 100m</w:t>
      </w:r>
      <w:r>
        <w:rPr>
          <w:spacing w:val="-1"/>
        </w:rPr>
        <w:t xml:space="preserve"> </w:t>
      </w:r>
      <w:r>
        <w:rPr>
          <w:rFonts w:ascii="Arial MT" w:hAnsi="Arial MT"/>
        </w:rPr>
        <w:t>×</w:t>
      </w:r>
      <w:r>
        <w:rPr>
          <w:rFonts w:ascii="Arial MT" w:hAnsi="Arial MT"/>
          <w:spacing w:val="-2"/>
        </w:rPr>
        <w:t xml:space="preserve"> </w:t>
      </w:r>
      <w:r>
        <w:t>30m),</w:t>
      </w:r>
      <w:r>
        <w:rPr>
          <w:spacing w:val="-1"/>
        </w:rPr>
        <w:t xml:space="preserve"> </w:t>
      </w:r>
      <w:r>
        <w:t>also</w:t>
      </w:r>
      <w:r>
        <w:rPr>
          <w:spacing w:val="-1"/>
        </w:rPr>
        <w:t xml:space="preserve"> </w:t>
      </w:r>
      <w:r>
        <w:t>in</w:t>
      </w:r>
      <w:r>
        <w:rPr>
          <w:spacing w:val="-1"/>
        </w:rPr>
        <w:t xml:space="preserve"> </w:t>
      </w:r>
      <w:r>
        <w:t>the</w:t>
      </w:r>
      <w:r>
        <w:rPr>
          <w:spacing w:val="-1"/>
        </w:rPr>
        <w:t xml:space="preserve"> </w:t>
      </w:r>
      <w:r>
        <w:t>southeast</w:t>
      </w:r>
      <w:r>
        <w:rPr>
          <w:spacing w:val="-1"/>
        </w:rPr>
        <w:t xml:space="preserve"> </w:t>
      </w:r>
      <w:r>
        <w:t>of</w:t>
      </w:r>
      <w:r>
        <w:rPr>
          <w:spacing w:val="-1"/>
        </w:rPr>
        <w:t xml:space="preserve"> </w:t>
      </w:r>
      <w:r>
        <w:t>Revatipur</w:t>
      </w:r>
      <w:r>
        <w:rPr>
          <w:spacing w:val="-1"/>
        </w:rPr>
        <w:t xml:space="preserve"> </w:t>
      </w:r>
      <w:r>
        <w:t>(dimension</w:t>
      </w:r>
      <w:r>
        <w:rPr>
          <w:spacing w:val="-1"/>
        </w:rPr>
        <w:t xml:space="preserve"> </w:t>
      </w:r>
      <w:r>
        <w:t xml:space="preserve">is 150m </w:t>
      </w:r>
      <w:r>
        <w:rPr>
          <w:rFonts w:ascii="Arial MT" w:hAnsi="Arial MT"/>
        </w:rPr>
        <w:t>× 5</w:t>
      </w:r>
      <w:r>
        <w:t>0m)</w:t>
      </w:r>
      <w:r>
        <w:rPr>
          <w:spacing w:val="80"/>
        </w:rPr>
        <w:t xml:space="preserve"> </w:t>
      </w:r>
      <w:r>
        <w:t>up to a depth of 6 m. A thin band of graphite bearing</w:t>
      </w:r>
      <w:r>
        <w:rPr>
          <w:spacing w:val="40"/>
        </w:rPr>
        <w:t xml:space="preserve"> </w:t>
      </w:r>
      <w:r>
        <w:t>schist exposed to the south of Baharchura village within the east-west trending banded</w:t>
      </w:r>
      <w:r>
        <w:rPr>
          <w:spacing w:val="40"/>
        </w:rPr>
        <w:t xml:space="preserve"> </w:t>
      </w:r>
      <w:r>
        <w:t>garnetiferous</w:t>
      </w:r>
      <w:r>
        <w:rPr>
          <w:spacing w:val="40"/>
        </w:rPr>
        <w:t xml:space="preserve"> </w:t>
      </w:r>
      <w:r>
        <w:t>quartzite reported by these workers. Petrographically the rock consists of sillimanite, muscovite and graphite.</w:t>
      </w:r>
    </w:p>
    <w:p w14:paraId="11F4767B">
      <w:pPr>
        <w:pStyle w:val="8"/>
        <w:numPr>
          <w:ilvl w:val="2"/>
          <w:numId w:val="6"/>
        </w:numPr>
        <w:tabs>
          <w:tab w:val="left" w:pos="1087"/>
        </w:tabs>
        <w:spacing w:before="1" w:after="0" w:line="240" w:lineRule="auto"/>
        <w:ind w:left="1087" w:right="0" w:hanging="600"/>
        <w:jc w:val="both"/>
      </w:pPr>
      <w:r>
        <w:rPr>
          <w:u w:val="single"/>
        </w:rPr>
        <w:t>Low grade</w:t>
      </w:r>
      <w:r>
        <w:rPr>
          <w:spacing w:val="-1"/>
          <w:u w:val="single"/>
        </w:rPr>
        <w:t xml:space="preserve"> </w:t>
      </w:r>
      <w:r>
        <w:rPr>
          <w:spacing w:val="-2"/>
          <w:u w:val="single"/>
        </w:rPr>
        <w:t>phyllite</w:t>
      </w:r>
      <w:r>
        <w:rPr>
          <w:spacing w:val="-2"/>
        </w:rPr>
        <w:t>:</w:t>
      </w:r>
    </w:p>
    <w:p w14:paraId="3A583C04">
      <w:pPr>
        <w:pStyle w:val="12"/>
        <w:spacing w:before="139" w:line="360" w:lineRule="auto"/>
        <w:ind w:left="487" w:right="834"/>
        <w:jc w:val="both"/>
      </w:pPr>
      <w:r>
        <w:t>Phyllites are found in two parts as impersistent lithounits well exposed mainly around Revatipur village. One is to the south of Revatipur and to the northwest of it (Saha, 2001). This low-grade phyllite is found within the quartz-mica schist lithounit. This rock exhibits crude schistosity trending NW-SE.</w:t>
      </w:r>
    </w:p>
    <w:p w14:paraId="0F39B1FA">
      <w:pPr>
        <w:pStyle w:val="8"/>
        <w:numPr>
          <w:ilvl w:val="2"/>
          <w:numId w:val="6"/>
        </w:numPr>
        <w:tabs>
          <w:tab w:val="left" w:pos="1087"/>
        </w:tabs>
        <w:spacing w:before="0" w:after="0" w:line="240" w:lineRule="auto"/>
        <w:ind w:left="1087" w:right="0" w:hanging="600"/>
        <w:jc w:val="both"/>
      </w:pPr>
      <w:r>
        <w:rPr>
          <w:u w:val="single"/>
        </w:rPr>
        <w:t>Calc-</w:t>
      </w:r>
      <w:r>
        <w:rPr>
          <w:spacing w:val="-2"/>
          <w:u w:val="single"/>
        </w:rPr>
        <w:t>silicate</w:t>
      </w:r>
      <w:r>
        <w:rPr>
          <w:spacing w:val="-2"/>
        </w:rPr>
        <w:t>:</w:t>
      </w:r>
    </w:p>
    <w:p w14:paraId="39FFEB73">
      <w:pPr>
        <w:pStyle w:val="12"/>
        <w:spacing w:before="137" w:line="360" w:lineRule="auto"/>
        <w:ind w:left="487" w:right="834"/>
        <w:jc w:val="both"/>
      </w:pPr>
      <w:r>
        <w:t>There are few calc-silicate bands in and around Oranga and Revatipur village. These bands show the effects of shearing in many places and contain the base metal mineralization (mainly galena, sphalerite and minor chalcopyrite) (Saha, 2001). Thin section study revealed that this calc-silicate lithounit is composed of calcite, diopside, tremolite and actinolite (Saha, 2001).</w:t>
      </w:r>
    </w:p>
    <w:p w14:paraId="32D101CF">
      <w:pPr>
        <w:pStyle w:val="8"/>
        <w:numPr>
          <w:ilvl w:val="2"/>
          <w:numId w:val="6"/>
        </w:numPr>
        <w:tabs>
          <w:tab w:val="left" w:pos="1087"/>
        </w:tabs>
        <w:spacing w:before="0" w:after="0" w:line="240" w:lineRule="auto"/>
        <w:ind w:left="1087" w:right="0" w:hanging="600"/>
        <w:jc w:val="both"/>
      </w:pPr>
      <w:r>
        <w:rPr>
          <w:spacing w:val="-2"/>
          <w:u w:val="single"/>
        </w:rPr>
        <w:t>Amphibolite</w:t>
      </w:r>
      <w:r>
        <w:rPr>
          <w:spacing w:val="-2"/>
        </w:rPr>
        <w:t>:</w:t>
      </w:r>
    </w:p>
    <w:p w14:paraId="3AC77246">
      <w:pPr>
        <w:pStyle w:val="8"/>
        <w:spacing w:after="0" w:line="240" w:lineRule="auto"/>
        <w:jc w:val="both"/>
        <w:sectPr>
          <w:pgSz w:w="11920" w:h="16840"/>
          <w:pgMar w:top="1220" w:right="283" w:bottom="640" w:left="708" w:header="673" w:footer="448" w:gutter="0"/>
          <w:cols w:space="720" w:num="1"/>
        </w:sectPr>
      </w:pPr>
    </w:p>
    <w:p w14:paraId="0DED6F89">
      <w:pPr>
        <w:pStyle w:val="12"/>
        <w:spacing w:before="81" w:line="360" w:lineRule="auto"/>
        <w:ind w:left="487" w:right="835"/>
        <w:jc w:val="both"/>
      </w:pPr>
      <w:r>
        <w:t>Amphibolite lithounit</w:t>
      </w:r>
      <w:r>
        <w:rPr>
          <w:spacing w:val="-1"/>
        </w:rPr>
        <w:t xml:space="preserve"> </w:t>
      </w:r>
      <w:r>
        <w:t>occurs within the quartz-mica schist and also associated</w:t>
      </w:r>
      <w:r>
        <w:rPr>
          <w:spacing w:val="-1"/>
        </w:rPr>
        <w:t xml:space="preserve"> </w:t>
      </w:r>
      <w:r>
        <w:t>with the</w:t>
      </w:r>
      <w:r>
        <w:rPr>
          <w:spacing w:val="-1"/>
        </w:rPr>
        <w:t xml:space="preserve"> </w:t>
      </w:r>
      <w:r>
        <w:t>calc-silicate rock of this area as small isolated bands (Saha, 2001). The rock consists of quartz, hornblende, plagioclase feldspar, chlorite and biotite (Saha, 2001).</w:t>
      </w:r>
    </w:p>
    <w:p w14:paraId="66C8949A">
      <w:pPr>
        <w:pStyle w:val="8"/>
        <w:numPr>
          <w:ilvl w:val="2"/>
          <w:numId w:val="6"/>
        </w:numPr>
        <w:tabs>
          <w:tab w:val="left" w:pos="1087"/>
        </w:tabs>
        <w:spacing w:before="0" w:after="0" w:line="275" w:lineRule="exact"/>
        <w:ind w:left="1087" w:right="0" w:hanging="600"/>
        <w:jc w:val="both"/>
      </w:pPr>
      <w:r>
        <w:rPr>
          <w:u w:val="single"/>
        </w:rPr>
        <w:t>Granite</w:t>
      </w:r>
      <w:r>
        <w:rPr>
          <w:spacing w:val="-3"/>
          <w:u w:val="single"/>
        </w:rPr>
        <w:t xml:space="preserve"> </w:t>
      </w:r>
      <w:r>
        <w:rPr>
          <w:u w:val="single"/>
        </w:rPr>
        <w:t xml:space="preserve">gneiss </w:t>
      </w:r>
      <w:r>
        <w:rPr>
          <w:spacing w:val="-2"/>
          <w:u w:val="single"/>
        </w:rPr>
        <w:t>complex</w:t>
      </w:r>
      <w:r>
        <w:rPr>
          <w:spacing w:val="-2"/>
        </w:rPr>
        <w:t>:</w:t>
      </w:r>
    </w:p>
    <w:p w14:paraId="249217D8">
      <w:pPr>
        <w:pStyle w:val="12"/>
        <w:spacing w:before="137" w:line="360" w:lineRule="auto"/>
        <w:ind w:left="487" w:right="776"/>
        <w:jc w:val="both"/>
      </w:pPr>
      <w:r>
        <w:t>Quartz-feldspar-biotite gneiss and migmatite are the predominant rock</w:t>
      </w:r>
      <w:r>
        <w:rPr>
          <w:spacing w:val="-1"/>
        </w:rPr>
        <w:t xml:space="preserve"> </w:t>
      </w:r>
      <w:r>
        <w:t>type exposed to the northern, north-eastern and southern portion of Dindo-Belkurta villages. These gneisses are composed of quartz, k-feldspar, plagioclase and biotite. These are medium to coarse grained and in some places porphyroblasts of k-feldspar noticed. In some places augens of quartz and k-feldspar recorded.</w:t>
      </w:r>
    </w:p>
    <w:p w14:paraId="2B190ACB">
      <w:pPr>
        <w:pStyle w:val="12"/>
        <w:spacing w:line="360" w:lineRule="auto"/>
        <w:ind w:left="487" w:right="833"/>
        <w:jc w:val="both"/>
      </w:pPr>
      <w:r>
        <w:t>Migmatites are intimately associated with quartz-feldspar-biotite gneiss or granite gneiss in the form of thin bands showing its characteristic structure. The neosomal bands are composed of pink and greyish-white coloured quartzo-feldspathic materials ranging in thickness from 0.5 cm to 5 cm and palaeosomal bands are composed of quartz and biotite and their thicknesses are ranging from 0.3cm to 6 cm. These bands are generally parallel to the gneissic foliation planes. The biotite rich layers within the migmatites indicating the metamorphic segregation.</w:t>
      </w:r>
    </w:p>
    <w:p w14:paraId="3BD1D842">
      <w:pPr>
        <w:pStyle w:val="8"/>
        <w:spacing w:before="1"/>
        <w:ind w:left="487" w:firstLine="0"/>
      </w:pPr>
      <w:r>
        <w:t>5.2.9:</w:t>
      </w:r>
      <w:r>
        <w:rPr>
          <w:spacing w:val="-1"/>
        </w:rPr>
        <w:t xml:space="preserve"> </w:t>
      </w:r>
      <w:r>
        <w:rPr>
          <w:u w:val="single"/>
        </w:rPr>
        <w:t>Quartz</w:t>
      </w:r>
      <w:r>
        <w:rPr>
          <w:spacing w:val="1"/>
          <w:u w:val="single"/>
        </w:rPr>
        <w:t xml:space="preserve"> </w:t>
      </w:r>
      <w:r>
        <w:rPr>
          <w:spacing w:val="-2"/>
          <w:u w:val="single"/>
        </w:rPr>
        <w:t>veins</w:t>
      </w:r>
      <w:r>
        <w:rPr>
          <w:spacing w:val="-2"/>
        </w:rPr>
        <w:t>:</w:t>
      </w:r>
    </w:p>
    <w:p w14:paraId="5761343C">
      <w:pPr>
        <w:pStyle w:val="12"/>
        <w:spacing w:before="139" w:line="360" w:lineRule="auto"/>
        <w:ind w:left="487" w:right="834"/>
        <w:jc w:val="both"/>
      </w:pPr>
      <w:r>
        <w:t>Quartz veins are ranging in width from a few centimeters to 0.5 m. These quartz veins intruded granite gneiss and quartz-mica schist and those occur along joints and fractures with predominant NW-SE and NE-SW trends.</w:t>
      </w:r>
    </w:p>
    <w:p w14:paraId="0376F40F">
      <w:pPr>
        <w:pStyle w:val="8"/>
        <w:numPr>
          <w:ilvl w:val="2"/>
          <w:numId w:val="7"/>
        </w:numPr>
        <w:tabs>
          <w:tab w:val="left" w:pos="1207"/>
        </w:tabs>
        <w:spacing w:before="0" w:after="0" w:line="275" w:lineRule="exact"/>
        <w:ind w:left="1207" w:right="0" w:hanging="720"/>
        <w:jc w:val="both"/>
      </w:pPr>
      <w:r>
        <w:rPr>
          <w:u w:val="single"/>
        </w:rPr>
        <w:t>B</w:t>
      </w:r>
      <w:r>
        <w:rPr>
          <w:rFonts w:hint="default"/>
          <w:u w:val="single"/>
          <w:lang w:val="en-IN"/>
        </w:rPr>
        <w:t>a</w:t>
      </w:r>
      <w:r>
        <w:rPr>
          <w:u w:val="single"/>
        </w:rPr>
        <w:t>sic</w:t>
      </w:r>
      <w:r>
        <w:rPr>
          <w:spacing w:val="-4"/>
          <w:u w:val="single"/>
        </w:rPr>
        <w:t xml:space="preserve"> Dyke</w:t>
      </w:r>
      <w:r>
        <w:rPr>
          <w:spacing w:val="-4"/>
        </w:rPr>
        <w:t>:</w:t>
      </w:r>
    </w:p>
    <w:p w14:paraId="6A8A26DE">
      <w:pPr>
        <w:pStyle w:val="12"/>
        <w:spacing w:before="139" w:line="360" w:lineRule="auto"/>
        <w:ind w:left="487" w:right="835"/>
        <w:jc w:val="both"/>
      </w:pPr>
      <w:r>
        <w:t>A 4 kilometer long and 50 meter wide basic dyke is found to the west of Revatipur village cutting accross the micaceous quartzite and quartz-mica schist with NW-SE trend. It is dark coloured, medium to coarse grained rock.</w:t>
      </w:r>
    </w:p>
    <w:p w14:paraId="57D46E76">
      <w:pPr>
        <w:pStyle w:val="8"/>
        <w:numPr>
          <w:ilvl w:val="2"/>
          <w:numId w:val="7"/>
        </w:numPr>
        <w:tabs>
          <w:tab w:val="left" w:pos="1207"/>
        </w:tabs>
        <w:spacing w:before="0" w:after="0" w:line="275" w:lineRule="exact"/>
        <w:ind w:left="1207" w:right="0" w:hanging="720"/>
        <w:jc w:val="both"/>
      </w:pPr>
      <w:r>
        <w:rPr>
          <w:u w:val="single"/>
        </w:rPr>
        <w:t>Younger</w:t>
      </w:r>
      <w:r>
        <w:rPr>
          <w:spacing w:val="-1"/>
          <w:u w:val="single"/>
        </w:rPr>
        <w:t xml:space="preserve"> </w:t>
      </w:r>
      <w:r>
        <w:rPr>
          <w:spacing w:val="-2"/>
          <w:u w:val="single"/>
        </w:rPr>
        <w:t>granitoids</w:t>
      </w:r>
      <w:r>
        <w:rPr>
          <w:spacing w:val="-2"/>
        </w:rPr>
        <w:t>:</w:t>
      </w:r>
    </w:p>
    <w:p w14:paraId="20EFC2E7">
      <w:pPr>
        <w:pStyle w:val="12"/>
        <w:spacing w:before="139" w:line="360" w:lineRule="auto"/>
        <w:ind w:left="487" w:right="836"/>
        <w:jc w:val="both"/>
      </w:pPr>
      <w:r>
        <w:t>The younger granitoids mainly occupy the areas around Dugru, Silaju, Surangpan, Balchauraghat and Jhara.</w:t>
      </w:r>
    </w:p>
    <w:p w14:paraId="0C58C8D3">
      <w:pPr>
        <w:pStyle w:val="9"/>
        <w:numPr>
          <w:ilvl w:val="0"/>
          <w:numId w:val="8"/>
        </w:numPr>
        <w:tabs>
          <w:tab w:val="left" w:pos="772"/>
        </w:tabs>
        <w:spacing w:before="0" w:after="0" w:line="240" w:lineRule="auto"/>
        <w:ind w:left="772" w:right="0" w:hanging="285"/>
        <w:jc w:val="both"/>
      </w:pPr>
      <w:r>
        <w:rPr>
          <w:spacing w:val="-2"/>
        </w:rPr>
        <w:t>Granodiorite:</w:t>
      </w:r>
    </w:p>
    <w:p w14:paraId="7A4702F1">
      <w:pPr>
        <w:pStyle w:val="12"/>
        <w:spacing w:before="137" w:line="360" w:lineRule="auto"/>
        <w:ind w:left="487" w:right="835"/>
        <w:jc w:val="both"/>
      </w:pPr>
      <w:r>
        <w:t>Small linear bodies of granodiorite showing intrusive character occur within the gneissic complex which is well-exposed along Kanhar river section, north of Semarwa and near Libarghat, the dimension of which is 5 m wide and 50 m long (Mishra &amp; Kumar, 1993). The rock is massive in nature</w:t>
      </w:r>
      <w:r>
        <w:rPr>
          <w:spacing w:val="-1"/>
        </w:rPr>
        <w:t xml:space="preserve"> </w:t>
      </w:r>
      <w:r>
        <w:t>and grey coloured coarse grained</w:t>
      </w:r>
      <w:r>
        <w:rPr>
          <w:spacing w:val="-1"/>
        </w:rPr>
        <w:t xml:space="preserve"> </w:t>
      </w:r>
      <w:r>
        <w:t>and composed of bluish quartz, plagioclase,</w:t>
      </w:r>
      <w:r>
        <w:rPr>
          <w:spacing w:val="-1"/>
        </w:rPr>
        <w:t xml:space="preserve"> </w:t>
      </w:r>
      <w:r>
        <w:t xml:space="preserve">k-feldspar and </w:t>
      </w:r>
      <w:r>
        <w:rPr>
          <w:spacing w:val="-2"/>
        </w:rPr>
        <w:t>hornblende.</w:t>
      </w:r>
    </w:p>
    <w:p w14:paraId="47E7F665">
      <w:pPr>
        <w:pStyle w:val="9"/>
        <w:numPr>
          <w:ilvl w:val="0"/>
          <w:numId w:val="8"/>
        </w:numPr>
        <w:tabs>
          <w:tab w:val="left" w:pos="839"/>
        </w:tabs>
        <w:spacing w:before="0" w:after="0" w:line="275" w:lineRule="exact"/>
        <w:ind w:left="839" w:right="0" w:hanging="352"/>
        <w:jc w:val="both"/>
      </w:pPr>
      <w:r>
        <w:rPr>
          <w:spacing w:val="-2"/>
        </w:rPr>
        <w:t>Granite:</w:t>
      </w:r>
    </w:p>
    <w:p w14:paraId="2936E428">
      <w:pPr>
        <w:pStyle w:val="12"/>
        <w:spacing w:before="139" w:line="360" w:lineRule="auto"/>
        <w:ind w:left="487" w:right="835"/>
        <w:jc w:val="both"/>
      </w:pPr>
      <w:r>
        <w:t>Dugru granite is restricted to the north-west part of the designated area, i.e., west of Bhagoditola and</w:t>
      </w:r>
      <w:r>
        <w:rPr>
          <w:spacing w:val="9"/>
        </w:rPr>
        <w:t xml:space="preserve"> </w:t>
      </w:r>
      <w:r>
        <w:t>northeast</w:t>
      </w:r>
      <w:r>
        <w:rPr>
          <w:spacing w:val="8"/>
        </w:rPr>
        <w:t xml:space="preserve"> </w:t>
      </w:r>
      <w:r>
        <w:t>of</w:t>
      </w:r>
      <w:r>
        <w:rPr>
          <w:spacing w:val="11"/>
        </w:rPr>
        <w:t xml:space="preserve"> </w:t>
      </w:r>
      <w:r>
        <w:t>Dindo</w:t>
      </w:r>
      <w:r>
        <w:rPr>
          <w:spacing w:val="12"/>
        </w:rPr>
        <w:t xml:space="preserve"> </w:t>
      </w:r>
      <w:r>
        <w:t>villages.</w:t>
      </w:r>
      <w:r>
        <w:rPr>
          <w:spacing w:val="9"/>
        </w:rPr>
        <w:t xml:space="preserve"> </w:t>
      </w:r>
      <w:r>
        <w:t>The</w:t>
      </w:r>
      <w:r>
        <w:rPr>
          <w:spacing w:val="10"/>
        </w:rPr>
        <w:t xml:space="preserve"> </w:t>
      </w:r>
      <w:r>
        <w:t>outcrops</w:t>
      </w:r>
      <w:r>
        <w:rPr>
          <w:spacing w:val="11"/>
        </w:rPr>
        <w:t xml:space="preserve"> </w:t>
      </w:r>
      <w:r>
        <w:t>show</w:t>
      </w:r>
      <w:r>
        <w:rPr>
          <w:spacing w:val="11"/>
        </w:rPr>
        <w:t xml:space="preserve"> </w:t>
      </w:r>
      <w:r>
        <w:t>a</w:t>
      </w:r>
      <w:r>
        <w:rPr>
          <w:spacing w:val="11"/>
        </w:rPr>
        <w:t xml:space="preserve"> </w:t>
      </w:r>
      <w:r>
        <w:t>pink</w:t>
      </w:r>
      <w:r>
        <w:rPr>
          <w:spacing w:val="10"/>
        </w:rPr>
        <w:t xml:space="preserve"> </w:t>
      </w:r>
      <w:r>
        <w:t>granite</w:t>
      </w:r>
      <w:r>
        <w:rPr>
          <w:spacing w:val="10"/>
        </w:rPr>
        <w:t xml:space="preserve"> </w:t>
      </w:r>
      <w:r>
        <w:t>with</w:t>
      </w:r>
      <w:r>
        <w:rPr>
          <w:spacing w:val="10"/>
        </w:rPr>
        <w:t xml:space="preserve"> </w:t>
      </w:r>
      <w:r>
        <w:t>coarse</w:t>
      </w:r>
      <w:r>
        <w:rPr>
          <w:spacing w:val="11"/>
        </w:rPr>
        <w:t xml:space="preserve"> </w:t>
      </w:r>
      <w:r>
        <w:t>texture.</w:t>
      </w:r>
      <w:r>
        <w:rPr>
          <w:spacing w:val="10"/>
        </w:rPr>
        <w:t xml:space="preserve"> </w:t>
      </w:r>
      <w:r>
        <w:t>The</w:t>
      </w:r>
      <w:r>
        <w:rPr>
          <w:spacing w:val="10"/>
        </w:rPr>
        <w:t xml:space="preserve"> </w:t>
      </w:r>
      <w:r>
        <w:rPr>
          <w:spacing w:val="-2"/>
        </w:rPr>
        <w:t>granite</w:t>
      </w:r>
    </w:p>
    <w:p w14:paraId="2926ABA7">
      <w:pPr>
        <w:pStyle w:val="12"/>
        <w:spacing w:after="0" w:line="360" w:lineRule="auto"/>
        <w:jc w:val="both"/>
        <w:sectPr>
          <w:pgSz w:w="11920" w:h="16840"/>
          <w:pgMar w:top="1220" w:right="283" w:bottom="640" w:left="708" w:header="673" w:footer="448" w:gutter="0"/>
          <w:cols w:space="720" w:num="1"/>
        </w:sectPr>
      </w:pPr>
    </w:p>
    <w:p w14:paraId="11315F43">
      <w:pPr>
        <w:pStyle w:val="12"/>
        <w:spacing w:before="81" w:line="360" w:lineRule="auto"/>
        <w:ind w:left="487" w:right="834"/>
        <w:jc w:val="both"/>
      </w:pPr>
      <w:r>
        <w:t>gives a rugged topography with hills and tors. The hill forming stocks occur to the west of Bhagoditola. The stock has irregular and sharp contact with gneissic complex (Mishra &amp; Kumar,1993). As per Mishra &amp; Kumar (1993), the colour of the granite is due to the presence of potash feldspar (Mishra &amp; Kumar,1993).</w:t>
      </w:r>
    </w:p>
    <w:p w14:paraId="6D03B18A">
      <w:pPr>
        <w:pStyle w:val="12"/>
        <w:spacing w:line="360" w:lineRule="auto"/>
        <w:ind w:left="487" w:right="835"/>
        <w:jc w:val="both"/>
      </w:pPr>
      <w:r>
        <w:rPr>
          <w:rFonts w:hint="default"/>
          <w:lang w:val="en-IN"/>
        </w:rPr>
        <w:t>As per these authors, s</w:t>
      </w:r>
      <w:r>
        <w:t>werving of gneissosity and/or crude foliation around the Dugru granite with a quaquaversal and relatively low dips favour its diapiric intrusive character. These crude foliations frequently present on the outer part of the granitic pluton, whereas to the core region of the pluton, frequency of these foliation planes are very less. Formation of these crude schistosity and/or gneissosity to the outer part of the granite pluton possibly due to emplacement of the granite and its flow along the margin of the country rocks.</w:t>
      </w:r>
    </w:p>
    <w:p w14:paraId="662A3D21">
      <w:pPr>
        <w:pStyle w:val="9"/>
        <w:numPr>
          <w:ilvl w:val="0"/>
          <w:numId w:val="8"/>
        </w:numPr>
        <w:tabs>
          <w:tab w:val="left" w:pos="903"/>
        </w:tabs>
        <w:spacing w:before="0" w:after="0" w:line="240" w:lineRule="auto"/>
        <w:ind w:left="903" w:right="0" w:hanging="416"/>
        <w:jc w:val="both"/>
      </w:pPr>
      <w:r>
        <w:rPr>
          <w:spacing w:val="-2"/>
        </w:rPr>
        <w:t>Pegmatite:</w:t>
      </w:r>
    </w:p>
    <w:p w14:paraId="4AF8CBDB">
      <w:pPr>
        <w:pStyle w:val="12"/>
        <w:spacing w:before="138" w:line="360" w:lineRule="auto"/>
        <w:ind w:left="487" w:right="834"/>
        <w:jc w:val="both"/>
      </w:pPr>
      <w:r>
        <w:t>The pegmatite of the designated area noticeably fall into two groups (Mishra &amp; Kumar,1993). Pegmatites are dominant in the southern part of the area is greyish white in colour, composed of very coarse</w:t>
      </w:r>
      <w:r>
        <w:rPr>
          <w:spacing w:val="-2"/>
        </w:rPr>
        <w:t xml:space="preserve"> </w:t>
      </w:r>
      <w:r>
        <w:t>and essentially</w:t>
      </w:r>
      <w:r>
        <w:rPr>
          <w:spacing w:val="-1"/>
        </w:rPr>
        <w:t xml:space="preserve"> </w:t>
      </w:r>
      <w:r>
        <w:t>muscovite and</w:t>
      </w:r>
      <w:r>
        <w:rPr>
          <w:spacing w:val="-2"/>
        </w:rPr>
        <w:t xml:space="preserve"> </w:t>
      </w:r>
      <w:r>
        <w:t>tourmaline bearing.</w:t>
      </w:r>
      <w:r>
        <w:rPr>
          <w:spacing w:val="-1"/>
        </w:rPr>
        <w:t xml:space="preserve"> </w:t>
      </w:r>
      <w:r>
        <w:t>On the</w:t>
      </w:r>
      <w:r>
        <w:rPr>
          <w:spacing w:val="-2"/>
        </w:rPr>
        <w:t xml:space="preserve"> </w:t>
      </w:r>
      <w:r>
        <w:t>other hand, pegmatites</w:t>
      </w:r>
      <w:r>
        <w:rPr>
          <w:spacing w:val="-2"/>
        </w:rPr>
        <w:t xml:space="preserve"> </w:t>
      </w:r>
      <w:r>
        <w:t>which are pink in colour and contain biotite belongs to the second group. Muscovite and tourmaline are rare or</w:t>
      </w:r>
      <w:r>
        <w:rPr>
          <w:spacing w:val="40"/>
        </w:rPr>
        <w:t xml:space="preserve"> </w:t>
      </w:r>
      <w:r>
        <w:t>nearly absent in the later type (Mishra &amp; Kumar,1993). During the present work it was noticed that in general pegmatite occurs as linear intrusive parallel to the schistosity or gneissosity within the gneissic complex. Several major and minor muscovite pegmatite occur to the east of Dindo and Vimtapur and west of Belkurta villages. Sharp contacts of pegmatite with quartz- feldspar-muscovite-biotite schists were noticed. Mica books of size ranging from 5 - 9 cm were noticed and recorded in</w:t>
      </w:r>
      <w:r>
        <w:rPr>
          <w:rFonts w:hint="default"/>
          <w:lang w:val="en-IN"/>
        </w:rPr>
        <w:t xml:space="preserve"> </w:t>
      </w:r>
      <w:r>
        <w:t>pegmatite within the dense forest area between Dindo and Belkurta.Numerous tourmaline crystals of size ranging from few mm to 12 cm were also noticed in Belkurta and Basera villages. Numerous fractures in these tourmaline crystals are present. Near Basera, a number of tiny crystal</w:t>
      </w:r>
      <w:r>
        <w:rPr>
          <w:rFonts w:hint="default"/>
          <w:lang w:val="en-IN"/>
        </w:rPr>
        <w:t>s</w:t>
      </w:r>
      <w:r>
        <w:t xml:space="preserve"> of tourmaline occur at a high-angle to the</w:t>
      </w:r>
      <w:r>
        <w:rPr>
          <w:spacing w:val="-1"/>
        </w:rPr>
        <w:t xml:space="preserve"> </w:t>
      </w:r>
      <w:r>
        <w:t>contact of pegmatite and quartz-biotite schist. Mica flakes are arranged in radial manner.</w:t>
      </w:r>
    </w:p>
    <w:p w14:paraId="3A931BDF">
      <w:pPr>
        <w:pStyle w:val="12"/>
        <w:spacing w:after="0" w:line="360" w:lineRule="auto"/>
        <w:jc w:val="both"/>
        <w:sectPr>
          <w:pgSz w:w="11920" w:h="16840"/>
          <w:pgMar w:top="1220" w:right="283" w:bottom="640" w:left="708" w:header="673" w:footer="448" w:gutter="0"/>
          <w:cols w:space="720" w:num="1"/>
        </w:sectPr>
      </w:pPr>
    </w:p>
    <w:p w14:paraId="2ACBF64C">
      <w:pPr>
        <w:pStyle w:val="3"/>
        <w:spacing w:line="480" w:lineRule="auto"/>
        <w:ind w:left="2760" w:right="3064" w:firstLine="1533"/>
      </w:pPr>
      <w:r>
        <w:t>CHAPTER - 6 ACTIVITY</w:t>
      </w:r>
      <w:r>
        <w:rPr>
          <w:spacing w:val="-13"/>
        </w:rPr>
        <w:t xml:space="preserve"> </w:t>
      </w:r>
      <w:r>
        <w:t>DURING</w:t>
      </w:r>
      <w:r>
        <w:rPr>
          <w:spacing w:val="-13"/>
        </w:rPr>
        <w:t xml:space="preserve"> </w:t>
      </w:r>
      <w:r>
        <w:t>THE</w:t>
      </w:r>
      <w:r>
        <w:rPr>
          <w:spacing w:val="-13"/>
        </w:rPr>
        <w:t xml:space="preserve"> </w:t>
      </w:r>
      <w:r>
        <w:t>PERIOD</w:t>
      </w:r>
    </w:p>
    <w:p w14:paraId="019AB80A">
      <w:pPr>
        <w:pStyle w:val="5"/>
        <w:numPr>
          <w:ilvl w:val="1"/>
          <w:numId w:val="9"/>
        </w:numPr>
        <w:tabs>
          <w:tab w:val="left" w:pos="974"/>
        </w:tabs>
        <w:spacing w:before="0" w:after="0" w:line="320" w:lineRule="exact"/>
        <w:ind w:left="974" w:right="0" w:hanging="487"/>
        <w:jc w:val="both"/>
      </w:pPr>
      <w:r>
        <w:t>GEOLOGICAL</w:t>
      </w:r>
      <w:r>
        <w:rPr>
          <w:spacing w:val="-11"/>
        </w:rPr>
        <w:t xml:space="preserve"> </w:t>
      </w:r>
      <w:r>
        <w:rPr>
          <w:spacing w:val="-2"/>
        </w:rPr>
        <w:t>MAPPING</w:t>
      </w:r>
    </w:p>
    <w:p w14:paraId="6FA301CD">
      <w:pPr>
        <w:pStyle w:val="12"/>
        <w:spacing w:before="1"/>
        <w:rPr>
          <w:b/>
          <w:sz w:val="28"/>
        </w:rPr>
      </w:pPr>
    </w:p>
    <w:p w14:paraId="288910AA">
      <w:pPr>
        <w:pStyle w:val="8"/>
        <w:numPr>
          <w:ilvl w:val="2"/>
          <w:numId w:val="9"/>
        </w:numPr>
        <w:tabs>
          <w:tab w:val="left" w:pos="1087"/>
        </w:tabs>
        <w:spacing w:before="0" w:after="0" w:line="240" w:lineRule="auto"/>
        <w:ind w:left="1040" w:leftChars="0" w:right="0" w:hanging="600" w:firstLineChars="0"/>
        <w:jc w:val="both"/>
      </w:pPr>
      <w:r>
        <w:rPr>
          <w:u w:val="single"/>
        </w:rPr>
        <w:t xml:space="preserve">Large-Scale </w:t>
      </w:r>
      <w:r>
        <w:rPr>
          <w:spacing w:val="-2"/>
          <w:u w:val="single"/>
        </w:rPr>
        <w:t>mapping</w:t>
      </w:r>
      <w:r>
        <w:rPr>
          <w:spacing w:val="-2"/>
        </w:rPr>
        <w:t>:</w:t>
      </w:r>
    </w:p>
    <w:p w14:paraId="7295F129">
      <w:pPr>
        <w:pStyle w:val="12"/>
        <w:rPr>
          <w:b/>
        </w:rPr>
      </w:pPr>
    </w:p>
    <w:p w14:paraId="61A678D9">
      <w:pPr>
        <w:pStyle w:val="12"/>
        <w:spacing w:line="480" w:lineRule="auto"/>
        <w:ind w:left="487" w:right="834"/>
        <w:jc w:val="both"/>
      </w:pPr>
      <w:r>
        <w:t>Large-Scale</w:t>
      </w:r>
      <w:r>
        <w:rPr>
          <w:spacing w:val="-1"/>
        </w:rPr>
        <w:t xml:space="preserve"> </w:t>
      </w:r>
      <w:r>
        <w:t xml:space="preserve">Geological Mapping was conducted in the </w:t>
      </w:r>
      <w:r>
        <w:rPr>
          <w:lang w:val="en-IN"/>
        </w:rPr>
        <w:t>Dino-Belkurta-Basera</w:t>
      </w:r>
      <w:r>
        <w:t xml:space="preserve"> block of 54.4 sq km in 1:12,500 scale. The boundaries of the block are defined by the specific coordinates A (23.94°N, 83.33°E),</w:t>
      </w:r>
      <w:r>
        <w:rPr>
          <w:spacing w:val="74"/>
        </w:rPr>
        <w:t xml:space="preserve"> </w:t>
      </w:r>
      <w:r>
        <w:t>B</w:t>
      </w:r>
      <w:r>
        <w:rPr>
          <w:spacing w:val="75"/>
        </w:rPr>
        <w:t xml:space="preserve"> </w:t>
      </w:r>
      <w:r>
        <w:t>(23.95°N,</w:t>
      </w:r>
      <w:r>
        <w:rPr>
          <w:spacing w:val="73"/>
        </w:rPr>
        <w:t xml:space="preserve"> </w:t>
      </w:r>
      <w:r>
        <w:t>83.41°E),</w:t>
      </w:r>
      <w:r>
        <w:rPr>
          <w:spacing w:val="73"/>
        </w:rPr>
        <w:t xml:space="preserve"> </w:t>
      </w:r>
      <w:r>
        <w:t>C</w:t>
      </w:r>
      <w:r>
        <w:rPr>
          <w:spacing w:val="75"/>
        </w:rPr>
        <w:t xml:space="preserve"> </w:t>
      </w:r>
      <w:r>
        <w:t>(23.88°N,</w:t>
      </w:r>
      <w:r>
        <w:rPr>
          <w:spacing w:val="72"/>
        </w:rPr>
        <w:t xml:space="preserve"> </w:t>
      </w:r>
      <w:r>
        <w:t>83.41°E),</w:t>
      </w:r>
      <w:r>
        <w:rPr>
          <w:spacing w:val="73"/>
        </w:rPr>
        <w:t xml:space="preserve"> </w:t>
      </w:r>
      <w:r>
        <w:t>D</w:t>
      </w:r>
      <w:r>
        <w:rPr>
          <w:spacing w:val="73"/>
        </w:rPr>
        <w:t xml:space="preserve"> </w:t>
      </w:r>
      <w:r>
        <w:t>(23.88°N,</w:t>
      </w:r>
      <w:r>
        <w:rPr>
          <w:spacing w:val="73"/>
        </w:rPr>
        <w:t xml:space="preserve"> </w:t>
      </w:r>
      <w:r>
        <w:t>83.35°E),</w:t>
      </w:r>
      <w:r>
        <w:rPr>
          <w:spacing w:val="73"/>
        </w:rPr>
        <w:t xml:space="preserve"> </w:t>
      </w:r>
      <w:r>
        <w:t>E</w:t>
      </w:r>
      <w:r>
        <w:rPr>
          <w:spacing w:val="74"/>
        </w:rPr>
        <w:t xml:space="preserve"> </w:t>
      </w:r>
      <w:r>
        <w:rPr>
          <w:spacing w:val="-2"/>
        </w:rPr>
        <w:t>(23.92°N,</w:t>
      </w:r>
    </w:p>
    <w:p w14:paraId="762532CD">
      <w:pPr>
        <w:pStyle w:val="12"/>
        <w:ind w:left="487"/>
        <w:jc w:val="both"/>
      </w:pPr>
      <w:r>
        <w:t>83.35°E), F</w:t>
      </w:r>
      <w:r>
        <w:rPr>
          <w:spacing w:val="-2"/>
        </w:rPr>
        <w:t xml:space="preserve"> </w:t>
      </w:r>
      <w:r>
        <w:t>(23.92°N,</w:t>
      </w:r>
      <w:r>
        <w:rPr>
          <w:spacing w:val="-1"/>
        </w:rPr>
        <w:t xml:space="preserve"> </w:t>
      </w:r>
      <w:r>
        <w:t>83.33°E)</w:t>
      </w:r>
      <w:r>
        <w:rPr>
          <w:spacing w:val="-1"/>
        </w:rPr>
        <w:t xml:space="preserve"> </w:t>
      </w:r>
      <w:r>
        <w:t>on a 1:50,000 toposheet</w:t>
      </w:r>
      <w:r>
        <w:rPr>
          <w:spacing w:val="-1"/>
        </w:rPr>
        <w:t xml:space="preserve"> </w:t>
      </w:r>
      <w:r>
        <w:t>map</w:t>
      </w:r>
      <w:r>
        <w:rPr>
          <w:spacing w:val="-1"/>
        </w:rPr>
        <w:t xml:space="preserve"> </w:t>
      </w:r>
      <w:r>
        <w:t xml:space="preserve">(Fig </w:t>
      </w:r>
      <w:r>
        <w:rPr>
          <w:rFonts w:hint="default"/>
          <w:lang w:val="en-IN"/>
        </w:rPr>
        <w:t>N</w:t>
      </w:r>
      <w:r>
        <w:rPr>
          <w:spacing w:val="-2"/>
        </w:rPr>
        <w:t>o.</w:t>
      </w:r>
      <w:r>
        <w:rPr>
          <w:rFonts w:hint="default"/>
          <w:spacing w:val="-2"/>
          <w:lang w:val="en-IN"/>
        </w:rPr>
        <w:t xml:space="preserve"> 1</w:t>
      </w:r>
      <w:r>
        <w:rPr>
          <w:spacing w:val="-2"/>
        </w:rPr>
        <w:t>).</w:t>
      </w:r>
    </w:p>
    <w:p w14:paraId="333B11C0">
      <w:pPr>
        <w:pStyle w:val="12"/>
      </w:pPr>
    </w:p>
    <w:p w14:paraId="6D0A4CF8">
      <w:pPr>
        <w:pStyle w:val="12"/>
        <w:spacing w:line="480" w:lineRule="auto"/>
        <w:ind w:left="487" w:right="836"/>
        <w:jc w:val="both"/>
      </w:pPr>
      <w:r>
        <w:t>The primary objective to carry out the large-scale mapping was to identify the different lithologies and identify the orientation of the graphite bearing zone within the designated study area.</w:t>
      </w:r>
    </w:p>
    <w:p w14:paraId="153079E8">
      <w:pPr>
        <w:pStyle w:val="12"/>
        <w:spacing w:line="480" w:lineRule="auto"/>
        <w:ind w:left="487" w:right="836"/>
        <w:jc w:val="both"/>
      </w:pPr>
      <w:r>
        <w:t>During the present investigation, mainly pink granite, granite gneiss, mica-schist, garnetiferous mica-schist, graphite schist, kyanite-sillimanite schist, and pegmatite were observed in this area. A total of 155 bed rock samples were generated in which fixed carbon value ranges from 0.03</w:t>
      </w:r>
      <w:r>
        <w:rPr>
          <w:rFonts w:hint="default"/>
          <w:lang w:val="en-IN"/>
        </w:rPr>
        <w:t>%</w:t>
      </w:r>
      <w:r>
        <w:t xml:space="preserve"> to 8.45%.</w:t>
      </w:r>
    </w:p>
    <w:p w14:paraId="59AAE585">
      <w:pPr>
        <w:pStyle w:val="6"/>
        <w:numPr>
          <w:ilvl w:val="2"/>
          <w:numId w:val="9"/>
        </w:numPr>
        <w:tabs>
          <w:tab w:val="left" w:pos="1184"/>
        </w:tabs>
        <w:spacing w:before="0" w:after="0" w:line="321" w:lineRule="exact"/>
        <w:ind w:left="1137" w:leftChars="0" w:right="0" w:hanging="697" w:firstLineChars="0"/>
        <w:jc w:val="both"/>
      </w:pPr>
      <w:r>
        <w:t>Geological</w:t>
      </w:r>
      <w:r>
        <w:rPr>
          <w:spacing w:val="-8"/>
        </w:rPr>
        <w:t xml:space="preserve"> </w:t>
      </w:r>
      <w:r>
        <w:t>Map</w:t>
      </w:r>
      <w:r>
        <w:rPr>
          <w:spacing w:val="-5"/>
        </w:rPr>
        <w:t xml:space="preserve"> </w:t>
      </w:r>
      <w:r>
        <w:t>on</w:t>
      </w:r>
      <w:r>
        <w:rPr>
          <w:spacing w:val="-7"/>
        </w:rPr>
        <w:t xml:space="preserve"> </w:t>
      </w:r>
      <w:r>
        <w:t>1:12,500</w:t>
      </w:r>
      <w:r>
        <w:rPr>
          <w:spacing w:val="-5"/>
        </w:rPr>
        <w:t xml:space="preserve"> </w:t>
      </w:r>
      <w:r>
        <w:rPr>
          <w:spacing w:val="-2"/>
        </w:rPr>
        <w:t>Scale:</w:t>
      </w:r>
    </w:p>
    <w:p w14:paraId="4C26477B">
      <w:pPr>
        <w:pStyle w:val="12"/>
        <w:rPr>
          <w:b/>
          <w:sz w:val="28"/>
        </w:rPr>
      </w:pPr>
    </w:p>
    <w:p w14:paraId="7FBBB3E2">
      <w:pPr>
        <w:pStyle w:val="12"/>
        <w:spacing w:before="1" w:line="480" w:lineRule="auto"/>
        <w:ind w:left="487" w:right="835"/>
        <w:jc w:val="both"/>
      </w:pPr>
      <w:r>
        <w:t>In the present investigation, mapping was conducted over an area of 54.4 square kilometer in 1:12,500 scale on a part of toposheet no 64M/05. The objective was to delineate the lithological boundaries of the mineralized zone and other lithologies.</w:t>
      </w:r>
    </w:p>
    <w:p w14:paraId="5A2F2C74">
      <w:pPr>
        <w:pStyle w:val="12"/>
        <w:spacing w:after="0" w:line="480" w:lineRule="auto"/>
        <w:jc w:val="both"/>
        <w:sectPr>
          <w:pgSz w:w="11920" w:h="16840"/>
          <w:pgMar w:top="1220" w:right="283" w:bottom="640" w:left="708" w:header="673" w:footer="448" w:gutter="0"/>
          <w:cols w:space="720" w:num="1"/>
        </w:sectPr>
      </w:pPr>
    </w:p>
    <w:p w14:paraId="6C3A834B">
      <w:pPr>
        <w:pStyle w:val="12"/>
        <w:spacing w:before="27"/>
        <w:rPr>
          <w:sz w:val="20"/>
        </w:rPr>
      </w:pPr>
    </w:p>
    <w:p w14:paraId="0AE480ED">
      <w:pPr>
        <w:pStyle w:val="12"/>
        <w:ind w:left="683"/>
        <w:rPr>
          <w:sz w:val="20"/>
        </w:rPr>
      </w:pPr>
      <w:r>
        <w:rPr>
          <w:sz w:val="20"/>
        </w:rPr>
        <w:drawing>
          <wp:inline distT="0" distB="0" distL="0" distR="0">
            <wp:extent cx="5796915" cy="4438015"/>
            <wp:effectExtent l="0" t="0" r="0" b="0"/>
            <wp:docPr id="31" name="Image 31"/>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1" cstate="print"/>
                    <a:stretch>
                      <a:fillRect/>
                    </a:stretch>
                  </pic:blipFill>
                  <pic:spPr>
                    <a:xfrm>
                      <a:off x="0" y="0"/>
                      <a:ext cx="5797522" cy="4438269"/>
                    </a:xfrm>
                    <a:prstGeom prst="rect">
                      <a:avLst/>
                    </a:prstGeom>
                  </pic:spPr>
                </pic:pic>
              </a:graphicData>
            </a:graphic>
          </wp:inline>
        </w:drawing>
      </w:r>
    </w:p>
    <w:p w14:paraId="4A7019EB">
      <w:pPr>
        <w:pStyle w:val="12"/>
        <w:spacing w:before="171" w:line="237" w:lineRule="auto"/>
        <w:ind w:right="809" w:rightChars="0"/>
        <w:jc w:val="center"/>
        <w:rPr>
          <w:rFonts w:hint="default"/>
          <w:lang w:val="en-IN"/>
        </w:rPr>
      </w:pPr>
      <w:r>
        <w:rPr>
          <w:b/>
        </w:rPr>
        <w:t>P</w:t>
      </w:r>
      <w:r>
        <w:rPr>
          <w:rFonts w:hint="default"/>
          <w:b/>
          <w:lang w:val="en-IN"/>
        </w:rPr>
        <w:t>late no</w:t>
      </w:r>
      <w:r>
        <w:rPr>
          <w:b/>
        </w:rPr>
        <w:t>.</w:t>
      </w:r>
      <w:r>
        <w:rPr>
          <w:rFonts w:hint="default"/>
          <w:b/>
          <w:lang w:val="en-IN"/>
        </w:rPr>
        <w:t>1</w:t>
      </w:r>
      <w:r>
        <w:rPr>
          <w:b/>
        </w:rPr>
        <w:t xml:space="preserve">: </w:t>
      </w:r>
      <w:r>
        <w:t>Lithological map of</w:t>
      </w:r>
      <w:r>
        <w:rPr>
          <w:rFonts w:hint="default"/>
          <w:lang w:val="en-IN"/>
        </w:rPr>
        <w:t xml:space="preserve"> </w:t>
      </w:r>
      <w:r>
        <w:t>Dindo-Belkurta</w:t>
      </w:r>
      <w:r>
        <w:rPr>
          <w:rFonts w:hint="default"/>
          <w:lang w:val="en-IN"/>
        </w:rPr>
        <w:t>-</w:t>
      </w:r>
      <w:r>
        <w:t>B</w:t>
      </w:r>
      <w:r>
        <w:rPr>
          <w:rFonts w:hint="default"/>
          <w:lang w:val="en-IN"/>
        </w:rPr>
        <w:t>a</w:t>
      </w:r>
      <w:r>
        <w:t>sera</w:t>
      </w:r>
      <w:r>
        <w:rPr>
          <w:spacing w:val="-2"/>
        </w:rPr>
        <w:t xml:space="preserve"> </w:t>
      </w:r>
      <w:r>
        <w:t>Graphite</w:t>
      </w:r>
      <w:r>
        <w:rPr>
          <w:rFonts w:hint="default"/>
          <w:lang w:val="en-IN"/>
        </w:rPr>
        <w:t xml:space="preserve"> </w:t>
      </w:r>
      <w:r>
        <w:t xml:space="preserve">Block, </w:t>
      </w:r>
      <w:r>
        <w:rPr>
          <w:spacing w:val="-2"/>
        </w:rPr>
        <w:t>Chhattisgarh</w:t>
      </w:r>
      <w:r>
        <w:rPr>
          <w:rFonts w:hint="default"/>
          <w:spacing w:val="-2"/>
          <w:lang w:val="en-IN"/>
        </w:rPr>
        <w:t>( Some changes needed)</w:t>
      </w:r>
    </w:p>
    <w:p w14:paraId="530F8F0C">
      <w:pPr>
        <w:pStyle w:val="12"/>
        <w:spacing w:before="73"/>
        <w:jc w:val="both"/>
        <w:rPr>
          <w:sz w:val="28"/>
        </w:rPr>
      </w:pPr>
    </w:p>
    <w:p w14:paraId="6CA3D5A0">
      <w:pPr>
        <w:pStyle w:val="6"/>
        <w:numPr>
          <w:ilvl w:val="2"/>
          <w:numId w:val="9"/>
        </w:numPr>
        <w:tabs>
          <w:tab w:val="left" w:pos="1184"/>
        </w:tabs>
        <w:spacing w:before="0" w:after="0" w:line="240" w:lineRule="auto"/>
        <w:ind w:left="1137" w:leftChars="0" w:right="0" w:hanging="697" w:firstLineChars="0"/>
        <w:jc w:val="left"/>
      </w:pPr>
      <w:r>
        <w:t>Description</w:t>
      </w:r>
      <w:r>
        <w:rPr>
          <w:spacing w:val="-7"/>
        </w:rPr>
        <w:t xml:space="preserve"> </w:t>
      </w:r>
      <w:r>
        <w:t>of</w:t>
      </w:r>
      <w:r>
        <w:rPr>
          <w:spacing w:val="-4"/>
        </w:rPr>
        <w:t xml:space="preserve"> </w:t>
      </w:r>
      <w:r>
        <w:t>the</w:t>
      </w:r>
      <w:r>
        <w:rPr>
          <w:spacing w:val="-6"/>
        </w:rPr>
        <w:t xml:space="preserve"> </w:t>
      </w:r>
      <w:r>
        <w:t>rock</w:t>
      </w:r>
      <w:r>
        <w:rPr>
          <w:spacing w:val="-5"/>
        </w:rPr>
        <w:t xml:space="preserve"> </w:t>
      </w:r>
      <w:r>
        <w:rPr>
          <w:spacing w:val="-2"/>
        </w:rPr>
        <w:t>types:</w:t>
      </w:r>
    </w:p>
    <w:p w14:paraId="2BE12B99">
      <w:pPr>
        <w:pStyle w:val="12"/>
        <w:spacing w:before="1"/>
        <w:rPr>
          <w:b/>
          <w:sz w:val="28"/>
        </w:rPr>
      </w:pPr>
    </w:p>
    <w:p w14:paraId="39692033">
      <w:pPr>
        <w:pStyle w:val="8"/>
        <w:numPr>
          <w:ilvl w:val="3"/>
          <w:numId w:val="9"/>
        </w:numPr>
        <w:tabs>
          <w:tab w:val="left" w:pos="1267"/>
        </w:tabs>
        <w:spacing w:before="0" w:after="0" w:line="240" w:lineRule="auto"/>
        <w:ind w:left="1267" w:right="0" w:hanging="780"/>
        <w:jc w:val="left"/>
      </w:pPr>
      <w:r>
        <w:rPr>
          <w:u w:val="single"/>
        </w:rPr>
        <w:t>Kyanite/Sillimanite</w:t>
      </w:r>
      <w:r>
        <w:rPr>
          <w:spacing w:val="-2"/>
          <w:u w:val="single"/>
        </w:rPr>
        <w:t xml:space="preserve"> </w:t>
      </w:r>
      <w:r>
        <w:rPr>
          <w:u w:val="single"/>
        </w:rPr>
        <w:t>bearing Quartz-Mica</w:t>
      </w:r>
      <w:r>
        <w:rPr>
          <w:spacing w:val="1"/>
          <w:u w:val="single"/>
        </w:rPr>
        <w:t xml:space="preserve"> </w:t>
      </w:r>
      <w:r>
        <w:rPr>
          <w:spacing w:val="-2"/>
          <w:u w:val="single"/>
        </w:rPr>
        <w:t>schist</w:t>
      </w:r>
      <w:r>
        <w:rPr>
          <w:spacing w:val="-2"/>
        </w:rPr>
        <w:t>:</w:t>
      </w:r>
    </w:p>
    <w:p w14:paraId="036BB5E2">
      <w:pPr>
        <w:pStyle w:val="12"/>
        <w:spacing w:before="137" w:line="360" w:lineRule="auto"/>
        <w:ind w:left="504" w:right="885" w:hanging="17"/>
        <w:jc w:val="both"/>
      </w:pPr>
      <w:r>
        <w:t>This occurs in the eastern part of the area as NE-SW trending thick belt. In the north-eastern</w:t>
      </w:r>
      <w:r>
        <w:rPr>
          <w:spacing w:val="40"/>
        </w:rPr>
        <w:t xml:space="preserve"> </w:t>
      </w:r>
      <w:r>
        <w:t>part, quartz-sillimanite schist</w:t>
      </w:r>
      <w:r>
        <w:rPr>
          <w:spacing w:val="-1"/>
        </w:rPr>
        <w:t xml:space="preserve"> </w:t>
      </w:r>
      <w:r>
        <w:t>is well exposed around Kursa Nadi</w:t>
      </w:r>
      <w:r>
        <w:rPr>
          <w:rFonts w:hint="default"/>
          <w:lang w:val="en-IN"/>
        </w:rPr>
        <w:t xml:space="preserve">. </w:t>
      </w:r>
      <w:r>
        <w:rPr>
          <w:color w:val="000000"/>
        </w:rPr>
        <w:t>The schist in this part contains</w:t>
      </w:r>
      <w:r>
        <w:rPr>
          <w:color w:val="000000"/>
          <w:spacing w:val="40"/>
        </w:rPr>
        <w:t xml:space="preserve"> </w:t>
      </w:r>
      <w:r>
        <w:rPr>
          <w:color w:val="000000"/>
        </w:rPr>
        <w:t>abundan</w:t>
      </w:r>
      <w:r>
        <w:rPr>
          <w:rFonts w:hint="default"/>
          <w:color w:val="000000"/>
          <w:lang w:val="en-IN"/>
        </w:rPr>
        <w:t>t</w:t>
      </w:r>
      <w:r>
        <w:rPr>
          <w:color w:val="000000"/>
          <w:spacing w:val="40"/>
        </w:rPr>
        <w:t xml:space="preserve"> </w:t>
      </w:r>
      <w:r>
        <w:rPr>
          <w:color w:val="000000"/>
        </w:rPr>
        <w:t>of</w:t>
      </w:r>
      <w:r>
        <w:rPr>
          <w:color w:val="000000"/>
          <w:spacing w:val="40"/>
        </w:rPr>
        <w:t xml:space="preserve"> </w:t>
      </w:r>
      <w:r>
        <w:rPr>
          <w:color w:val="000000"/>
        </w:rPr>
        <w:t>stigmatic</w:t>
      </w:r>
      <w:r>
        <w:rPr>
          <w:color w:val="000000"/>
          <w:spacing w:val="40"/>
        </w:rPr>
        <w:t xml:space="preserve"> </w:t>
      </w:r>
      <w:r>
        <w:rPr>
          <w:color w:val="000000"/>
        </w:rPr>
        <w:t>veins</w:t>
      </w:r>
      <w:r>
        <w:rPr>
          <w:color w:val="000000"/>
          <w:spacing w:val="40"/>
        </w:rPr>
        <w:t xml:space="preserve"> </w:t>
      </w:r>
      <w:r>
        <w:rPr>
          <w:color w:val="000000"/>
        </w:rPr>
        <w:t>of</w:t>
      </w:r>
      <w:r>
        <w:rPr>
          <w:color w:val="000000"/>
          <w:spacing w:val="40"/>
        </w:rPr>
        <w:t xml:space="preserve"> </w:t>
      </w:r>
      <w:r>
        <w:rPr>
          <w:color w:val="000000"/>
        </w:rPr>
        <w:t>quartz</w:t>
      </w:r>
      <w:r>
        <w:rPr>
          <w:color w:val="000000"/>
          <w:spacing w:val="40"/>
        </w:rPr>
        <w:t xml:space="preserve"> </w:t>
      </w:r>
      <w:r>
        <w:rPr>
          <w:color w:val="000000"/>
        </w:rPr>
        <w:t>and</w:t>
      </w:r>
      <w:r>
        <w:rPr>
          <w:color w:val="000000"/>
          <w:spacing w:val="40"/>
        </w:rPr>
        <w:t xml:space="preserve"> </w:t>
      </w:r>
      <w:r>
        <w:rPr>
          <w:color w:val="000000"/>
        </w:rPr>
        <w:t>pulverized</w:t>
      </w:r>
      <w:r>
        <w:rPr>
          <w:color w:val="000000"/>
          <w:spacing w:val="40"/>
        </w:rPr>
        <w:t xml:space="preserve"> </w:t>
      </w:r>
      <w:r>
        <w:rPr>
          <w:color w:val="000000"/>
        </w:rPr>
        <w:t>knots</w:t>
      </w:r>
      <w:r>
        <w:rPr>
          <w:color w:val="000000"/>
          <w:spacing w:val="40"/>
        </w:rPr>
        <w:t xml:space="preserve"> </w:t>
      </w:r>
      <w:r>
        <w:rPr>
          <w:color w:val="000000"/>
        </w:rPr>
        <w:t>of</w:t>
      </w:r>
      <w:r>
        <w:rPr>
          <w:color w:val="000000"/>
          <w:spacing w:val="40"/>
        </w:rPr>
        <w:t xml:space="preserve"> </w:t>
      </w:r>
      <w:r>
        <w:rPr>
          <w:color w:val="000000"/>
        </w:rPr>
        <w:t>sillimanite</w:t>
      </w:r>
      <w:r>
        <w:rPr>
          <w:color w:val="000000"/>
          <w:spacing w:val="40"/>
        </w:rPr>
        <w:t xml:space="preserve"> </w:t>
      </w:r>
      <w:r>
        <w:rPr>
          <w:color w:val="000000"/>
        </w:rPr>
        <w:t>resulting from intensive metamorphism and deformation.</w:t>
      </w:r>
    </w:p>
    <w:p w14:paraId="4A14A5D7">
      <w:pPr>
        <w:pStyle w:val="8"/>
        <w:numPr>
          <w:ilvl w:val="3"/>
          <w:numId w:val="9"/>
        </w:numPr>
        <w:tabs>
          <w:tab w:val="left" w:pos="1267"/>
        </w:tabs>
        <w:spacing w:before="1" w:after="0" w:line="240" w:lineRule="auto"/>
        <w:ind w:left="1267" w:right="0" w:hanging="780"/>
        <w:jc w:val="left"/>
      </w:pPr>
      <w:r>
        <w:t>Mica-</w:t>
      </w:r>
      <w:r>
        <w:rPr>
          <w:spacing w:val="-2"/>
        </w:rPr>
        <w:t>schist:</w:t>
      </w:r>
    </w:p>
    <w:p w14:paraId="2715A2A3">
      <w:pPr>
        <w:pStyle w:val="12"/>
        <w:spacing w:before="137" w:line="360" w:lineRule="auto"/>
        <w:ind w:left="487" w:right="776"/>
        <w:jc w:val="both"/>
      </w:pPr>
      <w:r>
        <w:t>The</w:t>
      </w:r>
      <w:r>
        <w:rPr>
          <w:spacing w:val="-1"/>
        </w:rPr>
        <w:t xml:space="preserve"> </w:t>
      </w:r>
      <w:r>
        <w:t>rock occurs extensively along the central portion of the designated block from west to east with a bifurcation to the</w:t>
      </w:r>
      <w:r>
        <w:rPr>
          <w:spacing w:val="34"/>
        </w:rPr>
        <w:t xml:space="preserve"> </w:t>
      </w:r>
      <w:r>
        <w:t>east. The schistosity</w:t>
      </w:r>
      <w:r>
        <w:rPr>
          <w:spacing w:val="34"/>
        </w:rPr>
        <w:t xml:space="preserve"> </w:t>
      </w:r>
      <w:r>
        <w:t>is trending</w:t>
      </w:r>
      <w:r>
        <w:rPr>
          <w:spacing w:val="34"/>
        </w:rPr>
        <w:t xml:space="preserve"> </w:t>
      </w:r>
      <w:r>
        <w:t>almost E-W with</w:t>
      </w:r>
      <w:r>
        <w:rPr>
          <w:spacing w:val="35"/>
        </w:rPr>
        <w:t xml:space="preserve"> </w:t>
      </w:r>
      <w:r>
        <w:t>an amount</w:t>
      </w:r>
      <w:r>
        <w:rPr>
          <w:spacing w:val="34"/>
        </w:rPr>
        <w:t xml:space="preserve"> </w:t>
      </w:r>
      <w:r>
        <w:t>of dip varying from</w:t>
      </w:r>
      <w:r>
        <w:rPr>
          <w:spacing w:val="-1"/>
        </w:rPr>
        <w:t xml:space="preserve"> </w:t>
      </w:r>
      <w:r>
        <w:t>37°</w:t>
      </w:r>
      <w:r>
        <w:rPr>
          <w:spacing w:val="-1"/>
        </w:rPr>
        <w:t xml:space="preserve"> </w:t>
      </w:r>
      <w:r>
        <w:t>to 43°</w:t>
      </w:r>
      <w:r>
        <w:rPr>
          <w:spacing w:val="-1"/>
        </w:rPr>
        <w:t xml:space="preserve"> </w:t>
      </w:r>
      <w:r>
        <w:t>towards south. Mineralogically</w:t>
      </w:r>
      <w:r>
        <w:rPr>
          <w:spacing w:val="-1"/>
        </w:rPr>
        <w:t xml:space="preserve"> </w:t>
      </w:r>
      <w:r>
        <w:t>the rock</w:t>
      </w:r>
      <w:r>
        <w:rPr>
          <w:spacing w:val="-2"/>
        </w:rPr>
        <w:t xml:space="preserve"> </w:t>
      </w:r>
      <w:r>
        <w:t>is</w:t>
      </w:r>
      <w:r>
        <w:rPr>
          <w:spacing w:val="-1"/>
        </w:rPr>
        <w:t xml:space="preserve"> </w:t>
      </w:r>
      <w:r>
        <w:t>composed of quartz,</w:t>
      </w:r>
      <w:r>
        <w:rPr>
          <w:spacing w:val="-1"/>
        </w:rPr>
        <w:t xml:space="preserve"> </w:t>
      </w:r>
      <w:r>
        <w:t>feldspar,</w:t>
      </w:r>
      <w:r>
        <w:rPr>
          <w:spacing w:val="-2"/>
        </w:rPr>
        <w:t xml:space="preserve"> </w:t>
      </w:r>
      <w:r>
        <w:t>muscovite, and biotite. The amount of muscovite is higher in comparison to that of biotite in this rock. This</w:t>
      </w:r>
      <w:r>
        <w:rPr>
          <w:spacing w:val="40"/>
        </w:rPr>
        <w:t xml:space="preserve"> </w:t>
      </w:r>
      <w:r>
        <w:t>rock is well exposed in and around Dindo, Belkurta and Basera villages. To the northern part of the quartz-mica schist, a narrow band of garnetiferous quartz-muscovite-biotite schist is exposed on the</w:t>
      </w:r>
    </w:p>
    <w:p w14:paraId="65AB834D">
      <w:pPr>
        <w:pStyle w:val="12"/>
        <w:spacing w:after="0" w:line="360" w:lineRule="auto"/>
        <w:jc w:val="both"/>
        <w:sectPr>
          <w:pgSz w:w="11920" w:h="16840"/>
          <w:pgMar w:top="1220" w:right="283" w:bottom="640" w:left="708" w:header="673" w:footer="448" w:gutter="0"/>
          <w:cols w:space="720" w:num="1"/>
        </w:sectPr>
      </w:pPr>
    </w:p>
    <w:p w14:paraId="62E58144">
      <w:pPr>
        <w:pStyle w:val="12"/>
        <w:spacing w:before="81" w:line="360" w:lineRule="auto"/>
        <w:ind w:left="487" w:right="836"/>
        <w:jc w:val="both"/>
      </w:pPr>
      <w:r>
        <w:t>Dindo-Belkurta road. Crenulation cleavage has been recorded from this lithounit. Most abundant and conspicuous linear structure developed in mica schist is pucker/crenulation on schistosity planes. This lineation generally plunges with an amount of 10° to 15° due WNW, NW and occasionally NE near Dindo and Belkurta.</w:t>
      </w:r>
    </w:p>
    <w:p w14:paraId="62FDD4C1">
      <w:pPr>
        <w:pStyle w:val="8"/>
        <w:numPr>
          <w:ilvl w:val="3"/>
          <w:numId w:val="9"/>
        </w:numPr>
        <w:tabs>
          <w:tab w:val="left" w:pos="1267"/>
        </w:tabs>
        <w:spacing w:before="140" w:after="0" w:line="240" w:lineRule="auto"/>
        <w:ind w:left="1267" w:right="0" w:hanging="780"/>
        <w:jc w:val="both"/>
      </w:pPr>
      <w:r>
        <w:t xml:space="preserve">Graphite </w:t>
      </w:r>
      <w:r>
        <w:rPr>
          <w:spacing w:val="-2"/>
        </w:rPr>
        <w:t>schist:</w:t>
      </w:r>
    </w:p>
    <w:p w14:paraId="04940A4F">
      <w:pPr>
        <w:pStyle w:val="12"/>
        <w:spacing w:before="136" w:line="360" w:lineRule="auto"/>
        <w:ind w:left="487" w:right="774"/>
        <w:jc w:val="both"/>
      </w:pPr>
      <w:r>
        <w:t>Continuous band of graphite schist occur within the central portion of the mapped area with low- grade phyllite and garnetiferous quartz-mica schist on either side of it. Outcrops are studied along the nala sections within the dense forest. The strike length of the graphite bearing schist is almost 2700 m,</w:t>
      </w:r>
      <w:r>
        <w:rPr>
          <w:spacing w:val="-1"/>
        </w:rPr>
        <w:t xml:space="preserve"> </w:t>
      </w:r>
      <w:r>
        <w:t>and the average</w:t>
      </w:r>
      <w:r>
        <w:rPr>
          <w:spacing w:val="-1"/>
        </w:rPr>
        <w:t xml:space="preserve"> </w:t>
      </w:r>
      <w:r>
        <w:t>width of the lithounit is 3-4 m. The rock is composed of muscovite, quartz, feldspar and graphite with a very minor quantum of biotite. It is</w:t>
      </w:r>
      <w:r>
        <w:rPr>
          <w:spacing w:val="-1"/>
        </w:rPr>
        <w:t xml:space="preserve"> </w:t>
      </w:r>
      <w:r>
        <w:t>greyish black</w:t>
      </w:r>
      <w:r>
        <w:rPr>
          <w:spacing w:val="-1"/>
        </w:rPr>
        <w:t xml:space="preserve"> </w:t>
      </w:r>
      <w:r>
        <w:t>to dark grey in</w:t>
      </w:r>
      <w:r>
        <w:rPr>
          <w:spacing w:val="-1"/>
        </w:rPr>
        <w:t xml:space="preserve"> </w:t>
      </w:r>
      <w:r>
        <w:t>colour and shows black streak on paper, soils the hand and give waxy feeling upon touch.</w:t>
      </w:r>
    </w:p>
    <w:p w14:paraId="40CA4AC2">
      <w:pPr>
        <w:pStyle w:val="8"/>
        <w:numPr>
          <w:ilvl w:val="3"/>
          <w:numId w:val="9"/>
        </w:numPr>
        <w:tabs>
          <w:tab w:val="left" w:pos="1267"/>
        </w:tabs>
        <w:spacing w:before="1" w:after="0" w:line="240" w:lineRule="auto"/>
        <w:ind w:left="1267" w:right="0" w:hanging="780"/>
        <w:jc w:val="both"/>
      </w:pPr>
      <w:r>
        <w:rPr>
          <w:spacing w:val="-2"/>
        </w:rPr>
        <w:t>Phyllite:</w:t>
      </w:r>
    </w:p>
    <w:p w14:paraId="49F8D9F1">
      <w:pPr>
        <w:pStyle w:val="12"/>
        <w:spacing w:before="139" w:line="360" w:lineRule="auto"/>
        <w:ind w:left="487" w:right="833"/>
        <w:jc w:val="both"/>
      </w:pPr>
      <w:r>
        <w:t>Phyllite is mainly exposed to the south of mica schist near the Basera village in contact with pegmatite intrusion. The rock is composed of quartz, feldspar, sericite, and little amount of biotite. The rock shows typical phyllitic sheen. Crude schistosity recorded in it with E-W strike and 30° to 40° dip towards south.</w:t>
      </w:r>
    </w:p>
    <w:p w14:paraId="050FBCE5">
      <w:pPr>
        <w:pStyle w:val="8"/>
        <w:numPr>
          <w:ilvl w:val="3"/>
          <w:numId w:val="9"/>
        </w:numPr>
        <w:tabs>
          <w:tab w:val="left" w:pos="1267"/>
        </w:tabs>
        <w:spacing w:before="0" w:after="0" w:line="240" w:lineRule="auto"/>
        <w:ind w:left="1267" w:right="0" w:hanging="780"/>
        <w:jc w:val="both"/>
      </w:pPr>
      <w:r>
        <w:t>Granite</w:t>
      </w:r>
      <w:r>
        <w:rPr>
          <w:spacing w:val="-1"/>
        </w:rPr>
        <w:t xml:space="preserve"> </w:t>
      </w:r>
      <w:r>
        <w:rPr>
          <w:spacing w:val="-2"/>
        </w:rPr>
        <w:t>gneiss:</w:t>
      </w:r>
    </w:p>
    <w:p w14:paraId="078DE319">
      <w:pPr>
        <w:pStyle w:val="12"/>
        <w:spacing w:before="137" w:line="360" w:lineRule="auto"/>
        <w:ind w:left="487" w:right="837"/>
        <w:jc w:val="both"/>
      </w:pPr>
      <w:r>
        <w:t>Granite</w:t>
      </w:r>
      <w:r>
        <w:rPr>
          <w:spacing w:val="-1"/>
        </w:rPr>
        <w:t xml:space="preserve"> </w:t>
      </w:r>
      <w:r>
        <w:t>gneiss is exposed to</w:t>
      </w:r>
      <w:r>
        <w:rPr>
          <w:spacing w:val="-1"/>
        </w:rPr>
        <w:t xml:space="preserve"> </w:t>
      </w:r>
      <w:r>
        <w:t>the northern</w:t>
      </w:r>
      <w:r>
        <w:rPr>
          <w:spacing w:val="-1"/>
        </w:rPr>
        <w:t xml:space="preserve"> </w:t>
      </w:r>
      <w:r>
        <w:t>part of the area around Vimtapur, Bhagoditola and</w:t>
      </w:r>
      <w:r>
        <w:rPr>
          <w:spacing w:val="-1"/>
        </w:rPr>
        <w:t xml:space="preserve"> </w:t>
      </w:r>
      <w:r>
        <w:t>Basera villages. It also covers the southern part of the mapped area.</w:t>
      </w:r>
    </w:p>
    <w:p w14:paraId="5ACF2920">
      <w:pPr>
        <w:pStyle w:val="12"/>
        <w:spacing w:line="360" w:lineRule="auto"/>
        <w:ind w:left="487" w:right="833"/>
        <w:jc w:val="both"/>
      </w:pPr>
      <w:r>
        <w:t>Granite gneiss is characterised by the presence of alternate dark and light-coloured bandings. The light-coloured bands are composed of quartz and alkali feldspar and the dark coloured bands are composed</w:t>
      </w:r>
      <w:r>
        <w:rPr>
          <w:spacing w:val="-1"/>
        </w:rPr>
        <w:t xml:space="preserve"> </w:t>
      </w:r>
      <w:r>
        <w:t>of</w:t>
      </w:r>
      <w:r>
        <w:rPr>
          <w:spacing w:val="-3"/>
        </w:rPr>
        <w:t xml:space="preserve"> </w:t>
      </w:r>
      <w:r>
        <w:t>biotite and</w:t>
      </w:r>
      <w:r>
        <w:rPr>
          <w:spacing w:val="-1"/>
        </w:rPr>
        <w:t xml:space="preserve"> </w:t>
      </w:r>
      <w:r>
        <w:t>amphibole.</w:t>
      </w:r>
      <w:r>
        <w:rPr>
          <w:spacing w:val="-3"/>
        </w:rPr>
        <w:t xml:space="preserve"> </w:t>
      </w:r>
      <w:r>
        <w:t>Pyroxene is</w:t>
      </w:r>
      <w:r>
        <w:rPr>
          <w:spacing w:val="-2"/>
        </w:rPr>
        <w:t xml:space="preserve"> </w:t>
      </w:r>
      <w:r>
        <w:t>also present</w:t>
      </w:r>
      <w:r>
        <w:rPr>
          <w:spacing w:val="-2"/>
        </w:rPr>
        <w:t xml:space="preserve"> </w:t>
      </w:r>
      <w:r>
        <w:t>along these</w:t>
      </w:r>
      <w:r>
        <w:rPr>
          <w:spacing w:val="-1"/>
        </w:rPr>
        <w:t xml:space="preserve"> </w:t>
      </w:r>
      <w:r>
        <w:t>dark</w:t>
      </w:r>
      <w:r>
        <w:rPr>
          <w:spacing w:val="-2"/>
        </w:rPr>
        <w:t xml:space="preserve"> </w:t>
      </w:r>
      <w:r>
        <w:t>bands.</w:t>
      </w:r>
      <w:r>
        <w:rPr>
          <w:spacing w:val="-1"/>
        </w:rPr>
        <w:t xml:space="preserve"> </w:t>
      </w:r>
      <w:r>
        <w:t>In</w:t>
      </w:r>
      <w:r>
        <w:rPr>
          <w:spacing w:val="-1"/>
        </w:rPr>
        <w:t xml:space="preserve"> </w:t>
      </w:r>
      <w:r>
        <w:t>general,</w:t>
      </w:r>
      <w:r>
        <w:rPr>
          <w:spacing w:val="-3"/>
        </w:rPr>
        <w:t xml:space="preserve"> </w:t>
      </w:r>
      <w:r>
        <w:t>the gneissosity</w:t>
      </w:r>
      <w:r>
        <w:rPr>
          <w:spacing w:val="-1"/>
        </w:rPr>
        <w:t xml:space="preserve"> </w:t>
      </w:r>
      <w:r>
        <w:t>planes dip</w:t>
      </w:r>
      <w:r>
        <w:rPr>
          <w:spacing w:val="-2"/>
        </w:rPr>
        <w:t xml:space="preserve"> </w:t>
      </w:r>
      <w:r>
        <w:t>towards south</w:t>
      </w:r>
      <w:r>
        <w:rPr>
          <w:spacing w:val="-2"/>
        </w:rPr>
        <w:t xml:space="preserve"> </w:t>
      </w:r>
      <w:r>
        <w:t>with an</w:t>
      </w:r>
      <w:r>
        <w:rPr>
          <w:spacing w:val="-1"/>
        </w:rPr>
        <w:t xml:space="preserve"> </w:t>
      </w:r>
      <w:r>
        <w:t>amount of</w:t>
      </w:r>
      <w:r>
        <w:rPr>
          <w:spacing w:val="-1"/>
        </w:rPr>
        <w:t xml:space="preserve"> </w:t>
      </w:r>
      <w:r>
        <w:t>25° to 40°. A</w:t>
      </w:r>
      <w:r>
        <w:rPr>
          <w:spacing w:val="-1"/>
        </w:rPr>
        <w:t xml:space="preserve"> </w:t>
      </w:r>
      <w:r>
        <w:t>few asymmetric</w:t>
      </w:r>
      <w:r>
        <w:rPr>
          <w:spacing w:val="-1"/>
        </w:rPr>
        <w:t xml:space="preserve"> </w:t>
      </w:r>
      <w:r>
        <w:t>folds defined by stretched quartz veins have also been noted during the present work. Usually, the plunges of the fold axes varying from 45° to 50° due W-WNW.</w:t>
      </w:r>
    </w:p>
    <w:p w14:paraId="2CF1289F">
      <w:pPr>
        <w:pStyle w:val="8"/>
        <w:numPr>
          <w:ilvl w:val="3"/>
          <w:numId w:val="9"/>
        </w:numPr>
        <w:tabs>
          <w:tab w:val="left" w:pos="1267"/>
        </w:tabs>
        <w:spacing w:before="0" w:after="0" w:line="240" w:lineRule="auto"/>
        <w:ind w:left="1267" w:right="0" w:hanging="780"/>
        <w:jc w:val="both"/>
      </w:pPr>
      <w:r>
        <w:t>Pink</w:t>
      </w:r>
      <w:r>
        <w:rPr>
          <w:spacing w:val="-1"/>
        </w:rPr>
        <w:t xml:space="preserve"> </w:t>
      </w:r>
      <w:r>
        <w:rPr>
          <w:spacing w:val="-2"/>
        </w:rPr>
        <w:t>granite:</w:t>
      </w:r>
    </w:p>
    <w:p w14:paraId="50F014CC">
      <w:pPr>
        <w:pStyle w:val="12"/>
        <w:spacing w:before="139" w:line="360" w:lineRule="auto"/>
        <w:ind w:left="487" w:right="834"/>
        <w:jc w:val="both"/>
      </w:pPr>
      <w:r>
        <w:t>A small part of Dugru granite covers a small part of north-western area of mapping, i.e., west of Bhagoditola and northeast of Dindo. Study shows a medium pink tone and coarse texture and composed of quartz, alkali feldspar as major minerals with biotite as accessory. This rock has irregular and inferred contact with gneissic complex to the north of Vimtapur and west of Bhagoditola. The dip amounts of crude foliation planes around the granite body increases from 20° near the centre to 50° near the margin. These crude foliations are frequent on the outer part of the granite pluton. To the core region of the pluton, these planes are less likely to occur.</w:t>
      </w:r>
    </w:p>
    <w:p w14:paraId="32CE4144">
      <w:pPr>
        <w:pStyle w:val="12"/>
        <w:spacing w:after="0" w:line="360" w:lineRule="auto"/>
        <w:jc w:val="both"/>
        <w:sectPr>
          <w:pgSz w:w="11920" w:h="16840"/>
          <w:pgMar w:top="1220" w:right="283" w:bottom="640" w:left="708" w:header="673" w:footer="448" w:gutter="0"/>
          <w:cols w:space="720" w:num="1"/>
        </w:sectPr>
      </w:pPr>
    </w:p>
    <w:p w14:paraId="66E7E622">
      <w:pPr>
        <w:pStyle w:val="8"/>
        <w:numPr>
          <w:ilvl w:val="3"/>
          <w:numId w:val="9"/>
        </w:numPr>
        <w:tabs>
          <w:tab w:val="left" w:pos="1267"/>
        </w:tabs>
        <w:spacing w:before="81" w:after="0" w:line="240" w:lineRule="auto"/>
        <w:ind w:left="1267" w:right="0" w:hanging="780"/>
        <w:jc w:val="both"/>
      </w:pPr>
      <w:r>
        <w:rPr>
          <w:spacing w:val="-2"/>
        </w:rPr>
        <w:t>Pegmatite:</w:t>
      </w:r>
    </w:p>
    <w:p w14:paraId="1F5353B4">
      <w:pPr>
        <w:pStyle w:val="12"/>
        <w:spacing w:before="137" w:line="360" w:lineRule="auto"/>
        <w:ind w:left="487" w:right="834"/>
        <w:jc w:val="both"/>
      </w:pPr>
      <w:r>
        <w:t>Greyish white pegmatites are dominant in southern part of the area are very coarse grained, and composed of feldspar, quartz, muscovite and tourmaline. While pink coloured pegmatites are mainly biotite bearing and cover northern part of the area. Muscovite and tourmaline are rare or absent in the second category. In general, the pegmatite veins occur as intrusive parallel to the schistosity or gneissosity of the gneissic complex.</w:t>
      </w:r>
    </w:p>
    <w:p w14:paraId="1E5A1BFB">
      <w:pPr>
        <w:pStyle w:val="12"/>
        <w:spacing w:line="360" w:lineRule="auto"/>
        <w:ind w:left="487" w:right="775"/>
        <w:jc w:val="both"/>
      </w:pPr>
      <w:r>
        <w:t>Several minor and major muscovite pegmatite bodies occur to the east of Dindo and Vimtapur villages, and west of Belkurta village to the Basera village. Xenoliths of schists are commonly present in it. Muscovite books of size 4 - 11 cm have been noticed in the dense forest area in between Dindo and Belkurta. The tourmaline crystals ranging in size from a few mm to 10 cm are recorded in and around Belkurta and Basera villages. Near Basera village, numerous small tourmaline</w:t>
      </w:r>
      <w:r>
        <w:rPr>
          <w:spacing w:val="-5"/>
        </w:rPr>
        <w:t xml:space="preserve"> </w:t>
      </w:r>
      <w:r>
        <w:t>crystals</w:t>
      </w:r>
      <w:r>
        <w:rPr>
          <w:spacing w:val="-3"/>
        </w:rPr>
        <w:t xml:space="preserve"> </w:t>
      </w:r>
      <w:r>
        <w:t>are</w:t>
      </w:r>
      <w:r>
        <w:rPr>
          <w:spacing w:val="-4"/>
        </w:rPr>
        <w:t xml:space="preserve"> </w:t>
      </w:r>
      <w:r>
        <w:t>developed</w:t>
      </w:r>
      <w:r>
        <w:rPr>
          <w:spacing w:val="-2"/>
        </w:rPr>
        <w:t xml:space="preserve"> </w:t>
      </w:r>
      <w:r>
        <w:t>perpendicular</w:t>
      </w:r>
      <w:r>
        <w:rPr>
          <w:spacing w:val="-4"/>
        </w:rPr>
        <w:t xml:space="preserve"> </w:t>
      </w:r>
      <w:r>
        <w:t>to</w:t>
      </w:r>
      <w:r>
        <w:rPr>
          <w:spacing w:val="-3"/>
        </w:rPr>
        <w:t xml:space="preserve"> </w:t>
      </w:r>
      <w:r>
        <w:t>the</w:t>
      </w:r>
      <w:r>
        <w:rPr>
          <w:spacing w:val="-4"/>
        </w:rPr>
        <w:t xml:space="preserve"> </w:t>
      </w:r>
      <w:r>
        <w:t>contact</w:t>
      </w:r>
      <w:r>
        <w:rPr>
          <w:spacing w:val="-3"/>
        </w:rPr>
        <w:t xml:space="preserve"> </w:t>
      </w:r>
      <w:r>
        <w:t>of</w:t>
      </w:r>
      <w:r>
        <w:rPr>
          <w:spacing w:val="-4"/>
        </w:rPr>
        <w:t xml:space="preserve"> </w:t>
      </w:r>
      <w:r>
        <w:t>pegmatite</w:t>
      </w:r>
      <w:r>
        <w:rPr>
          <w:spacing w:val="-2"/>
        </w:rPr>
        <w:t xml:space="preserve"> </w:t>
      </w:r>
      <w:r>
        <w:t>and</w:t>
      </w:r>
      <w:r>
        <w:rPr>
          <w:spacing w:val="-5"/>
        </w:rPr>
        <w:t xml:space="preserve"> </w:t>
      </w:r>
      <w:r>
        <w:t>quartz-biotite</w:t>
      </w:r>
      <w:r>
        <w:rPr>
          <w:spacing w:val="-1"/>
        </w:rPr>
        <w:t xml:space="preserve"> </w:t>
      </w:r>
      <w:r>
        <w:t>schist. Muscovite and biotite flakes are arranged radially.</w:t>
      </w:r>
    </w:p>
    <w:p w14:paraId="6E4AFB88">
      <w:pPr>
        <w:pStyle w:val="12"/>
        <w:spacing w:before="275"/>
      </w:pPr>
    </w:p>
    <w:p w14:paraId="1190C323">
      <w:pPr>
        <w:pStyle w:val="6"/>
        <w:numPr>
          <w:ilvl w:val="2"/>
          <w:numId w:val="9"/>
        </w:numPr>
        <w:tabs>
          <w:tab w:val="left" w:pos="1184"/>
        </w:tabs>
        <w:spacing w:before="0" w:after="0" w:line="240" w:lineRule="auto"/>
        <w:ind w:left="1137" w:leftChars="0" w:right="0" w:hanging="697" w:firstLineChars="0"/>
        <w:jc w:val="both"/>
      </w:pPr>
      <w:r>
        <w:t>Petrographic</w:t>
      </w:r>
      <w:r>
        <w:rPr>
          <w:spacing w:val="-13"/>
        </w:rPr>
        <w:t xml:space="preserve"> </w:t>
      </w:r>
      <w:r>
        <w:rPr>
          <w:spacing w:val="-2"/>
        </w:rPr>
        <w:t>studies:</w:t>
      </w:r>
    </w:p>
    <w:p w14:paraId="40C5ACE3">
      <w:pPr>
        <w:pStyle w:val="12"/>
        <w:spacing w:before="162" w:line="360" w:lineRule="auto"/>
        <w:ind w:left="487" w:right="835"/>
        <w:jc w:val="both"/>
      </w:pPr>
      <w:r>
        <w:t>Petrographic examination of thin sections of 5 bedrock samples of Graphite schist from Dindo- Belkurta</w:t>
      </w:r>
      <w:r>
        <w:rPr>
          <w:spacing w:val="-4"/>
        </w:rPr>
        <w:t xml:space="preserve"> </w:t>
      </w:r>
      <w:r>
        <w:t>Block,</w:t>
      </w:r>
      <w:r>
        <w:rPr>
          <w:spacing w:val="-3"/>
        </w:rPr>
        <w:t xml:space="preserve"> </w:t>
      </w:r>
      <w:r>
        <w:t>Chhattisgarh</w:t>
      </w:r>
      <w:r>
        <w:rPr>
          <w:spacing w:val="-4"/>
        </w:rPr>
        <w:t xml:space="preserve"> </w:t>
      </w:r>
      <w:r>
        <w:t>show</w:t>
      </w:r>
      <w:r>
        <w:rPr>
          <w:spacing w:val="-1"/>
        </w:rPr>
        <w:t xml:space="preserve"> </w:t>
      </w:r>
      <w:r>
        <w:t>that</w:t>
      </w:r>
      <w:r>
        <w:rPr>
          <w:spacing w:val="-3"/>
        </w:rPr>
        <w:t xml:space="preserve"> </w:t>
      </w:r>
      <w:r>
        <w:t>those</w:t>
      </w:r>
      <w:r>
        <w:rPr>
          <w:spacing w:val="-4"/>
        </w:rPr>
        <w:t xml:space="preserve"> </w:t>
      </w:r>
      <w:r>
        <w:t>are</w:t>
      </w:r>
      <w:r>
        <w:rPr>
          <w:spacing w:val="-1"/>
        </w:rPr>
        <w:t xml:space="preserve"> </w:t>
      </w:r>
      <w:r>
        <w:t>composed</w:t>
      </w:r>
      <w:r>
        <w:rPr>
          <w:spacing w:val="-5"/>
        </w:rPr>
        <w:t xml:space="preserve"> </w:t>
      </w:r>
      <w:r>
        <w:t>mainly</w:t>
      </w:r>
      <w:r>
        <w:rPr>
          <w:spacing w:val="-3"/>
        </w:rPr>
        <w:t xml:space="preserve"> </w:t>
      </w:r>
      <w:r>
        <w:t>of</w:t>
      </w:r>
      <w:r>
        <w:rPr>
          <w:spacing w:val="-2"/>
        </w:rPr>
        <w:t xml:space="preserve"> </w:t>
      </w:r>
      <w:r>
        <w:t>muscovite,</w:t>
      </w:r>
      <w:r>
        <w:rPr>
          <w:spacing w:val="-4"/>
        </w:rPr>
        <w:t xml:space="preserve"> </w:t>
      </w:r>
      <w:r>
        <w:t>quartz,</w:t>
      </w:r>
      <w:r>
        <w:rPr>
          <w:spacing w:val="-3"/>
        </w:rPr>
        <w:t xml:space="preserve"> </w:t>
      </w:r>
      <w:r>
        <w:t>and</w:t>
      </w:r>
      <w:r>
        <w:rPr>
          <w:spacing w:val="-2"/>
        </w:rPr>
        <w:t xml:space="preserve"> </w:t>
      </w:r>
      <w:r>
        <w:t>minor proportions of plagioclase, which later hosts the development of graphite. This study was aimed at elucidating the mineralogical and textural variations in the samples.</w:t>
      </w:r>
    </w:p>
    <w:p w14:paraId="490C6E1E">
      <w:pPr>
        <w:pStyle w:val="8"/>
        <w:numPr>
          <w:ilvl w:val="3"/>
          <w:numId w:val="9"/>
        </w:numPr>
        <w:tabs>
          <w:tab w:val="left" w:pos="1267"/>
        </w:tabs>
        <w:spacing w:before="0" w:after="0" w:line="240" w:lineRule="auto"/>
        <w:ind w:left="1267" w:right="0" w:hanging="780"/>
        <w:jc w:val="both"/>
      </w:pPr>
      <w:r>
        <w:t xml:space="preserve">Petrographic </w:t>
      </w:r>
      <w:r>
        <w:rPr>
          <w:spacing w:val="-2"/>
        </w:rPr>
        <w:t>observation:</w:t>
      </w:r>
    </w:p>
    <w:p w14:paraId="41BA9D97">
      <w:pPr>
        <w:pStyle w:val="12"/>
        <w:spacing w:before="139"/>
        <w:ind w:left="487"/>
        <w:jc w:val="both"/>
      </w:pPr>
      <w:r>
        <w:t>The</w:t>
      </w:r>
      <w:r>
        <w:rPr>
          <w:spacing w:val="-2"/>
        </w:rPr>
        <w:t xml:space="preserve"> </w:t>
      </w:r>
      <w:r>
        <w:t>following observations</w:t>
      </w:r>
      <w:r>
        <w:rPr>
          <w:spacing w:val="-2"/>
        </w:rPr>
        <w:t xml:space="preserve"> </w:t>
      </w:r>
      <w:r>
        <w:t>are</w:t>
      </w:r>
      <w:r>
        <w:rPr>
          <w:spacing w:val="2"/>
        </w:rPr>
        <w:t xml:space="preserve"> </w:t>
      </w:r>
      <w:r>
        <w:t>noted</w:t>
      </w:r>
      <w:r>
        <w:rPr>
          <w:spacing w:val="-1"/>
        </w:rPr>
        <w:t xml:space="preserve"> </w:t>
      </w:r>
      <w:r>
        <w:t>in the</w:t>
      </w:r>
      <w:r>
        <w:rPr>
          <w:spacing w:val="-1"/>
        </w:rPr>
        <w:t xml:space="preserve"> </w:t>
      </w:r>
      <w:r>
        <w:t>thin</w:t>
      </w:r>
      <w:r>
        <w:rPr>
          <w:spacing w:val="-2"/>
        </w:rPr>
        <w:t xml:space="preserve"> </w:t>
      </w:r>
      <w:r>
        <w:t>sections</w:t>
      </w:r>
      <w:r>
        <w:rPr>
          <w:spacing w:val="2"/>
        </w:rPr>
        <w:t xml:space="preserve"> </w:t>
      </w:r>
      <w:r>
        <w:t>under</w:t>
      </w:r>
      <w:r>
        <w:rPr>
          <w:spacing w:val="-2"/>
        </w:rPr>
        <w:t xml:space="preserve"> </w:t>
      </w:r>
      <w:r>
        <w:t>Transmitted</w:t>
      </w:r>
      <w:r>
        <w:rPr>
          <w:spacing w:val="-1"/>
        </w:rPr>
        <w:t xml:space="preserve"> </w:t>
      </w:r>
      <w:r>
        <w:t>and</w:t>
      </w:r>
      <w:r>
        <w:rPr>
          <w:spacing w:val="1"/>
        </w:rPr>
        <w:t xml:space="preserve"> </w:t>
      </w:r>
      <w:r>
        <w:t>Reflected</w:t>
      </w:r>
      <w:r>
        <w:rPr>
          <w:spacing w:val="-1"/>
        </w:rPr>
        <w:t xml:space="preserve"> </w:t>
      </w:r>
      <w:r>
        <w:rPr>
          <w:spacing w:val="-2"/>
        </w:rPr>
        <w:t>Light:</w:t>
      </w:r>
    </w:p>
    <w:p w14:paraId="57553FCF">
      <w:pPr>
        <w:pStyle w:val="12"/>
        <w:spacing w:before="99"/>
      </w:pPr>
    </w:p>
    <w:p w14:paraId="1498D8C2">
      <w:pPr>
        <w:pStyle w:val="8"/>
        <w:ind w:left="487" w:firstLine="0"/>
      </w:pPr>
      <w:r>
        <w:t>Bedrock</w:t>
      </w:r>
      <w:r>
        <w:rPr>
          <w:spacing w:val="-3"/>
        </w:rPr>
        <w:t xml:space="preserve"> </w:t>
      </w:r>
      <w:r>
        <w:rPr>
          <w:spacing w:val="-2"/>
        </w:rPr>
        <w:t>Samples:</w:t>
      </w:r>
    </w:p>
    <w:p w14:paraId="0B5C2879">
      <w:pPr>
        <w:pStyle w:val="16"/>
        <w:numPr>
          <w:ilvl w:val="4"/>
          <w:numId w:val="9"/>
        </w:numPr>
        <w:tabs>
          <w:tab w:val="left" w:pos="906"/>
        </w:tabs>
        <w:spacing w:before="139" w:after="0" w:line="240" w:lineRule="auto"/>
        <w:ind w:left="906" w:right="0" w:hanging="419"/>
        <w:jc w:val="both"/>
        <w:rPr>
          <w:b/>
          <w:sz w:val="24"/>
        </w:rPr>
      </w:pPr>
      <w:r>
        <w:rPr>
          <w:b/>
          <w:sz w:val="24"/>
        </w:rPr>
        <w:t>Thin</w:t>
      </w:r>
      <w:r>
        <w:rPr>
          <w:b/>
          <w:spacing w:val="-2"/>
          <w:sz w:val="24"/>
        </w:rPr>
        <w:t xml:space="preserve"> </w:t>
      </w:r>
      <w:r>
        <w:rPr>
          <w:b/>
          <w:sz w:val="24"/>
        </w:rPr>
        <w:t>section: DBAS -</w:t>
      </w:r>
      <w:r>
        <w:rPr>
          <w:b/>
          <w:spacing w:val="-1"/>
          <w:sz w:val="24"/>
        </w:rPr>
        <w:t xml:space="preserve"> </w:t>
      </w:r>
      <w:r>
        <w:rPr>
          <w:b/>
          <w:spacing w:val="-5"/>
          <w:sz w:val="24"/>
        </w:rPr>
        <w:t>203</w:t>
      </w:r>
    </w:p>
    <w:p w14:paraId="09199F88">
      <w:pPr>
        <w:pStyle w:val="12"/>
        <w:spacing w:before="137" w:line="360" w:lineRule="auto"/>
        <w:ind w:left="487" w:right="834"/>
        <w:jc w:val="both"/>
      </w:pPr>
      <w:r>
        <w:t>In</w:t>
      </w:r>
      <w:r>
        <w:rPr>
          <w:spacing w:val="-3"/>
        </w:rPr>
        <w:t xml:space="preserve"> </w:t>
      </w:r>
      <w:r>
        <w:t>thin</w:t>
      </w:r>
      <w:r>
        <w:rPr>
          <w:spacing w:val="-1"/>
        </w:rPr>
        <w:t xml:space="preserve"> </w:t>
      </w:r>
      <w:r>
        <w:t>section</w:t>
      </w:r>
      <w:r>
        <w:rPr>
          <w:spacing w:val="-1"/>
        </w:rPr>
        <w:t xml:space="preserve"> </w:t>
      </w:r>
      <w:r>
        <w:t>(Fig</w:t>
      </w:r>
      <w:r>
        <w:rPr>
          <w:rFonts w:hint="default"/>
          <w:lang w:val="en-IN"/>
        </w:rPr>
        <w:t xml:space="preserve"> no</w:t>
      </w:r>
      <w:r>
        <w:rPr>
          <w:spacing w:val="-1"/>
        </w:rPr>
        <w:t xml:space="preserve"> </w:t>
      </w:r>
      <w:r>
        <w:rPr>
          <w:rFonts w:hint="default"/>
          <w:lang w:val="en-IN"/>
        </w:rPr>
        <w:t>3</w:t>
      </w:r>
      <w:r>
        <w:t>a</w:t>
      </w:r>
      <w:r>
        <w:rPr>
          <w:spacing w:val="-1"/>
        </w:rPr>
        <w:t xml:space="preserve"> </w:t>
      </w:r>
      <w:r>
        <w:t>and</w:t>
      </w:r>
      <w:r>
        <w:rPr>
          <w:spacing w:val="-3"/>
        </w:rPr>
        <w:t xml:space="preserve"> </w:t>
      </w:r>
      <w:r>
        <w:rPr>
          <w:rFonts w:hint="default"/>
          <w:lang w:val="en-IN"/>
        </w:rPr>
        <w:t>3</w:t>
      </w:r>
      <w:r>
        <w:t>b),</w:t>
      </w:r>
      <w:r>
        <w:rPr>
          <w:spacing w:val="-1"/>
        </w:rPr>
        <w:t xml:space="preserve"> </w:t>
      </w:r>
      <w:r>
        <w:t>shows</w:t>
      </w:r>
      <w:r>
        <w:rPr>
          <w:spacing w:val="-3"/>
        </w:rPr>
        <w:t xml:space="preserve"> </w:t>
      </w:r>
      <w:r>
        <w:t>a</w:t>
      </w:r>
      <w:r>
        <w:rPr>
          <w:spacing w:val="-1"/>
        </w:rPr>
        <w:t xml:space="preserve"> </w:t>
      </w:r>
      <w:r>
        <w:t>mineralogical</w:t>
      </w:r>
      <w:r>
        <w:rPr>
          <w:spacing w:val="-2"/>
        </w:rPr>
        <w:t xml:space="preserve"> </w:t>
      </w:r>
      <w:r>
        <w:t>distribution</w:t>
      </w:r>
      <w:r>
        <w:rPr>
          <w:spacing w:val="-3"/>
        </w:rPr>
        <w:t xml:space="preserve"> </w:t>
      </w:r>
      <w:r>
        <w:t>of</w:t>
      </w:r>
      <w:r>
        <w:rPr>
          <w:spacing w:val="-1"/>
        </w:rPr>
        <w:t xml:space="preserve"> </w:t>
      </w:r>
      <w:r>
        <w:t>muscovite,</w:t>
      </w:r>
      <w:r>
        <w:rPr>
          <w:spacing w:val="-3"/>
        </w:rPr>
        <w:t xml:space="preserve"> </w:t>
      </w:r>
      <w:r>
        <w:t>quartz</w:t>
      </w:r>
      <w:r>
        <w:rPr>
          <w:spacing w:val="-2"/>
        </w:rPr>
        <w:t xml:space="preserve"> </w:t>
      </w:r>
      <w:r>
        <w:t>with rare presence of plagioclase grains. All The grains are aligned showing a crude gneissosity defined by alternate quartz-rich and muscovite-rich zones. Quartz is anhedral to subhedral in nature, showing medium grain size, low relief, colourless in PPL, elongated parallel to the dominant schistosity. Graphite is flaky in nature (Fig</w:t>
      </w:r>
      <w:r>
        <w:rPr>
          <w:rFonts w:hint="default"/>
          <w:lang w:val="en-IN"/>
        </w:rPr>
        <w:t xml:space="preserve"> no.</w:t>
      </w:r>
      <w:r>
        <w:t xml:space="preserve"> </w:t>
      </w:r>
      <w:r>
        <w:rPr>
          <w:rFonts w:hint="default"/>
          <w:lang w:val="en-IN"/>
        </w:rPr>
        <w:t>3</w:t>
      </w:r>
      <w:r>
        <w:t xml:space="preserve">c, </w:t>
      </w:r>
      <w:r>
        <w:rPr>
          <w:rFonts w:hint="default"/>
          <w:lang w:val="en-IN"/>
        </w:rPr>
        <w:t>3</w:t>
      </w:r>
      <w:r>
        <w:t>d and</w:t>
      </w:r>
      <w:r>
        <w:rPr>
          <w:rFonts w:hint="default"/>
          <w:lang w:val="en-IN"/>
        </w:rPr>
        <w:t>3</w:t>
      </w:r>
      <w:r>
        <w:t>e), elongated, black in colour in transmitted light and anisotropic and pleochroic, observed under reflected light microscopy. Graphite is present along the grain boundary and as well as within the interstitial spaces of the muscovite rich zones.</w:t>
      </w:r>
    </w:p>
    <w:p w14:paraId="353AD282">
      <w:pPr>
        <w:pStyle w:val="12"/>
        <w:spacing w:after="0" w:line="360" w:lineRule="auto"/>
        <w:jc w:val="both"/>
        <w:sectPr>
          <w:pgSz w:w="11920" w:h="16840"/>
          <w:pgMar w:top="1220" w:right="283" w:bottom="640" w:left="708" w:header="673" w:footer="448" w:gutter="0"/>
          <w:cols w:space="720" w:num="1"/>
        </w:sectPr>
      </w:pPr>
    </w:p>
    <w:p w14:paraId="778D5789">
      <w:pPr>
        <w:pStyle w:val="12"/>
        <w:spacing w:before="5" w:after="1"/>
        <w:rPr>
          <w:sz w:val="12"/>
        </w:rPr>
      </w:pPr>
    </w:p>
    <w:p w14:paraId="1D24A365">
      <w:pPr>
        <w:spacing w:line="240" w:lineRule="auto"/>
        <w:ind w:left="763" w:right="0" w:firstLine="0"/>
        <w:jc w:val="left"/>
        <w:rPr>
          <w:sz w:val="20"/>
        </w:rPr>
      </w:pPr>
      <w:r>
        <w:rPr>
          <w:sz w:val="20"/>
        </w:rPr>
        <mc:AlternateContent>
          <mc:Choice Requires="wpg">
            <w:drawing>
              <wp:inline distT="0" distB="0" distL="0" distR="0">
                <wp:extent cx="2749550" cy="3630295"/>
                <wp:effectExtent l="0" t="0" r="0" b="8254"/>
                <wp:docPr id="32" name="Group 32"/>
                <wp:cNvGraphicFramePr/>
                <a:graphic xmlns:a="http://schemas.openxmlformats.org/drawingml/2006/main">
                  <a:graphicData uri="http://schemas.microsoft.com/office/word/2010/wordprocessingGroup">
                    <wpg:wgp>
                      <wpg:cNvGrpSpPr/>
                      <wpg:grpSpPr>
                        <a:xfrm>
                          <a:off x="0" y="0"/>
                          <a:ext cx="2749550" cy="3630295"/>
                          <a:chOff x="0" y="0"/>
                          <a:chExt cx="2749550" cy="3630295"/>
                        </a:xfrm>
                      </wpg:grpSpPr>
                      <pic:pic xmlns:pic="http://schemas.openxmlformats.org/drawingml/2006/picture">
                        <pic:nvPicPr>
                          <pic:cNvPr id="33" name="Image 33"/>
                          <pic:cNvPicPr/>
                        </pic:nvPicPr>
                        <pic:blipFill>
                          <a:blip r:embed="rId22" cstate="print"/>
                          <a:stretch>
                            <a:fillRect/>
                          </a:stretch>
                        </pic:blipFill>
                        <pic:spPr>
                          <a:xfrm>
                            <a:off x="0" y="1847088"/>
                            <a:ext cx="2749295" cy="1783080"/>
                          </a:xfrm>
                          <a:prstGeom prst="rect">
                            <a:avLst/>
                          </a:prstGeom>
                        </pic:spPr>
                      </pic:pic>
                      <pic:pic xmlns:pic="http://schemas.openxmlformats.org/drawingml/2006/picture">
                        <pic:nvPicPr>
                          <pic:cNvPr id="34" name="Image 34"/>
                          <pic:cNvPicPr/>
                        </pic:nvPicPr>
                        <pic:blipFill>
                          <a:blip r:embed="rId23" cstate="print"/>
                          <a:stretch>
                            <a:fillRect/>
                          </a:stretch>
                        </pic:blipFill>
                        <pic:spPr>
                          <a:xfrm>
                            <a:off x="10667" y="0"/>
                            <a:ext cx="2731008" cy="1821179"/>
                          </a:xfrm>
                          <a:prstGeom prst="rect">
                            <a:avLst/>
                          </a:prstGeom>
                        </pic:spPr>
                      </pic:pic>
                      <wps:wsp>
                        <wps:cNvPr id="35" name="Graphic 35"/>
                        <wps:cNvSpPr/>
                        <wps:spPr>
                          <a:xfrm>
                            <a:off x="883158" y="343813"/>
                            <a:ext cx="1189990" cy="1012190"/>
                          </a:xfrm>
                          <a:custGeom>
                            <a:avLst/>
                            <a:gdLst/>
                            <a:ahLst/>
                            <a:cxnLst/>
                            <a:rect l="l" t="t" r="r" b="b"/>
                            <a:pathLst>
                              <a:path w="1189990" h="1012190">
                                <a:moveTo>
                                  <a:pt x="342265" y="961491"/>
                                </a:moveTo>
                                <a:lnTo>
                                  <a:pt x="331368" y="955141"/>
                                </a:lnTo>
                                <a:lnTo>
                                  <a:pt x="256667" y="911555"/>
                                </a:lnTo>
                                <a:lnTo>
                                  <a:pt x="254546" y="910729"/>
                                </a:lnTo>
                                <a:lnTo>
                                  <a:pt x="252831" y="910729"/>
                                </a:lnTo>
                                <a:lnTo>
                                  <a:pt x="250901" y="911225"/>
                                </a:lnTo>
                                <a:lnTo>
                                  <a:pt x="249237" y="912304"/>
                                </a:lnTo>
                                <a:lnTo>
                                  <a:pt x="247980" y="913841"/>
                                </a:lnTo>
                                <a:lnTo>
                                  <a:pt x="247256" y="915695"/>
                                </a:lnTo>
                                <a:lnTo>
                                  <a:pt x="247142" y="917676"/>
                                </a:lnTo>
                                <a:lnTo>
                                  <a:pt x="247650" y="919594"/>
                                </a:lnTo>
                                <a:lnTo>
                                  <a:pt x="248729" y="921270"/>
                                </a:lnTo>
                                <a:lnTo>
                                  <a:pt x="250266" y="922528"/>
                                </a:lnTo>
                                <a:lnTo>
                                  <a:pt x="306158" y="955141"/>
                                </a:lnTo>
                                <a:lnTo>
                                  <a:pt x="0" y="955141"/>
                                </a:lnTo>
                                <a:lnTo>
                                  <a:pt x="0" y="967841"/>
                                </a:lnTo>
                                <a:lnTo>
                                  <a:pt x="306158" y="967841"/>
                                </a:lnTo>
                                <a:lnTo>
                                  <a:pt x="250266" y="1000455"/>
                                </a:lnTo>
                                <a:lnTo>
                                  <a:pt x="248729" y="1001712"/>
                                </a:lnTo>
                                <a:lnTo>
                                  <a:pt x="247650" y="1003388"/>
                                </a:lnTo>
                                <a:lnTo>
                                  <a:pt x="247142" y="1005306"/>
                                </a:lnTo>
                                <a:lnTo>
                                  <a:pt x="247256" y="1007287"/>
                                </a:lnTo>
                                <a:lnTo>
                                  <a:pt x="247980" y="1009142"/>
                                </a:lnTo>
                                <a:lnTo>
                                  <a:pt x="249237" y="1010678"/>
                                </a:lnTo>
                                <a:lnTo>
                                  <a:pt x="250901" y="1011758"/>
                                </a:lnTo>
                                <a:lnTo>
                                  <a:pt x="252425" y="1012151"/>
                                </a:lnTo>
                                <a:lnTo>
                                  <a:pt x="254812" y="1012151"/>
                                </a:lnTo>
                                <a:lnTo>
                                  <a:pt x="256667" y="1011428"/>
                                </a:lnTo>
                                <a:lnTo>
                                  <a:pt x="331368" y="967841"/>
                                </a:lnTo>
                                <a:lnTo>
                                  <a:pt x="342265" y="961491"/>
                                </a:lnTo>
                                <a:close/>
                              </a:path>
                              <a:path w="1189990" h="1012190">
                                <a:moveTo>
                                  <a:pt x="729615" y="593826"/>
                                </a:moveTo>
                                <a:lnTo>
                                  <a:pt x="718718" y="587476"/>
                                </a:lnTo>
                                <a:lnTo>
                                  <a:pt x="644017" y="543890"/>
                                </a:lnTo>
                                <a:lnTo>
                                  <a:pt x="641896" y="543064"/>
                                </a:lnTo>
                                <a:lnTo>
                                  <a:pt x="640181" y="543064"/>
                                </a:lnTo>
                                <a:lnTo>
                                  <a:pt x="638251" y="543560"/>
                                </a:lnTo>
                                <a:lnTo>
                                  <a:pt x="636587" y="544639"/>
                                </a:lnTo>
                                <a:lnTo>
                                  <a:pt x="635330" y="546176"/>
                                </a:lnTo>
                                <a:lnTo>
                                  <a:pt x="634606" y="548030"/>
                                </a:lnTo>
                                <a:lnTo>
                                  <a:pt x="634492" y="550011"/>
                                </a:lnTo>
                                <a:lnTo>
                                  <a:pt x="635000" y="551929"/>
                                </a:lnTo>
                                <a:lnTo>
                                  <a:pt x="636079" y="553605"/>
                                </a:lnTo>
                                <a:lnTo>
                                  <a:pt x="637616" y="554863"/>
                                </a:lnTo>
                                <a:lnTo>
                                  <a:pt x="693508" y="587476"/>
                                </a:lnTo>
                                <a:lnTo>
                                  <a:pt x="387350" y="587476"/>
                                </a:lnTo>
                                <a:lnTo>
                                  <a:pt x="387350" y="600176"/>
                                </a:lnTo>
                                <a:lnTo>
                                  <a:pt x="693508" y="600176"/>
                                </a:lnTo>
                                <a:lnTo>
                                  <a:pt x="637616" y="632790"/>
                                </a:lnTo>
                                <a:lnTo>
                                  <a:pt x="636079" y="634047"/>
                                </a:lnTo>
                                <a:lnTo>
                                  <a:pt x="635000" y="635723"/>
                                </a:lnTo>
                                <a:lnTo>
                                  <a:pt x="634492" y="637641"/>
                                </a:lnTo>
                                <a:lnTo>
                                  <a:pt x="634606" y="639622"/>
                                </a:lnTo>
                                <a:lnTo>
                                  <a:pt x="635330" y="641477"/>
                                </a:lnTo>
                                <a:lnTo>
                                  <a:pt x="636587" y="643013"/>
                                </a:lnTo>
                                <a:lnTo>
                                  <a:pt x="638251" y="644093"/>
                                </a:lnTo>
                                <a:lnTo>
                                  <a:pt x="639775" y="644486"/>
                                </a:lnTo>
                                <a:lnTo>
                                  <a:pt x="642162" y="644486"/>
                                </a:lnTo>
                                <a:lnTo>
                                  <a:pt x="644017" y="643763"/>
                                </a:lnTo>
                                <a:lnTo>
                                  <a:pt x="718718" y="600176"/>
                                </a:lnTo>
                                <a:lnTo>
                                  <a:pt x="729615" y="593826"/>
                                </a:lnTo>
                                <a:close/>
                              </a:path>
                              <a:path w="1189990" h="1012190">
                                <a:moveTo>
                                  <a:pt x="1189990" y="5816"/>
                                </a:moveTo>
                                <a:lnTo>
                                  <a:pt x="1091057" y="0"/>
                                </a:lnTo>
                                <a:lnTo>
                                  <a:pt x="1089075" y="203"/>
                                </a:lnTo>
                                <a:lnTo>
                                  <a:pt x="1087259" y="1003"/>
                                </a:lnTo>
                                <a:lnTo>
                                  <a:pt x="1085773" y="2311"/>
                                </a:lnTo>
                                <a:lnTo>
                                  <a:pt x="1084770" y="4025"/>
                                </a:lnTo>
                                <a:lnTo>
                                  <a:pt x="1084376" y="5816"/>
                                </a:lnTo>
                                <a:lnTo>
                                  <a:pt x="1084541" y="7950"/>
                                </a:lnTo>
                                <a:lnTo>
                                  <a:pt x="1154925" y="16484"/>
                                </a:lnTo>
                                <a:lnTo>
                                  <a:pt x="879144" y="156362"/>
                                </a:lnTo>
                                <a:lnTo>
                                  <a:pt x="884885" y="167690"/>
                                </a:lnTo>
                                <a:lnTo>
                                  <a:pt x="1160665" y="27813"/>
                                </a:lnTo>
                                <a:lnTo>
                                  <a:pt x="1125562" y="82181"/>
                                </a:lnTo>
                                <a:lnTo>
                                  <a:pt x="1124762" y="83997"/>
                                </a:lnTo>
                                <a:lnTo>
                                  <a:pt x="1124559" y="85979"/>
                                </a:lnTo>
                                <a:lnTo>
                                  <a:pt x="1124978" y="87922"/>
                                </a:lnTo>
                                <a:lnTo>
                                  <a:pt x="1125969" y="89636"/>
                                </a:lnTo>
                                <a:lnTo>
                                  <a:pt x="1127455" y="90957"/>
                                </a:lnTo>
                                <a:lnTo>
                                  <a:pt x="1129271" y="91770"/>
                                </a:lnTo>
                                <a:lnTo>
                                  <a:pt x="1131252" y="91973"/>
                                </a:lnTo>
                                <a:lnTo>
                                  <a:pt x="1133195" y="91554"/>
                                </a:lnTo>
                                <a:lnTo>
                                  <a:pt x="1134910" y="90551"/>
                                </a:lnTo>
                                <a:lnTo>
                                  <a:pt x="1136230" y="89077"/>
                                </a:lnTo>
                                <a:lnTo>
                                  <a:pt x="1189990" y="5816"/>
                                </a:lnTo>
                                <a:close/>
                              </a:path>
                            </a:pathLst>
                          </a:custGeom>
                          <a:solidFill>
                            <a:srgbClr val="FFFF00"/>
                          </a:solidFill>
                        </wps:spPr>
                        <wps:bodyPr wrap="square" lIns="0" tIns="0" rIns="0" bIns="0" rtlCol="0">
                          <a:noAutofit/>
                        </wps:bodyPr>
                      </wps:wsp>
                      <wps:wsp>
                        <wps:cNvPr id="36" name="Graphic 36"/>
                        <wps:cNvSpPr/>
                        <wps:spPr>
                          <a:xfrm>
                            <a:off x="15240" y="6095"/>
                            <a:ext cx="234950" cy="2115820"/>
                          </a:xfrm>
                          <a:custGeom>
                            <a:avLst/>
                            <a:gdLst/>
                            <a:ahLst/>
                            <a:cxnLst/>
                            <a:rect l="l" t="t" r="r" b="b"/>
                            <a:pathLst>
                              <a:path w="234950" h="2115820">
                                <a:moveTo>
                                  <a:pt x="210312" y="0"/>
                                </a:moveTo>
                                <a:lnTo>
                                  <a:pt x="10668" y="0"/>
                                </a:lnTo>
                                <a:lnTo>
                                  <a:pt x="10668" y="231648"/>
                                </a:lnTo>
                                <a:lnTo>
                                  <a:pt x="210312" y="231648"/>
                                </a:lnTo>
                                <a:lnTo>
                                  <a:pt x="210312" y="0"/>
                                </a:lnTo>
                                <a:close/>
                              </a:path>
                              <a:path w="234950" h="2115820">
                                <a:moveTo>
                                  <a:pt x="234696" y="1857756"/>
                                </a:moveTo>
                                <a:lnTo>
                                  <a:pt x="0" y="1857756"/>
                                </a:lnTo>
                                <a:lnTo>
                                  <a:pt x="0" y="2115312"/>
                                </a:lnTo>
                                <a:lnTo>
                                  <a:pt x="234696" y="2115312"/>
                                </a:lnTo>
                                <a:lnTo>
                                  <a:pt x="234696" y="1857756"/>
                                </a:lnTo>
                                <a:close/>
                              </a:path>
                            </a:pathLst>
                          </a:custGeom>
                          <a:solidFill>
                            <a:srgbClr val="FFFFFF"/>
                          </a:solidFill>
                        </wps:spPr>
                        <wps:bodyPr wrap="square" lIns="0" tIns="0" rIns="0" bIns="0" rtlCol="0">
                          <a:noAutofit/>
                        </wps:bodyPr>
                      </wps:wsp>
                      <pic:pic xmlns:pic="http://schemas.openxmlformats.org/drawingml/2006/picture">
                        <pic:nvPicPr>
                          <pic:cNvPr id="37" name="Image 37"/>
                          <pic:cNvPicPr/>
                        </pic:nvPicPr>
                        <pic:blipFill>
                          <a:blip r:embed="rId24" cstate="print"/>
                          <a:stretch>
                            <a:fillRect/>
                          </a:stretch>
                        </pic:blipFill>
                        <pic:spPr>
                          <a:xfrm>
                            <a:off x="1827441" y="2224151"/>
                            <a:ext cx="101523" cy="190500"/>
                          </a:xfrm>
                          <a:prstGeom prst="rect">
                            <a:avLst/>
                          </a:prstGeom>
                        </pic:spPr>
                      </pic:pic>
                      <wps:wsp>
                        <wps:cNvPr id="38" name="Graphic 38"/>
                        <wps:cNvSpPr/>
                        <wps:spPr>
                          <a:xfrm>
                            <a:off x="547243" y="2768675"/>
                            <a:ext cx="1275080" cy="188595"/>
                          </a:xfrm>
                          <a:custGeom>
                            <a:avLst/>
                            <a:gdLst/>
                            <a:ahLst/>
                            <a:cxnLst/>
                            <a:rect l="l" t="t" r="r" b="b"/>
                            <a:pathLst>
                              <a:path w="1275080" h="188595">
                                <a:moveTo>
                                  <a:pt x="488416" y="12039"/>
                                </a:moveTo>
                                <a:lnTo>
                                  <a:pt x="484403" y="0"/>
                                </a:lnTo>
                                <a:lnTo>
                                  <a:pt x="32232" y="150520"/>
                                </a:lnTo>
                                <a:lnTo>
                                  <a:pt x="74980" y="101917"/>
                                </a:lnTo>
                                <a:lnTo>
                                  <a:pt x="70802" y="91401"/>
                                </a:lnTo>
                                <a:lnTo>
                                  <a:pt x="69126" y="91401"/>
                                </a:lnTo>
                                <a:lnTo>
                                  <a:pt x="66979" y="92265"/>
                                </a:lnTo>
                                <a:lnTo>
                                  <a:pt x="65443" y="93522"/>
                                </a:lnTo>
                                <a:lnTo>
                                  <a:pt x="0" y="167944"/>
                                </a:lnTo>
                                <a:lnTo>
                                  <a:pt x="96989" y="188290"/>
                                </a:lnTo>
                                <a:lnTo>
                                  <a:pt x="99288" y="188290"/>
                                </a:lnTo>
                                <a:lnTo>
                                  <a:pt x="100888" y="187858"/>
                                </a:lnTo>
                                <a:lnTo>
                                  <a:pt x="102552" y="186778"/>
                                </a:lnTo>
                                <a:lnTo>
                                  <a:pt x="103809" y="185229"/>
                                </a:lnTo>
                                <a:lnTo>
                                  <a:pt x="104508" y="183375"/>
                                </a:lnTo>
                                <a:lnTo>
                                  <a:pt x="104609" y="181394"/>
                                </a:lnTo>
                                <a:lnTo>
                                  <a:pt x="104089" y="179476"/>
                                </a:lnTo>
                                <a:lnTo>
                                  <a:pt x="36245" y="162572"/>
                                </a:lnTo>
                                <a:lnTo>
                                  <a:pt x="488416" y="12039"/>
                                </a:lnTo>
                                <a:close/>
                              </a:path>
                              <a:path w="1275080" h="188595">
                                <a:moveTo>
                                  <a:pt x="1275080" y="112064"/>
                                </a:moveTo>
                                <a:lnTo>
                                  <a:pt x="1196352" y="51866"/>
                                </a:lnTo>
                                <a:lnTo>
                                  <a:pt x="1194409" y="50825"/>
                                </a:lnTo>
                                <a:lnTo>
                                  <a:pt x="1194041" y="50825"/>
                                </a:lnTo>
                                <a:lnTo>
                                  <a:pt x="1192644" y="50571"/>
                                </a:lnTo>
                                <a:lnTo>
                                  <a:pt x="1186141" y="56756"/>
                                </a:lnTo>
                                <a:lnTo>
                                  <a:pt x="1186408" y="58724"/>
                                </a:lnTo>
                                <a:lnTo>
                                  <a:pt x="1187272" y="60528"/>
                                </a:lnTo>
                                <a:lnTo>
                                  <a:pt x="1188643" y="61963"/>
                                </a:lnTo>
                                <a:lnTo>
                                  <a:pt x="1240040" y="101269"/>
                                </a:lnTo>
                                <a:lnTo>
                                  <a:pt x="566572" y="16865"/>
                                </a:lnTo>
                                <a:lnTo>
                                  <a:pt x="564997" y="29464"/>
                                </a:lnTo>
                                <a:lnTo>
                                  <a:pt x="1238465" y="113880"/>
                                </a:lnTo>
                                <a:lnTo>
                                  <a:pt x="1178941" y="139280"/>
                                </a:lnTo>
                                <a:lnTo>
                                  <a:pt x="1177264" y="140347"/>
                                </a:lnTo>
                                <a:lnTo>
                                  <a:pt x="1175994" y="141871"/>
                                </a:lnTo>
                                <a:lnTo>
                                  <a:pt x="1175245" y="143713"/>
                                </a:lnTo>
                                <a:lnTo>
                                  <a:pt x="1175118" y="145694"/>
                                </a:lnTo>
                                <a:lnTo>
                                  <a:pt x="1175600" y="147624"/>
                                </a:lnTo>
                                <a:lnTo>
                                  <a:pt x="1176655" y="149301"/>
                                </a:lnTo>
                                <a:lnTo>
                                  <a:pt x="1178179" y="150571"/>
                                </a:lnTo>
                                <a:lnTo>
                                  <a:pt x="1180020" y="151320"/>
                                </a:lnTo>
                                <a:lnTo>
                                  <a:pt x="1182497" y="151320"/>
                                </a:lnTo>
                                <a:lnTo>
                                  <a:pt x="1183932" y="150964"/>
                                </a:lnTo>
                                <a:lnTo>
                                  <a:pt x="1263980" y="116801"/>
                                </a:lnTo>
                                <a:lnTo>
                                  <a:pt x="1275080" y="112064"/>
                                </a:lnTo>
                                <a:close/>
                              </a:path>
                            </a:pathLst>
                          </a:custGeom>
                          <a:solidFill>
                            <a:srgbClr val="FFFF00"/>
                          </a:solidFill>
                        </wps:spPr>
                        <wps:bodyPr wrap="square" lIns="0" tIns="0" rIns="0" bIns="0" rtlCol="0">
                          <a:noAutofit/>
                        </wps:bodyPr>
                      </wps:wsp>
                      <wps:wsp>
                        <wps:cNvPr id="39" name="Textbox 39"/>
                        <wps:cNvSpPr txBox="1"/>
                        <wps:spPr>
                          <a:xfrm>
                            <a:off x="120395" y="61765"/>
                            <a:ext cx="69215" cy="140335"/>
                          </a:xfrm>
                          <a:prstGeom prst="rect">
                            <a:avLst/>
                          </a:prstGeom>
                        </wps:spPr>
                        <wps:txbx>
                          <w:txbxContent>
                            <w:p w14:paraId="7892243A">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40" name="Textbox 40"/>
                        <wps:cNvSpPr txBox="1"/>
                        <wps:spPr>
                          <a:xfrm>
                            <a:off x="1225296" y="422953"/>
                            <a:ext cx="548640" cy="140335"/>
                          </a:xfrm>
                          <a:prstGeom prst="rect">
                            <a:avLst/>
                          </a:prstGeom>
                        </wps:spPr>
                        <wps:txbx>
                          <w:txbxContent>
                            <w:p w14:paraId="1432F897">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41" name="Textbox 41"/>
                        <wps:cNvSpPr txBox="1"/>
                        <wps:spPr>
                          <a:xfrm>
                            <a:off x="522731" y="854245"/>
                            <a:ext cx="741045" cy="495300"/>
                          </a:xfrm>
                          <a:prstGeom prst="rect">
                            <a:avLst/>
                          </a:prstGeom>
                        </wps:spPr>
                        <wps:txbx>
                          <w:txbxContent>
                            <w:p w14:paraId="68052326">
                              <w:pPr>
                                <w:spacing w:before="0" w:line="221" w:lineRule="exact"/>
                                <w:ind w:left="458" w:right="0" w:firstLine="0"/>
                                <w:jc w:val="left"/>
                                <w:rPr>
                                  <w:sz w:val="20"/>
                                </w:rPr>
                              </w:pPr>
                              <w:r>
                                <w:rPr>
                                  <w:color w:val="FFFF00"/>
                                  <w:spacing w:val="-2"/>
                                  <w:sz w:val="20"/>
                                </w:rPr>
                                <w:t>Feldspar</w:t>
                              </w:r>
                            </w:p>
                            <w:p w14:paraId="5F0FDDA0">
                              <w:pPr>
                                <w:spacing w:before="99" w:line="240" w:lineRule="auto"/>
                                <w:rPr>
                                  <w:sz w:val="20"/>
                                </w:rPr>
                              </w:pPr>
                            </w:p>
                            <w:p w14:paraId="43E63221">
                              <w:pPr>
                                <w:spacing w:before="0" w:line="23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42" name="Textbox 42"/>
                        <wps:cNvSpPr txBox="1"/>
                        <wps:spPr>
                          <a:xfrm>
                            <a:off x="109728" y="1917984"/>
                            <a:ext cx="69215" cy="140335"/>
                          </a:xfrm>
                          <a:prstGeom prst="rect">
                            <a:avLst/>
                          </a:prstGeom>
                        </wps:spPr>
                        <wps:txbx>
                          <w:txbxContent>
                            <w:p w14:paraId="36DCEBCB">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43" name="Textbox 43"/>
                        <wps:cNvSpPr txBox="1"/>
                        <wps:spPr>
                          <a:xfrm>
                            <a:off x="1562087" y="2085624"/>
                            <a:ext cx="548640" cy="140335"/>
                          </a:xfrm>
                          <a:prstGeom prst="rect">
                            <a:avLst/>
                          </a:prstGeom>
                        </wps:spPr>
                        <wps:txbx>
                          <w:txbxContent>
                            <w:p w14:paraId="3D02AC74">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44" name="Textbox 44"/>
                        <wps:cNvSpPr txBox="1"/>
                        <wps:spPr>
                          <a:xfrm>
                            <a:off x="853427" y="2602273"/>
                            <a:ext cx="457200" cy="140335"/>
                          </a:xfrm>
                          <a:prstGeom prst="rect">
                            <a:avLst/>
                          </a:prstGeom>
                        </wps:spPr>
                        <wps:txbx>
                          <w:txbxContent>
                            <w:p w14:paraId="5B1FBBBC">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s:wsp>
                        <wps:cNvPr id="45" name="Textbox 45"/>
                        <wps:cNvSpPr txBox="1"/>
                        <wps:spPr>
                          <a:xfrm>
                            <a:off x="2279904" y="1862327"/>
                            <a:ext cx="451484" cy="224154"/>
                          </a:xfrm>
                          <a:prstGeom prst="rect">
                            <a:avLst/>
                          </a:prstGeom>
                          <a:solidFill>
                            <a:srgbClr val="FFFFFF"/>
                          </a:solidFill>
                        </wps:spPr>
                        <wps:txbx>
                          <w:txbxContent>
                            <w:p w14:paraId="0740D950">
                              <w:pPr>
                                <w:spacing w:before="78"/>
                                <w:ind w:left="182" w:right="0" w:firstLine="0"/>
                                <w:jc w:val="left"/>
                                <w:rPr>
                                  <w:color w:val="000000"/>
                                  <w:sz w:val="20"/>
                                </w:rPr>
                              </w:pPr>
                              <w:r>
                                <w:rPr>
                                  <w:color w:val="000000"/>
                                  <w:spacing w:val="-5"/>
                                  <w:sz w:val="20"/>
                                </w:rPr>
                                <w:t>PPL</w:t>
                              </w:r>
                            </w:p>
                          </w:txbxContent>
                        </wps:txbx>
                        <wps:bodyPr wrap="square" lIns="0" tIns="0" rIns="0" bIns="0" rtlCol="0">
                          <a:noAutofit/>
                        </wps:bodyPr>
                      </wps:wsp>
                      <wps:wsp>
                        <wps:cNvPr id="46" name="Textbox 46"/>
                        <wps:cNvSpPr txBox="1"/>
                        <wps:spPr>
                          <a:xfrm>
                            <a:off x="2263139" y="13716"/>
                            <a:ext cx="449580" cy="224154"/>
                          </a:xfrm>
                          <a:prstGeom prst="rect">
                            <a:avLst/>
                          </a:prstGeom>
                          <a:solidFill>
                            <a:srgbClr val="FFFFFF"/>
                          </a:solidFill>
                        </wps:spPr>
                        <wps:txbx>
                          <w:txbxContent>
                            <w:p w14:paraId="0879976B">
                              <w:pPr>
                                <w:spacing w:before="78"/>
                                <w:ind w:left="182"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inline>
            </w:drawing>
          </mc:Choice>
          <mc:Fallback>
            <w:pict>
              <v:group id="_x0000_s1026" o:spid="_x0000_s1026" o:spt="203" style="height:285.85pt;width:216.5pt;" coordsize="2749550,3630295" o:gfxdata="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">
                <o:lock v:ext="edit" aspectratio="f"/>
                <v:shape id="Image 33" o:spid="_x0000_s1026" o:spt="75" type="#_x0000_t75" style="position:absolute;left:0;top:1847088;height:1783080;width:2749295;" filled="f" o:preferrelative="t" stroked="f" coordsize="21600,21600" o:gfxdata="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G0ojvQAA&#10;ANsAAAAPAAAAAAAAAAEAIAAAACIAAABkcnMvZG93bnJldi54bWxQSwECFAAUAAAACACHTuJAMy8F&#10;njsAAAA5AAAAEAAAAAAAAAABACAAAAAMAQAAZHJzL3NoYXBleG1sLnhtbFBLBQYAAAAABgAGAFsB&#10;AAC2AwAAAAA=&#10;">
                  <v:fill on="f" focussize="0,0"/>
                  <v:stroke on="f"/>
                  <v:imagedata r:id="rId22" o:title=""/>
                  <o:lock v:ext="edit" aspectratio="f"/>
                </v:shape>
                <v:shape id="Image 34" o:spid="_x0000_s1026" o:spt="75" type="#_x0000_t75" style="position:absolute;left:10667;top:0;height:1821179;width:2731008;" filled="f" o:preferrelative="t" stroked="f" coordsize="21600,21600" o:gfxdata="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iMxtvQAA&#10;ANsAAAAPAAAAAAAAAAEAIAAAACIAAABkcnMvZG93bnJldi54bWxQSwECFAAUAAAACACHTuJAMy8F&#10;njsAAAA5AAAAEAAAAAAAAAABACAAAAAMAQAAZHJzL3NoYXBleG1sLnhtbFBLBQYAAAAABgAGAFsB&#10;AAC2AwAAAAA=&#10;">
                  <v:fill on="f" focussize="0,0"/>
                  <v:stroke on="f"/>
                  <v:imagedata r:id="rId23" o:title=""/>
                  <o:lock v:ext="edit" aspectratio="f"/>
                </v:shape>
                <v:shape id="Graphic 35" o:spid="_x0000_s1026" o:spt="100" style="position:absolute;left:883158;top:343813;height:1012190;width:1189990;" fillcolor="#FFFF00" filled="t" stroked="f" coordsize="1189990,1012190" o:gfxdata="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UOXq&#10;wAAAANsAAAAPAAAAAAAAAAEAIAAAACIAAABkcnMvZG93bnJldi54bWxQSwECFAAUAAAACACHTuJA&#10;My8FnjsAAAA5AAAAEAAAAAAAAAABACAAAAAPAQAAZHJzL3NoYXBleG1sLnhtbFBLBQYAAAAABgAG&#10;AFsBAAC5AwAAAAA=&#10;" path="m342265,961491l331368,955141,256667,911555,254546,910729,252831,910729,250901,911225,249237,912304,247980,913841,247256,915695,247142,917676,247650,919594,248729,921270,250266,922528,306158,955141,0,955141,0,967841,306158,967841,250266,1000455,248729,1001712,247650,1003388,247142,1005306,247256,1007287,247980,1009142,249237,1010678,250901,1011758,252425,1012151,254812,1012151,256667,1011428,331368,967841,342265,961491xem729615,593826l718718,587476,644017,543890,641896,543064,640181,543064,638251,543560,636587,544639,635330,546176,634606,548030,634492,550011,635000,551929,636079,553605,637616,554863,693508,587476,387350,587476,387350,600176,693508,600176,637616,632790,636079,634047,635000,635723,634492,637641,634606,639622,635330,641477,636587,643013,638251,644093,639775,644486,642162,644486,644017,643763,718718,600176,729615,593826xem1189990,5816l1091057,0,1089075,203,1087259,1003,1085773,2311,1084770,4025,1084376,5816,1084541,7950,1154925,16484,879144,156362,884885,167690,1160665,27813,1125562,82181,1124762,83997,1124559,85979,1124978,87922,1125969,89636,1127455,90957,1129271,91770,1131252,91973,1133195,91554,1134910,90551,1136230,89077,1189990,5816xe">
                  <v:fill on="t" focussize="0,0"/>
                  <v:stroke on="f"/>
                  <v:imagedata o:title=""/>
                  <o:lock v:ext="edit" aspectratio="f"/>
                  <v:textbox inset="0mm,0mm,0mm,0mm"/>
                </v:shape>
                <v:shape id="Graphic 36" o:spid="_x0000_s1026" o:spt="100" style="position:absolute;left:15240;top:6095;height:2115820;width:234950;" fillcolor="#FFFFFF" filled="t" stroked="f" coordsize="234950,2115820" o:gfxdata="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HA1lrsAAADb&#10;AAAADwAAAAAAAAABACAAAAAiAAAAZHJzL2Rvd25yZXYueG1sUEsBAhQAFAAAAAgAh07iQDMvBZ47&#10;AAAAOQAAABAAAAAAAAAAAQAgAAAACgEAAGRycy9zaGFwZXhtbC54bWxQSwUGAAAAAAYABgBbAQAA&#10;tAMAAAAA&#10;" path="m210312,0l10668,0,10668,231648,210312,231648,210312,0xem234696,1857756l0,1857756,0,2115312,234696,2115312,234696,1857756xe">
                  <v:fill on="t" focussize="0,0"/>
                  <v:stroke on="f"/>
                  <v:imagedata o:title=""/>
                  <o:lock v:ext="edit" aspectratio="f"/>
                  <v:textbox inset="0mm,0mm,0mm,0mm"/>
                </v:shape>
                <v:shape id="Image 37" o:spid="_x0000_s1026" o:spt="75" type="#_x0000_t75" style="position:absolute;left:1827441;top:2224151;height:190500;width:101523;" filled="f" o:preferrelative="t" stroked="f" coordsize="21600,21600" o:gfxdata="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Hxb4A&#10;AADbAAAADwAAAAAAAAABACAAAAAiAAAAZHJzL2Rvd25yZXYueG1sUEsBAhQAFAAAAAgAh07iQDMv&#10;BZ47AAAAOQAAABAAAAAAAAAAAQAgAAAADQEAAGRycy9zaGFwZXhtbC54bWxQSwUGAAAAAAYABgBb&#10;AQAAtwMAAAAA&#10;">
                  <v:fill on="f" focussize="0,0"/>
                  <v:stroke on="f"/>
                  <v:imagedata r:id="rId24" o:title=""/>
                  <o:lock v:ext="edit" aspectratio="f"/>
                </v:shape>
                <v:shape id="Graphic 38" o:spid="_x0000_s1026" o:spt="100" style="position:absolute;left:547243;top:2768675;height:188595;width:1275080;" fillcolor="#FFFF00" filled="t" stroked="f" coordsize="1275080,188595" o:gfxdata="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67oV6ugAAANsA&#10;AAAPAAAAAAAAAAEAIAAAACIAAABkcnMvZG93bnJldi54bWxQSwECFAAUAAAACACHTuJAMy8FnjsA&#10;AAA5AAAAEAAAAAAAAAABACAAAAAJAQAAZHJzL3NoYXBleG1sLnhtbFBLBQYAAAAABgAGAFsBAACz&#10;AwAAAAA=&#10;" path="m488416,12039l484403,0,32232,150520,74980,101917,70802,91401,69126,91401,66979,92265,65443,93522,0,167944,96989,188290,99288,188290,100888,187858,102552,186778,103809,185229,104508,183375,104609,181394,104089,179476,36245,162572,488416,12039xem1275080,112064l1196352,51866,1194409,50825,1194041,50825,1192644,50571,1186141,56756,1186408,58724,1187272,60528,1188643,61963,1240040,101269,566572,16865,564997,29464,1238465,113880,1178941,139280,1177264,140347,1175994,141871,1175245,143713,1175118,145694,1175600,147624,1176655,149301,1178179,150571,1180020,151320,1182497,151320,1183932,150964,1263980,116801,1275080,112064xe">
                  <v:fill on="t" focussize="0,0"/>
                  <v:stroke on="f"/>
                  <v:imagedata o:title=""/>
                  <o:lock v:ext="edit" aspectratio="f"/>
                  <v:textbox inset="0mm,0mm,0mm,0mm"/>
                </v:shape>
                <v:shape id="Textbox 39" o:spid="_x0000_s1026" o:spt="202" type="#_x0000_t202" style="position:absolute;left:120395;top:61765;height:140335;width:69215;" filled="f" stroked="f" coordsize="21600,21600" o:gfxdata="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hQRF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892243A">
                        <w:pPr>
                          <w:spacing w:before="0" w:line="220" w:lineRule="exact"/>
                          <w:ind w:left="0" w:right="0" w:firstLine="0"/>
                          <w:jc w:val="left"/>
                          <w:rPr>
                            <w:sz w:val="20"/>
                          </w:rPr>
                        </w:pPr>
                        <w:r>
                          <w:rPr>
                            <w:spacing w:val="-10"/>
                            <w:sz w:val="20"/>
                          </w:rPr>
                          <w:t>a</w:t>
                        </w:r>
                      </w:p>
                    </w:txbxContent>
                  </v:textbox>
                </v:shape>
                <v:shape id="Textbox 40" o:spid="_x0000_s1026" o:spt="202" type="#_x0000_t202" style="position:absolute;left:1225296;top:422953;height:140335;width:548640;" filled="f" stroked="f" coordsize="21600,21600" o:gfxdata="UEsDBAoAAAAAAIdO4kAAAAAAAAAAAAAAAAAEAAAAZHJzL1BLAwQUAAAACACHTuJAGbnepboAAADb&#10;AAAADwAAAGRycy9kb3ducmV2LnhtbEVPy2oCMRTdF/yHcAvd1UQp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ud6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432F897">
                        <w:pPr>
                          <w:spacing w:before="0" w:line="220" w:lineRule="exact"/>
                          <w:ind w:left="0" w:right="0" w:firstLine="0"/>
                          <w:jc w:val="left"/>
                          <w:rPr>
                            <w:sz w:val="20"/>
                          </w:rPr>
                        </w:pPr>
                        <w:r>
                          <w:rPr>
                            <w:color w:val="FFFF00"/>
                            <w:spacing w:val="-2"/>
                            <w:sz w:val="20"/>
                          </w:rPr>
                          <w:t>Muscovite</w:t>
                        </w:r>
                      </w:p>
                    </w:txbxContent>
                  </v:textbox>
                </v:shape>
                <v:shape id="Textbox 41" o:spid="_x0000_s1026" o:spt="202" type="#_x0000_t202" style="position:absolute;left:522731;top:854245;height:495300;width:741045;" filled="f" stroked="f" coordsize="21600,21600" o:gfxdata="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9Xs+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8052326">
                        <w:pPr>
                          <w:spacing w:before="0" w:line="221" w:lineRule="exact"/>
                          <w:ind w:left="458" w:right="0" w:firstLine="0"/>
                          <w:jc w:val="left"/>
                          <w:rPr>
                            <w:sz w:val="20"/>
                          </w:rPr>
                        </w:pPr>
                        <w:r>
                          <w:rPr>
                            <w:color w:val="FFFF00"/>
                            <w:spacing w:val="-2"/>
                            <w:sz w:val="20"/>
                          </w:rPr>
                          <w:t>Feldspar</w:t>
                        </w:r>
                      </w:p>
                      <w:p w14:paraId="5F0FDDA0">
                        <w:pPr>
                          <w:spacing w:before="99" w:line="240" w:lineRule="auto"/>
                          <w:rPr>
                            <w:sz w:val="20"/>
                          </w:rPr>
                        </w:pPr>
                      </w:p>
                      <w:p w14:paraId="43E63221">
                        <w:pPr>
                          <w:spacing w:before="0" w:line="230" w:lineRule="exact"/>
                          <w:ind w:left="0" w:right="0" w:firstLine="0"/>
                          <w:jc w:val="left"/>
                          <w:rPr>
                            <w:sz w:val="20"/>
                          </w:rPr>
                        </w:pPr>
                        <w:r>
                          <w:rPr>
                            <w:color w:val="FFFF00"/>
                            <w:spacing w:val="-2"/>
                            <w:sz w:val="20"/>
                          </w:rPr>
                          <w:t>Quartz</w:t>
                        </w:r>
                      </w:p>
                    </w:txbxContent>
                  </v:textbox>
                </v:shape>
                <v:shape id="Textbox 42" o:spid="_x0000_s1026" o:spt="202" type="#_x0000_t202" style="position:absolute;left:109728;top:1917984;height:140335;width:69215;" filled="f" stroked="f" coordsize="21600,21600" o:gfxdata="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ifl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6DCEBCB">
                        <w:pPr>
                          <w:spacing w:before="0" w:line="220" w:lineRule="exact"/>
                          <w:ind w:left="0" w:right="0" w:firstLine="0"/>
                          <w:jc w:val="left"/>
                          <w:rPr>
                            <w:sz w:val="20"/>
                          </w:rPr>
                        </w:pPr>
                        <w:r>
                          <w:rPr>
                            <w:spacing w:val="-10"/>
                            <w:sz w:val="20"/>
                          </w:rPr>
                          <w:t>c</w:t>
                        </w:r>
                      </w:p>
                    </w:txbxContent>
                  </v:textbox>
                </v:shape>
                <v:shape id="Textbox 43" o:spid="_x0000_s1026" o:spt="202" type="#_x0000_t202" style="position:absolute;left:1562087;top:2085624;height:140335;width:548640;" filled="f" stroked="f" coordsize="21600,21600" o:gfxdata="UEsDBAoAAAAAAIdO4kAAAAAAAAAAAAAAAAAEAAAAZHJzL1BLAwQUAAAACACHTuJA6WtA0r4AAADb&#10;AAAADwAAAGRycy9kb3ducmV2LnhtbEWPQWsCMRSE70L/Q3gFb5pYRe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WtA0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D02AC74">
                        <w:pPr>
                          <w:spacing w:before="0" w:line="220" w:lineRule="exact"/>
                          <w:ind w:left="0" w:right="0" w:firstLine="0"/>
                          <w:jc w:val="left"/>
                          <w:rPr>
                            <w:sz w:val="20"/>
                          </w:rPr>
                        </w:pPr>
                        <w:r>
                          <w:rPr>
                            <w:color w:val="FFFF00"/>
                            <w:spacing w:val="-2"/>
                            <w:sz w:val="20"/>
                          </w:rPr>
                          <w:t>Muscovite</w:t>
                        </w:r>
                      </w:p>
                    </w:txbxContent>
                  </v:textbox>
                </v:shape>
                <v:shape id="Textbox 44" o:spid="_x0000_s1026" o:spt="202" type="#_x0000_t202" style="position:absolute;left:853427;top:2602273;height:140335;width:457200;" filled="f" stroked="f" coordsize="21600,21600" o:gfxdata="UEsDBAoAAAAAAIdO4kAAAAAAAAAAAAAAAAAEAAAAZHJzL1BLAwQUAAAACACHTuJAZoLYpr4AAADb&#10;AAAADwAAAGRycy9kb3ducmV2LnhtbEWPzWrDMBCE74W+g9hCb42UE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oLYp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B1FBBBC">
                        <w:pPr>
                          <w:spacing w:before="0" w:line="220" w:lineRule="exact"/>
                          <w:ind w:left="0" w:right="0" w:firstLine="0"/>
                          <w:jc w:val="left"/>
                          <w:rPr>
                            <w:sz w:val="20"/>
                          </w:rPr>
                        </w:pPr>
                        <w:r>
                          <w:rPr>
                            <w:color w:val="FFFF00"/>
                            <w:spacing w:val="-2"/>
                            <w:sz w:val="20"/>
                          </w:rPr>
                          <w:t>Graphite</w:t>
                        </w:r>
                      </w:p>
                    </w:txbxContent>
                  </v:textbox>
                </v:shape>
                <v:shape id="Textbox 45" o:spid="_x0000_s1026" o:spt="202" type="#_x0000_t202" style="position:absolute;left:2279904;top:1862327;height:224154;width:451484;" fillcolor="#FFFFFF" filled="t" stroked="f" coordsize="21600,21600" o:gfxdata="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UL1L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0740D950">
                        <w:pPr>
                          <w:spacing w:before="78"/>
                          <w:ind w:left="182" w:right="0" w:firstLine="0"/>
                          <w:jc w:val="left"/>
                          <w:rPr>
                            <w:color w:val="000000"/>
                            <w:sz w:val="20"/>
                          </w:rPr>
                        </w:pPr>
                        <w:r>
                          <w:rPr>
                            <w:color w:val="000000"/>
                            <w:spacing w:val="-5"/>
                            <w:sz w:val="20"/>
                          </w:rPr>
                          <w:t>PPL</w:t>
                        </w:r>
                      </w:p>
                    </w:txbxContent>
                  </v:textbox>
                </v:shape>
                <v:shape id="Textbox 46" o:spid="_x0000_s1026" o:spt="202" type="#_x0000_t202" style="position:absolute;left:2263139;top:13716;height:224154;width:449580;" fillcolor="#FFFFFF" filled="t" stroked="f" coordsize="21600,21600" o:gfxdata="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QeVo7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0879976B">
                        <w:pPr>
                          <w:spacing w:before="78"/>
                          <w:ind w:left="182" w:right="0" w:firstLine="0"/>
                          <w:jc w:val="left"/>
                          <w:rPr>
                            <w:color w:val="000000"/>
                            <w:sz w:val="20"/>
                          </w:rPr>
                        </w:pPr>
                        <w:r>
                          <w:rPr>
                            <w:color w:val="000000"/>
                            <w:spacing w:val="-5"/>
                            <w:sz w:val="20"/>
                          </w:rPr>
                          <w:t>PPL</w:t>
                        </w:r>
                      </w:p>
                    </w:txbxContent>
                  </v:textbox>
                </v:shape>
                <w10:wrap type="none"/>
                <w10:anchorlock/>
              </v:group>
            </w:pict>
          </mc:Fallback>
        </mc:AlternateContent>
      </w:r>
      <w:r>
        <w:rPr>
          <w:spacing w:val="35"/>
          <w:sz w:val="20"/>
        </w:rPr>
        <w:t xml:space="preserve"> </w:t>
      </w:r>
      <w:r>
        <w:rPr>
          <w:spacing w:val="35"/>
          <w:sz w:val="20"/>
        </w:rPr>
        <mc:AlternateContent>
          <mc:Choice Requires="wpg">
            <w:drawing>
              <wp:inline distT="0" distB="0" distL="0" distR="0">
                <wp:extent cx="2761615" cy="3642360"/>
                <wp:effectExtent l="0" t="0" r="0" b="5714"/>
                <wp:docPr id="47" name="Group 47"/>
                <wp:cNvGraphicFramePr/>
                <a:graphic xmlns:a="http://schemas.openxmlformats.org/drawingml/2006/main">
                  <a:graphicData uri="http://schemas.microsoft.com/office/word/2010/wordprocessingGroup">
                    <wpg:wgp>
                      <wpg:cNvGrpSpPr/>
                      <wpg:grpSpPr>
                        <a:xfrm>
                          <a:off x="0" y="0"/>
                          <a:ext cx="2761615" cy="3642360"/>
                          <a:chOff x="0" y="0"/>
                          <a:chExt cx="2761615" cy="3642360"/>
                        </a:xfrm>
                      </wpg:grpSpPr>
                      <pic:pic xmlns:pic="http://schemas.openxmlformats.org/drawingml/2006/picture">
                        <pic:nvPicPr>
                          <pic:cNvPr id="48" name="Image 48"/>
                          <pic:cNvPicPr/>
                        </pic:nvPicPr>
                        <pic:blipFill>
                          <a:blip r:embed="rId25" cstate="print"/>
                          <a:stretch>
                            <a:fillRect/>
                          </a:stretch>
                        </pic:blipFill>
                        <pic:spPr>
                          <a:xfrm>
                            <a:off x="0" y="1865376"/>
                            <a:ext cx="2755391" cy="1776984"/>
                          </a:xfrm>
                          <a:prstGeom prst="rect">
                            <a:avLst/>
                          </a:prstGeom>
                        </pic:spPr>
                      </pic:pic>
                      <pic:pic xmlns:pic="http://schemas.openxmlformats.org/drawingml/2006/picture">
                        <pic:nvPicPr>
                          <pic:cNvPr id="49" name="Image 49"/>
                          <pic:cNvPicPr/>
                        </pic:nvPicPr>
                        <pic:blipFill>
                          <a:blip r:embed="rId26" cstate="print"/>
                          <a:stretch>
                            <a:fillRect/>
                          </a:stretch>
                        </pic:blipFill>
                        <pic:spPr>
                          <a:xfrm>
                            <a:off x="9144" y="0"/>
                            <a:ext cx="2752343" cy="1836420"/>
                          </a:xfrm>
                          <a:prstGeom prst="rect">
                            <a:avLst/>
                          </a:prstGeom>
                        </pic:spPr>
                      </pic:pic>
                      <wps:wsp>
                        <wps:cNvPr id="50" name="Graphic 50"/>
                        <wps:cNvSpPr/>
                        <wps:spPr>
                          <a:xfrm>
                            <a:off x="752094" y="302475"/>
                            <a:ext cx="1003935" cy="900430"/>
                          </a:xfrm>
                          <a:custGeom>
                            <a:avLst/>
                            <a:gdLst/>
                            <a:ahLst/>
                            <a:cxnLst/>
                            <a:rect l="l" t="t" r="r" b="b"/>
                            <a:pathLst>
                              <a:path w="1003935" h="900430">
                                <a:moveTo>
                                  <a:pt x="342265" y="849541"/>
                                </a:moveTo>
                                <a:lnTo>
                                  <a:pt x="331368" y="843191"/>
                                </a:lnTo>
                                <a:lnTo>
                                  <a:pt x="256667" y="799604"/>
                                </a:lnTo>
                                <a:lnTo>
                                  <a:pt x="254546" y="798779"/>
                                </a:lnTo>
                                <a:lnTo>
                                  <a:pt x="252831" y="798779"/>
                                </a:lnTo>
                                <a:lnTo>
                                  <a:pt x="250901" y="799274"/>
                                </a:lnTo>
                                <a:lnTo>
                                  <a:pt x="249237" y="800354"/>
                                </a:lnTo>
                                <a:lnTo>
                                  <a:pt x="247980" y="801890"/>
                                </a:lnTo>
                                <a:lnTo>
                                  <a:pt x="247256" y="803744"/>
                                </a:lnTo>
                                <a:lnTo>
                                  <a:pt x="247142" y="805726"/>
                                </a:lnTo>
                                <a:lnTo>
                                  <a:pt x="247650" y="807643"/>
                                </a:lnTo>
                                <a:lnTo>
                                  <a:pt x="248729" y="809320"/>
                                </a:lnTo>
                                <a:lnTo>
                                  <a:pt x="250266" y="810577"/>
                                </a:lnTo>
                                <a:lnTo>
                                  <a:pt x="306158" y="843191"/>
                                </a:lnTo>
                                <a:lnTo>
                                  <a:pt x="0" y="843191"/>
                                </a:lnTo>
                                <a:lnTo>
                                  <a:pt x="0" y="855891"/>
                                </a:lnTo>
                                <a:lnTo>
                                  <a:pt x="306158" y="855891"/>
                                </a:lnTo>
                                <a:lnTo>
                                  <a:pt x="250266" y="888504"/>
                                </a:lnTo>
                                <a:lnTo>
                                  <a:pt x="248729" y="889762"/>
                                </a:lnTo>
                                <a:lnTo>
                                  <a:pt x="247650" y="891438"/>
                                </a:lnTo>
                                <a:lnTo>
                                  <a:pt x="247142" y="893356"/>
                                </a:lnTo>
                                <a:lnTo>
                                  <a:pt x="247256" y="895337"/>
                                </a:lnTo>
                                <a:lnTo>
                                  <a:pt x="247980" y="897191"/>
                                </a:lnTo>
                                <a:lnTo>
                                  <a:pt x="249237" y="898728"/>
                                </a:lnTo>
                                <a:lnTo>
                                  <a:pt x="250901" y="899807"/>
                                </a:lnTo>
                                <a:lnTo>
                                  <a:pt x="252425" y="900201"/>
                                </a:lnTo>
                                <a:lnTo>
                                  <a:pt x="254812" y="900201"/>
                                </a:lnTo>
                                <a:lnTo>
                                  <a:pt x="256667" y="899477"/>
                                </a:lnTo>
                                <a:lnTo>
                                  <a:pt x="331368" y="855891"/>
                                </a:lnTo>
                                <a:lnTo>
                                  <a:pt x="342265" y="849541"/>
                                </a:lnTo>
                                <a:close/>
                              </a:path>
                              <a:path w="1003935" h="900430">
                                <a:moveTo>
                                  <a:pt x="754367" y="481876"/>
                                </a:moveTo>
                                <a:lnTo>
                                  <a:pt x="743483" y="475526"/>
                                </a:lnTo>
                                <a:lnTo>
                                  <a:pt x="668782" y="431939"/>
                                </a:lnTo>
                                <a:lnTo>
                                  <a:pt x="666661" y="431114"/>
                                </a:lnTo>
                                <a:lnTo>
                                  <a:pt x="664946" y="431114"/>
                                </a:lnTo>
                                <a:lnTo>
                                  <a:pt x="663016" y="431609"/>
                                </a:lnTo>
                                <a:lnTo>
                                  <a:pt x="661352" y="432689"/>
                                </a:lnTo>
                                <a:lnTo>
                                  <a:pt x="660095" y="434225"/>
                                </a:lnTo>
                                <a:lnTo>
                                  <a:pt x="659371" y="436079"/>
                                </a:lnTo>
                                <a:lnTo>
                                  <a:pt x="659257" y="438061"/>
                                </a:lnTo>
                                <a:lnTo>
                                  <a:pt x="659765" y="439978"/>
                                </a:lnTo>
                                <a:lnTo>
                                  <a:pt x="660844" y="441655"/>
                                </a:lnTo>
                                <a:lnTo>
                                  <a:pt x="662381" y="442912"/>
                                </a:lnTo>
                                <a:lnTo>
                                  <a:pt x="718273" y="475526"/>
                                </a:lnTo>
                                <a:lnTo>
                                  <a:pt x="412115" y="475526"/>
                                </a:lnTo>
                                <a:lnTo>
                                  <a:pt x="412115" y="488226"/>
                                </a:lnTo>
                                <a:lnTo>
                                  <a:pt x="718273" y="488226"/>
                                </a:lnTo>
                                <a:lnTo>
                                  <a:pt x="662381" y="520839"/>
                                </a:lnTo>
                                <a:lnTo>
                                  <a:pt x="660844" y="522097"/>
                                </a:lnTo>
                                <a:lnTo>
                                  <a:pt x="659765" y="523773"/>
                                </a:lnTo>
                                <a:lnTo>
                                  <a:pt x="659257" y="525691"/>
                                </a:lnTo>
                                <a:lnTo>
                                  <a:pt x="659371" y="527672"/>
                                </a:lnTo>
                                <a:lnTo>
                                  <a:pt x="660095" y="529526"/>
                                </a:lnTo>
                                <a:lnTo>
                                  <a:pt x="661352" y="531063"/>
                                </a:lnTo>
                                <a:lnTo>
                                  <a:pt x="663016" y="532142"/>
                                </a:lnTo>
                                <a:lnTo>
                                  <a:pt x="664540" y="532536"/>
                                </a:lnTo>
                                <a:lnTo>
                                  <a:pt x="666927" y="532536"/>
                                </a:lnTo>
                                <a:lnTo>
                                  <a:pt x="668782" y="531812"/>
                                </a:lnTo>
                                <a:lnTo>
                                  <a:pt x="743483" y="488226"/>
                                </a:lnTo>
                                <a:lnTo>
                                  <a:pt x="754367" y="481876"/>
                                </a:lnTo>
                                <a:close/>
                              </a:path>
                              <a:path w="1003935" h="900430">
                                <a:moveTo>
                                  <a:pt x="1003935" y="65316"/>
                                </a:moveTo>
                                <a:lnTo>
                                  <a:pt x="927493" y="2247"/>
                                </a:lnTo>
                                <a:lnTo>
                                  <a:pt x="925779" y="1244"/>
                                </a:lnTo>
                                <a:lnTo>
                                  <a:pt x="923836" y="812"/>
                                </a:lnTo>
                                <a:lnTo>
                                  <a:pt x="921867" y="1003"/>
                                </a:lnTo>
                                <a:lnTo>
                                  <a:pt x="920038" y="1790"/>
                                </a:lnTo>
                                <a:lnTo>
                                  <a:pt x="918552" y="3111"/>
                                </a:lnTo>
                                <a:lnTo>
                                  <a:pt x="917536" y="4813"/>
                                </a:lnTo>
                                <a:lnTo>
                                  <a:pt x="917105" y="6756"/>
                                </a:lnTo>
                                <a:lnTo>
                                  <a:pt x="917295" y="8737"/>
                                </a:lnTo>
                                <a:lnTo>
                                  <a:pt x="918095" y="10553"/>
                                </a:lnTo>
                                <a:lnTo>
                                  <a:pt x="919403" y="12039"/>
                                </a:lnTo>
                                <a:lnTo>
                                  <a:pt x="969327" y="53251"/>
                                </a:lnTo>
                                <a:lnTo>
                                  <a:pt x="643013" y="0"/>
                                </a:lnTo>
                                <a:lnTo>
                                  <a:pt x="640969" y="12522"/>
                                </a:lnTo>
                                <a:lnTo>
                                  <a:pt x="967282" y="65786"/>
                                </a:lnTo>
                                <a:lnTo>
                                  <a:pt x="906856" y="88963"/>
                                </a:lnTo>
                                <a:lnTo>
                                  <a:pt x="905141" y="89954"/>
                                </a:lnTo>
                                <a:lnTo>
                                  <a:pt x="903808" y="91427"/>
                                </a:lnTo>
                                <a:lnTo>
                                  <a:pt x="902995" y="93243"/>
                                </a:lnTo>
                                <a:lnTo>
                                  <a:pt x="902792" y="95211"/>
                                </a:lnTo>
                                <a:lnTo>
                                  <a:pt x="903211" y="97155"/>
                                </a:lnTo>
                                <a:lnTo>
                                  <a:pt x="904201" y="98882"/>
                                </a:lnTo>
                                <a:lnTo>
                                  <a:pt x="905675" y="100215"/>
                                </a:lnTo>
                                <a:lnTo>
                                  <a:pt x="907491" y="101015"/>
                                </a:lnTo>
                                <a:lnTo>
                                  <a:pt x="909459" y="101231"/>
                                </a:lnTo>
                                <a:lnTo>
                                  <a:pt x="911402" y="100812"/>
                                </a:lnTo>
                                <a:lnTo>
                                  <a:pt x="992873" y="69557"/>
                                </a:lnTo>
                                <a:lnTo>
                                  <a:pt x="1003935" y="65316"/>
                                </a:lnTo>
                                <a:close/>
                              </a:path>
                            </a:pathLst>
                          </a:custGeom>
                          <a:solidFill>
                            <a:srgbClr val="FFFF00"/>
                          </a:solidFill>
                        </wps:spPr>
                        <wps:bodyPr wrap="square" lIns="0" tIns="0" rIns="0" bIns="0" rtlCol="0">
                          <a:noAutofit/>
                        </wps:bodyPr>
                      </wps:wsp>
                      <wps:wsp>
                        <wps:cNvPr id="51" name="Graphic 51"/>
                        <wps:cNvSpPr/>
                        <wps:spPr>
                          <a:xfrm>
                            <a:off x="12192" y="25907"/>
                            <a:ext cx="309880" cy="2097405"/>
                          </a:xfrm>
                          <a:custGeom>
                            <a:avLst/>
                            <a:gdLst/>
                            <a:ahLst/>
                            <a:cxnLst/>
                            <a:rect l="l" t="t" r="r" b="b"/>
                            <a:pathLst>
                              <a:path w="309880" h="2097405">
                                <a:moveTo>
                                  <a:pt x="240792" y="1848612"/>
                                </a:moveTo>
                                <a:lnTo>
                                  <a:pt x="0" y="1848612"/>
                                </a:lnTo>
                                <a:lnTo>
                                  <a:pt x="0" y="2097024"/>
                                </a:lnTo>
                                <a:lnTo>
                                  <a:pt x="240792" y="2097024"/>
                                </a:lnTo>
                                <a:lnTo>
                                  <a:pt x="240792" y="1848612"/>
                                </a:lnTo>
                                <a:close/>
                              </a:path>
                              <a:path w="309880" h="2097405">
                                <a:moveTo>
                                  <a:pt x="309372" y="0"/>
                                </a:moveTo>
                                <a:lnTo>
                                  <a:pt x="15240" y="0"/>
                                </a:lnTo>
                                <a:lnTo>
                                  <a:pt x="15240" y="257556"/>
                                </a:lnTo>
                                <a:lnTo>
                                  <a:pt x="309372" y="257556"/>
                                </a:lnTo>
                                <a:lnTo>
                                  <a:pt x="309372" y="0"/>
                                </a:lnTo>
                                <a:close/>
                              </a:path>
                            </a:pathLst>
                          </a:custGeom>
                          <a:solidFill>
                            <a:srgbClr val="FFFFFF"/>
                          </a:solidFill>
                        </wps:spPr>
                        <wps:bodyPr wrap="square" lIns="0" tIns="0" rIns="0" bIns="0" rtlCol="0">
                          <a:noAutofit/>
                        </wps:bodyPr>
                      </wps:wsp>
                      <wps:wsp>
                        <wps:cNvPr id="52" name="Graphic 52"/>
                        <wps:cNvSpPr/>
                        <wps:spPr>
                          <a:xfrm>
                            <a:off x="582549" y="2091181"/>
                            <a:ext cx="1578610" cy="840105"/>
                          </a:xfrm>
                          <a:custGeom>
                            <a:avLst/>
                            <a:gdLst/>
                            <a:ahLst/>
                            <a:cxnLst/>
                            <a:rect l="l" t="t" r="r" b="b"/>
                            <a:pathLst>
                              <a:path w="1578610" h="840105">
                                <a:moveTo>
                                  <a:pt x="488416" y="663244"/>
                                </a:moveTo>
                                <a:lnTo>
                                  <a:pt x="484403" y="651205"/>
                                </a:lnTo>
                                <a:lnTo>
                                  <a:pt x="32232" y="801725"/>
                                </a:lnTo>
                                <a:lnTo>
                                  <a:pt x="74980" y="753122"/>
                                </a:lnTo>
                                <a:lnTo>
                                  <a:pt x="70802" y="742607"/>
                                </a:lnTo>
                                <a:lnTo>
                                  <a:pt x="69138" y="742607"/>
                                </a:lnTo>
                                <a:lnTo>
                                  <a:pt x="66979" y="743470"/>
                                </a:lnTo>
                                <a:lnTo>
                                  <a:pt x="65443" y="744728"/>
                                </a:lnTo>
                                <a:lnTo>
                                  <a:pt x="0" y="819150"/>
                                </a:lnTo>
                                <a:lnTo>
                                  <a:pt x="96989" y="839495"/>
                                </a:lnTo>
                                <a:lnTo>
                                  <a:pt x="99288" y="839495"/>
                                </a:lnTo>
                                <a:lnTo>
                                  <a:pt x="100888" y="839063"/>
                                </a:lnTo>
                                <a:lnTo>
                                  <a:pt x="102552" y="837984"/>
                                </a:lnTo>
                                <a:lnTo>
                                  <a:pt x="103809" y="836434"/>
                                </a:lnTo>
                                <a:lnTo>
                                  <a:pt x="104508" y="834580"/>
                                </a:lnTo>
                                <a:lnTo>
                                  <a:pt x="104609" y="832599"/>
                                </a:lnTo>
                                <a:lnTo>
                                  <a:pt x="104089" y="830681"/>
                                </a:lnTo>
                                <a:lnTo>
                                  <a:pt x="36245" y="813777"/>
                                </a:lnTo>
                                <a:lnTo>
                                  <a:pt x="488416" y="663244"/>
                                </a:lnTo>
                                <a:close/>
                              </a:path>
                              <a:path w="1578610" h="840105">
                                <a:moveTo>
                                  <a:pt x="1371574" y="219811"/>
                                </a:moveTo>
                                <a:lnTo>
                                  <a:pt x="1371066" y="217881"/>
                                </a:lnTo>
                                <a:lnTo>
                                  <a:pt x="1369987" y="216217"/>
                                </a:lnTo>
                                <a:lnTo>
                                  <a:pt x="1368450" y="214960"/>
                                </a:lnTo>
                                <a:lnTo>
                                  <a:pt x="1366291" y="214122"/>
                                </a:lnTo>
                                <a:lnTo>
                                  <a:pt x="1364615" y="214122"/>
                                </a:lnTo>
                                <a:lnTo>
                                  <a:pt x="1362697" y="214630"/>
                                </a:lnTo>
                                <a:lnTo>
                                  <a:pt x="1361020" y="215709"/>
                                </a:lnTo>
                                <a:lnTo>
                                  <a:pt x="1359763" y="217246"/>
                                </a:lnTo>
                                <a:lnTo>
                                  <a:pt x="1327150" y="273164"/>
                                </a:lnTo>
                                <a:lnTo>
                                  <a:pt x="1327150" y="0"/>
                                </a:lnTo>
                                <a:lnTo>
                                  <a:pt x="1314450" y="0"/>
                                </a:lnTo>
                                <a:lnTo>
                                  <a:pt x="1314450" y="273164"/>
                                </a:lnTo>
                                <a:lnTo>
                                  <a:pt x="1281836" y="217246"/>
                                </a:lnTo>
                                <a:lnTo>
                                  <a:pt x="1280579" y="215709"/>
                                </a:lnTo>
                                <a:lnTo>
                                  <a:pt x="1278902" y="214630"/>
                                </a:lnTo>
                                <a:lnTo>
                                  <a:pt x="1276985" y="214122"/>
                                </a:lnTo>
                                <a:lnTo>
                                  <a:pt x="1275295" y="214122"/>
                                </a:lnTo>
                                <a:lnTo>
                                  <a:pt x="1273149" y="214960"/>
                                </a:lnTo>
                                <a:lnTo>
                                  <a:pt x="1271612" y="216217"/>
                                </a:lnTo>
                                <a:lnTo>
                                  <a:pt x="1270533" y="217881"/>
                                </a:lnTo>
                                <a:lnTo>
                                  <a:pt x="1270038" y="219811"/>
                                </a:lnTo>
                                <a:lnTo>
                                  <a:pt x="1270139" y="221792"/>
                                </a:lnTo>
                                <a:lnTo>
                                  <a:pt x="1270863" y="223647"/>
                                </a:lnTo>
                                <a:lnTo>
                                  <a:pt x="1320800" y="309245"/>
                                </a:lnTo>
                                <a:lnTo>
                                  <a:pt x="1328140" y="296646"/>
                                </a:lnTo>
                                <a:lnTo>
                                  <a:pt x="1370736" y="223647"/>
                                </a:lnTo>
                                <a:lnTo>
                                  <a:pt x="1371460" y="221792"/>
                                </a:lnTo>
                                <a:lnTo>
                                  <a:pt x="1371574" y="219811"/>
                                </a:lnTo>
                                <a:close/>
                              </a:path>
                              <a:path w="1578610" h="840105">
                                <a:moveTo>
                                  <a:pt x="1578610" y="702310"/>
                                </a:moveTo>
                                <a:lnTo>
                                  <a:pt x="1499882" y="642112"/>
                                </a:lnTo>
                                <a:lnTo>
                                  <a:pt x="1497939" y="641070"/>
                                </a:lnTo>
                                <a:lnTo>
                                  <a:pt x="1497571" y="641070"/>
                                </a:lnTo>
                                <a:lnTo>
                                  <a:pt x="1496174" y="640816"/>
                                </a:lnTo>
                                <a:lnTo>
                                  <a:pt x="1489671" y="647001"/>
                                </a:lnTo>
                                <a:lnTo>
                                  <a:pt x="1489938" y="648970"/>
                                </a:lnTo>
                                <a:lnTo>
                                  <a:pt x="1490802" y="650773"/>
                                </a:lnTo>
                                <a:lnTo>
                                  <a:pt x="1492173" y="652208"/>
                                </a:lnTo>
                                <a:lnTo>
                                  <a:pt x="1543570" y="691515"/>
                                </a:lnTo>
                                <a:lnTo>
                                  <a:pt x="870102" y="607110"/>
                                </a:lnTo>
                                <a:lnTo>
                                  <a:pt x="868527" y="619709"/>
                                </a:lnTo>
                                <a:lnTo>
                                  <a:pt x="1541995" y="704126"/>
                                </a:lnTo>
                                <a:lnTo>
                                  <a:pt x="1482471" y="729526"/>
                                </a:lnTo>
                                <a:lnTo>
                                  <a:pt x="1480794" y="730592"/>
                                </a:lnTo>
                                <a:lnTo>
                                  <a:pt x="1479524" y="732116"/>
                                </a:lnTo>
                                <a:lnTo>
                                  <a:pt x="1478775" y="733958"/>
                                </a:lnTo>
                                <a:lnTo>
                                  <a:pt x="1478648" y="735939"/>
                                </a:lnTo>
                                <a:lnTo>
                                  <a:pt x="1479130" y="737870"/>
                                </a:lnTo>
                                <a:lnTo>
                                  <a:pt x="1480185" y="739546"/>
                                </a:lnTo>
                                <a:lnTo>
                                  <a:pt x="1481709" y="740816"/>
                                </a:lnTo>
                                <a:lnTo>
                                  <a:pt x="1483550" y="741565"/>
                                </a:lnTo>
                                <a:lnTo>
                                  <a:pt x="1485531" y="741692"/>
                                </a:lnTo>
                                <a:lnTo>
                                  <a:pt x="1487462" y="741210"/>
                                </a:lnTo>
                                <a:lnTo>
                                  <a:pt x="1567510" y="707047"/>
                                </a:lnTo>
                                <a:lnTo>
                                  <a:pt x="1578610" y="702310"/>
                                </a:lnTo>
                                <a:close/>
                              </a:path>
                            </a:pathLst>
                          </a:custGeom>
                          <a:solidFill>
                            <a:srgbClr val="FFFF00"/>
                          </a:solidFill>
                        </wps:spPr>
                        <wps:bodyPr wrap="square" lIns="0" tIns="0" rIns="0" bIns="0" rtlCol="0">
                          <a:noAutofit/>
                        </wps:bodyPr>
                      </wps:wsp>
                      <wps:wsp>
                        <wps:cNvPr id="53" name="Textbox 53"/>
                        <wps:cNvSpPr txBox="1"/>
                        <wps:spPr>
                          <a:xfrm>
                            <a:off x="143243" y="80040"/>
                            <a:ext cx="76200" cy="140335"/>
                          </a:xfrm>
                          <a:prstGeom prst="rect">
                            <a:avLst/>
                          </a:prstGeom>
                        </wps:spPr>
                        <wps:txbx>
                          <w:txbxContent>
                            <w:p w14:paraId="773638E6">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54" name="Textbox 54"/>
                        <wps:cNvSpPr txBox="1"/>
                        <wps:spPr>
                          <a:xfrm>
                            <a:off x="844283" y="226357"/>
                            <a:ext cx="548640" cy="140335"/>
                          </a:xfrm>
                          <a:prstGeom prst="rect">
                            <a:avLst/>
                          </a:prstGeom>
                        </wps:spPr>
                        <wps:txbx>
                          <w:txbxContent>
                            <w:p w14:paraId="774A8A5D">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55" name="Textbox 55"/>
                        <wps:cNvSpPr txBox="1"/>
                        <wps:spPr>
                          <a:xfrm>
                            <a:off x="711708" y="689640"/>
                            <a:ext cx="450215" cy="140335"/>
                          </a:xfrm>
                          <a:prstGeom prst="rect">
                            <a:avLst/>
                          </a:prstGeom>
                        </wps:spPr>
                        <wps:txbx>
                          <w:txbxContent>
                            <w:p w14:paraId="57ADDE20">
                              <w:pPr>
                                <w:spacing w:before="0" w:line="220" w:lineRule="exact"/>
                                <w:ind w:left="0" w:right="0" w:firstLine="0"/>
                                <w:jc w:val="left"/>
                                <w:rPr>
                                  <w:sz w:val="20"/>
                                </w:rPr>
                              </w:pPr>
                              <w:r>
                                <w:rPr>
                                  <w:color w:val="FFFF00"/>
                                  <w:spacing w:val="-2"/>
                                  <w:sz w:val="20"/>
                                </w:rPr>
                                <w:t>Feldspar</w:t>
                              </w:r>
                            </w:p>
                          </w:txbxContent>
                        </wps:txbx>
                        <wps:bodyPr wrap="square" lIns="0" tIns="0" rIns="0" bIns="0" rtlCol="0">
                          <a:noAutofit/>
                        </wps:bodyPr>
                      </wps:wsp>
                      <wps:wsp>
                        <wps:cNvPr id="56" name="Textbox 56"/>
                        <wps:cNvSpPr txBox="1"/>
                        <wps:spPr>
                          <a:xfrm>
                            <a:off x="388620" y="1027981"/>
                            <a:ext cx="358140" cy="140335"/>
                          </a:xfrm>
                          <a:prstGeom prst="rect">
                            <a:avLst/>
                          </a:prstGeom>
                        </wps:spPr>
                        <wps:txbx>
                          <w:txbxContent>
                            <w:p w14:paraId="4A32D6E6">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57" name="Textbox 57"/>
                        <wps:cNvSpPr txBox="1"/>
                        <wps:spPr>
                          <a:xfrm>
                            <a:off x="106679" y="1928665"/>
                            <a:ext cx="76200" cy="140335"/>
                          </a:xfrm>
                          <a:prstGeom prst="rect">
                            <a:avLst/>
                          </a:prstGeom>
                        </wps:spPr>
                        <wps:txbx>
                          <w:txbxContent>
                            <w:p w14:paraId="773F9EAA">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58" name="Textbox 58"/>
                        <wps:cNvSpPr txBox="1"/>
                        <wps:spPr>
                          <a:xfrm>
                            <a:off x="1572755" y="1957621"/>
                            <a:ext cx="548640" cy="140335"/>
                          </a:xfrm>
                          <a:prstGeom prst="rect">
                            <a:avLst/>
                          </a:prstGeom>
                        </wps:spPr>
                        <wps:txbx>
                          <w:txbxContent>
                            <w:p w14:paraId="26104F73">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59" name="Textbox 59"/>
                        <wps:cNvSpPr txBox="1"/>
                        <wps:spPr>
                          <a:xfrm>
                            <a:off x="1030224" y="2587020"/>
                            <a:ext cx="457200" cy="140335"/>
                          </a:xfrm>
                          <a:prstGeom prst="rect">
                            <a:avLst/>
                          </a:prstGeom>
                        </wps:spPr>
                        <wps:txbx>
                          <w:txbxContent>
                            <w:p w14:paraId="1349FFBC">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s:wsp>
                        <wps:cNvPr id="60" name="Textbox 60"/>
                        <wps:cNvSpPr txBox="1"/>
                        <wps:spPr>
                          <a:xfrm>
                            <a:off x="2284476" y="1877567"/>
                            <a:ext cx="449580" cy="222885"/>
                          </a:xfrm>
                          <a:prstGeom prst="rect">
                            <a:avLst/>
                          </a:prstGeom>
                          <a:solidFill>
                            <a:srgbClr val="FFFFFF"/>
                          </a:solidFill>
                        </wps:spPr>
                        <wps:txbx>
                          <w:txbxContent>
                            <w:p w14:paraId="239ECFDA">
                              <w:pPr>
                                <w:spacing w:before="76"/>
                                <w:ind w:left="165" w:right="0" w:firstLine="0"/>
                                <w:jc w:val="left"/>
                                <w:rPr>
                                  <w:color w:val="000000"/>
                                  <w:sz w:val="20"/>
                                </w:rPr>
                              </w:pPr>
                              <w:r>
                                <w:rPr>
                                  <w:color w:val="000000"/>
                                  <w:spacing w:val="-5"/>
                                  <w:sz w:val="20"/>
                                </w:rPr>
                                <w:t>XPL</w:t>
                              </w:r>
                            </w:p>
                          </w:txbxContent>
                        </wps:txbx>
                        <wps:bodyPr wrap="square" lIns="0" tIns="0" rIns="0" bIns="0" rtlCol="0">
                          <a:noAutofit/>
                        </wps:bodyPr>
                      </wps:wsp>
                      <wps:wsp>
                        <wps:cNvPr id="61" name="Textbox 61"/>
                        <wps:cNvSpPr txBox="1"/>
                        <wps:spPr>
                          <a:xfrm>
                            <a:off x="2276855" y="12191"/>
                            <a:ext cx="449580" cy="222885"/>
                          </a:xfrm>
                          <a:prstGeom prst="rect">
                            <a:avLst/>
                          </a:prstGeom>
                          <a:solidFill>
                            <a:srgbClr val="FFFFFF"/>
                          </a:solidFill>
                        </wps:spPr>
                        <wps:txbx>
                          <w:txbxContent>
                            <w:p w14:paraId="5D59C27A">
                              <w:pPr>
                                <w:spacing w:before="76"/>
                                <w:ind w:left="163"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inline>
            </w:drawing>
          </mc:Choice>
          <mc:Fallback>
            <w:pict>
              <v:group id="_x0000_s1026" o:spid="_x0000_s1026" o:spt="203" style="height:286.8pt;width:217.45pt;" coordsize="2761615,3642360" o:gfxdata="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">
                <o:lock v:ext="edit" aspectratio="f"/>
                <v:shape id="Image 48" o:spid="_x0000_s1026" o:spt="75" type="#_x0000_t75" style="position:absolute;left:0;top:1865376;height:1776984;width:2755391;" filled="f" o:preferrelative="t" stroked="f" coordsize="21600,21600" o:gfxdata="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iBOZHtAAAANsAAAAPAAAA&#10;AAAAAAEAIAAAACIAAABkcnMvZG93bnJldi54bWxQSwECFAAUAAAACACHTuJAMy8FnjsAAAA5AAAA&#10;EAAAAAAAAAABACAAAAADAQAAZHJzL3NoYXBleG1sLnhtbFBLBQYAAAAABgAGAFsBAACtAwAAAAA=&#10;">
                  <v:fill on="f" focussize="0,0"/>
                  <v:stroke on="f"/>
                  <v:imagedata r:id="rId25" o:title=""/>
                  <o:lock v:ext="edit" aspectratio="f"/>
                </v:shape>
                <v:shape id="Image 49" o:spid="_x0000_s1026" o:spt="75" type="#_x0000_t75" style="position:absolute;left:9144;top:0;height:1836420;width:2752343;" filled="f" o:preferrelative="t" stroked="f" coordsize="21600,21600" o:gfxdata="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ux9W8AAAA&#10;2wAAAA8AAAAAAAAAAQAgAAAAIgAAAGRycy9kb3ducmV2LnhtbFBLAQIUABQAAAAIAIdO4kAzLwWe&#10;OwAAADkAAAAQAAAAAAAAAAEAIAAAAAsBAABkcnMvc2hhcGV4bWwueG1sUEsFBgAAAAAGAAYAWwEA&#10;ALUDAAAAAA==&#10;">
                  <v:fill on="f" focussize="0,0"/>
                  <v:stroke on="f"/>
                  <v:imagedata r:id="rId26" o:title=""/>
                  <o:lock v:ext="edit" aspectratio="f"/>
                </v:shape>
                <v:shape id="Graphic 50" o:spid="_x0000_s1026" o:spt="100" style="position:absolute;left:752094;top:302475;height:900430;width:1003935;" fillcolor="#FFFF00" filled="t" stroked="f" coordsize="1003935,900430" o:gfxdata="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HyA6i5AAAA2wAA&#10;AA8AAAAAAAAAAQAgAAAAIgAAAGRycy9kb3ducmV2LnhtbFBLAQIUABQAAAAIAIdO4kAzLwWeOwAA&#10;ADkAAAAQAAAAAAAAAAEAIAAAAAgBAABkcnMvc2hhcGV4bWwueG1sUEsFBgAAAAAGAAYAWwEAALID&#10;AAAAAA==&#10;" path="m342265,849541l331368,843191,256667,799604,254546,798779,252831,798779,250901,799274,249237,800354,247980,801890,247256,803744,247142,805726,247650,807643,248729,809320,250266,810577,306158,843191,0,843191,0,855891,306158,855891,250266,888504,248729,889762,247650,891438,247142,893356,247256,895337,247980,897191,249237,898728,250901,899807,252425,900201,254812,900201,256667,899477,331368,855891,342265,849541xem754367,481876l743483,475526,668782,431939,666661,431114,664946,431114,663016,431609,661352,432689,660095,434225,659371,436079,659257,438061,659765,439978,660844,441655,662381,442912,718273,475526,412115,475526,412115,488226,718273,488226,662381,520839,660844,522097,659765,523773,659257,525691,659371,527672,660095,529526,661352,531063,663016,532142,664540,532536,666927,532536,668782,531812,743483,488226,754367,481876xem1003935,65316l927493,2247,925779,1244,923836,812,921867,1003,920038,1790,918552,3111,917536,4813,917105,6756,917295,8737,918095,10553,919403,12039,969327,53251,643013,0,640969,12522,967282,65786,906856,88963,905141,89954,903808,91427,902995,93243,902792,95211,903211,97155,904201,98882,905675,100215,907491,101015,909459,101231,911402,100812,992873,69557,1003935,65316xe">
                  <v:fill on="t" focussize="0,0"/>
                  <v:stroke on="f"/>
                  <v:imagedata o:title=""/>
                  <o:lock v:ext="edit" aspectratio="f"/>
                  <v:textbox inset="0mm,0mm,0mm,0mm"/>
                </v:shape>
                <v:shape id="Graphic 51" o:spid="_x0000_s1026" o:spt="100" style="position:absolute;left:12192;top:25907;height:2097405;width:309880;" fillcolor="#FFFFFF" filled="t" stroked="f" coordsize="309880,2097405" o:gfxdata="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sqW74A&#10;AADbAAAADwAAAAAAAAABACAAAAAiAAAAZHJzL2Rvd25yZXYueG1sUEsBAhQAFAAAAAgAh07iQDMv&#10;BZ47AAAAOQAAABAAAAAAAAAAAQAgAAAADQEAAGRycy9zaGFwZXhtbC54bWxQSwUGAAAAAAYABgBb&#10;AQAAtwMAAAAA&#10;" path="m240792,1848612l0,1848612,0,2097024,240792,2097024,240792,1848612xem309372,0l15240,0,15240,257556,309372,257556,309372,0xe">
                  <v:fill on="t" focussize="0,0"/>
                  <v:stroke on="f"/>
                  <v:imagedata o:title=""/>
                  <o:lock v:ext="edit" aspectratio="f"/>
                  <v:textbox inset="0mm,0mm,0mm,0mm"/>
                </v:shape>
                <v:shape id="Graphic 52" o:spid="_x0000_s1026" o:spt="100" style="position:absolute;left:582549;top:2091181;height:840105;width:1578610;" fillcolor="#FFFF00" filled="t" stroked="f" coordsize="1578610,840105" o:gfxdata="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O8vW8AAAA&#10;2wAAAA8AAAAAAAAAAQAgAAAAIgAAAGRycy9kb3ducmV2LnhtbFBLAQIUABQAAAAIAIdO4kAzLwWe&#10;OwAAADkAAAAQAAAAAAAAAAEAIAAAAAsBAABkcnMvc2hhcGV4bWwueG1sUEsFBgAAAAAGAAYAWwEA&#10;ALUDAAAAAA==&#10;" path="m488416,663244l484403,651205,32232,801725,74980,753122,70802,742607,69138,742607,66979,743470,65443,744728,0,819150,96989,839495,99288,839495,100888,839063,102552,837984,103809,836434,104508,834580,104609,832599,104089,830681,36245,813777,488416,663244xem1371574,219811l1371066,217881,1369987,216217,1368450,214960,1366291,214122,1364615,214122,1362697,214630,1361020,215709,1359763,217246,1327150,273164,1327150,0,1314450,0,1314450,273164,1281836,217246,1280579,215709,1278902,214630,1276985,214122,1275295,214122,1273149,214960,1271612,216217,1270533,217881,1270038,219811,1270139,221792,1270863,223647,1320800,309245,1328140,296646,1370736,223647,1371460,221792,1371574,219811xem1578610,702310l1499882,642112,1497939,641070,1497571,641070,1496174,640816,1489671,647001,1489938,648970,1490802,650773,1492173,652208,1543570,691515,870102,607110,868527,619709,1541995,704126,1482471,729526,1480794,730592,1479524,732116,1478775,733958,1478648,735939,1479130,737870,1480185,739546,1481709,740816,1483550,741565,1485531,741692,1487462,741210,1567510,707047,1578610,702310xe">
                  <v:fill on="t" focussize="0,0"/>
                  <v:stroke on="f"/>
                  <v:imagedata o:title=""/>
                  <o:lock v:ext="edit" aspectratio="f"/>
                  <v:textbox inset="0mm,0mm,0mm,0mm"/>
                </v:shape>
                <v:shape id="Textbox 53" o:spid="_x0000_s1026" o:spt="202" type="#_x0000_t202" style="position:absolute;left:143243;top:80040;height:140335;width:76200;" filled="f" stroked="f" coordsize="21600,21600" o:gfxdata="UEsDBAoAAAAAAIdO4kAAAAAAAAAAAAAAAAAEAAAAZHJzL1BLAwQUAAAACACHTuJAbLLWD74AAADb&#10;AAAADwAAAGRycy9kb3ducmV2LnhtbEWPQWsCMRSE70L/Q3gFb5pYUe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LLWD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73638E6">
                        <w:pPr>
                          <w:spacing w:before="0" w:line="220" w:lineRule="exact"/>
                          <w:ind w:left="0" w:right="0" w:firstLine="0"/>
                          <w:jc w:val="left"/>
                          <w:rPr>
                            <w:sz w:val="20"/>
                          </w:rPr>
                        </w:pPr>
                        <w:r>
                          <w:rPr>
                            <w:spacing w:val="-10"/>
                            <w:sz w:val="20"/>
                          </w:rPr>
                          <w:t>b</w:t>
                        </w:r>
                      </w:p>
                    </w:txbxContent>
                  </v:textbox>
                </v:shape>
                <v:shape id="Textbox 54" o:spid="_x0000_s1026" o:spt="202" type="#_x0000_t202" style="position:absolute;left:844283;top:226357;height:140335;width:548640;" filled="f" stroked="f" coordsize="21600,21600" o:gfxdata="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1tOe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74A8A5D">
                        <w:pPr>
                          <w:spacing w:before="0" w:line="220" w:lineRule="exact"/>
                          <w:ind w:left="0" w:right="0" w:firstLine="0"/>
                          <w:jc w:val="left"/>
                          <w:rPr>
                            <w:sz w:val="20"/>
                          </w:rPr>
                        </w:pPr>
                        <w:r>
                          <w:rPr>
                            <w:color w:val="FFFF00"/>
                            <w:spacing w:val="-2"/>
                            <w:sz w:val="20"/>
                          </w:rPr>
                          <w:t>Muscovite</w:t>
                        </w:r>
                      </w:p>
                    </w:txbxContent>
                  </v:textbox>
                </v:shape>
                <v:shape id="Textbox 55" o:spid="_x0000_s1026" o:spt="202" type="#_x0000_t202" style="position:absolute;left:711708;top:689640;height:140335;width:450215;" filled="f" stroked="f" coordsize="21600,21600" o:gfxdata="UEsDBAoAAAAAAIdO4kAAAAAAAAAAAAAAAAAEAAAAZHJzL1BLAwQUAAAACACHTuJAjBfr4L4AAADb&#10;AAAADwAAAGRycy9kb3ducmV2LnhtbEWPzWrDMBCE74W+g9hCb42UQ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fr4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7ADDE20">
                        <w:pPr>
                          <w:spacing w:before="0" w:line="220" w:lineRule="exact"/>
                          <w:ind w:left="0" w:right="0" w:firstLine="0"/>
                          <w:jc w:val="left"/>
                          <w:rPr>
                            <w:sz w:val="20"/>
                          </w:rPr>
                        </w:pPr>
                        <w:r>
                          <w:rPr>
                            <w:color w:val="FFFF00"/>
                            <w:spacing w:val="-2"/>
                            <w:sz w:val="20"/>
                          </w:rPr>
                          <w:t>Feldspar</w:t>
                        </w:r>
                      </w:p>
                    </w:txbxContent>
                  </v:textbox>
                </v:shape>
                <v:shape id="Textbox 56" o:spid="_x0000_s1026" o:spt="202" type="#_x0000_t202" style="position:absolute;left:388620;top:1027981;height:140335;width:358140;" filled="f" stroked="f" coordsize="21600,21600" o:gfxdata="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xXW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A32D6E6">
                        <w:pPr>
                          <w:spacing w:before="0" w:line="220" w:lineRule="exact"/>
                          <w:ind w:left="0" w:right="0" w:firstLine="0"/>
                          <w:jc w:val="left"/>
                          <w:rPr>
                            <w:sz w:val="20"/>
                          </w:rPr>
                        </w:pPr>
                        <w:r>
                          <w:rPr>
                            <w:color w:val="FFFF00"/>
                            <w:spacing w:val="-2"/>
                            <w:sz w:val="20"/>
                          </w:rPr>
                          <w:t>Quartz</w:t>
                        </w:r>
                      </w:p>
                    </w:txbxContent>
                  </v:textbox>
                </v:shape>
                <v:shape id="Textbox 57" o:spid="_x0000_s1026" o:spt="202" type="#_x0000_t202" style="position:absolute;left:106679;top:1928665;height:140335;width:76200;" filled="f" stroked="f" coordsize="21600,21600" o:gfxdata="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4nQD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73F9EAA">
                        <w:pPr>
                          <w:spacing w:before="0" w:line="220" w:lineRule="exact"/>
                          <w:ind w:left="0" w:right="0" w:firstLine="0"/>
                          <w:jc w:val="left"/>
                          <w:rPr>
                            <w:sz w:val="20"/>
                          </w:rPr>
                        </w:pPr>
                        <w:r>
                          <w:rPr>
                            <w:spacing w:val="-10"/>
                            <w:sz w:val="20"/>
                          </w:rPr>
                          <w:t>d</w:t>
                        </w:r>
                      </w:p>
                    </w:txbxContent>
                  </v:textbox>
                </v:shape>
                <v:shape id="Textbox 58" o:spid="_x0000_s1026" o:spt="202" type="#_x0000_t202" style="position:absolute;left:1572755;top:1957621;height:140335;width:548640;" filled="f" stroked="f" coordsize="21600,21600" o:gfxdata="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Fk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6104F73">
                        <w:pPr>
                          <w:spacing w:before="0" w:line="220" w:lineRule="exact"/>
                          <w:ind w:left="0" w:right="0" w:firstLine="0"/>
                          <w:jc w:val="left"/>
                          <w:rPr>
                            <w:sz w:val="20"/>
                          </w:rPr>
                        </w:pPr>
                        <w:r>
                          <w:rPr>
                            <w:color w:val="FFFF00"/>
                            <w:spacing w:val="-2"/>
                            <w:sz w:val="20"/>
                          </w:rPr>
                          <w:t>Muscovite</w:t>
                        </w:r>
                      </w:p>
                    </w:txbxContent>
                  </v:textbox>
                </v:shape>
                <v:shape id="Textbox 59" o:spid="_x0000_s1026" o:spt="202" type="#_x0000_t202" style="position:absolute;left:1030224;top:2587020;height:140335;width:457200;" filled="f" stroked="f" coordsize="21600,21600" o:gfxdata="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WuH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349FFBC">
                        <w:pPr>
                          <w:spacing w:before="0" w:line="220" w:lineRule="exact"/>
                          <w:ind w:left="0" w:right="0" w:firstLine="0"/>
                          <w:jc w:val="left"/>
                          <w:rPr>
                            <w:sz w:val="20"/>
                          </w:rPr>
                        </w:pPr>
                        <w:r>
                          <w:rPr>
                            <w:color w:val="FFFF00"/>
                            <w:spacing w:val="-2"/>
                            <w:sz w:val="20"/>
                          </w:rPr>
                          <w:t>Graphite</w:t>
                        </w:r>
                      </w:p>
                    </w:txbxContent>
                  </v:textbox>
                </v:shape>
                <v:shape id="Textbox 60" o:spid="_x0000_s1026" o:spt="202" type="#_x0000_t202" style="position:absolute;left:2284476;top:1877567;height:222885;width:449580;" fillcolor="#FFFFFF" filled="t" stroked="f" coordsize="21600,21600" o:gfxdata="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hf0LLgAAADbAAAA&#10;DwAAAAAAAAABACAAAAAiAAAAZHJzL2Rvd25yZXYueG1sUEsBAhQAFAAAAAgAh07iQDMvBZ47AAAA&#10;OQAAABAAAAAAAAAAAQAgAAAABwEAAGRycy9zaGFwZXhtbC54bWxQSwUGAAAAAAYABgBbAQAAsQMA&#10;AAAA&#10;">
                  <v:fill on="t" focussize="0,0"/>
                  <v:stroke on="f"/>
                  <v:imagedata o:title=""/>
                  <o:lock v:ext="edit" aspectratio="f"/>
                  <v:textbox inset="0mm,0mm,0mm,0mm">
                    <w:txbxContent>
                      <w:p w14:paraId="239ECFDA">
                        <w:pPr>
                          <w:spacing w:before="76"/>
                          <w:ind w:left="165" w:right="0" w:firstLine="0"/>
                          <w:jc w:val="left"/>
                          <w:rPr>
                            <w:color w:val="000000"/>
                            <w:sz w:val="20"/>
                          </w:rPr>
                        </w:pPr>
                        <w:r>
                          <w:rPr>
                            <w:color w:val="000000"/>
                            <w:spacing w:val="-5"/>
                            <w:sz w:val="20"/>
                          </w:rPr>
                          <w:t>XPL</w:t>
                        </w:r>
                      </w:p>
                    </w:txbxContent>
                  </v:textbox>
                </v:shape>
                <v:shape id="Textbox 61" o:spid="_x0000_s1026" o:spt="202" type="#_x0000_t202" style="position:absolute;left:2276855;top:12191;height:222885;width:449580;" fillcolor="#FFFFFF" filled="t" stroked="f" coordsize="21600,21600" o:gfxdata="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W1G3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5D59C27A">
                        <w:pPr>
                          <w:spacing w:before="76"/>
                          <w:ind w:left="163" w:right="0" w:firstLine="0"/>
                          <w:jc w:val="left"/>
                          <w:rPr>
                            <w:color w:val="000000"/>
                            <w:sz w:val="20"/>
                          </w:rPr>
                        </w:pPr>
                        <w:r>
                          <w:rPr>
                            <w:color w:val="000000"/>
                            <w:spacing w:val="-5"/>
                            <w:sz w:val="20"/>
                          </w:rPr>
                          <w:t>XPL</w:t>
                        </w:r>
                      </w:p>
                    </w:txbxContent>
                  </v:textbox>
                </v:shape>
                <w10:wrap type="none"/>
                <w10:anchorlock/>
              </v:group>
            </w:pict>
          </mc:Fallback>
        </mc:AlternateContent>
      </w:r>
    </w:p>
    <w:p w14:paraId="32017CF7">
      <w:pPr>
        <w:pStyle w:val="12"/>
        <w:spacing w:before="74"/>
        <w:ind w:left="5229"/>
        <w:jc w:val="both"/>
      </w:pPr>
      <w:r>
        <mc:AlternateContent>
          <mc:Choice Requires="wpg">
            <w:drawing>
              <wp:anchor distT="0" distB="0" distL="0" distR="0" simplePos="0" relativeHeight="251661312" behindDoc="0" locked="0" layoutInCell="1" allowOverlap="1">
                <wp:simplePos x="0" y="0"/>
                <wp:positionH relativeFrom="page">
                  <wp:posOffset>937260</wp:posOffset>
                </wp:positionH>
                <wp:positionV relativeFrom="paragraph">
                  <wp:posOffset>64770</wp:posOffset>
                </wp:positionV>
                <wp:extent cx="2775585" cy="1850390"/>
                <wp:effectExtent l="0" t="0" r="0" b="0"/>
                <wp:wrapNone/>
                <wp:docPr id="62" name="Group 62"/>
                <wp:cNvGraphicFramePr/>
                <a:graphic xmlns:a="http://schemas.openxmlformats.org/drawingml/2006/main">
                  <a:graphicData uri="http://schemas.microsoft.com/office/word/2010/wordprocessingGroup">
                    <wpg:wgp>
                      <wpg:cNvGrpSpPr/>
                      <wpg:grpSpPr>
                        <a:xfrm>
                          <a:off x="0" y="0"/>
                          <a:ext cx="2775585" cy="1850389"/>
                          <a:chOff x="0" y="0"/>
                          <a:chExt cx="2775585" cy="1850389"/>
                        </a:xfrm>
                      </wpg:grpSpPr>
                      <pic:pic xmlns:pic="http://schemas.openxmlformats.org/drawingml/2006/picture">
                        <pic:nvPicPr>
                          <pic:cNvPr id="63" name="Image 63"/>
                          <pic:cNvPicPr/>
                        </pic:nvPicPr>
                        <pic:blipFill>
                          <a:blip r:embed="rId27" cstate="print"/>
                          <a:stretch>
                            <a:fillRect/>
                          </a:stretch>
                        </pic:blipFill>
                        <pic:spPr>
                          <a:xfrm>
                            <a:off x="0" y="0"/>
                            <a:ext cx="2775204" cy="1850136"/>
                          </a:xfrm>
                          <a:prstGeom prst="rect">
                            <a:avLst/>
                          </a:prstGeom>
                        </pic:spPr>
                      </pic:pic>
                      <wps:wsp>
                        <wps:cNvPr id="64" name="Graphic 64"/>
                        <wps:cNvSpPr/>
                        <wps:spPr>
                          <a:xfrm>
                            <a:off x="497205" y="615276"/>
                            <a:ext cx="1423670" cy="488315"/>
                          </a:xfrm>
                          <a:custGeom>
                            <a:avLst/>
                            <a:gdLst/>
                            <a:ahLst/>
                            <a:cxnLst/>
                            <a:rect l="l" t="t" r="r" b="b"/>
                            <a:pathLst>
                              <a:path w="1423670" h="488315">
                                <a:moveTo>
                                  <a:pt x="546519" y="9474"/>
                                </a:moveTo>
                                <a:lnTo>
                                  <a:pt x="538060" y="0"/>
                                </a:lnTo>
                                <a:lnTo>
                                  <a:pt x="22707" y="459232"/>
                                </a:lnTo>
                                <a:lnTo>
                                  <a:pt x="22796" y="458952"/>
                                </a:lnTo>
                                <a:lnTo>
                                  <a:pt x="42760" y="397675"/>
                                </a:lnTo>
                                <a:lnTo>
                                  <a:pt x="43078" y="395706"/>
                                </a:lnTo>
                                <a:lnTo>
                                  <a:pt x="42760" y="393738"/>
                                </a:lnTo>
                                <a:lnTo>
                                  <a:pt x="41871" y="391972"/>
                                </a:lnTo>
                                <a:lnTo>
                                  <a:pt x="40436" y="390563"/>
                                </a:lnTo>
                                <a:lnTo>
                                  <a:pt x="38608" y="389661"/>
                                </a:lnTo>
                                <a:lnTo>
                                  <a:pt x="36728" y="389356"/>
                                </a:lnTo>
                                <a:lnTo>
                                  <a:pt x="34772" y="389661"/>
                                </a:lnTo>
                                <a:lnTo>
                                  <a:pt x="32994" y="390563"/>
                                </a:lnTo>
                                <a:lnTo>
                                  <a:pt x="31597" y="391972"/>
                                </a:lnTo>
                                <a:lnTo>
                                  <a:pt x="30683" y="393738"/>
                                </a:lnTo>
                                <a:lnTo>
                                  <a:pt x="0" y="487972"/>
                                </a:lnTo>
                                <a:lnTo>
                                  <a:pt x="17995" y="484327"/>
                                </a:lnTo>
                                <a:lnTo>
                                  <a:pt x="97129" y="468299"/>
                                </a:lnTo>
                                <a:lnTo>
                                  <a:pt x="98996" y="467614"/>
                                </a:lnTo>
                                <a:lnTo>
                                  <a:pt x="100545" y="466369"/>
                                </a:lnTo>
                                <a:lnTo>
                                  <a:pt x="101650" y="464718"/>
                                </a:lnTo>
                                <a:lnTo>
                                  <a:pt x="102184" y="462800"/>
                                </a:lnTo>
                                <a:lnTo>
                                  <a:pt x="102095" y="460819"/>
                                </a:lnTo>
                                <a:lnTo>
                                  <a:pt x="101396" y="458952"/>
                                </a:lnTo>
                                <a:lnTo>
                                  <a:pt x="100164" y="457403"/>
                                </a:lnTo>
                                <a:lnTo>
                                  <a:pt x="98513" y="456298"/>
                                </a:lnTo>
                                <a:lnTo>
                                  <a:pt x="96596" y="455764"/>
                                </a:lnTo>
                                <a:lnTo>
                                  <a:pt x="95046" y="455764"/>
                                </a:lnTo>
                                <a:lnTo>
                                  <a:pt x="31153" y="468718"/>
                                </a:lnTo>
                                <a:lnTo>
                                  <a:pt x="546519" y="9474"/>
                                </a:lnTo>
                                <a:close/>
                              </a:path>
                              <a:path w="1423670" h="488315">
                                <a:moveTo>
                                  <a:pt x="1423670" y="436537"/>
                                </a:moveTo>
                                <a:lnTo>
                                  <a:pt x="1422527" y="433514"/>
                                </a:lnTo>
                                <a:lnTo>
                                  <a:pt x="1388757" y="343789"/>
                                </a:lnTo>
                                <a:lnTo>
                                  <a:pt x="1387779" y="342061"/>
                                </a:lnTo>
                                <a:lnTo>
                                  <a:pt x="1386306" y="340715"/>
                                </a:lnTo>
                                <a:lnTo>
                                  <a:pt x="1384503" y="339902"/>
                                </a:lnTo>
                                <a:lnTo>
                                  <a:pt x="1382522" y="339674"/>
                                </a:lnTo>
                                <a:lnTo>
                                  <a:pt x="1380578" y="340080"/>
                                </a:lnTo>
                                <a:lnTo>
                                  <a:pt x="1378851" y="341058"/>
                                </a:lnTo>
                                <a:lnTo>
                                  <a:pt x="1377518" y="342531"/>
                                </a:lnTo>
                                <a:lnTo>
                                  <a:pt x="1376692" y="344335"/>
                                </a:lnTo>
                                <a:lnTo>
                                  <a:pt x="1376476" y="346316"/>
                                </a:lnTo>
                                <a:lnTo>
                                  <a:pt x="1376870" y="348259"/>
                                </a:lnTo>
                                <a:lnTo>
                                  <a:pt x="1399628" y="408724"/>
                                </a:lnTo>
                                <a:lnTo>
                                  <a:pt x="1399857" y="409346"/>
                                </a:lnTo>
                                <a:lnTo>
                                  <a:pt x="1399527" y="408724"/>
                                </a:lnTo>
                                <a:lnTo>
                                  <a:pt x="907605" y="8699"/>
                                </a:lnTo>
                                <a:lnTo>
                                  <a:pt x="899604" y="18554"/>
                                </a:lnTo>
                                <a:lnTo>
                                  <a:pt x="1391666" y="418706"/>
                                </a:lnTo>
                                <a:lnTo>
                                  <a:pt x="1327708" y="408724"/>
                                </a:lnTo>
                                <a:lnTo>
                                  <a:pt x="1325714" y="408724"/>
                                </a:lnTo>
                                <a:lnTo>
                                  <a:pt x="1323835" y="409346"/>
                                </a:lnTo>
                                <a:lnTo>
                                  <a:pt x="1322222" y="410514"/>
                                </a:lnTo>
                                <a:lnTo>
                                  <a:pt x="1321066" y="412127"/>
                                </a:lnTo>
                                <a:lnTo>
                                  <a:pt x="1320457" y="414020"/>
                                </a:lnTo>
                                <a:lnTo>
                                  <a:pt x="1320457" y="416001"/>
                                </a:lnTo>
                                <a:lnTo>
                                  <a:pt x="1321079" y="417893"/>
                                </a:lnTo>
                                <a:lnTo>
                                  <a:pt x="1322247" y="419493"/>
                                </a:lnTo>
                                <a:lnTo>
                                  <a:pt x="1323822" y="420636"/>
                                </a:lnTo>
                                <a:lnTo>
                                  <a:pt x="1325753" y="421271"/>
                                </a:lnTo>
                                <a:lnTo>
                                  <a:pt x="1423670" y="436537"/>
                                </a:lnTo>
                                <a:close/>
                              </a:path>
                            </a:pathLst>
                          </a:custGeom>
                          <a:solidFill>
                            <a:srgbClr val="FFFF00"/>
                          </a:solidFill>
                        </wps:spPr>
                        <wps:bodyPr wrap="square" lIns="0" tIns="0" rIns="0" bIns="0" rtlCol="0">
                          <a:noAutofit/>
                        </wps:bodyPr>
                      </wps:wsp>
                      <wps:wsp>
                        <wps:cNvPr id="65" name="Graphic 65"/>
                        <wps:cNvSpPr/>
                        <wps:spPr>
                          <a:xfrm>
                            <a:off x="6095" y="9144"/>
                            <a:ext cx="260985" cy="250190"/>
                          </a:xfrm>
                          <a:custGeom>
                            <a:avLst/>
                            <a:gdLst/>
                            <a:ahLst/>
                            <a:cxnLst/>
                            <a:rect l="l" t="t" r="r" b="b"/>
                            <a:pathLst>
                              <a:path w="260985" h="250190">
                                <a:moveTo>
                                  <a:pt x="260603" y="249936"/>
                                </a:moveTo>
                                <a:lnTo>
                                  <a:pt x="0" y="249936"/>
                                </a:lnTo>
                                <a:lnTo>
                                  <a:pt x="0" y="0"/>
                                </a:lnTo>
                                <a:lnTo>
                                  <a:pt x="260603" y="0"/>
                                </a:lnTo>
                                <a:lnTo>
                                  <a:pt x="260603" y="249936"/>
                                </a:lnTo>
                                <a:close/>
                              </a:path>
                            </a:pathLst>
                          </a:custGeom>
                          <a:solidFill>
                            <a:srgbClr val="FFFFFF"/>
                          </a:solidFill>
                        </wps:spPr>
                        <wps:bodyPr wrap="square" lIns="0" tIns="0" rIns="0" bIns="0" rtlCol="0">
                          <a:noAutofit/>
                        </wps:bodyPr>
                      </wps:wsp>
                      <wps:wsp>
                        <wps:cNvPr id="66" name="Graphic 66"/>
                        <wps:cNvSpPr/>
                        <wps:spPr>
                          <a:xfrm>
                            <a:off x="1905" y="4699"/>
                            <a:ext cx="267970" cy="257810"/>
                          </a:xfrm>
                          <a:custGeom>
                            <a:avLst/>
                            <a:gdLst/>
                            <a:ahLst/>
                            <a:cxnLst/>
                            <a:rect l="l" t="t" r="r" b="b"/>
                            <a:pathLst>
                              <a:path w="267970" h="257810">
                                <a:moveTo>
                                  <a:pt x="264159" y="257810"/>
                                </a:moveTo>
                                <a:lnTo>
                                  <a:pt x="3809" y="257810"/>
                                </a:lnTo>
                                <a:lnTo>
                                  <a:pt x="2349" y="257517"/>
                                </a:lnTo>
                                <a:lnTo>
                                  <a:pt x="1117" y="256692"/>
                                </a:lnTo>
                                <a:lnTo>
                                  <a:pt x="292" y="255460"/>
                                </a:lnTo>
                                <a:lnTo>
                                  <a:pt x="0" y="254000"/>
                                </a:lnTo>
                                <a:lnTo>
                                  <a:pt x="0" y="3810"/>
                                </a:lnTo>
                                <a:lnTo>
                                  <a:pt x="292" y="2349"/>
                                </a:lnTo>
                                <a:lnTo>
                                  <a:pt x="1117" y="1117"/>
                                </a:lnTo>
                                <a:lnTo>
                                  <a:pt x="2349" y="292"/>
                                </a:lnTo>
                                <a:lnTo>
                                  <a:pt x="3809" y="0"/>
                                </a:lnTo>
                                <a:lnTo>
                                  <a:pt x="264159" y="0"/>
                                </a:lnTo>
                                <a:lnTo>
                                  <a:pt x="265620" y="292"/>
                                </a:lnTo>
                                <a:lnTo>
                                  <a:pt x="266852" y="1117"/>
                                </a:lnTo>
                                <a:lnTo>
                                  <a:pt x="267677" y="2349"/>
                                </a:lnTo>
                                <a:lnTo>
                                  <a:pt x="267969" y="3810"/>
                                </a:lnTo>
                                <a:lnTo>
                                  <a:pt x="7619" y="3810"/>
                                </a:lnTo>
                                <a:lnTo>
                                  <a:pt x="3809" y="7620"/>
                                </a:lnTo>
                                <a:lnTo>
                                  <a:pt x="7619" y="7620"/>
                                </a:lnTo>
                                <a:lnTo>
                                  <a:pt x="7619" y="250190"/>
                                </a:lnTo>
                                <a:lnTo>
                                  <a:pt x="3809" y="250190"/>
                                </a:lnTo>
                                <a:lnTo>
                                  <a:pt x="7619" y="254000"/>
                                </a:lnTo>
                                <a:lnTo>
                                  <a:pt x="267969" y="254000"/>
                                </a:lnTo>
                                <a:lnTo>
                                  <a:pt x="267677" y="255460"/>
                                </a:lnTo>
                                <a:lnTo>
                                  <a:pt x="266852" y="256692"/>
                                </a:lnTo>
                                <a:lnTo>
                                  <a:pt x="265620" y="257517"/>
                                </a:lnTo>
                                <a:lnTo>
                                  <a:pt x="264159" y="257810"/>
                                </a:lnTo>
                                <a:close/>
                              </a:path>
                              <a:path w="267970" h="257810">
                                <a:moveTo>
                                  <a:pt x="7619" y="7620"/>
                                </a:moveTo>
                                <a:lnTo>
                                  <a:pt x="3809" y="7620"/>
                                </a:lnTo>
                                <a:lnTo>
                                  <a:pt x="7619" y="3810"/>
                                </a:lnTo>
                                <a:lnTo>
                                  <a:pt x="7619" y="7620"/>
                                </a:lnTo>
                                <a:close/>
                              </a:path>
                              <a:path w="267970" h="257810">
                                <a:moveTo>
                                  <a:pt x="260350" y="7620"/>
                                </a:moveTo>
                                <a:lnTo>
                                  <a:pt x="7619" y="7620"/>
                                </a:lnTo>
                                <a:lnTo>
                                  <a:pt x="7619" y="3810"/>
                                </a:lnTo>
                                <a:lnTo>
                                  <a:pt x="260350" y="3810"/>
                                </a:lnTo>
                                <a:lnTo>
                                  <a:pt x="260350" y="7620"/>
                                </a:lnTo>
                                <a:close/>
                              </a:path>
                              <a:path w="267970" h="257810">
                                <a:moveTo>
                                  <a:pt x="260350" y="254000"/>
                                </a:moveTo>
                                <a:lnTo>
                                  <a:pt x="260350" y="3810"/>
                                </a:lnTo>
                                <a:lnTo>
                                  <a:pt x="264159" y="7620"/>
                                </a:lnTo>
                                <a:lnTo>
                                  <a:pt x="267969" y="7620"/>
                                </a:lnTo>
                                <a:lnTo>
                                  <a:pt x="267969" y="250190"/>
                                </a:lnTo>
                                <a:lnTo>
                                  <a:pt x="264159" y="250190"/>
                                </a:lnTo>
                                <a:lnTo>
                                  <a:pt x="260350" y="254000"/>
                                </a:lnTo>
                                <a:close/>
                              </a:path>
                              <a:path w="267970" h="257810">
                                <a:moveTo>
                                  <a:pt x="267969" y="7620"/>
                                </a:moveTo>
                                <a:lnTo>
                                  <a:pt x="264159" y="7620"/>
                                </a:lnTo>
                                <a:lnTo>
                                  <a:pt x="260350" y="3810"/>
                                </a:lnTo>
                                <a:lnTo>
                                  <a:pt x="267969" y="3810"/>
                                </a:lnTo>
                                <a:lnTo>
                                  <a:pt x="267969" y="7620"/>
                                </a:lnTo>
                                <a:close/>
                              </a:path>
                              <a:path w="267970" h="257810">
                                <a:moveTo>
                                  <a:pt x="7619" y="254000"/>
                                </a:moveTo>
                                <a:lnTo>
                                  <a:pt x="3809" y="250190"/>
                                </a:lnTo>
                                <a:lnTo>
                                  <a:pt x="7619" y="250190"/>
                                </a:lnTo>
                                <a:lnTo>
                                  <a:pt x="7619" y="254000"/>
                                </a:lnTo>
                                <a:close/>
                              </a:path>
                              <a:path w="267970" h="257810">
                                <a:moveTo>
                                  <a:pt x="260350" y="254000"/>
                                </a:moveTo>
                                <a:lnTo>
                                  <a:pt x="7619" y="254000"/>
                                </a:lnTo>
                                <a:lnTo>
                                  <a:pt x="7619" y="250190"/>
                                </a:lnTo>
                                <a:lnTo>
                                  <a:pt x="260350" y="250190"/>
                                </a:lnTo>
                                <a:lnTo>
                                  <a:pt x="260350" y="254000"/>
                                </a:lnTo>
                                <a:close/>
                              </a:path>
                              <a:path w="267970" h="257810">
                                <a:moveTo>
                                  <a:pt x="267969" y="254000"/>
                                </a:moveTo>
                                <a:lnTo>
                                  <a:pt x="260350" y="254000"/>
                                </a:lnTo>
                                <a:lnTo>
                                  <a:pt x="264159" y="250190"/>
                                </a:lnTo>
                                <a:lnTo>
                                  <a:pt x="267969" y="250190"/>
                                </a:lnTo>
                                <a:lnTo>
                                  <a:pt x="267969" y="254000"/>
                                </a:lnTo>
                                <a:close/>
                              </a:path>
                            </a:pathLst>
                          </a:custGeom>
                          <a:solidFill>
                            <a:srgbClr val="000000"/>
                          </a:solidFill>
                        </wps:spPr>
                        <wps:bodyPr wrap="square" lIns="0" tIns="0" rIns="0" bIns="0" rtlCol="0">
                          <a:noAutofit/>
                        </wps:bodyPr>
                      </wps:wsp>
                      <wps:wsp>
                        <wps:cNvPr id="67" name="Textbox 67"/>
                        <wps:cNvSpPr txBox="1"/>
                        <wps:spPr>
                          <a:xfrm>
                            <a:off x="106679" y="63289"/>
                            <a:ext cx="69215" cy="140335"/>
                          </a:xfrm>
                          <a:prstGeom prst="rect">
                            <a:avLst/>
                          </a:prstGeom>
                        </wps:spPr>
                        <wps:txbx>
                          <w:txbxContent>
                            <w:p w14:paraId="2376F4EE">
                              <w:pPr>
                                <w:spacing w:before="0" w:line="220" w:lineRule="exact"/>
                                <w:ind w:left="0" w:right="0" w:firstLine="0"/>
                                <w:jc w:val="left"/>
                                <w:rPr>
                                  <w:sz w:val="20"/>
                                </w:rPr>
                              </w:pPr>
                              <w:r>
                                <w:rPr>
                                  <w:spacing w:val="-10"/>
                                  <w:sz w:val="20"/>
                                </w:rPr>
                                <w:t>e</w:t>
                              </w:r>
                            </w:p>
                          </w:txbxContent>
                        </wps:txbx>
                        <wps:bodyPr wrap="square" lIns="0" tIns="0" rIns="0" bIns="0" rtlCol="0">
                          <a:noAutofit/>
                        </wps:bodyPr>
                      </wps:wsp>
                      <wps:wsp>
                        <wps:cNvPr id="68" name="Textbox 68"/>
                        <wps:cNvSpPr txBox="1"/>
                        <wps:spPr>
                          <a:xfrm>
                            <a:off x="993647" y="457918"/>
                            <a:ext cx="501650" cy="147320"/>
                          </a:xfrm>
                          <a:prstGeom prst="rect">
                            <a:avLst/>
                          </a:prstGeom>
                        </wps:spPr>
                        <wps:txbx>
                          <w:txbxContent>
                            <w:p w14:paraId="357D2B37">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69" name="Textbox 69"/>
                        <wps:cNvSpPr txBox="1"/>
                        <wps:spPr>
                          <a:xfrm>
                            <a:off x="2313432" y="16764"/>
                            <a:ext cx="449580" cy="250190"/>
                          </a:xfrm>
                          <a:prstGeom prst="rect">
                            <a:avLst/>
                          </a:prstGeom>
                          <a:solidFill>
                            <a:srgbClr val="FFFFFF"/>
                          </a:solidFill>
                        </wps:spPr>
                        <wps:txbx>
                          <w:txbxContent>
                            <w:p w14:paraId="77CA57B8">
                              <w:pPr>
                                <w:spacing w:before="78"/>
                                <w:ind w:left="179"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73.8pt;margin-top:5.1pt;height:145.7pt;width:218.55pt;mso-position-horizontal-relative:page;z-index:251661312;mso-width-relative:page;mso-height-relative:page;" coordsize="2775585,1850389" o:gfxdata="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">
                <o:lock v:ext="edit" aspectratio="f"/>
                <v:shape id="Image 63" o:spid="_x0000_s1026" o:spt="75" type="#_x0000_t75" style="position:absolute;left:0;top:0;height:1850136;width:2775204;" filled="f" o:preferrelative="t" stroked="f" coordsize="21600,21600" o:gfxdata="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26NUvQAA&#10;ANsAAAAPAAAAAAAAAAEAIAAAACIAAABkcnMvZG93bnJldi54bWxQSwECFAAUAAAACACHTuJAMy8F&#10;njsAAAA5AAAAEAAAAAAAAAABACAAAAAMAQAAZHJzL3NoYXBleG1sLnhtbFBLBQYAAAAABgAGAFsB&#10;AAC2AwAAAAA=&#10;">
                  <v:fill on="f" focussize="0,0"/>
                  <v:stroke on="f"/>
                  <v:imagedata r:id="rId27" o:title=""/>
                  <o:lock v:ext="edit" aspectratio="f"/>
                </v:shape>
                <v:shape id="Graphic 64" o:spid="_x0000_s1026" o:spt="100" style="position:absolute;left:497205;top:615276;height:488315;width:1423670;" fillcolor="#FFFF00" filled="t" stroked="f" coordsize="1423670,488315" o:gfxdata="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zHnR&#10;wAAAANsAAAAPAAAAAAAAAAEAIAAAACIAAABkcnMvZG93bnJldi54bWxQSwECFAAUAAAACACHTuJA&#10;My8FnjsAAAA5AAAAEAAAAAAAAAABACAAAAAPAQAAZHJzL3NoYXBleG1sLnhtbFBLBQYAAAAABgAG&#10;AFsBAAC5AwAAAAA=&#10;" path="m546519,9474l538060,0,22707,459232,22796,458952,42760,397675,43078,395706,42760,393738,41871,391972,40436,390563,38608,389661,36728,389356,34772,389661,32994,390563,31597,391972,30683,393738,0,487972,17995,484327,97129,468299,98996,467614,100545,466369,101650,464718,102184,462800,102095,460819,101396,458952,100164,457403,98513,456298,96596,455764,95046,455764,31153,468718,546519,9474xem1423670,436537l1422527,433514,1388757,343789,1387779,342061,1386306,340715,1384503,339902,1382522,339674,1380578,340080,1378851,341058,1377518,342531,1376692,344335,1376476,346316,1376870,348259,1399628,408724,1399857,409346,1399527,408724,907605,8699,899604,18554,1391666,418706,1327708,408724,1325714,408724,1323835,409346,1322222,410514,1321066,412127,1320457,414020,1320457,416001,1321079,417893,1322247,419493,1323822,420636,1325753,421271,1423670,436537xe">
                  <v:fill on="t" focussize="0,0"/>
                  <v:stroke on="f"/>
                  <v:imagedata o:title=""/>
                  <o:lock v:ext="edit" aspectratio="f"/>
                  <v:textbox inset="0mm,0mm,0mm,0mm"/>
                </v:shape>
                <v:shape id="Graphic 65" o:spid="_x0000_s1026" o:spt="100" style="position:absolute;left:6095;top:9144;height:250190;width:260985;" fillcolor="#FFFFFF" filled="t" stroked="f" coordsize="260985,250190" o:gfxdata="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mW9FvQAA&#10;ANsAAAAPAAAAAAAAAAEAIAAAACIAAABkcnMvZG93bnJldi54bWxQSwECFAAUAAAACACHTuJAMy8F&#10;njsAAAA5AAAAEAAAAAAAAAABACAAAAAMAQAAZHJzL3NoYXBleG1sLnhtbFBLBQYAAAAABgAGAFsB&#10;AAC2AwAAAAA=&#10;" path="m260603,249936l0,249936,0,0,260603,0,260603,249936xe">
                  <v:fill on="t" focussize="0,0"/>
                  <v:stroke on="f"/>
                  <v:imagedata o:title=""/>
                  <o:lock v:ext="edit" aspectratio="f"/>
                  <v:textbox inset="0mm,0mm,0mm,0mm"/>
                </v:shape>
                <v:shape id="Graphic 66" o:spid="_x0000_s1026" o:spt="100" style="position:absolute;left:1905;top:4699;height:257810;width:267970;" fillcolor="#000000" filled="t" stroked="f" coordsize="267970,257810" o:gfxdata="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DBlm8AAAA&#10;2wAAAA8AAAAAAAAAAQAgAAAAIgAAAGRycy9kb3ducmV2LnhtbFBLAQIUABQAAAAIAIdO4kAzLwWe&#10;OwAAADkAAAAQAAAAAAAAAAEAIAAAAAsBAABkcnMvc2hhcGV4bWwueG1sUEsFBgAAAAAGAAYAWwEA&#10;ALUDAAAAAA==&#10;" path="m264159,257810l3809,257810,2349,257517,1117,256692,292,255460,0,254000,0,3810,292,2349,1117,1117,2349,292,3809,0,264159,0,265620,292,266852,1117,267677,2349,267969,3810,7619,3810,3809,7620,7619,7620,7619,250190,3809,250190,7619,254000,267969,254000,267677,255460,266852,256692,265620,257517,264159,257810xem7619,7620l3809,7620,7619,3810,7619,7620xem260350,7620l7619,7620,7619,3810,260350,3810,260350,7620xem260350,254000l260350,3810,264159,7620,267969,7620,267969,250190,264159,250190,260350,254000xem267969,7620l264159,7620,260350,3810,267969,3810,267969,7620xem7619,254000l3809,250190,7619,250190,7619,254000xem260350,254000l7619,254000,7619,250190,260350,250190,260350,254000xem267969,254000l260350,254000,264159,250190,267969,250190,267969,254000xe">
                  <v:fill on="t" focussize="0,0"/>
                  <v:stroke on="f"/>
                  <v:imagedata o:title=""/>
                  <o:lock v:ext="edit" aspectratio="f"/>
                  <v:textbox inset="0mm,0mm,0mm,0mm"/>
                </v:shape>
                <v:shape id="Textbox 67" o:spid="_x0000_s1026" o:spt="202" type="#_x0000_t202" style="position:absolute;left:106679;top:63289;height:140335;width:69215;" filled="f" stroked="f" coordsize="21600,21600" o:gfxdata="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eUa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376F4EE">
                        <w:pPr>
                          <w:spacing w:before="0" w:line="220" w:lineRule="exact"/>
                          <w:ind w:left="0" w:right="0" w:firstLine="0"/>
                          <w:jc w:val="left"/>
                          <w:rPr>
                            <w:sz w:val="20"/>
                          </w:rPr>
                        </w:pPr>
                        <w:r>
                          <w:rPr>
                            <w:spacing w:val="-10"/>
                            <w:sz w:val="20"/>
                          </w:rPr>
                          <w:t>e</w:t>
                        </w:r>
                      </w:p>
                    </w:txbxContent>
                  </v:textbox>
                </v:shape>
                <v:shape id="Textbox 68" o:spid="_x0000_s1026" o:spt="202" type="#_x0000_t202" style="position:absolute;left:993647;top:457918;height:147320;width:501650;" filled="f" stroked="f" coordsize="21600,21600" o:gfxdata="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HqOw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57D2B37">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69" o:spid="_x0000_s1026" o:spt="202" type="#_x0000_t202" style="position:absolute;left:2313432;top:16764;height:250190;width:449580;" fillcolor="#FFFFFF" filled="t" stroked="f" coordsize="21600,21600" o:gfxdata="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y1dsb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77CA57B8">
                        <w:pPr>
                          <w:spacing w:before="78"/>
                          <w:ind w:left="179" w:right="0" w:firstLine="0"/>
                          <w:jc w:val="left"/>
                          <w:rPr>
                            <w:color w:val="000000"/>
                            <w:sz w:val="20"/>
                          </w:rPr>
                        </w:pPr>
                        <w:r>
                          <w:rPr>
                            <w:color w:val="000000"/>
                            <w:spacing w:val="-5"/>
                            <w:sz w:val="20"/>
                          </w:rPr>
                          <w:t>PPL</w:t>
                        </w:r>
                      </w:p>
                    </w:txbxContent>
                  </v:textbox>
                </v:shape>
              </v:group>
            </w:pict>
          </mc:Fallback>
        </mc:AlternateContent>
      </w:r>
      <w:r>
        <w:t>Fig</w:t>
      </w:r>
      <w:r>
        <w:rPr>
          <w:rFonts w:hint="default"/>
          <w:lang w:val="en-IN"/>
        </w:rPr>
        <w:t xml:space="preserve"> no</w:t>
      </w:r>
      <w:r>
        <w:rPr>
          <w:spacing w:val="7"/>
        </w:rPr>
        <w:t xml:space="preserve"> </w:t>
      </w:r>
      <w:r>
        <w:rPr>
          <w:rFonts w:hint="default"/>
          <w:lang w:val="en-IN"/>
        </w:rPr>
        <w:t>3</w:t>
      </w:r>
      <w:r>
        <w:t>.</w:t>
      </w:r>
      <w:r>
        <w:rPr>
          <w:spacing w:val="9"/>
        </w:rPr>
        <w:t xml:space="preserve"> </w:t>
      </w:r>
      <w:r>
        <w:t>Photo-micrographs</w:t>
      </w:r>
      <w:r>
        <w:rPr>
          <w:spacing w:val="8"/>
        </w:rPr>
        <w:t xml:space="preserve"> </w:t>
      </w:r>
      <w:r>
        <w:t>of</w:t>
      </w:r>
      <w:r>
        <w:rPr>
          <w:spacing w:val="8"/>
        </w:rPr>
        <w:t xml:space="preserve"> </w:t>
      </w:r>
      <w:r>
        <w:t>thin</w:t>
      </w:r>
      <w:r>
        <w:rPr>
          <w:spacing w:val="8"/>
        </w:rPr>
        <w:t xml:space="preserve"> </w:t>
      </w:r>
      <w:r>
        <w:t>section</w:t>
      </w:r>
      <w:r>
        <w:rPr>
          <w:spacing w:val="9"/>
        </w:rPr>
        <w:t xml:space="preserve"> </w:t>
      </w:r>
      <w:r>
        <w:rPr>
          <w:spacing w:val="-4"/>
        </w:rPr>
        <w:t>DBAS</w:t>
      </w:r>
    </w:p>
    <w:p w14:paraId="6AD03288">
      <w:pPr>
        <w:pStyle w:val="12"/>
        <w:ind w:left="5229" w:right="1050"/>
        <w:jc w:val="both"/>
      </w:pPr>
      <w:r>
        <w:t>- 203 shows (a, c) Overall distribution of oriented muscoviteand quartz grains PPL under transmitted light, (b, d) in XPL under transmitted light with graphite flakes oriented along the schistosity plane (c) Micro- photograph shows distribution of graphite</w:t>
      </w:r>
      <w:r>
        <w:rPr>
          <w:spacing w:val="40"/>
        </w:rPr>
        <w:t xml:space="preserve"> </w:t>
      </w:r>
      <w:r>
        <w:t>flakes in PPL under reflected light. The grains are flaky in nature and are present along the dominant schistosity plane seen developing around and within the muscovite grains.</w:t>
      </w:r>
    </w:p>
    <w:p w14:paraId="5BE9C939">
      <w:pPr>
        <w:pStyle w:val="12"/>
        <w:spacing w:after="0"/>
        <w:jc w:val="both"/>
        <w:sectPr>
          <w:pgSz w:w="11920" w:h="16840"/>
          <w:pgMar w:top="1220" w:right="283" w:bottom="640" w:left="708" w:header="673" w:footer="448" w:gutter="0"/>
          <w:cols w:space="720" w:num="1"/>
        </w:sectPr>
      </w:pPr>
    </w:p>
    <w:p w14:paraId="7289DC3F">
      <w:pPr>
        <w:pStyle w:val="8"/>
        <w:numPr>
          <w:ilvl w:val="4"/>
          <w:numId w:val="9"/>
        </w:numPr>
        <w:tabs>
          <w:tab w:val="left" w:pos="907"/>
        </w:tabs>
        <w:spacing w:before="81" w:after="0" w:line="240" w:lineRule="auto"/>
        <w:ind w:left="907" w:right="0" w:hanging="420"/>
        <w:jc w:val="left"/>
      </w:pPr>
      <w:bookmarkStart w:id="11" w:name="Thin section: DBAS - 210"/>
      <w:bookmarkEnd w:id="11"/>
      <w:r>
        <w:t>Thin</w:t>
      </w:r>
      <w:r>
        <w:rPr>
          <w:spacing w:val="-5"/>
        </w:rPr>
        <w:t xml:space="preserve"> </w:t>
      </w:r>
      <w:r>
        <w:t>section: DBAS -</w:t>
      </w:r>
      <w:r>
        <w:rPr>
          <w:spacing w:val="-1"/>
        </w:rPr>
        <w:t xml:space="preserve"> </w:t>
      </w:r>
      <w:r>
        <w:rPr>
          <w:spacing w:val="-5"/>
        </w:rPr>
        <w:t>210</w:t>
      </w:r>
    </w:p>
    <w:p w14:paraId="2C8DC805">
      <w:pPr>
        <w:pStyle w:val="12"/>
        <w:spacing w:before="190"/>
        <w:rPr>
          <w:b/>
        </w:rPr>
      </w:pPr>
    </w:p>
    <w:p w14:paraId="0AC8E4E3">
      <w:pPr>
        <w:pStyle w:val="12"/>
        <w:spacing w:line="360" w:lineRule="auto"/>
        <w:ind w:left="588" w:right="780"/>
        <w:jc w:val="both"/>
      </w:pPr>
      <w:r>
        <w:t>The</w:t>
      </w:r>
      <w:r>
        <w:rPr>
          <w:spacing w:val="-4"/>
        </w:rPr>
        <w:t xml:space="preserve"> </w:t>
      </w:r>
      <w:r>
        <w:t>photomicrographs (Fig</w:t>
      </w:r>
      <w:r>
        <w:rPr>
          <w:rFonts w:hint="default"/>
          <w:lang w:val="en-IN"/>
        </w:rPr>
        <w:t xml:space="preserve"> no</w:t>
      </w:r>
      <w:r>
        <w:t>:</w:t>
      </w:r>
      <w:r>
        <w:rPr>
          <w:spacing w:val="-2"/>
        </w:rPr>
        <w:t xml:space="preserve"> </w:t>
      </w:r>
      <w:r>
        <w:rPr>
          <w:rFonts w:hint="default"/>
          <w:lang w:val="en-IN"/>
        </w:rPr>
        <w:t>4</w:t>
      </w:r>
      <w:r>
        <w:t>a</w:t>
      </w:r>
      <w:r>
        <w:rPr>
          <w:spacing w:val="-3"/>
        </w:rPr>
        <w:t xml:space="preserve"> </w:t>
      </w:r>
      <w:r>
        <w:t>and</w:t>
      </w:r>
      <w:r>
        <w:rPr>
          <w:spacing w:val="-1"/>
        </w:rPr>
        <w:t xml:space="preserve"> </w:t>
      </w:r>
      <w:r>
        <w:rPr>
          <w:rFonts w:hint="default"/>
          <w:lang w:val="en-IN"/>
        </w:rPr>
        <w:t>4</w:t>
      </w:r>
      <w:r>
        <w:t>b),</w:t>
      </w:r>
      <w:r>
        <w:rPr>
          <w:spacing w:val="-4"/>
        </w:rPr>
        <w:t xml:space="preserve"> </w:t>
      </w:r>
      <w:r>
        <w:t>shows</w:t>
      </w:r>
      <w:r>
        <w:rPr>
          <w:spacing w:val="-1"/>
        </w:rPr>
        <w:t xml:space="preserve"> </w:t>
      </w:r>
      <w:r>
        <w:t>a</w:t>
      </w:r>
      <w:r>
        <w:rPr>
          <w:spacing w:val="-3"/>
        </w:rPr>
        <w:t xml:space="preserve"> </w:t>
      </w:r>
      <w:r>
        <w:t>mineralogical</w:t>
      </w:r>
      <w:r>
        <w:rPr>
          <w:spacing w:val="-2"/>
        </w:rPr>
        <w:t xml:space="preserve"> </w:t>
      </w:r>
      <w:r>
        <w:t>distribution of</w:t>
      </w:r>
      <w:r>
        <w:rPr>
          <w:spacing w:val="-3"/>
        </w:rPr>
        <w:t xml:space="preserve"> </w:t>
      </w:r>
      <w:r>
        <w:t>garnet,</w:t>
      </w:r>
      <w:r>
        <w:rPr>
          <w:spacing w:val="-1"/>
        </w:rPr>
        <w:t xml:space="preserve"> </w:t>
      </w:r>
      <w:r>
        <w:t>muscovite, and quartz. Garnets are euhedral in shape and show high relief and isotopism under</w:t>
      </w:r>
      <w:r>
        <w:rPr>
          <w:spacing w:val="-15"/>
        </w:rPr>
        <w:t xml:space="preserve"> </w:t>
      </w:r>
      <w:r>
        <w:t>transmitted light microscopy. All The grains are aligned along the dominant schistosity plane.</w:t>
      </w:r>
    </w:p>
    <w:p w14:paraId="0F1ED2E6">
      <w:pPr>
        <w:pStyle w:val="12"/>
        <w:spacing w:before="121" w:line="360" w:lineRule="auto"/>
        <w:ind w:left="588" w:right="839"/>
        <w:jc w:val="both"/>
      </w:pPr>
      <w:r>
        <mc:AlternateContent>
          <mc:Choice Requires="wpg">
            <w:drawing>
              <wp:anchor distT="0" distB="0" distL="0" distR="0" simplePos="0" relativeHeight="251662336" behindDoc="0" locked="0" layoutInCell="1" allowOverlap="1">
                <wp:simplePos x="0" y="0"/>
                <wp:positionH relativeFrom="page">
                  <wp:posOffset>3799205</wp:posOffset>
                </wp:positionH>
                <wp:positionV relativeFrom="paragraph">
                  <wp:posOffset>1626870</wp:posOffset>
                </wp:positionV>
                <wp:extent cx="2853055" cy="1847215"/>
                <wp:effectExtent l="0" t="0" r="0" b="0"/>
                <wp:wrapNone/>
                <wp:docPr id="70" name="Group 70"/>
                <wp:cNvGraphicFramePr/>
                <a:graphic xmlns:a="http://schemas.openxmlformats.org/drawingml/2006/main">
                  <a:graphicData uri="http://schemas.microsoft.com/office/word/2010/wordprocessingGroup">
                    <wpg:wgp>
                      <wpg:cNvGrpSpPr/>
                      <wpg:grpSpPr>
                        <a:xfrm>
                          <a:off x="0" y="0"/>
                          <a:ext cx="2853055" cy="1847214"/>
                          <a:chOff x="0" y="0"/>
                          <a:chExt cx="2853055" cy="1847214"/>
                        </a:xfrm>
                      </wpg:grpSpPr>
                      <pic:pic xmlns:pic="http://schemas.openxmlformats.org/drawingml/2006/picture">
                        <pic:nvPicPr>
                          <pic:cNvPr id="71" name="Image 71"/>
                          <pic:cNvPicPr/>
                        </pic:nvPicPr>
                        <pic:blipFill>
                          <a:blip r:embed="rId28" cstate="print"/>
                          <a:stretch>
                            <a:fillRect/>
                          </a:stretch>
                        </pic:blipFill>
                        <pic:spPr>
                          <a:xfrm>
                            <a:off x="0" y="0"/>
                            <a:ext cx="2852927" cy="1847088"/>
                          </a:xfrm>
                          <a:prstGeom prst="rect">
                            <a:avLst/>
                          </a:prstGeom>
                        </pic:spPr>
                      </pic:pic>
                      <wps:wsp>
                        <wps:cNvPr id="72" name="Graphic 72"/>
                        <wps:cNvSpPr/>
                        <wps:spPr>
                          <a:xfrm>
                            <a:off x="288213" y="656805"/>
                            <a:ext cx="1767839" cy="809625"/>
                          </a:xfrm>
                          <a:custGeom>
                            <a:avLst/>
                            <a:gdLst/>
                            <a:ahLst/>
                            <a:cxnLst/>
                            <a:rect l="l" t="t" r="r" b="b"/>
                            <a:pathLst>
                              <a:path w="1767839" h="809625">
                                <a:moveTo>
                                  <a:pt x="278079" y="809409"/>
                                </a:moveTo>
                                <a:lnTo>
                                  <a:pt x="277279" y="803300"/>
                                </a:lnTo>
                                <a:lnTo>
                                  <a:pt x="265379" y="711123"/>
                                </a:lnTo>
                                <a:lnTo>
                                  <a:pt x="265264" y="710768"/>
                                </a:lnTo>
                                <a:lnTo>
                                  <a:pt x="264820" y="709218"/>
                                </a:lnTo>
                                <a:lnTo>
                                  <a:pt x="263702" y="707580"/>
                                </a:lnTo>
                                <a:lnTo>
                                  <a:pt x="262128" y="706361"/>
                                </a:lnTo>
                                <a:lnTo>
                                  <a:pt x="260070" y="705637"/>
                                </a:lnTo>
                                <a:lnTo>
                                  <a:pt x="258267" y="705637"/>
                                </a:lnTo>
                                <a:lnTo>
                                  <a:pt x="252780" y="712749"/>
                                </a:lnTo>
                                <a:lnTo>
                                  <a:pt x="261073" y="776947"/>
                                </a:lnTo>
                                <a:lnTo>
                                  <a:pt x="10058" y="451205"/>
                                </a:lnTo>
                                <a:lnTo>
                                  <a:pt x="0" y="458952"/>
                                </a:lnTo>
                                <a:lnTo>
                                  <a:pt x="251015" y="784707"/>
                                </a:lnTo>
                                <a:lnTo>
                                  <a:pt x="191058" y="760323"/>
                                </a:lnTo>
                                <a:lnTo>
                                  <a:pt x="189128" y="759866"/>
                                </a:lnTo>
                                <a:lnTo>
                                  <a:pt x="187147" y="760031"/>
                                </a:lnTo>
                                <a:lnTo>
                                  <a:pt x="185318" y="760806"/>
                                </a:lnTo>
                                <a:lnTo>
                                  <a:pt x="183807" y="762114"/>
                                </a:lnTo>
                                <a:lnTo>
                                  <a:pt x="182778" y="763803"/>
                                </a:lnTo>
                                <a:lnTo>
                                  <a:pt x="182333" y="765746"/>
                                </a:lnTo>
                                <a:lnTo>
                                  <a:pt x="182499" y="767727"/>
                                </a:lnTo>
                                <a:lnTo>
                                  <a:pt x="183273" y="769556"/>
                                </a:lnTo>
                                <a:lnTo>
                                  <a:pt x="184569" y="771055"/>
                                </a:lnTo>
                                <a:lnTo>
                                  <a:pt x="186270" y="772083"/>
                                </a:lnTo>
                                <a:lnTo>
                                  <a:pt x="278079" y="809409"/>
                                </a:lnTo>
                                <a:close/>
                              </a:path>
                              <a:path w="1767839" h="809625">
                                <a:moveTo>
                                  <a:pt x="1092936" y="646861"/>
                                </a:moveTo>
                                <a:lnTo>
                                  <a:pt x="1086243" y="640867"/>
                                </a:lnTo>
                                <a:lnTo>
                                  <a:pt x="1084300" y="641286"/>
                                </a:lnTo>
                                <a:lnTo>
                                  <a:pt x="1082586" y="642289"/>
                                </a:lnTo>
                                <a:lnTo>
                                  <a:pt x="1081265" y="643763"/>
                                </a:lnTo>
                                <a:lnTo>
                                  <a:pt x="1080465" y="645579"/>
                                </a:lnTo>
                                <a:lnTo>
                                  <a:pt x="1063904" y="708177"/>
                                </a:lnTo>
                                <a:lnTo>
                                  <a:pt x="868400" y="0"/>
                                </a:lnTo>
                                <a:lnTo>
                                  <a:pt x="856157" y="3378"/>
                                </a:lnTo>
                                <a:lnTo>
                                  <a:pt x="1051648" y="711542"/>
                                </a:lnTo>
                                <a:lnTo>
                                  <a:pt x="1005344" y="666318"/>
                                </a:lnTo>
                                <a:lnTo>
                                  <a:pt x="1003719" y="665175"/>
                                </a:lnTo>
                                <a:lnTo>
                                  <a:pt x="1001826" y="664578"/>
                                </a:lnTo>
                                <a:lnTo>
                                  <a:pt x="999896" y="664578"/>
                                </a:lnTo>
                                <a:lnTo>
                                  <a:pt x="998131" y="665175"/>
                                </a:lnTo>
                                <a:lnTo>
                                  <a:pt x="996505" y="666318"/>
                                </a:lnTo>
                                <a:lnTo>
                                  <a:pt x="995210" y="668058"/>
                                </a:lnTo>
                                <a:lnTo>
                                  <a:pt x="994625" y="669950"/>
                                </a:lnTo>
                                <a:lnTo>
                                  <a:pt x="994651" y="671931"/>
                                </a:lnTo>
                                <a:lnTo>
                                  <a:pt x="995286" y="673823"/>
                                </a:lnTo>
                                <a:lnTo>
                                  <a:pt x="996467" y="675411"/>
                                </a:lnTo>
                                <a:lnTo>
                                  <a:pt x="1067384" y="744639"/>
                                </a:lnTo>
                                <a:lnTo>
                                  <a:pt x="1070140" y="734187"/>
                                </a:lnTo>
                                <a:lnTo>
                                  <a:pt x="1092733" y="648830"/>
                                </a:lnTo>
                                <a:lnTo>
                                  <a:pt x="1092936" y="646861"/>
                                </a:lnTo>
                                <a:close/>
                              </a:path>
                              <a:path w="1767839" h="809625">
                                <a:moveTo>
                                  <a:pt x="1767789" y="685584"/>
                                </a:moveTo>
                                <a:lnTo>
                                  <a:pt x="1766709" y="680542"/>
                                </a:lnTo>
                                <a:lnTo>
                                  <a:pt x="1747050" y="588670"/>
                                </a:lnTo>
                                <a:lnTo>
                                  <a:pt x="1746338" y="586816"/>
                                </a:lnTo>
                                <a:lnTo>
                                  <a:pt x="1745094" y="585279"/>
                                </a:lnTo>
                                <a:lnTo>
                                  <a:pt x="1743417" y="584200"/>
                                </a:lnTo>
                                <a:lnTo>
                                  <a:pt x="1741500" y="583692"/>
                                </a:lnTo>
                                <a:lnTo>
                                  <a:pt x="1739773" y="583692"/>
                                </a:lnTo>
                                <a:lnTo>
                                  <a:pt x="1737664" y="584504"/>
                                </a:lnTo>
                                <a:lnTo>
                                  <a:pt x="1736115" y="585762"/>
                                </a:lnTo>
                                <a:lnTo>
                                  <a:pt x="1735035" y="587425"/>
                                </a:lnTo>
                                <a:lnTo>
                                  <a:pt x="1734527" y="589343"/>
                                </a:lnTo>
                                <a:lnTo>
                                  <a:pt x="1734642" y="591337"/>
                                </a:lnTo>
                                <a:lnTo>
                                  <a:pt x="1748180" y="654646"/>
                                </a:lnTo>
                                <a:lnTo>
                                  <a:pt x="1748269" y="655040"/>
                                </a:lnTo>
                                <a:lnTo>
                                  <a:pt x="1750809" y="666953"/>
                                </a:lnTo>
                                <a:lnTo>
                                  <a:pt x="1748180" y="654646"/>
                                </a:lnTo>
                                <a:lnTo>
                                  <a:pt x="1493088" y="374599"/>
                                </a:lnTo>
                                <a:lnTo>
                                  <a:pt x="1483690" y="383159"/>
                                </a:lnTo>
                                <a:lnTo>
                                  <a:pt x="1738782" y="663181"/>
                                </a:lnTo>
                                <a:lnTo>
                                  <a:pt x="1677022" y="643813"/>
                                </a:lnTo>
                                <a:lnTo>
                                  <a:pt x="1675066" y="643521"/>
                                </a:lnTo>
                                <a:lnTo>
                                  <a:pt x="1673313" y="643813"/>
                                </a:lnTo>
                                <a:lnTo>
                                  <a:pt x="1673161" y="643813"/>
                                </a:lnTo>
                                <a:lnTo>
                                  <a:pt x="1671345" y="644766"/>
                                </a:lnTo>
                                <a:lnTo>
                                  <a:pt x="1669948" y="646188"/>
                                </a:lnTo>
                                <a:lnTo>
                                  <a:pt x="1669072" y="647966"/>
                                </a:lnTo>
                                <a:lnTo>
                                  <a:pt x="1668780" y="649935"/>
                                </a:lnTo>
                                <a:lnTo>
                                  <a:pt x="1669110" y="651891"/>
                                </a:lnTo>
                                <a:lnTo>
                                  <a:pt x="1670024" y="653656"/>
                                </a:lnTo>
                                <a:lnTo>
                                  <a:pt x="1671447" y="655040"/>
                                </a:lnTo>
                                <a:lnTo>
                                  <a:pt x="1673225" y="655929"/>
                                </a:lnTo>
                                <a:lnTo>
                                  <a:pt x="1767789" y="685584"/>
                                </a:lnTo>
                                <a:close/>
                              </a:path>
                            </a:pathLst>
                          </a:custGeom>
                          <a:solidFill>
                            <a:srgbClr val="FFFF00"/>
                          </a:solidFill>
                        </wps:spPr>
                        <wps:bodyPr wrap="square" lIns="0" tIns="0" rIns="0" bIns="0" rtlCol="0">
                          <a:noAutofit/>
                        </wps:bodyPr>
                      </wps:wsp>
                      <wps:wsp>
                        <wps:cNvPr id="73" name="Graphic 73"/>
                        <wps:cNvSpPr/>
                        <wps:spPr>
                          <a:xfrm>
                            <a:off x="6095" y="7620"/>
                            <a:ext cx="184785" cy="222885"/>
                          </a:xfrm>
                          <a:custGeom>
                            <a:avLst/>
                            <a:gdLst/>
                            <a:ahLst/>
                            <a:cxnLst/>
                            <a:rect l="l" t="t" r="r" b="b"/>
                            <a:pathLst>
                              <a:path w="184785" h="222885">
                                <a:moveTo>
                                  <a:pt x="184403" y="222503"/>
                                </a:moveTo>
                                <a:lnTo>
                                  <a:pt x="0" y="222503"/>
                                </a:lnTo>
                                <a:lnTo>
                                  <a:pt x="0" y="0"/>
                                </a:lnTo>
                                <a:lnTo>
                                  <a:pt x="184403" y="0"/>
                                </a:lnTo>
                                <a:lnTo>
                                  <a:pt x="184403" y="222503"/>
                                </a:lnTo>
                                <a:close/>
                              </a:path>
                            </a:pathLst>
                          </a:custGeom>
                          <a:solidFill>
                            <a:srgbClr val="FFFFFF"/>
                          </a:solidFill>
                        </wps:spPr>
                        <wps:bodyPr wrap="square" lIns="0" tIns="0" rIns="0" bIns="0" rtlCol="0">
                          <a:noAutofit/>
                        </wps:bodyPr>
                      </wps:wsp>
                      <wps:wsp>
                        <wps:cNvPr id="74" name="Textbox 74"/>
                        <wps:cNvSpPr txBox="1"/>
                        <wps:spPr>
                          <a:xfrm>
                            <a:off x="100584" y="63289"/>
                            <a:ext cx="76200" cy="140335"/>
                          </a:xfrm>
                          <a:prstGeom prst="rect">
                            <a:avLst/>
                          </a:prstGeom>
                        </wps:spPr>
                        <wps:txbx>
                          <w:txbxContent>
                            <w:p w14:paraId="5E60E94A">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75" name="Textbox 75"/>
                        <wps:cNvSpPr txBox="1"/>
                        <wps:spPr>
                          <a:xfrm>
                            <a:off x="830567" y="531083"/>
                            <a:ext cx="598170" cy="147320"/>
                          </a:xfrm>
                          <a:prstGeom prst="rect">
                            <a:avLst/>
                          </a:prstGeom>
                        </wps:spPr>
                        <wps:txbx>
                          <w:txbxContent>
                            <w:p w14:paraId="1D728044">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76" name="Textbox 76"/>
                        <wps:cNvSpPr txBox="1"/>
                        <wps:spPr>
                          <a:xfrm>
                            <a:off x="146304" y="976091"/>
                            <a:ext cx="391160" cy="147320"/>
                          </a:xfrm>
                          <a:prstGeom prst="rect">
                            <a:avLst/>
                          </a:prstGeom>
                        </wps:spPr>
                        <wps:txbx>
                          <w:txbxContent>
                            <w:p w14:paraId="53BE22D7">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77" name="Textbox 77"/>
                        <wps:cNvSpPr txBox="1"/>
                        <wps:spPr>
                          <a:xfrm>
                            <a:off x="1542288" y="880066"/>
                            <a:ext cx="398780" cy="147320"/>
                          </a:xfrm>
                          <a:prstGeom prst="rect">
                            <a:avLst/>
                          </a:prstGeom>
                        </wps:spPr>
                        <wps:txbx>
                          <w:txbxContent>
                            <w:p w14:paraId="1C3F43BC">
                              <w:pPr>
                                <w:spacing w:before="1" w:line="230" w:lineRule="exact"/>
                                <w:ind w:left="0" w:right="0" w:firstLine="0"/>
                                <w:jc w:val="left"/>
                                <w:rPr>
                                  <w:rFonts w:ascii="Trebuchet MS"/>
                                  <w:sz w:val="20"/>
                                </w:rPr>
                              </w:pPr>
                              <w:r>
                                <w:rPr>
                                  <w:rFonts w:ascii="Trebuchet MS"/>
                                  <w:color w:val="FFFF00"/>
                                  <w:spacing w:val="-2"/>
                                  <w:sz w:val="20"/>
                                </w:rPr>
                                <w:t>Garnet</w:t>
                              </w:r>
                            </w:p>
                          </w:txbxContent>
                        </wps:txbx>
                        <wps:bodyPr wrap="square" lIns="0" tIns="0" rIns="0" bIns="0" rtlCol="0">
                          <a:noAutofit/>
                        </wps:bodyPr>
                      </wps:wsp>
                      <wps:wsp>
                        <wps:cNvPr id="78" name="Textbox 78"/>
                        <wps:cNvSpPr txBox="1"/>
                        <wps:spPr>
                          <a:xfrm>
                            <a:off x="2378964" y="10667"/>
                            <a:ext cx="452755" cy="224154"/>
                          </a:xfrm>
                          <a:prstGeom prst="rect">
                            <a:avLst/>
                          </a:prstGeom>
                          <a:solidFill>
                            <a:srgbClr val="FFFFFF"/>
                          </a:solidFill>
                        </wps:spPr>
                        <wps:txbx>
                          <w:txbxContent>
                            <w:p w14:paraId="4FD790CB">
                              <w:pPr>
                                <w:spacing w:before="76"/>
                                <w:ind w:left="148"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299.15pt;margin-top:128.1pt;height:145.45pt;width:224.65pt;mso-position-horizontal-relative:page;z-index:251662336;mso-width-relative:page;mso-height-relative:page;" coordsize="2853055,1847214" o:gfxdata="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">
                <o:lock v:ext="edit" aspectratio="f"/>
                <v:shape id="Image 71" o:spid="_x0000_s1026" o:spt="75" type="#_x0000_t75" style="position:absolute;left:0;top:0;height:1847088;width:2852927;" filled="f" o:preferrelative="t" stroked="f" coordsize="21600,21600" o:gfxdata="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LKwkb4A&#10;AADbAAAADwAAAAAAAAABACAAAAAiAAAAZHJzL2Rvd25yZXYueG1sUEsBAhQAFAAAAAgAh07iQDMv&#10;BZ47AAAAOQAAABAAAAAAAAAAAQAgAAAADQEAAGRycy9zaGFwZXhtbC54bWxQSwUGAAAAAAYABgBb&#10;AQAAtwMAAAAA&#10;">
                  <v:fill on="f" focussize="0,0"/>
                  <v:stroke on="f"/>
                  <v:imagedata r:id="rId28" o:title=""/>
                  <o:lock v:ext="edit" aspectratio="f"/>
                </v:shape>
                <v:shape id="Graphic 72" o:spid="_x0000_s1026" o:spt="100" style="position:absolute;left:288213;top:656805;height:809625;width:1767839;" fillcolor="#FFFF00" filled="t" stroked="f" coordsize="1767839,809625" o:gfxdata="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aWBEugAAANsA&#10;AAAPAAAAAAAAAAEAIAAAACIAAABkcnMvZG93bnJldi54bWxQSwECFAAUAAAACACHTuJAMy8FnjsA&#10;AAA5AAAAEAAAAAAAAAABACAAAAAJAQAAZHJzL3NoYXBleG1sLnhtbFBLBQYAAAAABgAGAFsBAACz&#10;AwAAAAA=&#10;" path="m278079,809409l277279,803300,265379,711123,265264,710768,264820,709218,263702,707580,262128,706361,260070,705637,258267,705637,252780,712749,261073,776947,10058,451205,0,458952,251015,784707,191058,760323,189128,759866,187147,760031,185318,760806,183807,762114,182778,763803,182333,765746,182499,767727,183273,769556,184569,771055,186270,772083,278079,809409xem1092936,646861l1086243,640867,1084300,641286,1082586,642289,1081265,643763,1080465,645579,1063904,708177,868400,0,856157,3378,1051648,711542,1005344,666318,1003719,665175,1001826,664578,999896,664578,998131,665175,996505,666318,995210,668058,994625,669950,994651,671931,995286,673823,996467,675411,1067384,744639,1070140,734187,1092733,648830,1092936,646861xem1767789,685584l1766709,680542,1747050,588670,1746338,586816,1745094,585279,1743417,584200,1741500,583692,1739773,583692,1737664,584504,1736115,585762,1735035,587425,1734527,589343,1734642,591337,1748180,654646,1748269,655040,1750809,666953,1748180,654646,1493088,374599,1483690,383159,1738782,663181,1677022,643813,1675066,643521,1673313,643813,1673161,643813,1671345,644766,1669948,646188,1669072,647966,1668780,649935,1669110,651891,1670024,653656,1671447,655040,1673225,655929,1767789,685584xe">
                  <v:fill on="t" focussize="0,0"/>
                  <v:stroke on="f"/>
                  <v:imagedata o:title=""/>
                  <o:lock v:ext="edit" aspectratio="f"/>
                  <v:textbox inset="0mm,0mm,0mm,0mm"/>
                </v:shape>
                <v:shape id="Graphic 73" o:spid="_x0000_s1026" o:spt="100" style="position:absolute;left:6095;top:7620;height:222885;width:184785;" fillcolor="#FFFFFF" filled="t" stroked="f" coordsize="184785,222885" o:gfxdata="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9/D9vQAA&#10;ANsAAAAPAAAAAAAAAAEAIAAAACIAAABkcnMvZG93bnJldi54bWxQSwECFAAUAAAACACHTuJAMy8F&#10;njsAAAA5AAAAEAAAAAAAAAABACAAAAAMAQAAZHJzL3NoYXBleG1sLnhtbFBLBQYAAAAABgAGAFsB&#10;AAC2AwAAAAA=&#10;" path="m184403,222503l0,222503,0,0,184403,0,184403,222503xe">
                  <v:fill on="t" focussize="0,0"/>
                  <v:stroke on="f"/>
                  <v:imagedata o:title=""/>
                  <o:lock v:ext="edit" aspectratio="f"/>
                  <v:textbox inset="0mm,0mm,0mm,0mm"/>
                </v:shape>
                <v:shape id="Textbox 74" o:spid="_x0000_s1026" o:spt="202" type="#_x0000_t202" style="position:absolute;left:100584;top:63289;height:140335;width:76200;" filled="f" stroked="f" coordsize="21600,21600" o:gfxdata="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4S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E60E94A">
                        <w:pPr>
                          <w:spacing w:before="0" w:line="220" w:lineRule="exact"/>
                          <w:ind w:left="0" w:right="0" w:firstLine="0"/>
                          <w:jc w:val="left"/>
                          <w:rPr>
                            <w:sz w:val="20"/>
                          </w:rPr>
                        </w:pPr>
                        <w:r>
                          <w:rPr>
                            <w:spacing w:val="-10"/>
                            <w:sz w:val="20"/>
                          </w:rPr>
                          <w:t>b</w:t>
                        </w:r>
                      </w:p>
                    </w:txbxContent>
                  </v:textbox>
                </v:shape>
                <v:shape id="Textbox 75" o:spid="_x0000_s1026" o:spt="202" type="#_x0000_t202" style="position:absolute;left:830567;top:531083;height:147320;width:598170;" filled="f" stroked="f" coordsize="21600,21600" o:gfxdata="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6K3g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D728044">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76" o:spid="_x0000_s1026" o:spt="202" type="#_x0000_t202" style="position:absolute;left:146304;top:976091;height:147320;width:391160;" filled="f" stroked="f" coordsize="21600,21600" o:gfxdata="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Ap9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3BE22D7">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77" o:spid="_x0000_s1026" o:spt="202" type="#_x0000_t202" style="position:absolute;left:1542288;top:880066;height:147320;width:398780;" filled="f" stroked="f" coordsize="21600,21600" o:gfxdata="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8jGy/&#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C3F43BC">
                        <w:pPr>
                          <w:spacing w:before="1" w:line="230" w:lineRule="exact"/>
                          <w:ind w:left="0" w:right="0" w:firstLine="0"/>
                          <w:jc w:val="left"/>
                          <w:rPr>
                            <w:rFonts w:ascii="Trebuchet MS"/>
                            <w:sz w:val="20"/>
                          </w:rPr>
                        </w:pPr>
                        <w:r>
                          <w:rPr>
                            <w:rFonts w:ascii="Trebuchet MS"/>
                            <w:color w:val="FFFF00"/>
                            <w:spacing w:val="-2"/>
                            <w:sz w:val="20"/>
                          </w:rPr>
                          <w:t>Garnet</w:t>
                        </w:r>
                      </w:p>
                    </w:txbxContent>
                  </v:textbox>
                </v:shape>
                <v:shape id="Textbox 78" o:spid="_x0000_s1026" o:spt="202" type="#_x0000_t202" style="position:absolute;left:2378964;top:10667;height:224154;width:452755;" fillcolor="#FFFFFF" filled="t" stroked="f" coordsize="21600,21600" o:gfxdata="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luG73twAAANsAAAAP&#10;AAAAAAAAAAEAIAAAACIAAABkcnMvZG93bnJldi54bWxQSwECFAAUAAAACACHTuJAMy8FnjsAAAA5&#10;AAAAEAAAAAAAAAABACAAAAAGAQAAZHJzL3NoYXBleG1sLnhtbFBLBQYAAAAABgAGAFsBAACwAwAA&#10;AAA=&#10;">
                  <v:fill on="t" focussize="0,0"/>
                  <v:stroke on="f"/>
                  <v:imagedata o:title=""/>
                  <o:lock v:ext="edit" aspectratio="f"/>
                  <v:textbox inset="0mm,0mm,0mm,0mm">
                    <w:txbxContent>
                      <w:p w14:paraId="4FD790CB">
                        <w:pPr>
                          <w:spacing w:before="76"/>
                          <w:ind w:left="148" w:right="0" w:firstLine="0"/>
                          <w:jc w:val="left"/>
                          <w:rPr>
                            <w:color w:val="000000"/>
                            <w:sz w:val="20"/>
                          </w:rPr>
                        </w:pPr>
                        <w:r>
                          <w:rPr>
                            <w:color w:val="000000"/>
                            <w:spacing w:val="-5"/>
                            <w:sz w:val="20"/>
                          </w:rPr>
                          <w:t>XPL</w:t>
                        </w:r>
                      </w:p>
                    </w:txbxContent>
                  </v:textbox>
                </v:shape>
              </v:group>
            </w:pict>
          </mc:Fallback>
        </mc:AlternateContent>
      </w:r>
      <w:r>
        <w:t>Quartz is anhedral to subhedral in shape. Although we observe grain orientation representing</w:t>
      </w:r>
      <w:r>
        <w:rPr>
          <w:spacing w:val="-15"/>
        </w:rPr>
        <w:t xml:space="preserve"> </w:t>
      </w:r>
      <w:r>
        <w:t>the regional metamorphic regime, but muscovites are minorly developed in the thin section indicating limited hydrothermal activity in this section. Since the graphite development is generally associated with the muscovites in this area, graphite is also not much observed even under reflected light. The development of garnets and schistosity planes indicate middle to upper greenschist facies metamorphism.</w:t>
      </w:r>
    </w:p>
    <w:p w14:paraId="76B945CB">
      <w:pPr>
        <w:pStyle w:val="12"/>
      </w:pPr>
    </w:p>
    <w:p w14:paraId="1E2648B7">
      <w:pPr>
        <w:pStyle w:val="12"/>
      </w:pPr>
    </w:p>
    <w:p w14:paraId="7C3F3B3E">
      <w:pPr>
        <w:pStyle w:val="12"/>
      </w:pPr>
    </w:p>
    <w:p w14:paraId="44BF61FF">
      <w:pPr>
        <w:pStyle w:val="12"/>
      </w:pPr>
    </w:p>
    <w:p w14:paraId="7F6FDD2B">
      <w:pPr>
        <w:pStyle w:val="12"/>
      </w:pPr>
    </w:p>
    <w:p w14:paraId="354AA657">
      <w:pPr>
        <w:pStyle w:val="12"/>
      </w:pPr>
    </w:p>
    <w:p w14:paraId="3A250609">
      <w:pPr>
        <w:pStyle w:val="12"/>
      </w:pPr>
    </w:p>
    <w:p w14:paraId="102278A6">
      <w:pPr>
        <w:pStyle w:val="12"/>
      </w:pPr>
    </w:p>
    <w:p w14:paraId="70EFA4E7">
      <w:pPr>
        <w:pStyle w:val="12"/>
      </w:pPr>
    </w:p>
    <w:p w14:paraId="13FCA37C">
      <w:pPr>
        <w:pStyle w:val="12"/>
      </w:pPr>
    </w:p>
    <w:p w14:paraId="71421996">
      <w:pPr>
        <w:pStyle w:val="12"/>
      </w:pPr>
    </w:p>
    <w:p w14:paraId="4CDF6ADB">
      <w:pPr>
        <w:pStyle w:val="12"/>
        <w:spacing w:before="1"/>
      </w:pPr>
    </w:p>
    <w:p w14:paraId="7C87466D">
      <w:pPr>
        <w:pStyle w:val="12"/>
        <w:ind w:left="5553" w:right="1303"/>
        <w:jc w:val="both"/>
      </w:pPr>
      <w:r>
        <mc:AlternateContent>
          <mc:Choice Requires="wpg">
            <w:drawing>
              <wp:anchor distT="0" distB="0" distL="0" distR="0" simplePos="0" relativeHeight="251662336" behindDoc="0" locked="0" layoutInCell="1" allowOverlap="1">
                <wp:simplePos x="0" y="0"/>
                <wp:positionH relativeFrom="page">
                  <wp:posOffset>967105</wp:posOffset>
                </wp:positionH>
                <wp:positionV relativeFrom="paragraph">
                  <wp:posOffset>-2130425</wp:posOffset>
                </wp:positionV>
                <wp:extent cx="2758440" cy="3453765"/>
                <wp:effectExtent l="0" t="0" r="0" b="0"/>
                <wp:wrapNone/>
                <wp:docPr id="79" name="Group 79"/>
                <wp:cNvGraphicFramePr/>
                <a:graphic xmlns:a="http://schemas.openxmlformats.org/drawingml/2006/main">
                  <a:graphicData uri="http://schemas.microsoft.com/office/word/2010/wordprocessingGroup">
                    <wpg:wgp>
                      <wpg:cNvGrpSpPr/>
                      <wpg:grpSpPr>
                        <a:xfrm>
                          <a:off x="0" y="0"/>
                          <a:ext cx="2758440" cy="3453765"/>
                          <a:chOff x="0" y="0"/>
                          <a:chExt cx="2758440" cy="3453765"/>
                        </a:xfrm>
                      </wpg:grpSpPr>
                      <pic:pic xmlns:pic="http://schemas.openxmlformats.org/drawingml/2006/picture">
                        <pic:nvPicPr>
                          <pic:cNvPr id="80" name="Image 80"/>
                          <pic:cNvPicPr/>
                        </pic:nvPicPr>
                        <pic:blipFill>
                          <a:blip r:embed="rId29" cstate="print"/>
                          <a:stretch>
                            <a:fillRect/>
                          </a:stretch>
                        </pic:blipFill>
                        <pic:spPr>
                          <a:xfrm>
                            <a:off x="3047" y="0"/>
                            <a:ext cx="2755391" cy="1837944"/>
                          </a:xfrm>
                          <a:prstGeom prst="rect">
                            <a:avLst/>
                          </a:prstGeom>
                        </pic:spPr>
                      </pic:pic>
                      <pic:pic xmlns:pic="http://schemas.openxmlformats.org/drawingml/2006/picture">
                        <pic:nvPicPr>
                          <pic:cNvPr id="81" name="Image 81"/>
                          <pic:cNvPicPr/>
                        </pic:nvPicPr>
                        <pic:blipFill>
                          <a:blip r:embed="rId30" cstate="print"/>
                          <a:stretch>
                            <a:fillRect/>
                          </a:stretch>
                        </pic:blipFill>
                        <pic:spPr>
                          <a:xfrm>
                            <a:off x="0" y="1880616"/>
                            <a:ext cx="2743200" cy="1572768"/>
                          </a:xfrm>
                          <a:prstGeom prst="rect">
                            <a:avLst/>
                          </a:prstGeom>
                        </pic:spPr>
                      </pic:pic>
                      <wps:wsp>
                        <wps:cNvPr id="82" name="Graphic 82"/>
                        <wps:cNvSpPr/>
                        <wps:spPr>
                          <a:xfrm>
                            <a:off x="739825" y="472655"/>
                            <a:ext cx="1737995" cy="798195"/>
                          </a:xfrm>
                          <a:custGeom>
                            <a:avLst/>
                            <a:gdLst/>
                            <a:ahLst/>
                            <a:cxnLst/>
                            <a:rect l="l" t="t" r="r" b="b"/>
                            <a:pathLst>
                              <a:path w="1737995" h="798195">
                                <a:moveTo>
                                  <a:pt x="278079" y="797979"/>
                                </a:moveTo>
                                <a:lnTo>
                                  <a:pt x="277279" y="791870"/>
                                </a:lnTo>
                                <a:lnTo>
                                  <a:pt x="265379" y="699693"/>
                                </a:lnTo>
                                <a:lnTo>
                                  <a:pt x="265264" y="699338"/>
                                </a:lnTo>
                                <a:lnTo>
                                  <a:pt x="264820" y="697788"/>
                                </a:lnTo>
                                <a:lnTo>
                                  <a:pt x="263702" y="696150"/>
                                </a:lnTo>
                                <a:lnTo>
                                  <a:pt x="262128" y="694931"/>
                                </a:lnTo>
                                <a:lnTo>
                                  <a:pt x="260070" y="694207"/>
                                </a:lnTo>
                                <a:lnTo>
                                  <a:pt x="258267" y="694207"/>
                                </a:lnTo>
                                <a:lnTo>
                                  <a:pt x="252780" y="701319"/>
                                </a:lnTo>
                                <a:lnTo>
                                  <a:pt x="261073" y="765517"/>
                                </a:lnTo>
                                <a:lnTo>
                                  <a:pt x="10058" y="439775"/>
                                </a:lnTo>
                                <a:lnTo>
                                  <a:pt x="0" y="447522"/>
                                </a:lnTo>
                                <a:lnTo>
                                  <a:pt x="251015" y="773277"/>
                                </a:lnTo>
                                <a:lnTo>
                                  <a:pt x="191058" y="748893"/>
                                </a:lnTo>
                                <a:lnTo>
                                  <a:pt x="189128" y="748436"/>
                                </a:lnTo>
                                <a:lnTo>
                                  <a:pt x="187147" y="748601"/>
                                </a:lnTo>
                                <a:lnTo>
                                  <a:pt x="185318" y="749376"/>
                                </a:lnTo>
                                <a:lnTo>
                                  <a:pt x="183807" y="750684"/>
                                </a:lnTo>
                                <a:lnTo>
                                  <a:pt x="182778" y="752373"/>
                                </a:lnTo>
                                <a:lnTo>
                                  <a:pt x="182333" y="754316"/>
                                </a:lnTo>
                                <a:lnTo>
                                  <a:pt x="182499" y="756297"/>
                                </a:lnTo>
                                <a:lnTo>
                                  <a:pt x="183273" y="758126"/>
                                </a:lnTo>
                                <a:lnTo>
                                  <a:pt x="184569" y="759625"/>
                                </a:lnTo>
                                <a:lnTo>
                                  <a:pt x="186270" y="760653"/>
                                </a:lnTo>
                                <a:lnTo>
                                  <a:pt x="278079" y="797979"/>
                                </a:lnTo>
                                <a:close/>
                              </a:path>
                              <a:path w="1737995" h="798195">
                                <a:moveTo>
                                  <a:pt x="814171" y="646861"/>
                                </a:moveTo>
                                <a:lnTo>
                                  <a:pt x="807478" y="640867"/>
                                </a:lnTo>
                                <a:lnTo>
                                  <a:pt x="805535" y="641286"/>
                                </a:lnTo>
                                <a:lnTo>
                                  <a:pt x="803821" y="642289"/>
                                </a:lnTo>
                                <a:lnTo>
                                  <a:pt x="802500" y="643763"/>
                                </a:lnTo>
                                <a:lnTo>
                                  <a:pt x="801700" y="645579"/>
                                </a:lnTo>
                                <a:lnTo>
                                  <a:pt x="785139" y="708177"/>
                                </a:lnTo>
                                <a:lnTo>
                                  <a:pt x="589635" y="0"/>
                                </a:lnTo>
                                <a:lnTo>
                                  <a:pt x="577392" y="3378"/>
                                </a:lnTo>
                                <a:lnTo>
                                  <a:pt x="772883" y="711542"/>
                                </a:lnTo>
                                <a:lnTo>
                                  <a:pt x="726579" y="666318"/>
                                </a:lnTo>
                                <a:lnTo>
                                  <a:pt x="724954" y="665175"/>
                                </a:lnTo>
                                <a:lnTo>
                                  <a:pt x="723061" y="664578"/>
                                </a:lnTo>
                                <a:lnTo>
                                  <a:pt x="721131" y="664578"/>
                                </a:lnTo>
                                <a:lnTo>
                                  <a:pt x="719366" y="665175"/>
                                </a:lnTo>
                                <a:lnTo>
                                  <a:pt x="717740" y="666318"/>
                                </a:lnTo>
                                <a:lnTo>
                                  <a:pt x="716445" y="668058"/>
                                </a:lnTo>
                                <a:lnTo>
                                  <a:pt x="715860" y="669950"/>
                                </a:lnTo>
                                <a:lnTo>
                                  <a:pt x="715886" y="671931"/>
                                </a:lnTo>
                                <a:lnTo>
                                  <a:pt x="716521" y="673823"/>
                                </a:lnTo>
                                <a:lnTo>
                                  <a:pt x="717702" y="675411"/>
                                </a:lnTo>
                                <a:lnTo>
                                  <a:pt x="788619" y="744639"/>
                                </a:lnTo>
                                <a:lnTo>
                                  <a:pt x="791375" y="734187"/>
                                </a:lnTo>
                                <a:lnTo>
                                  <a:pt x="813968" y="648830"/>
                                </a:lnTo>
                                <a:lnTo>
                                  <a:pt x="814171" y="646861"/>
                                </a:lnTo>
                                <a:close/>
                              </a:path>
                              <a:path w="1737995" h="798195">
                                <a:moveTo>
                                  <a:pt x="1737944" y="620179"/>
                                </a:moveTo>
                                <a:lnTo>
                                  <a:pt x="1736864" y="615137"/>
                                </a:lnTo>
                                <a:lnTo>
                                  <a:pt x="1717205" y="523265"/>
                                </a:lnTo>
                                <a:lnTo>
                                  <a:pt x="1716493" y="521411"/>
                                </a:lnTo>
                                <a:lnTo>
                                  <a:pt x="1715249" y="519874"/>
                                </a:lnTo>
                                <a:lnTo>
                                  <a:pt x="1713572" y="518795"/>
                                </a:lnTo>
                                <a:lnTo>
                                  <a:pt x="1711655" y="518287"/>
                                </a:lnTo>
                                <a:lnTo>
                                  <a:pt x="1709928" y="518287"/>
                                </a:lnTo>
                                <a:lnTo>
                                  <a:pt x="1707819" y="519099"/>
                                </a:lnTo>
                                <a:lnTo>
                                  <a:pt x="1706270" y="520357"/>
                                </a:lnTo>
                                <a:lnTo>
                                  <a:pt x="1705190" y="522020"/>
                                </a:lnTo>
                                <a:lnTo>
                                  <a:pt x="1704682" y="523938"/>
                                </a:lnTo>
                                <a:lnTo>
                                  <a:pt x="1704797" y="525932"/>
                                </a:lnTo>
                                <a:lnTo>
                                  <a:pt x="1718335" y="589241"/>
                                </a:lnTo>
                                <a:lnTo>
                                  <a:pt x="1718424" y="589635"/>
                                </a:lnTo>
                                <a:lnTo>
                                  <a:pt x="1720964" y="601548"/>
                                </a:lnTo>
                                <a:lnTo>
                                  <a:pt x="1718335" y="589241"/>
                                </a:lnTo>
                                <a:lnTo>
                                  <a:pt x="1463243" y="309194"/>
                                </a:lnTo>
                                <a:lnTo>
                                  <a:pt x="1453845" y="317754"/>
                                </a:lnTo>
                                <a:lnTo>
                                  <a:pt x="1708937" y="597776"/>
                                </a:lnTo>
                                <a:lnTo>
                                  <a:pt x="1647177" y="578408"/>
                                </a:lnTo>
                                <a:lnTo>
                                  <a:pt x="1645221" y="578116"/>
                                </a:lnTo>
                                <a:lnTo>
                                  <a:pt x="1643468" y="578408"/>
                                </a:lnTo>
                                <a:lnTo>
                                  <a:pt x="1643316" y="578408"/>
                                </a:lnTo>
                                <a:lnTo>
                                  <a:pt x="1641500" y="579361"/>
                                </a:lnTo>
                                <a:lnTo>
                                  <a:pt x="1640103" y="580783"/>
                                </a:lnTo>
                                <a:lnTo>
                                  <a:pt x="1639227" y="582561"/>
                                </a:lnTo>
                                <a:lnTo>
                                  <a:pt x="1638935" y="584530"/>
                                </a:lnTo>
                                <a:lnTo>
                                  <a:pt x="1639265" y="586486"/>
                                </a:lnTo>
                                <a:lnTo>
                                  <a:pt x="1640179" y="588251"/>
                                </a:lnTo>
                                <a:lnTo>
                                  <a:pt x="1641602" y="589635"/>
                                </a:lnTo>
                                <a:lnTo>
                                  <a:pt x="1643380" y="590524"/>
                                </a:lnTo>
                                <a:lnTo>
                                  <a:pt x="1737944" y="620179"/>
                                </a:lnTo>
                                <a:close/>
                              </a:path>
                            </a:pathLst>
                          </a:custGeom>
                          <a:solidFill>
                            <a:srgbClr val="FFFF00"/>
                          </a:solidFill>
                        </wps:spPr>
                        <wps:bodyPr wrap="square" lIns="0" tIns="0" rIns="0" bIns="0" rtlCol="0">
                          <a:noAutofit/>
                        </wps:bodyPr>
                      </wps:wsp>
                      <wps:wsp>
                        <wps:cNvPr id="83" name="Graphic 83"/>
                        <wps:cNvSpPr/>
                        <wps:spPr>
                          <a:xfrm>
                            <a:off x="12191" y="15240"/>
                            <a:ext cx="186055" cy="222885"/>
                          </a:xfrm>
                          <a:custGeom>
                            <a:avLst/>
                            <a:gdLst/>
                            <a:ahLst/>
                            <a:cxnLst/>
                            <a:rect l="l" t="t" r="r" b="b"/>
                            <a:pathLst>
                              <a:path w="186055" h="222885">
                                <a:moveTo>
                                  <a:pt x="185928" y="222503"/>
                                </a:moveTo>
                                <a:lnTo>
                                  <a:pt x="0" y="222503"/>
                                </a:lnTo>
                                <a:lnTo>
                                  <a:pt x="0" y="0"/>
                                </a:lnTo>
                                <a:lnTo>
                                  <a:pt x="185928" y="0"/>
                                </a:lnTo>
                                <a:lnTo>
                                  <a:pt x="185928" y="222503"/>
                                </a:lnTo>
                                <a:close/>
                              </a:path>
                            </a:pathLst>
                          </a:custGeom>
                          <a:solidFill>
                            <a:srgbClr val="FFFFFF"/>
                          </a:solidFill>
                        </wps:spPr>
                        <wps:bodyPr wrap="square" lIns="0" tIns="0" rIns="0" bIns="0" rtlCol="0">
                          <a:noAutofit/>
                        </wps:bodyPr>
                      </wps:wsp>
                      <wps:wsp>
                        <wps:cNvPr id="84" name="Graphic 84"/>
                        <wps:cNvSpPr/>
                        <wps:spPr>
                          <a:xfrm>
                            <a:off x="1331188" y="482180"/>
                            <a:ext cx="236854" cy="744855"/>
                          </a:xfrm>
                          <a:custGeom>
                            <a:avLst/>
                            <a:gdLst/>
                            <a:ahLst/>
                            <a:cxnLst/>
                            <a:rect l="l" t="t" r="r" b="b"/>
                            <a:pathLst>
                              <a:path w="236854" h="744855">
                                <a:moveTo>
                                  <a:pt x="204523" y="720351"/>
                                </a:moveTo>
                                <a:lnTo>
                                  <a:pt x="195500" y="711541"/>
                                </a:lnTo>
                                <a:lnTo>
                                  <a:pt x="0" y="3378"/>
                                </a:lnTo>
                                <a:lnTo>
                                  <a:pt x="12242" y="0"/>
                                </a:lnTo>
                                <a:lnTo>
                                  <a:pt x="207747" y="708165"/>
                                </a:lnTo>
                                <a:lnTo>
                                  <a:pt x="204523" y="720351"/>
                                </a:lnTo>
                                <a:close/>
                              </a:path>
                              <a:path w="236854" h="744855">
                                <a:moveTo>
                                  <a:pt x="213991" y="734187"/>
                                </a:moveTo>
                                <a:lnTo>
                                  <a:pt x="201752" y="734187"/>
                                </a:lnTo>
                                <a:lnTo>
                                  <a:pt x="213994" y="730796"/>
                                </a:lnTo>
                                <a:lnTo>
                                  <a:pt x="207747" y="708165"/>
                                </a:lnTo>
                                <a:lnTo>
                                  <a:pt x="224307" y="645579"/>
                                </a:lnTo>
                                <a:lnTo>
                                  <a:pt x="230085" y="640867"/>
                                </a:lnTo>
                                <a:lnTo>
                                  <a:pt x="232067" y="641070"/>
                                </a:lnTo>
                                <a:lnTo>
                                  <a:pt x="233883" y="641870"/>
                                </a:lnTo>
                                <a:lnTo>
                                  <a:pt x="235369" y="643204"/>
                                </a:lnTo>
                                <a:lnTo>
                                  <a:pt x="236359" y="644918"/>
                                </a:lnTo>
                                <a:lnTo>
                                  <a:pt x="236778" y="646861"/>
                                </a:lnTo>
                                <a:lnTo>
                                  <a:pt x="236575" y="648830"/>
                                </a:lnTo>
                                <a:lnTo>
                                  <a:pt x="213991" y="734187"/>
                                </a:lnTo>
                                <a:close/>
                              </a:path>
                              <a:path w="236854" h="744855">
                                <a:moveTo>
                                  <a:pt x="211226" y="744639"/>
                                </a:moveTo>
                                <a:lnTo>
                                  <a:pt x="140309" y="675411"/>
                                </a:lnTo>
                                <a:lnTo>
                                  <a:pt x="139128" y="673823"/>
                                </a:lnTo>
                                <a:lnTo>
                                  <a:pt x="138493" y="671931"/>
                                </a:lnTo>
                                <a:lnTo>
                                  <a:pt x="138468" y="669950"/>
                                </a:lnTo>
                                <a:lnTo>
                                  <a:pt x="139052" y="668058"/>
                                </a:lnTo>
                                <a:lnTo>
                                  <a:pt x="140359" y="666318"/>
                                </a:lnTo>
                                <a:lnTo>
                                  <a:pt x="141983" y="665175"/>
                                </a:lnTo>
                                <a:lnTo>
                                  <a:pt x="143750" y="664578"/>
                                </a:lnTo>
                                <a:lnTo>
                                  <a:pt x="145669" y="664578"/>
                                </a:lnTo>
                                <a:lnTo>
                                  <a:pt x="147561" y="665175"/>
                                </a:lnTo>
                                <a:lnTo>
                                  <a:pt x="149186" y="666318"/>
                                </a:lnTo>
                                <a:lnTo>
                                  <a:pt x="195500" y="711541"/>
                                </a:lnTo>
                                <a:lnTo>
                                  <a:pt x="201752" y="734187"/>
                                </a:lnTo>
                                <a:lnTo>
                                  <a:pt x="213991" y="734187"/>
                                </a:lnTo>
                                <a:lnTo>
                                  <a:pt x="211226" y="744639"/>
                                </a:lnTo>
                                <a:close/>
                              </a:path>
                              <a:path w="236854" h="744855">
                                <a:moveTo>
                                  <a:pt x="213994" y="730796"/>
                                </a:moveTo>
                                <a:lnTo>
                                  <a:pt x="202015" y="730796"/>
                                </a:lnTo>
                                <a:lnTo>
                                  <a:pt x="212305" y="727951"/>
                                </a:lnTo>
                                <a:lnTo>
                                  <a:pt x="204523" y="720351"/>
                                </a:lnTo>
                                <a:lnTo>
                                  <a:pt x="207747" y="708165"/>
                                </a:lnTo>
                                <a:lnTo>
                                  <a:pt x="213994" y="730796"/>
                                </a:lnTo>
                                <a:close/>
                              </a:path>
                              <a:path w="236854" h="744855">
                                <a:moveTo>
                                  <a:pt x="201752" y="734187"/>
                                </a:moveTo>
                                <a:lnTo>
                                  <a:pt x="195500" y="711541"/>
                                </a:lnTo>
                                <a:lnTo>
                                  <a:pt x="204523" y="720351"/>
                                </a:lnTo>
                                <a:lnTo>
                                  <a:pt x="201759" y="730796"/>
                                </a:lnTo>
                                <a:lnTo>
                                  <a:pt x="213994" y="730796"/>
                                </a:lnTo>
                                <a:lnTo>
                                  <a:pt x="201752" y="734187"/>
                                </a:lnTo>
                                <a:close/>
                              </a:path>
                              <a:path w="236854" h="744855">
                                <a:moveTo>
                                  <a:pt x="202015" y="730796"/>
                                </a:moveTo>
                                <a:lnTo>
                                  <a:pt x="201759" y="730796"/>
                                </a:lnTo>
                                <a:lnTo>
                                  <a:pt x="204523" y="720351"/>
                                </a:lnTo>
                                <a:lnTo>
                                  <a:pt x="212305" y="727951"/>
                                </a:lnTo>
                                <a:lnTo>
                                  <a:pt x="202015" y="730796"/>
                                </a:lnTo>
                                <a:close/>
                              </a:path>
                            </a:pathLst>
                          </a:custGeom>
                          <a:solidFill>
                            <a:srgbClr val="FFFF00"/>
                          </a:solidFill>
                        </wps:spPr>
                        <wps:bodyPr wrap="square" lIns="0" tIns="0" rIns="0" bIns="0" rtlCol="0">
                          <a:noAutofit/>
                        </wps:bodyPr>
                      </wps:wsp>
                      <wps:wsp>
                        <wps:cNvPr id="85" name="Graphic 85"/>
                        <wps:cNvSpPr/>
                        <wps:spPr>
                          <a:xfrm>
                            <a:off x="25907" y="1903476"/>
                            <a:ext cx="184785" cy="220979"/>
                          </a:xfrm>
                          <a:custGeom>
                            <a:avLst/>
                            <a:gdLst/>
                            <a:ahLst/>
                            <a:cxnLst/>
                            <a:rect l="l" t="t" r="r" b="b"/>
                            <a:pathLst>
                              <a:path w="184785" h="220979">
                                <a:moveTo>
                                  <a:pt x="184403" y="220979"/>
                                </a:moveTo>
                                <a:lnTo>
                                  <a:pt x="0" y="220979"/>
                                </a:lnTo>
                                <a:lnTo>
                                  <a:pt x="0" y="0"/>
                                </a:lnTo>
                                <a:lnTo>
                                  <a:pt x="184403" y="0"/>
                                </a:lnTo>
                                <a:lnTo>
                                  <a:pt x="184403" y="220979"/>
                                </a:lnTo>
                                <a:close/>
                              </a:path>
                            </a:pathLst>
                          </a:custGeom>
                          <a:solidFill>
                            <a:srgbClr val="FFFFFF"/>
                          </a:solidFill>
                        </wps:spPr>
                        <wps:bodyPr wrap="square" lIns="0" tIns="0" rIns="0" bIns="0" rtlCol="0">
                          <a:noAutofit/>
                        </wps:bodyPr>
                      </wps:wsp>
                      <wps:wsp>
                        <wps:cNvPr id="86" name="Graphic 86"/>
                        <wps:cNvSpPr/>
                        <wps:spPr>
                          <a:xfrm>
                            <a:off x="944245" y="2278290"/>
                            <a:ext cx="969644" cy="527050"/>
                          </a:xfrm>
                          <a:custGeom>
                            <a:avLst/>
                            <a:gdLst/>
                            <a:ahLst/>
                            <a:cxnLst/>
                            <a:rect l="l" t="t" r="r" b="b"/>
                            <a:pathLst>
                              <a:path w="969644" h="527050">
                                <a:moveTo>
                                  <a:pt x="404444" y="12852"/>
                                </a:moveTo>
                                <a:lnTo>
                                  <a:pt x="394385" y="5105"/>
                                </a:lnTo>
                                <a:lnTo>
                                  <a:pt x="17018" y="494055"/>
                                </a:lnTo>
                                <a:lnTo>
                                  <a:pt x="25361" y="429869"/>
                                </a:lnTo>
                                <a:lnTo>
                                  <a:pt x="19888" y="422744"/>
                                </a:lnTo>
                                <a:lnTo>
                                  <a:pt x="18072" y="422744"/>
                                </a:lnTo>
                                <a:lnTo>
                                  <a:pt x="0" y="526503"/>
                                </a:lnTo>
                                <a:lnTo>
                                  <a:pt x="15011" y="520407"/>
                                </a:lnTo>
                                <a:lnTo>
                                  <a:pt x="91833" y="489242"/>
                                </a:lnTo>
                                <a:lnTo>
                                  <a:pt x="93535" y="488213"/>
                                </a:lnTo>
                                <a:lnTo>
                                  <a:pt x="94830" y="486714"/>
                                </a:lnTo>
                                <a:lnTo>
                                  <a:pt x="95605" y="484886"/>
                                </a:lnTo>
                                <a:lnTo>
                                  <a:pt x="95783" y="482904"/>
                                </a:lnTo>
                                <a:lnTo>
                                  <a:pt x="95326" y="480974"/>
                                </a:lnTo>
                                <a:lnTo>
                                  <a:pt x="94297" y="479272"/>
                                </a:lnTo>
                                <a:lnTo>
                                  <a:pt x="92798" y="477977"/>
                                </a:lnTo>
                                <a:lnTo>
                                  <a:pt x="90970" y="477202"/>
                                </a:lnTo>
                                <a:lnTo>
                                  <a:pt x="88988" y="477024"/>
                                </a:lnTo>
                                <a:lnTo>
                                  <a:pt x="87058" y="477481"/>
                                </a:lnTo>
                                <a:lnTo>
                                  <a:pt x="27076" y="501815"/>
                                </a:lnTo>
                                <a:lnTo>
                                  <a:pt x="12725" y="520407"/>
                                </a:lnTo>
                                <a:lnTo>
                                  <a:pt x="15074" y="517347"/>
                                </a:lnTo>
                                <a:lnTo>
                                  <a:pt x="27076" y="501815"/>
                                </a:lnTo>
                                <a:lnTo>
                                  <a:pt x="404444" y="12852"/>
                                </a:lnTo>
                                <a:close/>
                              </a:path>
                              <a:path w="969644" h="527050">
                                <a:moveTo>
                                  <a:pt x="969645" y="137883"/>
                                </a:moveTo>
                                <a:lnTo>
                                  <a:pt x="911707" y="57391"/>
                                </a:lnTo>
                                <a:lnTo>
                                  <a:pt x="910285" y="55994"/>
                                </a:lnTo>
                                <a:lnTo>
                                  <a:pt x="908507" y="55105"/>
                                </a:lnTo>
                                <a:lnTo>
                                  <a:pt x="906640" y="54800"/>
                                </a:lnTo>
                                <a:lnTo>
                                  <a:pt x="904671" y="55105"/>
                                </a:lnTo>
                                <a:lnTo>
                                  <a:pt x="902906" y="55994"/>
                                </a:lnTo>
                                <a:lnTo>
                                  <a:pt x="901484" y="57391"/>
                                </a:lnTo>
                                <a:lnTo>
                                  <a:pt x="900582" y="59156"/>
                                </a:lnTo>
                                <a:lnTo>
                                  <a:pt x="900264" y="61125"/>
                                </a:lnTo>
                                <a:lnTo>
                                  <a:pt x="900557" y="63080"/>
                                </a:lnTo>
                                <a:lnTo>
                                  <a:pt x="901458" y="64858"/>
                                </a:lnTo>
                                <a:lnTo>
                                  <a:pt x="939266" y="117411"/>
                                </a:lnTo>
                                <a:lnTo>
                                  <a:pt x="675678" y="0"/>
                                </a:lnTo>
                                <a:lnTo>
                                  <a:pt x="670521" y="11607"/>
                                </a:lnTo>
                                <a:lnTo>
                                  <a:pt x="934085" y="129006"/>
                                </a:lnTo>
                                <a:lnTo>
                                  <a:pt x="869746" y="136042"/>
                                </a:lnTo>
                                <a:lnTo>
                                  <a:pt x="868197" y="136461"/>
                                </a:lnTo>
                                <a:lnTo>
                                  <a:pt x="867981" y="136461"/>
                                </a:lnTo>
                                <a:lnTo>
                                  <a:pt x="866165" y="137655"/>
                                </a:lnTo>
                                <a:lnTo>
                                  <a:pt x="864920" y="139204"/>
                                </a:lnTo>
                                <a:lnTo>
                                  <a:pt x="864222" y="141058"/>
                                </a:lnTo>
                                <a:lnTo>
                                  <a:pt x="864133" y="143052"/>
                                </a:lnTo>
                                <a:lnTo>
                                  <a:pt x="864654" y="144970"/>
                                </a:lnTo>
                                <a:lnTo>
                                  <a:pt x="865733" y="146621"/>
                                </a:lnTo>
                                <a:lnTo>
                                  <a:pt x="867283" y="147866"/>
                                </a:lnTo>
                                <a:lnTo>
                                  <a:pt x="869149" y="148577"/>
                                </a:lnTo>
                                <a:lnTo>
                                  <a:pt x="871931" y="148577"/>
                                </a:lnTo>
                                <a:lnTo>
                                  <a:pt x="963485" y="138557"/>
                                </a:lnTo>
                                <a:lnTo>
                                  <a:pt x="969645" y="137883"/>
                                </a:lnTo>
                                <a:close/>
                              </a:path>
                            </a:pathLst>
                          </a:custGeom>
                          <a:solidFill>
                            <a:srgbClr val="FFFF00"/>
                          </a:solidFill>
                        </wps:spPr>
                        <wps:bodyPr wrap="square" lIns="0" tIns="0" rIns="0" bIns="0" rtlCol="0">
                          <a:noAutofit/>
                        </wps:bodyPr>
                      </wps:wsp>
                      <wps:wsp>
                        <wps:cNvPr id="87" name="Textbox 87"/>
                        <wps:cNvSpPr txBox="1"/>
                        <wps:spPr>
                          <a:xfrm>
                            <a:off x="106679" y="70909"/>
                            <a:ext cx="69215" cy="140335"/>
                          </a:xfrm>
                          <a:prstGeom prst="rect">
                            <a:avLst/>
                          </a:prstGeom>
                        </wps:spPr>
                        <wps:txbx>
                          <w:txbxContent>
                            <w:p w14:paraId="666FDFB7">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88" name="Textbox 88"/>
                        <wps:cNvSpPr txBox="1"/>
                        <wps:spPr>
                          <a:xfrm>
                            <a:off x="1045463" y="322295"/>
                            <a:ext cx="598170" cy="147320"/>
                          </a:xfrm>
                          <a:prstGeom prst="rect">
                            <a:avLst/>
                          </a:prstGeom>
                        </wps:spPr>
                        <wps:txbx>
                          <w:txbxContent>
                            <w:p w14:paraId="6733B0D3">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89" name="Textbox 89"/>
                        <wps:cNvSpPr txBox="1"/>
                        <wps:spPr>
                          <a:xfrm>
                            <a:off x="1911095" y="625571"/>
                            <a:ext cx="398780" cy="147320"/>
                          </a:xfrm>
                          <a:prstGeom prst="rect">
                            <a:avLst/>
                          </a:prstGeom>
                        </wps:spPr>
                        <wps:txbx>
                          <w:txbxContent>
                            <w:p w14:paraId="18475566">
                              <w:pPr>
                                <w:spacing w:before="1" w:line="230" w:lineRule="exact"/>
                                <w:ind w:left="0" w:right="0" w:firstLine="0"/>
                                <w:jc w:val="left"/>
                                <w:rPr>
                                  <w:rFonts w:ascii="Trebuchet MS"/>
                                  <w:sz w:val="20"/>
                                </w:rPr>
                              </w:pPr>
                              <w:r>
                                <w:rPr>
                                  <w:rFonts w:ascii="Trebuchet MS"/>
                                  <w:color w:val="FFFF00"/>
                                  <w:spacing w:val="-2"/>
                                  <w:sz w:val="20"/>
                                </w:rPr>
                                <w:t>Garnet</w:t>
                              </w:r>
                            </w:p>
                          </w:txbxContent>
                        </wps:txbx>
                        <wps:bodyPr wrap="square" lIns="0" tIns="0" rIns="0" bIns="0" rtlCol="0">
                          <a:noAutofit/>
                        </wps:bodyPr>
                      </wps:wsp>
                      <wps:wsp>
                        <wps:cNvPr id="90" name="Textbox 90"/>
                        <wps:cNvSpPr txBox="1"/>
                        <wps:spPr>
                          <a:xfrm>
                            <a:off x="525780" y="761194"/>
                            <a:ext cx="391160" cy="147320"/>
                          </a:xfrm>
                          <a:prstGeom prst="rect">
                            <a:avLst/>
                          </a:prstGeom>
                        </wps:spPr>
                        <wps:txbx>
                          <w:txbxContent>
                            <w:p w14:paraId="68F87071">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91" name="Textbox 91"/>
                        <wps:cNvSpPr txBox="1"/>
                        <wps:spPr>
                          <a:xfrm>
                            <a:off x="120395" y="1957608"/>
                            <a:ext cx="69215" cy="140335"/>
                          </a:xfrm>
                          <a:prstGeom prst="rect">
                            <a:avLst/>
                          </a:prstGeom>
                        </wps:spPr>
                        <wps:txbx>
                          <w:txbxContent>
                            <w:p w14:paraId="3E889EFF">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92" name="Textbox 92"/>
                        <wps:cNvSpPr txBox="1"/>
                        <wps:spPr>
                          <a:xfrm>
                            <a:off x="1213103" y="2140414"/>
                            <a:ext cx="501650" cy="147320"/>
                          </a:xfrm>
                          <a:prstGeom prst="rect">
                            <a:avLst/>
                          </a:prstGeom>
                        </wps:spPr>
                        <wps:txbx>
                          <w:txbxContent>
                            <w:p w14:paraId="5BF01270">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93" name="Textbox 93"/>
                        <wps:cNvSpPr txBox="1"/>
                        <wps:spPr>
                          <a:xfrm>
                            <a:off x="2299716" y="1894332"/>
                            <a:ext cx="416559" cy="227329"/>
                          </a:xfrm>
                          <a:prstGeom prst="rect">
                            <a:avLst/>
                          </a:prstGeom>
                          <a:solidFill>
                            <a:srgbClr val="FFFFFF"/>
                          </a:solidFill>
                        </wps:spPr>
                        <wps:txbx>
                          <w:txbxContent>
                            <w:p w14:paraId="7A2AE61B">
                              <w:pPr>
                                <w:spacing w:before="78"/>
                                <w:ind w:left="148" w:right="0" w:firstLine="0"/>
                                <w:jc w:val="left"/>
                                <w:rPr>
                                  <w:color w:val="000000"/>
                                  <w:sz w:val="20"/>
                                </w:rPr>
                              </w:pPr>
                              <w:r>
                                <w:rPr>
                                  <w:color w:val="000000"/>
                                  <w:spacing w:val="-5"/>
                                  <w:sz w:val="20"/>
                                </w:rPr>
                                <w:t>PPL</w:t>
                              </w:r>
                            </w:p>
                          </w:txbxContent>
                        </wps:txbx>
                        <wps:bodyPr wrap="square" lIns="0" tIns="0" rIns="0" bIns="0" rtlCol="0">
                          <a:noAutofit/>
                        </wps:bodyPr>
                      </wps:wsp>
                      <wps:wsp>
                        <wps:cNvPr id="94" name="Textbox 94"/>
                        <wps:cNvSpPr txBox="1"/>
                        <wps:spPr>
                          <a:xfrm>
                            <a:off x="2328672" y="10667"/>
                            <a:ext cx="416559" cy="226060"/>
                          </a:xfrm>
                          <a:prstGeom prst="rect">
                            <a:avLst/>
                          </a:prstGeom>
                          <a:solidFill>
                            <a:srgbClr val="FFFFFF"/>
                          </a:solidFill>
                        </wps:spPr>
                        <wps:txbx>
                          <w:txbxContent>
                            <w:p w14:paraId="1E7A262C">
                              <w:pPr>
                                <w:spacing w:before="76"/>
                                <w:ind w:left="148"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76.15pt;margin-top:-167.75pt;height:271.95pt;width:217.2pt;mso-position-horizontal-relative:page;z-index:251662336;mso-width-relative:page;mso-height-relative:page;" coordsize="2758440,3453765" o:gfxdata="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&#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">
                <o:lock v:ext="edit" aspectratio="f"/>
                <v:shape id="Image 80" o:spid="_x0000_s1026" o:spt="75" type="#_x0000_t75" style="position:absolute;left:3047;top:0;height:1837944;width:2755391;" filled="f" o:preferrelative="t" stroked="f" coordsize="21600,21600" o:gfxdata="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TKc28AAAA&#10;2wAAAA8AAAAAAAAAAQAgAAAAIgAAAGRycy9kb3ducmV2LnhtbFBLAQIUABQAAAAIAIdO4kAzLwWe&#10;OwAAADkAAAAQAAAAAAAAAAEAIAAAAAsBAABkcnMvc2hhcGV4bWwueG1sUEsFBgAAAAAGAAYAWwEA&#10;ALUDAAAAAA==&#10;">
                  <v:fill on="f" focussize="0,0"/>
                  <v:stroke on="f"/>
                  <v:imagedata r:id="rId29" o:title=""/>
                  <o:lock v:ext="edit" aspectratio="f"/>
                </v:shape>
                <v:shape id="Image 81" o:spid="_x0000_s1026" o:spt="75" type="#_x0000_t75" style="position:absolute;left:0;top:1880616;height:1572768;width:2743200;" filled="f" o:preferrelative="t" stroked="f" coordsize="21600,21600" o:gfxdata="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GxpPvQAA&#10;ANsAAAAPAAAAAAAAAAEAIAAAACIAAABkcnMvZG93bnJldi54bWxQSwECFAAUAAAACACHTuJAMy8F&#10;njsAAAA5AAAAEAAAAAAAAAABACAAAAAMAQAAZHJzL3NoYXBleG1sLnhtbFBLBQYAAAAABgAGAFsB&#10;AAC2AwAAAAA=&#10;">
                  <v:fill on="f" focussize="0,0"/>
                  <v:stroke on="f"/>
                  <v:imagedata r:id="rId30" o:title=""/>
                  <o:lock v:ext="edit" aspectratio="f"/>
                </v:shape>
                <v:shape id="Graphic 82" o:spid="_x0000_s1026" o:spt="100" style="position:absolute;left:739825;top:472655;height:798195;width:1737995;" fillcolor="#FFFF00" filled="t" stroked="f" coordsize="1737995,798195" o:gfxdata="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TxELgAAADbAAAA&#10;DwAAAAAAAAABACAAAAAiAAAAZHJzL2Rvd25yZXYueG1sUEsBAhQAFAAAAAgAh07iQDMvBZ47AAAA&#10;OQAAABAAAAAAAAAAAQAgAAAABwEAAGRycy9zaGFwZXhtbC54bWxQSwUGAAAAAAYABgBbAQAAsQMA&#10;AAAA&#10;" path="m278079,797979l277279,791870,265379,699693,265264,699338,264820,697788,263702,696150,262128,694931,260070,694207,258267,694207,252780,701319,261073,765517,10058,439775,0,447522,251015,773277,191058,748893,189128,748436,187147,748601,185318,749376,183807,750684,182778,752373,182333,754316,182499,756297,183273,758126,184569,759625,186270,760653,278079,797979xem814171,646861l807478,640867,805535,641286,803821,642289,802500,643763,801700,645579,785139,708177,589635,0,577392,3378,772883,711542,726579,666318,724954,665175,723061,664578,721131,664578,719366,665175,717740,666318,716445,668058,715860,669950,715886,671931,716521,673823,717702,675411,788619,744639,791375,734187,813968,648830,814171,646861xem1737944,620179l1736864,615137,1717205,523265,1716493,521411,1715249,519874,1713572,518795,1711655,518287,1709928,518287,1707819,519099,1706270,520357,1705190,522020,1704682,523938,1704797,525932,1718335,589241,1718424,589635,1720964,601548,1718335,589241,1463243,309194,1453845,317754,1708937,597776,1647177,578408,1645221,578116,1643468,578408,1643316,578408,1641500,579361,1640103,580783,1639227,582561,1638935,584530,1639265,586486,1640179,588251,1641602,589635,1643380,590524,1737944,620179xe">
                  <v:fill on="t" focussize="0,0"/>
                  <v:stroke on="f"/>
                  <v:imagedata o:title=""/>
                  <o:lock v:ext="edit" aspectratio="f"/>
                  <v:textbox inset="0mm,0mm,0mm,0mm"/>
                </v:shape>
                <v:shape id="Graphic 83" o:spid="_x0000_s1026" o:spt="100" style="position:absolute;left:12191;top:15240;height:222885;width:186055;" fillcolor="#FFFFFF" filled="t" stroked="f" coordsize="186055,222885" o:gfxdata="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V6/i8AAAA&#10;2wAAAA8AAAAAAAAAAQAgAAAAIgAAAGRycy9kb3ducmV2LnhtbFBLAQIUABQAAAAIAIdO4kAzLwWe&#10;OwAAADkAAAAQAAAAAAAAAAEAIAAAAAsBAABkcnMvc2hhcGV4bWwueG1sUEsFBgAAAAAGAAYAWwEA&#10;ALUDAAAAAA==&#10;" path="m185928,222503l0,222503,0,0,185928,0,185928,222503xe">
                  <v:fill on="t" focussize="0,0"/>
                  <v:stroke on="f"/>
                  <v:imagedata o:title=""/>
                  <o:lock v:ext="edit" aspectratio="f"/>
                  <v:textbox inset="0mm,0mm,0mm,0mm"/>
                </v:shape>
                <v:shape id="Graphic 84" o:spid="_x0000_s1026" o:spt="100" style="position:absolute;left:1331188;top:482180;height:744855;width:236854;" fillcolor="#FFFF00" filled="t" stroked="f" coordsize="236854,744855" o:gfxdata="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bxZ7sAAADb&#10;AAAADwAAAAAAAAABACAAAAAiAAAAZHJzL2Rvd25yZXYueG1sUEsBAhQAFAAAAAgAh07iQDMvBZ47&#10;AAAAOQAAABAAAAAAAAAAAQAgAAAACgEAAGRycy9zaGFwZXhtbC54bWxQSwUGAAAAAAYABgBbAQAA&#10;tAMAAAAA&#10;" path="m204523,720351l195500,711541,0,3378,12242,0,207747,708165,204523,720351xem213991,734187l201752,734187,213994,730796,207747,708165,224307,645579,230085,640867,232067,641070,233883,641870,235369,643204,236359,644918,236778,646861,236575,648830,213991,734187xem211226,744639l140309,675411,139128,673823,138493,671931,138468,669950,139052,668058,140359,666318,141983,665175,143750,664578,145669,664578,147561,665175,149186,666318,195500,711541,201752,734187,213991,734187,211226,744639xem213994,730796l202015,730796,212305,727951,204523,720351,207747,708165,213994,730796xem201752,734187l195500,711541,204523,720351,201759,730796,213994,730796,201752,734187xem202015,730796l201759,730796,204523,720351,212305,727951,202015,730796xe">
                  <v:fill on="t" focussize="0,0"/>
                  <v:stroke on="f"/>
                  <v:imagedata o:title=""/>
                  <o:lock v:ext="edit" aspectratio="f"/>
                  <v:textbox inset="0mm,0mm,0mm,0mm"/>
                </v:shape>
                <v:shape id="Graphic 85" o:spid="_x0000_s1026" o:spt="100" style="position:absolute;left:25907;top:1903476;height:220979;width:184785;" fillcolor="#FFFFFF" filled="t" stroked="f" coordsize="184785,220979" o:gfxdata="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1foGvQAA&#10;ANsAAAAPAAAAAAAAAAEAIAAAACIAAABkcnMvZG93bnJldi54bWxQSwECFAAUAAAACACHTuJAMy8F&#10;njsAAAA5AAAAEAAAAAAAAAABACAAAAAMAQAAZHJzL3NoYXBleG1sLnhtbFBLBQYAAAAABgAGAFsB&#10;AAC2AwAAAAA=&#10;" path="m184403,220979l0,220979,0,0,184403,0,184403,220979xe">
                  <v:fill on="t" focussize="0,0"/>
                  <v:stroke on="f"/>
                  <v:imagedata o:title=""/>
                  <o:lock v:ext="edit" aspectratio="f"/>
                  <v:textbox inset="0mm,0mm,0mm,0mm"/>
                </v:shape>
                <v:shape id="Graphic 86" o:spid="_x0000_s1026" o:spt="100" style="position:absolute;left:944245;top:2278290;height:527050;width:969644;" fillcolor="#FFFF00" filled="t" stroked="f" coordsize="969644,527050" o:gfxdata="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y/tNLgAAADbAAAA&#10;DwAAAAAAAAABACAAAAAiAAAAZHJzL2Rvd25yZXYueG1sUEsBAhQAFAAAAAgAh07iQDMvBZ47AAAA&#10;OQAAABAAAAAAAAAAAQAgAAAABwEAAGRycy9zaGFwZXhtbC54bWxQSwUGAAAAAAYABgBbAQAAsQMA&#10;AAAA&#10;" path="m404444,12852l394385,5105,17018,494055,25361,429869,19888,422744,18072,422744,0,526503,15011,520407,91833,489242,93535,488213,94830,486714,95605,484886,95783,482904,95326,480974,94297,479272,92798,477977,90970,477202,88988,477024,87058,477481,27076,501815,12725,520407,15074,517347,27076,501815,404444,12852xem969645,137883l911707,57391,910285,55994,908507,55105,906640,54800,904671,55105,902906,55994,901484,57391,900582,59156,900264,61125,900557,63080,901458,64858,939266,117411,675678,0,670521,11607,934085,129006,869746,136042,868197,136461,867981,136461,866165,137655,864920,139204,864222,141058,864133,143052,864654,144970,865733,146621,867283,147866,869149,148577,871931,148577,963485,138557,969645,137883xe">
                  <v:fill on="t" focussize="0,0"/>
                  <v:stroke on="f"/>
                  <v:imagedata o:title=""/>
                  <o:lock v:ext="edit" aspectratio="f"/>
                  <v:textbox inset="0mm,0mm,0mm,0mm"/>
                </v:shape>
                <v:shape id="Textbox 87" o:spid="_x0000_s1026" o:spt="202" type="#_x0000_t202" style="position:absolute;left:106679;top:70909;height:140335;width:69215;" filled="f" stroked="f" coordsize="21600,21600" o:gfxdata="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n8S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66FDFB7">
                        <w:pPr>
                          <w:spacing w:before="0" w:line="220" w:lineRule="exact"/>
                          <w:ind w:left="0" w:right="0" w:firstLine="0"/>
                          <w:jc w:val="left"/>
                          <w:rPr>
                            <w:sz w:val="20"/>
                          </w:rPr>
                        </w:pPr>
                        <w:r>
                          <w:rPr>
                            <w:spacing w:val="-10"/>
                            <w:sz w:val="20"/>
                          </w:rPr>
                          <w:t>a</w:t>
                        </w:r>
                      </w:p>
                    </w:txbxContent>
                  </v:textbox>
                </v:shape>
                <v:shape id="Textbox 88" o:spid="_x0000_s1026" o:spt="202" type="#_x0000_t202" style="position:absolute;left:1045463;top:322295;height:147320;width:598170;" filled="f" stroked="f" coordsize="21600,21600" o:gfxdata="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x2aDm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6733B0D3">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89" o:spid="_x0000_s1026" o:spt="202" type="#_x0000_t202" style="position:absolute;left:1911095;top:625571;height:147320;width:398780;" filled="f" stroked="f" coordsize="21600,21600" o:gfxdata="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Os2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8475566">
                        <w:pPr>
                          <w:spacing w:before="1" w:line="230" w:lineRule="exact"/>
                          <w:ind w:left="0" w:right="0" w:firstLine="0"/>
                          <w:jc w:val="left"/>
                          <w:rPr>
                            <w:rFonts w:ascii="Trebuchet MS"/>
                            <w:sz w:val="20"/>
                          </w:rPr>
                        </w:pPr>
                        <w:r>
                          <w:rPr>
                            <w:rFonts w:ascii="Trebuchet MS"/>
                            <w:color w:val="FFFF00"/>
                            <w:spacing w:val="-2"/>
                            <w:sz w:val="20"/>
                          </w:rPr>
                          <w:t>Garnet</w:t>
                        </w:r>
                      </w:p>
                    </w:txbxContent>
                  </v:textbox>
                </v:shape>
                <v:shape id="Textbox 90" o:spid="_x0000_s1026" o:spt="202" type="#_x0000_t202" style="position:absolute;left:525780;top:761194;height:147320;width:391160;" filled="f" stroked="f" coordsize="21600,21600" o:gfxdata="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Z8u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68F87071">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91" o:spid="_x0000_s1026" o:spt="202" type="#_x0000_t202" style="position:absolute;left:120395;top:1957608;height:140335;width:69215;" filled="f" stroked="f" coordsize="21600,21600" o:gfxdata="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lVd5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E889EFF">
                        <w:pPr>
                          <w:spacing w:before="0" w:line="220" w:lineRule="exact"/>
                          <w:ind w:left="0" w:right="0" w:firstLine="0"/>
                          <w:jc w:val="left"/>
                          <w:rPr>
                            <w:sz w:val="20"/>
                          </w:rPr>
                        </w:pPr>
                        <w:r>
                          <w:rPr>
                            <w:spacing w:val="-10"/>
                            <w:sz w:val="20"/>
                          </w:rPr>
                          <w:t>c</w:t>
                        </w:r>
                      </w:p>
                    </w:txbxContent>
                  </v:textbox>
                </v:shape>
                <v:shape id="Textbox 92" o:spid="_x0000_s1026" o:spt="202" type="#_x0000_t202" style="position:absolute;left:1213103;top:2140414;height:147320;width:501650;" filled="f" stroked="f" coordsize="21600,21600" o:gfxdata="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R8kO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BF01270">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93" o:spid="_x0000_s1026" o:spt="202" type="#_x0000_t202" style="position:absolute;left:2299716;top:1894332;height:227329;width:416559;" fillcolor="#FFFFFF" filled="t" stroked="f" coordsize="21600,21600" o:gfxdata="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AafL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7A2AE61B">
                        <w:pPr>
                          <w:spacing w:before="78"/>
                          <w:ind w:left="148" w:right="0" w:firstLine="0"/>
                          <w:jc w:val="left"/>
                          <w:rPr>
                            <w:color w:val="000000"/>
                            <w:sz w:val="20"/>
                          </w:rPr>
                        </w:pPr>
                        <w:r>
                          <w:rPr>
                            <w:color w:val="000000"/>
                            <w:spacing w:val="-5"/>
                            <w:sz w:val="20"/>
                          </w:rPr>
                          <w:t>PPL</w:t>
                        </w:r>
                      </w:p>
                    </w:txbxContent>
                  </v:textbox>
                </v:shape>
                <v:shape id="Textbox 94" o:spid="_x0000_s1026" o:spt="202" type="#_x0000_t202" style="position:absolute;left:2328672;top:10667;height:226060;width:416559;" fillcolor="#FFFFFF" filled="t" stroked="f" coordsize="21600,21600" o:gfxdata="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PmCCL4A&#10;AADb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1E7A262C">
                        <w:pPr>
                          <w:spacing w:before="76"/>
                          <w:ind w:left="148" w:right="0" w:firstLine="0"/>
                          <w:jc w:val="left"/>
                          <w:rPr>
                            <w:color w:val="000000"/>
                            <w:sz w:val="20"/>
                          </w:rPr>
                        </w:pPr>
                        <w:r>
                          <w:rPr>
                            <w:color w:val="000000"/>
                            <w:spacing w:val="-5"/>
                            <w:sz w:val="20"/>
                          </w:rPr>
                          <w:t>PPL</w:t>
                        </w:r>
                      </w:p>
                    </w:txbxContent>
                  </v:textbox>
                </v:shape>
              </v:group>
            </w:pict>
          </mc:Fallback>
        </mc:AlternateContent>
      </w:r>
      <w:r>
        <w:t xml:space="preserve">Fig </w:t>
      </w:r>
      <w:r>
        <w:rPr>
          <w:rFonts w:hint="default"/>
          <w:lang w:val="en-IN"/>
        </w:rPr>
        <w:t>no 4</w:t>
      </w:r>
      <w:r>
        <w:t>. Photomicrographs of DBAS - 210 shows overall distribution of oriented quartz grains and few muscovite grain with</w:t>
      </w:r>
      <w:r>
        <w:rPr>
          <w:spacing w:val="-4"/>
        </w:rPr>
        <w:t xml:space="preserve"> </w:t>
      </w:r>
      <w:r>
        <w:t>euhedral</w:t>
      </w:r>
      <w:r>
        <w:rPr>
          <w:spacing w:val="-1"/>
        </w:rPr>
        <w:t xml:space="preserve"> </w:t>
      </w:r>
      <w:r>
        <w:t>garnet</w:t>
      </w:r>
      <w:r>
        <w:rPr>
          <w:spacing w:val="-3"/>
        </w:rPr>
        <w:t xml:space="preserve"> </w:t>
      </w:r>
      <w:r>
        <w:t>in</w:t>
      </w:r>
      <w:r>
        <w:rPr>
          <w:spacing w:val="-3"/>
        </w:rPr>
        <w:t xml:space="preserve"> </w:t>
      </w:r>
      <w:r>
        <w:t>PPL</w:t>
      </w:r>
      <w:r>
        <w:rPr>
          <w:spacing w:val="-1"/>
        </w:rPr>
        <w:t xml:space="preserve"> </w:t>
      </w:r>
      <w:r>
        <w:t>(</w:t>
      </w:r>
      <w:r>
        <w:rPr>
          <w:rFonts w:hint="default"/>
          <w:lang w:val="en-IN"/>
        </w:rPr>
        <w:t>4</w:t>
      </w:r>
      <w:r>
        <w:t>a) and XPL</w:t>
      </w:r>
      <w:r>
        <w:rPr>
          <w:spacing w:val="-8"/>
        </w:rPr>
        <w:t xml:space="preserve"> </w:t>
      </w:r>
      <w:r>
        <w:t>(</w:t>
      </w:r>
      <w:r>
        <w:rPr>
          <w:rFonts w:hint="default"/>
          <w:spacing w:val="-2"/>
          <w:lang w:val="en-IN"/>
        </w:rPr>
        <w:t>4</w:t>
      </w:r>
      <w:r>
        <w:t>b)</w:t>
      </w:r>
      <w:r>
        <w:rPr>
          <w:spacing w:val="-6"/>
        </w:rPr>
        <w:t xml:space="preserve"> </w:t>
      </w:r>
      <w:r>
        <w:t>under</w:t>
      </w:r>
      <w:r>
        <w:rPr>
          <w:spacing w:val="-5"/>
        </w:rPr>
        <w:t xml:space="preserve"> </w:t>
      </w:r>
      <w:r>
        <w:t>transmitted</w:t>
      </w:r>
      <w:r>
        <w:rPr>
          <w:spacing w:val="-5"/>
        </w:rPr>
        <w:t xml:space="preserve"> </w:t>
      </w:r>
      <w:r>
        <w:t>light</w:t>
      </w:r>
      <w:r>
        <w:rPr>
          <w:spacing w:val="-4"/>
        </w:rPr>
        <w:t xml:space="preserve"> </w:t>
      </w:r>
      <w:r>
        <w:t>and PPLunder reflected light (</w:t>
      </w:r>
      <w:r>
        <w:rPr>
          <w:rFonts w:hint="default"/>
          <w:lang w:val="en-IN"/>
        </w:rPr>
        <w:t>4</w:t>
      </w:r>
      <w:r>
        <w:t>c).</w:t>
      </w:r>
    </w:p>
    <w:p w14:paraId="1BC62BA8">
      <w:pPr>
        <w:pStyle w:val="12"/>
      </w:pPr>
    </w:p>
    <w:p w14:paraId="53DE59FC">
      <w:pPr>
        <w:pStyle w:val="12"/>
      </w:pPr>
    </w:p>
    <w:p w14:paraId="5CAAC007">
      <w:pPr>
        <w:pStyle w:val="12"/>
        <w:spacing w:before="158"/>
      </w:pPr>
    </w:p>
    <w:p w14:paraId="557E9DEE">
      <w:pPr>
        <w:pStyle w:val="8"/>
        <w:numPr>
          <w:ilvl w:val="4"/>
          <w:numId w:val="9"/>
        </w:numPr>
        <w:tabs>
          <w:tab w:val="left" w:pos="907"/>
        </w:tabs>
        <w:spacing w:before="0" w:after="0" w:line="240" w:lineRule="auto"/>
        <w:ind w:left="907" w:right="0" w:hanging="420"/>
        <w:jc w:val="left"/>
      </w:pPr>
      <w:bookmarkStart w:id="12" w:name="Thin section: DBABS - 134"/>
      <w:bookmarkEnd w:id="12"/>
      <w:r>
        <w:t>Thin</w:t>
      </w:r>
      <w:r>
        <w:rPr>
          <w:spacing w:val="-5"/>
        </w:rPr>
        <w:t xml:space="preserve"> </w:t>
      </w:r>
      <w:r>
        <w:t>section:</w:t>
      </w:r>
      <w:r>
        <w:rPr>
          <w:spacing w:val="-2"/>
        </w:rPr>
        <w:t xml:space="preserve"> </w:t>
      </w:r>
      <w:r>
        <w:t>DBABS</w:t>
      </w:r>
      <w:r>
        <w:rPr>
          <w:spacing w:val="-2"/>
        </w:rPr>
        <w:t xml:space="preserve"> </w:t>
      </w:r>
      <w:r>
        <w:t>-</w:t>
      </w:r>
      <w:r>
        <w:rPr>
          <w:spacing w:val="-1"/>
        </w:rPr>
        <w:t xml:space="preserve"> </w:t>
      </w:r>
      <w:r>
        <w:rPr>
          <w:spacing w:val="-5"/>
        </w:rPr>
        <w:t>134</w:t>
      </w:r>
    </w:p>
    <w:p w14:paraId="0675CFD1">
      <w:pPr>
        <w:pStyle w:val="12"/>
        <w:spacing w:before="192"/>
        <w:rPr>
          <w:b/>
        </w:rPr>
      </w:pPr>
    </w:p>
    <w:p w14:paraId="4D70ECCB">
      <w:pPr>
        <w:pStyle w:val="12"/>
        <w:spacing w:line="360" w:lineRule="auto"/>
        <w:ind w:left="487" w:right="839"/>
        <w:jc w:val="both"/>
      </w:pPr>
      <w:r>
        <w:t>Quartz with randomly distributed porphyroblast grains. The muscovite and quarts grains are</w:t>
      </w:r>
      <w:r>
        <w:rPr>
          <w:spacing w:val="40"/>
        </w:rPr>
        <w:t xml:space="preserve"> </w:t>
      </w:r>
      <w:r>
        <w:t>aligned along the dominant schistosity plane and shows a crude gneissosity defined by alternate quartz rich and muscovite rich zones (</w:t>
      </w:r>
      <w:r>
        <w:rPr>
          <w:rFonts w:hint="default"/>
          <w:lang w:val="en-IN"/>
        </w:rPr>
        <w:t>5</w:t>
      </w:r>
      <w:r>
        <w:t xml:space="preserve">e and </w:t>
      </w:r>
      <w:r>
        <w:rPr>
          <w:rFonts w:hint="default"/>
          <w:lang w:val="en-IN"/>
        </w:rPr>
        <w:t>5</w:t>
      </w:r>
      <w:r>
        <w:t>f). Quartz is subhedral in shape, showing</w:t>
      </w:r>
      <w:r>
        <w:rPr>
          <w:spacing w:val="40"/>
        </w:rPr>
        <w:t xml:space="preserve"> </w:t>
      </w:r>
      <w:r>
        <w:t>medium grain size, low relief, colourless in PPL. Graphite is identified under reflected light but hasn’t developed enough to form flaky grains (</w:t>
      </w:r>
      <w:r>
        <w:rPr>
          <w:rFonts w:hint="default"/>
          <w:lang w:val="en-IN"/>
        </w:rPr>
        <w:t>5</w:t>
      </w:r>
      <w:r>
        <w:t>c) Graphite, black in colour in transmitted light</w:t>
      </w:r>
      <w:r>
        <w:rPr>
          <w:spacing w:val="34"/>
        </w:rPr>
        <w:t xml:space="preserve">  </w:t>
      </w:r>
      <w:r>
        <w:t>and</w:t>
      </w:r>
      <w:r>
        <w:rPr>
          <w:spacing w:val="35"/>
        </w:rPr>
        <w:t xml:space="preserve">  </w:t>
      </w:r>
      <w:r>
        <w:t>anisotropic</w:t>
      </w:r>
      <w:r>
        <w:rPr>
          <w:spacing w:val="34"/>
        </w:rPr>
        <w:t xml:space="preserve">  </w:t>
      </w:r>
      <w:r>
        <w:t>and</w:t>
      </w:r>
      <w:r>
        <w:rPr>
          <w:spacing w:val="36"/>
        </w:rPr>
        <w:t xml:space="preserve">  </w:t>
      </w:r>
      <w:r>
        <w:t>pleochroic</w:t>
      </w:r>
      <w:r>
        <w:rPr>
          <w:spacing w:val="35"/>
        </w:rPr>
        <w:t xml:space="preserve">  </w:t>
      </w:r>
      <w:r>
        <w:t>under</w:t>
      </w:r>
      <w:r>
        <w:rPr>
          <w:spacing w:val="35"/>
        </w:rPr>
        <w:t xml:space="preserve">  </w:t>
      </w:r>
      <w:r>
        <w:t>reflected</w:t>
      </w:r>
      <w:r>
        <w:rPr>
          <w:spacing w:val="35"/>
        </w:rPr>
        <w:t xml:space="preserve">  </w:t>
      </w:r>
      <w:r>
        <w:t>light</w:t>
      </w:r>
      <w:r>
        <w:rPr>
          <w:spacing w:val="34"/>
        </w:rPr>
        <w:t xml:space="preserve">  </w:t>
      </w:r>
      <w:r>
        <w:t>are</w:t>
      </w:r>
      <w:r>
        <w:rPr>
          <w:spacing w:val="36"/>
        </w:rPr>
        <w:t xml:space="preserve">  </w:t>
      </w:r>
      <w:r>
        <w:t>observed</w:t>
      </w:r>
      <w:r>
        <w:rPr>
          <w:spacing w:val="34"/>
        </w:rPr>
        <w:t xml:space="preserve">  </w:t>
      </w:r>
      <w:r>
        <w:t>as</w:t>
      </w:r>
      <w:r>
        <w:rPr>
          <w:spacing w:val="36"/>
        </w:rPr>
        <w:t xml:space="preserve">  </w:t>
      </w:r>
      <w:r>
        <w:t>patches</w:t>
      </w:r>
      <w:r>
        <w:rPr>
          <w:spacing w:val="35"/>
        </w:rPr>
        <w:t xml:space="preserve">  </w:t>
      </w:r>
      <w:r>
        <w:rPr>
          <w:spacing w:val="-5"/>
        </w:rPr>
        <w:t>of</w:t>
      </w:r>
    </w:p>
    <w:p w14:paraId="7116C6B9">
      <w:pPr>
        <w:pStyle w:val="12"/>
        <w:spacing w:after="0" w:line="360" w:lineRule="auto"/>
        <w:jc w:val="both"/>
        <w:sectPr>
          <w:pgSz w:w="11920" w:h="16840"/>
          <w:pgMar w:top="1220" w:right="283" w:bottom="640" w:left="708" w:header="673" w:footer="448" w:gutter="0"/>
          <w:cols w:space="720" w:num="1"/>
        </w:sectPr>
      </w:pPr>
    </w:p>
    <w:p w14:paraId="06D3BC12">
      <w:pPr>
        <w:pStyle w:val="12"/>
        <w:spacing w:before="81" w:line="360" w:lineRule="auto"/>
        <w:ind w:left="487" w:right="840"/>
        <w:jc w:val="both"/>
      </w:pPr>
      <w:r>
        <w:t>microcrystalline</w:t>
      </w:r>
      <w:r>
        <w:rPr>
          <w:spacing w:val="-2"/>
        </w:rPr>
        <w:t xml:space="preserve"> </w:t>
      </w:r>
      <w:r>
        <w:t>graphite, developed</w:t>
      </w:r>
      <w:r>
        <w:rPr>
          <w:spacing w:val="-2"/>
        </w:rPr>
        <w:t xml:space="preserve"> </w:t>
      </w:r>
      <w:r>
        <w:t>in the interstitial</w:t>
      </w:r>
      <w:r>
        <w:rPr>
          <w:spacing w:val="-1"/>
        </w:rPr>
        <w:t xml:space="preserve"> </w:t>
      </w:r>
      <w:r>
        <w:t>spaces. Some Graphite,</w:t>
      </w:r>
      <w:r>
        <w:rPr>
          <w:spacing w:val="-2"/>
        </w:rPr>
        <w:t xml:space="preserve"> </w:t>
      </w:r>
      <w:r>
        <w:t>as</w:t>
      </w:r>
      <w:r>
        <w:rPr>
          <w:spacing w:val="-1"/>
        </w:rPr>
        <w:t xml:space="preserve"> </w:t>
      </w:r>
      <w:r>
        <w:t>minute flakes,seen in higher magnification, is present along the dominant schistosity plane direction (</w:t>
      </w:r>
      <w:r>
        <w:rPr>
          <w:rFonts w:hint="default"/>
          <w:lang w:val="en-IN"/>
        </w:rPr>
        <w:t>5</w:t>
      </w:r>
      <w:r>
        <w:t>d).</w:t>
      </w:r>
    </w:p>
    <w:p w14:paraId="6A61B405">
      <w:pPr>
        <w:pStyle w:val="12"/>
        <w:spacing w:before="200" w:line="360" w:lineRule="auto"/>
        <w:ind w:left="588" w:right="838" w:firstLine="717"/>
        <w:jc w:val="both"/>
      </w:pPr>
      <w:r>
        <mc:AlternateContent>
          <mc:Choice Requires="wpg">
            <w:drawing>
              <wp:anchor distT="0" distB="0" distL="0" distR="0" simplePos="0" relativeHeight="251679744" behindDoc="1" locked="0" layoutInCell="1" allowOverlap="1">
                <wp:simplePos x="0" y="0"/>
                <wp:positionH relativeFrom="page">
                  <wp:posOffset>1023620</wp:posOffset>
                </wp:positionH>
                <wp:positionV relativeFrom="paragraph">
                  <wp:posOffset>2234565</wp:posOffset>
                </wp:positionV>
                <wp:extent cx="5375910" cy="5363210"/>
                <wp:effectExtent l="0" t="0" r="0" b="0"/>
                <wp:wrapTopAndBottom/>
                <wp:docPr id="95" name="Group 95"/>
                <wp:cNvGraphicFramePr/>
                <a:graphic xmlns:a="http://schemas.openxmlformats.org/drawingml/2006/main">
                  <a:graphicData uri="http://schemas.microsoft.com/office/word/2010/wordprocessingGroup">
                    <wpg:wgp>
                      <wpg:cNvGrpSpPr/>
                      <wpg:grpSpPr>
                        <a:xfrm>
                          <a:off x="0" y="0"/>
                          <a:ext cx="5375910" cy="5363210"/>
                          <a:chOff x="0" y="0"/>
                          <a:chExt cx="5375910" cy="5363210"/>
                        </a:xfrm>
                      </wpg:grpSpPr>
                      <pic:pic xmlns:pic="http://schemas.openxmlformats.org/drawingml/2006/picture">
                        <pic:nvPicPr>
                          <pic:cNvPr id="96" name="Image 96"/>
                          <pic:cNvPicPr/>
                        </pic:nvPicPr>
                        <pic:blipFill>
                          <a:blip r:embed="rId31" cstate="print"/>
                          <a:stretch>
                            <a:fillRect/>
                          </a:stretch>
                        </pic:blipFill>
                        <pic:spPr>
                          <a:xfrm>
                            <a:off x="0" y="3686555"/>
                            <a:ext cx="2759964" cy="1676400"/>
                          </a:xfrm>
                          <a:prstGeom prst="rect">
                            <a:avLst/>
                          </a:prstGeom>
                        </pic:spPr>
                      </pic:pic>
                      <pic:pic xmlns:pic="http://schemas.openxmlformats.org/drawingml/2006/picture">
                        <pic:nvPicPr>
                          <pic:cNvPr id="97" name="Image 97"/>
                          <pic:cNvPicPr/>
                        </pic:nvPicPr>
                        <pic:blipFill>
                          <a:blip r:embed="rId32" cstate="print"/>
                          <a:stretch>
                            <a:fillRect/>
                          </a:stretch>
                        </pic:blipFill>
                        <pic:spPr>
                          <a:xfrm>
                            <a:off x="12191" y="0"/>
                            <a:ext cx="2718816" cy="3640836"/>
                          </a:xfrm>
                          <a:prstGeom prst="rect">
                            <a:avLst/>
                          </a:prstGeom>
                        </pic:spPr>
                      </pic:pic>
                      <pic:pic xmlns:pic="http://schemas.openxmlformats.org/drawingml/2006/picture">
                        <pic:nvPicPr>
                          <pic:cNvPr id="98" name="Image 98"/>
                          <pic:cNvPicPr/>
                        </pic:nvPicPr>
                        <pic:blipFill>
                          <a:blip r:embed="rId33" cstate="print"/>
                          <a:stretch>
                            <a:fillRect/>
                          </a:stretch>
                        </pic:blipFill>
                        <pic:spPr>
                          <a:xfrm>
                            <a:off x="2781300" y="13716"/>
                            <a:ext cx="2589276" cy="3634739"/>
                          </a:xfrm>
                          <a:prstGeom prst="rect">
                            <a:avLst/>
                          </a:prstGeom>
                        </pic:spPr>
                      </pic:pic>
                      <wps:wsp>
                        <wps:cNvPr id="99" name="Graphic 99"/>
                        <wps:cNvSpPr/>
                        <wps:spPr>
                          <a:xfrm>
                            <a:off x="1112012" y="1207541"/>
                            <a:ext cx="3416300" cy="2146935"/>
                          </a:xfrm>
                          <a:custGeom>
                            <a:avLst/>
                            <a:gdLst/>
                            <a:ahLst/>
                            <a:cxnLst/>
                            <a:rect l="l" t="t" r="r" b="b"/>
                            <a:pathLst>
                              <a:path w="3416300" h="2146935">
                                <a:moveTo>
                                  <a:pt x="622935" y="1295374"/>
                                </a:moveTo>
                                <a:lnTo>
                                  <a:pt x="36080" y="1295374"/>
                                </a:lnTo>
                                <a:lnTo>
                                  <a:pt x="91998" y="1262761"/>
                                </a:lnTo>
                                <a:lnTo>
                                  <a:pt x="93535" y="1261503"/>
                                </a:lnTo>
                                <a:lnTo>
                                  <a:pt x="94615" y="1259827"/>
                                </a:lnTo>
                                <a:lnTo>
                                  <a:pt x="95123" y="1257909"/>
                                </a:lnTo>
                                <a:lnTo>
                                  <a:pt x="95008" y="1255928"/>
                                </a:lnTo>
                                <a:lnTo>
                                  <a:pt x="94284" y="1254074"/>
                                </a:lnTo>
                                <a:lnTo>
                                  <a:pt x="93027" y="1252537"/>
                                </a:lnTo>
                                <a:lnTo>
                                  <a:pt x="91363" y="1251458"/>
                                </a:lnTo>
                                <a:lnTo>
                                  <a:pt x="89433" y="1250950"/>
                                </a:lnTo>
                                <a:lnTo>
                                  <a:pt x="87744" y="1250950"/>
                                </a:lnTo>
                                <a:lnTo>
                                  <a:pt x="85598" y="1251788"/>
                                </a:lnTo>
                                <a:lnTo>
                                  <a:pt x="0" y="1301724"/>
                                </a:lnTo>
                                <a:lnTo>
                                  <a:pt x="85598" y="1351661"/>
                                </a:lnTo>
                                <a:lnTo>
                                  <a:pt x="87452" y="1352384"/>
                                </a:lnTo>
                                <a:lnTo>
                                  <a:pt x="89827" y="1352384"/>
                                </a:lnTo>
                                <a:lnTo>
                                  <a:pt x="95123" y="1345539"/>
                                </a:lnTo>
                                <a:lnTo>
                                  <a:pt x="94615" y="1343621"/>
                                </a:lnTo>
                                <a:lnTo>
                                  <a:pt x="93535" y="1341945"/>
                                </a:lnTo>
                                <a:lnTo>
                                  <a:pt x="91998" y="1340688"/>
                                </a:lnTo>
                                <a:lnTo>
                                  <a:pt x="36080" y="1308074"/>
                                </a:lnTo>
                                <a:lnTo>
                                  <a:pt x="622935" y="1308074"/>
                                </a:lnTo>
                                <a:lnTo>
                                  <a:pt x="622935" y="1295374"/>
                                </a:lnTo>
                                <a:close/>
                              </a:path>
                              <a:path w="3416300" h="2146935">
                                <a:moveTo>
                                  <a:pt x="646430" y="44424"/>
                                </a:moveTo>
                                <a:lnTo>
                                  <a:pt x="59575" y="44424"/>
                                </a:lnTo>
                                <a:lnTo>
                                  <a:pt x="115493" y="11811"/>
                                </a:lnTo>
                                <a:lnTo>
                                  <a:pt x="117030" y="10553"/>
                                </a:lnTo>
                                <a:lnTo>
                                  <a:pt x="118110" y="8877"/>
                                </a:lnTo>
                                <a:lnTo>
                                  <a:pt x="118618" y="6959"/>
                                </a:lnTo>
                                <a:lnTo>
                                  <a:pt x="118503" y="4978"/>
                                </a:lnTo>
                                <a:lnTo>
                                  <a:pt x="117779" y="3124"/>
                                </a:lnTo>
                                <a:lnTo>
                                  <a:pt x="116522" y="1587"/>
                                </a:lnTo>
                                <a:lnTo>
                                  <a:pt x="114858" y="508"/>
                                </a:lnTo>
                                <a:lnTo>
                                  <a:pt x="112928" y="0"/>
                                </a:lnTo>
                                <a:lnTo>
                                  <a:pt x="111239" y="0"/>
                                </a:lnTo>
                                <a:lnTo>
                                  <a:pt x="109093" y="838"/>
                                </a:lnTo>
                                <a:lnTo>
                                  <a:pt x="23495" y="50774"/>
                                </a:lnTo>
                                <a:lnTo>
                                  <a:pt x="109093" y="100711"/>
                                </a:lnTo>
                                <a:lnTo>
                                  <a:pt x="110947" y="101434"/>
                                </a:lnTo>
                                <a:lnTo>
                                  <a:pt x="113322" y="101434"/>
                                </a:lnTo>
                                <a:lnTo>
                                  <a:pt x="118618" y="94589"/>
                                </a:lnTo>
                                <a:lnTo>
                                  <a:pt x="118110" y="92671"/>
                                </a:lnTo>
                                <a:lnTo>
                                  <a:pt x="117030" y="90995"/>
                                </a:lnTo>
                                <a:lnTo>
                                  <a:pt x="115493" y="89738"/>
                                </a:lnTo>
                                <a:lnTo>
                                  <a:pt x="59575" y="57124"/>
                                </a:lnTo>
                                <a:lnTo>
                                  <a:pt x="646430" y="57124"/>
                                </a:lnTo>
                                <a:lnTo>
                                  <a:pt x="646430" y="44424"/>
                                </a:lnTo>
                                <a:close/>
                              </a:path>
                              <a:path w="3416300" h="2146935">
                                <a:moveTo>
                                  <a:pt x="882650" y="2089759"/>
                                </a:moveTo>
                                <a:lnTo>
                                  <a:pt x="295795" y="2089759"/>
                                </a:lnTo>
                                <a:lnTo>
                                  <a:pt x="351713" y="2057146"/>
                                </a:lnTo>
                                <a:lnTo>
                                  <a:pt x="353250" y="2055888"/>
                                </a:lnTo>
                                <a:lnTo>
                                  <a:pt x="354330" y="2054212"/>
                                </a:lnTo>
                                <a:lnTo>
                                  <a:pt x="354838" y="2052294"/>
                                </a:lnTo>
                                <a:lnTo>
                                  <a:pt x="354723" y="2050313"/>
                                </a:lnTo>
                                <a:lnTo>
                                  <a:pt x="353999" y="2048459"/>
                                </a:lnTo>
                                <a:lnTo>
                                  <a:pt x="352742" y="2046922"/>
                                </a:lnTo>
                                <a:lnTo>
                                  <a:pt x="351078" y="2045843"/>
                                </a:lnTo>
                                <a:lnTo>
                                  <a:pt x="349148" y="2045347"/>
                                </a:lnTo>
                                <a:lnTo>
                                  <a:pt x="347421" y="2045347"/>
                                </a:lnTo>
                                <a:lnTo>
                                  <a:pt x="345313" y="2046173"/>
                                </a:lnTo>
                                <a:lnTo>
                                  <a:pt x="259715" y="2096109"/>
                                </a:lnTo>
                                <a:lnTo>
                                  <a:pt x="345313" y="2146046"/>
                                </a:lnTo>
                                <a:lnTo>
                                  <a:pt x="347167" y="2146770"/>
                                </a:lnTo>
                                <a:lnTo>
                                  <a:pt x="349580" y="2146770"/>
                                </a:lnTo>
                                <a:lnTo>
                                  <a:pt x="354838" y="2139924"/>
                                </a:lnTo>
                                <a:lnTo>
                                  <a:pt x="354330" y="2138007"/>
                                </a:lnTo>
                                <a:lnTo>
                                  <a:pt x="353250" y="2136330"/>
                                </a:lnTo>
                                <a:lnTo>
                                  <a:pt x="351713" y="2135073"/>
                                </a:lnTo>
                                <a:lnTo>
                                  <a:pt x="295795" y="2102459"/>
                                </a:lnTo>
                                <a:lnTo>
                                  <a:pt x="882650" y="2102459"/>
                                </a:lnTo>
                                <a:lnTo>
                                  <a:pt x="882650" y="2089759"/>
                                </a:lnTo>
                                <a:close/>
                              </a:path>
                              <a:path w="3416300" h="2146935">
                                <a:moveTo>
                                  <a:pt x="3416300" y="57759"/>
                                </a:moveTo>
                                <a:lnTo>
                                  <a:pt x="2829445" y="57759"/>
                                </a:lnTo>
                                <a:lnTo>
                                  <a:pt x="2885363" y="25146"/>
                                </a:lnTo>
                                <a:lnTo>
                                  <a:pt x="2886900" y="23888"/>
                                </a:lnTo>
                                <a:lnTo>
                                  <a:pt x="2887980" y="22212"/>
                                </a:lnTo>
                                <a:lnTo>
                                  <a:pt x="2888488" y="20294"/>
                                </a:lnTo>
                                <a:lnTo>
                                  <a:pt x="2888373" y="18313"/>
                                </a:lnTo>
                                <a:lnTo>
                                  <a:pt x="2887649" y="16459"/>
                                </a:lnTo>
                                <a:lnTo>
                                  <a:pt x="2886392" y="14922"/>
                                </a:lnTo>
                                <a:lnTo>
                                  <a:pt x="2884728" y="13843"/>
                                </a:lnTo>
                                <a:lnTo>
                                  <a:pt x="2882798" y="13347"/>
                                </a:lnTo>
                                <a:lnTo>
                                  <a:pt x="2881071" y="13347"/>
                                </a:lnTo>
                                <a:lnTo>
                                  <a:pt x="2878963" y="14173"/>
                                </a:lnTo>
                                <a:lnTo>
                                  <a:pt x="2793365" y="64109"/>
                                </a:lnTo>
                                <a:lnTo>
                                  <a:pt x="2878963" y="114046"/>
                                </a:lnTo>
                                <a:lnTo>
                                  <a:pt x="2880817" y="114769"/>
                                </a:lnTo>
                                <a:lnTo>
                                  <a:pt x="2883230" y="114769"/>
                                </a:lnTo>
                                <a:lnTo>
                                  <a:pt x="2888488" y="107924"/>
                                </a:lnTo>
                                <a:lnTo>
                                  <a:pt x="2887980" y="106006"/>
                                </a:lnTo>
                                <a:lnTo>
                                  <a:pt x="2886900" y="104330"/>
                                </a:lnTo>
                                <a:lnTo>
                                  <a:pt x="2885363" y="103073"/>
                                </a:lnTo>
                                <a:lnTo>
                                  <a:pt x="2829445" y="70459"/>
                                </a:lnTo>
                                <a:lnTo>
                                  <a:pt x="3416300" y="70459"/>
                                </a:lnTo>
                                <a:lnTo>
                                  <a:pt x="3416300" y="57759"/>
                                </a:lnTo>
                                <a:close/>
                              </a:path>
                            </a:pathLst>
                          </a:custGeom>
                          <a:solidFill>
                            <a:srgbClr val="FFFF00"/>
                          </a:solidFill>
                        </wps:spPr>
                        <wps:bodyPr wrap="square" lIns="0" tIns="0" rIns="0" bIns="0" rtlCol="0">
                          <a:noAutofit/>
                        </wps:bodyPr>
                      </wps:wsp>
                      <wps:wsp>
                        <wps:cNvPr id="100" name="Graphic 100"/>
                        <wps:cNvSpPr/>
                        <wps:spPr>
                          <a:xfrm>
                            <a:off x="2267711" y="3698747"/>
                            <a:ext cx="472440" cy="227329"/>
                          </a:xfrm>
                          <a:custGeom>
                            <a:avLst/>
                            <a:gdLst/>
                            <a:ahLst/>
                            <a:cxnLst/>
                            <a:rect l="l" t="t" r="r" b="b"/>
                            <a:pathLst>
                              <a:path w="472440" h="227329">
                                <a:moveTo>
                                  <a:pt x="472439" y="227075"/>
                                </a:moveTo>
                                <a:lnTo>
                                  <a:pt x="0" y="227075"/>
                                </a:lnTo>
                                <a:lnTo>
                                  <a:pt x="0" y="0"/>
                                </a:lnTo>
                                <a:lnTo>
                                  <a:pt x="472439" y="0"/>
                                </a:lnTo>
                                <a:lnTo>
                                  <a:pt x="472439" y="227075"/>
                                </a:lnTo>
                                <a:close/>
                              </a:path>
                            </a:pathLst>
                          </a:custGeom>
                          <a:solidFill>
                            <a:srgbClr val="FFFFFF"/>
                          </a:solidFill>
                        </wps:spPr>
                        <wps:bodyPr wrap="square" lIns="0" tIns="0" rIns="0" bIns="0" rtlCol="0">
                          <a:noAutofit/>
                        </wps:bodyPr>
                      </wps:wsp>
                      <wps:wsp>
                        <wps:cNvPr id="101" name="Graphic 101"/>
                        <wps:cNvSpPr/>
                        <wps:spPr>
                          <a:xfrm>
                            <a:off x="2263267" y="3695446"/>
                            <a:ext cx="480695" cy="234315"/>
                          </a:xfrm>
                          <a:custGeom>
                            <a:avLst/>
                            <a:gdLst/>
                            <a:ahLst/>
                            <a:cxnLst/>
                            <a:rect l="l" t="t" r="r" b="b"/>
                            <a:pathLst>
                              <a:path w="480695" h="234315">
                                <a:moveTo>
                                  <a:pt x="476884" y="234315"/>
                                </a:moveTo>
                                <a:lnTo>
                                  <a:pt x="3809" y="234315"/>
                                </a:lnTo>
                                <a:lnTo>
                                  <a:pt x="2349" y="234022"/>
                                </a:lnTo>
                                <a:lnTo>
                                  <a:pt x="1117" y="233197"/>
                                </a:lnTo>
                                <a:lnTo>
                                  <a:pt x="292" y="231965"/>
                                </a:lnTo>
                                <a:lnTo>
                                  <a:pt x="0" y="230505"/>
                                </a:lnTo>
                                <a:lnTo>
                                  <a:pt x="0" y="3810"/>
                                </a:lnTo>
                                <a:lnTo>
                                  <a:pt x="292" y="2349"/>
                                </a:lnTo>
                                <a:lnTo>
                                  <a:pt x="1117" y="1117"/>
                                </a:lnTo>
                                <a:lnTo>
                                  <a:pt x="2349" y="292"/>
                                </a:lnTo>
                                <a:lnTo>
                                  <a:pt x="3809" y="0"/>
                                </a:lnTo>
                                <a:lnTo>
                                  <a:pt x="476884" y="0"/>
                                </a:lnTo>
                                <a:lnTo>
                                  <a:pt x="478345" y="292"/>
                                </a:lnTo>
                                <a:lnTo>
                                  <a:pt x="479577" y="1117"/>
                                </a:lnTo>
                                <a:lnTo>
                                  <a:pt x="480402" y="2349"/>
                                </a:lnTo>
                                <a:lnTo>
                                  <a:pt x="480694" y="3810"/>
                                </a:lnTo>
                                <a:lnTo>
                                  <a:pt x="7619" y="3810"/>
                                </a:lnTo>
                                <a:lnTo>
                                  <a:pt x="3809" y="7620"/>
                                </a:lnTo>
                                <a:lnTo>
                                  <a:pt x="7619" y="7620"/>
                                </a:lnTo>
                                <a:lnTo>
                                  <a:pt x="7619" y="226695"/>
                                </a:lnTo>
                                <a:lnTo>
                                  <a:pt x="3809" y="226695"/>
                                </a:lnTo>
                                <a:lnTo>
                                  <a:pt x="7619" y="230505"/>
                                </a:lnTo>
                                <a:lnTo>
                                  <a:pt x="480694" y="230505"/>
                                </a:lnTo>
                                <a:lnTo>
                                  <a:pt x="480402" y="231965"/>
                                </a:lnTo>
                                <a:lnTo>
                                  <a:pt x="479577" y="233197"/>
                                </a:lnTo>
                                <a:lnTo>
                                  <a:pt x="478345" y="234022"/>
                                </a:lnTo>
                                <a:lnTo>
                                  <a:pt x="476884" y="234315"/>
                                </a:lnTo>
                                <a:close/>
                              </a:path>
                              <a:path w="480695" h="234315">
                                <a:moveTo>
                                  <a:pt x="7619" y="7620"/>
                                </a:moveTo>
                                <a:lnTo>
                                  <a:pt x="3809" y="7620"/>
                                </a:lnTo>
                                <a:lnTo>
                                  <a:pt x="7619" y="3810"/>
                                </a:lnTo>
                                <a:lnTo>
                                  <a:pt x="7619" y="7620"/>
                                </a:lnTo>
                                <a:close/>
                              </a:path>
                              <a:path w="480695" h="234315">
                                <a:moveTo>
                                  <a:pt x="473075" y="7620"/>
                                </a:moveTo>
                                <a:lnTo>
                                  <a:pt x="7619" y="7620"/>
                                </a:lnTo>
                                <a:lnTo>
                                  <a:pt x="7619" y="3810"/>
                                </a:lnTo>
                                <a:lnTo>
                                  <a:pt x="473075" y="3810"/>
                                </a:lnTo>
                                <a:lnTo>
                                  <a:pt x="473075" y="7620"/>
                                </a:lnTo>
                                <a:close/>
                              </a:path>
                              <a:path w="480695" h="234315">
                                <a:moveTo>
                                  <a:pt x="473075" y="230505"/>
                                </a:moveTo>
                                <a:lnTo>
                                  <a:pt x="473075" y="3810"/>
                                </a:lnTo>
                                <a:lnTo>
                                  <a:pt x="476884" y="7620"/>
                                </a:lnTo>
                                <a:lnTo>
                                  <a:pt x="480694" y="7620"/>
                                </a:lnTo>
                                <a:lnTo>
                                  <a:pt x="480694" y="226695"/>
                                </a:lnTo>
                                <a:lnTo>
                                  <a:pt x="476884" y="226695"/>
                                </a:lnTo>
                                <a:lnTo>
                                  <a:pt x="473075" y="230505"/>
                                </a:lnTo>
                                <a:close/>
                              </a:path>
                              <a:path w="480695" h="234315">
                                <a:moveTo>
                                  <a:pt x="480694" y="7620"/>
                                </a:moveTo>
                                <a:lnTo>
                                  <a:pt x="476884" y="7620"/>
                                </a:lnTo>
                                <a:lnTo>
                                  <a:pt x="473075" y="3810"/>
                                </a:lnTo>
                                <a:lnTo>
                                  <a:pt x="480694" y="3810"/>
                                </a:lnTo>
                                <a:lnTo>
                                  <a:pt x="480694" y="7620"/>
                                </a:lnTo>
                                <a:close/>
                              </a:path>
                              <a:path w="480695" h="234315">
                                <a:moveTo>
                                  <a:pt x="7619" y="230505"/>
                                </a:moveTo>
                                <a:lnTo>
                                  <a:pt x="3809" y="226695"/>
                                </a:lnTo>
                                <a:lnTo>
                                  <a:pt x="7619" y="226695"/>
                                </a:lnTo>
                                <a:lnTo>
                                  <a:pt x="7619" y="230505"/>
                                </a:lnTo>
                                <a:close/>
                              </a:path>
                              <a:path w="480695" h="234315">
                                <a:moveTo>
                                  <a:pt x="473075" y="230505"/>
                                </a:moveTo>
                                <a:lnTo>
                                  <a:pt x="7619" y="230505"/>
                                </a:lnTo>
                                <a:lnTo>
                                  <a:pt x="7619" y="226695"/>
                                </a:lnTo>
                                <a:lnTo>
                                  <a:pt x="473075" y="226695"/>
                                </a:lnTo>
                                <a:lnTo>
                                  <a:pt x="473075" y="230505"/>
                                </a:lnTo>
                                <a:close/>
                              </a:path>
                              <a:path w="480695" h="234315">
                                <a:moveTo>
                                  <a:pt x="480694" y="230505"/>
                                </a:moveTo>
                                <a:lnTo>
                                  <a:pt x="473075" y="230505"/>
                                </a:lnTo>
                                <a:lnTo>
                                  <a:pt x="476884" y="226695"/>
                                </a:lnTo>
                                <a:lnTo>
                                  <a:pt x="480694" y="226695"/>
                                </a:lnTo>
                                <a:lnTo>
                                  <a:pt x="480694" y="230505"/>
                                </a:lnTo>
                                <a:close/>
                              </a:path>
                            </a:pathLst>
                          </a:custGeom>
                          <a:solidFill>
                            <a:srgbClr val="000000"/>
                          </a:solidFill>
                        </wps:spPr>
                        <wps:bodyPr wrap="square" lIns="0" tIns="0" rIns="0" bIns="0" rtlCol="0">
                          <a:noAutofit/>
                        </wps:bodyPr>
                      </wps:wsp>
                      <wps:wsp>
                        <wps:cNvPr id="102" name="Graphic 102"/>
                        <wps:cNvSpPr/>
                        <wps:spPr>
                          <a:xfrm>
                            <a:off x="13716" y="25907"/>
                            <a:ext cx="2964180" cy="3895725"/>
                          </a:xfrm>
                          <a:custGeom>
                            <a:avLst/>
                            <a:gdLst/>
                            <a:ahLst/>
                            <a:cxnLst/>
                            <a:rect l="l" t="t" r="r" b="b"/>
                            <a:pathLst>
                              <a:path w="2964180" h="3895725">
                                <a:moveTo>
                                  <a:pt x="176784" y="3668268"/>
                                </a:moveTo>
                                <a:lnTo>
                                  <a:pt x="0" y="3668268"/>
                                </a:lnTo>
                                <a:lnTo>
                                  <a:pt x="0" y="3895344"/>
                                </a:lnTo>
                                <a:lnTo>
                                  <a:pt x="176784" y="3895344"/>
                                </a:lnTo>
                                <a:lnTo>
                                  <a:pt x="176784" y="3668268"/>
                                </a:lnTo>
                                <a:close/>
                              </a:path>
                              <a:path w="2964180" h="3895725">
                                <a:moveTo>
                                  <a:pt x="198120" y="1821180"/>
                                </a:moveTo>
                                <a:lnTo>
                                  <a:pt x="22860" y="1821180"/>
                                </a:lnTo>
                                <a:lnTo>
                                  <a:pt x="22860" y="2046732"/>
                                </a:lnTo>
                                <a:lnTo>
                                  <a:pt x="198120" y="2046732"/>
                                </a:lnTo>
                                <a:lnTo>
                                  <a:pt x="198120" y="1821180"/>
                                </a:lnTo>
                                <a:close/>
                              </a:path>
                              <a:path w="2964180" h="3895725">
                                <a:moveTo>
                                  <a:pt x="198120" y="0"/>
                                </a:moveTo>
                                <a:lnTo>
                                  <a:pt x="21336" y="0"/>
                                </a:lnTo>
                                <a:lnTo>
                                  <a:pt x="21336" y="225552"/>
                                </a:lnTo>
                                <a:lnTo>
                                  <a:pt x="198120" y="225552"/>
                                </a:lnTo>
                                <a:lnTo>
                                  <a:pt x="198120" y="0"/>
                                </a:lnTo>
                                <a:close/>
                              </a:path>
                              <a:path w="2964180" h="3895725">
                                <a:moveTo>
                                  <a:pt x="2956560" y="7620"/>
                                </a:moveTo>
                                <a:lnTo>
                                  <a:pt x="2779776" y="7620"/>
                                </a:lnTo>
                                <a:lnTo>
                                  <a:pt x="2779776" y="234696"/>
                                </a:lnTo>
                                <a:lnTo>
                                  <a:pt x="2956560" y="234696"/>
                                </a:lnTo>
                                <a:lnTo>
                                  <a:pt x="2956560" y="7620"/>
                                </a:lnTo>
                                <a:close/>
                              </a:path>
                              <a:path w="2964180" h="3895725">
                                <a:moveTo>
                                  <a:pt x="2964180" y="1804416"/>
                                </a:moveTo>
                                <a:lnTo>
                                  <a:pt x="2787396" y="1804416"/>
                                </a:lnTo>
                                <a:lnTo>
                                  <a:pt x="2787396" y="2029968"/>
                                </a:lnTo>
                                <a:lnTo>
                                  <a:pt x="2964180" y="2029968"/>
                                </a:lnTo>
                                <a:lnTo>
                                  <a:pt x="2964180" y="1804416"/>
                                </a:lnTo>
                                <a:close/>
                              </a:path>
                            </a:pathLst>
                          </a:custGeom>
                          <a:solidFill>
                            <a:srgbClr val="FFFFFF"/>
                          </a:solidFill>
                        </wps:spPr>
                        <wps:bodyPr wrap="square" lIns="0" tIns="0" rIns="0" bIns="0" rtlCol="0">
                          <a:noAutofit/>
                        </wps:bodyPr>
                      </wps:wsp>
                      <wps:wsp>
                        <wps:cNvPr id="103" name="Textbox 103"/>
                        <wps:cNvSpPr txBox="1"/>
                        <wps:spPr>
                          <a:xfrm>
                            <a:off x="129539" y="80053"/>
                            <a:ext cx="69215" cy="140335"/>
                          </a:xfrm>
                          <a:prstGeom prst="rect">
                            <a:avLst/>
                          </a:prstGeom>
                        </wps:spPr>
                        <wps:txbx>
                          <w:txbxContent>
                            <w:p w14:paraId="09F654CB">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104" name="Textbox 104"/>
                        <wps:cNvSpPr txBox="1"/>
                        <wps:spPr>
                          <a:xfrm>
                            <a:off x="2887979" y="87673"/>
                            <a:ext cx="76200" cy="140335"/>
                          </a:xfrm>
                          <a:prstGeom prst="rect">
                            <a:avLst/>
                          </a:prstGeom>
                        </wps:spPr>
                        <wps:txbx>
                          <w:txbxContent>
                            <w:p w14:paraId="5145FAC9">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105" name="Textbox 105"/>
                        <wps:cNvSpPr txBox="1"/>
                        <wps:spPr>
                          <a:xfrm>
                            <a:off x="1309116" y="470110"/>
                            <a:ext cx="598170" cy="147320"/>
                          </a:xfrm>
                          <a:prstGeom prst="rect">
                            <a:avLst/>
                          </a:prstGeom>
                        </wps:spPr>
                        <wps:txbx>
                          <w:txbxContent>
                            <w:p w14:paraId="5CF99A06">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06" name="Textbox 106"/>
                        <wps:cNvSpPr txBox="1"/>
                        <wps:spPr>
                          <a:xfrm>
                            <a:off x="4053840" y="375635"/>
                            <a:ext cx="598170" cy="147320"/>
                          </a:xfrm>
                          <a:prstGeom prst="rect">
                            <a:avLst/>
                          </a:prstGeom>
                        </wps:spPr>
                        <wps:txbx>
                          <w:txbxContent>
                            <w:p w14:paraId="13BFA17B">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07" name="Textbox 107"/>
                        <wps:cNvSpPr txBox="1"/>
                        <wps:spPr>
                          <a:xfrm>
                            <a:off x="1789176" y="1178770"/>
                            <a:ext cx="391160" cy="147320"/>
                          </a:xfrm>
                          <a:prstGeom prst="rect">
                            <a:avLst/>
                          </a:prstGeom>
                        </wps:spPr>
                        <wps:txbx>
                          <w:txbxContent>
                            <w:p w14:paraId="503BCB41">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08" name="Textbox 108"/>
                        <wps:cNvSpPr txBox="1"/>
                        <wps:spPr>
                          <a:xfrm>
                            <a:off x="4562843" y="1207739"/>
                            <a:ext cx="391160" cy="147320"/>
                          </a:xfrm>
                          <a:prstGeom prst="rect">
                            <a:avLst/>
                          </a:prstGeom>
                        </wps:spPr>
                        <wps:txbx>
                          <w:txbxContent>
                            <w:p w14:paraId="5ECFA1B1">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09" name="Textbox 109"/>
                        <wps:cNvSpPr txBox="1"/>
                        <wps:spPr>
                          <a:xfrm>
                            <a:off x="131051" y="1901233"/>
                            <a:ext cx="69215" cy="140335"/>
                          </a:xfrm>
                          <a:prstGeom prst="rect">
                            <a:avLst/>
                          </a:prstGeom>
                        </wps:spPr>
                        <wps:txbx>
                          <w:txbxContent>
                            <w:p w14:paraId="30980E34">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110" name="Textbox 110"/>
                        <wps:cNvSpPr txBox="1"/>
                        <wps:spPr>
                          <a:xfrm>
                            <a:off x="2895600" y="1884456"/>
                            <a:ext cx="76200" cy="140335"/>
                          </a:xfrm>
                          <a:prstGeom prst="rect">
                            <a:avLst/>
                          </a:prstGeom>
                        </wps:spPr>
                        <wps:txbx>
                          <w:txbxContent>
                            <w:p w14:paraId="45027F5A">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111" name="Textbox 111"/>
                        <wps:cNvSpPr txBox="1"/>
                        <wps:spPr>
                          <a:xfrm>
                            <a:off x="4308347" y="2241011"/>
                            <a:ext cx="598170" cy="147320"/>
                          </a:xfrm>
                          <a:prstGeom prst="rect">
                            <a:avLst/>
                          </a:prstGeom>
                        </wps:spPr>
                        <wps:txbx>
                          <w:txbxContent>
                            <w:p w14:paraId="0EFB1825">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12" name="Textbox 112"/>
                        <wps:cNvSpPr txBox="1"/>
                        <wps:spPr>
                          <a:xfrm>
                            <a:off x="1776971" y="2429987"/>
                            <a:ext cx="501650" cy="147320"/>
                          </a:xfrm>
                          <a:prstGeom prst="rect">
                            <a:avLst/>
                          </a:prstGeom>
                        </wps:spPr>
                        <wps:txbx>
                          <w:txbxContent>
                            <w:p w14:paraId="56B97B30">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113" name="Textbox 113"/>
                        <wps:cNvSpPr txBox="1"/>
                        <wps:spPr>
                          <a:xfrm>
                            <a:off x="4465320" y="2771350"/>
                            <a:ext cx="661670" cy="147320"/>
                          </a:xfrm>
                          <a:prstGeom prst="rect">
                            <a:avLst/>
                          </a:prstGeom>
                        </wps:spPr>
                        <wps:txbx>
                          <w:txbxContent>
                            <w:p w14:paraId="2B343BB4">
                              <w:pPr>
                                <w:spacing w:before="1" w:line="230" w:lineRule="exact"/>
                                <w:ind w:left="0" w:right="0" w:firstLine="0"/>
                                <w:jc w:val="left"/>
                                <w:rPr>
                                  <w:rFonts w:ascii="Trebuchet MS"/>
                                  <w:sz w:val="20"/>
                                </w:rPr>
                              </w:pPr>
                              <w:r>
                                <w:rPr>
                                  <w:rFonts w:ascii="Trebuchet MS"/>
                                  <w:color w:val="FFFF00"/>
                                  <w:spacing w:val="-2"/>
                                  <w:sz w:val="20"/>
                                </w:rPr>
                                <w:t>Plagioclase</w:t>
                              </w:r>
                            </w:p>
                          </w:txbxContent>
                        </wps:txbx>
                        <wps:bodyPr wrap="square" lIns="0" tIns="0" rIns="0" bIns="0" rtlCol="0">
                          <a:noAutofit/>
                        </wps:bodyPr>
                      </wps:wsp>
                      <wps:wsp>
                        <wps:cNvPr id="114" name="Textbox 114"/>
                        <wps:cNvSpPr txBox="1"/>
                        <wps:spPr>
                          <a:xfrm>
                            <a:off x="2011679" y="3231611"/>
                            <a:ext cx="598170" cy="147320"/>
                          </a:xfrm>
                          <a:prstGeom prst="rect">
                            <a:avLst/>
                          </a:prstGeom>
                        </wps:spPr>
                        <wps:txbx>
                          <w:txbxContent>
                            <w:p w14:paraId="42FD921A">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15" name="Textbox 115"/>
                        <wps:cNvSpPr txBox="1"/>
                        <wps:spPr>
                          <a:xfrm>
                            <a:off x="3119627" y="3048731"/>
                            <a:ext cx="1024255" cy="298450"/>
                          </a:xfrm>
                          <a:prstGeom prst="rect">
                            <a:avLst/>
                          </a:prstGeom>
                        </wps:spPr>
                        <wps:txbx>
                          <w:txbxContent>
                            <w:p w14:paraId="2B331FC2">
                              <w:pPr>
                                <w:spacing w:before="0" w:line="244" w:lineRule="auto"/>
                                <w:ind w:left="511" w:right="0" w:hanging="512"/>
                                <w:jc w:val="left"/>
                                <w:rPr>
                                  <w:rFonts w:ascii="Trebuchet MS"/>
                                  <w:sz w:val="20"/>
                                </w:rPr>
                              </w:pPr>
                              <w:r>
                                <w:rPr>
                                  <w:rFonts w:ascii="Trebuchet MS"/>
                                  <w:color w:val="FFFF00"/>
                                  <w:sz w:val="20"/>
                                </w:rPr>
                                <w:t xml:space="preserve">Pseudomorphs of </w:t>
                              </w:r>
                              <w:r>
                                <w:rPr>
                                  <w:rFonts w:ascii="Trebuchet MS"/>
                                  <w:color w:val="FFFF00"/>
                                  <w:spacing w:val="-2"/>
                                  <w:sz w:val="20"/>
                                </w:rPr>
                                <w:t>garnet</w:t>
                              </w:r>
                            </w:p>
                          </w:txbxContent>
                        </wps:txbx>
                        <wps:bodyPr wrap="square" lIns="0" tIns="0" rIns="0" bIns="0" rtlCol="0">
                          <a:noAutofit/>
                        </wps:bodyPr>
                      </wps:wsp>
                      <wps:wsp>
                        <wps:cNvPr id="116" name="Textbox 116"/>
                        <wps:cNvSpPr txBox="1"/>
                        <wps:spPr>
                          <a:xfrm>
                            <a:off x="108191" y="3749845"/>
                            <a:ext cx="69215" cy="140335"/>
                          </a:xfrm>
                          <a:prstGeom prst="rect">
                            <a:avLst/>
                          </a:prstGeom>
                        </wps:spPr>
                        <wps:txbx>
                          <w:txbxContent>
                            <w:p w14:paraId="2FD32EDA">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117" name="Textbox 117"/>
                        <wps:cNvSpPr txBox="1"/>
                        <wps:spPr>
                          <a:xfrm>
                            <a:off x="1345691" y="4036270"/>
                            <a:ext cx="598170" cy="147320"/>
                          </a:xfrm>
                          <a:prstGeom prst="rect">
                            <a:avLst/>
                          </a:prstGeom>
                        </wps:spPr>
                        <wps:txbx>
                          <w:txbxContent>
                            <w:p w14:paraId="49BB5357">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18" name="Textbox 118"/>
                        <wps:cNvSpPr txBox="1"/>
                        <wps:spPr>
                          <a:xfrm>
                            <a:off x="1833372" y="4565111"/>
                            <a:ext cx="661670" cy="147320"/>
                          </a:xfrm>
                          <a:prstGeom prst="rect">
                            <a:avLst/>
                          </a:prstGeom>
                        </wps:spPr>
                        <wps:txbx>
                          <w:txbxContent>
                            <w:p w14:paraId="3D22CEFA">
                              <w:pPr>
                                <w:spacing w:before="1" w:line="230" w:lineRule="exact"/>
                                <w:ind w:left="0" w:right="0" w:firstLine="0"/>
                                <w:jc w:val="left"/>
                                <w:rPr>
                                  <w:rFonts w:ascii="Trebuchet MS"/>
                                  <w:sz w:val="20"/>
                                </w:rPr>
                              </w:pPr>
                              <w:r>
                                <w:rPr>
                                  <w:rFonts w:ascii="Trebuchet MS"/>
                                  <w:color w:val="FFFF00"/>
                                  <w:spacing w:val="-2"/>
                                  <w:sz w:val="20"/>
                                </w:rPr>
                                <w:t>Plagioclase</w:t>
                              </w:r>
                            </w:p>
                          </w:txbxContent>
                        </wps:txbx>
                        <wps:bodyPr wrap="square" lIns="0" tIns="0" rIns="0" bIns="0" rtlCol="0">
                          <a:noAutofit/>
                        </wps:bodyPr>
                      </wps:wsp>
                      <wps:wsp>
                        <wps:cNvPr id="119" name="Textbox 119"/>
                        <wps:cNvSpPr txBox="1"/>
                        <wps:spPr>
                          <a:xfrm>
                            <a:off x="411480" y="4775410"/>
                            <a:ext cx="1024255" cy="298450"/>
                          </a:xfrm>
                          <a:prstGeom prst="rect">
                            <a:avLst/>
                          </a:prstGeom>
                        </wps:spPr>
                        <wps:txbx>
                          <w:txbxContent>
                            <w:p w14:paraId="31AB1DE1">
                              <w:pPr>
                                <w:spacing w:before="0" w:line="244" w:lineRule="auto"/>
                                <w:ind w:left="511" w:right="0" w:hanging="512"/>
                                <w:jc w:val="left"/>
                                <w:rPr>
                                  <w:rFonts w:ascii="Trebuchet MS"/>
                                  <w:sz w:val="20"/>
                                </w:rPr>
                              </w:pPr>
                              <w:r>
                                <w:rPr>
                                  <w:rFonts w:ascii="Trebuchet MS"/>
                                  <w:color w:val="FFFF00"/>
                                  <w:sz w:val="20"/>
                                </w:rPr>
                                <w:t xml:space="preserve">Pseudomorphs of </w:t>
                              </w:r>
                              <w:r>
                                <w:rPr>
                                  <w:rFonts w:ascii="Trebuchet MS"/>
                                  <w:color w:val="FFFF00"/>
                                  <w:spacing w:val="-2"/>
                                  <w:sz w:val="20"/>
                                </w:rPr>
                                <w:t>garnet</w:t>
                              </w:r>
                            </w:p>
                          </w:txbxContent>
                        </wps:txbx>
                        <wps:bodyPr wrap="square" lIns="0" tIns="0" rIns="0" bIns="0" rtlCol="0">
                          <a:noAutofit/>
                        </wps:bodyPr>
                      </wps:wsp>
                      <wps:wsp>
                        <wps:cNvPr id="120" name="Textbox 120"/>
                        <wps:cNvSpPr txBox="1"/>
                        <wps:spPr>
                          <a:xfrm>
                            <a:off x="2802635" y="3752553"/>
                            <a:ext cx="2573020" cy="1570990"/>
                          </a:xfrm>
                          <a:prstGeom prst="rect">
                            <a:avLst/>
                          </a:prstGeom>
                        </wps:spPr>
                        <wps:txbx>
                          <w:txbxContent>
                            <w:p w14:paraId="5E76E316">
                              <w:pPr>
                                <w:spacing w:before="0" w:line="240" w:lineRule="auto"/>
                                <w:ind w:left="0" w:right="18" w:firstLine="0"/>
                                <w:jc w:val="both"/>
                                <w:rPr>
                                  <w:sz w:val="24"/>
                                </w:rPr>
                              </w:pPr>
                              <w:r>
                                <w:rPr>
                                  <w:sz w:val="24"/>
                                </w:rPr>
                                <w:t xml:space="preserve">Fig </w:t>
                              </w:r>
                              <w:r>
                                <w:rPr>
                                  <w:rFonts w:hint="default"/>
                                  <w:sz w:val="24"/>
                                  <w:lang w:val="en-IN"/>
                                </w:rPr>
                                <w:t>no 5</w:t>
                              </w:r>
                              <w:r>
                                <w:rPr>
                                  <w:sz w:val="24"/>
                                </w:rPr>
                                <w:t>. Photomicrographs of DBABS-134 shows overall distribution of oriented quartz and muscovite grains</w:t>
                              </w:r>
                              <w:r>
                                <w:rPr>
                                  <w:spacing w:val="-15"/>
                                  <w:sz w:val="24"/>
                                </w:rPr>
                                <w:t xml:space="preserve"> </w:t>
                              </w:r>
                              <w:r>
                                <w:rPr>
                                  <w:sz w:val="24"/>
                                </w:rPr>
                                <w:t>(</w:t>
                              </w:r>
                              <w:r>
                                <w:rPr>
                                  <w:rFonts w:hint="default"/>
                                  <w:sz w:val="24"/>
                                  <w:lang w:val="en-IN"/>
                                </w:rPr>
                                <w:t>5</w:t>
                              </w:r>
                              <w:r>
                                <w:rPr>
                                  <w:sz w:val="24"/>
                                </w:rPr>
                                <w:t xml:space="preserve">a and </w:t>
                              </w:r>
                              <w:r>
                                <w:rPr>
                                  <w:rFonts w:hint="default"/>
                                  <w:sz w:val="24"/>
                                  <w:lang w:val="en-IN"/>
                                </w:rPr>
                                <w:t>5</w:t>
                              </w:r>
                              <w:r>
                                <w:rPr>
                                  <w:sz w:val="24"/>
                                </w:rPr>
                                <w:t>b) and several subhedral to euhedral porphyroblast in PPL (</w:t>
                              </w:r>
                              <w:r>
                                <w:rPr>
                                  <w:rFonts w:hint="default"/>
                                  <w:sz w:val="24"/>
                                  <w:lang w:val="en-IN"/>
                                </w:rPr>
                                <w:t>5</w:t>
                              </w:r>
                              <w:r>
                                <w:rPr>
                                  <w:sz w:val="24"/>
                                </w:rPr>
                                <w:t xml:space="preserve">e, </w:t>
                              </w:r>
                              <w:r>
                                <w:rPr>
                                  <w:rFonts w:hint="default"/>
                                  <w:sz w:val="24"/>
                                  <w:lang w:val="en-IN"/>
                                </w:rPr>
                                <w:t>5</w:t>
                              </w:r>
                              <w:r>
                                <w:rPr>
                                  <w:sz w:val="24"/>
                                </w:rPr>
                                <w:t xml:space="preserve">g, </w:t>
                              </w:r>
                              <w:r>
                                <w:rPr>
                                  <w:rFonts w:hint="default"/>
                                  <w:sz w:val="24"/>
                                  <w:lang w:val="en-IN"/>
                                </w:rPr>
                                <w:t>5</w:t>
                              </w:r>
                              <w:r>
                                <w:rPr>
                                  <w:sz w:val="24"/>
                                </w:rPr>
                                <w:t>i,) and XPL (</w:t>
                              </w:r>
                              <w:r>
                                <w:rPr>
                                  <w:rFonts w:hint="default"/>
                                  <w:sz w:val="24"/>
                                  <w:lang w:val="en-IN"/>
                                </w:rPr>
                                <w:t>5</w:t>
                              </w:r>
                              <w:r>
                                <w:rPr>
                                  <w:sz w:val="24"/>
                                </w:rPr>
                                <w:t xml:space="preserve">f, </w:t>
                              </w:r>
                              <w:r>
                                <w:rPr>
                                  <w:rFonts w:hint="default"/>
                                  <w:sz w:val="24"/>
                                  <w:lang w:val="en-IN"/>
                                </w:rPr>
                                <w:t>5</w:t>
                              </w:r>
                              <w:r>
                                <w:rPr>
                                  <w:sz w:val="24"/>
                                </w:rPr>
                                <w:t xml:space="preserve">h, </w:t>
                              </w:r>
                              <w:r>
                                <w:rPr>
                                  <w:rFonts w:hint="default"/>
                                  <w:sz w:val="24"/>
                                  <w:lang w:val="en-IN"/>
                                </w:rPr>
                                <w:t>5</w:t>
                              </w:r>
                              <w:r>
                                <w:rPr>
                                  <w:sz w:val="24"/>
                                </w:rPr>
                                <w:t>j) under transmitted light. Minute flaky grains of graphite are seen under PPL under reflected light(</w:t>
                              </w:r>
                              <w:r>
                                <w:rPr>
                                  <w:rFonts w:hint="default"/>
                                  <w:sz w:val="24"/>
                                  <w:lang w:val="en-IN"/>
                                </w:rPr>
                                <w:t>5</w:t>
                              </w:r>
                              <w:r>
                                <w:rPr>
                                  <w:sz w:val="24"/>
                                </w:rPr>
                                <w:t xml:space="preserve">c and </w:t>
                              </w:r>
                              <w:r>
                                <w:rPr>
                                  <w:rFonts w:hint="default"/>
                                  <w:sz w:val="24"/>
                                  <w:lang w:val="en-IN"/>
                                </w:rPr>
                                <w:t>5</w:t>
                              </w:r>
                              <w:r>
                                <w:rPr>
                                  <w:sz w:val="24"/>
                                </w:rPr>
                                <w:t>d)</w:t>
                              </w:r>
                            </w:p>
                          </w:txbxContent>
                        </wps:txbx>
                        <wps:bodyPr wrap="square" lIns="0" tIns="0" rIns="0" bIns="0" rtlCol="0">
                          <a:noAutofit/>
                        </wps:bodyPr>
                      </wps:wsp>
                      <wps:wsp>
                        <wps:cNvPr id="121" name="Textbox 121"/>
                        <wps:cNvSpPr txBox="1"/>
                        <wps:spPr>
                          <a:xfrm>
                            <a:off x="2267711" y="3698747"/>
                            <a:ext cx="472440" cy="227329"/>
                          </a:xfrm>
                          <a:prstGeom prst="rect">
                            <a:avLst/>
                          </a:prstGeom>
                        </wps:spPr>
                        <wps:txbx>
                          <w:txbxContent>
                            <w:p w14:paraId="3C6812F7">
                              <w:pPr>
                                <w:spacing w:before="78"/>
                                <w:ind w:left="182" w:right="0" w:firstLine="0"/>
                                <w:jc w:val="left"/>
                                <w:rPr>
                                  <w:sz w:val="20"/>
                                </w:rPr>
                              </w:pPr>
                              <w:r>
                                <w:rPr>
                                  <w:spacing w:val="-5"/>
                                  <w:sz w:val="20"/>
                                </w:rPr>
                                <w:t>XPL</w:t>
                              </w:r>
                            </w:p>
                          </w:txbxContent>
                        </wps:txbx>
                        <wps:bodyPr wrap="square" lIns="0" tIns="0" rIns="0" bIns="0" rtlCol="0">
                          <a:noAutofit/>
                        </wps:bodyPr>
                      </wps:wsp>
                      <wps:wsp>
                        <wps:cNvPr id="122" name="Textbox 122"/>
                        <wps:cNvSpPr txBox="1"/>
                        <wps:spPr>
                          <a:xfrm>
                            <a:off x="4931664" y="1837944"/>
                            <a:ext cx="417830" cy="227329"/>
                          </a:xfrm>
                          <a:prstGeom prst="rect">
                            <a:avLst/>
                          </a:prstGeom>
                          <a:solidFill>
                            <a:srgbClr val="FFFFFF"/>
                          </a:solidFill>
                        </wps:spPr>
                        <wps:txbx>
                          <w:txbxContent>
                            <w:p w14:paraId="0D6D097B">
                              <w:pPr>
                                <w:spacing w:before="78"/>
                                <w:ind w:left="155" w:right="0" w:firstLine="0"/>
                                <w:jc w:val="left"/>
                                <w:rPr>
                                  <w:color w:val="000000"/>
                                  <w:sz w:val="20"/>
                                </w:rPr>
                              </w:pPr>
                              <w:r>
                                <w:rPr>
                                  <w:color w:val="000000"/>
                                  <w:spacing w:val="-5"/>
                                  <w:sz w:val="20"/>
                                </w:rPr>
                                <w:t>PPL</w:t>
                              </w:r>
                            </w:p>
                          </w:txbxContent>
                        </wps:txbx>
                        <wps:bodyPr wrap="square" lIns="0" tIns="0" rIns="0" bIns="0" rtlCol="0">
                          <a:noAutofit/>
                        </wps:bodyPr>
                      </wps:wsp>
                      <wps:wsp>
                        <wps:cNvPr id="123" name="Textbox 123"/>
                        <wps:cNvSpPr txBox="1"/>
                        <wps:spPr>
                          <a:xfrm>
                            <a:off x="2295144" y="1837944"/>
                            <a:ext cx="417830" cy="227329"/>
                          </a:xfrm>
                          <a:prstGeom prst="rect">
                            <a:avLst/>
                          </a:prstGeom>
                          <a:solidFill>
                            <a:srgbClr val="FFFFFF"/>
                          </a:solidFill>
                        </wps:spPr>
                        <wps:txbx>
                          <w:txbxContent>
                            <w:p w14:paraId="0F960C50">
                              <w:pPr>
                                <w:spacing w:before="78"/>
                                <w:ind w:left="155" w:right="0" w:firstLine="0"/>
                                <w:jc w:val="left"/>
                                <w:rPr>
                                  <w:color w:val="000000"/>
                                  <w:sz w:val="20"/>
                                </w:rPr>
                              </w:pPr>
                              <w:r>
                                <w:rPr>
                                  <w:color w:val="000000"/>
                                  <w:spacing w:val="-5"/>
                                  <w:sz w:val="20"/>
                                </w:rPr>
                                <w:t>PPL</w:t>
                              </w:r>
                            </w:p>
                          </w:txbxContent>
                        </wps:txbx>
                        <wps:bodyPr wrap="square" lIns="0" tIns="0" rIns="0" bIns="0" rtlCol="0">
                          <a:noAutofit/>
                        </wps:bodyPr>
                      </wps:wsp>
                      <wps:wsp>
                        <wps:cNvPr id="124" name="Textbox 124"/>
                        <wps:cNvSpPr txBox="1"/>
                        <wps:spPr>
                          <a:xfrm>
                            <a:off x="4860035" y="42671"/>
                            <a:ext cx="481965" cy="227329"/>
                          </a:xfrm>
                          <a:prstGeom prst="rect">
                            <a:avLst/>
                          </a:prstGeom>
                          <a:solidFill>
                            <a:srgbClr val="FFFFFF"/>
                          </a:solidFill>
                        </wps:spPr>
                        <wps:txbx>
                          <w:txbxContent>
                            <w:p w14:paraId="21476A0E">
                              <w:pPr>
                                <w:spacing w:before="76"/>
                                <w:ind w:left="189" w:right="0" w:firstLine="0"/>
                                <w:jc w:val="left"/>
                                <w:rPr>
                                  <w:color w:val="000000"/>
                                  <w:sz w:val="20"/>
                                </w:rPr>
                              </w:pPr>
                              <w:r>
                                <w:rPr>
                                  <w:color w:val="000000"/>
                                  <w:spacing w:val="-5"/>
                                  <w:sz w:val="20"/>
                                </w:rPr>
                                <w:t>XPL</w:t>
                              </w:r>
                            </w:p>
                          </w:txbxContent>
                        </wps:txbx>
                        <wps:bodyPr wrap="square" lIns="0" tIns="0" rIns="0" bIns="0" rtlCol="0">
                          <a:noAutofit/>
                        </wps:bodyPr>
                      </wps:wsp>
                      <wps:wsp>
                        <wps:cNvPr id="125" name="Textbox 125"/>
                        <wps:cNvSpPr txBox="1"/>
                        <wps:spPr>
                          <a:xfrm>
                            <a:off x="2272283" y="33528"/>
                            <a:ext cx="416559" cy="227329"/>
                          </a:xfrm>
                          <a:prstGeom prst="rect">
                            <a:avLst/>
                          </a:prstGeom>
                          <a:solidFill>
                            <a:srgbClr val="FFFFFF"/>
                          </a:solidFill>
                        </wps:spPr>
                        <wps:txbx>
                          <w:txbxContent>
                            <w:p w14:paraId="4BA2587D">
                              <w:pPr>
                                <w:spacing w:before="78"/>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80.6pt;margin-top:175.95pt;height:422.3pt;width:423.3pt;mso-position-horizontal-relative:page;mso-wrap-distance-bottom:0pt;mso-wrap-distance-top:0pt;z-index:-251636736;mso-width-relative:page;mso-height-relative:page;" coordsize="5375910,5363210" o:gfxdata="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">
                <o:lock v:ext="edit" aspectratio="f"/>
                <v:shape id="Image 96" o:spid="_x0000_s1026" o:spt="75" type="#_x0000_t75" style="position:absolute;left:0;top:3686555;height:1676400;width:2759964;" filled="f" o:preferrelative="t" stroked="f" coordsize="21600,21600" o:gfxdata="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VBOrsAAADb&#10;AAAADwAAAAAAAAABACAAAAAiAAAAZHJzL2Rvd25yZXYueG1sUEsBAhQAFAAAAAgAh07iQDMvBZ47&#10;AAAAOQAAABAAAAAAAAAAAQAgAAAACgEAAGRycy9zaGFwZXhtbC54bWxQSwUGAAAAAAYABgBbAQAA&#10;tAMAAAAA&#10;">
                  <v:fill on="f" focussize="0,0"/>
                  <v:stroke on="f"/>
                  <v:imagedata r:id="rId31" o:title=""/>
                  <o:lock v:ext="edit" aspectratio="f"/>
                </v:shape>
                <v:shape id="Image 97" o:spid="_x0000_s1026" o:spt="75" type="#_x0000_t75" style="position:absolute;left:12191;top:0;height:3640836;width:2718816;" filled="f" o:preferrelative="t" stroked="f" coordsize="21600,21600" o:gfxdata="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cdcib4A&#10;AADbAAAADwAAAAAAAAABACAAAAAiAAAAZHJzL2Rvd25yZXYueG1sUEsBAhQAFAAAAAgAh07iQDMv&#10;BZ47AAAAOQAAABAAAAAAAAAAAQAgAAAADQEAAGRycy9zaGFwZXhtbC54bWxQSwUGAAAAAAYABgBb&#10;AQAAtwMAAAAA&#10;">
                  <v:fill on="f" focussize="0,0"/>
                  <v:stroke on="f"/>
                  <v:imagedata r:id="rId32" o:title=""/>
                  <o:lock v:ext="edit" aspectratio="f"/>
                </v:shape>
                <v:shape id="Image 98" o:spid="_x0000_s1026" o:spt="75" type="#_x0000_t75" style="position:absolute;left:2781300;top:13716;height:3634739;width:2589276;" filled="f" o:preferrelative="t" stroked="f" coordsize="21600,21600" o:gfxdata="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yDy1LgAAADbAAAA&#10;DwAAAAAAAAABACAAAAAiAAAAZHJzL2Rvd25yZXYueG1sUEsBAhQAFAAAAAgAh07iQDMvBZ47AAAA&#10;OQAAABAAAAAAAAAAAQAgAAAABwEAAGRycy9zaGFwZXhtbC54bWxQSwUGAAAAAAYABgBbAQAAsQMA&#10;AAAA&#10;">
                  <v:fill on="f" focussize="0,0"/>
                  <v:stroke on="f"/>
                  <v:imagedata r:id="rId33" o:title=""/>
                  <o:lock v:ext="edit" aspectratio="f"/>
                </v:shape>
                <v:shape id="Graphic 99" o:spid="_x0000_s1026" o:spt="100" style="position:absolute;left:1112012;top:1207541;height:2146935;width:3416300;" fillcolor="#FFFF00" filled="t" stroked="f" coordsize="3416300,2146935" o:gfxdata="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klGy8AAAA&#10;2wAAAA8AAAAAAAAAAQAgAAAAIgAAAGRycy9kb3ducmV2LnhtbFBLAQIUABQAAAAIAIdO4kAzLwWe&#10;OwAAADkAAAAQAAAAAAAAAAEAIAAAAAsBAABkcnMvc2hhcGV4bWwueG1sUEsFBgAAAAAGAAYAWwEA&#10;ALUDAAAAAA==&#10;" path="m622935,1295374l36080,1295374,91998,1262761,93535,1261503,94615,1259827,95123,1257909,95008,1255928,94284,1254074,93027,1252537,91363,1251458,89433,1250950,87744,1250950,85598,1251788,0,1301724,85598,1351661,87452,1352384,89827,1352384,95123,1345539,94615,1343621,93535,1341945,91998,1340688,36080,1308074,622935,1308074,622935,1295374xem646430,44424l59575,44424,115493,11811,117030,10553,118110,8877,118618,6959,118503,4978,117779,3124,116522,1587,114858,508,112928,0,111239,0,109093,838,23495,50774,109093,100711,110947,101434,113322,101434,118618,94589,118110,92671,117030,90995,115493,89738,59575,57124,646430,57124,646430,44424xem882650,2089759l295795,2089759,351713,2057146,353250,2055888,354330,2054212,354838,2052294,354723,2050313,353999,2048459,352742,2046922,351078,2045843,349148,2045347,347421,2045347,345313,2046173,259715,2096109,345313,2146046,347167,2146770,349580,2146770,354838,2139924,354330,2138007,353250,2136330,351713,2135073,295795,2102459,882650,2102459,882650,2089759xem3416300,57759l2829445,57759,2885363,25146,2886900,23888,2887980,22212,2888488,20294,2888373,18313,2887649,16459,2886392,14922,2884728,13843,2882798,13347,2881071,13347,2878963,14173,2793365,64109,2878963,114046,2880817,114769,2883230,114769,2888488,107924,2887980,106006,2886900,104330,2885363,103073,2829445,70459,3416300,70459,3416300,57759xe">
                  <v:fill on="t" focussize="0,0"/>
                  <v:stroke on="f"/>
                  <v:imagedata o:title=""/>
                  <o:lock v:ext="edit" aspectratio="f"/>
                  <v:textbox inset="0mm,0mm,0mm,0mm"/>
                </v:shape>
                <v:shape id="Graphic 100" o:spid="_x0000_s1026" o:spt="100" style="position:absolute;left:2267711;top:3698747;height:227329;width:472440;" fillcolor="#FFFFFF" filled="t" stroked="f" coordsize="472440,227329" o:gfxdata="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02jvQAA&#10;ANwAAAAPAAAAAAAAAAEAIAAAACIAAABkcnMvZG93bnJldi54bWxQSwECFAAUAAAACACHTuJAMy8F&#10;njsAAAA5AAAAEAAAAAAAAAABACAAAAAMAQAAZHJzL3NoYXBleG1sLnhtbFBLBQYAAAAABgAGAFsB&#10;AAC2AwAAAAA=&#10;" path="m472439,227075l0,227075,0,0,472439,0,472439,227075xe">
                  <v:fill on="t" focussize="0,0"/>
                  <v:stroke on="f"/>
                  <v:imagedata o:title=""/>
                  <o:lock v:ext="edit" aspectratio="f"/>
                  <v:textbox inset="0mm,0mm,0mm,0mm"/>
                </v:shape>
                <v:shape id="Graphic 101" o:spid="_x0000_s1026" o:spt="100" style="position:absolute;left:2263267;top:3695446;height:234315;width:480695;" fillcolor="#000000" filled="t" stroked="f" coordsize="480695,234315" o:gfxdata="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LSrEvQAA&#10;ANwAAAAPAAAAAAAAAAEAIAAAACIAAABkcnMvZG93bnJldi54bWxQSwECFAAUAAAACACHTuJAMy8F&#10;njsAAAA5AAAAEAAAAAAAAAABACAAAAAMAQAAZHJzL3NoYXBleG1sLnhtbFBLBQYAAAAABgAGAFsB&#10;AAC2AwAAAAA=&#10;" path="m476884,234315l3809,234315,2349,234022,1117,233197,292,231965,0,230505,0,3810,292,2349,1117,1117,2349,292,3809,0,476884,0,478345,292,479577,1117,480402,2349,480694,3810,7619,3810,3809,7620,7619,7620,7619,226695,3809,226695,7619,230505,480694,230505,480402,231965,479577,233197,478345,234022,476884,234315xem7619,7620l3809,7620,7619,3810,7619,7620xem473075,7620l7619,7620,7619,3810,473075,3810,473075,7620xem473075,230505l473075,3810,476884,7620,480694,7620,480694,226695,476884,226695,473075,230505xem480694,7620l476884,7620,473075,3810,480694,3810,480694,7620xem7619,230505l3809,226695,7619,226695,7619,230505xem473075,230505l7619,230505,7619,226695,473075,226695,473075,230505xem480694,230505l473075,230505,476884,226695,480694,226695,480694,230505xe">
                  <v:fill on="t" focussize="0,0"/>
                  <v:stroke on="f"/>
                  <v:imagedata o:title=""/>
                  <o:lock v:ext="edit" aspectratio="f"/>
                  <v:textbox inset="0mm,0mm,0mm,0mm"/>
                </v:shape>
                <v:shape id="Graphic 102" o:spid="_x0000_s1026" o:spt="100" style="position:absolute;left:13716;top:25907;height:3895725;width:2964180;" fillcolor="#FFFFFF" filled="t" stroked="f" coordsize="2964180,3895725" o:gfxdata="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IMjd7sAAADc&#10;AAAADwAAAAAAAAABACAAAAAiAAAAZHJzL2Rvd25yZXYueG1sUEsBAhQAFAAAAAgAh07iQDMvBZ47&#10;AAAAOQAAABAAAAAAAAAAAQAgAAAACgEAAGRycy9zaGFwZXhtbC54bWxQSwUGAAAAAAYABgBbAQAA&#10;tAMAAAAA&#10;" path="m176784,3668268l0,3668268,0,3895344,176784,3895344,176784,3668268xem198120,1821180l22860,1821180,22860,2046732,198120,2046732,198120,1821180xem198120,0l21336,0,21336,225552,198120,225552,198120,0xem2956560,7620l2779776,7620,2779776,234696,2956560,234696,2956560,7620xem2964180,1804416l2787396,1804416,2787396,2029968,2964180,2029968,2964180,1804416xe">
                  <v:fill on="t" focussize="0,0"/>
                  <v:stroke on="f"/>
                  <v:imagedata o:title=""/>
                  <o:lock v:ext="edit" aspectratio="f"/>
                  <v:textbox inset="0mm,0mm,0mm,0mm"/>
                </v:shape>
                <v:shape id="Textbox 103" o:spid="_x0000_s1026" o:spt="202" type="#_x0000_t202" style="position:absolute;left:129539;top:80053;height:140335;width:69215;" filled="f" stroked="f" coordsize="21600,21600" o:gfxdata="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SyB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9F654CB">
                        <w:pPr>
                          <w:spacing w:before="0" w:line="220" w:lineRule="exact"/>
                          <w:ind w:left="0" w:right="0" w:firstLine="0"/>
                          <w:jc w:val="left"/>
                          <w:rPr>
                            <w:sz w:val="20"/>
                          </w:rPr>
                        </w:pPr>
                        <w:r>
                          <w:rPr>
                            <w:spacing w:val="-10"/>
                            <w:sz w:val="20"/>
                          </w:rPr>
                          <w:t>a</w:t>
                        </w:r>
                      </w:p>
                    </w:txbxContent>
                  </v:textbox>
                </v:shape>
                <v:shape id="Textbox 104" o:spid="_x0000_s1026" o:spt="202" type="#_x0000_t202" style="position:absolute;left:2887979;top:87673;height:140335;width:76200;" filled="f" stroked="f" coordsize="21600,21600" o:gfxdata="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7UG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145FAC9">
                        <w:pPr>
                          <w:spacing w:before="0" w:line="220" w:lineRule="exact"/>
                          <w:ind w:left="0" w:right="0" w:firstLine="0"/>
                          <w:jc w:val="left"/>
                          <w:rPr>
                            <w:sz w:val="20"/>
                          </w:rPr>
                        </w:pPr>
                        <w:r>
                          <w:rPr>
                            <w:spacing w:val="-10"/>
                            <w:sz w:val="20"/>
                          </w:rPr>
                          <w:t>b</w:t>
                        </w:r>
                      </w:p>
                    </w:txbxContent>
                  </v:textbox>
                </v:shape>
                <v:shape id="Textbox 105" o:spid="_x0000_s1026" o:spt="202" type="#_x0000_t202" style="position:absolute;left:1309116;top:470110;height:147320;width:598170;" filled="f" stroked="f" coordsize="21600,21600" o:gfxdata="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f39f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CF99A06">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06" o:spid="_x0000_s1026" o:spt="202" type="#_x0000_t202" style="position:absolute;left:4053840;top:375635;height:147320;width:598170;" filled="f" stroked="f" coordsize="21600,21600" o:gfxdata="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la4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3BFA17B">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07" o:spid="_x0000_s1026" o:spt="202" type="#_x0000_t202" style="position:absolute;left:1789176;top:1178770;height:147320;width:391160;" filled="f" stroked="f" coordsize="21600,21600" o:gfxdata="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ac4W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03BCB41">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08" o:spid="_x0000_s1026" o:spt="202" type="#_x0000_t202" style="position:absolute;left:4562843;top:1207739;height:147320;width:391160;" filled="f" stroked="f" coordsize="21600,21600" o:gfxdata="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fZaZ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ECFA1B1">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09" o:spid="_x0000_s1026" o:spt="202" type="#_x0000_t202" style="position:absolute;left:131051;top:1901233;height:140335;width:69215;" filled="f" stroked="f" coordsize="21600,21600" o:gfxdata="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r//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0980E34">
                        <w:pPr>
                          <w:spacing w:before="0" w:line="220" w:lineRule="exact"/>
                          <w:ind w:left="0" w:right="0" w:firstLine="0"/>
                          <w:jc w:val="left"/>
                          <w:rPr>
                            <w:sz w:val="20"/>
                          </w:rPr>
                        </w:pPr>
                        <w:r>
                          <w:rPr>
                            <w:spacing w:val="-10"/>
                            <w:sz w:val="20"/>
                          </w:rPr>
                          <w:t>c</w:t>
                        </w:r>
                      </w:p>
                    </w:txbxContent>
                  </v:textbox>
                </v:shape>
                <v:shape id="Textbox 110" o:spid="_x0000_s1026" o:spt="202" type="#_x0000_t202" style="position:absolute;left:2895600;top:1884456;height:140335;width:76200;" filled="f" stroked="f" coordsize="21600,21600" o:gfxdata="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ZwL+/&#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5027F5A">
                        <w:pPr>
                          <w:spacing w:before="0" w:line="220" w:lineRule="exact"/>
                          <w:ind w:left="0" w:right="0" w:firstLine="0"/>
                          <w:jc w:val="left"/>
                          <w:rPr>
                            <w:sz w:val="20"/>
                          </w:rPr>
                        </w:pPr>
                        <w:r>
                          <w:rPr>
                            <w:spacing w:val="-10"/>
                            <w:sz w:val="20"/>
                          </w:rPr>
                          <w:t>d</w:t>
                        </w:r>
                      </w:p>
                    </w:txbxContent>
                  </v:textbox>
                </v:shape>
                <v:shape id="Textbox 111" o:spid="_x0000_s1026" o:spt="202" type="#_x0000_t202" style="position:absolute;left:4308347;top:2241011;height:147320;width:598170;" filled="f" stroked="f" coordsize="21600,21600" o:gfxdata="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VZS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EFB1825">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12" o:spid="_x0000_s1026" o:spt="202" type="#_x0000_t202" style="position:absolute;left:1776971;top:2429987;height:147320;width:501650;" filled="f" stroked="f" coordsize="21600,21600" o:gfxdata="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H+1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6B97B30">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113" o:spid="_x0000_s1026" o:spt="202" type="#_x0000_t202" style="position:absolute;left:4465320;top:2771350;height:147320;width:661670;" filled="f" stroked="f" coordsize="21600,21600" o:gfxdata="UEsDBAoAAAAAAIdO4kAAAAAAAAAAAAAAAAAEAAAAZHJzL1BLAwQUAAAACACHTuJA0oteyLwAAADc&#10;AAAADwAAAGRycy9kb3ducmV2LnhtbEVPTWsCMRC9F/wPYYTearIt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LXs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B343BB4">
                        <w:pPr>
                          <w:spacing w:before="1" w:line="230" w:lineRule="exact"/>
                          <w:ind w:left="0" w:right="0" w:firstLine="0"/>
                          <w:jc w:val="left"/>
                          <w:rPr>
                            <w:rFonts w:ascii="Trebuchet MS"/>
                            <w:sz w:val="20"/>
                          </w:rPr>
                        </w:pPr>
                        <w:r>
                          <w:rPr>
                            <w:rFonts w:ascii="Trebuchet MS"/>
                            <w:color w:val="FFFF00"/>
                            <w:spacing w:val="-2"/>
                            <w:sz w:val="20"/>
                          </w:rPr>
                          <w:t>Plagioclase</w:t>
                        </w:r>
                      </w:p>
                    </w:txbxContent>
                  </v:textbox>
                </v:shape>
                <v:shape id="Textbox 114" o:spid="_x0000_s1026" o:spt="202" type="#_x0000_t202" style="position:absolute;left:2011679;top:3231611;height:147320;width:598170;" filled="f" stroked="f" coordsize="21600,21600" o:gfxdata="UEsDBAoAAAAAAIdO4kAAAAAAAAAAAAAAAAAEAAAAZHJzL1BLAwQUAAAACACHTuJAXWLGvLwAAADc&#10;AAAADwAAAGRycy9kb3ducmV2LnhtbEVPTWsCMRC9F/wPYYTearKlSF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1ixr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2FD921A">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15" o:spid="_x0000_s1026" o:spt="202" type="#_x0000_t202" style="position:absolute;left:3119627;top:3048731;height:298450;width:1024255;" filled="f" stroked="f" coordsize="21600,21600" o:gfxdata="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IuYy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B331FC2">
                        <w:pPr>
                          <w:spacing w:before="0" w:line="244" w:lineRule="auto"/>
                          <w:ind w:left="511" w:right="0" w:hanging="512"/>
                          <w:jc w:val="left"/>
                          <w:rPr>
                            <w:rFonts w:ascii="Trebuchet MS"/>
                            <w:sz w:val="20"/>
                          </w:rPr>
                        </w:pPr>
                        <w:r>
                          <w:rPr>
                            <w:rFonts w:ascii="Trebuchet MS"/>
                            <w:color w:val="FFFF00"/>
                            <w:sz w:val="20"/>
                          </w:rPr>
                          <w:t xml:space="preserve">Pseudomorphs of </w:t>
                        </w:r>
                        <w:r>
                          <w:rPr>
                            <w:rFonts w:ascii="Trebuchet MS"/>
                            <w:color w:val="FFFF00"/>
                            <w:spacing w:val="-2"/>
                            <w:sz w:val="20"/>
                          </w:rPr>
                          <w:t>garnet</w:t>
                        </w:r>
                      </w:p>
                    </w:txbxContent>
                  </v:textbox>
                </v:shape>
                <v:shape id="Textbox 116" o:spid="_x0000_s1026" o:spt="202" type="#_x0000_t202" style="position:absolute;left:108191;top:3749845;height:140335;width:69215;" filled="f" stroked="f" coordsize="21600,21600" o:gfxdata="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8/VC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FD32EDA">
                        <w:pPr>
                          <w:spacing w:before="0" w:line="220" w:lineRule="exact"/>
                          <w:ind w:left="0" w:right="0" w:firstLine="0"/>
                          <w:jc w:val="left"/>
                          <w:rPr>
                            <w:sz w:val="20"/>
                          </w:rPr>
                        </w:pPr>
                        <w:r>
                          <w:rPr>
                            <w:spacing w:val="-10"/>
                            <w:sz w:val="20"/>
                          </w:rPr>
                          <w:t>c</w:t>
                        </w:r>
                      </w:p>
                    </w:txbxContent>
                  </v:textbox>
                </v:shape>
                <v:shape id="Textbox 117" o:spid="_x0000_s1026" o:spt="202" type="#_x0000_t202" style="position:absolute;left:1345691;top:4036270;height:147320;width:598170;" filled="f" stroked="f" coordsize="21600,21600" o:gfxdata="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wWM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9BB5357">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18" o:spid="_x0000_s1026" o:spt="202" type="#_x0000_t202" style="position:absolute;left:1833372;top:4565111;height:147320;width:661670;" filled="f" stroked="f" coordsize="21600,21600" o:gfxdata="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wvzL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D22CEFA">
                        <w:pPr>
                          <w:spacing w:before="1" w:line="230" w:lineRule="exact"/>
                          <w:ind w:left="0" w:right="0" w:firstLine="0"/>
                          <w:jc w:val="left"/>
                          <w:rPr>
                            <w:rFonts w:ascii="Trebuchet MS"/>
                            <w:sz w:val="20"/>
                          </w:rPr>
                        </w:pPr>
                        <w:r>
                          <w:rPr>
                            <w:rFonts w:ascii="Trebuchet MS"/>
                            <w:color w:val="FFFF00"/>
                            <w:spacing w:val="-2"/>
                            <w:sz w:val="20"/>
                          </w:rPr>
                          <w:t>Plagioclase</w:t>
                        </w:r>
                      </w:p>
                    </w:txbxContent>
                  </v:textbox>
                </v:shape>
                <v:shape id="Textbox 119" o:spid="_x0000_s1026" o:spt="202" type="#_x0000_t202" style="position:absolute;left:411480;top:4775410;height:298450;width:1024255;" filled="f" stroked="f" coordsize="21600,21600" o:gfxdata="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jaS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1AB1DE1">
                        <w:pPr>
                          <w:spacing w:before="0" w:line="244" w:lineRule="auto"/>
                          <w:ind w:left="511" w:right="0" w:hanging="512"/>
                          <w:jc w:val="left"/>
                          <w:rPr>
                            <w:rFonts w:ascii="Trebuchet MS"/>
                            <w:sz w:val="20"/>
                          </w:rPr>
                        </w:pPr>
                        <w:r>
                          <w:rPr>
                            <w:rFonts w:ascii="Trebuchet MS"/>
                            <w:color w:val="FFFF00"/>
                            <w:sz w:val="20"/>
                          </w:rPr>
                          <w:t xml:space="preserve">Pseudomorphs of </w:t>
                        </w:r>
                        <w:r>
                          <w:rPr>
                            <w:rFonts w:ascii="Trebuchet MS"/>
                            <w:color w:val="FFFF00"/>
                            <w:spacing w:val="-2"/>
                            <w:sz w:val="20"/>
                          </w:rPr>
                          <w:t>garnet</w:t>
                        </w:r>
                      </w:p>
                    </w:txbxContent>
                  </v:textbox>
                </v:shape>
                <v:shape id="Textbox 120" o:spid="_x0000_s1026" o:spt="202" type="#_x0000_t202" style="position:absolute;left:2802635;top:3752553;height:1570990;width:2573020;" filled="f" stroked="f" coordsize="21600,21600" o:gfxdata="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1Cg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E76E316">
                        <w:pPr>
                          <w:spacing w:before="0" w:line="240" w:lineRule="auto"/>
                          <w:ind w:left="0" w:right="18" w:firstLine="0"/>
                          <w:jc w:val="both"/>
                          <w:rPr>
                            <w:sz w:val="24"/>
                          </w:rPr>
                        </w:pPr>
                        <w:r>
                          <w:rPr>
                            <w:sz w:val="24"/>
                          </w:rPr>
                          <w:t xml:space="preserve">Fig </w:t>
                        </w:r>
                        <w:r>
                          <w:rPr>
                            <w:rFonts w:hint="default"/>
                            <w:sz w:val="24"/>
                            <w:lang w:val="en-IN"/>
                          </w:rPr>
                          <w:t>no 5</w:t>
                        </w:r>
                        <w:r>
                          <w:rPr>
                            <w:sz w:val="24"/>
                          </w:rPr>
                          <w:t>. Photomicrographs of DBABS-134 shows overall distribution of oriented quartz and muscovite grains</w:t>
                        </w:r>
                        <w:r>
                          <w:rPr>
                            <w:spacing w:val="-15"/>
                            <w:sz w:val="24"/>
                          </w:rPr>
                          <w:t xml:space="preserve"> </w:t>
                        </w:r>
                        <w:r>
                          <w:rPr>
                            <w:sz w:val="24"/>
                          </w:rPr>
                          <w:t>(</w:t>
                        </w:r>
                        <w:r>
                          <w:rPr>
                            <w:rFonts w:hint="default"/>
                            <w:sz w:val="24"/>
                            <w:lang w:val="en-IN"/>
                          </w:rPr>
                          <w:t>5</w:t>
                        </w:r>
                        <w:r>
                          <w:rPr>
                            <w:sz w:val="24"/>
                          </w:rPr>
                          <w:t xml:space="preserve">a and </w:t>
                        </w:r>
                        <w:r>
                          <w:rPr>
                            <w:rFonts w:hint="default"/>
                            <w:sz w:val="24"/>
                            <w:lang w:val="en-IN"/>
                          </w:rPr>
                          <w:t>5</w:t>
                        </w:r>
                        <w:r>
                          <w:rPr>
                            <w:sz w:val="24"/>
                          </w:rPr>
                          <w:t>b) and several subhedral to euhedral porphyroblast in PPL (</w:t>
                        </w:r>
                        <w:r>
                          <w:rPr>
                            <w:rFonts w:hint="default"/>
                            <w:sz w:val="24"/>
                            <w:lang w:val="en-IN"/>
                          </w:rPr>
                          <w:t>5</w:t>
                        </w:r>
                        <w:r>
                          <w:rPr>
                            <w:sz w:val="24"/>
                          </w:rPr>
                          <w:t xml:space="preserve">e, </w:t>
                        </w:r>
                        <w:r>
                          <w:rPr>
                            <w:rFonts w:hint="default"/>
                            <w:sz w:val="24"/>
                            <w:lang w:val="en-IN"/>
                          </w:rPr>
                          <w:t>5</w:t>
                        </w:r>
                        <w:r>
                          <w:rPr>
                            <w:sz w:val="24"/>
                          </w:rPr>
                          <w:t xml:space="preserve">g, </w:t>
                        </w:r>
                        <w:r>
                          <w:rPr>
                            <w:rFonts w:hint="default"/>
                            <w:sz w:val="24"/>
                            <w:lang w:val="en-IN"/>
                          </w:rPr>
                          <w:t>5</w:t>
                        </w:r>
                        <w:r>
                          <w:rPr>
                            <w:sz w:val="24"/>
                          </w:rPr>
                          <w:t>i,) and XPL (</w:t>
                        </w:r>
                        <w:r>
                          <w:rPr>
                            <w:rFonts w:hint="default"/>
                            <w:sz w:val="24"/>
                            <w:lang w:val="en-IN"/>
                          </w:rPr>
                          <w:t>5</w:t>
                        </w:r>
                        <w:r>
                          <w:rPr>
                            <w:sz w:val="24"/>
                          </w:rPr>
                          <w:t xml:space="preserve">f, </w:t>
                        </w:r>
                        <w:r>
                          <w:rPr>
                            <w:rFonts w:hint="default"/>
                            <w:sz w:val="24"/>
                            <w:lang w:val="en-IN"/>
                          </w:rPr>
                          <w:t>5</w:t>
                        </w:r>
                        <w:r>
                          <w:rPr>
                            <w:sz w:val="24"/>
                          </w:rPr>
                          <w:t xml:space="preserve">h, </w:t>
                        </w:r>
                        <w:r>
                          <w:rPr>
                            <w:rFonts w:hint="default"/>
                            <w:sz w:val="24"/>
                            <w:lang w:val="en-IN"/>
                          </w:rPr>
                          <w:t>5</w:t>
                        </w:r>
                        <w:r>
                          <w:rPr>
                            <w:sz w:val="24"/>
                          </w:rPr>
                          <w:t>j) under transmitted light. Minute flaky grains of graphite are seen under PPL under reflected light(</w:t>
                        </w:r>
                        <w:r>
                          <w:rPr>
                            <w:rFonts w:hint="default"/>
                            <w:sz w:val="24"/>
                            <w:lang w:val="en-IN"/>
                          </w:rPr>
                          <w:t>5</w:t>
                        </w:r>
                        <w:r>
                          <w:rPr>
                            <w:sz w:val="24"/>
                          </w:rPr>
                          <w:t xml:space="preserve">c and </w:t>
                        </w:r>
                        <w:r>
                          <w:rPr>
                            <w:rFonts w:hint="default"/>
                            <w:sz w:val="24"/>
                            <w:lang w:val="en-IN"/>
                          </w:rPr>
                          <w:t>5</w:t>
                        </w:r>
                        <w:r>
                          <w:rPr>
                            <w:sz w:val="24"/>
                          </w:rPr>
                          <w:t>d)</w:t>
                        </w:r>
                      </w:p>
                    </w:txbxContent>
                  </v:textbox>
                </v:shape>
                <v:shape id="Textbox 121" o:spid="_x0000_s1026" o:spt="202" type="#_x0000_t202" style="position:absolute;left:2267711;top:3698747;height:227329;width:472440;" filled="f" stroked="f" coordsize="21600,21600" o:gfxdata="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5r5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3C6812F7">
                        <w:pPr>
                          <w:spacing w:before="78"/>
                          <w:ind w:left="182" w:right="0" w:firstLine="0"/>
                          <w:jc w:val="left"/>
                          <w:rPr>
                            <w:sz w:val="20"/>
                          </w:rPr>
                        </w:pPr>
                        <w:r>
                          <w:rPr>
                            <w:spacing w:val="-5"/>
                            <w:sz w:val="20"/>
                          </w:rPr>
                          <w:t>XPL</w:t>
                        </w:r>
                      </w:p>
                    </w:txbxContent>
                  </v:textbox>
                </v:shape>
                <v:shape id="Textbox 122" o:spid="_x0000_s1026" o:spt="202" type="#_x0000_t202" style="position:absolute;left:4931664;top:1837944;height:227329;width:417830;" fillcolor="#FFFFFF" filled="t" stroked="f" coordsize="21600,21600" o:gfxdata="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xLWCr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14:paraId="0D6D097B">
                        <w:pPr>
                          <w:spacing w:before="78"/>
                          <w:ind w:left="155" w:right="0" w:firstLine="0"/>
                          <w:jc w:val="left"/>
                          <w:rPr>
                            <w:color w:val="000000"/>
                            <w:sz w:val="20"/>
                          </w:rPr>
                        </w:pPr>
                        <w:r>
                          <w:rPr>
                            <w:color w:val="000000"/>
                            <w:spacing w:val="-5"/>
                            <w:sz w:val="20"/>
                          </w:rPr>
                          <w:t>PPL</w:t>
                        </w:r>
                      </w:p>
                    </w:txbxContent>
                  </v:textbox>
                </v:shape>
                <v:shape id="Textbox 123" o:spid="_x0000_s1026" o:spt="202" type="#_x0000_t202" style="position:absolute;left:2295144;top:1837944;height:227329;width:417830;" fillcolor="#FFFFFF" filled="t" stroked="f" coordsize="21600,21600" o:gfxdata="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ec5G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0F960C50">
                        <w:pPr>
                          <w:spacing w:before="78"/>
                          <w:ind w:left="155" w:right="0" w:firstLine="0"/>
                          <w:jc w:val="left"/>
                          <w:rPr>
                            <w:color w:val="000000"/>
                            <w:sz w:val="20"/>
                          </w:rPr>
                        </w:pPr>
                        <w:r>
                          <w:rPr>
                            <w:color w:val="000000"/>
                            <w:spacing w:val="-5"/>
                            <w:sz w:val="20"/>
                          </w:rPr>
                          <w:t>PPL</w:t>
                        </w:r>
                      </w:p>
                    </w:txbxContent>
                  </v:textbox>
                </v:shape>
                <v:shape id="Textbox 124" o:spid="_x0000_s1026" o:spt="202" type="#_x0000_t202" style="position:absolute;left:4860035;top:42671;height:227329;width:481965;" fillcolor="#FFFFFF" filled="t" stroked="f" coordsize="21600,21600" o:gfxdata="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36+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21476A0E">
                        <w:pPr>
                          <w:spacing w:before="76"/>
                          <w:ind w:left="189" w:right="0" w:firstLine="0"/>
                          <w:jc w:val="left"/>
                          <w:rPr>
                            <w:color w:val="000000"/>
                            <w:sz w:val="20"/>
                          </w:rPr>
                        </w:pPr>
                        <w:r>
                          <w:rPr>
                            <w:color w:val="000000"/>
                            <w:spacing w:val="-5"/>
                            <w:sz w:val="20"/>
                          </w:rPr>
                          <w:t>XPL</w:t>
                        </w:r>
                      </w:p>
                    </w:txbxContent>
                  </v:textbox>
                </v:shape>
                <v:shape id="Textbox 125" o:spid="_x0000_s1026" o:spt="202" type="#_x0000_t202" style="position:absolute;left:2272283;top:33528;height:227329;width:416559;" fillcolor="#FFFFFF" filled="t" stroked="f" coordsize="21600,21600" o:gfxdata="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7Tn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4BA2587D">
                        <w:pPr>
                          <w:spacing w:before="78"/>
                          <w:ind w:left="153" w:right="0" w:firstLine="0"/>
                          <w:jc w:val="left"/>
                          <w:rPr>
                            <w:color w:val="000000"/>
                            <w:sz w:val="20"/>
                          </w:rPr>
                        </w:pPr>
                        <w:r>
                          <w:rPr>
                            <w:color w:val="000000"/>
                            <w:spacing w:val="-5"/>
                            <w:sz w:val="20"/>
                          </w:rPr>
                          <w:t>PPL</w:t>
                        </w:r>
                      </w:p>
                    </w:txbxContent>
                  </v:textbox>
                </v:shape>
                <w10:wrap type="topAndBottom"/>
              </v:group>
            </w:pict>
          </mc:Fallback>
        </mc:AlternateContent>
      </w:r>
      <w:r>
        <w:t>In few portions of the thin section, we observe the presence of porphyroblast. These grains were</w:t>
      </w:r>
      <w:r>
        <w:rPr>
          <w:spacing w:val="-1"/>
        </w:rPr>
        <w:t xml:space="preserve"> </w:t>
      </w:r>
      <w:r>
        <w:t>present before the development of the dominate schistosity. The</w:t>
      </w:r>
      <w:r>
        <w:rPr>
          <w:spacing w:val="-1"/>
        </w:rPr>
        <w:t xml:space="preserve"> </w:t>
      </w:r>
      <w:r>
        <w:t>schistosity planesdefined by the muscovite grains are seen to wrap around the boundaries of the porphyroblast. An interesting observation is that the porphyroblast are almost completely pseudomorphed by chlorite(?)/Biotite(?) group of hydrous minerals. The previous schistosity planes that are seen within the pseudomorphs are in inclined (varying up to 90</w:t>
      </w:r>
      <w:r>
        <w:rPr>
          <w:spacing w:val="-15"/>
        </w:rPr>
        <w:t xml:space="preserve"> </w:t>
      </w:r>
      <w:r>
        <w:t>°</w:t>
      </w:r>
      <w:r>
        <w:rPr>
          <w:spacing w:val="-15"/>
        </w:rPr>
        <w:t xml:space="preserve"> </w:t>
      </w:r>
      <w:r>
        <w:t>) relation with the later generation schistosity defined by muscovite. Some porphyroblast shows a faded lamellar twinning which indicate that the original mineral grain can be Plagioclase feldspar (</w:t>
      </w:r>
      <w:r>
        <w:rPr>
          <w:rFonts w:hint="default"/>
          <w:lang w:val="en-IN"/>
        </w:rPr>
        <w:t>5</w:t>
      </w:r>
      <w:r>
        <w:t>h)</w:t>
      </w:r>
    </w:p>
    <w:p w14:paraId="3D43DCC3">
      <w:pPr>
        <w:pStyle w:val="12"/>
        <w:spacing w:after="0" w:line="360" w:lineRule="auto"/>
        <w:jc w:val="both"/>
        <w:sectPr>
          <w:pgSz w:w="11920" w:h="16840"/>
          <w:pgMar w:top="1220" w:right="283" w:bottom="640" w:left="708" w:header="673" w:footer="448" w:gutter="0"/>
          <w:cols w:space="720" w:num="1"/>
        </w:sectPr>
      </w:pPr>
    </w:p>
    <w:p w14:paraId="43C405F7">
      <w:pPr>
        <w:pStyle w:val="8"/>
        <w:numPr>
          <w:ilvl w:val="4"/>
          <w:numId w:val="9"/>
        </w:numPr>
        <w:tabs>
          <w:tab w:val="left" w:pos="906"/>
        </w:tabs>
        <w:spacing w:before="81" w:after="0" w:line="240" w:lineRule="auto"/>
        <w:ind w:left="906" w:right="0" w:hanging="419"/>
        <w:jc w:val="both"/>
      </w:pPr>
      <w:r>
        <w:t>Thin</w:t>
      </w:r>
      <w:r>
        <w:rPr>
          <w:spacing w:val="-5"/>
        </w:rPr>
        <w:t xml:space="preserve"> </w:t>
      </w:r>
      <w:r>
        <w:t>section: DBAS-</w:t>
      </w:r>
      <w:r>
        <w:rPr>
          <w:spacing w:val="-5"/>
        </w:rPr>
        <w:t>05</w:t>
      </w:r>
    </w:p>
    <w:p w14:paraId="39DFD5BF">
      <w:pPr>
        <w:pStyle w:val="12"/>
        <w:spacing w:before="137" w:line="360" w:lineRule="auto"/>
        <w:ind w:left="588" w:right="838"/>
        <w:jc w:val="both"/>
      </w:pPr>
      <w:r>
        <w:t>The thin section shows a similar mineralogical distribution as the earlier sample, with quartz, muscovite, and garnet. All The grains are oriented along the overall schistosity direction. Quartzis anhedral to subhedral in nature, showing medium grain size, low relief, colourless in PPL, elongated parallel to the dominant schistosity. Graphite is present along the grain boundary andas well as within the interstitial spaces of the muscovite rich zones as small patches of microcrystalline grains (</w:t>
      </w:r>
      <w:r>
        <w:rPr>
          <w:rFonts w:hint="default"/>
          <w:lang w:val="en-IN"/>
        </w:rPr>
        <w:t>6</w:t>
      </w:r>
      <w:r>
        <w:t xml:space="preserve">c and </w:t>
      </w:r>
      <w:r>
        <w:rPr>
          <w:rFonts w:hint="default"/>
          <w:lang w:val="en-IN"/>
        </w:rPr>
        <w:t>6</w:t>
      </w:r>
      <w:r>
        <w:t>d), black in colour in transmitted light and anisotropic and pleochroic, observed under reflected light microscopy.</w:t>
      </w:r>
    </w:p>
    <w:p w14:paraId="4C17E9F2">
      <w:pPr>
        <w:pStyle w:val="12"/>
        <w:spacing w:before="8"/>
        <w:rPr>
          <w:sz w:val="4"/>
        </w:rPr>
      </w:pPr>
      <w:r>
        <w:rPr>
          <w:sz w:val="4"/>
        </w:rPr>
        <mc:AlternateContent>
          <mc:Choice Requires="wpg">
            <w:drawing>
              <wp:anchor distT="0" distB="0" distL="0" distR="0" simplePos="0" relativeHeight="251680768" behindDoc="1" locked="0" layoutInCell="1" allowOverlap="1">
                <wp:simplePos x="0" y="0"/>
                <wp:positionH relativeFrom="page">
                  <wp:posOffset>1163955</wp:posOffset>
                </wp:positionH>
                <wp:positionV relativeFrom="paragraph">
                  <wp:posOffset>49530</wp:posOffset>
                </wp:positionV>
                <wp:extent cx="5485130" cy="3706495"/>
                <wp:effectExtent l="0" t="0" r="0" b="0"/>
                <wp:wrapTopAndBottom/>
                <wp:docPr id="126" name="Group 126"/>
                <wp:cNvGraphicFramePr/>
                <a:graphic xmlns:a="http://schemas.openxmlformats.org/drawingml/2006/main">
                  <a:graphicData uri="http://schemas.microsoft.com/office/word/2010/wordprocessingGroup">
                    <wpg:wgp>
                      <wpg:cNvGrpSpPr/>
                      <wpg:grpSpPr>
                        <a:xfrm>
                          <a:off x="0" y="0"/>
                          <a:ext cx="5485130" cy="3706495"/>
                          <a:chOff x="0" y="0"/>
                          <a:chExt cx="5485130" cy="3706495"/>
                        </a:xfrm>
                      </wpg:grpSpPr>
                      <pic:pic xmlns:pic="http://schemas.openxmlformats.org/drawingml/2006/picture">
                        <pic:nvPicPr>
                          <pic:cNvPr id="127" name="Image 127"/>
                          <pic:cNvPicPr/>
                        </pic:nvPicPr>
                        <pic:blipFill>
                          <a:blip r:embed="rId34" cstate="print"/>
                          <a:stretch>
                            <a:fillRect/>
                          </a:stretch>
                        </pic:blipFill>
                        <pic:spPr>
                          <a:xfrm>
                            <a:off x="0" y="21335"/>
                            <a:ext cx="2731008" cy="1812036"/>
                          </a:xfrm>
                          <a:prstGeom prst="rect">
                            <a:avLst/>
                          </a:prstGeom>
                        </pic:spPr>
                      </pic:pic>
                      <pic:pic xmlns:pic="http://schemas.openxmlformats.org/drawingml/2006/picture">
                        <pic:nvPicPr>
                          <pic:cNvPr id="128" name="Image 128"/>
                          <pic:cNvPicPr/>
                        </pic:nvPicPr>
                        <pic:blipFill>
                          <a:blip r:embed="rId35" cstate="print"/>
                          <a:stretch>
                            <a:fillRect/>
                          </a:stretch>
                        </pic:blipFill>
                        <pic:spPr>
                          <a:xfrm>
                            <a:off x="2756916" y="0"/>
                            <a:ext cx="2727959" cy="1819655"/>
                          </a:xfrm>
                          <a:prstGeom prst="rect">
                            <a:avLst/>
                          </a:prstGeom>
                        </pic:spPr>
                      </pic:pic>
                      <pic:pic xmlns:pic="http://schemas.openxmlformats.org/drawingml/2006/picture">
                        <pic:nvPicPr>
                          <pic:cNvPr id="129" name="Image 129"/>
                          <pic:cNvPicPr/>
                        </pic:nvPicPr>
                        <pic:blipFill>
                          <a:blip r:embed="rId36" cstate="print"/>
                          <a:stretch>
                            <a:fillRect/>
                          </a:stretch>
                        </pic:blipFill>
                        <pic:spPr>
                          <a:xfrm>
                            <a:off x="9144" y="1882139"/>
                            <a:ext cx="2734056" cy="1824227"/>
                          </a:xfrm>
                          <a:prstGeom prst="rect">
                            <a:avLst/>
                          </a:prstGeom>
                        </pic:spPr>
                      </pic:pic>
                      <pic:pic xmlns:pic="http://schemas.openxmlformats.org/drawingml/2006/picture">
                        <pic:nvPicPr>
                          <pic:cNvPr id="130" name="Image 130"/>
                          <pic:cNvPicPr/>
                        </pic:nvPicPr>
                        <pic:blipFill>
                          <a:blip r:embed="rId37" cstate="print"/>
                          <a:stretch>
                            <a:fillRect/>
                          </a:stretch>
                        </pic:blipFill>
                        <pic:spPr>
                          <a:xfrm>
                            <a:off x="2764535" y="1860804"/>
                            <a:ext cx="2715768" cy="1818131"/>
                          </a:xfrm>
                          <a:prstGeom prst="rect">
                            <a:avLst/>
                          </a:prstGeom>
                        </pic:spPr>
                      </pic:pic>
                      <wps:wsp>
                        <wps:cNvPr id="131" name="Graphic 131"/>
                        <wps:cNvSpPr/>
                        <wps:spPr>
                          <a:xfrm>
                            <a:off x="654304" y="464057"/>
                            <a:ext cx="3641725" cy="2148840"/>
                          </a:xfrm>
                          <a:custGeom>
                            <a:avLst/>
                            <a:gdLst/>
                            <a:ahLst/>
                            <a:cxnLst/>
                            <a:rect l="l" t="t" r="r" b="b"/>
                            <a:pathLst>
                              <a:path w="3641725" h="2148840">
                                <a:moveTo>
                                  <a:pt x="441058" y="1224572"/>
                                </a:moveTo>
                                <a:lnTo>
                                  <a:pt x="31356" y="867295"/>
                                </a:lnTo>
                                <a:lnTo>
                                  <a:pt x="94945" y="879462"/>
                                </a:lnTo>
                                <a:lnTo>
                                  <a:pt x="97155" y="879462"/>
                                </a:lnTo>
                                <a:lnTo>
                                  <a:pt x="102438" y="872439"/>
                                </a:lnTo>
                                <a:lnTo>
                                  <a:pt x="101892" y="870521"/>
                                </a:lnTo>
                                <a:lnTo>
                                  <a:pt x="100774" y="868883"/>
                                </a:lnTo>
                                <a:lnTo>
                                  <a:pt x="99199" y="867664"/>
                                </a:lnTo>
                                <a:lnTo>
                                  <a:pt x="97332" y="866990"/>
                                </a:lnTo>
                                <a:lnTo>
                                  <a:pt x="18237" y="851852"/>
                                </a:lnTo>
                                <a:lnTo>
                                  <a:pt x="0" y="848360"/>
                                </a:lnTo>
                                <a:lnTo>
                                  <a:pt x="31699" y="942263"/>
                                </a:lnTo>
                                <a:lnTo>
                                  <a:pt x="32550" y="943902"/>
                                </a:lnTo>
                                <a:lnTo>
                                  <a:pt x="33947" y="945324"/>
                                </a:lnTo>
                                <a:lnTo>
                                  <a:pt x="35699" y="946238"/>
                                </a:lnTo>
                                <a:lnTo>
                                  <a:pt x="35471" y="946238"/>
                                </a:lnTo>
                                <a:lnTo>
                                  <a:pt x="37782" y="946581"/>
                                </a:lnTo>
                                <a:lnTo>
                                  <a:pt x="39738" y="946238"/>
                                </a:lnTo>
                                <a:lnTo>
                                  <a:pt x="41503" y="945324"/>
                                </a:lnTo>
                                <a:lnTo>
                                  <a:pt x="42887" y="943902"/>
                                </a:lnTo>
                                <a:lnTo>
                                  <a:pt x="43776" y="942124"/>
                                </a:lnTo>
                                <a:lnTo>
                                  <a:pt x="44056" y="940155"/>
                                </a:lnTo>
                                <a:lnTo>
                                  <a:pt x="43726" y="938199"/>
                                </a:lnTo>
                                <a:lnTo>
                                  <a:pt x="23025" y="876884"/>
                                </a:lnTo>
                                <a:lnTo>
                                  <a:pt x="432701" y="1234147"/>
                                </a:lnTo>
                                <a:lnTo>
                                  <a:pt x="441058" y="1224572"/>
                                </a:lnTo>
                                <a:close/>
                              </a:path>
                              <a:path w="3641725" h="2148840">
                                <a:moveTo>
                                  <a:pt x="577697" y="1877796"/>
                                </a:moveTo>
                                <a:lnTo>
                                  <a:pt x="570382" y="1867433"/>
                                </a:lnTo>
                                <a:lnTo>
                                  <a:pt x="208699" y="2122830"/>
                                </a:lnTo>
                                <a:lnTo>
                                  <a:pt x="235559" y="2063940"/>
                                </a:lnTo>
                                <a:lnTo>
                                  <a:pt x="236093" y="2062022"/>
                                </a:lnTo>
                                <a:lnTo>
                                  <a:pt x="236004" y="2060041"/>
                                </a:lnTo>
                                <a:lnTo>
                                  <a:pt x="235305" y="2058174"/>
                                </a:lnTo>
                                <a:lnTo>
                                  <a:pt x="234073" y="2056625"/>
                                </a:lnTo>
                                <a:lnTo>
                                  <a:pt x="232410" y="2055533"/>
                                </a:lnTo>
                                <a:lnTo>
                                  <a:pt x="230505" y="2054999"/>
                                </a:lnTo>
                                <a:lnTo>
                                  <a:pt x="228739" y="2054999"/>
                                </a:lnTo>
                                <a:lnTo>
                                  <a:pt x="226656" y="2055774"/>
                                </a:lnTo>
                                <a:lnTo>
                                  <a:pt x="225094" y="2057019"/>
                                </a:lnTo>
                                <a:lnTo>
                                  <a:pt x="224002" y="2058670"/>
                                </a:lnTo>
                                <a:lnTo>
                                  <a:pt x="182880" y="2148840"/>
                                </a:lnTo>
                                <a:lnTo>
                                  <a:pt x="206819" y="2146757"/>
                                </a:lnTo>
                                <a:lnTo>
                                  <a:pt x="281609" y="2140254"/>
                                </a:lnTo>
                                <a:lnTo>
                                  <a:pt x="287337" y="2133206"/>
                                </a:lnTo>
                                <a:lnTo>
                                  <a:pt x="286905" y="2131441"/>
                                </a:lnTo>
                                <a:lnTo>
                                  <a:pt x="285851" y="2129764"/>
                                </a:lnTo>
                                <a:lnTo>
                                  <a:pt x="284327" y="2128482"/>
                                </a:lnTo>
                                <a:lnTo>
                                  <a:pt x="282486" y="2127732"/>
                                </a:lnTo>
                                <a:lnTo>
                                  <a:pt x="280504" y="2127593"/>
                                </a:lnTo>
                                <a:lnTo>
                                  <a:pt x="216027" y="2133206"/>
                                </a:lnTo>
                                <a:lnTo>
                                  <a:pt x="577697" y="1877796"/>
                                </a:lnTo>
                                <a:close/>
                              </a:path>
                              <a:path w="3641725" h="2148840">
                                <a:moveTo>
                                  <a:pt x="679818" y="838492"/>
                                </a:moveTo>
                                <a:lnTo>
                                  <a:pt x="270116" y="481215"/>
                                </a:lnTo>
                                <a:lnTo>
                                  <a:pt x="333705" y="493382"/>
                                </a:lnTo>
                                <a:lnTo>
                                  <a:pt x="335915" y="493382"/>
                                </a:lnTo>
                                <a:lnTo>
                                  <a:pt x="341198" y="486359"/>
                                </a:lnTo>
                                <a:lnTo>
                                  <a:pt x="340652" y="484441"/>
                                </a:lnTo>
                                <a:lnTo>
                                  <a:pt x="339534" y="482803"/>
                                </a:lnTo>
                                <a:lnTo>
                                  <a:pt x="337959" y="481584"/>
                                </a:lnTo>
                                <a:lnTo>
                                  <a:pt x="336092" y="480910"/>
                                </a:lnTo>
                                <a:lnTo>
                                  <a:pt x="256997" y="465772"/>
                                </a:lnTo>
                                <a:lnTo>
                                  <a:pt x="238760" y="462280"/>
                                </a:lnTo>
                                <a:lnTo>
                                  <a:pt x="270459" y="556183"/>
                                </a:lnTo>
                                <a:lnTo>
                                  <a:pt x="271310" y="557822"/>
                                </a:lnTo>
                                <a:lnTo>
                                  <a:pt x="272707" y="559244"/>
                                </a:lnTo>
                                <a:lnTo>
                                  <a:pt x="274472" y="560158"/>
                                </a:lnTo>
                                <a:lnTo>
                                  <a:pt x="274231" y="560158"/>
                                </a:lnTo>
                                <a:lnTo>
                                  <a:pt x="276542" y="560501"/>
                                </a:lnTo>
                                <a:lnTo>
                                  <a:pt x="278498" y="560158"/>
                                </a:lnTo>
                                <a:lnTo>
                                  <a:pt x="280263" y="559244"/>
                                </a:lnTo>
                                <a:lnTo>
                                  <a:pt x="281647" y="557822"/>
                                </a:lnTo>
                                <a:lnTo>
                                  <a:pt x="282536" y="556044"/>
                                </a:lnTo>
                                <a:lnTo>
                                  <a:pt x="282816" y="554075"/>
                                </a:lnTo>
                                <a:lnTo>
                                  <a:pt x="282486" y="552119"/>
                                </a:lnTo>
                                <a:lnTo>
                                  <a:pt x="261785" y="490804"/>
                                </a:lnTo>
                                <a:lnTo>
                                  <a:pt x="671461" y="848067"/>
                                </a:lnTo>
                                <a:lnTo>
                                  <a:pt x="679818" y="838492"/>
                                </a:lnTo>
                                <a:close/>
                              </a:path>
                              <a:path w="3641725" h="2148840">
                                <a:moveTo>
                                  <a:pt x="969378" y="376212"/>
                                </a:moveTo>
                                <a:lnTo>
                                  <a:pt x="559676" y="18935"/>
                                </a:lnTo>
                                <a:lnTo>
                                  <a:pt x="623265" y="31102"/>
                                </a:lnTo>
                                <a:lnTo>
                                  <a:pt x="625475" y="31102"/>
                                </a:lnTo>
                                <a:lnTo>
                                  <a:pt x="630758" y="24079"/>
                                </a:lnTo>
                                <a:lnTo>
                                  <a:pt x="630212" y="22161"/>
                                </a:lnTo>
                                <a:lnTo>
                                  <a:pt x="629094" y="20523"/>
                                </a:lnTo>
                                <a:lnTo>
                                  <a:pt x="627519" y="19304"/>
                                </a:lnTo>
                                <a:lnTo>
                                  <a:pt x="625652" y="18630"/>
                                </a:lnTo>
                                <a:lnTo>
                                  <a:pt x="546557" y="3492"/>
                                </a:lnTo>
                                <a:lnTo>
                                  <a:pt x="528320" y="0"/>
                                </a:lnTo>
                                <a:lnTo>
                                  <a:pt x="560019" y="93903"/>
                                </a:lnTo>
                                <a:lnTo>
                                  <a:pt x="560870" y="95542"/>
                                </a:lnTo>
                                <a:lnTo>
                                  <a:pt x="562267" y="96964"/>
                                </a:lnTo>
                                <a:lnTo>
                                  <a:pt x="564019" y="97878"/>
                                </a:lnTo>
                                <a:lnTo>
                                  <a:pt x="563791" y="97878"/>
                                </a:lnTo>
                                <a:lnTo>
                                  <a:pt x="566102" y="98221"/>
                                </a:lnTo>
                                <a:lnTo>
                                  <a:pt x="568058" y="97878"/>
                                </a:lnTo>
                                <a:lnTo>
                                  <a:pt x="569823" y="96964"/>
                                </a:lnTo>
                                <a:lnTo>
                                  <a:pt x="571207" y="95542"/>
                                </a:lnTo>
                                <a:lnTo>
                                  <a:pt x="572096" y="93764"/>
                                </a:lnTo>
                                <a:lnTo>
                                  <a:pt x="572376" y="91795"/>
                                </a:lnTo>
                                <a:lnTo>
                                  <a:pt x="572046" y="89839"/>
                                </a:lnTo>
                                <a:lnTo>
                                  <a:pt x="551345" y="28524"/>
                                </a:lnTo>
                                <a:lnTo>
                                  <a:pt x="961021" y="385787"/>
                                </a:lnTo>
                                <a:lnTo>
                                  <a:pt x="969378" y="376212"/>
                                </a:lnTo>
                                <a:close/>
                              </a:path>
                              <a:path w="3641725" h="2148840">
                                <a:moveTo>
                                  <a:pt x="2930258" y="1056932"/>
                                </a:moveTo>
                                <a:lnTo>
                                  <a:pt x="2520556" y="699655"/>
                                </a:lnTo>
                                <a:lnTo>
                                  <a:pt x="2584145" y="711822"/>
                                </a:lnTo>
                                <a:lnTo>
                                  <a:pt x="2586355" y="711822"/>
                                </a:lnTo>
                                <a:lnTo>
                                  <a:pt x="2591638" y="704799"/>
                                </a:lnTo>
                                <a:lnTo>
                                  <a:pt x="2591092" y="702881"/>
                                </a:lnTo>
                                <a:lnTo>
                                  <a:pt x="2589974" y="701243"/>
                                </a:lnTo>
                                <a:lnTo>
                                  <a:pt x="2588399" y="700024"/>
                                </a:lnTo>
                                <a:lnTo>
                                  <a:pt x="2586532" y="699350"/>
                                </a:lnTo>
                                <a:lnTo>
                                  <a:pt x="2507437" y="684212"/>
                                </a:lnTo>
                                <a:lnTo>
                                  <a:pt x="2489200" y="680720"/>
                                </a:lnTo>
                                <a:lnTo>
                                  <a:pt x="2520899" y="774623"/>
                                </a:lnTo>
                                <a:lnTo>
                                  <a:pt x="2521750" y="776262"/>
                                </a:lnTo>
                                <a:lnTo>
                                  <a:pt x="2523147" y="777684"/>
                                </a:lnTo>
                                <a:lnTo>
                                  <a:pt x="2524912" y="778598"/>
                                </a:lnTo>
                                <a:lnTo>
                                  <a:pt x="2524671" y="778598"/>
                                </a:lnTo>
                                <a:lnTo>
                                  <a:pt x="2526982" y="778941"/>
                                </a:lnTo>
                                <a:lnTo>
                                  <a:pt x="2528938" y="778598"/>
                                </a:lnTo>
                                <a:lnTo>
                                  <a:pt x="2530703" y="777684"/>
                                </a:lnTo>
                                <a:lnTo>
                                  <a:pt x="2532088" y="776262"/>
                                </a:lnTo>
                                <a:lnTo>
                                  <a:pt x="2532977" y="774484"/>
                                </a:lnTo>
                                <a:lnTo>
                                  <a:pt x="2533256" y="772515"/>
                                </a:lnTo>
                                <a:lnTo>
                                  <a:pt x="2532926" y="770559"/>
                                </a:lnTo>
                                <a:lnTo>
                                  <a:pt x="2512225" y="709244"/>
                                </a:lnTo>
                                <a:lnTo>
                                  <a:pt x="2921901" y="1066507"/>
                                </a:lnTo>
                                <a:lnTo>
                                  <a:pt x="2930258" y="1056932"/>
                                </a:lnTo>
                                <a:close/>
                              </a:path>
                              <a:path w="3641725" h="2148840">
                                <a:moveTo>
                                  <a:pt x="3519538" y="691172"/>
                                </a:moveTo>
                                <a:lnTo>
                                  <a:pt x="3109861" y="333895"/>
                                </a:lnTo>
                                <a:lnTo>
                                  <a:pt x="3173425" y="346062"/>
                                </a:lnTo>
                                <a:lnTo>
                                  <a:pt x="3175635" y="346062"/>
                                </a:lnTo>
                                <a:lnTo>
                                  <a:pt x="3180918" y="339039"/>
                                </a:lnTo>
                                <a:lnTo>
                                  <a:pt x="3180372" y="337121"/>
                                </a:lnTo>
                                <a:lnTo>
                                  <a:pt x="3179254" y="335483"/>
                                </a:lnTo>
                                <a:lnTo>
                                  <a:pt x="3177679" y="334264"/>
                                </a:lnTo>
                                <a:lnTo>
                                  <a:pt x="3175812" y="333590"/>
                                </a:lnTo>
                                <a:lnTo>
                                  <a:pt x="3096717" y="318452"/>
                                </a:lnTo>
                                <a:lnTo>
                                  <a:pt x="3078480" y="314960"/>
                                </a:lnTo>
                                <a:lnTo>
                                  <a:pt x="3110179" y="408863"/>
                                </a:lnTo>
                                <a:lnTo>
                                  <a:pt x="3111030" y="410502"/>
                                </a:lnTo>
                                <a:lnTo>
                                  <a:pt x="3112427" y="411924"/>
                                </a:lnTo>
                                <a:lnTo>
                                  <a:pt x="3114192" y="412838"/>
                                </a:lnTo>
                                <a:lnTo>
                                  <a:pt x="3113951" y="412838"/>
                                </a:lnTo>
                                <a:lnTo>
                                  <a:pt x="3116262" y="413181"/>
                                </a:lnTo>
                                <a:lnTo>
                                  <a:pt x="3118218" y="412838"/>
                                </a:lnTo>
                                <a:lnTo>
                                  <a:pt x="3119983" y="411924"/>
                                </a:lnTo>
                                <a:lnTo>
                                  <a:pt x="3121368" y="410502"/>
                                </a:lnTo>
                                <a:lnTo>
                                  <a:pt x="3122257" y="408724"/>
                                </a:lnTo>
                                <a:lnTo>
                                  <a:pt x="3122536" y="406755"/>
                                </a:lnTo>
                                <a:lnTo>
                                  <a:pt x="3122206" y="404799"/>
                                </a:lnTo>
                                <a:lnTo>
                                  <a:pt x="3101505" y="343484"/>
                                </a:lnTo>
                                <a:lnTo>
                                  <a:pt x="3511181" y="700747"/>
                                </a:lnTo>
                                <a:lnTo>
                                  <a:pt x="3519538" y="691172"/>
                                </a:lnTo>
                                <a:close/>
                              </a:path>
                              <a:path w="3641725" h="2148840">
                                <a:moveTo>
                                  <a:pt x="3641458" y="452412"/>
                                </a:moveTo>
                                <a:lnTo>
                                  <a:pt x="3231756" y="95135"/>
                                </a:lnTo>
                                <a:lnTo>
                                  <a:pt x="3295345" y="107302"/>
                                </a:lnTo>
                                <a:lnTo>
                                  <a:pt x="3297555" y="107302"/>
                                </a:lnTo>
                                <a:lnTo>
                                  <a:pt x="3302838" y="100279"/>
                                </a:lnTo>
                                <a:lnTo>
                                  <a:pt x="3302292" y="98361"/>
                                </a:lnTo>
                                <a:lnTo>
                                  <a:pt x="3301174" y="96723"/>
                                </a:lnTo>
                                <a:lnTo>
                                  <a:pt x="3299599" y="95504"/>
                                </a:lnTo>
                                <a:lnTo>
                                  <a:pt x="3297732" y="94830"/>
                                </a:lnTo>
                                <a:lnTo>
                                  <a:pt x="3218637" y="79692"/>
                                </a:lnTo>
                                <a:lnTo>
                                  <a:pt x="3200400" y="76200"/>
                                </a:lnTo>
                                <a:lnTo>
                                  <a:pt x="3232099" y="170103"/>
                                </a:lnTo>
                                <a:lnTo>
                                  <a:pt x="3232950" y="171742"/>
                                </a:lnTo>
                                <a:lnTo>
                                  <a:pt x="3234347" y="173164"/>
                                </a:lnTo>
                                <a:lnTo>
                                  <a:pt x="3236099" y="174078"/>
                                </a:lnTo>
                                <a:lnTo>
                                  <a:pt x="3235871" y="174078"/>
                                </a:lnTo>
                                <a:lnTo>
                                  <a:pt x="3238182" y="174421"/>
                                </a:lnTo>
                                <a:lnTo>
                                  <a:pt x="3240138" y="174078"/>
                                </a:lnTo>
                                <a:lnTo>
                                  <a:pt x="3241903" y="173164"/>
                                </a:lnTo>
                                <a:lnTo>
                                  <a:pt x="3243288" y="171742"/>
                                </a:lnTo>
                                <a:lnTo>
                                  <a:pt x="3244177" y="169964"/>
                                </a:lnTo>
                                <a:lnTo>
                                  <a:pt x="3244456" y="167995"/>
                                </a:lnTo>
                                <a:lnTo>
                                  <a:pt x="3244126" y="166039"/>
                                </a:lnTo>
                                <a:lnTo>
                                  <a:pt x="3223425" y="104724"/>
                                </a:lnTo>
                                <a:lnTo>
                                  <a:pt x="3633101" y="461987"/>
                                </a:lnTo>
                                <a:lnTo>
                                  <a:pt x="3641458" y="452412"/>
                                </a:lnTo>
                                <a:close/>
                              </a:path>
                            </a:pathLst>
                          </a:custGeom>
                          <a:solidFill>
                            <a:srgbClr val="FFFF00"/>
                          </a:solidFill>
                        </wps:spPr>
                        <wps:bodyPr wrap="square" lIns="0" tIns="0" rIns="0" bIns="0" rtlCol="0">
                          <a:noAutofit/>
                        </wps:bodyPr>
                      </wps:wsp>
                      <pic:pic xmlns:pic="http://schemas.openxmlformats.org/drawingml/2006/picture">
                        <pic:nvPicPr>
                          <pic:cNvPr id="132" name="Image 132"/>
                          <pic:cNvPicPr/>
                        </pic:nvPicPr>
                        <pic:blipFill>
                          <a:blip r:embed="rId38" cstate="print"/>
                          <a:stretch>
                            <a:fillRect/>
                          </a:stretch>
                        </pic:blipFill>
                        <pic:spPr>
                          <a:xfrm>
                            <a:off x="4393184" y="2413571"/>
                            <a:ext cx="217881" cy="170751"/>
                          </a:xfrm>
                          <a:prstGeom prst="rect">
                            <a:avLst/>
                          </a:prstGeom>
                        </pic:spPr>
                      </pic:pic>
                      <wps:wsp>
                        <wps:cNvPr id="133" name="Graphic 133"/>
                        <wps:cNvSpPr/>
                        <wps:spPr>
                          <a:xfrm>
                            <a:off x="9144" y="27431"/>
                            <a:ext cx="2941320" cy="2098675"/>
                          </a:xfrm>
                          <a:custGeom>
                            <a:avLst/>
                            <a:gdLst/>
                            <a:ahLst/>
                            <a:cxnLst/>
                            <a:rect l="l" t="t" r="r" b="b"/>
                            <a:pathLst>
                              <a:path w="2941320" h="2098675">
                                <a:moveTo>
                                  <a:pt x="175260" y="0"/>
                                </a:moveTo>
                                <a:lnTo>
                                  <a:pt x="0" y="0"/>
                                </a:lnTo>
                                <a:lnTo>
                                  <a:pt x="0" y="227076"/>
                                </a:lnTo>
                                <a:lnTo>
                                  <a:pt x="175260" y="227076"/>
                                </a:lnTo>
                                <a:lnTo>
                                  <a:pt x="175260" y="0"/>
                                </a:lnTo>
                                <a:close/>
                              </a:path>
                              <a:path w="2941320" h="2098675">
                                <a:moveTo>
                                  <a:pt x="188976" y="1871472"/>
                                </a:moveTo>
                                <a:lnTo>
                                  <a:pt x="12192" y="1871472"/>
                                </a:lnTo>
                                <a:lnTo>
                                  <a:pt x="12192" y="2098548"/>
                                </a:lnTo>
                                <a:lnTo>
                                  <a:pt x="188976" y="2098548"/>
                                </a:lnTo>
                                <a:lnTo>
                                  <a:pt x="188976" y="1871472"/>
                                </a:lnTo>
                                <a:close/>
                              </a:path>
                              <a:path w="2941320" h="2098675">
                                <a:moveTo>
                                  <a:pt x="2697480" y="1865376"/>
                                </a:moveTo>
                                <a:lnTo>
                                  <a:pt x="2281428" y="1865376"/>
                                </a:lnTo>
                                <a:lnTo>
                                  <a:pt x="2281428" y="2090928"/>
                                </a:lnTo>
                                <a:lnTo>
                                  <a:pt x="2697480" y="2090928"/>
                                </a:lnTo>
                                <a:lnTo>
                                  <a:pt x="2697480" y="1865376"/>
                                </a:lnTo>
                                <a:close/>
                              </a:path>
                              <a:path w="2941320" h="2098675">
                                <a:moveTo>
                                  <a:pt x="2941320" y="4572"/>
                                </a:moveTo>
                                <a:lnTo>
                                  <a:pt x="2766060" y="4572"/>
                                </a:lnTo>
                                <a:lnTo>
                                  <a:pt x="2766060" y="231648"/>
                                </a:lnTo>
                                <a:lnTo>
                                  <a:pt x="2941320" y="231648"/>
                                </a:lnTo>
                                <a:lnTo>
                                  <a:pt x="2941320" y="4572"/>
                                </a:lnTo>
                                <a:close/>
                              </a:path>
                            </a:pathLst>
                          </a:custGeom>
                          <a:solidFill>
                            <a:srgbClr val="FFFFFF"/>
                          </a:solidFill>
                        </wps:spPr>
                        <wps:bodyPr wrap="square" lIns="0" tIns="0" rIns="0" bIns="0" rtlCol="0">
                          <a:noAutofit/>
                        </wps:bodyPr>
                      </wps:wsp>
                      <wps:wsp>
                        <wps:cNvPr id="134" name="Graphic 134"/>
                        <wps:cNvSpPr/>
                        <wps:spPr>
                          <a:xfrm>
                            <a:off x="2770758" y="28448"/>
                            <a:ext cx="183515" cy="234315"/>
                          </a:xfrm>
                          <a:custGeom>
                            <a:avLst/>
                            <a:gdLst/>
                            <a:ahLst/>
                            <a:cxnLst/>
                            <a:rect l="l" t="t" r="r" b="b"/>
                            <a:pathLst>
                              <a:path w="183515" h="234315">
                                <a:moveTo>
                                  <a:pt x="179704" y="234314"/>
                                </a:moveTo>
                                <a:lnTo>
                                  <a:pt x="3809" y="234314"/>
                                </a:lnTo>
                                <a:lnTo>
                                  <a:pt x="2349" y="234022"/>
                                </a:lnTo>
                                <a:lnTo>
                                  <a:pt x="1117" y="233197"/>
                                </a:lnTo>
                                <a:lnTo>
                                  <a:pt x="292" y="231965"/>
                                </a:lnTo>
                                <a:lnTo>
                                  <a:pt x="0" y="230504"/>
                                </a:lnTo>
                                <a:lnTo>
                                  <a:pt x="0" y="3809"/>
                                </a:lnTo>
                                <a:lnTo>
                                  <a:pt x="292" y="2349"/>
                                </a:lnTo>
                                <a:lnTo>
                                  <a:pt x="1117" y="1117"/>
                                </a:lnTo>
                                <a:lnTo>
                                  <a:pt x="2349" y="292"/>
                                </a:lnTo>
                                <a:lnTo>
                                  <a:pt x="3809" y="0"/>
                                </a:lnTo>
                                <a:lnTo>
                                  <a:pt x="179704" y="0"/>
                                </a:lnTo>
                                <a:lnTo>
                                  <a:pt x="181165" y="292"/>
                                </a:lnTo>
                                <a:lnTo>
                                  <a:pt x="182397" y="1117"/>
                                </a:lnTo>
                                <a:lnTo>
                                  <a:pt x="183222" y="2349"/>
                                </a:lnTo>
                                <a:lnTo>
                                  <a:pt x="183514" y="3809"/>
                                </a:lnTo>
                                <a:lnTo>
                                  <a:pt x="7619" y="3809"/>
                                </a:lnTo>
                                <a:lnTo>
                                  <a:pt x="3809" y="7619"/>
                                </a:lnTo>
                                <a:lnTo>
                                  <a:pt x="7619" y="7619"/>
                                </a:lnTo>
                                <a:lnTo>
                                  <a:pt x="7619" y="226694"/>
                                </a:lnTo>
                                <a:lnTo>
                                  <a:pt x="3809" y="226694"/>
                                </a:lnTo>
                                <a:lnTo>
                                  <a:pt x="7619" y="230504"/>
                                </a:lnTo>
                                <a:lnTo>
                                  <a:pt x="183514" y="230504"/>
                                </a:lnTo>
                                <a:lnTo>
                                  <a:pt x="183222" y="231965"/>
                                </a:lnTo>
                                <a:lnTo>
                                  <a:pt x="182397" y="233197"/>
                                </a:lnTo>
                                <a:lnTo>
                                  <a:pt x="181165" y="234022"/>
                                </a:lnTo>
                                <a:lnTo>
                                  <a:pt x="179704" y="234314"/>
                                </a:lnTo>
                                <a:close/>
                              </a:path>
                              <a:path w="183515" h="234315">
                                <a:moveTo>
                                  <a:pt x="7619" y="7619"/>
                                </a:moveTo>
                                <a:lnTo>
                                  <a:pt x="3809" y="7619"/>
                                </a:lnTo>
                                <a:lnTo>
                                  <a:pt x="7619" y="3809"/>
                                </a:lnTo>
                                <a:lnTo>
                                  <a:pt x="7619" y="7619"/>
                                </a:lnTo>
                                <a:close/>
                              </a:path>
                              <a:path w="183515" h="234315">
                                <a:moveTo>
                                  <a:pt x="175894" y="7619"/>
                                </a:moveTo>
                                <a:lnTo>
                                  <a:pt x="7619" y="7619"/>
                                </a:lnTo>
                                <a:lnTo>
                                  <a:pt x="7619" y="3809"/>
                                </a:lnTo>
                                <a:lnTo>
                                  <a:pt x="175894" y="3809"/>
                                </a:lnTo>
                                <a:lnTo>
                                  <a:pt x="175894" y="7619"/>
                                </a:lnTo>
                                <a:close/>
                              </a:path>
                              <a:path w="183515" h="234315">
                                <a:moveTo>
                                  <a:pt x="175894" y="230504"/>
                                </a:moveTo>
                                <a:lnTo>
                                  <a:pt x="175894" y="3809"/>
                                </a:lnTo>
                                <a:lnTo>
                                  <a:pt x="179704" y="7619"/>
                                </a:lnTo>
                                <a:lnTo>
                                  <a:pt x="183514" y="7619"/>
                                </a:lnTo>
                                <a:lnTo>
                                  <a:pt x="183514" y="226694"/>
                                </a:lnTo>
                                <a:lnTo>
                                  <a:pt x="179704" y="226694"/>
                                </a:lnTo>
                                <a:lnTo>
                                  <a:pt x="175894" y="230504"/>
                                </a:lnTo>
                                <a:close/>
                              </a:path>
                              <a:path w="183515" h="234315">
                                <a:moveTo>
                                  <a:pt x="183514" y="7619"/>
                                </a:moveTo>
                                <a:lnTo>
                                  <a:pt x="179704" y="7619"/>
                                </a:lnTo>
                                <a:lnTo>
                                  <a:pt x="175894" y="3809"/>
                                </a:lnTo>
                                <a:lnTo>
                                  <a:pt x="183514" y="3809"/>
                                </a:lnTo>
                                <a:lnTo>
                                  <a:pt x="183514" y="7619"/>
                                </a:lnTo>
                                <a:close/>
                              </a:path>
                              <a:path w="183515" h="234315">
                                <a:moveTo>
                                  <a:pt x="7619" y="230504"/>
                                </a:moveTo>
                                <a:lnTo>
                                  <a:pt x="3809" y="226694"/>
                                </a:lnTo>
                                <a:lnTo>
                                  <a:pt x="7619" y="226694"/>
                                </a:lnTo>
                                <a:lnTo>
                                  <a:pt x="7619" y="230504"/>
                                </a:lnTo>
                                <a:close/>
                              </a:path>
                              <a:path w="183515" h="234315">
                                <a:moveTo>
                                  <a:pt x="175894" y="230504"/>
                                </a:moveTo>
                                <a:lnTo>
                                  <a:pt x="7619" y="230504"/>
                                </a:lnTo>
                                <a:lnTo>
                                  <a:pt x="7619" y="226694"/>
                                </a:lnTo>
                                <a:lnTo>
                                  <a:pt x="175894" y="226694"/>
                                </a:lnTo>
                                <a:lnTo>
                                  <a:pt x="175894" y="230504"/>
                                </a:lnTo>
                                <a:close/>
                              </a:path>
                              <a:path w="183515" h="234315">
                                <a:moveTo>
                                  <a:pt x="183514" y="230504"/>
                                </a:moveTo>
                                <a:lnTo>
                                  <a:pt x="175894" y="230504"/>
                                </a:lnTo>
                                <a:lnTo>
                                  <a:pt x="179704" y="226694"/>
                                </a:lnTo>
                                <a:lnTo>
                                  <a:pt x="183514" y="226694"/>
                                </a:lnTo>
                                <a:lnTo>
                                  <a:pt x="183514" y="230504"/>
                                </a:lnTo>
                                <a:close/>
                              </a:path>
                            </a:pathLst>
                          </a:custGeom>
                          <a:solidFill>
                            <a:srgbClr val="000000"/>
                          </a:solidFill>
                        </wps:spPr>
                        <wps:bodyPr wrap="square" lIns="0" tIns="0" rIns="0" bIns="0" rtlCol="0">
                          <a:noAutofit/>
                        </wps:bodyPr>
                      </wps:wsp>
                      <wps:wsp>
                        <wps:cNvPr id="135" name="Graphic 135"/>
                        <wps:cNvSpPr/>
                        <wps:spPr>
                          <a:xfrm>
                            <a:off x="2775204" y="1876044"/>
                            <a:ext cx="177165" cy="227329"/>
                          </a:xfrm>
                          <a:custGeom>
                            <a:avLst/>
                            <a:gdLst/>
                            <a:ahLst/>
                            <a:cxnLst/>
                            <a:rect l="l" t="t" r="r" b="b"/>
                            <a:pathLst>
                              <a:path w="177165" h="227329">
                                <a:moveTo>
                                  <a:pt x="176784" y="227075"/>
                                </a:moveTo>
                                <a:lnTo>
                                  <a:pt x="0" y="227075"/>
                                </a:lnTo>
                                <a:lnTo>
                                  <a:pt x="0" y="0"/>
                                </a:lnTo>
                                <a:lnTo>
                                  <a:pt x="176784" y="0"/>
                                </a:lnTo>
                                <a:lnTo>
                                  <a:pt x="176784" y="227075"/>
                                </a:lnTo>
                                <a:close/>
                              </a:path>
                            </a:pathLst>
                          </a:custGeom>
                          <a:solidFill>
                            <a:srgbClr val="FFFFFF"/>
                          </a:solidFill>
                        </wps:spPr>
                        <wps:bodyPr wrap="square" lIns="0" tIns="0" rIns="0" bIns="0" rtlCol="0">
                          <a:noAutofit/>
                        </wps:bodyPr>
                      </wps:wsp>
                      <wps:wsp>
                        <wps:cNvPr id="136" name="Graphic 136"/>
                        <wps:cNvSpPr/>
                        <wps:spPr>
                          <a:xfrm>
                            <a:off x="1709813" y="2310459"/>
                            <a:ext cx="3125470" cy="705485"/>
                          </a:xfrm>
                          <a:custGeom>
                            <a:avLst/>
                            <a:gdLst/>
                            <a:ahLst/>
                            <a:cxnLst/>
                            <a:rect l="l" t="t" r="r" b="b"/>
                            <a:pathLst>
                              <a:path w="3125470" h="705485">
                                <a:moveTo>
                                  <a:pt x="571360" y="705027"/>
                                </a:moveTo>
                                <a:lnTo>
                                  <a:pt x="556374" y="606996"/>
                                </a:lnTo>
                                <a:lnTo>
                                  <a:pt x="551103" y="601738"/>
                                </a:lnTo>
                                <a:lnTo>
                                  <a:pt x="549160" y="601738"/>
                                </a:lnTo>
                                <a:lnTo>
                                  <a:pt x="543852" y="608977"/>
                                </a:lnTo>
                                <a:lnTo>
                                  <a:pt x="553605" y="672973"/>
                                </a:lnTo>
                                <a:lnTo>
                                  <a:pt x="9880" y="0"/>
                                </a:lnTo>
                                <a:lnTo>
                                  <a:pt x="0" y="7975"/>
                                </a:lnTo>
                                <a:lnTo>
                                  <a:pt x="543725" y="680948"/>
                                </a:lnTo>
                                <a:lnTo>
                                  <a:pt x="483235" y="657948"/>
                                </a:lnTo>
                                <a:lnTo>
                                  <a:pt x="481291" y="657542"/>
                                </a:lnTo>
                                <a:lnTo>
                                  <a:pt x="479310" y="657758"/>
                                </a:lnTo>
                                <a:lnTo>
                                  <a:pt x="477494" y="658571"/>
                                </a:lnTo>
                                <a:lnTo>
                                  <a:pt x="476021" y="659904"/>
                                </a:lnTo>
                                <a:lnTo>
                                  <a:pt x="475043" y="661631"/>
                                </a:lnTo>
                                <a:lnTo>
                                  <a:pt x="474637" y="663575"/>
                                </a:lnTo>
                                <a:lnTo>
                                  <a:pt x="474853" y="665556"/>
                                </a:lnTo>
                                <a:lnTo>
                                  <a:pt x="475665" y="667372"/>
                                </a:lnTo>
                                <a:lnTo>
                                  <a:pt x="476999" y="668832"/>
                                </a:lnTo>
                                <a:lnTo>
                                  <a:pt x="478726" y="669823"/>
                                </a:lnTo>
                                <a:lnTo>
                                  <a:pt x="571360" y="705027"/>
                                </a:lnTo>
                                <a:close/>
                              </a:path>
                              <a:path w="3125470" h="705485">
                                <a:moveTo>
                                  <a:pt x="3125228" y="202184"/>
                                </a:moveTo>
                                <a:lnTo>
                                  <a:pt x="3117812" y="191871"/>
                                </a:lnTo>
                                <a:lnTo>
                                  <a:pt x="2562275" y="591197"/>
                                </a:lnTo>
                                <a:lnTo>
                                  <a:pt x="2588653" y="532066"/>
                                </a:lnTo>
                                <a:lnTo>
                                  <a:pt x="2589161" y="530136"/>
                                </a:lnTo>
                                <a:lnTo>
                                  <a:pt x="2589060" y="528154"/>
                                </a:lnTo>
                                <a:lnTo>
                                  <a:pt x="2588349" y="526300"/>
                                </a:lnTo>
                                <a:lnTo>
                                  <a:pt x="2587104" y="524764"/>
                                </a:lnTo>
                                <a:lnTo>
                                  <a:pt x="2585440" y="523671"/>
                                </a:lnTo>
                                <a:lnTo>
                                  <a:pt x="2583523" y="523163"/>
                                </a:lnTo>
                                <a:lnTo>
                                  <a:pt x="2581783" y="523163"/>
                                </a:lnTo>
                                <a:lnTo>
                                  <a:pt x="2579674" y="523976"/>
                                </a:lnTo>
                                <a:lnTo>
                                  <a:pt x="2578138" y="525221"/>
                                </a:lnTo>
                                <a:lnTo>
                                  <a:pt x="2577046" y="526884"/>
                                </a:lnTo>
                                <a:lnTo>
                                  <a:pt x="2536685" y="617397"/>
                                </a:lnTo>
                                <a:lnTo>
                                  <a:pt x="2559710" y="615200"/>
                                </a:lnTo>
                                <a:lnTo>
                                  <a:pt x="2635339" y="607987"/>
                                </a:lnTo>
                                <a:lnTo>
                                  <a:pt x="2641054" y="601052"/>
                                </a:lnTo>
                                <a:lnTo>
                                  <a:pt x="2640558" y="599135"/>
                                </a:lnTo>
                                <a:lnTo>
                                  <a:pt x="2639491" y="597458"/>
                                </a:lnTo>
                                <a:lnTo>
                                  <a:pt x="2637967" y="596188"/>
                                </a:lnTo>
                                <a:lnTo>
                                  <a:pt x="2636113" y="595464"/>
                                </a:lnTo>
                                <a:lnTo>
                                  <a:pt x="2634132" y="595337"/>
                                </a:lnTo>
                                <a:lnTo>
                                  <a:pt x="2569705" y="601497"/>
                                </a:lnTo>
                                <a:lnTo>
                                  <a:pt x="3125228" y="202184"/>
                                </a:lnTo>
                                <a:close/>
                              </a:path>
                            </a:pathLst>
                          </a:custGeom>
                          <a:solidFill>
                            <a:srgbClr val="FFFF00"/>
                          </a:solidFill>
                        </wps:spPr>
                        <wps:bodyPr wrap="square" lIns="0" tIns="0" rIns="0" bIns="0" rtlCol="0">
                          <a:noAutofit/>
                        </wps:bodyPr>
                      </wps:wsp>
                      <wps:wsp>
                        <wps:cNvPr id="137" name="Textbox 137"/>
                        <wps:cNvSpPr txBox="1"/>
                        <wps:spPr>
                          <a:xfrm>
                            <a:off x="103631" y="83101"/>
                            <a:ext cx="69215" cy="140335"/>
                          </a:xfrm>
                          <a:prstGeom prst="rect">
                            <a:avLst/>
                          </a:prstGeom>
                        </wps:spPr>
                        <wps:txbx>
                          <w:txbxContent>
                            <w:p w14:paraId="03A95339">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138" name="Textbox 138"/>
                        <wps:cNvSpPr txBox="1"/>
                        <wps:spPr>
                          <a:xfrm>
                            <a:off x="2869692" y="87673"/>
                            <a:ext cx="76200" cy="140335"/>
                          </a:xfrm>
                          <a:prstGeom prst="rect">
                            <a:avLst/>
                          </a:prstGeom>
                        </wps:spPr>
                        <wps:txbx>
                          <w:txbxContent>
                            <w:p w14:paraId="3252281C">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139" name="Textbox 139"/>
                        <wps:cNvSpPr txBox="1"/>
                        <wps:spPr>
                          <a:xfrm>
                            <a:off x="1650492" y="788639"/>
                            <a:ext cx="466725" cy="147320"/>
                          </a:xfrm>
                          <a:prstGeom prst="rect">
                            <a:avLst/>
                          </a:prstGeom>
                        </wps:spPr>
                        <wps:txbx>
                          <w:txbxContent>
                            <w:p w14:paraId="1E7A600A">
                              <w:pPr>
                                <w:spacing w:before="1" w:line="230" w:lineRule="exact"/>
                                <w:ind w:left="0" w:right="0" w:firstLine="0"/>
                                <w:jc w:val="left"/>
                                <w:rPr>
                                  <w:rFonts w:ascii="Trebuchet MS"/>
                                  <w:sz w:val="20"/>
                                </w:rPr>
                              </w:pPr>
                              <w:r>
                                <w:rPr>
                                  <w:rFonts w:ascii="Trebuchet MS"/>
                                  <w:color w:val="FFFF00"/>
                                  <w:spacing w:val="-2"/>
                                  <w:w w:val="105"/>
                                  <w:sz w:val="20"/>
                                </w:rPr>
                                <w:t>Opaque</w:t>
                              </w:r>
                            </w:p>
                          </w:txbxContent>
                        </wps:txbx>
                        <wps:bodyPr wrap="square" lIns="0" tIns="0" rIns="0" bIns="0" rtlCol="0">
                          <a:noAutofit/>
                        </wps:bodyPr>
                      </wps:wsp>
                      <wps:wsp>
                        <wps:cNvPr id="140" name="Textbox 140"/>
                        <wps:cNvSpPr txBox="1"/>
                        <wps:spPr>
                          <a:xfrm>
                            <a:off x="4195571" y="854171"/>
                            <a:ext cx="603885" cy="401955"/>
                          </a:xfrm>
                          <a:prstGeom prst="rect">
                            <a:avLst/>
                          </a:prstGeom>
                        </wps:spPr>
                        <wps:txbx>
                          <w:txbxContent>
                            <w:p w14:paraId="52B073EA">
                              <w:pPr>
                                <w:spacing w:before="1"/>
                                <w:ind w:left="215" w:right="0" w:firstLine="0"/>
                                <w:jc w:val="left"/>
                                <w:rPr>
                                  <w:rFonts w:ascii="Trebuchet MS"/>
                                  <w:sz w:val="20"/>
                                </w:rPr>
                              </w:pPr>
                              <w:r>
                                <w:rPr>
                                  <w:rFonts w:ascii="Trebuchet MS"/>
                                  <w:color w:val="FFFF00"/>
                                  <w:spacing w:val="-2"/>
                                  <w:w w:val="105"/>
                                  <w:sz w:val="20"/>
                                </w:rPr>
                                <w:t>Opaque</w:t>
                              </w:r>
                            </w:p>
                            <w:p w14:paraId="38D0F2B5">
                              <w:pPr>
                                <w:spacing w:before="169"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41" name="Textbox 141"/>
                        <wps:cNvSpPr txBox="1"/>
                        <wps:spPr>
                          <a:xfrm>
                            <a:off x="1371600" y="1241254"/>
                            <a:ext cx="598170" cy="147320"/>
                          </a:xfrm>
                          <a:prstGeom prst="rect">
                            <a:avLst/>
                          </a:prstGeom>
                        </wps:spPr>
                        <wps:txbx>
                          <w:txbxContent>
                            <w:p w14:paraId="1E85AAE2">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42" name="Textbox 142"/>
                        <wps:cNvSpPr txBox="1"/>
                        <wps:spPr>
                          <a:xfrm>
                            <a:off x="3653028" y="1477487"/>
                            <a:ext cx="391160" cy="147320"/>
                          </a:xfrm>
                          <a:prstGeom prst="rect">
                            <a:avLst/>
                          </a:prstGeom>
                        </wps:spPr>
                        <wps:txbx>
                          <w:txbxContent>
                            <w:p w14:paraId="25B8E93F">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43" name="Textbox 143"/>
                        <wps:cNvSpPr txBox="1"/>
                        <wps:spPr>
                          <a:xfrm>
                            <a:off x="1170432" y="1639031"/>
                            <a:ext cx="391160" cy="147320"/>
                          </a:xfrm>
                          <a:prstGeom prst="rect">
                            <a:avLst/>
                          </a:prstGeom>
                        </wps:spPr>
                        <wps:txbx>
                          <w:txbxContent>
                            <w:p w14:paraId="7654BEA6">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44" name="Textbox 144"/>
                        <wps:cNvSpPr txBox="1"/>
                        <wps:spPr>
                          <a:xfrm>
                            <a:off x="115823" y="1953036"/>
                            <a:ext cx="69215" cy="140335"/>
                          </a:xfrm>
                          <a:prstGeom prst="rect">
                            <a:avLst/>
                          </a:prstGeom>
                        </wps:spPr>
                        <wps:txbx>
                          <w:txbxContent>
                            <w:p w14:paraId="3AE4FE03">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145" name="Textbox 145"/>
                        <wps:cNvSpPr txBox="1"/>
                        <wps:spPr>
                          <a:xfrm>
                            <a:off x="2388107" y="1946953"/>
                            <a:ext cx="231140" cy="140335"/>
                          </a:xfrm>
                          <a:prstGeom prst="rect">
                            <a:avLst/>
                          </a:prstGeom>
                        </wps:spPr>
                        <wps:txbx>
                          <w:txbxContent>
                            <w:p w14:paraId="6A56E524">
                              <w:pPr>
                                <w:spacing w:before="0" w:line="220" w:lineRule="exact"/>
                                <w:ind w:left="0" w:right="0" w:firstLine="0"/>
                                <w:jc w:val="left"/>
                                <w:rPr>
                                  <w:sz w:val="20"/>
                                </w:rPr>
                              </w:pPr>
                              <w:r>
                                <w:rPr>
                                  <w:spacing w:val="-5"/>
                                  <w:sz w:val="20"/>
                                </w:rPr>
                                <w:t>PPL</w:t>
                              </w:r>
                            </w:p>
                          </w:txbxContent>
                        </wps:txbx>
                        <wps:bodyPr wrap="square" lIns="0" tIns="0" rIns="0" bIns="0" rtlCol="0">
                          <a:noAutofit/>
                        </wps:bodyPr>
                      </wps:wsp>
                      <wps:wsp>
                        <wps:cNvPr id="146" name="Textbox 146"/>
                        <wps:cNvSpPr txBox="1"/>
                        <wps:spPr>
                          <a:xfrm>
                            <a:off x="2869692" y="1930176"/>
                            <a:ext cx="76200" cy="140335"/>
                          </a:xfrm>
                          <a:prstGeom prst="rect">
                            <a:avLst/>
                          </a:prstGeom>
                        </wps:spPr>
                        <wps:txbx>
                          <w:txbxContent>
                            <w:p w14:paraId="22ABDE6B">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147" name="Textbox 147"/>
                        <wps:cNvSpPr txBox="1"/>
                        <wps:spPr>
                          <a:xfrm>
                            <a:off x="1235963" y="2189182"/>
                            <a:ext cx="501650" cy="147320"/>
                          </a:xfrm>
                          <a:prstGeom prst="rect">
                            <a:avLst/>
                          </a:prstGeom>
                        </wps:spPr>
                        <wps:txbx>
                          <w:txbxContent>
                            <w:p w14:paraId="4E6EBCFC">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148" name="Textbox 148"/>
                        <wps:cNvSpPr txBox="1"/>
                        <wps:spPr>
                          <a:xfrm>
                            <a:off x="4619244" y="2332451"/>
                            <a:ext cx="501650" cy="147320"/>
                          </a:xfrm>
                          <a:prstGeom prst="rect">
                            <a:avLst/>
                          </a:prstGeom>
                        </wps:spPr>
                        <wps:txbx>
                          <w:txbxContent>
                            <w:p w14:paraId="50D26814">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149" name="Textbox 149"/>
                        <wps:cNvSpPr txBox="1"/>
                        <wps:spPr>
                          <a:xfrm>
                            <a:off x="4885944" y="2887187"/>
                            <a:ext cx="398780" cy="147320"/>
                          </a:xfrm>
                          <a:prstGeom prst="rect">
                            <a:avLst/>
                          </a:prstGeom>
                        </wps:spPr>
                        <wps:txbx>
                          <w:txbxContent>
                            <w:p w14:paraId="53FB9587">
                              <w:pPr>
                                <w:spacing w:before="1" w:line="230" w:lineRule="exact"/>
                                <w:ind w:left="0" w:right="0" w:firstLine="0"/>
                                <w:jc w:val="left"/>
                                <w:rPr>
                                  <w:rFonts w:ascii="Trebuchet MS"/>
                                  <w:sz w:val="20"/>
                                </w:rPr>
                              </w:pPr>
                              <w:r>
                                <w:rPr>
                                  <w:rFonts w:ascii="Trebuchet MS"/>
                                  <w:color w:val="FFFF00"/>
                                  <w:spacing w:val="-2"/>
                                  <w:sz w:val="20"/>
                                </w:rPr>
                                <w:t>Garnet</w:t>
                              </w:r>
                            </w:p>
                          </w:txbxContent>
                        </wps:txbx>
                        <wps:bodyPr wrap="square" lIns="0" tIns="0" rIns="0" bIns="0" rtlCol="0">
                          <a:noAutofit/>
                        </wps:bodyPr>
                      </wps:wsp>
                      <wps:wsp>
                        <wps:cNvPr id="150" name="Textbox 150"/>
                        <wps:cNvSpPr txBox="1"/>
                        <wps:spPr>
                          <a:xfrm>
                            <a:off x="5038344" y="1869948"/>
                            <a:ext cx="416559" cy="226060"/>
                          </a:xfrm>
                          <a:prstGeom prst="rect">
                            <a:avLst/>
                          </a:prstGeom>
                          <a:solidFill>
                            <a:srgbClr val="FFFFFF"/>
                          </a:solidFill>
                        </wps:spPr>
                        <wps:txbx>
                          <w:txbxContent>
                            <w:p w14:paraId="5BEECCA9">
                              <w:pPr>
                                <w:spacing w:before="76"/>
                                <w:ind w:left="153" w:right="0" w:firstLine="0"/>
                                <w:jc w:val="left"/>
                                <w:rPr>
                                  <w:color w:val="000000"/>
                                  <w:sz w:val="20"/>
                                </w:rPr>
                              </w:pPr>
                              <w:r>
                                <w:rPr>
                                  <w:color w:val="000000"/>
                                  <w:spacing w:val="-5"/>
                                  <w:sz w:val="20"/>
                                </w:rPr>
                                <w:t>PPL</w:t>
                              </w:r>
                            </w:p>
                          </w:txbxContent>
                        </wps:txbx>
                        <wps:bodyPr wrap="square" lIns="0" tIns="0" rIns="0" bIns="0" rtlCol="0">
                          <a:noAutofit/>
                        </wps:bodyPr>
                      </wps:wsp>
                      <wps:wsp>
                        <wps:cNvPr id="151" name="Textbox 151"/>
                        <wps:cNvSpPr txBox="1"/>
                        <wps:spPr>
                          <a:xfrm>
                            <a:off x="4988052" y="10667"/>
                            <a:ext cx="466725" cy="227329"/>
                          </a:xfrm>
                          <a:prstGeom prst="rect">
                            <a:avLst/>
                          </a:prstGeom>
                          <a:solidFill>
                            <a:srgbClr val="FFFFFF"/>
                          </a:solidFill>
                        </wps:spPr>
                        <wps:txbx>
                          <w:txbxContent>
                            <w:p w14:paraId="364D09FB">
                              <w:pPr>
                                <w:spacing w:before="78"/>
                                <w:ind w:left="177" w:right="0" w:firstLine="0"/>
                                <w:jc w:val="left"/>
                                <w:rPr>
                                  <w:color w:val="000000"/>
                                  <w:sz w:val="20"/>
                                </w:rPr>
                              </w:pPr>
                              <w:r>
                                <w:rPr>
                                  <w:color w:val="000000"/>
                                  <w:spacing w:val="-5"/>
                                  <w:sz w:val="20"/>
                                </w:rPr>
                                <w:t>XPL</w:t>
                              </w:r>
                            </w:p>
                          </w:txbxContent>
                        </wps:txbx>
                        <wps:bodyPr wrap="square" lIns="0" tIns="0" rIns="0" bIns="0" rtlCol="0">
                          <a:noAutofit/>
                        </wps:bodyPr>
                      </wps:wsp>
                      <wps:wsp>
                        <wps:cNvPr id="152" name="Textbox 152"/>
                        <wps:cNvSpPr txBox="1"/>
                        <wps:spPr>
                          <a:xfrm>
                            <a:off x="2299716" y="27432"/>
                            <a:ext cx="416559" cy="227329"/>
                          </a:xfrm>
                          <a:prstGeom prst="rect">
                            <a:avLst/>
                          </a:prstGeom>
                          <a:solidFill>
                            <a:srgbClr val="FFFFFF"/>
                          </a:solidFill>
                        </wps:spPr>
                        <wps:txbx>
                          <w:txbxContent>
                            <w:p w14:paraId="1B0B832C">
                              <w:pPr>
                                <w:spacing w:before="76"/>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91.65pt;margin-top:3.9pt;height:291.85pt;width:431.9pt;mso-position-horizontal-relative:page;mso-wrap-distance-bottom:0pt;mso-wrap-distance-top:0pt;z-index:-251635712;mso-width-relative:page;mso-height-relative:page;" coordsize="5485130,3706495" o:gfxdata="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">
                <o:lock v:ext="edit" aspectratio="f"/>
                <v:shape id="Image 127" o:spid="_x0000_s1026" o:spt="75" type="#_x0000_t75" style="position:absolute;left:0;top:21335;height:1812036;width:2731008;" filled="f" o:preferrelative="t" stroked="f" coordsize="21600,21600" o:gfxdata="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lDS0LgAAADcAAAA&#10;DwAAAAAAAAABACAAAAAiAAAAZHJzL2Rvd25yZXYueG1sUEsBAhQAFAAAAAgAh07iQDMvBZ47AAAA&#10;OQAAABAAAAAAAAAAAQAgAAAABwEAAGRycy9zaGFwZXhtbC54bWxQSwUGAAAAAAYABgBbAQAAsQMA&#10;AAAA&#10;">
                  <v:fill on="f" focussize="0,0"/>
                  <v:stroke on="f"/>
                  <v:imagedata r:id="rId34" o:title=""/>
                  <o:lock v:ext="edit" aspectratio="f"/>
                </v:shape>
                <v:shape id="Image 128" o:spid="_x0000_s1026" o:spt="75" type="#_x0000_t75" style="position:absolute;left:2756916;top:0;height:1819655;width:2727959;" filled="f" o:preferrelative="t" stroked="f" coordsize="21600,21600" o:gfxdata="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uuXqb4A&#10;AADcAAAADwAAAAAAAAABACAAAAAiAAAAZHJzL2Rvd25yZXYueG1sUEsBAhQAFAAAAAgAh07iQDMv&#10;BZ47AAAAOQAAABAAAAAAAAAAAQAgAAAADQEAAGRycy9zaGFwZXhtbC54bWxQSwUGAAAAAAYABgBb&#10;AQAAtwMAAAAA&#10;">
                  <v:fill on="f" focussize="0,0"/>
                  <v:stroke on="f"/>
                  <v:imagedata r:id="rId35" o:title=""/>
                  <o:lock v:ext="edit" aspectratio="f"/>
                </v:shape>
                <v:shape id="Image 129" o:spid="_x0000_s1026" o:spt="75" type="#_x0000_t75" style="position:absolute;left:9144;top:1882139;height:1824227;width:2734056;" filled="f" o:preferrelative="t" stroked="f" coordsize="21600,21600" o:gfxdata="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LW5kW5AAAA3AAA&#10;AA8AAAAAAAAAAQAgAAAAIgAAAGRycy9kb3ducmV2LnhtbFBLAQIUABQAAAAIAIdO4kAzLwWeOwAA&#10;ADkAAAAQAAAAAAAAAAEAIAAAAAgBAABkcnMvc2hhcGV4bWwueG1sUEsFBgAAAAAGAAYAWwEAALID&#10;AAAAAA==&#10;">
                  <v:fill on="f" focussize="0,0"/>
                  <v:stroke on="f"/>
                  <v:imagedata r:id="rId36" o:title=""/>
                  <o:lock v:ext="edit" aspectratio="f"/>
                </v:shape>
                <v:shape id="Image 130" o:spid="_x0000_s1026" o:spt="75" type="#_x0000_t75" style="position:absolute;left:2764535;top:1860804;height:1818131;width:2715768;" filled="f" o:preferrelative="t" stroked="f" coordsize="21600,21600" o:gfxdata="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ELta/&#10;AAAA3AAAAA8AAAAAAAAAAQAgAAAAIgAAAGRycy9kb3ducmV2LnhtbFBLAQIUABQAAAAIAIdO4kAz&#10;LwWeOwAAADkAAAAQAAAAAAAAAAEAIAAAAA4BAABkcnMvc2hhcGV4bWwueG1sUEsFBgAAAAAGAAYA&#10;WwEAALgDAAAAAA==&#10;">
                  <v:fill on="f" focussize="0,0"/>
                  <v:stroke on="f"/>
                  <v:imagedata r:id="rId37" o:title=""/>
                  <o:lock v:ext="edit" aspectratio="f"/>
                </v:shape>
                <v:shape id="Graphic 131" o:spid="_x0000_s1026" o:spt="100" style="position:absolute;left:654304;top:464057;height:2148840;width:3641725;" fillcolor="#FFFF00" filled="t" stroked="f" coordsize="3641725,2148840" o:gfxdata="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jJrG8AAAA&#10;3AAAAA8AAAAAAAAAAQAgAAAAIgAAAGRycy9kb3ducmV2LnhtbFBLAQIUABQAAAAIAIdO4kAzLwWe&#10;OwAAADkAAAAQAAAAAAAAAAEAIAAAAAsBAABkcnMvc2hhcGV4bWwueG1sUEsFBgAAAAAGAAYAWwEA&#10;ALUDAAAAAA==&#10;" path="m441058,1224572l31356,867295,94945,879462,97155,879462,102438,872439,101892,870521,100774,868883,99199,867664,97332,866990,18237,851852,0,848360,31699,942263,32550,943902,33947,945324,35699,946238,35471,946238,37782,946581,39738,946238,41503,945324,42887,943902,43776,942124,44056,940155,43726,938199,23025,876884,432701,1234147,441058,1224572xem577697,1877796l570382,1867433,208699,2122830,235559,2063940,236093,2062022,236004,2060041,235305,2058174,234073,2056625,232410,2055533,230505,2054999,228739,2054999,226656,2055774,225094,2057019,224002,2058670,182880,2148840,206819,2146757,281609,2140254,287337,2133206,286905,2131441,285851,2129764,284327,2128482,282486,2127732,280504,2127593,216027,2133206,577697,1877796xem679818,838492l270116,481215,333705,493382,335915,493382,341198,486359,340652,484441,339534,482803,337959,481584,336092,480910,256997,465772,238760,462280,270459,556183,271310,557822,272707,559244,274472,560158,274231,560158,276542,560501,278498,560158,280263,559244,281647,557822,282536,556044,282816,554075,282486,552119,261785,490804,671461,848067,679818,838492xem969378,376212l559676,18935,623265,31102,625475,31102,630758,24079,630212,22161,629094,20523,627519,19304,625652,18630,546557,3492,528320,0,560019,93903,560870,95542,562267,96964,564019,97878,563791,97878,566102,98221,568058,97878,569823,96964,571207,95542,572096,93764,572376,91795,572046,89839,551345,28524,961021,385787,969378,376212xem2930258,1056932l2520556,699655,2584145,711822,2586355,711822,2591638,704799,2591092,702881,2589974,701243,2588399,700024,2586532,699350,2507437,684212,2489200,680720,2520899,774623,2521750,776262,2523147,777684,2524912,778598,2524671,778598,2526982,778941,2528938,778598,2530703,777684,2532088,776262,2532977,774484,2533256,772515,2532926,770559,2512225,709244,2921901,1066507,2930258,1056932xem3519538,691172l3109861,333895,3173425,346062,3175635,346062,3180918,339039,3180372,337121,3179254,335483,3177679,334264,3175812,333590,3096717,318452,3078480,314960,3110179,408863,3111030,410502,3112427,411924,3114192,412838,3113951,412838,3116262,413181,3118218,412838,3119983,411924,3121368,410502,3122257,408724,3122536,406755,3122206,404799,3101505,343484,3511181,700747,3519538,691172xem3641458,452412l3231756,95135,3295345,107302,3297555,107302,3302838,100279,3302292,98361,3301174,96723,3299599,95504,3297732,94830,3218637,79692,3200400,76200,3232099,170103,3232950,171742,3234347,173164,3236099,174078,3235871,174078,3238182,174421,3240138,174078,3241903,173164,3243288,171742,3244177,169964,3244456,167995,3244126,166039,3223425,104724,3633101,461987,3641458,452412xe">
                  <v:fill on="t" focussize="0,0"/>
                  <v:stroke on="f"/>
                  <v:imagedata o:title=""/>
                  <o:lock v:ext="edit" aspectratio="f"/>
                  <v:textbox inset="0mm,0mm,0mm,0mm"/>
                </v:shape>
                <v:shape id="Image 132" o:spid="_x0000_s1026" o:spt="75" type="#_x0000_t75" style="position:absolute;left:4393184;top:2413571;height:170751;width:217881;" filled="f" o:preferrelative="t" stroked="f" coordsize="21600,21600" o:gfxdata="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7zmugAAANwA&#10;AAAPAAAAAAAAAAEAIAAAACIAAABkcnMvZG93bnJldi54bWxQSwECFAAUAAAACACHTuJAMy8FnjsA&#10;AAA5AAAAEAAAAAAAAAABACAAAAAJAQAAZHJzL3NoYXBleG1sLnhtbFBLBQYAAAAABgAGAFsBAACz&#10;AwAAAAA=&#10;">
                  <v:fill on="f" focussize="0,0"/>
                  <v:stroke on="f"/>
                  <v:imagedata r:id="rId38" o:title=""/>
                  <o:lock v:ext="edit" aspectratio="f"/>
                </v:shape>
                <v:shape id="Graphic 133" o:spid="_x0000_s1026" o:spt="100" style="position:absolute;left:9144;top:27431;height:2098675;width:2941320;" fillcolor="#FFFFFF" filled="t" stroked="f" coordsize="2941320,2098675" o:gfxdata="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MYvVy8AAAA&#10;3AAAAA8AAAAAAAAAAQAgAAAAIgAAAGRycy9kb3ducmV2LnhtbFBLAQIUABQAAAAIAIdO4kAzLwWe&#10;OwAAADkAAAAQAAAAAAAAAAEAIAAAAAsBAABkcnMvc2hhcGV4bWwueG1sUEsFBgAAAAAGAAYAWwEA&#10;ALUDAAAAAA==&#10;" path="m175260,0l0,0,0,227076,175260,227076,175260,0xem188976,1871472l12192,1871472,12192,2098548,188976,2098548,188976,1871472xem2697480,1865376l2281428,1865376,2281428,2090928,2697480,2090928,2697480,1865376xem2941320,4572l2766060,4572,2766060,231648,2941320,231648,2941320,4572xe">
                  <v:fill on="t" focussize="0,0"/>
                  <v:stroke on="f"/>
                  <v:imagedata o:title=""/>
                  <o:lock v:ext="edit" aspectratio="f"/>
                  <v:textbox inset="0mm,0mm,0mm,0mm"/>
                </v:shape>
                <v:shape id="Graphic 134" o:spid="_x0000_s1026" o:spt="100" style="position:absolute;left:2770758;top:28448;height:234315;width:183515;" fillcolor="#000000" filled="t" stroked="f" coordsize="183515,234315" o:gfxdata="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dH1arsAAADc&#10;AAAADwAAAAAAAAABACAAAAAiAAAAZHJzL2Rvd25yZXYueG1sUEsBAhQAFAAAAAgAh07iQDMvBZ47&#10;AAAAOQAAABAAAAAAAAAAAQAgAAAACgEAAGRycy9zaGFwZXhtbC54bWxQSwUGAAAAAAYABgBbAQAA&#10;tAMAAAAA&#10;" path="m179704,234314l3809,234314,2349,234022,1117,233197,292,231965,0,230504,0,3809,292,2349,1117,1117,2349,292,3809,0,179704,0,181165,292,182397,1117,183222,2349,183514,3809,7619,3809,3809,7619,7619,7619,7619,226694,3809,226694,7619,230504,183514,230504,183222,231965,182397,233197,181165,234022,179704,234314xem7619,7619l3809,7619,7619,3809,7619,7619xem175894,7619l7619,7619,7619,3809,175894,3809,175894,7619xem175894,230504l175894,3809,179704,7619,183514,7619,183514,226694,179704,226694,175894,230504xem183514,7619l179704,7619,175894,3809,183514,3809,183514,7619xem7619,230504l3809,226694,7619,226694,7619,230504xem175894,230504l7619,230504,7619,226694,175894,226694,175894,230504xem183514,230504l175894,230504,179704,226694,183514,226694,183514,230504xe">
                  <v:fill on="t" focussize="0,0"/>
                  <v:stroke on="f"/>
                  <v:imagedata o:title=""/>
                  <o:lock v:ext="edit" aspectratio="f"/>
                  <v:textbox inset="0mm,0mm,0mm,0mm"/>
                </v:shape>
                <v:shape id="Graphic 135" o:spid="_x0000_s1026" o:spt="100" style="position:absolute;left:2775204;top:1876044;height:227329;width:177165;" fillcolor="#FFFFFF" filled="t" stroked="f" coordsize="177165,227329" o:gfxdata="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hhKivQAA&#10;ANwAAAAPAAAAAAAAAAEAIAAAACIAAABkcnMvZG93bnJldi54bWxQSwECFAAUAAAACACHTuJAMy8F&#10;njsAAAA5AAAAEAAAAAAAAAABACAAAAAMAQAAZHJzL3NoYXBleG1sLnhtbFBLBQYAAAAABgAGAFsB&#10;AAC2AwAAAAA=&#10;" path="m176784,227075l0,227075,0,0,176784,0,176784,227075xe">
                  <v:fill on="t" focussize="0,0"/>
                  <v:stroke on="f"/>
                  <v:imagedata o:title=""/>
                  <o:lock v:ext="edit" aspectratio="f"/>
                  <v:textbox inset="0mm,0mm,0mm,0mm"/>
                </v:shape>
                <v:shape id="Graphic 136" o:spid="_x0000_s1026" o:spt="100" style="position:absolute;left:1709813;top:2310459;height:705485;width:3125470;" fillcolor="#FFFF00" filled="t" stroked="f" coordsize="3125470,705485" o:gfxdata="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64ECugAAANwA&#10;AAAPAAAAAAAAAAEAIAAAACIAAABkcnMvZG93bnJldi54bWxQSwECFAAUAAAACACHTuJAMy8FnjsA&#10;AAA5AAAAEAAAAAAAAAABACAAAAAJAQAAZHJzL3NoYXBleG1sLnhtbFBLBQYAAAAABgAGAFsBAACz&#10;AwAAAAA=&#10;" path="m571360,705027l556374,606996,551103,601738,549160,601738,543852,608977,553605,672973,9880,0,0,7975,543725,680948,483235,657948,481291,657542,479310,657758,477494,658571,476021,659904,475043,661631,474637,663575,474853,665556,475665,667372,476999,668832,478726,669823,571360,705027xem3125228,202184l3117812,191871,2562275,591197,2588653,532066,2589161,530136,2589060,528154,2588349,526300,2587104,524764,2585440,523671,2583523,523163,2581783,523163,2579674,523976,2578138,525221,2577046,526884,2536685,617397,2559710,615200,2635339,607987,2641054,601052,2640558,599135,2639491,597458,2637967,596188,2636113,595464,2634132,595337,2569705,601497,3125228,202184xe">
                  <v:fill on="t" focussize="0,0"/>
                  <v:stroke on="f"/>
                  <v:imagedata o:title=""/>
                  <o:lock v:ext="edit" aspectratio="f"/>
                  <v:textbox inset="0mm,0mm,0mm,0mm"/>
                </v:shape>
                <v:shape id="Textbox 137" o:spid="_x0000_s1026" o:spt="202" type="#_x0000_t202" style="position:absolute;left:103631;top:83101;height:140335;width:69215;" filled="f" stroked="f" coordsize="21600,21600" o:gfxdata="UEsDBAoAAAAAAIdO4kAAAAAAAAAAAAAAAAAEAAAAZHJzL1BLAwQUAAAACACHTuJA5gUEq7wAAADc&#10;AAAADwAAAGRycy9kb3ducmV2LnhtbEVPS2sCMRC+F/wPYYTeamIL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FBK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3A95339">
                        <w:pPr>
                          <w:spacing w:before="0" w:line="220" w:lineRule="exact"/>
                          <w:ind w:left="0" w:right="0" w:firstLine="0"/>
                          <w:jc w:val="left"/>
                          <w:rPr>
                            <w:sz w:val="20"/>
                          </w:rPr>
                        </w:pPr>
                        <w:r>
                          <w:rPr>
                            <w:spacing w:val="-10"/>
                            <w:sz w:val="20"/>
                          </w:rPr>
                          <w:t>a</w:t>
                        </w:r>
                      </w:p>
                    </w:txbxContent>
                  </v:textbox>
                </v:shape>
                <v:shape id="Textbox 138" o:spid="_x0000_s1026" o:spt="202" type="#_x0000_t202" style="position:absolute;left:2869692;top:87673;height:140335;width:76200;" filled="f" stroked="f" coordsize="21600,21600" o:gfxdata="UEsDBAoAAAAAAIdO4kAAAAAAAAAAAAAAAAAEAAAAZHJzL1BLAwQUAAAACACHTuJAl5qQ2b8AAADc&#10;AAAADwAAAGRycy9kb3ducmV2LnhtbEWPQUvDQBCF74L/YZmCN7tbh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akN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252281C">
                        <w:pPr>
                          <w:spacing w:before="0" w:line="220" w:lineRule="exact"/>
                          <w:ind w:left="0" w:right="0" w:firstLine="0"/>
                          <w:jc w:val="left"/>
                          <w:rPr>
                            <w:sz w:val="20"/>
                          </w:rPr>
                        </w:pPr>
                        <w:r>
                          <w:rPr>
                            <w:spacing w:val="-10"/>
                            <w:sz w:val="20"/>
                          </w:rPr>
                          <w:t>b</w:t>
                        </w:r>
                      </w:p>
                    </w:txbxContent>
                  </v:textbox>
                </v:shape>
                <v:shape id="Textbox 139" o:spid="_x0000_s1026" o:spt="202" type="#_x0000_t202" style="position:absolute;left:1650492;top:788639;height:147320;width:466725;" filled="f" stroked="f" coordsize="21600,21600" o:gfxdata="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WNU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E7A600A">
                        <w:pPr>
                          <w:spacing w:before="1" w:line="230" w:lineRule="exact"/>
                          <w:ind w:left="0" w:right="0" w:firstLine="0"/>
                          <w:jc w:val="left"/>
                          <w:rPr>
                            <w:rFonts w:ascii="Trebuchet MS"/>
                            <w:sz w:val="20"/>
                          </w:rPr>
                        </w:pPr>
                        <w:r>
                          <w:rPr>
                            <w:rFonts w:ascii="Trebuchet MS"/>
                            <w:color w:val="FFFF00"/>
                            <w:spacing w:val="-2"/>
                            <w:w w:val="105"/>
                            <w:sz w:val="20"/>
                          </w:rPr>
                          <w:t>Opaque</w:t>
                        </w:r>
                      </w:p>
                    </w:txbxContent>
                  </v:textbox>
                </v:shape>
                <v:shape id="Textbox 140" o:spid="_x0000_s1026" o:spt="202" type="#_x0000_t202" style="position:absolute;left:4195571;top:854171;height:401955;width:603885;" filled="f" stroked="f" coordsize="21600,21600" o:gfxdata="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q76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2B073EA">
                        <w:pPr>
                          <w:spacing w:before="1"/>
                          <w:ind w:left="215" w:right="0" w:firstLine="0"/>
                          <w:jc w:val="left"/>
                          <w:rPr>
                            <w:rFonts w:ascii="Trebuchet MS"/>
                            <w:sz w:val="20"/>
                          </w:rPr>
                        </w:pPr>
                        <w:r>
                          <w:rPr>
                            <w:rFonts w:ascii="Trebuchet MS"/>
                            <w:color w:val="FFFF00"/>
                            <w:spacing w:val="-2"/>
                            <w:w w:val="105"/>
                            <w:sz w:val="20"/>
                          </w:rPr>
                          <w:t>Opaque</w:t>
                        </w:r>
                      </w:p>
                      <w:p w14:paraId="38D0F2B5">
                        <w:pPr>
                          <w:spacing w:before="169" w:line="230" w:lineRule="exact"/>
                          <w:ind w:left="0" w:right="0" w:firstLine="0"/>
                          <w:jc w:val="left"/>
                          <w:rPr>
                            <w:rFonts w:ascii="Trebuchet MS"/>
                            <w:sz w:val="20"/>
                          </w:rPr>
                        </w:pPr>
                        <w:r>
                          <w:rPr>
                            <w:rFonts w:ascii="Trebuchet MS"/>
                            <w:color w:val="FFFF00"/>
                            <w:spacing w:val="-2"/>
                            <w:sz w:val="20"/>
                          </w:rPr>
                          <w:t>Muscovite</w:t>
                        </w:r>
                      </w:p>
                    </w:txbxContent>
                  </v:textbox>
                </v:shape>
                <v:shape id="Textbox 141" o:spid="_x0000_s1026" o:spt="202" type="#_x0000_t202" style="position:absolute;left:1371600;top:1241254;height:147320;width:598170;" filled="f" stroked="f" coordsize="21600,21600" o:gfxdata="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6mSj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E85AAE2">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42" o:spid="_x0000_s1026" o:spt="202" type="#_x0000_t202" style="position:absolute;left:3653028;top:1477487;height:147320;width:391160;" filled="f" stroked="f" coordsize="21600,21600" o:gfxdata="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dNRO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5B8E93F">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43" o:spid="_x0000_s1026" o:spt="202" type="#_x0000_t202" style="position:absolute;left:1170432;top:1639031;height:147320;width:391160;" filled="f" stroked="f" coordsize="21600,21600" o:gfxdata="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OHHV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654BEA6">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44" o:spid="_x0000_s1026" o:spt="202" type="#_x0000_t202" style="position:absolute;left:115823;top:1953036;height:140335;width:69215;" filled="f" stroked="f" coordsize="21600,21600" o:gfxdata="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0emh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AE4FE03">
                        <w:pPr>
                          <w:spacing w:before="0" w:line="220" w:lineRule="exact"/>
                          <w:ind w:left="0" w:right="0" w:firstLine="0"/>
                          <w:jc w:val="left"/>
                          <w:rPr>
                            <w:sz w:val="20"/>
                          </w:rPr>
                        </w:pPr>
                        <w:r>
                          <w:rPr>
                            <w:spacing w:val="-10"/>
                            <w:sz w:val="20"/>
                          </w:rPr>
                          <w:t>c</w:t>
                        </w:r>
                      </w:p>
                    </w:txbxContent>
                  </v:textbox>
                </v:shape>
                <v:shape id="Textbox 145" o:spid="_x0000_s1026" o:spt="202" type="#_x0000_t202" style="position:absolute;left:2388107;top:1946953;height:140335;width:231140;" filled="f" stroked="f" coordsize="21600,21600" o:gfxdata="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nUw6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A56E524">
                        <w:pPr>
                          <w:spacing w:before="0" w:line="220" w:lineRule="exact"/>
                          <w:ind w:left="0" w:right="0" w:firstLine="0"/>
                          <w:jc w:val="left"/>
                          <w:rPr>
                            <w:sz w:val="20"/>
                          </w:rPr>
                        </w:pPr>
                        <w:r>
                          <w:rPr>
                            <w:spacing w:val="-5"/>
                            <w:sz w:val="20"/>
                          </w:rPr>
                          <w:t>PPL</w:t>
                        </w:r>
                      </w:p>
                    </w:txbxContent>
                  </v:textbox>
                </v:shape>
                <v:shape id="Textbox 146" o:spid="_x0000_s1026" o:spt="202" type="#_x0000_t202" style="position:absolute;left:2869692;top:1930176;height:140335;width:76200;" filled="f" stroked="f" coordsize="21600,21600" o:gfxdata="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P0k2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2ABDE6B">
                        <w:pPr>
                          <w:spacing w:before="0" w:line="220" w:lineRule="exact"/>
                          <w:ind w:left="0" w:right="0" w:firstLine="0"/>
                          <w:jc w:val="left"/>
                          <w:rPr>
                            <w:sz w:val="20"/>
                          </w:rPr>
                        </w:pPr>
                        <w:r>
                          <w:rPr>
                            <w:spacing w:val="-10"/>
                            <w:sz w:val="20"/>
                          </w:rPr>
                          <w:t>d</w:t>
                        </w:r>
                      </w:p>
                    </w:txbxContent>
                  </v:textbox>
                </v:shape>
                <v:shape id="Textbox 147" o:spid="_x0000_s1026" o:spt="202" type="#_x0000_t202" style="position:absolute;left:1235963;top:2189182;height:147320;width:501650;" filled="f" stroked="f" coordsize="21600,21600" o:gfxdata="UEsDBAoAAAAAAIdO4kAAAAAAAAAAAAAAAAAEAAAAZHJzL1BLAwQUAAAACACHTuJAvgN31rwAAADc&#10;AAAADwAAAGRycy9kb3ducmV2LnhtbEVPS2sCMRC+F/wPYYTeamIp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Dd9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E6EBCFC">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148" o:spid="_x0000_s1026" o:spt="202" type="#_x0000_t202" style="position:absolute;left:4619244;top:2332451;height:147320;width:501650;" filled="f" stroked="f" coordsize="21600,21600" o:gfxdata="UEsDBAoAAAAAAIdO4kAAAAAAAAAAAAAAAAAEAAAAZHJzL1BLAwQUAAAACACHTuJAz5zjpL8AAADc&#10;AAAADwAAAGRycy9kb3ducmV2LnhtbEWPQUvDQBCF74L/YZmCN7tbk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c46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0D26814">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149" o:spid="_x0000_s1026" o:spt="202" type="#_x0000_t202" style="position:absolute;left:4885944;top:2887187;height:147320;width:398780;" filled="f" stroked="f" coordsize="21600,21600" o:gfxdata="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QRj+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3FB9587">
                        <w:pPr>
                          <w:spacing w:before="1" w:line="230" w:lineRule="exact"/>
                          <w:ind w:left="0" w:right="0" w:firstLine="0"/>
                          <w:jc w:val="left"/>
                          <w:rPr>
                            <w:rFonts w:ascii="Trebuchet MS"/>
                            <w:sz w:val="20"/>
                          </w:rPr>
                        </w:pPr>
                        <w:r>
                          <w:rPr>
                            <w:rFonts w:ascii="Trebuchet MS"/>
                            <w:color w:val="FFFF00"/>
                            <w:spacing w:val="-2"/>
                            <w:sz w:val="20"/>
                          </w:rPr>
                          <w:t>Garnet</w:t>
                        </w:r>
                      </w:p>
                    </w:txbxContent>
                  </v:textbox>
                </v:shape>
                <v:shape id="Textbox 150" o:spid="_x0000_s1026" o:spt="202" type="#_x0000_t202" style="position:absolute;left:5038344;top:1869948;height:226060;width:416559;" fillcolor="#FFFFFF" filled="t" stroked="f" coordsize="21600,21600" o:gfxdata="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Iqem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5BEECCA9">
                        <w:pPr>
                          <w:spacing w:before="76"/>
                          <w:ind w:left="153" w:right="0" w:firstLine="0"/>
                          <w:jc w:val="left"/>
                          <w:rPr>
                            <w:color w:val="000000"/>
                            <w:sz w:val="20"/>
                          </w:rPr>
                        </w:pPr>
                        <w:r>
                          <w:rPr>
                            <w:color w:val="000000"/>
                            <w:spacing w:val="-5"/>
                            <w:sz w:val="20"/>
                          </w:rPr>
                          <w:t>PPL</w:t>
                        </w:r>
                      </w:p>
                    </w:txbxContent>
                  </v:textbox>
                </v:shape>
                <v:shape id="Textbox 151" o:spid="_x0000_s1026" o:spt="202" type="#_x0000_t202" style="position:absolute;left:4988052;top:10667;height:227329;width:466725;" fillcolor="#FFFFFF" filled="t" stroked="f" coordsize="21600,21600" o:gfxdata="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GOwC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364D09FB">
                        <w:pPr>
                          <w:spacing w:before="78"/>
                          <w:ind w:left="177" w:right="0" w:firstLine="0"/>
                          <w:jc w:val="left"/>
                          <w:rPr>
                            <w:color w:val="000000"/>
                            <w:sz w:val="20"/>
                          </w:rPr>
                        </w:pPr>
                        <w:r>
                          <w:rPr>
                            <w:color w:val="000000"/>
                            <w:spacing w:val="-5"/>
                            <w:sz w:val="20"/>
                          </w:rPr>
                          <w:t>XPL</w:t>
                        </w:r>
                      </w:p>
                    </w:txbxContent>
                  </v:textbox>
                </v:shape>
                <v:shape id="Textbox 152" o:spid="_x0000_s1026" o:spt="202" type="#_x0000_t202" style="position:absolute;left:2299716;top:27432;height:227329;width:416559;" fillcolor="#FFFFFF" filled="t" stroked="f" coordsize="21600,21600" o:gfxdata="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UpX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1B0B832C">
                        <w:pPr>
                          <w:spacing w:before="76"/>
                          <w:ind w:left="153" w:right="0" w:firstLine="0"/>
                          <w:jc w:val="left"/>
                          <w:rPr>
                            <w:color w:val="000000"/>
                            <w:sz w:val="20"/>
                          </w:rPr>
                        </w:pPr>
                        <w:r>
                          <w:rPr>
                            <w:color w:val="000000"/>
                            <w:spacing w:val="-5"/>
                            <w:sz w:val="20"/>
                          </w:rPr>
                          <w:t>PPL</w:t>
                        </w:r>
                      </w:p>
                    </w:txbxContent>
                  </v:textbox>
                </v:shape>
                <w10:wrap type="topAndBottom"/>
              </v:group>
            </w:pict>
          </mc:Fallback>
        </mc:AlternateContent>
      </w:r>
    </w:p>
    <w:p w14:paraId="42F92BB1">
      <w:pPr>
        <w:pStyle w:val="12"/>
        <w:spacing w:before="55"/>
      </w:pPr>
    </w:p>
    <w:p w14:paraId="79F2CDA3">
      <w:pPr>
        <w:pStyle w:val="12"/>
        <w:ind w:left="1291" w:right="1663"/>
        <w:jc w:val="both"/>
      </w:pPr>
      <w:r>
        <w:t>Fig</w:t>
      </w:r>
      <w:r>
        <w:rPr>
          <w:rFonts w:hint="default"/>
          <w:lang w:val="en-IN"/>
        </w:rPr>
        <w:t xml:space="preserve"> no 6</w:t>
      </w:r>
      <w:r>
        <w:t>. Photomicrographs of DBAS-05 shows overall distribution of oriented</w:t>
      </w:r>
      <w:r>
        <w:rPr>
          <w:spacing w:val="40"/>
        </w:rPr>
        <w:t xml:space="preserve"> </w:t>
      </w:r>
      <w:r>
        <w:t>quartz</w:t>
      </w:r>
      <w:r>
        <w:rPr>
          <w:spacing w:val="-1"/>
        </w:rPr>
        <w:t xml:space="preserve"> </w:t>
      </w:r>
      <w:r>
        <w:t>and muscovite grainswith subhedral to</w:t>
      </w:r>
      <w:r>
        <w:rPr>
          <w:spacing w:val="-1"/>
        </w:rPr>
        <w:t xml:space="preserve"> </w:t>
      </w:r>
      <w:r>
        <w:t>euhedral garnet in PPL (</w:t>
      </w:r>
      <w:r>
        <w:rPr>
          <w:rFonts w:hint="default"/>
          <w:lang w:val="en-IN"/>
        </w:rPr>
        <w:t>6</w:t>
      </w:r>
      <w:r>
        <w:t>a) and XPL (</w:t>
      </w:r>
      <w:r>
        <w:rPr>
          <w:rFonts w:hint="default"/>
          <w:lang w:val="en-IN"/>
        </w:rPr>
        <w:t>6</w:t>
      </w:r>
      <w:r>
        <w:t>b) under transmitted light and PPL under reflected light (</w:t>
      </w:r>
      <w:r>
        <w:rPr>
          <w:rFonts w:hint="default"/>
          <w:lang w:val="en-IN"/>
        </w:rPr>
        <w:t>6</w:t>
      </w:r>
      <w:r>
        <w:t xml:space="preserve">c). Small patches of microcrystalline graphite are identified under reflected light </w:t>
      </w:r>
      <w:r>
        <w:rPr>
          <w:spacing w:val="-2"/>
        </w:rPr>
        <w:t>microscope.</w:t>
      </w:r>
    </w:p>
    <w:p w14:paraId="77110F3A">
      <w:pPr>
        <w:pStyle w:val="12"/>
      </w:pPr>
    </w:p>
    <w:p w14:paraId="6E3A749B">
      <w:pPr>
        <w:pStyle w:val="12"/>
        <w:spacing w:before="74"/>
      </w:pPr>
    </w:p>
    <w:p w14:paraId="7235BB3E">
      <w:pPr>
        <w:pStyle w:val="8"/>
        <w:numPr>
          <w:ilvl w:val="4"/>
          <w:numId w:val="9"/>
        </w:numPr>
        <w:tabs>
          <w:tab w:val="left" w:pos="907"/>
        </w:tabs>
        <w:spacing w:before="1" w:after="0" w:line="240" w:lineRule="auto"/>
        <w:ind w:left="907" w:right="0" w:hanging="420"/>
        <w:jc w:val="left"/>
      </w:pPr>
      <w:bookmarkStart w:id="13" w:name="Thin section: G/VIM/GR-5/5"/>
      <w:bookmarkEnd w:id="13"/>
      <w:r>
        <w:t>Thin</w:t>
      </w:r>
      <w:r>
        <w:rPr>
          <w:spacing w:val="-6"/>
        </w:rPr>
        <w:t xml:space="preserve"> </w:t>
      </w:r>
      <w:r>
        <w:t>section:</w:t>
      </w:r>
      <w:r>
        <w:rPr>
          <w:spacing w:val="-1"/>
        </w:rPr>
        <w:t xml:space="preserve"> </w:t>
      </w:r>
      <w:r>
        <w:t>G/VIM/GR-</w:t>
      </w:r>
      <w:r>
        <w:rPr>
          <w:spacing w:val="-5"/>
        </w:rPr>
        <w:t>5/5</w:t>
      </w:r>
    </w:p>
    <w:p w14:paraId="29A7ECB3">
      <w:pPr>
        <w:pStyle w:val="12"/>
        <w:spacing w:before="191"/>
        <w:rPr>
          <w:b/>
        </w:rPr>
      </w:pPr>
    </w:p>
    <w:p w14:paraId="212EE30D">
      <w:pPr>
        <w:pStyle w:val="12"/>
        <w:spacing w:before="1" w:line="360" w:lineRule="auto"/>
        <w:ind w:left="487" w:right="838"/>
        <w:jc w:val="both"/>
      </w:pPr>
      <w:r>
        <w:t>The thin section shows oriented grains of muscovite and quartz along the overall schistosity direction.</w:t>
      </w:r>
      <w:r>
        <w:rPr>
          <w:spacing w:val="-1"/>
        </w:rPr>
        <w:t xml:space="preserve"> </w:t>
      </w:r>
      <w:r>
        <w:t>Quartz is</w:t>
      </w:r>
      <w:r>
        <w:rPr>
          <w:spacing w:val="-2"/>
        </w:rPr>
        <w:t xml:space="preserve"> </w:t>
      </w:r>
      <w:r>
        <w:t>anhedral</w:t>
      </w:r>
      <w:r>
        <w:rPr>
          <w:spacing w:val="-1"/>
        </w:rPr>
        <w:t xml:space="preserve"> </w:t>
      </w:r>
      <w:r>
        <w:t>to</w:t>
      </w:r>
      <w:r>
        <w:rPr>
          <w:spacing w:val="-2"/>
        </w:rPr>
        <w:t xml:space="preserve"> </w:t>
      </w:r>
      <w:r>
        <w:t>subhedral in</w:t>
      </w:r>
      <w:r>
        <w:rPr>
          <w:spacing w:val="-2"/>
        </w:rPr>
        <w:t xml:space="preserve"> </w:t>
      </w:r>
      <w:r>
        <w:t>nature,</w:t>
      </w:r>
      <w:r>
        <w:rPr>
          <w:spacing w:val="-2"/>
        </w:rPr>
        <w:t xml:space="preserve"> </w:t>
      </w:r>
      <w:r>
        <w:t>showing small</w:t>
      </w:r>
      <w:r>
        <w:rPr>
          <w:spacing w:val="-2"/>
        </w:rPr>
        <w:t xml:space="preserve"> </w:t>
      </w:r>
      <w:r>
        <w:t>to medium</w:t>
      </w:r>
      <w:r>
        <w:rPr>
          <w:spacing w:val="-2"/>
        </w:rPr>
        <w:t xml:space="preserve"> </w:t>
      </w:r>
      <w:r>
        <w:t>grain</w:t>
      </w:r>
      <w:r>
        <w:rPr>
          <w:spacing w:val="-1"/>
        </w:rPr>
        <w:t xml:space="preserve"> </w:t>
      </w:r>
      <w:r>
        <w:t>size,</w:t>
      </w:r>
      <w:r>
        <w:rPr>
          <w:spacing w:val="-1"/>
        </w:rPr>
        <w:t xml:space="preserve"> </w:t>
      </w:r>
      <w:r>
        <w:t>low relief, colourless in PPL, elongated parallel to the dominant schistosity. Small, flaky graphite is extensively</w:t>
      </w:r>
      <w:r>
        <w:rPr>
          <w:spacing w:val="39"/>
        </w:rPr>
        <w:t xml:space="preserve"> </w:t>
      </w:r>
      <w:r>
        <w:t>developed</w:t>
      </w:r>
      <w:r>
        <w:rPr>
          <w:spacing w:val="40"/>
        </w:rPr>
        <w:t xml:space="preserve"> </w:t>
      </w:r>
      <w:r>
        <w:t>throughout</w:t>
      </w:r>
      <w:r>
        <w:rPr>
          <w:spacing w:val="41"/>
        </w:rPr>
        <w:t xml:space="preserve"> </w:t>
      </w:r>
      <w:r>
        <w:t>the</w:t>
      </w:r>
      <w:r>
        <w:rPr>
          <w:spacing w:val="40"/>
        </w:rPr>
        <w:t xml:space="preserve"> </w:t>
      </w:r>
      <w:r>
        <w:t>slide,</w:t>
      </w:r>
      <w:r>
        <w:rPr>
          <w:spacing w:val="41"/>
        </w:rPr>
        <w:t xml:space="preserve"> </w:t>
      </w:r>
      <w:r>
        <w:t>mimicking</w:t>
      </w:r>
      <w:r>
        <w:rPr>
          <w:spacing w:val="40"/>
        </w:rPr>
        <w:t xml:space="preserve"> </w:t>
      </w:r>
      <w:r>
        <w:t>the</w:t>
      </w:r>
      <w:r>
        <w:rPr>
          <w:spacing w:val="40"/>
        </w:rPr>
        <w:t xml:space="preserve"> </w:t>
      </w:r>
      <w:r>
        <w:t>orientations</w:t>
      </w:r>
      <w:r>
        <w:rPr>
          <w:spacing w:val="40"/>
        </w:rPr>
        <w:t xml:space="preserve"> </w:t>
      </w:r>
      <w:r>
        <w:t>of</w:t>
      </w:r>
      <w:r>
        <w:rPr>
          <w:spacing w:val="42"/>
        </w:rPr>
        <w:t xml:space="preserve"> </w:t>
      </w:r>
      <w:r>
        <w:t>the</w:t>
      </w:r>
      <w:r>
        <w:rPr>
          <w:spacing w:val="40"/>
        </w:rPr>
        <w:t xml:space="preserve"> </w:t>
      </w:r>
      <w:r>
        <w:t>schistosity</w:t>
      </w:r>
      <w:r>
        <w:rPr>
          <w:spacing w:val="40"/>
        </w:rPr>
        <w:t xml:space="preserve"> </w:t>
      </w:r>
      <w:r>
        <w:rPr>
          <w:spacing w:val="-2"/>
        </w:rPr>
        <w:t>plane,</w:t>
      </w:r>
    </w:p>
    <w:p w14:paraId="78B07150">
      <w:pPr>
        <w:pStyle w:val="12"/>
        <w:spacing w:after="0" w:line="360" w:lineRule="auto"/>
        <w:jc w:val="both"/>
        <w:sectPr>
          <w:pgSz w:w="11920" w:h="16840"/>
          <w:pgMar w:top="1220" w:right="283" w:bottom="640" w:left="708" w:header="673" w:footer="448" w:gutter="0"/>
          <w:cols w:space="720" w:num="1"/>
        </w:sectPr>
      </w:pPr>
    </w:p>
    <w:p w14:paraId="277F631E">
      <w:pPr>
        <w:pStyle w:val="12"/>
        <w:spacing w:before="81" w:line="360" w:lineRule="auto"/>
        <w:ind w:left="487"/>
      </w:pPr>
      <w:r>
        <mc:AlternateContent>
          <mc:Choice Requires="wpg">
            <w:drawing>
              <wp:anchor distT="0" distB="0" distL="0" distR="0" simplePos="0" relativeHeight="251663360" behindDoc="0" locked="0" layoutInCell="1" allowOverlap="1">
                <wp:simplePos x="0" y="0"/>
                <wp:positionH relativeFrom="page">
                  <wp:posOffset>751205</wp:posOffset>
                </wp:positionH>
                <wp:positionV relativeFrom="paragraph">
                  <wp:posOffset>711200</wp:posOffset>
                </wp:positionV>
                <wp:extent cx="2973705" cy="1958340"/>
                <wp:effectExtent l="0" t="0" r="0" b="0"/>
                <wp:wrapNone/>
                <wp:docPr id="153" name="Group 153"/>
                <wp:cNvGraphicFramePr/>
                <a:graphic xmlns:a="http://schemas.openxmlformats.org/drawingml/2006/main">
                  <a:graphicData uri="http://schemas.microsoft.com/office/word/2010/wordprocessingGroup">
                    <wpg:wgp>
                      <wpg:cNvGrpSpPr/>
                      <wpg:grpSpPr>
                        <a:xfrm>
                          <a:off x="0" y="0"/>
                          <a:ext cx="2973705" cy="1958339"/>
                          <a:chOff x="0" y="0"/>
                          <a:chExt cx="2973705" cy="1958339"/>
                        </a:xfrm>
                      </wpg:grpSpPr>
                      <pic:pic xmlns:pic="http://schemas.openxmlformats.org/drawingml/2006/picture">
                        <pic:nvPicPr>
                          <pic:cNvPr id="154" name="Image 154"/>
                          <pic:cNvPicPr/>
                        </pic:nvPicPr>
                        <pic:blipFill>
                          <a:blip r:embed="rId39" cstate="print"/>
                          <a:stretch>
                            <a:fillRect/>
                          </a:stretch>
                        </pic:blipFill>
                        <pic:spPr>
                          <a:xfrm>
                            <a:off x="0" y="0"/>
                            <a:ext cx="2973323" cy="1958340"/>
                          </a:xfrm>
                          <a:prstGeom prst="rect">
                            <a:avLst/>
                          </a:prstGeom>
                        </pic:spPr>
                      </pic:pic>
                      <wps:wsp>
                        <wps:cNvPr id="155" name="Graphic 155"/>
                        <wps:cNvSpPr/>
                        <wps:spPr>
                          <a:xfrm>
                            <a:off x="1234478" y="720775"/>
                            <a:ext cx="1247140" cy="684530"/>
                          </a:xfrm>
                          <a:custGeom>
                            <a:avLst/>
                            <a:gdLst/>
                            <a:ahLst/>
                            <a:cxnLst/>
                            <a:rect l="l" t="t" r="r" b="b"/>
                            <a:pathLst>
                              <a:path w="1247140" h="684530">
                                <a:moveTo>
                                  <a:pt x="279869" y="684098"/>
                                </a:moveTo>
                                <a:lnTo>
                                  <a:pt x="278955" y="678345"/>
                                </a:lnTo>
                                <a:lnTo>
                                  <a:pt x="264464" y="586181"/>
                                </a:lnTo>
                                <a:lnTo>
                                  <a:pt x="263842" y="584301"/>
                                </a:lnTo>
                                <a:lnTo>
                                  <a:pt x="262674" y="582688"/>
                                </a:lnTo>
                                <a:lnTo>
                                  <a:pt x="261035" y="581520"/>
                                </a:lnTo>
                                <a:lnTo>
                                  <a:pt x="259194" y="580910"/>
                                </a:lnTo>
                                <a:lnTo>
                                  <a:pt x="257213" y="580910"/>
                                </a:lnTo>
                                <a:lnTo>
                                  <a:pt x="255320" y="581520"/>
                                </a:lnTo>
                                <a:lnTo>
                                  <a:pt x="253707" y="582688"/>
                                </a:lnTo>
                                <a:lnTo>
                                  <a:pt x="252539" y="584301"/>
                                </a:lnTo>
                                <a:lnTo>
                                  <a:pt x="251929" y="586181"/>
                                </a:lnTo>
                                <a:lnTo>
                                  <a:pt x="251929" y="588175"/>
                                </a:lnTo>
                                <a:lnTo>
                                  <a:pt x="261975" y="652132"/>
                                </a:lnTo>
                                <a:lnTo>
                                  <a:pt x="9829" y="342900"/>
                                </a:lnTo>
                                <a:lnTo>
                                  <a:pt x="0" y="350926"/>
                                </a:lnTo>
                                <a:lnTo>
                                  <a:pt x="252133" y="660146"/>
                                </a:lnTo>
                                <a:lnTo>
                                  <a:pt x="191528" y="637425"/>
                                </a:lnTo>
                                <a:lnTo>
                                  <a:pt x="189585" y="637019"/>
                                </a:lnTo>
                                <a:lnTo>
                                  <a:pt x="187604" y="637247"/>
                                </a:lnTo>
                                <a:lnTo>
                                  <a:pt x="185801" y="638073"/>
                                </a:lnTo>
                                <a:lnTo>
                                  <a:pt x="184340" y="639406"/>
                                </a:lnTo>
                                <a:lnTo>
                                  <a:pt x="183349" y="641134"/>
                                </a:lnTo>
                                <a:lnTo>
                                  <a:pt x="182956" y="643089"/>
                                </a:lnTo>
                                <a:lnTo>
                                  <a:pt x="183184" y="645058"/>
                                </a:lnTo>
                                <a:lnTo>
                                  <a:pt x="183997" y="646861"/>
                                </a:lnTo>
                                <a:lnTo>
                                  <a:pt x="185343" y="648335"/>
                                </a:lnTo>
                                <a:lnTo>
                                  <a:pt x="187071" y="649312"/>
                                </a:lnTo>
                                <a:lnTo>
                                  <a:pt x="279869" y="684098"/>
                                </a:lnTo>
                                <a:close/>
                              </a:path>
                              <a:path w="1247140" h="684530">
                                <a:moveTo>
                                  <a:pt x="1246974" y="341198"/>
                                </a:moveTo>
                                <a:lnTo>
                                  <a:pt x="1246060" y="335445"/>
                                </a:lnTo>
                                <a:lnTo>
                                  <a:pt x="1231569" y="243281"/>
                                </a:lnTo>
                                <a:lnTo>
                                  <a:pt x="1230947" y="241401"/>
                                </a:lnTo>
                                <a:lnTo>
                                  <a:pt x="1229779" y="239788"/>
                                </a:lnTo>
                                <a:lnTo>
                                  <a:pt x="1228140" y="238620"/>
                                </a:lnTo>
                                <a:lnTo>
                                  <a:pt x="1226299" y="238010"/>
                                </a:lnTo>
                                <a:lnTo>
                                  <a:pt x="1224318" y="238010"/>
                                </a:lnTo>
                                <a:lnTo>
                                  <a:pt x="1222425" y="238620"/>
                                </a:lnTo>
                                <a:lnTo>
                                  <a:pt x="1220812" y="239788"/>
                                </a:lnTo>
                                <a:lnTo>
                                  <a:pt x="1219644" y="241401"/>
                                </a:lnTo>
                                <a:lnTo>
                                  <a:pt x="1219034" y="243281"/>
                                </a:lnTo>
                                <a:lnTo>
                                  <a:pt x="1219034" y="245275"/>
                                </a:lnTo>
                                <a:lnTo>
                                  <a:pt x="1229080" y="309232"/>
                                </a:lnTo>
                                <a:lnTo>
                                  <a:pt x="976934" y="0"/>
                                </a:lnTo>
                                <a:lnTo>
                                  <a:pt x="967092" y="8026"/>
                                </a:lnTo>
                                <a:lnTo>
                                  <a:pt x="1219238" y="317246"/>
                                </a:lnTo>
                                <a:lnTo>
                                  <a:pt x="1158633" y="294525"/>
                                </a:lnTo>
                                <a:lnTo>
                                  <a:pt x="1156690" y="294119"/>
                                </a:lnTo>
                                <a:lnTo>
                                  <a:pt x="1154709" y="294347"/>
                                </a:lnTo>
                                <a:lnTo>
                                  <a:pt x="1152906" y="295173"/>
                                </a:lnTo>
                                <a:lnTo>
                                  <a:pt x="1151445" y="296506"/>
                                </a:lnTo>
                                <a:lnTo>
                                  <a:pt x="1150454" y="298234"/>
                                </a:lnTo>
                                <a:lnTo>
                                  <a:pt x="1150061" y="300189"/>
                                </a:lnTo>
                                <a:lnTo>
                                  <a:pt x="1150289" y="302158"/>
                                </a:lnTo>
                                <a:lnTo>
                                  <a:pt x="1151102" y="303961"/>
                                </a:lnTo>
                                <a:lnTo>
                                  <a:pt x="1152448" y="305435"/>
                                </a:lnTo>
                                <a:lnTo>
                                  <a:pt x="1154176" y="306412"/>
                                </a:lnTo>
                                <a:lnTo>
                                  <a:pt x="1246974" y="341198"/>
                                </a:lnTo>
                                <a:close/>
                              </a:path>
                            </a:pathLst>
                          </a:custGeom>
                          <a:solidFill>
                            <a:srgbClr val="FFFF00"/>
                          </a:solidFill>
                        </wps:spPr>
                        <wps:bodyPr wrap="square" lIns="0" tIns="0" rIns="0" bIns="0" rtlCol="0">
                          <a:noAutofit/>
                        </wps:bodyPr>
                      </wps:wsp>
                      <wps:wsp>
                        <wps:cNvPr id="156" name="Graphic 156"/>
                        <wps:cNvSpPr/>
                        <wps:spPr>
                          <a:xfrm>
                            <a:off x="22859" y="10667"/>
                            <a:ext cx="177165" cy="227329"/>
                          </a:xfrm>
                          <a:custGeom>
                            <a:avLst/>
                            <a:gdLst/>
                            <a:ahLst/>
                            <a:cxnLst/>
                            <a:rect l="l" t="t" r="r" b="b"/>
                            <a:pathLst>
                              <a:path w="177165" h="227329">
                                <a:moveTo>
                                  <a:pt x="176783" y="227076"/>
                                </a:moveTo>
                                <a:lnTo>
                                  <a:pt x="0" y="227076"/>
                                </a:lnTo>
                                <a:lnTo>
                                  <a:pt x="0" y="0"/>
                                </a:lnTo>
                                <a:lnTo>
                                  <a:pt x="176783" y="0"/>
                                </a:lnTo>
                                <a:lnTo>
                                  <a:pt x="176783" y="227076"/>
                                </a:lnTo>
                                <a:close/>
                              </a:path>
                            </a:pathLst>
                          </a:custGeom>
                          <a:solidFill>
                            <a:srgbClr val="FFFFFF"/>
                          </a:solidFill>
                        </wps:spPr>
                        <wps:bodyPr wrap="square" lIns="0" tIns="0" rIns="0" bIns="0" rtlCol="0">
                          <a:noAutofit/>
                        </wps:bodyPr>
                      </wps:wsp>
                      <wps:wsp>
                        <wps:cNvPr id="157" name="Textbox 157"/>
                        <wps:cNvSpPr txBox="1"/>
                        <wps:spPr>
                          <a:xfrm>
                            <a:off x="117347" y="64813"/>
                            <a:ext cx="69215" cy="140335"/>
                          </a:xfrm>
                          <a:prstGeom prst="rect">
                            <a:avLst/>
                          </a:prstGeom>
                        </wps:spPr>
                        <wps:txbx>
                          <w:txbxContent>
                            <w:p w14:paraId="0FF5A8D4">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158" name="Textbox 158"/>
                        <wps:cNvSpPr txBox="1"/>
                        <wps:spPr>
                          <a:xfrm>
                            <a:off x="1863851" y="553943"/>
                            <a:ext cx="598170" cy="147320"/>
                          </a:xfrm>
                          <a:prstGeom prst="rect">
                            <a:avLst/>
                          </a:prstGeom>
                        </wps:spPr>
                        <wps:txbx>
                          <w:txbxContent>
                            <w:p w14:paraId="033DD790">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59" name="Textbox 159"/>
                        <wps:cNvSpPr txBox="1"/>
                        <wps:spPr>
                          <a:xfrm>
                            <a:off x="1085088" y="880079"/>
                            <a:ext cx="391160" cy="147320"/>
                          </a:xfrm>
                          <a:prstGeom prst="rect">
                            <a:avLst/>
                          </a:prstGeom>
                        </wps:spPr>
                        <wps:txbx>
                          <w:txbxContent>
                            <w:p w14:paraId="2A7139CA">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60" name="Textbox 160"/>
                        <wps:cNvSpPr txBox="1"/>
                        <wps:spPr>
                          <a:xfrm>
                            <a:off x="2520695" y="10667"/>
                            <a:ext cx="416559" cy="227329"/>
                          </a:xfrm>
                          <a:prstGeom prst="rect">
                            <a:avLst/>
                          </a:prstGeom>
                          <a:solidFill>
                            <a:srgbClr val="FFFFFF"/>
                          </a:solidFill>
                        </wps:spPr>
                        <wps:txbx>
                          <w:txbxContent>
                            <w:p w14:paraId="7A95BD74">
                              <w:pPr>
                                <w:spacing w:before="78"/>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59.15pt;margin-top:56pt;height:154.2pt;width:234.15pt;mso-position-horizontal-relative:page;z-index:251663360;mso-width-relative:page;mso-height-relative:page;" coordsize="2973705,1958339" o:gfxdata="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">
                <o:lock v:ext="edit" aspectratio="f"/>
                <v:shape id="Image 154" o:spid="_x0000_s1026" o:spt="75" type="#_x0000_t75" style="position:absolute;left:0;top:0;height:1958340;width:2973323;" filled="f" o:preferrelative="t" stroked="f" coordsize="21600,21600" o:gfxdata="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Irx+u5AAAA3AAA&#10;AA8AAAAAAAAAAQAgAAAAIgAAAGRycy9kb3ducmV2LnhtbFBLAQIUABQAAAAIAIdO4kAzLwWeOwAA&#10;ADkAAAAQAAAAAAAAAAEAIAAAAAgBAABkcnMvc2hhcGV4bWwueG1sUEsFBgAAAAAGAAYAWwEAALID&#10;AAAAAA==&#10;">
                  <v:fill on="f" focussize="0,0"/>
                  <v:stroke on="f"/>
                  <v:imagedata r:id="rId39" o:title=""/>
                  <o:lock v:ext="edit" aspectratio="f"/>
                </v:shape>
                <v:shape id="Graphic 155" o:spid="_x0000_s1026" o:spt="100" style="position:absolute;left:1234478;top:720775;height:684530;width:1247140;" fillcolor="#FFFF00" filled="t" stroked="f" coordsize="1247140,684530" o:gfxdata="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b/CqbgAAADcAAAA&#10;DwAAAAAAAAABACAAAAAiAAAAZHJzL2Rvd25yZXYueG1sUEsBAhQAFAAAAAgAh07iQDMvBZ47AAAA&#10;OQAAABAAAAAAAAAAAQAgAAAABwEAAGRycy9zaGFwZXhtbC54bWxQSwUGAAAAAAYABgBbAQAAsQMA&#10;AAAA&#10;" path="m279869,684098l278955,678345,264464,586181,263842,584301,262674,582688,261035,581520,259194,580910,257213,580910,255320,581520,253707,582688,252539,584301,251929,586181,251929,588175,261975,652132,9829,342900,0,350926,252133,660146,191528,637425,189585,637019,187604,637247,185801,638073,184340,639406,183349,641134,182956,643089,183184,645058,183997,646861,185343,648335,187071,649312,279869,684098xem1246974,341198l1246060,335445,1231569,243281,1230947,241401,1229779,239788,1228140,238620,1226299,238010,1224318,238010,1222425,238620,1220812,239788,1219644,241401,1219034,243281,1219034,245275,1229080,309232,976934,0,967092,8026,1219238,317246,1158633,294525,1156690,294119,1154709,294347,1152906,295173,1151445,296506,1150454,298234,1150061,300189,1150289,302158,1151102,303961,1152448,305435,1154176,306412,1246974,341198xe">
                  <v:fill on="t" focussize="0,0"/>
                  <v:stroke on="f"/>
                  <v:imagedata o:title=""/>
                  <o:lock v:ext="edit" aspectratio="f"/>
                  <v:textbox inset="0mm,0mm,0mm,0mm"/>
                </v:shape>
                <v:shape id="Graphic 156" o:spid="_x0000_s1026" o:spt="100" style="position:absolute;left:22859;top:10667;height:227329;width:177165;" fillcolor="#FFFFFF" filled="t" stroked="f" coordsize="177165,227329" o:gfxdata="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i2l1vQAA&#10;ANwAAAAPAAAAAAAAAAEAIAAAACIAAABkcnMvZG93bnJldi54bWxQSwECFAAUAAAACACHTuJAMy8F&#10;njsAAAA5AAAAEAAAAAAAAAABACAAAAAMAQAAZHJzL3NoYXBleG1sLnhtbFBLBQYAAAAABgAGAFsB&#10;AAC2AwAAAAA=&#10;" path="m176783,227076l0,227076,0,0,176783,0,176783,227076xe">
                  <v:fill on="t" focussize="0,0"/>
                  <v:stroke on="f"/>
                  <v:imagedata o:title=""/>
                  <o:lock v:ext="edit" aspectratio="f"/>
                  <v:textbox inset="0mm,0mm,0mm,0mm"/>
                </v:shape>
                <v:shape id="Textbox 157" o:spid="_x0000_s1026" o:spt="202" type="#_x0000_t202" style="position:absolute;left:117347;top:64813;height:140335;width:69215;" filled="f" stroked="f" coordsize="21600,21600" o:gfxdata="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a4Q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0FF5A8D4">
                        <w:pPr>
                          <w:spacing w:before="0" w:line="220" w:lineRule="exact"/>
                          <w:ind w:left="0" w:right="0" w:firstLine="0"/>
                          <w:jc w:val="left"/>
                          <w:rPr>
                            <w:sz w:val="20"/>
                          </w:rPr>
                        </w:pPr>
                        <w:r>
                          <w:rPr>
                            <w:spacing w:val="-10"/>
                            <w:sz w:val="20"/>
                          </w:rPr>
                          <w:t>a</w:t>
                        </w:r>
                      </w:p>
                    </w:txbxContent>
                  </v:textbox>
                </v:shape>
                <v:shape id="Textbox 158" o:spid="_x0000_s1026" o:spt="202" type="#_x0000_t202" style="position:absolute;left:1863851;top:553943;height:147320;width:598170;" filled="f" stroked="f" coordsize="21600,21600" o:gfxdata="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FdXm/&#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33DD790">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59" o:spid="_x0000_s1026" o:spt="202" type="#_x0000_t202" style="position:absolute;left:1085088;top:880079;height:147320;width:391160;" filled="f" stroked="f" coordsize="21600,21600" o:gfxdata="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J0O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A7139CA">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60" o:spid="_x0000_s1026" o:spt="202" type="#_x0000_t202" style="position:absolute;left:2520695;top:10667;height:227329;width:416559;" fillcolor="#FFFFFF" filled="t" stroked="f" coordsize="21600,21600" o:gfxdata="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ZUJ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7A95BD74">
                        <w:pPr>
                          <w:spacing w:before="78"/>
                          <w:ind w:left="153" w:right="0" w:firstLine="0"/>
                          <w:jc w:val="left"/>
                          <w:rPr>
                            <w:color w:val="000000"/>
                            <w:sz w:val="20"/>
                          </w:rPr>
                        </w:pPr>
                        <w:r>
                          <w:rPr>
                            <w:color w:val="000000"/>
                            <w:spacing w:val="-5"/>
                            <w:sz w:val="20"/>
                          </w:rPr>
                          <w:t>PPL</w:t>
                        </w:r>
                      </w:p>
                    </w:txbxContent>
                  </v:textbox>
                </v:shape>
              </v:group>
            </w:pict>
          </mc:Fallback>
        </mc:AlternateContent>
      </w:r>
      <w:r>
        <mc:AlternateContent>
          <mc:Choice Requires="wpg">
            <w:drawing>
              <wp:anchor distT="0" distB="0" distL="0" distR="0" simplePos="0" relativeHeight="251663360" behindDoc="0" locked="0" layoutInCell="1" allowOverlap="1">
                <wp:simplePos x="0" y="0"/>
                <wp:positionH relativeFrom="page">
                  <wp:posOffset>3783965</wp:posOffset>
                </wp:positionH>
                <wp:positionV relativeFrom="paragraph">
                  <wp:posOffset>713105</wp:posOffset>
                </wp:positionV>
                <wp:extent cx="2948940" cy="3789045"/>
                <wp:effectExtent l="0" t="0" r="0" b="0"/>
                <wp:wrapNone/>
                <wp:docPr id="161" name="Group 161"/>
                <wp:cNvGraphicFramePr/>
                <a:graphic xmlns:a="http://schemas.openxmlformats.org/drawingml/2006/main">
                  <a:graphicData uri="http://schemas.microsoft.com/office/word/2010/wordprocessingGroup">
                    <wpg:wgp>
                      <wpg:cNvGrpSpPr/>
                      <wpg:grpSpPr>
                        <a:xfrm>
                          <a:off x="0" y="0"/>
                          <a:ext cx="2948940" cy="3789045"/>
                          <a:chOff x="0" y="0"/>
                          <a:chExt cx="2948940" cy="3789045"/>
                        </a:xfrm>
                      </wpg:grpSpPr>
                      <pic:pic xmlns:pic="http://schemas.openxmlformats.org/drawingml/2006/picture">
                        <pic:nvPicPr>
                          <pic:cNvPr id="162" name="Image 162"/>
                          <pic:cNvPicPr/>
                        </pic:nvPicPr>
                        <pic:blipFill>
                          <a:blip r:embed="rId40" cstate="print"/>
                          <a:stretch>
                            <a:fillRect/>
                          </a:stretch>
                        </pic:blipFill>
                        <pic:spPr>
                          <a:xfrm>
                            <a:off x="0" y="0"/>
                            <a:ext cx="2948940" cy="1967483"/>
                          </a:xfrm>
                          <a:prstGeom prst="rect">
                            <a:avLst/>
                          </a:prstGeom>
                        </pic:spPr>
                      </pic:pic>
                      <pic:pic xmlns:pic="http://schemas.openxmlformats.org/drawingml/2006/picture">
                        <pic:nvPicPr>
                          <pic:cNvPr id="163" name="Image 163"/>
                          <pic:cNvPicPr/>
                        </pic:nvPicPr>
                        <pic:blipFill>
                          <a:blip r:embed="rId41" cstate="print"/>
                          <a:stretch>
                            <a:fillRect/>
                          </a:stretch>
                        </pic:blipFill>
                        <pic:spPr>
                          <a:xfrm>
                            <a:off x="18288" y="2008632"/>
                            <a:ext cx="2923031" cy="1780032"/>
                          </a:xfrm>
                          <a:prstGeom prst="rect">
                            <a:avLst/>
                          </a:prstGeom>
                        </pic:spPr>
                      </pic:pic>
                      <wps:wsp>
                        <wps:cNvPr id="164" name="Graphic 164"/>
                        <wps:cNvSpPr/>
                        <wps:spPr>
                          <a:xfrm>
                            <a:off x="719480" y="387146"/>
                            <a:ext cx="1965960" cy="1223645"/>
                          </a:xfrm>
                          <a:custGeom>
                            <a:avLst/>
                            <a:gdLst/>
                            <a:ahLst/>
                            <a:cxnLst/>
                            <a:rect l="l" t="t" r="r" b="b"/>
                            <a:pathLst>
                              <a:path w="1965960" h="1223645">
                                <a:moveTo>
                                  <a:pt x="279882" y="1189558"/>
                                </a:moveTo>
                                <a:lnTo>
                                  <a:pt x="278968" y="1183805"/>
                                </a:lnTo>
                                <a:lnTo>
                                  <a:pt x="264464" y="1091641"/>
                                </a:lnTo>
                                <a:lnTo>
                                  <a:pt x="263855" y="1089761"/>
                                </a:lnTo>
                                <a:lnTo>
                                  <a:pt x="262674" y="1088148"/>
                                </a:lnTo>
                                <a:lnTo>
                                  <a:pt x="261048" y="1086980"/>
                                </a:lnTo>
                                <a:lnTo>
                                  <a:pt x="259207" y="1086370"/>
                                </a:lnTo>
                                <a:lnTo>
                                  <a:pt x="257225" y="1086370"/>
                                </a:lnTo>
                                <a:lnTo>
                                  <a:pt x="255333" y="1086980"/>
                                </a:lnTo>
                                <a:lnTo>
                                  <a:pt x="253720" y="1088148"/>
                                </a:lnTo>
                                <a:lnTo>
                                  <a:pt x="252552" y="1089761"/>
                                </a:lnTo>
                                <a:lnTo>
                                  <a:pt x="251942" y="1091641"/>
                                </a:lnTo>
                                <a:lnTo>
                                  <a:pt x="251942" y="1093635"/>
                                </a:lnTo>
                                <a:lnTo>
                                  <a:pt x="261988" y="1157592"/>
                                </a:lnTo>
                                <a:lnTo>
                                  <a:pt x="9842" y="848360"/>
                                </a:lnTo>
                                <a:lnTo>
                                  <a:pt x="0" y="856386"/>
                                </a:lnTo>
                                <a:lnTo>
                                  <a:pt x="252145" y="1165606"/>
                                </a:lnTo>
                                <a:lnTo>
                                  <a:pt x="191541" y="1142885"/>
                                </a:lnTo>
                                <a:lnTo>
                                  <a:pt x="189598" y="1142479"/>
                                </a:lnTo>
                                <a:lnTo>
                                  <a:pt x="187617" y="1142707"/>
                                </a:lnTo>
                                <a:lnTo>
                                  <a:pt x="185813" y="1143533"/>
                                </a:lnTo>
                                <a:lnTo>
                                  <a:pt x="184353" y="1144866"/>
                                </a:lnTo>
                                <a:lnTo>
                                  <a:pt x="183362" y="1146594"/>
                                </a:lnTo>
                                <a:lnTo>
                                  <a:pt x="182968" y="1148549"/>
                                </a:lnTo>
                                <a:lnTo>
                                  <a:pt x="183197" y="1150518"/>
                                </a:lnTo>
                                <a:lnTo>
                                  <a:pt x="184010" y="1152321"/>
                                </a:lnTo>
                                <a:lnTo>
                                  <a:pt x="185356" y="1153795"/>
                                </a:lnTo>
                                <a:lnTo>
                                  <a:pt x="187083" y="1154772"/>
                                </a:lnTo>
                                <a:lnTo>
                                  <a:pt x="279882" y="1189558"/>
                                </a:lnTo>
                                <a:close/>
                              </a:path>
                              <a:path w="1965960" h="1223645">
                                <a:moveTo>
                                  <a:pt x="431647" y="341198"/>
                                </a:moveTo>
                                <a:lnTo>
                                  <a:pt x="430733" y="335445"/>
                                </a:lnTo>
                                <a:lnTo>
                                  <a:pt x="416242" y="243281"/>
                                </a:lnTo>
                                <a:lnTo>
                                  <a:pt x="415620" y="241401"/>
                                </a:lnTo>
                                <a:lnTo>
                                  <a:pt x="414451" y="239788"/>
                                </a:lnTo>
                                <a:lnTo>
                                  <a:pt x="412813" y="238620"/>
                                </a:lnTo>
                                <a:lnTo>
                                  <a:pt x="410972" y="238010"/>
                                </a:lnTo>
                                <a:lnTo>
                                  <a:pt x="408990" y="238010"/>
                                </a:lnTo>
                                <a:lnTo>
                                  <a:pt x="407098" y="238620"/>
                                </a:lnTo>
                                <a:lnTo>
                                  <a:pt x="405485" y="239788"/>
                                </a:lnTo>
                                <a:lnTo>
                                  <a:pt x="404317" y="241401"/>
                                </a:lnTo>
                                <a:lnTo>
                                  <a:pt x="403707" y="243281"/>
                                </a:lnTo>
                                <a:lnTo>
                                  <a:pt x="403707" y="245275"/>
                                </a:lnTo>
                                <a:lnTo>
                                  <a:pt x="413753" y="309232"/>
                                </a:lnTo>
                                <a:lnTo>
                                  <a:pt x="161620" y="0"/>
                                </a:lnTo>
                                <a:lnTo>
                                  <a:pt x="151765" y="8026"/>
                                </a:lnTo>
                                <a:lnTo>
                                  <a:pt x="403910" y="317246"/>
                                </a:lnTo>
                                <a:lnTo>
                                  <a:pt x="343306" y="294525"/>
                                </a:lnTo>
                                <a:lnTo>
                                  <a:pt x="341363" y="294119"/>
                                </a:lnTo>
                                <a:lnTo>
                                  <a:pt x="339382" y="294347"/>
                                </a:lnTo>
                                <a:lnTo>
                                  <a:pt x="337578" y="295173"/>
                                </a:lnTo>
                                <a:lnTo>
                                  <a:pt x="336118" y="296506"/>
                                </a:lnTo>
                                <a:lnTo>
                                  <a:pt x="335127" y="298234"/>
                                </a:lnTo>
                                <a:lnTo>
                                  <a:pt x="334733" y="300189"/>
                                </a:lnTo>
                                <a:lnTo>
                                  <a:pt x="334962" y="302158"/>
                                </a:lnTo>
                                <a:lnTo>
                                  <a:pt x="335775" y="303961"/>
                                </a:lnTo>
                                <a:lnTo>
                                  <a:pt x="337121" y="305435"/>
                                </a:lnTo>
                                <a:lnTo>
                                  <a:pt x="338848" y="306412"/>
                                </a:lnTo>
                                <a:lnTo>
                                  <a:pt x="431647" y="341198"/>
                                </a:lnTo>
                                <a:close/>
                              </a:path>
                              <a:path w="1965960" h="1223645">
                                <a:moveTo>
                                  <a:pt x="1965807" y="1223213"/>
                                </a:moveTo>
                                <a:lnTo>
                                  <a:pt x="1964893" y="1217460"/>
                                </a:lnTo>
                                <a:lnTo>
                                  <a:pt x="1950389" y="1125296"/>
                                </a:lnTo>
                                <a:lnTo>
                                  <a:pt x="1949780" y="1123416"/>
                                </a:lnTo>
                                <a:lnTo>
                                  <a:pt x="1948599" y="1121803"/>
                                </a:lnTo>
                                <a:lnTo>
                                  <a:pt x="1946973" y="1120635"/>
                                </a:lnTo>
                                <a:lnTo>
                                  <a:pt x="1945132" y="1120025"/>
                                </a:lnTo>
                                <a:lnTo>
                                  <a:pt x="1943150" y="1120025"/>
                                </a:lnTo>
                                <a:lnTo>
                                  <a:pt x="1941258" y="1120635"/>
                                </a:lnTo>
                                <a:lnTo>
                                  <a:pt x="1939645" y="1121803"/>
                                </a:lnTo>
                                <a:lnTo>
                                  <a:pt x="1938477" y="1123416"/>
                                </a:lnTo>
                                <a:lnTo>
                                  <a:pt x="1937867" y="1125296"/>
                                </a:lnTo>
                                <a:lnTo>
                                  <a:pt x="1937867" y="1127290"/>
                                </a:lnTo>
                                <a:lnTo>
                                  <a:pt x="1947913" y="1191247"/>
                                </a:lnTo>
                                <a:lnTo>
                                  <a:pt x="1695767" y="882015"/>
                                </a:lnTo>
                                <a:lnTo>
                                  <a:pt x="1685925" y="890041"/>
                                </a:lnTo>
                                <a:lnTo>
                                  <a:pt x="1938070" y="1199261"/>
                                </a:lnTo>
                                <a:lnTo>
                                  <a:pt x="1877466" y="1176540"/>
                                </a:lnTo>
                                <a:lnTo>
                                  <a:pt x="1875523" y="1176134"/>
                                </a:lnTo>
                                <a:lnTo>
                                  <a:pt x="1873542" y="1176362"/>
                                </a:lnTo>
                                <a:lnTo>
                                  <a:pt x="1871738" y="1177188"/>
                                </a:lnTo>
                                <a:lnTo>
                                  <a:pt x="1870278" y="1178521"/>
                                </a:lnTo>
                                <a:lnTo>
                                  <a:pt x="1869287" y="1180249"/>
                                </a:lnTo>
                                <a:lnTo>
                                  <a:pt x="1868893" y="1182204"/>
                                </a:lnTo>
                                <a:lnTo>
                                  <a:pt x="1869122" y="1184173"/>
                                </a:lnTo>
                                <a:lnTo>
                                  <a:pt x="1869935" y="1185976"/>
                                </a:lnTo>
                                <a:lnTo>
                                  <a:pt x="1871281" y="1187450"/>
                                </a:lnTo>
                                <a:lnTo>
                                  <a:pt x="1873008" y="1188427"/>
                                </a:lnTo>
                                <a:lnTo>
                                  <a:pt x="1965807" y="1223213"/>
                                </a:lnTo>
                                <a:close/>
                              </a:path>
                            </a:pathLst>
                          </a:custGeom>
                          <a:solidFill>
                            <a:srgbClr val="FFFF00"/>
                          </a:solidFill>
                        </wps:spPr>
                        <wps:bodyPr wrap="square" lIns="0" tIns="0" rIns="0" bIns="0" rtlCol="0">
                          <a:noAutofit/>
                        </wps:bodyPr>
                      </wps:wsp>
                      <wps:wsp>
                        <wps:cNvPr id="165" name="Graphic 165"/>
                        <wps:cNvSpPr/>
                        <wps:spPr>
                          <a:xfrm>
                            <a:off x="7620" y="18287"/>
                            <a:ext cx="193675" cy="2237740"/>
                          </a:xfrm>
                          <a:custGeom>
                            <a:avLst/>
                            <a:gdLst/>
                            <a:ahLst/>
                            <a:cxnLst/>
                            <a:rect l="l" t="t" r="r" b="b"/>
                            <a:pathLst>
                              <a:path w="193675" h="2237740">
                                <a:moveTo>
                                  <a:pt x="176784" y="0"/>
                                </a:moveTo>
                                <a:lnTo>
                                  <a:pt x="0" y="0"/>
                                </a:lnTo>
                                <a:lnTo>
                                  <a:pt x="0" y="227076"/>
                                </a:lnTo>
                                <a:lnTo>
                                  <a:pt x="176784" y="227076"/>
                                </a:lnTo>
                                <a:lnTo>
                                  <a:pt x="176784" y="0"/>
                                </a:lnTo>
                                <a:close/>
                              </a:path>
                              <a:path w="193675" h="2237740">
                                <a:moveTo>
                                  <a:pt x="193548" y="2010156"/>
                                </a:moveTo>
                                <a:lnTo>
                                  <a:pt x="18288" y="2010156"/>
                                </a:lnTo>
                                <a:lnTo>
                                  <a:pt x="18288" y="2237232"/>
                                </a:lnTo>
                                <a:lnTo>
                                  <a:pt x="193548" y="2237232"/>
                                </a:lnTo>
                                <a:lnTo>
                                  <a:pt x="193548" y="2010156"/>
                                </a:lnTo>
                                <a:close/>
                              </a:path>
                            </a:pathLst>
                          </a:custGeom>
                          <a:solidFill>
                            <a:srgbClr val="FFFFFF"/>
                          </a:solidFill>
                        </wps:spPr>
                        <wps:bodyPr wrap="square" lIns="0" tIns="0" rIns="0" bIns="0" rtlCol="0">
                          <a:noAutofit/>
                        </wps:bodyPr>
                      </wps:wsp>
                      <wps:wsp>
                        <wps:cNvPr id="166" name="Graphic 166"/>
                        <wps:cNvSpPr/>
                        <wps:spPr>
                          <a:xfrm>
                            <a:off x="525170" y="2883331"/>
                            <a:ext cx="280035" cy="341630"/>
                          </a:xfrm>
                          <a:custGeom>
                            <a:avLst/>
                            <a:gdLst/>
                            <a:ahLst/>
                            <a:cxnLst/>
                            <a:rect l="l" t="t" r="r" b="b"/>
                            <a:pathLst>
                              <a:path w="280035" h="341630">
                                <a:moveTo>
                                  <a:pt x="263955" y="321669"/>
                                </a:moveTo>
                                <a:lnTo>
                                  <a:pt x="252150" y="317244"/>
                                </a:lnTo>
                                <a:lnTo>
                                  <a:pt x="0" y="8026"/>
                                </a:lnTo>
                                <a:lnTo>
                                  <a:pt x="9842" y="0"/>
                                </a:lnTo>
                                <a:lnTo>
                                  <a:pt x="261998" y="309224"/>
                                </a:lnTo>
                                <a:lnTo>
                                  <a:pt x="263955" y="321669"/>
                                </a:lnTo>
                                <a:close/>
                              </a:path>
                              <a:path w="280035" h="341630">
                                <a:moveTo>
                                  <a:pt x="278977" y="335445"/>
                                </a:moveTo>
                                <a:lnTo>
                                  <a:pt x="266992" y="335445"/>
                                </a:lnTo>
                                <a:lnTo>
                                  <a:pt x="276834" y="327418"/>
                                </a:lnTo>
                                <a:lnTo>
                                  <a:pt x="261998" y="309224"/>
                                </a:lnTo>
                                <a:lnTo>
                                  <a:pt x="251942" y="245275"/>
                                </a:lnTo>
                                <a:lnTo>
                                  <a:pt x="251942" y="243281"/>
                                </a:lnTo>
                                <a:lnTo>
                                  <a:pt x="252552" y="241401"/>
                                </a:lnTo>
                                <a:lnTo>
                                  <a:pt x="253720" y="239788"/>
                                </a:lnTo>
                                <a:lnTo>
                                  <a:pt x="255333" y="238620"/>
                                </a:lnTo>
                                <a:lnTo>
                                  <a:pt x="257225" y="238010"/>
                                </a:lnTo>
                                <a:lnTo>
                                  <a:pt x="259206" y="238010"/>
                                </a:lnTo>
                                <a:lnTo>
                                  <a:pt x="261060" y="238620"/>
                                </a:lnTo>
                                <a:lnTo>
                                  <a:pt x="262682" y="239788"/>
                                </a:lnTo>
                                <a:lnTo>
                                  <a:pt x="263858" y="241401"/>
                                </a:lnTo>
                                <a:lnTo>
                                  <a:pt x="264473" y="243281"/>
                                </a:lnTo>
                                <a:lnTo>
                                  <a:pt x="278977"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7" y="335445"/>
                                </a:lnTo>
                                <a:lnTo>
                                  <a:pt x="279882" y="341198"/>
                                </a:lnTo>
                                <a:close/>
                              </a:path>
                              <a:path w="280035" h="341630">
                                <a:moveTo>
                                  <a:pt x="270698" y="332422"/>
                                </a:moveTo>
                                <a:lnTo>
                                  <a:pt x="265645" y="332422"/>
                                </a:lnTo>
                                <a:lnTo>
                                  <a:pt x="274142" y="325488"/>
                                </a:lnTo>
                                <a:lnTo>
                                  <a:pt x="263955" y="321669"/>
                                </a:lnTo>
                                <a:lnTo>
                                  <a:pt x="261998" y="309224"/>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167" name="Textbox 167"/>
                        <wps:cNvSpPr txBox="1"/>
                        <wps:spPr>
                          <a:xfrm>
                            <a:off x="102107" y="73957"/>
                            <a:ext cx="76200" cy="140335"/>
                          </a:xfrm>
                          <a:prstGeom prst="rect">
                            <a:avLst/>
                          </a:prstGeom>
                        </wps:spPr>
                        <wps:txbx>
                          <w:txbxContent>
                            <w:p w14:paraId="2812E725">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168" name="Textbox 168"/>
                        <wps:cNvSpPr txBox="1"/>
                        <wps:spPr>
                          <a:xfrm>
                            <a:off x="432816" y="259811"/>
                            <a:ext cx="598170" cy="147320"/>
                          </a:xfrm>
                          <a:prstGeom prst="rect">
                            <a:avLst/>
                          </a:prstGeom>
                        </wps:spPr>
                        <wps:txbx>
                          <w:txbxContent>
                            <w:p w14:paraId="6B611AFA">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69" name="Textbox 169"/>
                        <wps:cNvSpPr txBox="1"/>
                        <wps:spPr>
                          <a:xfrm>
                            <a:off x="344424" y="1081234"/>
                            <a:ext cx="661670" cy="147320"/>
                          </a:xfrm>
                          <a:prstGeom prst="rect">
                            <a:avLst/>
                          </a:prstGeom>
                        </wps:spPr>
                        <wps:txbx>
                          <w:txbxContent>
                            <w:p w14:paraId="2D46CD71">
                              <w:pPr>
                                <w:spacing w:before="1" w:line="230" w:lineRule="exact"/>
                                <w:ind w:left="0" w:right="0" w:firstLine="0"/>
                                <w:jc w:val="left"/>
                                <w:rPr>
                                  <w:rFonts w:ascii="Trebuchet MS"/>
                                  <w:sz w:val="20"/>
                                </w:rPr>
                              </w:pPr>
                              <w:r>
                                <w:rPr>
                                  <w:rFonts w:ascii="Trebuchet MS"/>
                                  <w:color w:val="FFFF00"/>
                                  <w:spacing w:val="-2"/>
                                  <w:sz w:val="20"/>
                                </w:rPr>
                                <w:t>Plagioclase</w:t>
                              </w:r>
                            </w:p>
                          </w:txbxContent>
                        </wps:txbx>
                        <wps:bodyPr wrap="square" lIns="0" tIns="0" rIns="0" bIns="0" rtlCol="0">
                          <a:noAutofit/>
                        </wps:bodyPr>
                      </wps:wsp>
                      <wps:wsp>
                        <wps:cNvPr id="170" name="Textbox 170"/>
                        <wps:cNvSpPr txBox="1"/>
                        <wps:spPr>
                          <a:xfrm>
                            <a:off x="2188464" y="1102583"/>
                            <a:ext cx="391160" cy="147320"/>
                          </a:xfrm>
                          <a:prstGeom prst="rect">
                            <a:avLst/>
                          </a:prstGeom>
                        </wps:spPr>
                        <wps:txbx>
                          <w:txbxContent>
                            <w:p w14:paraId="545B5C1B">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71" name="Textbox 171"/>
                        <wps:cNvSpPr txBox="1"/>
                        <wps:spPr>
                          <a:xfrm>
                            <a:off x="120395" y="2082589"/>
                            <a:ext cx="76200" cy="140335"/>
                          </a:xfrm>
                          <a:prstGeom prst="rect">
                            <a:avLst/>
                          </a:prstGeom>
                        </wps:spPr>
                        <wps:txbx>
                          <w:txbxContent>
                            <w:p w14:paraId="2612C1A6">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172" name="Textbox 172"/>
                        <wps:cNvSpPr txBox="1"/>
                        <wps:spPr>
                          <a:xfrm>
                            <a:off x="1706867" y="2103851"/>
                            <a:ext cx="391160" cy="147320"/>
                          </a:xfrm>
                          <a:prstGeom prst="rect">
                            <a:avLst/>
                          </a:prstGeom>
                        </wps:spPr>
                        <wps:txbx>
                          <w:txbxContent>
                            <w:p w14:paraId="4C89BAB9">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73" name="Textbox 173"/>
                        <wps:cNvSpPr txBox="1"/>
                        <wps:spPr>
                          <a:xfrm>
                            <a:off x="181355" y="2737835"/>
                            <a:ext cx="598170" cy="147320"/>
                          </a:xfrm>
                          <a:prstGeom prst="rect">
                            <a:avLst/>
                          </a:prstGeom>
                        </wps:spPr>
                        <wps:txbx>
                          <w:txbxContent>
                            <w:p w14:paraId="1802197C">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74" name="Textbox 174"/>
                        <wps:cNvSpPr txBox="1"/>
                        <wps:spPr>
                          <a:xfrm>
                            <a:off x="2481072" y="2020823"/>
                            <a:ext cx="439420" cy="227329"/>
                          </a:xfrm>
                          <a:prstGeom prst="rect">
                            <a:avLst/>
                          </a:prstGeom>
                          <a:solidFill>
                            <a:srgbClr val="FFFFFF"/>
                          </a:solidFill>
                        </wps:spPr>
                        <wps:txbx>
                          <w:txbxContent>
                            <w:p w14:paraId="70F885A4">
                              <w:pPr>
                                <w:spacing w:before="78"/>
                                <w:ind w:left="156" w:right="0" w:firstLine="0"/>
                                <w:jc w:val="left"/>
                                <w:rPr>
                                  <w:color w:val="000000"/>
                                  <w:sz w:val="20"/>
                                </w:rPr>
                              </w:pPr>
                              <w:r>
                                <w:rPr>
                                  <w:color w:val="000000"/>
                                  <w:spacing w:val="-5"/>
                                  <w:sz w:val="20"/>
                                </w:rPr>
                                <w:t>XPL</w:t>
                              </w:r>
                            </w:p>
                          </w:txbxContent>
                        </wps:txbx>
                        <wps:bodyPr wrap="square" lIns="0" tIns="0" rIns="0" bIns="0" rtlCol="0">
                          <a:noAutofit/>
                        </wps:bodyPr>
                      </wps:wsp>
                      <wps:wsp>
                        <wps:cNvPr id="175" name="Textbox 175"/>
                        <wps:cNvSpPr txBox="1"/>
                        <wps:spPr>
                          <a:xfrm>
                            <a:off x="2481072" y="13716"/>
                            <a:ext cx="439420" cy="227329"/>
                          </a:xfrm>
                          <a:prstGeom prst="rect">
                            <a:avLst/>
                          </a:prstGeom>
                          <a:solidFill>
                            <a:srgbClr val="FFFFFF"/>
                          </a:solidFill>
                        </wps:spPr>
                        <wps:txbx>
                          <w:txbxContent>
                            <w:p w14:paraId="1C273787">
                              <w:pPr>
                                <w:spacing w:before="76"/>
                                <w:ind w:left="156"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297.95pt;margin-top:56.15pt;height:298.35pt;width:232.2pt;mso-position-horizontal-relative:page;z-index:251663360;mso-width-relative:page;mso-height-relative:page;" coordsize="2948940,3789045" o:gfxdata="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ZlLvJvQAA&#10;AKcBAAAZAAAAZHJzL19yZWxzL2Uyb0RvYy54bWwucmVsc72QywrCMBBF94L/EGZv03YhIqZuRHAr&#10;+gFDMk2jzYMkiv69AUEUBHcuZ4Z77mFW65sd2ZViMt4JaKoaGDnplXFawPGwnS2ApYxO4egdCbhT&#10;gnU3naz2NGIuoTSYkFihuCRgyDksOU9yIIup8oFcufQ+WsxljJoHlGfUxNu6nvP4zoDug8l2SkDc&#10;qRbY4R5K82+273sjaePlxZLLXyq4saW7ADFqygIsKYPPZVudAmng3yWa/0g0Lwn+8d7uAV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">
                <o:lock v:ext="edit" aspectratio="f"/>
                <v:shape id="Image 162" o:spid="_x0000_s1026" o:spt="75" type="#_x0000_t75" style="position:absolute;left:0;top:0;height:1967483;width:2948940;" filled="f" o:preferrelative="t" stroked="f" coordsize="21600,21600" o:gfxdata="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z/nlvQAA&#10;ANwAAAAPAAAAAAAAAAEAIAAAACIAAABkcnMvZG93bnJldi54bWxQSwECFAAUAAAACACHTuJAMy8F&#10;njsAAAA5AAAAEAAAAAAAAAABACAAAAAMAQAAZHJzL3NoYXBleG1sLnhtbFBLBQYAAAAABgAGAFsB&#10;AAC2AwAAAAA=&#10;">
                  <v:fill on="f" focussize="0,0"/>
                  <v:stroke on="f"/>
                  <v:imagedata r:id="rId40" o:title=""/>
                  <o:lock v:ext="edit" aspectratio="f"/>
                </v:shape>
                <v:shape id="Image 163" o:spid="_x0000_s1026" o:spt="75" type="#_x0000_t75" style="position:absolute;left:18288;top:2008632;height:1780032;width:2923031;" filled="f" o:preferrelative="t" stroked="f" coordsize="21600,21600" o:gfxdata="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yYu2rgAAADcAAAA&#10;DwAAAAAAAAABACAAAAAiAAAAZHJzL2Rvd25yZXYueG1sUEsBAhQAFAAAAAgAh07iQDMvBZ47AAAA&#10;OQAAABAAAAAAAAAAAQAgAAAABwEAAGRycy9zaGFwZXhtbC54bWxQSwUGAAAAAAYABgBbAQAAsQMA&#10;AAAA&#10;">
                  <v:fill on="f" focussize="0,0"/>
                  <v:stroke on="f"/>
                  <v:imagedata r:id="rId41" o:title=""/>
                  <o:lock v:ext="edit" aspectratio="f"/>
                </v:shape>
                <v:shape id="Graphic 164" o:spid="_x0000_s1026" o:spt="100" style="position:absolute;left:719480;top:387146;height:1223645;width:1965960;" fillcolor="#FFFF00" filled="t" stroked="f" coordsize="1965960,1223645" o:gfxdata="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KnMAugAAANwA&#10;AAAPAAAAAAAAAAEAIAAAACIAAABkcnMvZG93bnJldi54bWxQSwECFAAUAAAACACHTuJAMy8FnjsA&#10;AAA5AAAAEAAAAAAAAAABACAAAAAJAQAAZHJzL3NoYXBleG1sLnhtbFBLBQYAAAAABgAGAFsBAACz&#10;AwAAAAA=&#10;" path="m279882,1189558l278968,1183805,264464,1091641,263855,1089761,262674,1088148,261048,1086980,259207,1086370,257225,1086370,255333,1086980,253720,1088148,252552,1089761,251942,1091641,251942,1093635,261988,1157592,9842,848360,0,856386,252145,1165606,191541,1142885,189598,1142479,187617,1142707,185813,1143533,184353,1144866,183362,1146594,182968,1148549,183197,1150518,184010,1152321,185356,1153795,187083,1154772,279882,1189558xem431647,341198l430733,335445,416242,243281,415620,241401,414451,239788,412813,238620,410972,238010,408990,238010,407098,238620,405485,239788,404317,241401,403707,243281,403707,245275,413753,309232,161620,0,151765,8026,403910,317246,343306,294525,341363,294119,339382,294347,337578,295173,336118,296506,335127,298234,334733,300189,334962,302158,335775,303961,337121,305435,338848,306412,431647,341198xem1965807,1223213l1964893,1217460,1950389,1125296,1949780,1123416,1948599,1121803,1946973,1120635,1945132,1120025,1943150,1120025,1941258,1120635,1939645,1121803,1938477,1123416,1937867,1125296,1937867,1127290,1947913,1191247,1695767,882015,1685925,890041,1938070,1199261,1877466,1176540,1875523,1176134,1873542,1176362,1871738,1177188,1870278,1178521,1869287,1180249,1868893,1182204,1869122,1184173,1869935,1185976,1871281,1187450,1873008,1188427,1965807,1223213xe">
                  <v:fill on="t" focussize="0,0"/>
                  <v:stroke on="f"/>
                  <v:imagedata o:title=""/>
                  <o:lock v:ext="edit" aspectratio="f"/>
                  <v:textbox inset="0mm,0mm,0mm,0mm"/>
                </v:shape>
                <v:shape id="Graphic 165" o:spid="_x0000_s1026" o:spt="100" style="position:absolute;left:7620;top:18287;height:2237740;width:193675;" fillcolor="#FFFFFF" filled="t" stroked="f" coordsize="193675,2237740" o:gfxdata="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Ov1JugAAANwA&#10;AAAPAAAAAAAAAAEAIAAAACIAAABkcnMvZG93bnJldi54bWxQSwECFAAUAAAACACHTuJAMy8FnjsA&#10;AAA5AAAAEAAAAAAAAAABACAAAAAJAQAAZHJzL3NoYXBleG1sLnhtbFBLBQYAAAAABgAGAFsBAACz&#10;AwAAAAA=&#10;" path="m176784,0l0,0,0,227076,176784,227076,176784,0xem193548,2010156l18288,2010156,18288,2237232,193548,2237232,193548,2010156xe">
                  <v:fill on="t" focussize="0,0"/>
                  <v:stroke on="f"/>
                  <v:imagedata o:title=""/>
                  <o:lock v:ext="edit" aspectratio="f"/>
                  <v:textbox inset="0mm,0mm,0mm,0mm"/>
                </v:shape>
                <v:shape id="Graphic 166" o:spid="_x0000_s1026" o:spt="100" style="position:absolute;left:525170;top:2883331;height:341630;width:280035;" fillcolor="#FFFF00" filled="t" stroked="f" coordsize="280035,341630" o:gfxdata="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LKgxbsAAADc&#10;AAAADwAAAAAAAAABACAAAAAiAAAAZHJzL2Rvd25yZXYueG1sUEsBAhQAFAAAAAgAh07iQDMvBZ47&#10;AAAAOQAAABAAAAAAAAAAAQAgAAAACgEAAGRycy9zaGFwZXhtbC54bWxQSwUGAAAAAAYABgBbAQAA&#10;tAMAAAAA&#10;" path="m263955,321669l252150,317244,0,8026,9842,0,261998,309224,263955,321669xem278977,335445l266992,335445,276834,327418,261998,309224,251942,245275,251942,243281,252552,241401,253720,239788,255333,238620,257225,238010,259206,238010,261060,238620,262682,239788,263858,241401,264473,243281,278977,335445xem279882,341198l187083,306412,182968,300189,183362,298234,184353,296506,185813,295173,187617,294347,189598,294119,191541,294525,252150,317244,266992,335445,278977,335445,279882,341198xem270698,332422l265645,332422,274142,325488,263955,321669,261998,309224,276834,327418,270698,332422xem266992,335445l252150,317244,263955,321669,265645,332422,270698,332422,266992,335445xem265645,332422l263955,321669,274142,325488,265645,332422xe">
                  <v:fill on="t" focussize="0,0"/>
                  <v:stroke on="f"/>
                  <v:imagedata o:title=""/>
                  <o:lock v:ext="edit" aspectratio="f"/>
                  <v:textbox inset="0mm,0mm,0mm,0mm"/>
                </v:shape>
                <v:shape id="Textbox 167" o:spid="_x0000_s1026" o:spt="202" type="#_x0000_t202" style="position:absolute;left:102107;top:73957;height:140335;width:76200;" filled="f" stroked="f" coordsize="21600,21600" o:gfxdata="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2K7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812E725">
                        <w:pPr>
                          <w:spacing w:before="0" w:line="220" w:lineRule="exact"/>
                          <w:ind w:left="0" w:right="0" w:firstLine="0"/>
                          <w:jc w:val="left"/>
                          <w:rPr>
                            <w:sz w:val="20"/>
                          </w:rPr>
                        </w:pPr>
                        <w:r>
                          <w:rPr>
                            <w:spacing w:val="-10"/>
                            <w:sz w:val="20"/>
                          </w:rPr>
                          <w:t>b</w:t>
                        </w:r>
                      </w:p>
                    </w:txbxContent>
                  </v:textbox>
                </v:shape>
                <v:shape id="Textbox 168" o:spid="_x0000_s1026" o:spt="202" type="#_x0000_t202" style="position:absolute;left:432816;top:259811;height:147320;width:598170;" filled="f" stroked="f" coordsize="21600,21600" o:gfxdata="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pv8S/&#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B611AFA">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69" o:spid="_x0000_s1026" o:spt="202" type="#_x0000_t202" style="position:absolute;left:344424;top:1081234;height:147320;width:661670;" filled="f" stroked="f" coordsize="21600,21600" o:gfxdata="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ZRpf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D46CD71">
                        <w:pPr>
                          <w:spacing w:before="1" w:line="230" w:lineRule="exact"/>
                          <w:ind w:left="0" w:right="0" w:firstLine="0"/>
                          <w:jc w:val="left"/>
                          <w:rPr>
                            <w:rFonts w:ascii="Trebuchet MS"/>
                            <w:sz w:val="20"/>
                          </w:rPr>
                        </w:pPr>
                        <w:r>
                          <w:rPr>
                            <w:rFonts w:ascii="Trebuchet MS"/>
                            <w:color w:val="FFFF00"/>
                            <w:spacing w:val="-2"/>
                            <w:sz w:val="20"/>
                          </w:rPr>
                          <w:t>Plagioclase</w:t>
                        </w:r>
                      </w:p>
                    </w:txbxContent>
                  </v:textbox>
                </v:shape>
                <v:shape id="Textbox 170" o:spid="_x0000_s1026" o:spt="202" type="#_x0000_t202" style="position:absolute;left:2188464;top:1102583;height:147320;width:391160;" filled="f" stroked="f" coordsize="21600,21600" o:gfxdata="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iUf&#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14:paraId="545B5C1B">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71" o:spid="_x0000_s1026" o:spt="202" type="#_x0000_t202" style="position:absolute;left:120395;top:2082589;height:140335;width:76200;" filled="f" stroked="f" coordsize="21600,21600" o:gfxdata="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DKgI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612C1A6">
                        <w:pPr>
                          <w:spacing w:before="0" w:line="220" w:lineRule="exact"/>
                          <w:ind w:left="0" w:right="0" w:firstLine="0"/>
                          <w:jc w:val="left"/>
                          <w:rPr>
                            <w:sz w:val="20"/>
                          </w:rPr>
                        </w:pPr>
                        <w:r>
                          <w:rPr>
                            <w:spacing w:val="-10"/>
                            <w:sz w:val="20"/>
                          </w:rPr>
                          <w:t>d</w:t>
                        </w:r>
                      </w:p>
                    </w:txbxContent>
                  </v:textbox>
                </v:shape>
                <v:shape id="Textbox 172" o:spid="_x0000_s1026" o:spt="202" type="#_x0000_t202" style="position:absolute;left:1706867;top:2103851;height:147320;width:391160;" filled="f" stroked="f" coordsize="21600,21600" o:gfxdata="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YHv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C89BAB9">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73" o:spid="_x0000_s1026" o:spt="202" type="#_x0000_t202" style="position:absolute;left:181355;top:2737835;height:147320;width:598170;" filled="f" stroked="f" coordsize="21600,21600" o:gfxdata="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9Uu2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1802197C">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74" o:spid="_x0000_s1026" o:spt="202" type="#_x0000_t202" style="position:absolute;left:2481072;top:2020823;height:227329;width:439420;" fillcolor="#FFFFFF" filled="t" stroked="f" coordsize="21600,21600" o:gfxdata="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ExP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70F885A4">
                        <w:pPr>
                          <w:spacing w:before="78"/>
                          <w:ind w:left="156" w:right="0" w:firstLine="0"/>
                          <w:jc w:val="left"/>
                          <w:rPr>
                            <w:color w:val="000000"/>
                            <w:sz w:val="20"/>
                          </w:rPr>
                        </w:pPr>
                        <w:r>
                          <w:rPr>
                            <w:color w:val="000000"/>
                            <w:spacing w:val="-5"/>
                            <w:sz w:val="20"/>
                          </w:rPr>
                          <w:t>XPL</w:t>
                        </w:r>
                      </w:p>
                    </w:txbxContent>
                  </v:textbox>
                </v:shape>
                <v:shape id="Textbox 175" o:spid="_x0000_s1026" o:spt="202" type="#_x0000_t202" style="position:absolute;left:2481072;top:13716;height:227329;width:439420;" fillcolor="#FFFFFF" filled="t" stroked="f" coordsize="21600,21600" o:gfxdata="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IYW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1C273787">
                        <w:pPr>
                          <w:spacing w:before="76"/>
                          <w:ind w:left="156" w:right="0" w:firstLine="0"/>
                          <w:jc w:val="left"/>
                          <w:rPr>
                            <w:color w:val="000000"/>
                            <w:sz w:val="20"/>
                          </w:rPr>
                        </w:pPr>
                        <w:r>
                          <w:rPr>
                            <w:color w:val="000000"/>
                            <w:spacing w:val="-5"/>
                            <w:sz w:val="20"/>
                          </w:rPr>
                          <w:t>XPL</w:t>
                        </w:r>
                      </w:p>
                    </w:txbxContent>
                  </v:textbox>
                </v:shape>
              </v:group>
            </w:pict>
          </mc:Fallback>
        </mc:AlternateContent>
      </w:r>
      <w:r>
        <mc:AlternateContent>
          <mc:Choice Requires="wpg">
            <w:drawing>
              <wp:anchor distT="0" distB="0" distL="0" distR="0" simplePos="0" relativeHeight="251664384" behindDoc="0" locked="0" layoutInCell="1" allowOverlap="1">
                <wp:simplePos x="0" y="0"/>
                <wp:positionH relativeFrom="page">
                  <wp:posOffset>735965</wp:posOffset>
                </wp:positionH>
                <wp:positionV relativeFrom="page">
                  <wp:posOffset>3512820</wp:posOffset>
                </wp:positionV>
                <wp:extent cx="2984500" cy="1789430"/>
                <wp:effectExtent l="0" t="0" r="0" b="0"/>
                <wp:wrapNone/>
                <wp:docPr id="176" name="Group 176"/>
                <wp:cNvGraphicFramePr/>
                <a:graphic xmlns:a="http://schemas.openxmlformats.org/drawingml/2006/main">
                  <a:graphicData uri="http://schemas.microsoft.com/office/word/2010/wordprocessingGroup">
                    <wpg:wgp>
                      <wpg:cNvGrpSpPr/>
                      <wpg:grpSpPr>
                        <a:xfrm>
                          <a:off x="0" y="0"/>
                          <a:ext cx="2984500" cy="1789430"/>
                          <a:chOff x="0" y="0"/>
                          <a:chExt cx="2984500" cy="1789430"/>
                        </a:xfrm>
                      </wpg:grpSpPr>
                      <pic:pic xmlns:pic="http://schemas.openxmlformats.org/drawingml/2006/picture">
                        <pic:nvPicPr>
                          <pic:cNvPr id="177" name="Image 177"/>
                          <pic:cNvPicPr/>
                        </pic:nvPicPr>
                        <pic:blipFill>
                          <a:blip r:embed="rId42" cstate="print"/>
                          <a:stretch>
                            <a:fillRect/>
                          </a:stretch>
                        </pic:blipFill>
                        <pic:spPr>
                          <a:xfrm>
                            <a:off x="0" y="0"/>
                            <a:ext cx="2983992" cy="1789176"/>
                          </a:xfrm>
                          <a:prstGeom prst="rect">
                            <a:avLst/>
                          </a:prstGeom>
                        </pic:spPr>
                      </pic:pic>
                      <wps:wsp>
                        <wps:cNvPr id="178" name="Graphic 178"/>
                        <wps:cNvSpPr/>
                        <wps:spPr>
                          <a:xfrm>
                            <a:off x="18288" y="24383"/>
                            <a:ext cx="177165" cy="227329"/>
                          </a:xfrm>
                          <a:custGeom>
                            <a:avLst/>
                            <a:gdLst/>
                            <a:ahLst/>
                            <a:cxnLst/>
                            <a:rect l="l" t="t" r="r" b="b"/>
                            <a:pathLst>
                              <a:path w="177165" h="227329">
                                <a:moveTo>
                                  <a:pt x="176783" y="227075"/>
                                </a:moveTo>
                                <a:lnTo>
                                  <a:pt x="0" y="227075"/>
                                </a:lnTo>
                                <a:lnTo>
                                  <a:pt x="0" y="0"/>
                                </a:lnTo>
                                <a:lnTo>
                                  <a:pt x="176783" y="0"/>
                                </a:lnTo>
                                <a:lnTo>
                                  <a:pt x="176783" y="227075"/>
                                </a:lnTo>
                                <a:close/>
                              </a:path>
                            </a:pathLst>
                          </a:custGeom>
                          <a:solidFill>
                            <a:srgbClr val="FFFFFF"/>
                          </a:solidFill>
                        </wps:spPr>
                        <wps:bodyPr wrap="square" lIns="0" tIns="0" rIns="0" bIns="0" rtlCol="0">
                          <a:noAutofit/>
                        </wps:bodyPr>
                      </wps:wsp>
                      <wps:wsp>
                        <wps:cNvPr id="179" name="Graphic 179"/>
                        <wps:cNvSpPr/>
                        <wps:spPr>
                          <a:xfrm>
                            <a:off x="779818" y="335711"/>
                            <a:ext cx="1741805" cy="723900"/>
                          </a:xfrm>
                          <a:custGeom>
                            <a:avLst/>
                            <a:gdLst/>
                            <a:ahLst/>
                            <a:cxnLst/>
                            <a:rect l="l" t="t" r="r" b="b"/>
                            <a:pathLst>
                              <a:path w="1741805" h="723900">
                                <a:moveTo>
                                  <a:pt x="279869" y="548843"/>
                                </a:moveTo>
                                <a:lnTo>
                                  <a:pt x="278955" y="543090"/>
                                </a:lnTo>
                                <a:lnTo>
                                  <a:pt x="264464" y="450926"/>
                                </a:lnTo>
                                <a:lnTo>
                                  <a:pt x="263842" y="449046"/>
                                </a:lnTo>
                                <a:lnTo>
                                  <a:pt x="262674" y="447433"/>
                                </a:lnTo>
                                <a:lnTo>
                                  <a:pt x="261035" y="446265"/>
                                </a:lnTo>
                                <a:lnTo>
                                  <a:pt x="259194" y="445655"/>
                                </a:lnTo>
                                <a:lnTo>
                                  <a:pt x="257213" y="445655"/>
                                </a:lnTo>
                                <a:lnTo>
                                  <a:pt x="255320" y="446265"/>
                                </a:lnTo>
                                <a:lnTo>
                                  <a:pt x="253707" y="447433"/>
                                </a:lnTo>
                                <a:lnTo>
                                  <a:pt x="252539" y="449046"/>
                                </a:lnTo>
                                <a:lnTo>
                                  <a:pt x="251929" y="450926"/>
                                </a:lnTo>
                                <a:lnTo>
                                  <a:pt x="251929" y="452920"/>
                                </a:lnTo>
                                <a:lnTo>
                                  <a:pt x="261975" y="516877"/>
                                </a:lnTo>
                                <a:lnTo>
                                  <a:pt x="9829" y="207645"/>
                                </a:lnTo>
                                <a:lnTo>
                                  <a:pt x="0" y="215671"/>
                                </a:lnTo>
                                <a:lnTo>
                                  <a:pt x="252133" y="524891"/>
                                </a:lnTo>
                                <a:lnTo>
                                  <a:pt x="191528" y="502170"/>
                                </a:lnTo>
                                <a:lnTo>
                                  <a:pt x="189585" y="501764"/>
                                </a:lnTo>
                                <a:lnTo>
                                  <a:pt x="187604" y="501992"/>
                                </a:lnTo>
                                <a:lnTo>
                                  <a:pt x="185801" y="502818"/>
                                </a:lnTo>
                                <a:lnTo>
                                  <a:pt x="184340" y="504151"/>
                                </a:lnTo>
                                <a:lnTo>
                                  <a:pt x="183349" y="505879"/>
                                </a:lnTo>
                                <a:lnTo>
                                  <a:pt x="182956" y="507834"/>
                                </a:lnTo>
                                <a:lnTo>
                                  <a:pt x="183184" y="509803"/>
                                </a:lnTo>
                                <a:lnTo>
                                  <a:pt x="183997" y="511606"/>
                                </a:lnTo>
                                <a:lnTo>
                                  <a:pt x="185343" y="513080"/>
                                </a:lnTo>
                                <a:lnTo>
                                  <a:pt x="187071" y="514057"/>
                                </a:lnTo>
                                <a:lnTo>
                                  <a:pt x="279869" y="548843"/>
                                </a:lnTo>
                                <a:close/>
                              </a:path>
                              <a:path w="1741805" h="723900">
                                <a:moveTo>
                                  <a:pt x="808824" y="341198"/>
                                </a:moveTo>
                                <a:lnTo>
                                  <a:pt x="807910" y="335445"/>
                                </a:lnTo>
                                <a:lnTo>
                                  <a:pt x="793419" y="243281"/>
                                </a:lnTo>
                                <a:lnTo>
                                  <a:pt x="792797" y="241401"/>
                                </a:lnTo>
                                <a:lnTo>
                                  <a:pt x="791629" y="239788"/>
                                </a:lnTo>
                                <a:lnTo>
                                  <a:pt x="789990" y="238620"/>
                                </a:lnTo>
                                <a:lnTo>
                                  <a:pt x="788149" y="238010"/>
                                </a:lnTo>
                                <a:lnTo>
                                  <a:pt x="786168" y="238010"/>
                                </a:lnTo>
                                <a:lnTo>
                                  <a:pt x="784275" y="238620"/>
                                </a:lnTo>
                                <a:lnTo>
                                  <a:pt x="782662" y="239788"/>
                                </a:lnTo>
                                <a:lnTo>
                                  <a:pt x="781494" y="241401"/>
                                </a:lnTo>
                                <a:lnTo>
                                  <a:pt x="780884" y="243281"/>
                                </a:lnTo>
                                <a:lnTo>
                                  <a:pt x="780884" y="245275"/>
                                </a:lnTo>
                                <a:lnTo>
                                  <a:pt x="790930" y="309232"/>
                                </a:lnTo>
                                <a:lnTo>
                                  <a:pt x="538784" y="0"/>
                                </a:lnTo>
                                <a:lnTo>
                                  <a:pt x="528942" y="8026"/>
                                </a:lnTo>
                                <a:lnTo>
                                  <a:pt x="781088" y="317246"/>
                                </a:lnTo>
                                <a:lnTo>
                                  <a:pt x="720483" y="294525"/>
                                </a:lnTo>
                                <a:lnTo>
                                  <a:pt x="718540" y="294119"/>
                                </a:lnTo>
                                <a:lnTo>
                                  <a:pt x="716559" y="294347"/>
                                </a:lnTo>
                                <a:lnTo>
                                  <a:pt x="714756" y="295173"/>
                                </a:lnTo>
                                <a:lnTo>
                                  <a:pt x="713295" y="296506"/>
                                </a:lnTo>
                                <a:lnTo>
                                  <a:pt x="712304" y="298234"/>
                                </a:lnTo>
                                <a:lnTo>
                                  <a:pt x="711911" y="300189"/>
                                </a:lnTo>
                                <a:lnTo>
                                  <a:pt x="712139" y="302158"/>
                                </a:lnTo>
                                <a:lnTo>
                                  <a:pt x="712952" y="303961"/>
                                </a:lnTo>
                                <a:lnTo>
                                  <a:pt x="714298" y="305435"/>
                                </a:lnTo>
                                <a:lnTo>
                                  <a:pt x="716026" y="306412"/>
                                </a:lnTo>
                                <a:lnTo>
                                  <a:pt x="808824" y="341198"/>
                                </a:lnTo>
                                <a:close/>
                              </a:path>
                              <a:path w="1741805" h="723900">
                                <a:moveTo>
                                  <a:pt x="1741639" y="723468"/>
                                </a:moveTo>
                                <a:lnTo>
                                  <a:pt x="1740725" y="717715"/>
                                </a:lnTo>
                                <a:lnTo>
                                  <a:pt x="1726234" y="625551"/>
                                </a:lnTo>
                                <a:lnTo>
                                  <a:pt x="1725612" y="623671"/>
                                </a:lnTo>
                                <a:lnTo>
                                  <a:pt x="1724444" y="622058"/>
                                </a:lnTo>
                                <a:lnTo>
                                  <a:pt x="1722805" y="620890"/>
                                </a:lnTo>
                                <a:lnTo>
                                  <a:pt x="1720964" y="620280"/>
                                </a:lnTo>
                                <a:lnTo>
                                  <a:pt x="1718983" y="620280"/>
                                </a:lnTo>
                                <a:lnTo>
                                  <a:pt x="1717090" y="620890"/>
                                </a:lnTo>
                                <a:lnTo>
                                  <a:pt x="1715477" y="622058"/>
                                </a:lnTo>
                                <a:lnTo>
                                  <a:pt x="1714309" y="623671"/>
                                </a:lnTo>
                                <a:lnTo>
                                  <a:pt x="1713699" y="625551"/>
                                </a:lnTo>
                                <a:lnTo>
                                  <a:pt x="1713699" y="627545"/>
                                </a:lnTo>
                                <a:lnTo>
                                  <a:pt x="1723745" y="691502"/>
                                </a:lnTo>
                                <a:lnTo>
                                  <a:pt x="1471612" y="382270"/>
                                </a:lnTo>
                                <a:lnTo>
                                  <a:pt x="1461770" y="390296"/>
                                </a:lnTo>
                                <a:lnTo>
                                  <a:pt x="1713903" y="699516"/>
                                </a:lnTo>
                                <a:lnTo>
                                  <a:pt x="1653298" y="676795"/>
                                </a:lnTo>
                                <a:lnTo>
                                  <a:pt x="1651355" y="676389"/>
                                </a:lnTo>
                                <a:lnTo>
                                  <a:pt x="1649374" y="676617"/>
                                </a:lnTo>
                                <a:lnTo>
                                  <a:pt x="1647571" y="677443"/>
                                </a:lnTo>
                                <a:lnTo>
                                  <a:pt x="1646110" y="678776"/>
                                </a:lnTo>
                                <a:lnTo>
                                  <a:pt x="1645119" y="680504"/>
                                </a:lnTo>
                                <a:lnTo>
                                  <a:pt x="1644726" y="682459"/>
                                </a:lnTo>
                                <a:lnTo>
                                  <a:pt x="1644954" y="684428"/>
                                </a:lnTo>
                                <a:lnTo>
                                  <a:pt x="1645767" y="686231"/>
                                </a:lnTo>
                                <a:lnTo>
                                  <a:pt x="1647113" y="687705"/>
                                </a:lnTo>
                                <a:lnTo>
                                  <a:pt x="1648841" y="688682"/>
                                </a:lnTo>
                                <a:lnTo>
                                  <a:pt x="1741639" y="723468"/>
                                </a:lnTo>
                                <a:close/>
                              </a:path>
                            </a:pathLst>
                          </a:custGeom>
                          <a:solidFill>
                            <a:srgbClr val="FFFF00"/>
                          </a:solidFill>
                        </wps:spPr>
                        <wps:bodyPr wrap="square" lIns="0" tIns="0" rIns="0" bIns="0" rtlCol="0">
                          <a:noAutofit/>
                        </wps:bodyPr>
                      </wps:wsp>
                      <wps:wsp>
                        <wps:cNvPr id="180" name="Textbox 180"/>
                        <wps:cNvSpPr txBox="1"/>
                        <wps:spPr>
                          <a:xfrm>
                            <a:off x="112776" y="80053"/>
                            <a:ext cx="69215" cy="140335"/>
                          </a:xfrm>
                          <a:prstGeom prst="rect">
                            <a:avLst/>
                          </a:prstGeom>
                        </wps:spPr>
                        <wps:txbx>
                          <w:txbxContent>
                            <w:p w14:paraId="4A0A75FB">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181" name="Textbox 181"/>
                        <wps:cNvSpPr txBox="1"/>
                        <wps:spPr>
                          <a:xfrm>
                            <a:off x="1045463" y="174454"/>
                            <a:ext cx="661670" cy="147320"/>
                          </a:xfrm>
                          <a:prstGeom prst="rect">
                            <a:avLst/>
                          </a:prstGeom>
                        </wps:spPr>
                        <wps:txbx>
                          <w:txbxContent>
                            <w:p w14:paraId="650C8104">
                              <w:pPr>
                                <w:spacing w:before="1" w:line="230" w:lineRule="exact"/>
                                <w:ind w:left="0" w:right="0" w:firstLine="0"/>
                                <w:jc w:val="left"/>
                                <w:rPr>
                                  <w:rFonts w:ascii="Trebuchet MS"/>
                                  <w:sz w:val="20"/>
                                </w:rPr>
                              </w:pPr>
                              <w:r>
                                <w:rPr>
                                  <w:rFonts w:ascii="Trebuchet MS"/>
                                  <w:color w:val="FFFF00"/>
                                  <w:spacing w:val="-2"/>
                                  <w:sz w:val="20"/>
                                </w:rPr>
                                <w:t>Plagioclase</w:t>
                              </w:r>
                            </w:p>
                          </w:txbxContent>
                        </wps:txbx>
                        <wps:bodyPr wrap="square" lIns="0" tIns="0" rIns="0" bIns="0" rtlCol="0">
                          <a:noAutofit/>
                        </wps:bodyPr>
                      </wps:wsp>
                      <wps:wsp>
                        <wps:cNvPr id="182" name="Textbox 182"/>
                        <wps:cNvSpPr txBox="1"/>
                        <wps:spPr>
                          <a:xfrm>
                            <a:off x="601967" y="375635"/>
                            <a:ext cx="391160" cy="147320"/>
                          </a:xfrm>
                          <a:prstGeom prst="rect">
                            <a:avLst/>
                          </a:prstGeom>
                        </wps:spPr>
                        <wps:txbx>
                          <w:txbxContent>
                            <w:p w14:paraId="51834A41">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183" name="Textbox 183"/>
                        <wps:cNvSpPr txBox="1"/>
                        <wps:spPr>
                          <a:xfrm>
                            <a:off x="1926335" y="544799"/>
                            <a:ext cx="598170" cy="147320"/>
                          </a:xfrm>
                          <a:prstGeom prst="rect">
                            <a:avLst/>
                          </a:prstGeom>
                        </wps:spPr>
                        <wps:txbx>
                          <w:txbxContent>
                            <w:p w14:paraId="59793355">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184" name="Textbox 184"/>
                        <wps:cNvSpPr txBox="1"/>
                        <wps:spPr>
                          <a:xfrm>
                            <a:off x="2538983" y="6095"/>
                            <a:ext cx="416559" cy="227329"/>
                          </a:xfrm>
                          <a:prstGeom prst="rect">
                            <a:avLst/>
                          </a:prstGeom>
                          <a:solidFill>
                            <a:srgbClr val="FFFFFF"/>
                          </a:solidFill>
                        </wps:spPr>
                        <wps:txbx>
                          <w:txbxContent>
                            <w:p w14:paraId="14AD1AE9">
                              <w:pPr>
                                <w:spacing w:before="76"/>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57.95pt;margin-top:276.6pt;height:140.9pt;width:235pt;mso-position-horizontal-relative:page;mso-position-vertical-relative:page;z-index:251664384;mso-width-relative:page;mso-height-relative:page;" coordsize="2984500,1789430" o:gfxdata="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">
                <o:lock v:ext="edit" aspectratio="f"/>
                <v:shape id="Image 177" o:spid="_x0000_s1026" o:spt="75" type="#_x0000_t75" style="position:absolute;left:0;top:0;height:1789176;width:2983992;" filled="f" o:preferrelative="t" stroked="f" coordsize="21600,21600" o:gfxdata="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d98vQAA&#10;ANwAAAAPAAAAAAAAAAEAIAAAACIAAABkcnMvZG93bnJldi54bWxQSwECFAAUAAAACACHTuJAMy8F&#10;njsAAAA5AAAAEAAAAAAAAAABACAAAAAMAQAAZHJzL3NoYXBleG1sLnhtbFBLBQYAAAAABgAGAFsB&#10;AAC2AwAAAAA=&#10;">
                  <v:fill on="f" focussize="0,0"/>
                  <v:stroke on="f"/>
                  <v:imagedata r:id="rId42" o:title=""/>
                  <o:lock v:ext="edit" aspectratio="f"/>
                </v:shape>
                <v:shape id="Graphic 178" o:spid="_x0000_s1026" o:spt="100" style="position:absolute;left:18288;top:24383;height:227329;width:177165;" fillcolor="#FFFFFF" filled="t" stroked="f" coordsize="177165,227329" o:gfxdata="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u0E&#10;/MEAAADcAAAADwAAAAAAAAABACAAAAAiAAAAZHJzL2Rvd25yZXYueG1sUEsBAhQAFAAAAAgAh07i&#10;QDMvBZ47AAAAOQAAABAAAAAAAAAAAQAgAAAAEAEAAGRycy9zaGFwZXhtbC54bWxQSwUGAAAAAAYA&#10;BgBbAQAAugMAAAAA&#10;" path="m176783,227075l0,227075,0,0,176783,0,176783,227075xe">
                  <v:fill on="t" focussize="0,0"/>
                  <v:stroke on="f"/>
                  <v:imagedata o:title=""/>
                  <o:lock v:ext="edit" aspectratio="f"/>
                  <v:textbox inset="0mm,0mm,0mm,0mm"/>
                </v:shape>
                <v:shape id="Graphic 179" o:spid="_x0000_s1026" o:spt="100" style="position:absolute;left:779818;top:335711;height:723900;width:1741805;" fillcolor="#FFFF00" filled="t" stroked="f" coordsize="1741805,723900" o:gfxdata="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kzE0ugAAANwA&#10;AAAPAAAAAAAAAAEAIAAAACIAAABkcnMvZG93bnJldi54bWxQSwECFAAUAAAACACHTuJAMy8FnjsA&#10;AAA5AAAAEAAAAAAAAAABACAAAAAJAQAAZHJzL3NoYXBleG1sLnhtbFBLBQYAAAAABgAGAFsBAACz&#10;AwAAAAA=&#10;" path="m279869,548843l278955,543090,264464,450926,263842,449046,262674,447433,261035,446265,259194,445655,257213,445655,255320,446265,253707,447433,252539,449046,251929,450926,251929,452920,261975,516877,9829,207645,0,215671,252133,524891,191528,502170,189585,501764,187604,501992,185801,502818,184340,504151,183349,505879,182956,507834,183184,509803,183997,511606,185343,513080,187071,514057,279869,548843xem808824,341198l807910,335445,793419,243281,792797,241401,791629,239788,789990,238620,788149,238010,786168,238010,784275,238620,782662,239788,781494,241401,780884,243281,780884,245275,790930,309232,538784,0,528942,8026,781088,317246,720483,294525,718540,294119,716559,294347,714756,295173,713295,296506,712304,298234,711911,300189,712139,302158,712952,303961,714298,305435,716026,306412,808824,341198xem1741639,723468l1740725,717715,1726234,625551,1725612,623671,1724444,622058,1722805,620890,1720964,620280,1718983,620280,1717090,620890,1715477,622058,1714309,623671,1713699,625551,1713699,627545,1723745,691502,1471612,382270,1461770,390296,1713903,699516,1653298,676795,1651355,676389,1649374,676617,1647571,677443,1646110,678776,1645119,680504,1644726,682459,1644954,684428,1645767,686231,1647113,687705,1648841,688682,1741639,723468xe">
                  <v:fill on="t" focussize="0,0"/>
                  <v:stroke on="f"/>
                  <v:imagedata o:title=""/>
                  <o:lock v:ext="edit" aspectratio="f"/>
                  <v:textbox inset="0mm,0mm,0mm,0mm"/>
                </v:shape>
                <v:shape id="Textbox 180" o:spid="_x0000_s1026" o:spt="202" type="#_x0000_t202" style="position:absolute;left:112776;top:80053;height:140335;width:69215;" filled="f" stroked="f" coordsize="21600,21600" o:gfxdata="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pTVT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A0A75FB">
                        <w:pPr>
                          <w:spacing w:before="0" w:line="220" w:lineRule="exact"/>
                          <w:ind w:left="0" w:right="0" w:firstLine="0"/>
                          <w:jc w:val="left"/>
                          <w:rPr>
                            <w:sz w:val="20"/>
                          </w:rPr>
                        </w:pPr>
                        <w:r>
                          <w:rPr>
                            <w:spacing w:val="-10"/>
                            <w:sz w:val="20"/>
                          </w:rPr>
                          <w:t>c</w:t>
                        </w:r>
                      </w:p>
                    </w:txbxContent>
                  </v:textbox>
                </v:shape>
                <v:shape id="Textbox 181" o:spid="_x0000_s1026" o:spt="202" type="#_x0000_t202" style="position:absolute;left:1045463;top:174454;height:147320;width:661670;" filled="f" stroked="f" coordsize="21600,21600" o:gfxdata="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H/Cj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50C8104">
                        <w:pPr>
                          <w:spacing w:before="1" w:line="230" w:lineRule="exact"/>
                          <w:ind w:left="0" w:right="0" w:firstLine="0"/>
                          <w:jc w:val="left"/>
                          <w:rPr>
                            <w:rFonts w:ascii="Trebuchet MS"/>
                            <w:sz w:val="20"/>
                          </w:rPr>
                        </w:pPr>
                        <w:r>
                          <w:rPr>
                            <w:rFonts w:ascii="Trebuchet MS"/>
                            <w:color w:val="FFFF00"/>
                            <w:spacing w:val="-2"/>
                            <w:sz w:val="20"/>
                          </w:rPr>
                          <w:t>Plagioclase</w:t>
                        </w:r>
                      </w:p>
                    </w:txbxContent>
                  </v:textbox>
                </v:shape>
                <v:shape id="Textbox 182" o:spid="_x0000_s1026" o:spt="202" type="#_x0000_t202" style="position:absolute;left:601967;top:375635;height:147320;width:391160;" filled="f" stroked="f" coordsize="21600,21600" o:gfxdata="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1u1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51834A41">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183" o:spid="_x0000_s1026" o:spt="202" type="#_x0000_t202" style="position:absolute;left:1926335;top:544799;height:147320;width:598170;" filled="f" stroked="f" coordsize="21600,21600" o:gfxdata="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By0+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9793355">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184" o:spid="_x0000_s1026" o:spt="202" type="#_x0000_t202" style="position:absolute;left:2538983;top:6095;height:227329;width:416559;" fillcolor="#FFFFFF" filled="t" stroked="f" coordsize="21600,21600" o:gfxdata="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G03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14:paraId="14AD1AE9">
                        <w:pPr>
                          <w:spacing w:before="76"/>
                          <w:ind w:left="153" w:right="0" w:firstLine="0"/>
                          <w:jc w:val="left"/>
                          <w:rPr>
                            <w:color w:val="000000"/>
                            <w:sz w:val="20"/>
                          </w:rPr>
                        </w:pPr>
                        <w:r>
                          <w:rPr>
                            <w:color w:val="000000"/>
                            <w:spacing w:val="-5"/>
                            <w:sz w:val="20"/>
                          </w:rPr>
                          <w:t>PPL</w:t>
                        </w:r>
                      </w:p>
                    </w:txbxContent>
                  </v:textbox>
                </v:shape>
              </v:group>
            </w:pict>
          </mc:Fallback>
        </mc:AlternateContent>
      </w:r>
      <w:r>
        <w:t>(</w:t>
      </w:r>
      <w:r>
        <w:rPr>
          <w:rFonts w:hint="default"/>
          <w:lang w:val="en-IN"/>
        </w:rPr>
        <w:t>7</w:t>
      </w:r>
      <w:r>
        <w:t>e,</w:t>
      </w:r>
      <w:r>
        <w:rPr>
          <w:spacing w:val="33"/>
        </w:rPr>
        <w:t xml:space="preserve"> </w:t>
      </w:r>
      <w:r>
        <w:rPr>
          <w:rFonts w:hint="default"/>
          <w:lang w:val="en-IN"/>
        </w:rPr>
        <w:t>7</w:t>
      </w:r>
      <w:r>
        <w:t>f,</w:t>
      </w:r>
      <w:r>
        <w:rPr>
          <w:spacing w:val="30"/>
        </w:rPr>
        <w:t xml:space="preserve"> </w:t>
      </w:r>
      <w:r>
        <w:rPr>
          <w:rFonts w:hint="default"/>
          <w:lang w:val="en-IN"/>
        </w:rPr>
        <w:t>7</w:t>
      </w:r>
      <w:r>
        <w:t>g,</w:t>
      </w:r>
      <w:r>
        <w:rPr>
          <w:spacing w:val="31"/>
        </w:rPr>
        <w:t xml:space="preserve"> </w:t>
      </w:r>
      <w:r>
        <w:rPr>
          <w:rFonts w:hint="default"/>
          <w:lang w:val="en-IN"/>
        </w:rPr>
        <w:t>7</w:t>
      </w:r>
      <w:r>
        <w:t>h).</w:t>
      </w:r>
      <w:r>
        <w:rPr>
          <w:spacing w:val="30"/>
        </w:rPr>
        <w:t xml:space="preserve"> </w:t>
      </w:r>
      <w:r>
        <w:t>These</w:t>
      </w:r>
      <w:r>
        <w:rPr>
          <w:spacing w:val="32"/>
        </w:rPr>
        <w:t xml:space="preserve"> </w:t>
      </w:r>
      <w:r>
        <w:t>grains</w:t>
      </w:r>
      <w:r>
        <w:rPr>
          <w:spacing w:val="30"/>
        </w:rPr>
        <w:t xml:space="preserve"> </w:t>
      </w:r>
      <w:r>
        <w:t>are</w:t>
      </w:r>
      <w:r>
        <w:rPr>
          <w:spacing w:val="31"/>
        </w:rPr>
        <w:t xml:space="preserve"> </w:t>
      </w:r>
      <w:r>
        <w:t>black</w:t>
      </w:r>
      <w:r>
        <w:rPr>
          <w:spacing w:val="32"/>
        </w:rPr>
        <w:t xml:space="preserve"> </w:t>
      </w:r>
      <w:r>
        <w:t>in</w:t>
      </w:r>
      <w:r>
        <w:rPr>
          <w:spacing w:val="32"/>
        </w:rPr>
        <w:t xml:space="preserve"> </w:t>
      </w:r>
      <w:r>
        <w:t>colour</w:t>
      </w:r>
      <w:r>
        <w:rPr>
          <w:spacing w:val="30"/>
        </w:rPr>
        <w:t xml:space="preserve"> </w:t>
      </w:r>
      <w:r>
        <w:t>in</w:t>
      </w:r>
      <w:r>
        <w:rPr>
          <w:spacing w:val="32"/>
        </w:rPr>
        <w:t xml:space="preserve"> </w:t>
      </w:r>
      <w:r>
        <w:t>transmitted</w:t>
      </w:r>
      <w:r>
        <w:rPr>
          <w:spacing w:val="31"/>
        </w:rPr>
        <w:t xml:space="preserve"> </w:t>
      </w:r>
      <w:r>
        <w:t>light</w:t>
      </w:r>
      <w:r>
        <w:rPr>
          <w:spacing w:val="30"/>
        </w:rPr>
        <w:t xml:space="preserve"> </w:t>
      </w:r>
      <w:r>
        <w:t>and</w:t>
      </w:r>
      <w:r>
        <w:rPr>
          <w:spacing w:val="30"/>
        </w:rPr>
        <w:t xml:space="preserve"> </w:t>
      </w:r>
      <w:r>
        <w:t>anisotropic</w:t>
      </w:r>
      <w:r>
        <w:rPr>
          <w:spacing w:val="33"/>
        </w:rPr>
        <w:t xml:space="preserve"> </w:t>
      </w:r>
      <w:r>
        <w:t>and pleochroic, observed under reflected light microscopy.</w:t>
      </w:r>
    </w:p>
    <w:p w14:paraId="3CA4891B">
      <w:pPr>
        <w:pStyle w:val="12"/>
        <w:rPr>
          <w:sz w:val="20"/>
        </w:rPr>
      </w:pPr>
    </w:p>
    <w:p w14:paraId="190A058C">
      <w:pPr>
        <w:pStyle w:val="12"/>
        <w:rPr>
          <w:sz w:val="20"/>
        </w:rPr>
      </w:pPr>
    </w:p>
    <w:p w14:paraId="5D25C090">
      <w:pPr>
        <w:pStyle w:val="12"/>
        <w:rPr>
          <w:sz w:val="20"/>
        </w:rPr>
      </w:pPr>
    </w:p>
    <w:p w14:paraId="101C6CD5">
      <w:pPr>
        <w:pStyle w:val="12"/>
        <w:rPr>
          <w:sz w:val="20"/>
        </w:rPr>
      </w:pPr>
    </w:p>
    <w:p w14:paraId="0C468F27">
      <w:pPr>
        <w:pStyle w:val="12"/>
        <w:rPr>
          <w:sz w:val="20"/>
        </w:rPr>
      </w:pPr>
    </w:p>
    <w:p w14:paraId="656F54B3">
      <w:pPr>
        <w:pStyle w:val="12"/>
        <w:rPr>
          <w:sz w:val="20"/>
        </w:rPr>
      </w:pPr>
    </w:p>
    <w:p w14:paraId="455168F1">
      <w:pPr>
        <w:pStyle w:val="12"/>
        <w:rPr>
          <w:sz w:val="20"/>
        </w:rPr>
      </w:pPr>
    </w:p>
    <w:p w14:paraId="32DBED5E">
      <w:pPr>
        <w:pStyle w:val="12"/>
        <w:rPr>
          <w:sz w:val="20"/>
        </w:rPr>
      </w:pPr>
    </w:p>
    <w:p w14:paraId="103E9F0C">
      <w:pPr>
        <w:pStyle w:val="12"/>
        <w:rPr>
          <w:sz w:val="20"/>
        </w:rPr>
      </w:pPr>
    </w:p>
    <w:p w14:paraId="4E7CB6C2">
      <w:pPr>
        <w:pStyle w:val="12"/>
        <w:rPr>
          <w:sz w:val="20"/>
        </w:rPr>
      </w:pPr>
    </w:p>
    <w:p w14:paraId="4908AD46">
      <w:pPr>
        <w:pStyle w:val="12"/>
        <w:rPr>
          <w:sz w:val="20"/>
        </w:rPr>
      </w:pPr>
    </w:p>
    <w:p w14:paraId="577D878D">
      <w:pPr>
        <w:pStyle w:val="12"/>
        <w:rPr>
          <w:sz w:val="20"/>
        </w:rPr>
      </w:pPr>
    </w:p>
    <w:p w14:paraId="48CEBF6E">
      <w:pPr>
        <w:pStyle w:val="12"/>
        <w:rPr>
          <w:sz w:val="20"/>
        </w:rPr>
      </w:pPr>
    </w:p>
    <w:p w14:paraId="2BAAE77B">
      <w:pPr>
        <w:pStyle w:val="12"/>
        <w:rPr>
          <w:sz w:val="20"/>
        </w:rPr>
      </w:pPr>
    </w:p>
    <w:p w14:paraId="36A8259C">
      <w:pPr>
        <w:pStyle w:val="12"/>
        <w:rPr>
          <w:sz w:val="20"/>
        </w:rPr>
      </w:pPr>
    </w:p>
    <w:p w14:paraId="4F44DC6A">
      <w:pPr>
        <w:pStyle w:val="12"/>
        <w:rPr>
          <w:sz w:val="20"/>
        </w:rPr>
      </w:pPr>
    </w:p>
    <w:p w14:paraId="5B1A0783">
      <w:pPr>
        <w:pStyle w:val="12"/>
        <w:rPr>
          <w:sz w:val="20"/>
        </w:rPr>
      </w:pPr>
    </w:p>
    <w:p w14:paraId="172A69C0">
      <w:pPr>
        <w:pStyle w:val="12"/>
        <w:rPr>
          <w:sz w:val="20"/>
        </w:rPr>
      </w:pPr>
    </w:p>
    <w:p w14:paraId="55B2B0CB">
      <w:pPr>
        <w:pStyle w:val="12"/>
        <w:rPr>
          <w:sz w:val="20"/>
        </w:rPr>
      </w:pPr>
    </w:p>
    <w:p w14:paraId="1BA5B2AF">
      <w:pPr>
        <w:pStyle w:val="12"/>
        <w:rPr>
          <w:sz w:val="20"/>
        </w:rPr>
      </w:pPr>
    </w:p>
    <w:p w14:paraId="6CE47888">
      <w:pPr>
        <w:pStyle w:val="12"/>
        <w:rPr>
          <w:sz w:val="20"/>
        </w:rPr>
      </w:pPr>
    </w:p>
    <w:p w14:paraId="3778E707">
      <w:pPr>
        <w:pStyle w:val="12"/>
        <w:rPr>
          <w:sz w:val="20"/>
        </w:rPr>
      </w:pPr>
    </w:p>
    <w:p w14:paraId="412AA10B">
      <w:pPr>
        <w:pStyle w:val="12"/>
        <w:rPr>
          <w:sz w:val="20"/>
        </w:rPr>
      </w:pPr>
    </w:p>
    <w:p w14:paraId="153C0192">
      <w:pPr>
        <w:pStyle w:val="12"/>
        <w:rPr>
          <w:sz w:val="20"/>
        </w:rPr>
      </w:pPr>
    </w:p>
    <w:p w14:paraId="3856DCC6">
      <w:pPr>
        <w:pStyle w:val="12"/>
        <w:rPr>
          <w:sz w:val="20"/>
        </w:rPr>
      </w:pPr>
    </w:p>
    <w:p w14:paraId="5FE32391">
      <w:pPr>
        <w:pStyle w:val="12"/>
        <w:rPr>
          <w:sz w:val="20"/>
        </w:rPr>
      </w:pPr>
    </w:p>
    <w:p w14:paraId="263EE420">
      <w:pPr>
        <w:pStyle w:val="12"/>
        <w:spacing w:before="26"/>
        <w:rPr>
          <w:sz w:val="20"/>
        </w:rPr>
      </w:pPr>
      <w:r>
        <w:rPr>
          <w:sz w:val="20"/>
        </w:rPr>
        <mc:AlternateContent>
          <mc:Choice Requires="wpg">
            <w:drawing>
              <wp:anchor distT="0" distB="0" distL="0" distR="0" simplePos="0" relativeHeight="251680768" behindDoc="1" locked="0" layoutInCell="1" allowOverlap="1">
                <wp:simplePos x="0" y="0"/>
                <wp:positionH relativeFrom="page">
                  <wp:posOffset>729615</wp:posOffset>
                </wp:positionH>
                <wp:positionV relativeFrom="paragraph">
                  <wp:posOffset>196215</wp:posOffset>
                </wp:positionV>
                <wp:extent cx="2978150" cy="2092960"/>
                <wp:effectExtent l="0" t="0" r="0" b="0"/>
                <wp:wrapTopAndBottom/>
                <wp:docPr id="185" name="Group 185"/>
                <wp:cNvGraphicFramePr/>
                <a:graphic xmlns:a="http://schemas.openxmlformats.org/drawingml/2006/main">
                  <a:graphicData uri="http://schemas.microsoft.com/office/word/2010/wordprocessingGroup">
                    <wpg:wgp>
                      <wpg:cNvGrpSpPr/>
                      <wpg:grpSpPr>
                        <a:xfrm>
                          <a:off x="0" y="0"/>
                          <a:ext cx="2978150" cy="2092960"/>
                          <a:chOff x="0" y="0"/>
                          <a:chExt cx="2978150" cy="2092960"/>
                        </a:xfrm>
                      </wpg:grpSpPr>
                      <pic:pic xmlns:pic="http://schemas.openxmlformats.org/drawingml/2006/picture">
                        <pic:nvPicPr>
                          <pic:cNvPr id="186" name="Image 186"/>
                          <pic:cNvPicPr/>
                        </pic:nvPicPr>
                        <pic:blipFill>
                          <a:blip r:embed="rId43" cstate="print"/>
                          <a:stretch>
                            <a:fillRect/>
                          </a:stretch>
                        </pic:blipFill>
                        <pic:spPr>
                          <a:xfrm>
                            <a:off x="0" y="0"/>
                            <a:ext cx="2977896" cy="2092452"/>
                          </a:xfrm>
                          <a:prstGeom prst="rect">
                            <a:avLst/>
                          </a:prstGeom>
                        </pic:spPr>
                      </pic:pic>
                      <wps:wsp>
                        <wps:cNvPr id="187" name="Graphic 187"/>
                        <wps:cNvSpPr/>
                        <wps:spPr>
                          <a:xfrm>
                            <a:off x="16764" y="24383"/>
                            <a:ext cx="175260" cy="227329"/>
                          </a:xfrm>
                          <a:custGeom>
                            <a:avLst/>
                            <a:gdLst/>
                            <a:ahLst/>
                            <a:cxnLst/>
                            <a:rect l="l" t="t" r="r" b="b"/>
                            <a:pathLst>
                              <a:path w="175260" h="227329">
                                <a:moveTo>
                                  <a:pt x="175259" y="227075"/>
                                </a:moveTo>
                                <a:lnTo>
                                  <a:pt x="0" y="227075"/>
                                </a:lnTo>
                                <a:lnTo>
                                  <a:pt x="0" y="0"/>
                                </a:lnTo>
                                <a:lnTo>
                                  <a:pt x="175259" y="0"/>
                                </a:lnTo>
                                <a:lnTo>
                                  <a:pt x="175259" y="227075"/>
                                </a:lnTo>
                                <a:close/>
                              </a:path>
                            </a:pathLst>
                          </a:custGeom>
                          <a:solidFill>
                            <a:srgbClr val="FFFFFF"/>
                          </a:solidFill>
                        </wps:spPr>
                        <wps:bodyPr wrap="square" lIns="0" tIns="0" rIns="0" bIns="0" rtlCol="0">
                          <a:noAutofit/>
                        </wps:bodyPr>
                      </wps:wsp>
                      <wps:wsp>
                        <wps:cNvPr id="188" name="Graphic 188"/>
                        <wps:cNvSpPr/>
                        <wps:spPr>
                          <a:xfrm>
                            <a:off x="1069746" y="852347"/>
                            <a:ext cx="280035" cy="341630"/>
                          </a:xfrm>
                          <a:custGeom>
                            <a:avLst/>
                            <a:gdLst/>
                            <a:ahLst/>
                            <a:cxnLst/>
                            <a:rect l="l" t="t" r="r" b="b"/>
                            <a:pathLst>
                              <a:path w="280035" h="341630">
                                <a:moveTo>
                                  <a:pt x="263955" y="321669"/>
                                </a:moveTo>
                                <a:lnTo>
                                  <a:pt x="252150" y="317244"/>
                                </a:lnTo>
                                <a:lnTo>
                                  <a:pt x="0" y="8026"/>
                                </a:lnTo>
                                <a:lnTo>
                                  <a:pt x="9842" y="0"/>
                                </a:lnTo>
                                <a:lnTo>
                                  <a:pt x="261998" y="309224"/>
                                </a:lnTo>
                                <a:lnTo>
                                  <a:pt x="263955" y="321669"/>
                                </a:lnTo>
                                <a:close/>
                              </a:path>
                              <a:path w="280035" h="341630">
                                <a:moveTo>
                                  <a:pt x="278978" y="335445"/>
                                </a:moveTo>
                                <a:lnTo>
                                  <a:pt x="266992" y="335445"/>
                                </a:lnTo>
                                <a:lnTo>
                                  <a:pt x="276834" y="327418"/>
                                </a:lnTo>
                                <a:lnTo>
                                  <a:pt x="261998" y="309224"/>
                                </a:lnTo>
                                <a:lnTo>
                                  <a:pt x="251942" y="245275"/>
                                </a:lnTo>
                                <a:lnTo>
                                  <a:pt x="251942" y="243281"/>
                                </a:lnTo>
                                <a:lnTo>
                                  <a:pt x="252552" y="241401"/>
                                </a:lnTo>
                                <a:lnTo>
                                  <a:pt x="253720" y="239788"/>
                                </a:lnTo>
                                <a:lnTo>
                                  <a:pt x="255333" y="238620"/>
                                </a:lnTo>
                                <a:lnTo>
                                  <a:pt x="257225" y="238010"/>
                                </a:lnTo>
                                <a:lnTo>
                                  <a:pt x="259207" y="238010"/>
                                </a:lnTo>
                                <a:lnTo>
                                  <a:pt x="261060" y="238620"/>
                                </a:lnTo>
                                <a:lnTo>
                                  <a:pt x="262694" y="239788"/>
                                </a:lnTo>
                                <a:lnTo>
                                  <a:pt x="263858" y="241401"/>
                                </a:lnTo>
                                <a:lnTo>
                                  <a:pt x="264485" y="243281"/>
                                </a:lnTo>
                                <a:lnTo>
                                  <a:pt x="278978"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8" y="335445"/>
                                </a:lnTo>
                                <a:lnTo>
                                  <a:pt x="279882" y="341198"/>
                                </a:lnTo>
                                <a:close/>
                              </a:path>
                              <a:path w="280035" h="341630">
                                <a:moveTo>
                                  <a:pt x="270698" y="332422"/>
                                </a:moveTo>
                                <a:lnTo>
                                  <a:pt x="265645" y="332422"/>
                                </a:lnTo>
                                <a:lnTo>
                                  <a:pt x="274142" y="325488"/>
                                </a:lnTo>
                                <a:lnTo>
                                  <a:pt x="263955" y="321669"/>
                                </a:lnTo>
                                <a:lnTo>
                                  <a:pt x="261998" y="309224"/>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189" name="Textbox 189"/>
                        <wps:cNvSpPr txBox="1"/>
                        <wps:spPr>
                          <a:xfrm>
                            <a:off x="111252" y="80053"/>
                            <a:ext cx="69215" cy="140335"/>
                          </a:xfrm>
                          <a:prstGeom prst="rect">
                            <a:avLst/>
                          </a:prstGeom>
                        </wps:spPr>
                        <wps:txbx>
                          <w:txbxContent>
                            <w:p w14:paraId="6DF5891E">
                              <w:pPr>
                                <w:spacing w:before="0" w:line="220" w:lineRule="exact"/>
                                <w:ind w:left="0" w:right="0" w:firstLine="0"/>
                                <w:jc w:val="left"/>
                                <w:rPr>
                                  <w:sz w:val="20"/>
                                </w:rPr>
                              </w:pPr>
                              <w:r>
                                <w:rPr>
                                  <w:spacing w:val="-10"/>
                                  <w:sz w:val="20"/>
                                </w:rPr>
                                <w:t>e</w:t>
                              </w:r>
                            </w:p>
                          </w:txbxContent>
                        </wps:txbx>
                        <wps:bodyPr wrap="square" lIns="0" tIns="0" rIns="0" bIns="0" rtlCol="0">
                          <a:noAutofit/>
                        </wps:bodyPr>
                      </wps:wsp>
                      <wps:wsp>
                        <wps:cNvPr id="190" name="Textbox 190"/>
                        <wps:cNvSpPr txBox="1"/>
                        <wps:spPr>
                          <a:xfrm>
                            <a:off x="835152" y="695662"/>
                            <a:ext cx="501650" cy="147320"/>
                          </a:xfrm>
                          <a:prstGeom prst="rect">
                            <a:avLst/>
                          </a:prstGeom>
                        </wps:spPr>
                        <wps:txbx>
                          <w:txbxContent>
                            <w:p w14:paraId="055067A7">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191" name="Textbox 191"/>
                        <wps:cNvSpPr txBox="1"/>
                        <wps:spPr>
                          <a:xfrm>
                            <a:off x="2537460" y="10667"/>
                            <a:ext cx="417830" cy="227329"/>
                          </a:xfrm>
                          <a:prstGeom prst="rect">
                            <a:avLst/>
                          </a:prstGeom>
                          <a:solidFill>
                            <a:srgbClr val="FFFFFF"/>
                          </a:solidFill>
                        </wps:spPr>
                        <wps:txbx>
                          <w:txbxContent>
                            <w:p w14:paraId="0037FAE3">
                              <w:pPr>
                                <w:spacing w:before="78"/>
                                <w:ind w:left="156"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57.45pt;margin-top:15.45pt;height:164.8pt;width:234.5pt;mso-position-horizontal-relative:page;mso-wrap-distance-bottom:0pt;mso-wrap-distance-top:0pt;z-index:-251635712;mso-width-relative:page;mso-height-relative:page;" coordsize="2978150,2092960" o:gfxdata="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">
                <o:lock v:ext="edit" aspectratio="f"/>
                <v:shape id="Image 186" o:spid="_x0000_s1026" o:spt="75" type="#_x0000_t75" style="position:absolute;left:0;top:0;height:2092452;width:2977896;" filled="f" o:preferrelative="t" stroked="f" coordsize="21600,21600" o:gfxdata="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0Rj7r4A&#10;AADcAAAADwAAAAAAAAABACAAAAAiAAAAZHJzL2Rvd25yZXYueG1sUEsBAhQAFAAAAAgAh07iQDMv&#10;BZ47AAAAOQAAABAAAAAAAAAAAQAgAAAADQEAAGRycy9zaGFwZXhtbC54bWxQSwUGAAAAAAYABgBb&#10;AQAAtwMAAAAA&#10;">
                  <v:fill on="f" focussize="0,0"/>
                  <v:stroke on="f"/>
                  <v:imagedata r:id="rId43" o:title=""/>
                  <o:lock v:ext="edit" aspectratio="f"/>
                </v:shape>
                <v:shape id="Graphic 187" o:spid="_x0000_s1026" o:spt="100" style="position:absolute;left:16764;top:24383;height:227329;width:175260;" fillcolor="#FFFFFF" filled="t" stroked="f" coordsize="175260,227329" o:gfxdata="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SjfvQAA&#10;ANwAAAAPAAAAAAAAAAEAIAAAACIAAABkcnMvZG93bnJldi54bWxQSwECFAAUAAAACACHTuJAMy8F&#10;njsAAAA5AAAAEAAAAAAAAAABACAAAAAMAQAAZHJzL3NoYXBleG1sLnhtbFBLBQYAAAAABgAGAFsB&#10;AAC2AwAAAAA=&#10;" path="m175259,227075l0,227075,0,0,175259,0,175259,227075xe">
                  <v:fill on="t" focussize="0,0"/>
                  <v:stroke on="f"/>
                  <v:imagedata o:title=""/>
                  <o:lock v:ext="edit" aspectratio="f"/>
                  <v:textbox inset="0mm,0mm,0mm,0mm"/>
                </v:shape>
                <v:shape id="Graphic 188" o:spid="_x0000_s1026" o:spt="100" style="position:absolute;left:1069746;top:852347;height:341630;width:280035;" fillcolor="#FFFF00" filled="t" stroked="f" coordsize="280035,341630" o:gfxdata="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bXfWvQAA&#10;ANwAAAAPAAAAAAAAAAEAIAAAACIAAABkcnMvZG93bnJldi54bWxQSwECFAAUAAAACACHTuJAMy8F&#10;njsAAAA5AAAAEAAAAAAAAAABACAAAAAMAQAAZHJzL3NoYXBleG1sLnhtbFBLBQYAAAAABgAGAFsB&#10;AAC2AwAAAAA=&#10;" path="m263955,321669l252150,317244,0,8026,9842,0,261998,309224,263955,321669xem278978,335445l266992,335445,276834,327418,261998,309224,251942,245275,251942,243281,252552,241401,253720,239788,255333,238620,257225,238010,259207,238010,261060,238620,262694,239788,263858,241401,264485,243281,278978,335445xem279882,341198l187083,306412,182968,300189,183362,298234,184353,296506,185813,295173,187617,294347,189598,294119,191541,294525,252150,317244,266992,335445,278978,335445,279882,341198xem270698,332422l265645,332422,274142,325488,263955,321669,261998,309224,276834,327418,270698,332422xem266992,335445l252150,317244,263955,321669,265645,332422,270698,332422,266992,335445xem265645,332422l263955,321669,274142,325488,265645,332422xe">
                  <v:fill on="t" focussize="0,0"/>
                  <v:stroke on="f"/>
                  <v:imagedata o:title=""/>
                  <o:lock v:ext="edit" aspectratio="f"/>
                  <v:textbox inset="0mm,0mm,0mm,0mm"/>
                </v:shape>
                <v:shape id="Textbox 189" o:spid="_x0000_s1026" o:spt="202" type="#_x0000_t202" style="position:absolute;left:111252;top:80053;height:140335;width:69215;" filled="f" stroked="f" coordsize="21600,21600" o:gfxdata="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n8p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DF5891E">
                        <w:pPr>
                          <w:spacing w:before="0" w:line="220" w:lineRule="exact"/>
                          <w:ind w:left="0" w:right="0" w:firstLine="0"/>
                          <w:jc w:val="left"/>
                          <w:rPr>
                            <w:sz w:val="20"/>
                          </w:rPr>
                        </w:pPr>
                        <w:r>
                          <w:rPr>
                            <w:spacing w:val="-10"/>
                            <w:sz w:val="20"/>
                          </w:rPr>
                          <w:t>e</w:t>
                        </w:r>
                      </w:p>
                    </w:txbxContent>
                  </v:textbox>
                </v:shape>
                <v:shape id="Textbox 190" o:spid="_x0000_s1026" o:spt="202" type="#_x0000_t202" style="position:absolute;left:835152;top:695662;height:147320;width:501650;" filled="f" stroked="f" coordsize="21600,21600" o:gfxdata="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w+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55067A7">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191" o:spid="_x0000_s1026" o:spt="202" type="#_x0000_t202" style="position:absolute;left:2537460;top:10667;height:227329;width:417830;" fillcolor="#FFFFFF" filled="t" stroked="f" coordsize="21600,21600" o:gfxdata="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gZ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14:paraId="0037FAE3">
                        <w:pPr>
                          <w:spacing w:before="78"/>
                          <w:ind w:left="156" w:right="0" w:firstLine="0"/>
                          <w:jc w:val="left"/>
                          <w:rPr>
                            <w:color w:val="000000"/>
                            <w:sz w:val="20"/>
                          </w:rPr>
                        </w:pPr>
                        <w:r>
                          <w:rPr>
                            <w:color w:val="000000"/>
                            <w:spacing w:val="-5"/>
                            <w:sz w:val="20"/>
                          </w:rPr>
                          <w:t>PPL</w:t>
                        </w:r>
                      </w:p>
                    </w:txbxContent>
                  </v:textbox>
                </v:shape>
                <w10:wrap type="topAndBottom"/>
              </v:group>
            </w:pict>
          </mc:Fallback>
        </mc:AlternateContent>
      </w:r>
      <w:r>
        <w:rPr>
          <w:sz w:val="20"/>
        </w:rPr>
        <mc:AlternateContent>
          <mc:Choice Requires="wpg">
            <w:drawing>
              <wp:anchor distT="0" distB="0" distL="0" distR="0" simplePos="0" relativeHeight="251681792" behindDoc="1" locked="0" layoutInCell="1" allowOverlap="1">
                <wp:simplePos x="0" y="0"/>
                <wp:positionH relativeFrom="page">
                  <wp:posOffset>3812540</wp:posOffset>
                </wp:positionH>
                <wp:positionV relativeFrom="paragraph">
                  <wp:posOffset>177800</wp:posOffset>
                </wp:positionV>
                <wp:extent cx="2908300" cy="2127885"/>
                <wp:effectExtent l="0" t="0" r="0" b="0"/>
                <wp:wrapTopAndBottom/>
                <wp:docPr id="192" name="Group 192"/>
                <wp:cNvGraphicFramePr/>
                <a:graphic xmlns:a="http://schemas.openxmlformats.org/drawingml/2006/main">
                  <a:graphicData uri="http://schemas.microsoft.com/office/word/2010/wordprocessingGroup">
                    <wpg:wgp>
                      <wpg:cNvGrpSpPr/>
                      <wpg:grpSpPr>
                        <a:xfrm>
                          <a:off x="0" y="0"/>
                          <a:ext cx="2908300" cy="2127885"/>
                          <a:chOff x="0" y="0"/>
                          <a:chExt cx="2908300" cy="2127885"/>
                        </a:xfrm>
                      </wpg:grpSpPr>
                      <pic:pic xmlns:pic="http://schemas.openxmlformats.org/drawingml/2006/picture">
                        <pic:nvPicPr>
                          <pic:cNvPr id="193" name="Image 193"/>
                          <pic:cNvPicPr/>
                        </pic:nvPicPr>
                        <pic:blipFill>
                          <a:blip r:embed="rId44" cstate="print"/>
                          <a:stretch>
                            <a:fillRect/>
                          </a:stretch>
                        </pic:blipFill>
                        <pic:spPr>
                          <a:xfrm>
                            <a:off x="0" y="0"/>
                            <a:ext cx="2907792" cy="2127504"/>
                          </a:xfrm>
                          <a:prstGeom prst="rect">
                            <a:avLst/>
                          </a:prstGeom>
                        </pic:spPr>
                      </pic:pic>
                      <wps:wsp>
                        <wps:cNvPr id="194" name="Graphic 194"/>
                        <wps:cNvSpPr/>
                        <wps:spPr>
                          <a:xfrm>
                            <a:off x="19811" y="12191"/>
                            <a:ext cx="175260" cy="227329"/>
                          </a:xfrm>
                          <a:custGeom>
                            <a:avLst/>
                            <a:gdLst/>
                            <a:ahLst/>
                            <a:cxnLst/>
                            <a:rect l="l" t="t" r="r" b="b"/>
                            <a:pathLst>
                              <a:path w="175260" h="227329">
                                <a:moveTo>
                                  <a:pt x="175260" y="227075"/>
                                </a:moveTo>
                                <a:lnTo>
                                  <a:pt x="0" y="227075"/>
                                </a:lnTo>
                                <a:lnTo>
                                  <a:pt x="0" y="0"/>
                                </a:lnTo>
                                <a:lnTo>
                                  <a:pt x="175260" y="0"/>
                                </a:lnTo>
                                <a:lnTo>
                                  <a:pt x="175260" y="227075"/>
                                </a:lnTo>
                                <a:close/>
                              </a:path>
                            </a:pathLst>
                          </a:custGeom>
                          <a:solidFill>
                            <a:srgbClr val="FFFFFF"/>
                          </a:solidFill>
                        </wps:spPr>
                        <wps:bodyPr wrap="square" lIns="0" tIns="0" rIns="0" bIns="0" rtlCol="0">
                          <a:noAutofit/>
                        </wps:bodyPr>
                      </wps:wsp>
                      <wps:wsp>
                        <wps:cNvPr id="195" name="Graphic 195"/>
                        <wps:cNvSpPr/>
                        <wps:spPr>
                          <a:xfrm>
                            <a:off x="1402994" y="791895"/>
                            <a:ext cx="280035" cy="341630"/>
                          </a:xfrm>
                          <a:custGeom>
                            <a:avLst/>
                            <a:gdLst/>
                            <a:ahLst/>
                            <a:cxnLst/>
                            <a:rect l="l" t="t" r="r" b="b"/>
                            <a:pathLst>
                              <a:path w="280035" h="341630">
                                <a:moveTo>
                                  <a:pt x="263955" y="321669"/>
                                </a:moveTo>
                                <a:lnTo>
                                  <a:pt x="252150" y="317244"/>
                                </a:lnTo>
                                <a:lnTo>
                                  <a:pt x="0" y="8026"/>
                                </a:lnTo>
                                <a:lnTo>
                                  <a:pt x="9842" y="0"/>
                                </a:lnTo>
                                <a:lnTo>
                                  <a:pt x="261998" y="309224"/>
                                </a:lnTo>
                                <a:lnTo>
                                  <a:pt x="263955" y="321669"/>
                                </a:lnTo>
                                <a:close/>
                              </a:path>
                              <a:path w="280035" h="341630">
                                <a:moveTo>
                                  <a:pt x="278977" y="335445"/>
                                </a:moveTo>
                                <a:lnTo>
                                  <a:pt x="266992" y="335445"/>
                                </a:lnTo>
                                <a:lnTo>
                                  <a:pt x="276834" y="327418"/>
                                </a:lnTo>
                                <a:lnTo>
                                  <a:pt x="261998" y="309224"/>
                                </a:lnTo>
                                <a:lnTo>
                                  <a:pt x="251942" y="245275"/>
                                </a:lnTo>
                                <a:lnTo>
                                  <a:pt x="251942" y="243281"/>
                                </a:lnTo>
                                <a:lnTo>
                                  <a:pt x="252552" y="241401"/>
                                </a:lnTo>
                                <a:lnTo>
                                  <a:pt x="253720" y="239788"/>
                                </a:lnTo>
                                <a:lnTo>
                                  <a:pt x="255333" y="238620"/>
                                </a:lnTo>
                                <a:lnTo>
                                  <a:pt x="257225" y="238010"/>
                                </a:lnTo>
                                <a:lnTo>
                                  <a:pt x="259207" y="238010"/>
                                </a:lnTo>
                                <a:lnTo>
                                  <a:pt x="261060" y="238620"/>
                                </a:lnTo>
                                <a:lnTo>
                                  <a:pt x="262682" y="239788"/>
                                </a:lnTo>
                                <a:lnTo>
                                  <a:pt x="263858" y="241401"/>
                                </a:lnTo>
                                <a:lnTo>
                                  <a:pt x="264473" y="243281"/>
                                </a:lnTo>
                                <a:lnTo>
                                  <a:pt x="278977"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7" y="335445"/>
                                </a:lnTo>
                                <a:lnTo>
                                  <a:pt x="279882" y="341198"/>
                                </a:lnTo>
                                <a:close/>
                              </a:path>
                              <a:path w="280035" h="341630">
                                <a:moveTo>
                                  <a:pt x="270698" y="332422"/>
                                </a:moveTo>
                                <a:lnTo>
                                  <a:pt x="265645" y="332422"/>
                                </a:lnTo>
                                <a:lnTo>
                                  <a:pt x="274142" y="325488"/>
                                </a:lnTo>
                                <a:lnTo>
                                  <a:pt x="263955" y="321669"/>
                                </a:lnTo>
                                <a:lnTo>
                                  <a:pt x="261998" y="309224"/>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196" name="Textbox 196"/>
                        <wps:cNvSpPr txBox="1"/>
                        <wps:spPr>
                          <a:xfrm>
                            <a:off x="114300" y="67861"/>
                            <a:ext cx="55244" cy="140335"/>
                          </a:xfrm>
                          <a:prstGeom prst="rect">
                            <a:avLst/>
                          </a:prstGeom>
                        </wps:spPr>
                        <wps:txbx>
                          <w:txbxContent>
                            <w:p w14:paraId="769BA1D3">
                              <w:pPr>
                                <w:spacing w:before="0" w:line="220" w:lineRule="exact"/>
                                <w:ind w:left="0" w:right="0" w:firstLine="0"/>
                                <w:jc w:val="left"/>
                                <w:rPr>
                                  <w:sz w:val="20"/>
                                </w:rPr>
                              </w:pPr>
                              <w:r>
                                <w:rPr>
                                  <w:spacing w:val="-10"/>
                                  <w:sz w:val="20"/>
                                </w:rPr>
                                <w:t>f</w:t>
                              </w:r>
                            </w:p>
                          </w:txbxContent>
                        </wps:txbx>
                        <wps:bodyPr wrap="square" lIns="0" tIns="0" rIns="0" bIns="0" rtlCol="0">
                          <a:noAutofit/>
                        </wps:bodyPr>
                      </wps:wsp>
                      <wps:wsp>
                        <wps:cNvPr id="197" name="Textbox 197"/>
                        <wps:cNvSpPr txBox="1"/>
                        <wps:spPr>
                          <a:xfrm>
                            <a:off x="1237488" y="636239"/>
                            <a:ext cx="501650" cy="147320"/>
                          </a:xfrm>
                          <a:prstGeom prst="rect">
                            <a:avLst/>
                          </a:prstGeom>
                        </wps:spPr>
                        <wps:txbx>
                          <w:txbxContent>
                            <w:p w14:paraId="47301522">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198" name="Textbox 198"/>
                        <wps:cNvSpPr txBox="1"/>
                        <wps:spPr>
                          <a:xfrm>
                            <a:off x="2476500" y="18288"/>
                            <a:ext cx="416559" cy="227329"/>
                          </a:xfrm>
                          <a:prstGeom prst="rect">
                            <a:avLst/>
                          </a:prstGeom>
                          <a:solidFill>
                            <a:srgbClr val="FFFFFF"/>
                          </a:solidFill>
                        </wps:spPr>
                        <wps:txbx>
                          <w:txbxContent>
                            <w:p w14:paraId="2C58FCDA">
                              <w:pPr>
                                <w:spacing w:before="76"/>
                                <w:ind w:left="156"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300.2pt;margin-top:14pt;height:167.55pt;width:229pt;mso-position-horizontal-relative:page;mso-wrap-distance-bottom:0pt;mso-wrap-distance-top:0pt;z-index:-251634688;mso-width-relative:page;mso-height-relative:page;" coordsize="2908300,2127885" o:gfxdata="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">
                <o:lock v:ext="edit" aspectratio="f"/>
                <v:shape id="Image 193" o:spid="_x0000_s1026" o:spt="75" type="#_x0000_t75" style="position:absolute;left:0;top:0;height:2127504;width:2907792;" filled="f" o:preferrelative="t" stroked="f" coordsize="21600,21600" o:gfxdata="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s7oqLsAAADc&#10;AAAADwAAAAAAAAABACAAAAAiAAAAZHJzL2Rvd25yZXYueG1sUEsBAhQAFAAAAAgAh07iQDMvBZ47&#10;AAAAOQAAABAAAAAAAAAAAQAgAAAACgEAAGRycy9zaGFwZXhtbC54bWxQSwUGAAAAAAYABgBbAQAA&#10;tAMAAAAA&#10;">
                  <v:fill on="f" focussize="0,0"/>
                  <v:stroke on="f"/>
                  <v:imagedata r:id="rId44" o:title=""/>
                  <o:lock v:ext="edit" aspectratio="f"/>
                </v:shape>
                <v:shape id="Graphic 194" o:spid="_x0000_s1026" o:spt="100" style="position:absolute;left:19811;top:12191;height:227329;width:175260;" fillcolor="#FFFFFF" filled="t" stroked="f" coordsize="175260,227329" o:gfxdata="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PYgdbsAAADc&#10;AAAADwAAAAAAAAABACAAAAAiAAAAZHJzL2Rvd25yZXYueG1sUEsBAhQAFAAAAAgAh07iQDMvBZ47&#10;AAAAOQAAABAAAAAAAAAAAQAgAAAACgEAAGRycy9zaGFwZXhtbC54bWxQSwUGAAAAAAYABgBbAQAA&#10;tAMAAAAA&#10;" path="m175260,227075l0,227075,0,0,175260,0,175260,227075xe">
                  <v:fill on="t" focussize="0,0"/>
                  <v:stroke on="f"/>
                  <v:imagedata o:title=""/>
                  <o:lock v:ext="edit" aspectratio="f"/>
                  <v:textbox inset="0mm,0mm,0mm,0mm"/>
                </v:shape>
                <v:shape id="Graphic 195" o:spid="_x0000_s1026" o:spt="100" style="position:absolute;left:1402994;top:791895;height:341630;width:280035;" fillcolor="#FFFF00" filled="t" stroked="f" coordsize="280035,341630" o:gfxdata="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tU6VvQAA&#10;ANwAAAAPAAAAAAAAAAEAIAAAACIAAABkcnMvZG93bnJldi54bWxQSwECFAAUAAAACACHTuJAMy8F&#10;njsAAAA5AAAAEAAAAAAAAAABACAAAAAMAQAAZHJzL3NoYXBleG1sLnhtbFBLBQYAAAAABgAGAFsB&#10;AAC2AwAAAAA=&#10;" path="m263955,321669l252150,317244,0,8026,9842,0,261998,309224,263955,321669xem278977,335445l266992,335445,276834,327418,261998,309224,251942,245275,251942,243281,252552,241401,253720,239788,255333,238620,257225,238010,259207,238010,261060,238620,262682,239788,263858,241401,264473,243281,278977,335445xem279882,341198l187083,306412,182968,300189,183362,298234,184353,296506,185813,295173,187617,294347,189598,294119,191541,294525,252150,317244,266992,335445,278977,335445,279882,341198xem270698,332422l265645,332422,274142,325488,263955,321669,261998,309224,276834,327418,270698,332422xem266992,335445l252150,317244,263955,321669,265645,332422,270698,332422,266992,335445xem265645,332422l263955,321669,274142,325488,265645,332422xe">
                  <v:fill on="t" focussize="0,0"/>
                  <v:stroke on="f"/>
                  <v:imagedata o:title=""/>
                  <o:lock v:ext="edit" aspectratio="f"/>
                  <v:textbox inset="0mm,0mm,0mm,0mm"/>
                </v:shape>
                <v:shape id="Textbox 196" o:spid="_x0000_s1026" o:spt="202" type="#_x0000_t202" style="position:absolute;left:114300;top:67861;height:140335;width:55244;" filled="f" stroked="f" coordsize="21600,21600" o:gfxdata="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L/4K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69BA1D3">
                        <w:pPr>
                          <w:spacing w:before="0" w:line="220" w:lineRule="exact"/>
                          <w:ind w:left="0" w:right="0" w:firstLine="0"/>
                          <w:jc w:val="left"/>
                          <w:rPr>
                            <w:sz w:val="20"/>
                          </w:rPr>
                        </w:pPr>
                        <w:r>
                          <w:rPr>
                            <w:spacing w:val="-10"/>
                            <w:sz w:val="20"/>
                          </w:rPr>
                          <w:t>f</w:t>
                        </w:r>
                      </w:p>
                    </w:txbxContent>
                  </v:textbox>
                </v:shape>
                <v:shape id="Textbox 197" o:spid="_x0000_s1026" o:spt="202" type="#_x0000_t202" style="position:absolute;left:1237488;top:636239;height:147320;width:501650;" filled="f" stroked="f" coordsize="21600,21600" o:gfxdata="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jW5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7301522">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198" o:spid="_x0000_s1026" o:spt="202" type="#_x0000_t202" style="position:absolute;left:2476500;top:18288;height:227329;width:416559;" fillcolor="#FFFFFF" filled="t" stroked="f" coordsize="21600,21600" o:gfxdata="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UUoB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2C58FCDA">
                        <w:pPr>
                          <w:spacing w:before="76"/>
                          <w:ind w:left="156" w:right="0" w:firstLine="0"/>
                          <w:jc w:val="left"/>
                          <w:rPr>
                            <w:color w:val="000000"/>
                            <w:sz w:val="20"/>
                          </w:rPr>
                        </w:pPr>
                        <w:r>
                          <w:rPr>
                            <w:color w:val="000000"/>
                            <w:spacing w:val="-5"/>
                            <w:sz w:val="20"/>
                          </w:rPr>
                          <w:t>PPL</w:t>
                        </w:r>
                      </w:p>
                    </w:txbxContent>
                  </v:textbox>
                </v:shape>
                <w10:wrap type="topAndBottom"/>
              </v:group>
            </w:pict>
          </mc:Fallback>
        </mc:AlternateContent>
      </w:r>
    </w:p>
    <w:p w14:paraId="46DCDD62">
      <w:pPr>
        <w:pStyle w:val="12"/>
        <w:spacing w:before="228"/>
        <w:ind w:left="480" w:right="1033"/>
        <w:jc w:val="both"/>
      </w:pPr>
      <w:r>
        <w:t xml:space="preserve">Fig </w:t>
      </w:r>
      <w:r>
        <w:rPr>
          <w:rFonts w:hint="default"/>
          <w:lang w:val="en-IN"/>
        </w:rPr>
        <w:t>no 7</w:t>
      </w:r>
      <w:r>
        <w:t>. Photomicrographs of G/Vim/G-5/5 shows overall distribution of oriented quartz and muscovite in PPL (</w:t>
      </w:r>
      <w:r>
        <w:rPr>
          <w:rFonts w:hint="default"/>
          <w:lang w:val="en-IN"/>
        </w:rPr>
        <w:t>7</w:t>
      </w:r>
      <w:r>
        <w:t xml:space="preserve">a and </w:t>
      </w:r>
      <w:r>
        <w:rPr>
          <w:rFonts w:hint="default"/>
          <w:lang w:val="en-IN"/>
        </w:rPr>
        <w:t>7</w:t>
      </w:r>
      <w:r>
        <w:t>c) and XPL(</w:t>
      </w:r>
      <w:r>
        <w:rPr>
          <w:rFonts w:hint="default"/>
          <w:lang w:val="en-IN"/>
        </w:rPr>
        <w:t>7</w:t>
      </w:r>
      <w:r>
        <w:t xml:space="preserve">b and </w:t>
      </w:r>
      <w:r>
        <w:rPr>
          <w:rFonts w:hint="default"/>
          <w:lang w:val="en-IN"/>
        </w:rPr>
        <w:t>7</w:t>
      </w:r>
      <w:r>
        <w:t>d) under transmitted light Small patches of microcrystalline graphite is identified under reflected light microscope. Extensive development of small flakes of graphite</w:t>
      </w:r>
      <w:r>
        <w:rPr>
          <w:rFonts w:hint="default"/>
          <w:lang w:val="en-IN"/>
        </w:rPr>
        <w:t xml:space="preserve"> </w:t>
      </w:r>
      <w:r>
        <w:t>are seen under PPL of reflected light microscope (</w:t>
      </w:r>
      <w:r>
        <w:rPr>
          <w:rFonts w:hint="default"/>
          <w:lang w:val="en-IN"/>
        </w:rPr>
        <w:t>7</w:t>
      </w:r>
      <w:r>
        <w:t xml:space="preserve">e, </w:t>
      </w:r>
      <w:r>
        <w:rPr>
          <w:rFonts w:hint="default"/>
          <w:lang w:val="en-IN"/>
        </w:rPr>
        <w:t>7</w:t>
      </w:r>
      <w:r>
        <w:t>f).</w:t>
      </w:r>
    </w:p>
    <w:p w14:paraId="174EE8AE">
      <w:pPr>
        <w:pStyle w:val="12"/>
        <w:spacing w:after="0"/>
        <w:jc w:val="both"/>
        <w:sectPr>
          <w:pgSz w:w="11920" w:h="16840"/>
          <w:pgMar w:top="1220" w:right="283" w:bottom="640" w:left="708" w:header="673" w:footer="448" w:gutter="0"/>
          <w:cols w:space="720" w:num="1"/>
        </w:sectPr>
      </w:pPr>
    </w:p>
    <w:p w14:paraId="7ACE23C1">
      <w:pPr>
        <w:pStyle w:val="8"/>
        <w:numPr>
          <w:ilvl w:val="4"/>
          <w:numId w:val="9"/>
        </w:numPr>
        <w:tabs>
          <w:tab w:val="left" w:pos="906"/>
        </w:tabs>
        <w:spacing w:before="81" w:after="0" w:line="240" w:lineRule="auto"/>
        <w:ind w:left="906" w:right="0" w:hanging="419"/>
        <w:jc w:val="both"/>
      </w:pPr>
      <w:r>
        <w:t>Thin</w:t>
      </w:r>
      <w:r>
        <w:rPr>
          <w:spacing w:val="-2"/>
        </w:rPr>
        <w:t xml:space="preserve"> </w:t>
      </w:r>
      <w:r>
        <w:t>Section:</w:t>
      </w:r>
      <w:r>
        <w:rPr>
          <w:spacing w:val="1"/>
        </w:rPr>
        <w:t xml:space="preserve"> </w:t>
      </w:r>
      <w:r>
        <w:t>DB</w:t>
      </w:r>
      <w:r>
        <w:rPr>
          <w:rFonts w:hint="default"/>
          <w:lang w:val="en-IN"/>
        </w:rPr>
        <w:t>CD</w:t>
      </w:r>
      <w:r>
        <w:t>-</w:t>
      </w:r>
      <w:r>
        <w:rPr>
          <w:spacing w:val="-2"/>
        </w:rPr>
        <w:t>03/020A</w:t>
      </w:r>
    </w:p>
    <w:p w14:paraId="425D6546">
      <w:pPr>
        <w:pStyle w:val="12"/>
        <w:spacing w:before="137" w:line="360" w:lineRule="auto"/>
        <w:ind w:left="487" w:right="838"/>
        <w:jc w:val="both"/>
      </w:pPr>
      <w:r>
        <w:t>The thin section</w:t>
      </w:r>
      <w:r>
        <w:rPr>
          <w:rFonts w:hint="default"/>
          <w:lang w:val="en-IN"/>
        </w:rPr>
        <w:t xml:space="preserve"> shows the </w:t>
      </w:r>
      <w:r>
        <w:t xml:space="preserve"> grains of muscovite and quartz along the overall schistosity direction. Quartz is anhedral to subhedral in nature, low relief, colourless in PPL, elongated parallel to the dominant schistosity. Garnet is present with euhedral to subhedral shape. Small, flaky graphite is extensively developed throughout th</w:t>
      </w:r>
      <w:r>
        <w:rPr>
          <w:rFonts w:hint="default"/>
          <w:lang w:val="en-IN"/>
        </w:rPr>
        <w:t>is ection</w:t>
      </w:r>
      <w:r>
        <w:t>, following the orientations of the schistosity plane (</w:t>
      </w:r>
      <w:r>
        <w:rPr>
          <w:rFonts w:hint="default"/>
          <w:lang w:val="en-IN"/>
        </w:rPr>
        <w:t>8</w:t>
      </w:r>
      <w:r>
        <w:t>e). These grains are black in colour in transmitted light and anisotropic and pleochroic</w:t>
      </w:r>
      <w:r>
        <w:rPr>
          <w:rFonts w:hint="default"/>
          <w:lang w:val="en-IN"/>
        </w:rPr>
        <w:t xml:space="preserve"> </w:t>
      </w:r>
      <w:r>
        <w:t>under reflected light microscopy.</w:t>
      </w:r>
    </w:p>
    <w:p w14:paraId="1B053A54">
      <w:pPr>
        <w:pStyle w:val="12"/>
        <w:spacing w:before="149"/>
        <w:rPr>
          <w:sz w:val="20"/>
        </w:rPr>
      </w:pPr>
      <w:r>
        <w:rPr>
          <w:sz w:val="20"/>
        </w:rPr>
        <mc:AlternateContent>
          <mc:Choice Requires="wpg">
            <w:drawing>
              <wp:anchor distT="0" distB="0" distL="0" distR="0" simplePos="0" relativeHeight="251682816" behindDoc="1" locked="0" layoutInCell="1" allowOverlap="1">
                <wp:simplePos x="0" y="0"/>
                <wp:positionH relativeFrom="page">
                  <wp:posOffset>588010</wp:posOffset>
                </wp:positionH>
                <wp:positionV relativeFrom="paragraph">
                  <wp:posOffset>260350</wp:posOffset>
                </wp:positionV>
                <wp:extent cx="3238500" cy="2676525"/>
                <wp:effectExtent l="0" t="0" r="0" b="0"/>
                <wp:wrapTopAndBottom/>
                <wp:docPr id="199" name="Group 199"/>
                <wp:cNvGraphicFramePr/>
                <a:graphic xmlns:a="http://schemas.openxmlformats.org/drawingml/2006/main">
                  <a:graphicData uri="http://schemas.microsoft.com/office/word/2010/wordprocessingGroup">
                    <wpg:wgp>
                      <wpg:cNvGrpSpPr/>
                      <wpg:grpSpPr>
                        <a:xfrm>
                          <a:off x="0" y="0"/>
                          <a:ext cx="3238500" cy="2676525"/>
                          <a:chOff x="0" y="0"/>
                          <a:chExt cx="3238500" cy="2676525"/>
                        </a:xfrm>
                      </wpg:grpSpPr>
                      <pic:pic xmlns:pic="http://schemas.openxmlformats.org/drawingml/2006/picture">
                        <pic:nvPicPr>
                          <pic:cNvPr id="200" name="Image 200"/>
                          <pic:cNvPicPr/>
                        </pic:nvPicPr>
                        <pic:blipFill>
                          <a:blip r:embed="rId45" cstate="print"/>
                          <a:stretch>
                            <a:fillRect/>
                          </a:stretch>
                        </pic:blipFill>
                        <pic:spPr>
                          <a:xfrm>
                            <a:off x="0" y="0"/>
                            <a:ext cx="3238500" cy="2676144"/>
                          </a:xfrm>
                          <a:prstGeom prst="rect">
                            <a:avLst/>
                          </a:prstGeom>
                        </pic:spPr>
                      </pic:pic>
                      <wps:wsp>
                        <wps:cNvPr id="201" name="Graphic 201"/>
                        <wps:cNvSpPr/>
                        <wps:spPr>
                          <a:xfrm>
                            <a:off x="1872513" y="1659305"/>
                            <a:ext cx="280035" cy="341630"/>
                          </a:xfrm>
                          <a:custGeom>
                            <a:avLst/>
                            <a:gdLst/>
                            <a:ahLst/>
                            <a:cxnLst/>
                            <a:rect l="l" t="t" r="r" b="b"/>
                            <a:pathLst>
                              <a:path w="280035" h="341630">
                                <a:moveTo>
                                  <a:pt x="263955" y="321669"/>
                                </a:moveTo>
                                <a:lnTo>
                                  <a:pt x="252150" y="317244"/>
                                </a:lnTo>
                                <a:lnTo>
                                  <a:pt x="0" y="8026"/>
                                </a:lnTo>
                                <a:lnTo>
                                  <a:pt x="9842" y="0"/>
                                </a:lnTo>
                                <a:lnTo>
                                  <a:pt x="261998" y="309224"/>
                                </a:lnTo>
                                <a:lnTo>
                                  <a:pt x="263955" y="321669"/>
                                </a:lnTo>
                                <a:close/>
                              </a:path>
                              <a:path w="280035" h="341630">
                                <a:moveTo>
                                  <a:pt x="278978" y="335445"/>
                                </a:moveTo>
                                <a:lnTo>
                                  <a:pt x="266992" y="335445"/>
                                </a:lnTo>
                                <a:lnTo>
                                  <a:pt x="276834" y="327418"/>
                                </a:lnTo>
                                <a:lnTo>
                                  <a:pt x="261998" y="309224"/>
                                </a:lnTo>
                                <a:lnTo>
                                  <a:pt x="251942" y="245275"/>
                                </a:lnTo>
                                <a:lnTo>
                                  <a:pt x="251942" y="243281"/>
                                </a:lnTo>
                                <a:lnTo>
                                  <a:pt x="252552" y="241401"/>
                                </a:lnTo>
                                <a:lnTo>
                                  <a:pt x="253720" y="239788"/>
                                </a:lnTo>
                                <a:lnTo>
                                  <a:pt x="255333" y="238620"/>
                                </a:lnTo>
                                <a:lnTo>
                                  <a:pt x="257225" y="238010"/>
                                </a:lnTo>
                                <a:lnTo>
                                  <a:pt x="259206" y="238010"/>
                                </a:lnTo>
                                <a:lnTo>
                                  <a:pt x="261060" y="238620"/>
                                </a:lnTo>
                                <a:lnTo>
                                  <a:pt x="262694" y="239788"/>
                                </a:lnTo>
                                <a:lnTo>
                                  <a:pt x="263858" y="241401"/>
                                </a:lnTo>
                                <a:lnTo>
                                  <a:pt x="264485" y="243281"/>
                                </a:lnTo>
                                <a:lnTo>
                                  <a:pt x="278978"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8" y="335445"/>
                                </a:lnTo>
                                <a:lnTo>
                                  <a:pt x="279882" y="341198"/>
                                </a:lnTo>
                                <a:close/>
                              </a:path>
                              <a:path w="280035" h="341630">
                                <a:moveTo>
                                  <a:pt x="270698" y="332422"/>
                                </a:moveTo>
                                <a:lnTo>
                                  <a:pt x="265645" y="332422"/>
                                </a:lnTo>
                                <a:lnTo>
                                  <a:pt x="274142" y="325488"/>
                                </a:lnTo>
                                <a:lnTo>
                                  <a:pt x="263955" y="321669"/>
                                </a:lnTo>
                                <a:lnTo>
                                  <a:pt x="261998" y="309224"/>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202" name="Graphic 202"/>
                        <wps:cNvSpPr/>
                        <wps:spPr>
                          <a:xfrm>
                            <a:off x="10667" y="7620"/>
                            <a:ext cx="175260" cy="227329"/>
                          </a:xfrm>
                          <a:custGeom>
                            <a:avLst/>
                            <a:gdLst/>
                            <a:ahLst/>
                            <a:cxnLst/>
                            <a:rect l="l" t="t" r="r" b="b"/>
                            <a:pathLst>
                              <a:path w="175260" h="227329">
                                <a:moveTo>
                                  <a:pt x="175259" y="227075"/>
                                </a:moveTo>
                                <a:lnTo>
                                  <a:pt x="0" y="227075"/>
                                </a:lnTo>
                                <a:lnTo>
                                  <a:pt x="0" y="0"/>
                                </a:lnTo>
                                <a:lnTo>
                                  <a:pt x="175259" y="0"/>
                                </a:lnTo>
                                <a:lnTo>
                                  <a:pt x="175259" y="227075"/>
                                </a:lnTo>
                                <a:close/>
                              </a:path>
                            </a:pathLst>
                          </a:custGeom>
                          <a:solidFill>
                            <a:srgbClr val="FFFFFF"/>
                          </a:solidFill>
                        </wps:spPr>
                        <wps:bodyPr wrap="square" lIns="0" tIns="0" rIns="0" bIns="0" rtlCol="0">
                          <a:noAutofit/>
                        </wps:bodyPr>
                      </wps:wsp>
                      <wps:wsp>
                        <wps:cNvPr id="203" name="Textbox 203"/>
                        <wps:cNvSpPr txBox="1"/>
                        <wps:spPr>
                          <a:xfrm>
                            <a:off x="105155" y="61752"/>
                            <a:ext cx="69215" cy="140335"/>
                          </a:xfrm>
                          <a:prstGeom prst="rect">
                            <a:avLst/>
                          </a:prstGeom>
                        </wps:spPr>
                        <wps:txbx>
                          <w:txbxContent>
                            <w:p w14:paraId="0147D517">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204" name="Textbox 204"/>
                        <wps:cNvSpPr txBox="1"/>
                        <wps:spPr>
                          <a:xfrm>
                            <a:off x="836675" y="634715"/>
                            <a:ext cx="391160" cy="147320"/>
                          </a:xfrm>
                          <a:prstGeom prst="rect">
                            <a:avLst/>
                          </a:prstGeom>
                        </wps:spPr>
                        <wps:txbx>
                          <w:txbxContent>
                            <w:p w14:paraId="1617A8E0">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05" name="Textbox 205"/>
                        <wps:cNvSpPr txBox="1"/>
                        <wps:spPr>
                          <a:xfrm>
                            <a:off x="1595615" y="1497299"/>
                            <a:ext cx="598170" cy="147320"/>
                          </a:xfrm>
                          <a:prstGeom prst="rect">
                            <a:avLst/>
                          </a:prstGeom>
                        </wps:spPr>
                        <wps:txbx>
                          <w:txbxContent>
                            <w:p w14:paraId="75DDC8BF">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06" name="Textbox 206"/>
                        <wps:cNvSpPr txBox="1"/>
                        <wps:spPr>
                          <a:xfrm>
                            <a:off x="2801111" y="12191"/>
                            <a:ext cx="417830" cy="227329"/>
                          </a:xfrm>
                          <a:prstGeom prst="rect">
                            <a:avLst/>
                          </a:prstGeom>
                          <a:solidFill>
                            <a:srgbClr val="FFFFFF"/>
                          </a:solidFill>
                        </wps:spPr>
                        <wps:txbx>
                          <w:txbxContent>
                            <w:p w14:paraId="30DB390E">
                              <w:pPr>
                                <w:spacing w:before="78"/>
                                <w:ind w:left="156"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46.3pt;margin-top:20.5pt;height:210.75pt;width:255pt;mso-position-horizontal-relative:page;mso-wrap-distance-bottom:0pt;mso-wrap-distance-top:0pt;z-index:-251633664;mso-width-relative:page;mso-height-relative:page;" coordsize="3238500,2676525" o:gfxdata="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">
                <o:lock v:ext="edit" aspectratio="f"/>
                <v:shape id="Image 200" o:spid="_x0000_s1026" o:spt="75" type="#_x0000_t75" style="position:absolute;left:0;top:0;height:2676144;width:3238500;" filled="f" o:preferrelative="t" stroked="f" coordsize="21600,21600" o:gfxdata="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i9AQvQAA&#10;ANwAAAAPAAAAAAAAAAEAIAAAACIAAABkcnMvZG93bnJldi54bWxQSwECFAAUAAAACACHTuJAMy8F&#10;njsAAAA5AAAAEAAAAAAAAAABACAAAAAMAQAAZHJzL3NoYXBleG1sLnhtbFBLBQYAAAAABgAGAFsB&#10;AAC2AwAAAAA=&#10;">
                  <v:fill on="f" focussize="0,0"/>
                  <v:stroke on="f"/>
                  <v:imagedata r:id="rId45" o:title=""/>
                  <o:lock v:ext="edit" aspectratio="f"/>
                </v:shape>
                <v:shape id="Graphic 201" o:spid="_x0000_s1026" o:spt="100" style="position:absolute;left:1872513;top:1659305;height:341630;width:280035;" fillcolor="#FFFF00" filled="t" stroked="f" coordsize="280035,341630" o:gfxdata="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obxtvQAA&#10;ANwAAAAPAAAAAAAAAAEAIAAAACIAAABkcnMvZG93bnJldi54bWxQSwECFAAUAAAACACHTuJAMy8F&#10;njsAAAA5AAAAEAAAAAAAAAABACAAAAAMAQAAZHJzL3NoYXBleG1sLnhtbFBLBQYAAAAABgAGAFsB&#10;AAC2AwAAAAA=&#10;" path="m263955,321669l252150,317244,0,8026,9842,0,261998,309224,263955,321669xem278978,335445l266992,335445,276834,327418,261998,309224,251942,245275,251942,243281,252552,241401,253720,239788,255333,238620,257225,238010,259206,238010,261060,238620,262694,239788,263858,241401,264485,243281,278978,335445xem279882,341198l187083,306412,182968,300189,183362,298234,184353,296506,185813,295173,187617,294347,189598,294119,191541,294525,252150,317244,266992,335445,278978,335445,279882,341198xem270698,332422l265645,332422,274142,325488,263955,321669,261998,309224,276834,327418,270698,332422xem266992,335445l252150,317244,263955,321669,265645,332422,270698,332422,266992,335445xem265645,332422l263955,321669,274142,325488,265645,332422xe">
                  <v:fill on="t" focussize="0,0"/>
                  <v:stroke on="f"/>
                  <v:imagedata o:title=""/>
                  <o:lock v:ext="edit" aspectratio="f"/>
                  <v:textbox inset="0mm,0mm,0mm,0mm"/>
                </v:shape>
                <v:shape id="Graphic 202" o:spid="_x0000_s1026" o:spt="100" style="position:absolute;left:10667;top:7620;height:227329;width:175260;" fillcolor="#FFFFFF" filled="t" stroked="f" coordsize="175260,227329" o:gfxdata="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3zpYb4A&#10;AADcAAAADwAAAAAAAAABACAAAAAiAAAAZHJzL2Rvd25yZXYueG1sUEsBAhQAFAAAAAgAh07iQDMv&#10;BZ47AAAAOQAAABAAAAAAAAAAAQAgAAAADQEAAGRycy9zaGFwZXhtbC54bWxQSwUGAAAAAAYABgBb&#10;AQAAtwMAAAAA&#10;" path="m175259,227075l0,227075,0,0,175259,0,175259,227075xe">
                  <v:fill on="t" focussize="0,0"/>
                  <v:stroke on="f"/>
                  <v:imagedata o:title=""/>
                  <o:lock v:ext="edit" aspectratio="f"/>
                  <v:textbox inset="0mm,0mm,0mm,0mm"/>
                </v:shape>
                <v:shape id="Textbox 203" o:spid="_x0000_s1026" o:spt="202" type="#_x0000_t202" style="position:absolute;left:105155;top:61752;height:140335;width:69215;" filled="f" stroked="f" coordsize="21600,21600" o:gfxdata="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Hepa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147D517">
                        <w:pPr>
                          <w:spacing w:before="0" w:line="220" w:lineRule="exact"/>
                          <w:ind w:left="0" w:right="0" w:firstLine="0"/>
                          <w:jc w:val="left"/>
                          <w:rPr>
                            <w:sz w:val="20"/>
                          </w:rPr>
                        </w:pPr>
                        <w:r>
                          <w:rPr>
                            <w:spacing w:val="-10"/>
                            <w:sz w:val="20"/>
                          </w:rPr>
                          <w:t>a</w:t>
                        </w:r>
                      </w:p>
                    </w:txbxContent>
                  </v:textbox>
                </v:shape>
                <v:shape id="Textbox 204" o:spid="_x0000_s1026" o:spt="202" type="#_x0000_t202" style="position:absolute;left:836675;top:634715;height:147320;width:391160;" filled="f" stroked="f" coordsize="21600,21600" o:gfxdata="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54xH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617A8E0">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05" o:spid="_x0000_s1026" o:spt="202" type="#_x0000_t202" style="position:absolute;left:1595615;top:1497299;height:147320;width:598170;" filled="f" stroked="f" coordsize="21600,21600" o:gfxdata="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KUh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5DDC8BF">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06" o:spid="_x0000_s1026" o:spt="202" type="#_x0000_t202" style="position:absolute;left:2801111;top:12191;height:227329;width:417830;" fillcolor="#FFFFFF" filled="t" stroked="f" coordsize="21600,21600" o:gfxdata="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ntF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30DB390E">
                        <w:pPr>
                          <w:spacing w:before="78"/>
                          <w:ind w:left="156" w:right="0" w:firstLine="0"/>
                          <w:jc w:val="left"/>
                          <w:rPr>
                            <w:color w:val="000000"/>
                            <w:sz w:val="20"/>
                          </w:rPr>
                        </w:pPr>
                        <w:r>
                          <w:rPr>
                            <w:color w:val="000000"/>
                            <w:spacing w:val="-5"/>
                            <w:sz w:val="20"/>
                          </w:rPr>
                          <w:t>PPL</w:t>
                        </w:r>
                      </w:p>
                    </w:txbxContent>
                  </v:textbox>
                </v:shape>
                <w10:wrap type="topAndBottom"/>
              </v:group>
            </w:pict>
          </mc:Fallback>
        </mc:AlternateContent>
      </w:r>
      <w:r>
        <w:rPr>
          <w:sz w:val="20"/>
        </w:rPr>
        <mc:AlternateContent>
          <mc:Choice Requires="wpg">
            <w:drawing>
              <wp:anchor distT="0" distB="0" distL="0" distR="0" simplePos="0" relativeHeight="251682816" behindDoc="1" locked="0" layoutInCell="1" allowOverlap="1">
                <wp:simplePos x="0" y="0"/>
                <wp:positionH relativeFrom="page">
                  <wp:posOffset>3934460</wp:posOffset>
                </wp:positionH>
                <wp:positionV relativeFrom="paragraph">
                  <wp:posOffset>255905</wp:posOffset>
                </wp:positionV>
                <wp:extent cx="3209925" cy="2693035"/>
                <wp:effectExtent l="0" t="0" r="0" b="0"/>
                <wp:wrapTopAndBottom/>
                <wp:docPr id="207" name="Group 207"/>
                <wp:cNvGraphicFramePr/>
                <a:graphic xmlns:a="http://schemas.openxmlformats.org/drawingml/2006/main">
                  <a:graphicData uri="http://schemas.microsoft.com/office/word/2010/wordprocessingGroup">
                    <wpg:wgp>
                      <wpg:cNvGrpSpPr/>
                      <wpg:grpSpPr>
                        <a:xfrm>
                          <a:off x="0" y="0"/>
                          <a:ext cx="3209925" cy="2693035"/>
                          <a:chOff x="0" y="0"/>
                          <a:chExt cx="3209925" cy="2693035"/>
                        </a:xfrm>
                      </wpg:grpSpPr>
                      <pic:pic xmlns:pic="http://schemas.openxmlformats.org/drawingml/2006/picture">
                        <pic:nvPicPr>
                          <pic:cNvPr id="208" name="Image 208"/>
                          <pic:cNvPicPr/>
                        </pic:nvPicPr>
                        <pic:blipFill>
                          <a:blip r:embed="rId46" cstate="print"/>
                          <a:stretch>
                            <a:fillRect/>
                          </a:stretch>
                        </pic:blipFill>
                        <pic:spPr>
                          <a:xfrm>
                            <a:off x="0" y="0"/>
                            <a:ext cx="3209543" cy="2692908"/>
                          </a:xfrm>
                          <a:prstGeom prst="rect">
                            <a:avLst/>
                          </a:prstGeom>
                        </pic:spPr>
                      </pic:pic>
                      <wps:wsp>
                        <wps:cNvPr id="209" name="Graphic 209"/>
                        <wps:cNvSpPr/>
                        <wps:spPr>
                          <a:xfrm>
                            <a:off x="2315502" y="517702"/>
                            <a:ext cx="280035" cy="341630"/>
                          </a:xfrm>
                          <a:custGeom>
                            <a:avLst/>
                            <a:gdLst/>
                            <a:ahLst/>
                            <a:cxnLst/>
                            <a:rect l="l" t="t" r="r" b="b"/>
                            <a:pathLst>
                              <a:path w="280035" h="341630">
                                <a:moveTo>
                                  <a:pt x="263942" y="321669"/>
                                </a:moveTo>
                                <a:lnTo>
                                  <a:pt x="252139" y="317245"/>
                                </a:lnTo>
                                <a:lnTo>
                                  <a:pt x="0" y="8026"/>
                                </a:lnTo>
                                <a:lnTo>
                                  <a:pt x="9842" y="0"/>
                                </a:lnTo>
                                <a:lnTo>
                                  <a:pt x="261985" y="309223"/>
                                </a:lnTo>
                                <a:lnTo>
                                  <a:pt x="263942" y="321669"/>
                                </a:lnTo>
                                <a:close/>
                              </a:path>
                              <a:path w="280035" h="341630">
                                <a:moveTo>
                                  <a:pt x="278965" y="335445"/>
                                </a:moveTo>
                                <a:lnTo>
                                  <a:pt x="266979" y="335445"/>
                                </a:lnTo>
                                <a:lnTo>
                                  <a:pt x="276821" y="327418"/>
                                </a:lnTo>
                                <a:lnTo>
                                  <a:pt x="261985" y="309223"/>
                                </a:lnTo>
                                <a:lnTo>
                                  <a:pt x="251929" y="245275"/>
                                </a:lnTo>
                                <a:lnTo>
                                  <a:pt x="251929" y="243281"/>
                                </a:lnTo>
                                <a:lnTo>
                                  <a:pt x="252539" y="241401"/>
                                </a:lnTo>
                                <a:lnTo>
                                  <a:pt x="253707" y="239788"/>
                                </a:lnTo>
                                <a:lnTo>
                                  <a:pt x="255320" y="238620"/>
                                </a:lnTo>
                                <a:lnTo>
                                  <a:pt x="257213" y="238010"/>
                                </a:lnTo>
                                <a:lnTo>
                                  <a:pt x="259194" y="238010"/>
                                </a:lnTo>
                                <a:lnTo>
                                  <a:pt x="261047" y="238620"/>
                                </a:lnTo>
                                <a:lnTo>
                                  <a:pt x="262681" y="239788"/>
                                </a:lnTo>
                                <a:lnTo>
                                  <a:pt x="263846" y="241401"/>
                                </a:lnTo>
                                <a:lnTo>
                                  <a:pt x="264473" y="243281"/>
                                </a:lnTo>
                                <a:lnTo>
                                  <a:pt x="278965" y="335445"/>
                                </a:lnTo>
                                <a:close/>
                              </a:path>
                              <a:path w="280035" h="341630">
                                <a:moveTo>
                                  <a:pt x="279869" y="341198"/>
                                </a:moveTo>
                                <a:lnTo>
                                  <a:pt x="187070" y="306412"/>
                                </a:lnTo>
                                <a:lnTo>
                                  <a:pt x="182956" y="300189"/>
                                </a:lnTo>
                                <a:lnTo>
                                  <a:pt x="183349" y="298234"/>
                                </a:lnTo>
                                <a:lnTo>
                                  <a:pt x="184340" y="296506"/>
                                </a:lnTo>
                                <a:lnTo>
                                  <a:pt x="185800" y="295173"/>
                                </a:lnTo>
                                <a:lnTo>
                                  <a:pt x="187604" y="294347"/>
                                </a:lnTo>
                                <a:lnTo>
                                  <a:pt x="189585" y="294119"/>
                                </a:lnTo>
                                <a:lnTo>
                                  <a:pt x="191528" y="294525"/>
                                </a:lnTo>
                                <a:lnTo>
                                  <a:pt x="252139" y="317245"/>
                                </a:lnTo>
                                <a:lnTo>
                                  <a:pt x="266979" y="335445"/>
                                </a:lnTo>
                                <a:lnTo>
                                  <a:pt x="278965" y="335445"/>
                                </a:lnTo>
                                <a:lnTo>
                                  <a:pt x="279869" y="341198"/>
                                </a:lnTo>
                                <a:close/>
                              </a:path>
                              <a:path w="280035" h="341630">
                                <a:moveTo>
                                  <a:pt x="270685" y="332422"/>
                                </a:moveTo>
                                <a:lnTo>
                                  <a:pt x="265633" y="332422"/>
                                </a:lnTo>
                                <a:lnTo>
                                  <a:pt x="274129" y="325488"/>
                                </a:lnTo>
                                <a:lnTo>
                                  <a:pt x="263942" y="321669"/>
                                </a:lnTo>
                                <a:lnTo>
                                  <a:pt x="261985" y="309223"/>
                                </a:lnTo>
                                <a:lnTo>
                                  <a:pt x="276821" y="327418"/>
                                </a:lnTo>
                                <a:lnTo>
                                  <a:pt x="270685" y="332422"/>
                                </a:lnTo>
                                <a:close/>
                              </a:path>
                              <a:path w="280035" h="341630">
                                <a:moveTo>
                                  <a:pt x="266979" y="335445"/>
                                </a:moveTo>
                                <a:lnTo>
                                  <a:pt x="252139" y="317245"/>
                                </a:lnTo>
                                <a:lnTo>
                                  <a:pt x="263942" y="321669"/>
                                </a:lnTo>
                                <a:lnTo>
                                  <a:pt x="265633" y="332422"/>
                                </a:lnTo>
                                <a:lnTo>
                                  <a:pt x="270685" y="332422"/>
                                </a:lnTo>
                                <a:lnTo>
                                  <a:pt x="266979" y="335445"/>
                                </a:lnTo>
                                <a:close/>
                              </a:path>
                              <a:path w="280035" h="341630">
                                <a:moveTo>
                                  <a:pt x="265633" y="332422"/>
                                </a:moveTo>
                                <a:lnTo>
                                  <a:pt x="263942" y="321669"/>
                                </a:lnTo>
                                <a:lnTo>
                                  <a:pt x="274129" y="325488"/>
                                </a:lnTo>
                                <a:lnTo>
                                  <a:pt x="265633" y="332422"/>
                                </a:lnTo>
                                <a:close/>
                              </a:path>
                            </a:pathLst>
                          </a:custGeom>
                          <a:solidFill>
                            <a:srgbClr val="FFFF00"/>
                          </a:solidFill>
                        </wps:spPr>
                        <wps:bodyPr wrap="square" lIns="0" tIns="0" rIns="0" bIns="0" rtlCol="0">
                          <a:noAutofit/>
                        </wps:bodyPr>
                      </wps:wsp>
                      <wps:wsp>
                        <wps:cNvPr id="210" name="Graphic 210"/>
                        <wps:cNvSpPr/>
                        <wps:spPr>
                          <a:xfrm>
                            <a:off x="12191" y="12191"/>
                            <a:ext cx="177165" cy="227329"/>
                          </a:xfrm>
                          <a:custGeom>
                            <a:avLst/>
                            <a:gdLst/>
                            <a:ahLst/>
                            <a:cxnLst/>
                            <a:rect l="l" t="t" r="r" b="b"/>
                            <a:pathLst>
                              <a:path w="177165" h="227329">
                                <a:moveTo>
                                  <a:pt x="176784" y="227075"/>
                                </a:moveTo>
                                <a:lnTo>
                                  <a:pt x="0" y="227075"/>
                                </a:lnTo>
                                <a:lnTo>
                                  <a:pt x="0" y="0"/>
                                </a:lnTo>
                                <a:lnTo>
                                  <a:pt x="176784" y="0"/>
                                </a:lnTo>
                                <a:lnTo>
                                  <a:pt x="176784" y="227075"/>
                                </a:lnTo>
                                <a:close/>
                              </a:path>
                            </a:pathLst>
                          </a:custGeom>
                          <a:solidFill>
                            <a:srgbClr val="FFFFFF"/>
                          </a:solidFill>
                        </wps:spPr>
                        <wps:bodyPr wrap="square" lIns="0" tIns="0" rIns="0" bIns="0" rtlCol="0">
                          <a:noAutofit/>
                        </wps:bodyPr>
                      </wps:wsp>
                      <wps:wsp>
                        <wps:cNvPr id="211" name="Textbox 211"/>
                        <wps:cNvSpPr txBox="1"/>
                        <wps:spPr>
                          <a:xfrm>
                            <a:off x="106679" y="66324"/>
                            <a:ext cx="76200" cy="140335"/>
                          </a:xfrm>
                          <a:prstGeom prst="rect">
                            <a:avLst/>
                          </a:prstGeom>
                        </wps:spPr>
                        <wps:txbx>
                          <w:txbxContent>
                            <w:p w14:paraId="4EE2F616">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212" name="Textbox 212"/>
                        <wps:cNvSpPr txBox="1"/>
                        <wps:spPr>
                          <a:xfrm>
                            <a:off x="1999488" y="381731"/>
                            <a:ext cx="598170" cy="147320"/>
                          </a:xfrm>
                          <a:prstGeom prst="rect">
                            <a:avLst/>
                          </a:prstGeom>
                        </wps:spPr>
                        <wps:txbx>
                          <w:txbxContent>
                            <w:p w14:paraId="6E85865B">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13" name="Textbox 213"/>
                        <wps:cNvSpPr txBox="1"/>
                        <wps:spPr>
                          <a:xfrm>
                            <a:off x="464819" y="552419"/>
                            <a:ext cx="391160" cy="147320"/>
                          </a:xfrm>
                          <a:prstGeom prst="rect">
                            <a:avLst/>
                          </a:prstGeom>
                        </wps:spPr>
                        <wps:txbx>
                          <w:txbxContent>
                            <w:p w14:paraId="3B4A8823">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14" name="Textbox 214"/>
                        <wps:cNvSpPr txBox="1"/>
                        <wps:spPr>
                          <a:xfrm>
                            <a:off x="2743200" y="25907"/>
                            <a:ext cx="443865" cy="227329"/>
                          </a:xfrm>
                          <a:prstGeom prst="rect">
                            <a:avLst/>
                          </a:prstGeom>
                          <a:solidFill>
                            <a:srgbClr val="FFFFFF"/>
                          </a:solidFill>
                        </wps:spPr>
                        <wps:txbx>
                          <w:txbxContent>
                            <w:p w14:paraId="4E6DF23C">
                              <w:pPr>
                                <w:spacing w:before="76"/>
                                <w:ind w:left="158"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309.8pt;margin-top:20.15pt;height:212.05pt;width:252.75pt;mso-position-horizontal-relative:page;mso-wrap-distance-bottom:0pt;mso-wrap-distance-top:0pt;z-index:-251633664;mso-width-relative:page;mso-height-relative:page;" coordsize="3209925,2693035" o:gfxdata="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">
                <o:lock v:ext="edit" aspectratio="f"/>
                <v:shape id="Image 208" o:spid="_x0000_s1026" o:spt="75" type="#_x0000_t75" style="position:absolute;left:0;top:0;height:2692908;width:3209543;" filled="f" o:preferrelative="t" stroked="f" coordsize="21600,21600" o:gfxdata="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fSkZLsAAADc&#10;AAAADwAAAAAAAAABACAAAAAiAAAAZHJzL2Rvd25yZXYueG1sUEsBAhQAFAAAAAgAh07iQDMvBZ47&#10;AAAAOQAAABAAAAAAAAAAAQAgAAAACgEAAGRycy9zaGFwZXhtbC54bWxQSwUGAAAAAAYABgBbAQAA&#10;tAMAAAAA&#10;">
                  <v:fill on="f" focussize="0,0"/>
                  <v:stroke on="f"/>
                  <v:imagedata r:id="rId46" o:title=""/>
                  <o:lock v:ext="edit" aspectratio="f"/>
                </v:shape>
                <v:shape id="Graphic 209" o:spid="_x0000_s1026" o:spt="100" style="position:absolute;left:2315502;top:517702;height:341630;width:280035;" fillcolor="#FFFF00" filled="t" stroked="f" coordsize="280035,341630" o:gfxdata="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9ewa74A&#10;AADcAAAADwAAAAAAAAABACAAAAAiAAAAZHJzL2Rvd25yZXYueG1sUEsBAhQAFAAAAAgAh07iQDMv&#10;BZ47AAAAOQAAABAAAAAAAAAAAQAgAAAADQEAAGRycy9zaGFwZXhtbC54bWxQSwUGAAAAAAYABgBb&#10;AQAAtwMAAAAA&#10;" path="m263942,321669l252139,317245,0,8026,9842,0,261985,309223,263942,321669xem278965,335445l266979,335445,276821,327418,261985,309223,251929,245275,251929,243281,252539,241401,253707,239788,255320,238620,257213,238010,259194,238010,261047,238620,262681,239788,263846,241401,264473,243281,278965,335445xem279869,341198l187070,306412,182956,300189,183349,298234,184340,296506,185800,295173,187604,294347,189585,294119,191528,294525,252139,317245,266979,335445,278965,335445,279869,341198xem270685,332422l265633,332422,274129,325488,263942,321669,261985,309223,276821,327418,270685,332422xem266979,335445l252139,317245,263942,321669,265633,332422,270685,332422,266979,335445xem265633,332422l263942,321669,274129,325488,265633,332422xe">
                  <v:fill on="t" focussize="0,0"/>
                  <v:stroke on="f"/>
                  <v:imagedata o:title=""/>
                  <o:lock v:ext="edit" aspectratio="f"/>
                  <v:textbox inset="0mm,0mm,0mm,0mm"/>
                </v:shape>
                <v:shape id="Graphic 210" o:spid="_x0000_s1026" o:spt="100" style="position:absolute;left:12191;top:12191;height:227329;width:177165;" fillcolor="#FFFFFF" filled="t" stroked="f" coordsize="177165,227329" o:gfxdata="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GMJrsAAADc&#10;AAAADwAAAAAAAAABACAAAAAiAAAAZHJzL2Rvd25yZXYueG1sUEsBAhQAFAAAAAgAh07iQDMvBZ47&#10;AAAAOQAAABAAAAAAAAAAAQAgAAAACgEAAGRycy9zaGFwZXhtbC54bWxQSwUGAAAAAAYABgBbAQAA&#10;tAMAAAAA&#10;" path="m176784,227075l0,227075,0,0,176784,0,176784,227075xe">
                  <v:fill on="t" focussize="0,0"/>
                  <v:stroke on="f"/>
                  <v:imagedata o:title=""/>
                  <o:lock v:ext="edit" aspectratio="f"/>
                  <v:textbox inset="0mm,0mm,0mm,0mm"/>
                </v:shape>
                <v:shape id="Textbox 211" o:spid="_x0000_s1026" o:spt="202" type="#_x0000_t202" style="position:absolute;left:106679;top:66324;height:140335;width:76200;" filled="f" stroked="f" coordsize="21600,21600" o:gfxdata="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YwBF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EE2F616">
                        <w:pPr>
                          <w:spacing w:before="0" w:line="220" w:lineRule="exact"/>
                          <w:ind w:left="0" w:right="0" w:firstLine="0"/>
                          <w:jc w:val="left"/>
                          <w:rPr>
                            <w:sz w:val="20"/>
                          </w:rPr>
                        </w:pPr>
                        <w:r>
                          <w:rPr>
                            <w:spacing w:val="-10"/>
                            <w:sz w:val="20"/>
                          </w:rPr>
                          <w:t>b</w:t>
                        </w:r>
                      </w:p>
                    </w:txbxContent>
                  </v:textbox>
                </v:shape>
                <v:shape id="Textbox 212" o:spid="_x0000_s1026" o:spt="202" type="#_x0000_t202" style="position:absolute;left:1999488;top:381731;height:147320;width:598170;" filled="f" stroked="f" coordsize="21600,21600" o:gfxdata="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imi+/&#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E85865B">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13" o:spid="_x0000_s1026" o:spt="202" type="#_x0000_t202" style="position:absolute;left:464819;top:552419;height:147320;width:391160;" filled="f" stroked="f" coordsize="21600,21600" o:gfxdata="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4/t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B4A8823">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14" o:spid="_x0000_s1026" o:spt="202" type="#_x0000_t202" style="position:absolute;left:2743200;top:25907;height:227329;width:443865;" fillcolor="#FFFFFF" filled="t" stroked="f" coordsize="21600,21600" o:gfxdata="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b+QCS/&#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w:txbxContent>
                      <w:p w14:paraId="4E6DF23C">
                        <w:pPr>
                          <w:spacing w:before="76"/>
                          <w:ind w:left="158" w:right="0" w:firstLine="0"/>
                          <w:jc w:val="left"/>
                          <w:rPr>
                            <w:color w:val="000000"/>
                            <w:sz w:val="20"/>
                          </w:rPr>
                        </w:pPr>
                        <w:r>
                          <w:rPr>
                            <w:color w:val="000000"/>
                            <w:spacing w:val="-5"/>
                            <w:sz w:val="20"/>
                          </w:rPr>
                          <w:t>XPL</w:t>
                        </w:r>
                      </w:p>
                    </w:txbxContent>
                  </v:textbox>
                </v:shape>
                <w10:wrap type="topAndBottom"/>
              </v:group>
            </w:pict>
          </mc:Fallback>
        </mc:AlternateContent>
      </w:r>
      <w:r>
        <w:rPr>
          <w:sz w:val="20"/>
        </w:rPr>
        <mc:AlternateContent>
          <mc:Choice Requires="wpg">
            <w:drawing>
              <wp:anchor distT="0" distB="0" distL="0" distR="0" simplePos="0" relativeHeight="251683840" behindDoc="1" locked="0" layoutInCell="1" allowOverlap="1">
                <wp:simplePos x="0" y="0"/>
                <wp:positionH relativeFrom="page">
                  <wp:posOffset>606425</wp:posOffset>
                </wp:positionH>
                <wp:positionV relativeFrom="paragraph">
                  <wp:posOffset>3102610</wp:posOffset>
                </wp:positionV>
                <wp:extent cx="3251200" cy="2613660"/>
                <wp:effectExtent l="0" t="0" r="0" b="0"/>
                <wp:wrapTopAndBottom/>
                <wp:docPr id="215" name="Group 215"/>
                <wp:cNvGraphicFramePr/>
                <a:graphic xmlns:a="http://schemas.openxmlformats.org/drawingml/2006/main">
                  <a:graphicData uri="http://schemas.microsoft.com/office/word/2010/wordprocessingGroup">
                    <wpg:wgp>
                      <wpg:cNvGrpSpPr/>
                      <wpg:grpSpPr>
                        <a:xfrm>
                          <a:off x="0" y="0"/>
                          <a:ext cx="3251200" cy="2613660"/>
                          <a:chOff x="0" y="0"/>
                          <a:chExt cx="3251200" cy="2613660"/>
                        </a:xfrm>
                      </wpg:grpSpPr>
                      <pic:pic xmlns:pic="http://schemas.openxmlformats.org/drawingml/2006/picture">
                        <pic:nvPicPr>
                          <pic:cNvPr id="216" name="Image 216"/>
                          <pic:cNvPicPr/>
                        </pic:nvPicPr>
                        <pic:blipFill>
                          <a:blip r:embed="rId47" cstate="print"/>
                          <a:stretch>
                            <a:fillRect/>
                          </a:stretch>
                        </pic:blipFill>
                        <pic:spPr>
                          <a:xfrm>
                            <a:off x="0" y="0"/>
                            <a:ext cx="3250692" cy="2613660"/>
                          </a:xfrm>
                          <a:prstGeom prst="rect">
                            <a:avLst/>
                          </a:prstGeom>
                        </pic:spPr>
                      </pic:pic>
                      <wps:wsp>
                        <wps:cNvPr id="217" name="Graphic 217"/>
                        <wps:cNvSpPr/>
                        <wps:spPr>
                          <a:xfrm>
                            <a:off x="18288" y="16764"/>
                            <a:ext cx="175260" cy="227329"/>
                          </a:xfrm>
                          <a:custGeom>
                            <a:avLst/>
                            <a:gdLst/>
                            <a:ahLst/>
                            <a:cxnLst/>
                            <a:rect l="l" t="t" r="r" b="b"/>
                            <a:pathLst>
                              <a:path w="175260" h="227329">
                                <a:moveTo>
                                  <a:pt x="175259" y="227075"/>
                                </a:moveTo>
                                <a:lnTo>
                                  <a:pt x="0" y="227075"/>
                                </a:lnTo>
                                <a:lnTo>
                                  <a:pt x="0" y="0"/>
                                </a:lnTo>
                                <a:lnTo>
                                  <a:pt x="175259" y="0"/>
                                </a:lnTo>
                                <a:lnTo>
                                  <a:pt x="175259" y="227075"/>
                                </a:lnTo>
                                <a:close/>
                              </a:path>
                            </a:pathLst>
                          </a:custGeom>
                          <a:solidFill>
                            <a:srgbClr val="FFFFFF"/>
                          </a:solidFill>
                        </wps:spPr>
                        <wps:bodyPr wrap="square" lIns="0" tIns="0" rIns="0" bIns="0" rtlCol="0">
                          <a:noAutofit/>
                        </wps:bodyPr>
                      </wps:wsp>
                      <wps:wsp>
                        <wps:cNvPr id="218" name="Textbox 218"/>
                        <wps:cNvSpPr txBox="1"/>
                        <wps:spPr>
                          <a:xfrm>
                            <a:off x="112776" y="72433"/>
                            <a:ext cx="69215" cy="140335"/>
                          </a:xfrm>
                          <a:prstGeom prst="rect">
                            <a:avLst/>
                          </a:prstGeom>
                        </wps:spPr>
                        <wps:txbx>
                          <w:txbxContent>
                            <w:p w14:paraId="210F87FE">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219" name="Textbox 219"/>
                        <wps:cNvSpPr txBox="1"/>
                        <wps:spPr>
                          <a:xfrm>
                            <a:off x="446531" y="212567"/>
                            <a:ext cx="391160" cy="147320"/>
                          </a:xfrm>
                          <a:prstGeom prst="rect">
                            <a:avLst/>
                          </a:prstGeom>
                        </wps:spPr>
                        <wps:txbx>
                          <w:txbxContent>
                            <w:p w14:paraId="3777E3CD">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20" name="Textbox 220"/>
                        <wps:cNvSpPr txBox="1"/>
                        <wps:spPr>
                          <a:xfrm>
                            <a:off x="1173467" y="1469867"/>
                            <a:ext cx="398780" cy="147320"/>
                          </a:xfrm>
                          <a:prstGeom prst="rect">
                            <a:avLst/>
                          </a:prstGeom>
                        </wps:spPr>
                        <wps:txbx>
                          <w:txbxContent>
                            <w:p w14:paraId="5A847E6E">
                              <w:pPr>
                                <w:spacing w:before="1" w:line="230" w:lineRule="exact"/>
                                <w:ind w:left="0" w:right="0" w:firstLine="0"/>
                                <w:jc w:val="left"/>
                                <w:rPr>
                                  <w:rFonts w:ascii="Trebuchet MS"/>
                                  <w:sz w:val="20"/>
                                </w:rPr>
                              </w:pPr>
                              <w:r>
                                <w:rPr>
                                  <w:rFonts w:ascii="Trebuchet MS"/>
                                  <w:color w:val="FFFF00"/>
                                  <w:spacing w:val="-2"/>
                                  <w:sz w:val="20"/>
                                </w:rPr>
                                <w:t>Garnet</w:t>
                              </w:r>
                            </w:p>
                          </w:txbxContent>
                        </wps:txbx>
                        <wps:bodyPr wrap="square" lIns="0" tIns="0" rIns="0" bIns="0" rtlCol="0">
                          <a:noAutofit/>
                        </wps:bodyPr>
                      </wps:wsp>
                      <wps:wsp>
                        <wps:cNvPr id="221" name="Textbox 221"/>
                        <wps:cNvSpPr txBox="1"/>
                        <wps:spPr>
                          <a:xfrm>
                            <a:off x="2810255" y="7620"/>
                            <a:ext cx="416559" cy="227329"/>
                          </a:xfrm>
                          <a:prstGeom prst="rect">
                            <a:avLst/>
                          </a:prstGeom>
                          <a:solidFill>
                            <a:srgbClr val="FFFFFF"/>
                          </a:solidFill>
                        </wps:spPr>
                        <wps:txbx>
                          <w:txbxContent>
                            <w:p w14:paraId="4E64D74D">
                              <w:pPr>
                                <w:spacing w:before="76"/>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47.75pt;margin-top:244.3pt;height:205.8pt;width:256pt;mso-position-horizontal-relative:page;mso-wrap-distance-bottom:0pt;mso-wrap-distance-top:0pt;z-index:-251632640;mso-width-relative:page;mso-height-relative:page;" coordsize="3251200,2613660" o:gfxdata="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">
                <o:lock v:ext="edit" aspectratio="f"/>
                <v:shape id="Image 216" o:spid="_x0000_s1026" o:spt="75" type="#_x0000_t75" style="position:absolute;left:0;top:0;height:2613660;width:3250692;" filled="f" o:preferrelative="t" stroked="f" coordsize="21600,21600" o:gfxdata="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eCUNq8AAAA&#10;3AAAAA8AAAAAAAAAAQAgAAAAIgAAAGRycy9kb3ducmV2LnhtbFBLAQIUABQAAAAIAIdO4kAzLwWe&#10;OwAAADkAAAAQAAAAAAAAAAEAIAAAAAsBAABkcnMvc2hhcGV4bWwueG1sUEsFBgAAAAAGAAYAWwEA&#10;ALUDAAAAAA==&#10;">
                  <v:fill on="f" focussize="0,0"/>
                  <v:stroke on="f"/>
                  <v:imagedata r:id="rId47" o:title=""/>
                  <o:lock v:ext="edit" aspectratio="f"/>
                </v:shape>
                <v:shape id="Graphic 217" o:spid="_x0000_s1026" o:spt="100" style="position:absolute;left:18288;top:16764;height:227329;width:175260;" fillcolor="#FFFFFF" filled="t" stroked="f" coordsize="175260,227329" o:gfxdata="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tLcJL4A&#10;AADcAAAADwAAAAAAAAABACAAAAAiAAAAZHJzL2Rvd25yZXYueG1sUEsBAhQAFAAAAAgAh07iQDMv&#10;BZ47AAAAOQAAABAAAAAAAAAAAQAgAAAADQEAAGRycy9zaGFwZXhtbC54bWxQSwUGAAAAAAYABgBb&#10;AQAAtwMAAAAA&#10;" path="m175259,227075l0,227075,0,0,175259,0,175259,227075xe">
                  <v:fill on="t" focussize="0,0"/>
                  <v:stroke on="f"/>
                  <v:imagedata o:title=""/>
                  <o:lock v:ext="edit" aspectratio="f"/>
                  <v:textbox inset="0mm,0mm,0mm,0mm"/>
                </v:shape>
                <v:shape id="Textbox 218" o:spid="_x0000_s1026" o:spt="202" type="#_x0000_t202" style="position:absolute;left:112776;top:72433;height:140335;width:69215;" filled="f" stroked="f" coordsize="21600,21600" o:gfxdata="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Krc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10F87FE">
                        <w:pPr>
                          <w:spacing w:before="0" w:line="220" w:lineRule="exact"/>
                          <w:ind w:left="0" w:right="0" w:firstLine="0"/>
                          <w:jc w:val="left"/>
                          <w:rPr>
                            <w:sz w:val="20"/>
                          </w:rPr>
                        </w:pPr>
                        <w:r>
                          <w:rPr>
                            <w:spacing w:val="-10"/>
                            <w:sz w:val="20"/>
                          </w:rPr>
                          <w:t>c</w:t>
                        </w:r>
                      </w:p>
                    </w:txbxContent>
                  </v:textbox>
                </v:shape>
                <v:shape id="Textbox 219" o:spid="_x0000_s1026" o:spt="202" type="#_x0000_t202" style="position:absolute;left:446531;top:212567;height:147320;width:391160;" filled="f" stroked="f" coordsize="21600,21600" o:gfxdata="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YIX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777E3CD">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20" o:spid="_x0000_s1026" o:spt="202" type="#_x0000_t202" style="position:absolute;left:1173467;top:1469867;height:147320;width:398780;" filled="f" stroked="f" coordsize="21600,21600" o:gfxdata="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Brf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5A847E6E">
                        <w:pPr>
                          <w:spacing w:before="1" w:line="230" w:lineRule="exact"/>
                          <w:ind w:left="0" w:right="0" w:firstLine="0"/>
                          <w:jc w:val="left"/>
                          <w:rPr>
                            <w:rFonts w:ascii="Trebuchet MS"/>
                            <w:sz w:val="20"/>
                          </w:rPr>
                        </w:pPr>
                        <w:r>
                          <w:rPr>
                            <w:rFonts w:ascii="Trebuchet MS"/>
                            <w:color w:val="FFFF00"/>
                            <w:spacing w:val="-2"/>
                            <w:sz w:val="20"/>
                          </w:rPr>
                          <w:t>Garnet</w:t>
                        </w:r>
                      </w:p>
                    </w:txbxContent>
                  </v:textbox>
                </v:shape>
                <v:shape id="Textbox 221" o:spid="_x0000_s1026" o:spt="202" type="#_x0000_t202" style="position:absolute;left:2810255;top:7620;height:227329;width:416559;" fillcolor="#FFFFFF" filled="t" stroked="f" coordsize="21600,21600" o:gfxdata="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OUpA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4E64D74D">
                        <w:pPr>
                          <w:spacing w:before="76"/>
                          <w:ind w:left="153" w:right="0" w:firstLine="0"/>
                          <w:jc w:val="left"/>
                          <w:rPr>
                            <w:color w:val="000000"/>
                            <w:sz w:val="20"/>
                          </w:rPr>
                        </w:pPr>
                        <w:r>
                          <w:rPr>
                            <w:color w:val="000000"/>
                            <w:spacing w:val="-5"/>
                            <w:sz w:val="20"/>
                          </w:rPr>
                          <w:t>PPL</w:t>
                        </w:r>
                      </w:p>
                    </w:txbxContent>
                  </v:textbox>
                </v:shape>
                <w10:wrap type="topAndBottom"/>
              </v:group>
            </w:pict>
          </mc:Fallback>
        </mc:AlternateContent>
      </w:r>
      <w:r>
        <w:rPr>
          <w:sz w:val="20"/>
        </w:rPr>
        <mc:AlternateContent>
          <mc:Choice Requires="wpg">
            <w:drawing>
              <wp:anchor distT="0" distB="0" distL="0" distR="0" simplePos="0" relativeHeight="251683840" behindDoc="1" locked="0" layoutInCell="1" allowOverlap="1">
                <wp:simplePos x="0" y="0"/>
                <wp:positionH relativeFrom="page">
                  <wp:posOffset>3968115</wp:posOffset>
                </wp:positionH>
                <wp:positionV relativeFrom="paragraph">
                  <wp:posOffset>3096260</wp:posOffset>
                </wp:positionV>
                <wp:extent cx="3203575" cy="2600325"/>
                <wp:effectExtent l="0" t="0" r="0" b="0"/>
                <wp:wrapTopAndBottom/>
                <wp:docPr id="222" name="Group 222"/>
                <wp:cNvGraphicFramePr/>
                <a:graphic xmlns:a="http://schemas.openxmlformats.org/drawingml/2006/main">
                  <a:graphicData uri="http://schemas.microsoft.com/office/word/2010/wordprocessingGroup">
                    <wpg:wgp>
                      <wpg:cNvGrpSpPr/>
                      <wpg:grpSpPr>
                        <a:xfrm>
                          <a:off x="0" y="0"/>
                          <a:ext cx="3203575" cy="2600325"/>
                          <a:chOff x="0" y="0"/>
                          <a:chExt cx="3203575" cy="2600325"/>
                        </a:xfrm>
                      </wpg:grpSpPr>
                      <pic:pic xmlns:pic="http://schemas.openxmlformats.org/drawingml/2006/picture">
                        <pic:nvPicPr>
                          <pic:cNvPr id="223" name="Image 223"/>
                          <pic:cNvPicPr/>
                        </pic:nvPicPr>
                        <pic:blipFill>
                          <a:blip r:embed="rId48" cstate="print"/>
                          <a:stretch>
                            <a:fillRect/>
                          </a:stretch>
                        </pic:blipFill>
                        <pic:spPr>
                          <a:xfrm>
                            <a:off x="0" y="0"/>
                            <a:ext cx="3203448" cy="2599944"/>
                          </a:xfrm>
                          <a:prstGeom prst="rect">
                            <a:avLst/>
                          </a:prstGeom>
                        </pic:spPr>
                      </pic:pic>
                      <wps:wsp>
                        <wps:cNvPr id="224" name="Graphic 224"/>
                        <wps:cNvSpPr/>
                        <wps:spPr>
                          <a:xfrm>
                            <a:off x="22859" y="15240"/>
                            <a:ext cx="177165" cy="226060"/>
                          </a:xfrm>
                          <a:custGeom>
                            <a:avLst/>
                            <a:gdLst/>
                            <a:ahLst/>
                            <a:cxnLst/>
                            <a:rect l="l" t="t" r="r" b="b"/>
                            <a:pathLst>
                              <a:path w="177165" h="226060">
                                <a:moveTo>
                                  <a:pt x="176784" y="225551"/>
                                </a:moveTo>
                                <a:lnTo>
                                  <a:pt x="0" y="225551"/>
                                </a:lnTo>
                                <a:lnTo>
                                  <a:pt x="0" y="0"/>
                                </a:lnTo>
                                <a:lnTo>
                                  <a:pt x="176784" y="0"/>
                                </a:lnTo>
                                <a:lnTo>
                                  <a:pt x="176784" y="225551"/>
                                </a:lnTo>
                                <a:close/>
                              </a:path>
                            </a:pathLst>
                          </a:custGeom>
                          <a:solidFill>
                            <a:srgbClr val="FFFFFF"/>
                          </a:solidFill>
                        </wps:spPr>
                        <wps:bodyPr wrap="square" lIns="0" tIns="0" rIns="0" bIns="0" rtlCol="0">
                          <a:noAutofit/>
                        </wps:bodyPr>
                      </wps:wsp>
                      <wps:wsp>
                        <wps:cNvPr id="225" name="Textbox 225"/>
                        <wps:cNvSpPr txBox="1"/>
                        <wps:spPr>
                          <a:xfrm>
                            <a:off x="117347" y="69385"/>
                            <a:ext cx="76200" cy="140335"/>
                          </a:xfrm>
                          <a:prstGeom prst="rect">
                            <a:avLst/>
                          </a:prstGeom>
                        </wps:spPr>
                        <wps:txbx>
                          <w:txbxContent>
                            <w:p w14:paraId="3321ABFF">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226" name="Textbox 226"/>
                        <wps:cNvSpPr txBox="1"/>
                        <wps:spPr>
                          <a:xfrm>
                            <a:off x="553212" y="87586"/>
                            <a:ext cx="391160" cy="147320"/>
                          </a:xfrm>
                          <a:prstGeom prst="rect">
                            <a:avLst/>
                          </a:prstGeom>
                        </wps:spPr>
                        <wps:txbx>
                          <w:txbxContent>
                            <w:p w14:paraId="655CA83F">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27" name="Textbox 227"/>
                        <wps:cNvSpPr txBox="1"/>
                        <wps:spPr>
                          <a:xfrm>
                            <a:off x="1272539" y="1404335"/>
                            <a:ext cx="398780" cy="147320"/>
                          </a:xfrm>
                          <a:prstGeom prst="rect">
                            <a:avLst/>
                          </a:prstGeom>
                        </wps:spPr>
                        <wps:txbx>
                          <w:txbxContent>
                            <w:p w14:paraId="6FB9DB79">
                              <w:pPr>
                                <w:spacing w:before="1" w:line="230" w:lineRule="exact"/>
                                <w:ind w:left="0" w:right="0" w:firstLine="0"/>
                                <w:jc w:val="left"/>
                                <w:rPr>
                                  <w:rFonts w:ascii="Trebuchet MS"/>
                                  <w:sz w:val="20"/>
                                </w:rPr>
                              </w:pPr>
                              <w:r>
                                <w:rPr>
                                  <w:rFonts w:ascii="Trebuchet MS"/>
                                  <w:color w:val="FFFF00"/>
                                  <w:spacing w:val="-2"/>
                                  <w:sz w:val="20"/>
                                </w:rPr>
                                <w:t>Garnet</w:t>
                              </w:r>
                            </w:p>
                          </w:txbxContent>
                        </wps:txbx>
                        <wps:bodyPr wrap="square" lIns="0" tIns="0" rIns="0" bIns="0" rtlCol="0">
                          <a:noAutofit/>
                        </wps:bodyPr>
                      </wps:wsp>
                      <wps:wsp>
                        <wps:cNvPr id="228" name="Textbox 228"/>
                        <wps:cNvSpPr txBox="1"/>
                        <wps:spPr>
                          <a:xfrm>
                            <a:off x="2761488" y="13716"/>
                            <a:ext cx="434340" cy="227329"/>
                          </a:xfrm>
                          <a:prstGeom prst="rect">
                            <a:avLst/>
                          </a:prstGeom>
                          <a:solidFill>
                            <a:srgbClr val="FFFFFF"/>
                          </a:solidFill>
                        </wps:spPr>
                        <wps:txbx>
                          <w:txbxContent>
                            <w:p w14:paraId="631E3433">
                              <w:pPr>
                                <w:spacing w:before="76"/>
                                <w:ind w:left="153"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312.45pt;margin-top:243.8pt;height:204.75pt;width:252.25pt;mso-position-horizontal-relative:page;mso-wrap-distance-bottom:0pt;mso-wrap-distance-top:0pt;z-index:-251632640;mso-width-relative:page;mso-height-relative:page;" coordsize="3203575,2600325" o:gfxdata="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&#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">
                <o:lock v:ext="edit" aspectratio="f"/>
                <v:shape id="Image 223" o:spid="_x0000_s1026" o:spt="75" type="#_x0000_t75" style="position:absolute;left:0;top:0;height:2599944;width:3203448;" filled="f" o:preferrelative="t" stroked="f" coordsize="21600,21600" o:gfxdata="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udh/m8AAAA&#10;3AAAAA8AAAAAAAAAAQAgAAAAIgAAAGRycy9kb3ducmV2LnhtbFBLAQIUABQAAAAIAIdO4kAzLwWe&#10;OwAAADkAAAAQAAAAAAAAAAEAIAAAAAsBAABkcnMvc2hhcGV4bWwueG1sUEsFBgAAAAAGAAYAWwEA&#10;ALUDAAAAAA==&#10;">
                  <v:fill on="f" focussize="0,0"/>
                  <v:stroke on="f"/>
                  <v:imagedata r:id="rId48" o:title=""/>
                  <o:lock v:ext="edit" aspectratio="f"/>
                </v:shape>
                <v:shape id="Graphic 224" o:spid="_x0000_s1026" o:spt="100" style="position:absolute;left:22859;top:15240;height:226060;width:177165;" fillcolor="#FFFFFF" filled="t" stroked="f" coordsize="177165,226060" o:gfxdata="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dtsrL4A&#10;AADcAAAADwAAAAAAAAABACAAAAAiAAAAZHJzL2Rvd25yZXYueG1sUEsBAhQAFAAAAAgAh07iQDMv&#10;BZ47AAAAOQAAABAAAAAAAAAAAQAgAAAADQEAAGRycy9zaGFwZXhtbC54bWxQSwUGAAAAAAYABgBb&#10;AQAAtwMAAAAA&#10;" path="m176784,225551l0,225551,0,0,176784,0,176784,225551xe">
                  <v:fill on="t" focussize="0,0"/>
                  <v:stroke on="f"/>
                  <v:imagedata o:title=""/>
                  <o:lock v:ext="edit" aspectratio="f"/>
                  <v:textbox inset="0mm,0mm,0mm,0mm"/>
                </v:shape>
                <v:shape id="Textbox 225" o:spid="_x0000_s1026" o:spt="202" type="#_x0000_t202" style="position:absolute;left:117347;top:69385;height:140335;width:76200;" filled="f" stroked="f" coordsize="21600,21600" o:gfxdata="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nyO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321ABFF">
                        <w:pPr>
                          <w:spacing w:before="0" w:line="220" w:lineRule="exact"/>
                          <w:ind w:left="0" w:right="0" w:firstLine="0"/>
                          <w:jc w:val="left"/>
                          <w:rPr>
                            <w:sz w:val="20"/>
                          </w:rPr>
                        </w:pPr>
                        <w:r>
                          <w:rPr>
                            <w:spacing w:val="-10"/>
                            <w:sz w:val="20"/>
                          </w:rPr>
                          <w:t>d</w:t>
                        </w:r>
                      </w:p>
                    </w:txbxContent>
                  </v:textbox>
                </v:shape>
                <v:shape id="Textbox 226" o:spid="_x0000_s1026" o:spt="202" type="#_x0000_t202" style="position:absolute;left:553212;top:87586;height:147320;width:391160;" filled="f" stroked="f" coordsize="21600,21600" o:gfxdata="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7VWk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55CA83F">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27" o:spid="_x0000_s1026" o:spt="202" type="#_x0000_t202" style="position:absolute;left:1272539;top:1404335;height:147320;width:398780;" filled="f" stroked="f" coordsize="21600,21600" o:gfxdata="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PnzC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FB9DB79">
                        <w:pPr>
                          <w:spacing w:before="1" w:line="230" w:lineRule="exact"/>
                          <w:ind w:left="0" w:right="0" w:firstLine="0"/>
                          <w:jc w:val="left"/>
                          <w:rPr>
                            <w:rFonts w:ascii="Trebuchet MS"/>
                            <w:sz w:val="20"/>
                          </w:rPr>
                        </w:pPr>
                        <w:r>
                          <w:rPr>
                            <w:rFonts w:ascii="Trebuchet MS"/>
                            <w:color w:val="FFFF00"/>
                            <w:spacing w:val="-2"/>
                            <w:sz w:val="20"/>
                          </w:rPr>
                          <w:t>Garnet</w:t>
                        </w:r>
                      </w:p>
                    </w:txbxContent>
                  </v:textbox>
                </v:shape>
                <v:shape id="Textbox 228" o:spid="_x0000_s1026" o:spt="202" type="#_x0000_t202" style="position:absolute;left:2761488;top:13716;height:227329;width:434340;" fillcolor="#FFFFFF" filled="t" stroked="f" coordsize="21600,21600" o:gfxdata="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Z34CctwAAANwAAAAP&#10;AAAAAAAAAAEAIAAAACIAAABkcnMvZG93bnJldi54bWxQSwECFAAUAAAACACHTuJAMy8FnjsAAAA5&#10;AAAAEAAAAAAAAAABACAAAAAGAQAAZHJzL3NoYXBleG1sLnhtbFBLBQYAAAAABgAGAFsBAACwAwAA&#10;AAA=&#10;">
                  <v:fill on="t" focussize="0,0"/>
                  <v:stroke on="f"/>
                  <v:imagedata o:title=""/>
                  <o:lock v:ext="edit" aspectratio="f"/>
                  <v:textbox inset="0mm,0mm,0mm,0mm">
                    <w:txbxContent>
                      <w:p w14:paraId="631E3433">
                        <w:pPr>
                          <w:spacing w:before="76"/>
                          <w:ind w:left="153" w:right="0" w:firstLine="0"/>
                          <w:jc w:val="left"/>
                          <w:rPr>
                            <w:color w:val="000000"/>
                            <w:sz w:val="20"/>
                          </w:rPr>
                        </w:pPr>
                        <w:r>
                          <w:rPr>
                            <w:color w:val="000000"/>
                            <w:spacing w:val="-5"/>
                            <w:sz w:val="20"/>
                          </w:rPr>
                          <w:t>XPL</w:t>
                        </w:r>
                      </w:p>
                    </w:txbxContent>
                  </v:textbox>
                </v:shape>
                <w10:wrap type="topAndBottom"/>
              </v:group>
            </w:pict>
          </mc:Fallback>
        </mc:AlternateContent>
      </w:r>
    </w:p>
    <w:p w14:paraId="0BBAB117">
      <w:pPr>
        <w:pStyle w:val="12"/>
        <w:spacing w:before="1"/>
        <w:rPr>
          <w:sz w:val="18"/>
        </w:rPr>
      </w:pPr>
    </w:p>
    <w:p w14:paraId="552C6E07">
      <w:pPr>
        <w:pStyle w:val="12"/>
        <w:spacing w:after="0"/>
        <w:rPr>
          <w:sz w:val="18"/>
        </w:rPr>
        <w:sectPr>
          <w:pgSz w:w="11920" w:h="16840"/>
          <w:pgMar w:top="1220" w:right="283" w:bottom="640" w:left="708" w:header="673" w:footer="448" w:gutter="0"/>
          <w:cols w:space="720" w:num="1"/>
        </w:sectPr>
      </w:pPr>
    </w:p>
    <w:p w14:paraId="03C3B3F6">
      <w:pPr>
        <w:pStyle w:val="12"/>
        <w:rPr>
          <w:sz w:val="20"/>
        </w:rPr>
      </w:pPr>
    </w:p>
    <w:p w14:paraId="000378AB">
      <w:pPr>
        <w:pStyle w:val="12"/>
        <w:rPr>
          <w:sz w:val="20"/>
        </w:rPr>
      </w:pPr>
    </w:p>
    <w:p w14:paraId="4BA49EF7">
      <w:pPr>
        <w:pStyle w:val="12"/>
        <w:rPr>
          <w:sz w:val="20"/>
        </w:rPr>
      </w:pPr>
    </w:p>
    <w:p w14:paraId="577A336F">
      <w:pPr>
        <w:pStyle w:val="12"/>
        <w:rPr>
          <w:sz w:val="20"/>
        </w:rPr>
      </w:pPr>
    </w:p>
    <w:p w14:paraId="2E30FB39">
      <w:pPr>
        <w:pStyle w:val="12"/>
        <w:rPr>
          <w:sz w:val="20"/>
        </w:rPr>
      </w:pPr>
    </w:p>
    <w:p w14:paraId="3362A4A1">
      <w:pPr>
        <w:pStyle w:val="12"/>
        <w:rPr>
          <w:sz w:val="20"/>
        </w:rPr>
      </w:pPr>
    </w:p>
    <w:p w14:paraId="6288A95A">
      <w:pPr>
        <w:pStyle w:val="12"/>
        <w:rPr>
          <w:sz w:val="20"/>
        </w:rPr>
      </w:pPr>
    </w:p>
    <w:p w14:paraId="6FBFE899">
      <w:pPr>
        <w:pStyle w:val="12"/>
        <w:rPr>
          <w:sz w:val="20"/>
        </w:rPr>
      </w:pPr>
    </w:p>
    <w:p w14:paraId="40CE24E4">
      <w:pPr>
        <w:pStyle w:val="12"/>
        <w:spacing w:before="10"/>
        <w:rPr>
          <w:sz w:val="20"/>
        </w:rPr>
      </w:pPr>
    </w:p>
    <w:p w14:paraId="32C4AB15">
      <w:pPr>
        <w:pStyle w:val="12"/>
        <w:spacing w:after="0"/>
        <w:rPr>
          <w:sz w:val="20"/>
        </w:rPr>
        <w:sectPr>
          <w:pgSz w:w="11920" w:h="16840"/>
          <w:pgMar w:top="1220" w:right="283" w:bottom="640" w:left="708" w:header="673" w:footer="448" w:gutter="0"/>
          <w:cols w:space="720" w:num="1"/>
        </w:sectPr>
      </w:pPr>
    </w:p>
    <w:p w14:paraId="12B05FC0">
      <w:pPr>
        <w:pStyle w:val="12"/>
      </w:pPr>
    </w:p>
    <w:p w14:paraId="304A3E1E">
      <w:pPr>
        <w:pStyle w:val="12"/>
      </w:pPr>
    </w:p>
    <w:p w14:paraId="6157B433">
      <w:pPr>
        <w:pStyle w:val="12"/>
      </w:pPr>
    </w:p>
    <w:p w14:paraId="0076C083">
      <w:pPr>
        <w:pStyle w:val="12"/>
      </w:pPr>
    </w:p>
    <w:p w14:paraId="686D3EFB">
      <w:pPr>
        <w:pStyle w:val="12"/>
      </w:pPr>
    </w:p>
    <w:p w14:paraId="2BBB8EAA">
      <w:pPr>
        <w:pStyle w:val="12"/>
      </w:pPr>
    </w:p>
    <w:p w14:paraId="0830339D">
      <w:pPr>
        <w:pStyle w:val="12"/>
      </w:pPr>
    </w:p>
    <w:p w14:paraId="6272B34D">
      <w:pPr>
        <w:pStyle w:val="12"/>
      </w:pPr>
    </w:p>
    <w:p w14:paraId="7239801B">
      <w:pPr>
        <w:pStyle w:val="12"/>
      </w:pPr>
    </w:p>
    <w:p w14:paraId="5E8D4DA7">
      <w:pPr>
        <w:pStyle w:val="12"/>
      </w:pPr>
    </w:p>
    <w:p w14:paraId="1BACDA46">
      <w:pPr>
        <w:pStyle w:val="12"/>
        <w:spacing w:before="46"/>
      </w:pPr>
    </w:p>
    <w:p w14:paraId="1FFC843C">
      <w:pPr>
        <w:pStyle w:val="8"/>
        <w:numPr>
          <w:ilvl w:val="5"/>
          <w:numId w:val="9"/>
        </w:numPr>
        <w:tabs>
          <w:tab w:val="left" w:pos="1034"/>
        </w:tabs>
        <w:spacing w:before="1" w:after="0" w:line="240" w:lineRule="auto"/>
        <w:ind w:left="1034" w:right="0" w:hanging="420"/>
        <w:jc w:val="left"/>
      </w:pPr>
      <w:r>
        <mc:AlternateContent>
          <mc:Choice Requires="wpg">
            <w:drawing>
              <wp:anchor distT="0" distB="0" distL="0" distR="0" simplePos="0" relativeHeight="251665408" behindDoc="0" locked="0" layoutInCell="1" allowOverlap="1">
                <wp:simplePos x="0" y="0"/>
                <wp:positionH relativeFrom="page">
                  <wp:posOffset>786130</wp:posOffset>
                </wp:positionH>
                <wp:positionV relativeFrom="paragraph">
                  <wp:posOffset>-2553335</wp:posOffset>
                </wp:positionV>
                <wp:extent cx="3197860" cy="2421890"/>
                <wp:effectExtent l="0" t="0" r="0" b="0"/>
                <wp:wrapNone/>
                <wp:docPr id="229" name="Group 229"/>
                <wp:cNvGraphicFramePr/>
                <a:graphic xmlns:a="http://schemas.openxmlformats.org/drawingml/2006/main">
                  <a:graphicData uri="http://schemas.microsoft.com/office/word/2010/wordprocessingGroup">
                    <wpg:wgp>
                      <wpg:cNvGrpSpPr/>
                      <wpg:grpSpPr>
                        <a:xfrm>
                          <a:off x="0" y="0"/>
                          <a:ext cx="3197860" cy="2421890"/>
                          <a:chOff x="0" y="0"/>
                          <a:chExt cx="3197860" cy="2421890"/>
                        </a:xfrm>
                      </wpg:grpSpPr>
                      <pic:pic xmlns:pic="http://schemas.openxmlformats.org/drawingml/2006/picture">
                        <pic:nvPicPr>
                          <pic:cNvPr id="230" name="Image 230"/>
                          <pic:cNvPicPr/>
                        </pic:nvPicPr>
                        <pic:blipFill>
                          <a:blip r:embed="rId49" cstate="print"/>
                          <a:stretch>
                            <a:fillRect/>
                          </a:stretch>
                        </pic:blipFill>
                        <pic:spPr>
                          <a:xfrm>
                            <a:off x="0" y="0"/>
                            <a:ext cx="3197352" cy="2421635"/>
                          </a:xfrm>
                          <a:prstGeom prst="rect">
                            <a:avLst/>
                          </a:prstGeom>
                        </pic:spPr>
                      </pic:pic>
                      <wps:wsp>
                        <wps:cNvPr id="231" name="Graphic 231"/>
                        <wps:cNvSpPr/>
                        <wps:spPr>
                          <a:xfrm>
                            <a:off x="1001776" y="856106"/>
                            <a:ext cx="886460" cy="1068705"/>
                          </a:xfrm>
                          <a:custGeom>
                            <a:avLst/>
                            <a:gdLst/>
                            <a:ahLst/>
                            <a:cxnLst/>
                            <a:rect l="l" t="t" r="r" b="b"/>
                            <a:pathLst>
                              <a:path w="886460" h="1068705">
                                <a:moveTo>
                                  <a:pt x="474713" y="543229"/>
                                </a:moveTo>
                                <a:lnTo>
                                  <a:pt x="28321" y="23253"/>
                                </a:lnTo>
                                <a:lnTo>
                                  <a:pt x="89496" y="44424"/>
                                </a:lnTo>
                                <a:lnTo>
                                  <a:pt x="91452" y="44780"/>
                                </a:lnTo>
                                <a:lnTo>
                                  <a:pt x="93954" y="44424"/>
                                </a:lnTo>
                                <a:lnTo>
                                  <a:pt x="93573" y="44424"/>
                                </a:lnTo>
                                <a:lnTo>
                                  <a:pt x="95199" y="43637"/>
                                </a:lnTo>
                                <a:lnTo>
                                  <a:pt x="96634" y="42252"/>
                                </a:lnTo>
                                <a:lnTo>
                                  <a:pt x="97574" y="40500"/>
                                </a:lnTo>
                                <a:lnTo>
                                  <a:pt x="97917" y="38544"/>
                                </a:lnTo>
                                <a:lnTo>
                                  <a:pt x="97650" y="36576"/>
                                </a:lnTo>
                                <a:lnTo>
                                  <a:pt x="96774" y="34798"/>
                                </a:lnTo>
                                <a:lnTo>
                                  <a:pt x="95402" y="33362"/>
                                </a:lnTo>
                                <a:lnTo>
                                  <a:pt x="93649" y="32423"/>
                                </a:lnTo>
                                <a:lnTo>
                                  <a:pt x="15659" y="5422"/>
                                </a:lnTo>
                                <a:lnTo>
                                  <a:pt x="0" y="0"/>
                                </a:lnTo>
                                <a:lnTo>
                                  <a:pt x="17868" y="97472"/>
                                </a:lnTo>
                                <a:lnTo>
                                  <a:pt x="23101" y="102577"/>
                                </a:lnTo>
                                <a:lnTo>
                                  <a:pt x="25260" y="102577"/>
                                </a:lnTo>
                                <a:lnTo>
                                  <a:pt x="30365" y="95186"/>
                                </a:lnTo>
                                <a:lnTo>
                                  <a:pt x="18681" y="31534"/>
                                </a:lnTo>
                                <a:lnTo>
                                  <a:pt x="465086" y="551510"/>
                                </a:lnTo>
                                <a:lnTo>
                                  <a:pt x="474713" y="543229"/>
                                </a:lnTo>
                                <a:close/>
                              </a:path>
                              <a:path w="886460" h="1068705">
                                <a:moveTo>
                                  <a:pt x="886460" y="1068705"/>
                                </a:moveTo>
                                <a:lnTo>
                                  <a:pt x="885545" y="1062951"/>
                                </a:lnTo>
                                <a:lnTo>
                                  <a:pt x="871054" y="970788"/>
                                </a:lnTo>
                                <a:lnTo>
                                  <a:pt x="870432" y="968908"/>
                                </a:lnTo>
                                <a:lnTo>
                                  <a:pt x="869264" y="967295"/>
                                </a:lnTo>
                                <a:lnTo>
                                  <a:pt x="867625" y="966127"/>
                                </a:lnTo>
                                <a:lnTo>
                                  <a:pt x="865784" y="965517"/>
                                </a:lnTo>
                                <a:lnTo>
                                  <a:pt x="863803" y="965517"/>
                                </a:lnTo>
                                <a:lnTo>
                                  <a:pt x="861910" y="966127"/>
                                </a:lnTo>
                                <a:lnTo>
                                  <a:pt x="860298" y="967295"/>
                                </a:lnTo>
                                <a:lnTo>
                                  <a:pt x="859129" y="968908"/>
                                </a:lnTo>
                                <a:lnTo>
                                  <a:pt x="858520" y="970788"/>
                                </a:lnTo>
                                <a:lnTo>
                                  <a:pt x="858520" y="972781"/>
                                </a:lnTo>
                                <a:lnTo>
                                  <a:pt x="868565" y="1036739"/>
                                </a:lnTo>
                                <a:lnTo>
                                  <a:pt x="616419" y="727506"/>
                                </a:lnTo>
                                <a:lnTo>
                                  <a:pt x="606577" y="735533"/>
                                </a:lnTo>
                                <a:lnTo>
                                  <a:pt x="858723" y="1044752"/>
                                </a:lnTo>
                                <a:lnTo>
                                  <a:pt x="798118" y="1022032"/>
                                </a:lnTo>
                                <a:lnTo>
                                  <a:pt x="796175" y="1021626"/>
                                </a:lnTo>
                                <a:lnTo>
                                  <a:pt x="794194" y="1021854"/>
                                </a:lnTo>
                                <a:lnTo>
                                  <a:pt x="792391" y="1022680"/>
                                </a:lnTo>
                                <a:lnTo>
                                  <a:pt x="790930" y="1024013"/>
                                </a:lnTo>
                                <a:lnTo>
                                  <a:pt x="789940" y="1025740"/>
                                </a:lnTo>
                                <a:lnTo>
                                  <a:pt x="789546" y="1027696"/>
                                </a:lnTo>
                                <a:lnTo>
                                  <a:pt x="789774" y="1029665"/>
                                </a:lnTo>
                                <a:lnTo>
                                  <a:pt x="790587" y="1031468"/>
                                </a:lnTo>
                                <a:lnTo>
                                  <a:pt x="791933" y="1032941"/>
                                </a:lnTo>
                                <a:lnTo>
                                  <a:pt x="793661" y="1033919"/>
                                </a:lnTo>
                                <a:lnTo>
                                  <a:pt x="886460" y="1068705"/>
                                </a:lnTo>
                                <a:close/>
                              </a:path>
                            </a:pathLst>
                          </a:custGeom>
                          <a:solidFill>
                            <a:srgbClr val="FFFF00"/>
                          </a:solidFill>
                        </wps:spPr>
                        <wps:bodyPr wrap="square" lIns="0" tIns="0" rIns="0" bIns="0" rtlCol="0">
                          <a:noAutofit/>
                        </wps:bodyPr>
                      </wps:wsp>
                      <wps:wsp>
                        <wps:cNvPr id="232" name="Graphic 232"/>
                        <wps:cNvSpPr/>
                        <wps:spPr>
                          <a:xfrm>
                            <a:off x="12191" y="13716"/>
                            <a:ext cx="177165" cy="227329"/>
                          </a:xfrm>
                          <a:custGeom>
                            <a:avLst/>
                            <a:gdLst/>
                            <a:ahLst/>
                            <a:cxnLst/>
                            <a:rect l="l" t="t" r="r" b="b"/>
                            <a:pathLst>
                              <a:path w="177165" h="227329">
                                <a:moveTo>
                                  <a:pt x="176783" y="227076"/>
                                </a:moveTo>
                                <a:lnTo>
                                  <a:pt x="0" y="227076"/>
                                </a:lnTo>
                                <a:lnTo>
                                  <a:pt x="0" y="0"/>
                                </a:lnTo>
                                <a:lnTo>
                                  <a:pt x="176783" y="0"/>
                                </a:lnTo>
                                <a:lnTo>
                                  <a:pt x="176783" y="227076"/>
                                </a:lnTo>
                                <a:close/>
                              </a:path>
                            </a:pathLst>
                          </a:custGeom>
                          <a:solidFill>
                            <a:srgbClr val="FFFFFF"/>
                          </a:solidFill>
                        </wps:spPr>
                        <wps:bodyPr wrap="square" lIns="0" tIns="0" rIns="0" bIns="0" rtlCol="0">
                          <a:noAutofit/>
                        </wps:bodyPr>
                      </wps:wsp>
                      <wps:wsp>
                        <wps:cNvPr id="233" name="Textbox 233"/>
                        <wps:cNvSpPr txBox="1"/>
                        <wps:spPr>
                          <a:xfrm>
                            <a:off x="106679" y="67861"/>
                            <a:ext cx="69215" cy="140335"/>
                          </a:xfrm>
                          <a:prstGeom prst="rect">
                            <a:avLst/>
                          </a:prstGeom>
                        </wps:spPr>
                        <wps:txbx>
                          <w:txbxContent>
                            <w:p w14:paraId="70847345">
                              <w:pPr>
                                <w:spacing w:before="0" w:line="220" w:lineRule="exact"/>
                                <w:ind w:left="0" w:right="0" w:firstLine="0"/>
                                <w:jc w:val="left"/>
                                <w:rPr>
                                  <w:sz w:val="20"/>
                                </w:rPr>
                              </w:pPr>
                              <w:r>
                                <w:rPr>
                                  <w:spacing w:val="-10"/>
                                  <w:sz w:val="20"/>
                                </w:rPr>
                                <w:t>e</w:t>
                              </w:r>
                            </w:p>
                          </w:txbxContent>
                        </wps:txbx>
                        <wps:bodyPr wrap="square" lIns="0" tIns="0" rIns="0" bIns="0" rtlCol="0">
                          <a:noAutofit/>
                        </wps:bodyPr>
                      </wps:wsp>
                      <wps:wsp>
                        <wps:cNvPr id="234" name="Textbox 234"/>
                        <wps:cNvSpPr txBox="1"/>
                        <wps:spPr>
                          <a:xfrm>
                            <a:off x="1399032" y="1398226"/>
                            <a:ext cx="501650" cy="147320"/>
                          </a:xfrm>
                          <a:prstGeom prst="rect">
                            <a:avLst/>
                          </a:prstGeom>
                        </wps:spPr>
                        <wps:txbx>
                          <w:txbxContent>
                            <w:p w14:paraId="2DD9BF47">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235" name="Textbox 235"/>
                        <wps:cNvSpPr txBox="1"/>
                        <wps:spPr>
                          <a:xfrm>
                            <a:off x="2758439" y="18288"/>
                            <a:ext cx="416559" cy="227329"/>
                          </a:xfrm>
                          <a:prstGeom prst="rect">
                            <a:avLst/>
                          </a:prstGeom>
                          <a:solidFill>
                            <a:srgbClr val="FFFFFF"/>
                          </a:solidFill>
                        </wps:spPr>
                        <wps:txbx>
                          <w:txbxContent>
                            <w:p w14:paraId="03487F70">
                              <w:pPr>
                                <w:spacing w:before="76"/>
                                <w:ind w:left="153" w:right="0" w:firstLine="0"/>
                                <w:jc w:val="left"/>
                                <w:rPr>
                                  <w:color w:val="000000"/>
                                  <w:sz w:val="20"/>
                                </w:rPr>
                              </w:pPr>
                              <w:r>
                                <w:rPr>
                                  <w:color w:val="000000"/>
                                  <w:spacing w:val="-5"/>
                                  <w:sz w:val="20"/>
                                </w:rPr>
                                <w:t>PPL</w:t>
                              </w:r>
                            </w:p>
                          </w:txbxContent>
                        </wps:txbx>
                        <wps:bodyPr wrap="square" lIns="0" tIns="0" rIns="0" bIns="0" rtlCol="0">
                          <a:noAutofit/>
                        </wps:bodyPr>
                      </wps:wsp>
                    </wpg:wgp>
                  </a:graphicData>
                </a:graphic>
              </wp:anchor>
            </w:drawing>
          </mc:Choice>
          <mc:Fallback>
            <w:pict>
              <v:group id="_x0000_s1026" o:spid="_x0000_s1026" o:spt="203" style="position:absolute;left:0pt;margin-left:61.9pt;margin-top:-201.05pt;height:190.7pt;width:251.8pt;mso-position-horizontal-relative:page;z-index:251665408;mso-width-relative:page;mso-height-relative:page;" coordsize="3197860,2421890" o:gfxdata="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">
                <o:lock v:ext="edit" aspectratio="f"/>
                <v:shape id="Image 230" o:spid="_x0000_s1026" o:spt="75" type="#_x0000_t75" style="position:absolute;left:0;top:0;height:2421635;width:3197352;" filled="f" o:preferrelative="t" stroked="f" coordsize="21600,21600" o:gfxdata="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Ny+9vQAA&#10;ANwAAAAPAAAAAAAAAAEAIAAAACIAAABkcnMvZG93bnJldi54bWxQSwECFAAUAAAACACHTuJAMy8F&#10;njsAAAA5AAAAEAAAAAAAAAABACAAAAAMAQAAZHJzL3NoYXBleG1sLnhtbFBLBQYAAAAABgAGAFsB&#10;AAC2AwAAAAA=&#10;">
                  <v:fill on="f" focussize="0,0"/>
                  <v:stroke on="f"/>
                  <v:imagedata r:id="rId49" o:title=""/>
                  <o:lock v:ext="edit" aspectratio="f"/>
                </v:shape>
                <v:shape id="Graphic 231" o:spid="_x0000_s1026" o:spt="100" style="position:absolute;left:1001776;top:856106;height:1068705;width:886460;" fillcolor="#FFFF00" filled="t" stroked="f" coordsize="886460,1068705" o:gfxdata="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df9kvQAA&#10;ANwAAAAPAAAAAAAAAAEAIAAAACIAAABkcnMvZG93bnJldi54bWxQSwECFAAUAAAACACHTuJAMy8F&#10;njsAAAA5AAAAEAAAAAAAAAABACAAAAAMAQAAZHJzL3NoYXBleG1sLnhtbFBLBQYAAAAABgAGAFsB&#10;AAC2AwAAAAA=&#10;" path="m474713,543229l28321,23253,89496,44424,91452,44780,93954,44424,93573,44424,95199,43637,96634,42252,97574,40500,97917,38544,97650,36576,96774,34798,95402,33362,93649,32423,15659,5422,0,0,17868,97472,23101,102577,25260,102577,30365,95186,18681,31534,465086,551510,474713,543229xem886460,1068705l885545,1062951,871054,970788,870432,968908,869264,967295,867625,966127,865784,965517,863803,965517,861910,966127,860298,967295,859129,968908,858520,970788,858520,972781,868565,1036739,616419,727506,606577,735533,858723,1044752,798118,1022032,796175,1021626,794194,1021854,792391,1022680,790930,1024013,789940,1025740,789546,1027696,789774,1029665,790587,1031468,791933,1032941,793661,1033919,886460,1068705xe">
                  <v:fill on="t" focussize="0,0"/>
                  <v:stroke on="f"/>
                  <v:imagedata o:title=""/>
                  <o:lock v:ext="edit" aspectratio="f"/>
                  <v:textbox inset="0mm,0mm,0mm,0mm"/>
                </v:shape>
                <v:shape id="Graphic 232" o:spid="_x0000_s1026" o:spt="100" style="position:absolute;left:12191;top:13716;height:227329;width:177165;" fillcolor="#FFFFFF" filled="t" stroked="f" coordsize="177165,227329" o:gfxdata="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6Suuq&#10;wAAAANwAAAAPAAAAAAAAAAEAIAAAACIAAABkcnMvZG93bnJldi54bWxQSwECFAAUAAAACACHTuJA&#10;My8FnjsAAAA5AAAAEAAAAAAAAAABACAAAAAPAQAAZHJzL3NoYXBleG1sLnhtbFBLBQYAAAAABgAG&#10;AFsBAAC5AwAAAAA=&#10;" path="m176783,227076l0,227076,0,0,176783,0,176783,227076xe">
                  <v:fill on="t" focussize="0,0"/>
                  <v:stroke on="f"/>
                  <v:imagedata o:title=""/>
                  <o:lock v:ext="edit" aspectratio="f"/>
                  <v:textbox inset="0mm,0mm,0mm,0mm"/>
                </v:shape>
                <v:shape id="Textbox 233" o:spid="_x0000_s1026" o:spt="202" type="#_x0000_t202" style="position:absolute;left:106679;top:67861;height:140335;width:69215;" filled="f" stroked="f" coordsize="21600,21600" o:gfxdata="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htj1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0847345">
                        <w:pPr>
                          <w:spacing w:before="0" w:line="220" w:lineRule="exact"/>
                          <w:ind w:left="0" w:right="0" w:firstLine="0"/>
                          <w:jc w:val="left"/>
                          <w:rPr>
                            <w:sz w:val="20"/>
                          </w:rPr>
                        </w:pPr>
                        <w:r>
                          <w:rPr>
                            <w:spacing w:val="-10"/>
                            <w:sz w:val="20"/>
                          </w:rPr>
                          <w:t>e</w:t>
                        </w:r>
                      </w:p>
                    </w:txbxContent>
                  </v:textbox>
                </v:shape>
                <v:shape id="Textbox 234" o:spid="_x0000_s1026" o:spt="202" type="#_x0000_t202" style="position:absolute;left:1399032;top:1398226;height:147320;width:501650;" filled="f" stroked="f" coordsize="21600,21600" o:gfxdata="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3y+6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DD9BF47">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235" o:spid="_x0000_s1026" o:spt="202" type="#_x0000_t202" style="position:absolute;left:2758439;top:18288;height:227329;width:416559;" fillcolor="#FFFFFF" filled="t" stroked="f" coordsize="21600,21600" o:gfxdata="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Hud+/&#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w:txbxContent>
                      <w:p w14:paraId="03487F70">
                        <w:pPr>
                          <w:spacing w:before="76"/>
                          <w:ind w:left="153" w:right="0" w:firstLine="0"/>
                          <w:jc w:val="left"/>
                          <w:rPr>
                            <w:color w:val="000000"/>
                            <w:sz w:val="20"/>
                          </w:rPr>
                        </w:pPr>
                        <w:r>
                          <w:rPr>
                            <w:color w:val="000000"/>
                            <w:spacing w:val="-5"/>
                            <w:sz w:val="20"/>
                          </w:rPr>
                          <w:t>PPL</w:t>
                        </w:r>
                      </w:p>
                    </w:txbxContent>
                  </v:textbox>
                </v:shape>
              </v:group>
            </w:pict>
          </mc:Fallback>
        </mc:AlternateContent>
      </w:r>
      <w:r>
        <w:t>Thin Section:</w:t>
      </w:r>
      <w:r>
        <w:rPr>
          <w:spacing w:val="-1"/>
        </w:rPr>
        <w:t xml:space="preserve"> </w:t>
      </w:r>
      <w:r>
        <w:t>DB</w:t>
      </w:r>
      <w:r>
        <w:rPr>
          <w:rFonts w:hint="default"/>
          <w:lang w:val="en-IN"/>
        </w:rPr>
        <w:t>CD</w:t>
      </w:r>
      <w:r>
        <w:t xml:space="preserve">- </w:t>
      </w:r>
      <w:r>
        <w:rPr>
          <w:spacing w:val="-2"/>
        </w:rPr>
        <w:t>03/18</w:t>
      </w:r>
    </w:p>
    <w:p w14:paraId="56D900AE">
      <w:pPr>
        <w:pStyle w:val="12"/>
        <w:spacing w:before="90"/>
        <w:ind w:left="614" w:right="869"/>
        <w:jc w:val="both"/>
      </w:pPr>
      <w:r>
        <w:br w:type="column"/>
      </w:r>
      <w:r>
        <w:t>Fig</w:t>
      </w:r>
      <w:r>
        <w:rPr>
          <w:rFonts w:hint="default"/>
          <w:lang w:val="en-IN"/>
        </w:rPr>
        <w:t xml:space="preserve"> no 8</w:t>
      </w:r>
      <w:r>
        <w:t>. Photomicrographs of DB</w:t>
      </w:r>
      <w:r>
        <w:rPr>
          <w:rFonts w:hint="default"/>
          <w:lang w:val="en-IN"/>
        </w:rPr>
        <w:t>CD</w:t>
      </w:r>
      <w:r>
        <w:t>-03/20A shows overall distribution of oriented</w:t>
      </w:r>
      <w:r>
        <w:rPr>
          <w:spacing w:val="40"/>
        </w:rPr>
        <w:t xml:space="preserve"> </w:t>
      </w:r>
      <w:r>
        <w:t xml:space="preserve">quartz and muscovite in PPL (Fig </w:t>
      </w:r>
      <w:r>
        <w:rPr>
          <w:rFonts w:hint="default"/>
          <w:lang w:val="en-IN"/>
        </w:rPr>
        <w:t>8</w:t>
      </w:r>
      <w:r>
        <w:t xml:space="preserve">a and </w:t>
      </w:r>
      <w:r>
        <w:rPr>
          <w:rFonts w:hint="default"/>
          <w:lang w:val="en-IN"/>
        </w:rPr>
        <w:t>8</w:t>
      </w:r>
      <w:r>
        <w:t>c) and XPL</w:t>
      </w:r>
      <w:r>
        <w:rPr>
          <w:rFonts w:hint="default"/>
          <w:lang w:val="en-IN"/>
        </w:rPr>
        <w:t xml:space="preserve"> </w:t>
      </w:r>
      <w:r>
        <w:t>(</w:t>
      </w:r>
      <w:r>
        <w:rPr>
          <w:rFonts w:hint="default"/>
          <w:lang w:val="en-IN"/>
        </w:rPr>
        <w:t>8</w:t>
      </w:r>
      <w:r>
        <w:t xml:space="preserve">b and </w:t>
      </w:r>
      <w:r>
        <w:rPr>
          <w:rFonts w:hint="default"/>
          <w:lang w:val="en-IN"/>
        </w:rPr>
        <w:t>8</w:t>
      </w:r>
      <w:r>
        <w:t>d) under transmitted light Small patches of microcrystalline</w:t>
      </w:r>
      <w:r>
        <w:rPr>
          <w:spacing w:val="-5"/>
        </w:rPr>
        <w:t xml:space="preserve"> </w:t>
      </w:r>
      <w:r>
        <w:t>graphite</w:t>
      </w:r>
      <w:r>
        <w:rPr>
          <w:spacing w:val="-9"/>
        </w:rPr>
        <w:t xml:space="preserve"> </w:t>
      </w:r>
      <w:r>
        <w:t>is</w:t>
      </w:r>
      <w:r>
        <w:rPr>
          <w:spacing w:val="-6"/>
        </w:rPr>
        <w:t xml:space="preserve"> </w:t>
      </w:r>
      <w:r>
        <w:t>identified</w:t>
      </w:r>
      <w:r>
        <w:rPr>
          <w:spacing w:val="-5"/>
        </w:rPr>
        <w:t xml:space="preserve"> </w:t>
      </w:r>
      <w:r>
        <w:t>under reflected light microscope. Extensive development</w:t>
      </w:r>
      <w:r>
        <w:rPr>
          <w:spacing w:val="-7"/>
        </w:rPr>
        <w:t xml:space="preserve"> </w:t>
      </w:r>
      <w:r>
        <w:t>of small flakes of graphite</w:t>
      </w:r>
      <w:r>
        <w:rPr>
          <w:spacing w:val="-15"/>
        </w:rPr>
        <w:t xml:space="preserve"> </w:t>
      </w:r>
      <w:r>
        <w:t>are seen under PPL of reflected light (</w:t>
      </w:r>
      <w:r>
        <w:rPr>
          <w:rFonts w:hint="default"/>
          <w:lang w:val="en-IN"/>
        </w:rPr>
        <w:t>8</w:t>
      </w:r>
      <w:r>
        <w:t>e).</w:t>
      </w:r>
    </w:p>
    <w:p w14:paraId="7CC5D06F">
      <w:pPr>
        <w:pStyle w:val="12"/>
        <w:spacing w:after="0"/>
        <w:jc w:val="both"/>
        <w:sectPr>
          <w:type w:val="continuous"/>
          <w:pgSz w:w="11920" w:h="16840"/>
          <w:pgMar w:top="1220" w:right="283" w:bottom="280" w:left="708" w:header="673" w:footer="448" w:gutter="0"/>
          <w:cols w:equalWidth="0" w:num="2">
            <w:col w:w="3882" w:space="1335"/>
            <w:col w:w="5712"/>
          </w:cols>
        </w:sectPr>
      </w:pPr>
    </w:p>
    <w:p w14:paraId="6840D34E">
      <w:pPr>
        <w:pStyle w:val="12"/>
        <w:spacing w:before="136" w:line="360" w:lineRule="auto"/>
        <w:ind w:left="715" w:right="949"/>
        <w:jc w:val="both"/>
      </w:pPr>
      <w:r>
        <w:t>The photomicrographs (</w:t>
      </w:r>
      <w:r>
        <w:rPr>
          <w:rFonts w:hint="default"/>
          <w:lang w:val="en-IN"/>
        </w:rPr>
        <w:t>9</w:t>
      </w:r>
      <w:r>
        <w:t>a), show a mineralogical distribution of quartz, feldspar and muscovite under XPL. All The grains are aligned along the dominant schistosity plane.</w:t>
      </w:r>
    </w:p>
    <w:p w14:paraId="3A27A8D8">
      <w:pPr>
        <w:pStyle w:val="12"/>
        <w:spacing w:before="120" w:line="360" w:lineRule="auto"/>
        <w:ind w:left="715" w:right="948"/>
        <w:jc w:val="both"/>
      </w:pPr>
      <w:r>
        <w:t>Quartz is</w:t>
      </w:r>
      <w:r>
        <w:rPr>
          <w:spacing w:val="-1"/>
        </w:rPr>
        <w:t xml:space="preserve"> </w:t>
      </w:r>
      <w:r>
        <w:t>anhedral to</w:t>
      </w:r>
      <w:r>
        <w:rPr>
          <w:spacing w:val="-1"/>
        </w:rPr>
        <w:t xml:space="preserve"> </w:t>
      </w:r>
      <w:r>
        <w:t>subhedral in shape. Although we</w:t>
      </w:r>
      <w:r>
        <w:rPr>
          <w:spacing w:val="-1"/>
        </w:rPr>
        <w:t xml:space="preserve"> </w:t>
      </w:r>
      <w:r>
        <w:t>observe grain orientation</w:t>
      </w:r>
      <w:r>
        <w:rPr>
          <w:spacing w:val="-1"/>
        </w:rPr>
        <w:t xml:space="preserve"> </w:t>
      </w:r>
      <w:r>
        <w:t>representing</w:t>
      </w:r>
      <w:r>
        <w:rPr>
          <w:rFonts w:hint="default"/>
          <w:lang w:val="en-IN"/>
        </w:rPr>
        <w:t xml:space="preserve"> </w:t>
      </w:r>
      <w:r>
        <w:t xml:space="preserve">the regional metamorphic regime, but muscovites are </w:t>
      </w:r>
      <w:r>
        <w:rPr>
          <w:lang w:val="en-IN"/>
        </w:rPr>
        <w:t>minor</w:t>
      </w:r>
      <w:r>
        <w:t xml:space="preserve"> developed in the thin section indicating limited hydrothermal activity in this section. </w:t>
      </w:r>
    </w:p>
    <w:p w14:paraId="01D25AA8">
      <w:pPr>
        <w:pStyle w:val="12"/>
        <w:spacing w:before="11"/>
        <w:rPr>
          <w:sz w:val="9"/>
        </w:rPr>
      </w:pPr>
      <w:r>
        <w:rPr>
          <w:sz w:val="9"/>
        </w:rPr>
        <mc:AlternateContent>
          <mc:Choice Requires="wpg">
            <w:drawing>
              <wp:anchor distT="0" distB="0" distL="0" distR="0" simplePos="0" relativeHeight="251684864" behindDoc="1" locked="0" layoutInCell="1" allowOverlap="1">
                <wp:simplePos x="0" y="0"/>
                <wp:positionH relativeFrom="page">
                  <wp:posOffset>755650</wp:posOffset>
                </wp:positionH>
                <wp:positionV relativeFrom="paragraph">
                  <wp:posOffset>104140</wp:posOffset>
                </wp:positionV>
                <wp:extent cx="3091180" cy="2219325"/>
                <wp:effectExtent l="0" t="0" r="0" b="0"/>
                <wp:wrapTopAndBottom/>
                <wp:docPr id="236" name="Group 236"/>
                <wp:cNvGraphicFramePr/>
                <a:graphic xmlns:a="http://schemas.openxmlformats.org/drawingml/2006/main">
                  <a:graphicData uri="http://schemas.microsoft.com/office/word/2010/wordprocessingGroup">
                    <wpg:wgp>
                      <wpg:cNvGrpSpPr/>
                      <wpg:grpSpPr>
                        <a:xfrm>
                          <a:off x="0" y="0"/>
                          <a:ext cx="3091180" cy="2219325"/>
                          <a:chOff x="0" y="0"/>
                          <a:chExt cx="3091180" cy="2219325"/>
                        </a:xfrm>
                      </wpg:grpSpPr>
                      <pic:pic xmlns:pic="http://schemas.openxmlformats.org/drawingml/2006/picture">
                        <pic:nvPicPr>
                          <pic:cNvPr id="237" name="Image 237"/>
                          <pic:cNvPicPr/>
                        </pic:nvPicPr>
                        <pic:blipFill>
                          <a:blip r:embed="rId50" cstate="print"/>
                          <a:stretch>
                            <a:fillRect/>
                          </a:stretch>
                        </pic:blipFill>
                        <pic:spPr>
                          <a:xfrm>
                            <a:off x="0" y="0"/>
                            <a:ext cx="3090672" cy="2218944"/>
                          </a:xfrm>
                          <a:prstGeom prst="rect">
                            <a:avLst/>
                          </a:prstGeom>
                        </pic:spPr>
                      </pic:pic>
                      <wps:wsp>
                        <wps:cNvPr id="238" name="Graphic 238"/>
                        <wps:cNvSpPr/>
                        <wps:spPr>
                          <a:xfrm>
                            <a:off x="2047773" y="1305737"/>
                            <a:ext cx="280035" cy="341630"/>
                          </a:xfrm>
                          <a:custGeom>
                            <a:avLst/>
                            <a:gdLst/>
                            <a:ahLst/>
                            <a:cxnLst/>
                            <a:rect l="l" t="t" r="r" b="b"/>
                            <a:pathLst>
                              <a:path w="280035" h="341630">
                                <a:moveTo>
                                  <a:pt x="263955" y="321669"/>
                                </a:moveTo>
                                <a:lnTo>
                                  <a:pt x="252150" y="317244"/>
                                </a:lnTo>
                                <a:lnTo>
                                  <a:pt x="0" y="8026"/>
                                </a:lnTo>
                                <a:lnTo>
                                  <a:pt x="9842" y="0"/>
                                </a:lnTo>
                                <a:lnTo>
                                  <a:pt x="261998" y="309224"/>
                                </a:lnTo>
                                <a:lnTo>
                                  <a:pt x="263955" y="321669"/>
                                </a:lnTo>
                                <a:close/>
                              </a:path>
                              <a:path w="280035" h="341630">
                                <a:moveTo>
                                  <a:pt x="278978" y="335445"/>
                                </a:moveTo>
                                <a:lnTo>
                                  <a:pt x="266992" y="335445"/>
                                </a:lnTo>
                                <a:lnTo>
                                  <a:pt x="276834" y="327418"/>
                                </a:lnTo>
                                <a:lnTo>
                                  <a:pt x="261998" y="309224"/>
                                </a:lnTo>
                                <a:lnTo>
                                  <a:pt x="251942" y="245275"/>
                                </a:lnTo>
                                <a:lnTo>
                                  <a:pt x="251942" y="243281"/>
                                </a:lnTo>
                                <a:lnTo>
                                  <a:pt x="252552" y="241401"/>
                                </a:lnTo>
                                <a:lnTo>
                                  <a:pt x="253720" y="239788"/>
                                </a:lnTo>
                                <a:lnTo>
                                  <a:pt x="255333" y="238620"/>
                                </a:lnTo>
                                <a:lnTo>
                                  <a:pt x="257225" y="238010"/>
                                </a:lnTo>
                                <a:lnTo>
                                  <a:pt x="259206" y="238010"/>
                                </a:lnTo>
                                <a:lnTo>
                                  <a:pt x="261060" y="238620"/>
                                </a:lnTo>
                                <a:lnTo>
                                  <a:pt x="262694" y="239788"/>
                                </a:lnTo>
                                <a:lnTo>
                                  <a:pt x="263858" y="241401"/>
                                </a:lnTo>
                                <a:lnTo>
                                  <a:pt x="264485" y="243281"/>
                                </a:lnTo>
                                <a:lnTo>
                                  <a:pt x="278978"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8" y="335445"/>
                                </a:lnTo>
                                <a:lnTo>
                                  <a:pt x="279882" y="341198"/>
                                </a:lnTo>
                                <a:close/>
                              </a:path>
                              <a:path w="280035" h="341630">
                                <a:moveTo>
                                  <a:pt x="270698" y="332422"/>
                                </a:moveTo>
                                <a:lnTo>
                                  <a:pt x="265645" y="332422"/>
                                </a:lnTo>
                                <a:lnTo>
                                  <a:pt x="274142" y="325488"/>
                                </a:lnTo>
                                <a:lnTo>
                                  <a:pt x="263955" y="321669"/>
                                </a:lnTo>
                                <a:lnTo>
                                  <a:pt x="261998" y="309224"/>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239" name="Graphic 239"/>
                        <wps:cNvSpPr/>
                        <wps:spPr>
                          <a:xfrm>
                            <a:off x="22859" y="13716"/>
                            <a:ext cx="175260" cy="226060"/>
                          </a:xfrm>
                          <a:custGeom>
                            <a:avLst/>
                            <a:gdLst/>
                            <a:ahLst/>
                            <a:cxnLst/>
                            <a:rect l="l" t="t" r="r" b="b"/>
                            <a:pathLst>
                              <a:path w="175260" h="226060">
                                <a:moveTo>
                                  <a:pt x="175260" y="225551"/>
                                </a:moveTo>
                                <a:lnTo>
                                  <a:pt x="0" y="225551"/>
                                </a:lnTo>
                                <a:lnTo>
                                  <a:pt x="0" y="0"/>
                                </a:lnTo>
                                <a:lnTo>
                                  <a:pt x="175260" y="0"/>
                                </a:lnTo>
                                <a:lnTo>
                                  <a:pt x="175260" y="225551"/>
                                </a:lnTo>
                                <a:close/>
                              </a:path>
                            </a:pathLst>
                          </a:custGeom>
                          <a:solidFill>
                            <a:srgbClr val="FFFFFF"/>
                          </a:solidFill>
                        </wps:spPr>
                        <wps:bodyPr wrap="square" lIns="0" tIns="0" rIns="0" bIns="0" rtlCol="0">
                          <a:noAutofit/>
                        </wps:bodyPr>
                      </wps:wsp>
                      <wps:wsp>
                        <wps:cNvPr id="240" name="Textbox 240"/>
                        <wps:cNvSpPr txBox="1"/>
                        <wps:spPr>
                          <a:xfrm>
                            <a:off x="117335" y="67861"/>
                            <a:ext cx="69215" cy="140335"/>
                          </a:xfrm>
                          <a:prstGeom prst="rect">
                            <a:avLst/>
                          </a:prstGeom>
                        </wps:spPr>
                        <wps:txbx>
                          <w:txbxContent>
                            <w:p w14:paraId="526F0734">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241" name="Textbox 241"/>
                        <wps:cNvSpPr txBox="1"/>
                        <wps:spPr>
                          <a:xfrm>
                            <a:off x="1626095" y="206471"/>
                            <a:ext cx="391160" cy="147320"/>
                          </a:xfrm>
                          <a:prstGeom prst="rect">
                            <a:avLst/>
                          </a:prstGeom>
                        </wps:spPr>
                        <wps:txbx>
                          <w:txbxContent>
                            <w:p w14:paraId="2B6A1A7C">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42" name="Textbox 242"/>
                        <wps:cNvSpPr txBox="1"/>
                        <wps:spPr>
                          <a:xfrm>
                            <a:off x="1758695" y="1140670"/>
                            <a:ext cx="598170" cy="147320"/>
                          </a:xfrm>
                          <a:prstGeom prst="rect">
                            <a:avLst/>
                          </a:prstGeom>
                        </wps:spPr>
                        <wps:txbx>
                          <w:txbxContent>
                            <w:p w14:paraId="41454ECF">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43" name="Textbox 243"/>
                        <wps:cNvSpPr txBox="1"/>
                        <wps:spPr>
                          <a:xfrm>
                            <a:off x="2638044" y="9144"/>
                            <a:ext cx="436245" cy="227329"/>
                          </a:xfrm>
                          <a:prstGeom prst="rect">
                            <a:avLst/>
                          </a:prstGeom>
                          <a:solidFill>
                            <a:srgbClr val="FFFFFF"/>
                          </a:solidFill>
                        </wps:spPr>
                        <wps:txbx>
                          <w:txbxContent>
                            <w:p w14:paraId="4A5AEFA2">
                              <w:pPr>
                                <w:spacing w:before="78"/>
                                <w:ind w:left="153"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59.5pt;margin-top:8.2pt;height:174.75pt;width:243.4pt;mso-position-horizontal-relative:page;mso-wrap-distance-bottom:0pt;mso-wrap-distance-top:0pt;z-index:-251631616;mso-width-relative:page;mso-height-relative:page;" coordsize="3091180,2219325" o:gfxdata="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">
                <o:lock v:ext="edit" aspectratio="f"/>
                <v:shape id="Image 237" o:spid="_x0000_s1026" o:spt="75" type="#_x0000_t75" style="position:absolute;left:0;top:0;height:2218944;width:3090672;" filled="f" o:preferrelative="t" stroked="f" coordsize="21600,21600" o:gfxdata="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RCknr4A&#10;AADcAAAADwAAAAAAAAABACAAAAAiAAAAZHJzL2Rvd25yZXYueG1sUEsBAhQAFAAAAAgAh07iQDMv&#10;BZ47AAAAOQAAABAAAAAAAAAAAQAgAAAADQEAAGRycy9zaGFwZXhtbC54bWxQSwUGAAAAAAYABgBb&#10;AQAAtwMAAAAA&#10;">
                  <v:fill on="f" focussize="0,0"/>
                  <v:stroke on="f"/>
                  <v:imagedata r:id="rId50" o:title=""/>
                  <o:lock v:ext="edit" aspectratio="f"/>
                </v:shape>
                <v:shape id="Graphic 238" o:spid="_x0000_s1026" o:spt="100" style="position:absolute;left:2047773;top:1305737;height:341630;width:280035;" fillcolor="#FFFF00" filled="t" stroked="f" coordsize="280035,341630" o:gfxdata="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vffTbsAAADc&#10;AAAADwAAAAAAAAABACAAAAAiAAAAZHJzL2Rvd25yZXYueG1sUEsBAhQAFAAAAAgAh07iQDMvBZ47&#10;AAAAOQAAABAAAAAAAAAAAQAgAAAACgEAAGRycy9zaGFwZXhtbC54bWxQSwUGAAAAAAYABgBbAQAA&#10;tAMAAAAA&#10;" path="m263955,321669l252150,317244,0,8026,9842,0,261998,309224,263955,321669xem278978,335445l266992,335445,276834,327418,261998,309224,251942,245275,251942,243281,252552,241401,253720,239788,255333,238620,257225,238010,259206,238010,261060,238620,262694,239788,263858,241401,264485,243281,278978,335445xem279882,341198l187083,306412,182968,300189,183362,298234,184353,296506,185813,295173,187617,294347,189598,294119,191541,294525,252150,317244,266992,335445,278978,335445,279882,341198xem270698,332422l265645,332422,274142,325488,263955,321669,261998,309224,276834,327418,270698,332422xem266992,335445l252150,317244,263955,321669,265645,332422,270698,332422,266992,335445xem265645,332422l263955,321669,274142,325488,265645,332422xe">
                  <v:fill on="t" focussize="0,0"/>
                  <v:stroke on="f"/>
                  <v:imagedata o:title=""/>
                  <o:lock v:ext="edit" aspectratio="f"/>
                  <v:textbox inset="0mm,0mm,0mm,0mm"/>
                </v:shape>
                <v:shape id="Graphic 239" o:spid="_x0000_s1026" o:spt="100" style="position:absolute;left:22859;top:13716;height:226060;width:175260;" fillcolor="#FFFFFF" filled="t" stroked="f" coordsize="175260,226060" o:gfxdata="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QqHr74A&#10;AADcAAAADwAAAAAAAAABACAAAAAiAAAAZHJzL2Rvd25yZXYueG1sUEsBAhQAFAAAAAgAh07iQDMv&#10;BZ47AAAAOQAAABAAAAAAAAAAAQAgAAAADQEAAGRycy9zaGFwZXhtbC54bWxQSwUGAAAAAAYABgBb&#10;AQAAtwMAAAAA&#10;" path="m175260,225551l0,225551,0,0,175260,0,175260,225551xe">
                  <v:fill on="t" focussize="0,0"/>
                  <v:stroke on="f"/>
                  <v:imagedata o:title=""/>
                  <o:lock v:ext="edit" aspectratio="f"/>
                  <v:textbox inset="0mm,0mm,0mm,0mm"/>
                </v:shape>
                <v:shape id="Textbox 240" o:spid="_x0000_s1026" o:spt="202" type="#_x0000_t202" style="position:absolute;left:117335;top:67861;height:140335;width:69215;" filled="f" stroked="f" coordsize="21600,21600" o:gfxdata="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Pjt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26F0734">
                        <w:pPr>
                          <w:spacing w:before="0" w:line="220" w:lineRule="exact"/>
                          <w:ind w:left="0" w:right="0" w:firstLine="0"/>
                          <w:jc w:val="left"/>
                          <w:rPr>
                            <w:sz w:val="20"/>
                          </w:rPr>
                        </w:pPr>
                        <w:r>
                          <w:rPr>
                            <w:spacing w:val="-10"/>
                            <w:sz w:val="20"/>
                          </w:rPr>
                          <w:t>a</w:t>
                        </w:r>
                      </w:p>
                    </w:txbxContent>
                  </v:textbox>
                </v:shape>
                <v:shape id="Textbox 241" o:spid="_x0000_s1026" o:spt="202" type="#_x0000_t202" style="position:absolute;left:1626095;top:206471;height:147320;width:391160;" filled="f" stroked="f" coordsize="21600,21600" o:gfxdata="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MrR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B6A1A7C">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42" o:spid="_x0000_s1026" o:spt="202" type="#_x0000_t202" style="position:absolute;left:1758695;top:1140670;height:147320;width:598170;" filled="f" stroked="f" coordsize="21600,21600" o:gfxdata="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RtT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1454ECF">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43" o:spid="_x0000_s1026" o:spt="202" type="#_x0000_t202" style="position:absolute;left:2638044;top:9144;height:227329;width:436245;" fillcolor="#FFFFFF" filled="t" stroked="f" coordsize="21600,21600" o:gfxdata="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k902/&#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w:txbxContent>
                      <w:p w14:paraId="4A5AEFA2">
                        <w:pPr>
                          <w:spacing w:before="78"/>
                          <w:ind w:left="153" w:right="0" w:firstLine="0"/>
                          <w:jc w:val="left"/>
                          <w:rPr>
                            <w:color w:val="000000"/>
                            <w:sz w:val="20"/>
                          </w:rPr>
                        </w:pPr>
                        <w:r>
                          <w:rPr>
                            <w:color w:val="000000"/>
                            <w:spacing w:val="-5"/>
                            <w:sz w:val="20"/>
                          </w:rPr>
                          <w:t>XPL</w:t>
                        </w:r>
                      </w:p>
                    </w:txbxContent>
                  </v:textbox>
                </v:shape>
                <w10:wrap type="topAndBottom"/>
              </v:group>
            </w:pict>
          </mc:Fallback>
        </mc:AlternateContent>
      </w:r>
      <w:r>
        <w:rPr>
          <w:sz w:val="9"/>
        </w:rPr>
        <mc:AlternateContent>
          <mc:Choice Requires="wpg">
            <w:drawing>
              <wp:anchor distT="0" distB="0" distL="0" distR="0" simplePos="0" relativeHeight="251684864" behindDoc="1" locked="0" layoutInCell="1" allowOverlap="1">
                <wp:simplePos x="0" y="0"/>
                <wp:positionH relativeFrom="page">
                  <wp:posOffset>3968115</wp:posOffset>
                </wp:positionH>
                <wp:positionV relativeFrom="paragraph">
                  <wp:posOffset>87630</wp:posOffset>
                </wp:positionV>
                <wp:extent cx="3075940" cy="2252980"/>
                <wp:effectExtent l="0" t="0" r="0" b="0"/>
                <wp:wrapTopAndBottom/>
                <wp:docPr id="244" name="Group 244"/>
                <wp:cNvGraphicFramePr/>
                <a:graphic xmlns:a="http://schemas.openxmlformats.org/drawingml/2006/main">
                  <a:graphicData uri="http://schemas.microsoft.com/office/word/2010/wordprocessingGroup">
                    <wpg:wgp>
                      <wpg:cNvGrpSpPr/>
                      <wpg:grpSpPr>
                        <a:xfrm>
                          <a:off x="0" y="0"/>
                          <a:ext cx="3075940" cy="2252980"/>
                          <a:chOff x="0" y="0"/>
                          <a:chExt cx="3075940" cy="2252980"/>
                        </a:xfrm>
                      </wpg:grpSpPr>
                      <pic:pic xmlns:pic="http://schemas.openxmlformats.org/drawingml/2006/picture">
                        <pic:nvPicPr>
                          <pic:cNvPr id="245" name="Image 245"/>
                          <pic:cNvPicPr/>
                        </pic:nvPicPr>
                        <pic:blipFill>
                          <a:blip r:embed="rId51" cstate="print"/>
                          <a:stretch>
                            <a:fillRect/>
                          </a:stretch>
                        </pic:blipFill>
                        <pic:spPr>
                          <a:xfrm>
                            <a:off x="0" y="0"/>
                            <a:ext cx="3075609" cy="2252472"/>
                          </a:xfrm>
                          <a:prstGeom prst="rect">
                            <a:avLst/>
                          </a:prstGeom>
                        </pic:spPr>
                      </pic:pic>
                      <wps:wsp>
                        <wps:cNvPr id="246" name="Graphic 246"/>
                        <wps:cNvSpPr/>
                        <wps:spPr>
                          <a:xfrm>
                            <a:off x="1941601" y="325551"/>
                            <a:ext cx="280035" cy="341630"/>
                          </a:xfrm>
                          <a:custGeom>
                            <a:avLst/>
                            <a:gdLst/>
                            <a:ahLst/>
                            <a:cxnLst/>
                            <a:rect l="l" t="t" r="r" b="b"/>
                            <a:pathLst>
                              <a:path w="280035" h="341630">
                                <a:moveTo>
                                  <a:pt x="263955" y="321669"/>
                                </a:moveTo>
                                <a:lnTo>
                                  <a:pt x="252150" y="317244"/>
                                </a:lnTo>
                                <a:lnTo>
                                  <a:pt x="0" y="8026"/>
                                </a:lnTo>
                                <a:lnTo>
                                  <a:pt x="9855" y="0"/>
                                </a:lnTo>
                                <a:lnTo>
                                  <a:pt x="261998" y="309223"/>
                                </a:lnTo>
                                <a:lnTo>
                                  <a:pt x="263955" y="321669"/>
                                </a:lnTo>
                                <a:close/>
                              </a:path>
                              <a:path w="280035" h="341630">
                                <a:moveTo>
                                  <a:pt x="278978" y="335445"/>
                                </a:moveTo>
                                <a:lnTo>
                                  <a:pt x="266992" y="335445"/>
                                </a:lnTo>
                                <a:lnTo>
                                  <a:pt x="276834" y="327418"/>
                                </a:lnTo>
                                <a:lnTo>
                                  <a:pt x="261998" y="309223"/>
                                </a:lnTo>
                                <a:lnTo>
                                  <a:pt x="251942" y="245275"/>
                                </a:lnTo>
                                <a:lnTo>
                                  <a:pt x="251942" y="243281"/>
                                </a:lnTo>
                                <a:lnTo>
                                  <a:pt x="252552" y="241401"/>
                                </a:lnTo>
                                <a:lnTo>
                                  <a:pt x="253720" y="239788"/>
                                </a:lnTo>
                                <a:lnTo>
                                  <a:pt x="255333" y="238620"/>
                                </a:lnTo>
                                <a:lnTo>
                                  <a:pt x="257225" y="238010"/>
                                </a:lnTo>
                                <a:lnTo>
                                  <a:pt x="259206" y="238010"/>
                                </a:lnTo>
                                <a:lnTo>
                                  <a:pt x="261060" y="238620"/>
                                </a:lnTo>
                                <a:lnTo>
                                  <a:pt x="262694" y="239788"/>
                                </a:lnTo>
                                <a:lnTo>
                                  <a:pt x="263858" y="241401"/>
                                </a:lnTo>
                                <a:lnTo>
                                  <a:pt x="264485" y="243281"/>
                                </a:lnTo>
                                <a:lnTo>
                                  <a:pt x="278978" y="335445"/>
                                </a:lnTo>
                                <a:close/>
                              </a:path>
                              <a:path w="280035" h="341630">
                                <a:moveTo>
                                  <a:pt x="279882" y="341198"/>
                                </a:moveTo>
                                <a:lnTo>
                                  <a:pt x="187083" y="306412"/>
                                </a:lnTo>
                                <a:lnTo>
                                  <a:pt x="182968" y="300189"/>
                                </a:lnTo>
                                <a:lnTo>
                                  <a:pt x="183362" y="298234"/>
                                </a:lnTo>
                                <a:lnTo>
                                  <a:pt x="184353" y="296506"/>
                                </a:lnTo>
                                <a:lnTo>
                                  <a:pt x="185813" y="295173"/>
                                </a:lnTo>
                                <a:lnTo>
                                  <a:pt x="187617" y="294347"/>
                                </a:lnTo>
                                <a:lnTo>
                                  <a:pt x="189598" y="294119"/>
                                </a:lnTo>
                                <a:lnTo>
                                  <a:pt x="191541" y="294525"/>
                                </a:lnTo>
                                <a:lnTo>
                                  <a:pt x="252150" y="317244"/>
                                </a:lnTo>
                                <a:lnTo>
                                  <a:pt x="266992" y="335445"/>
                                </a:lnTo>
                                <a:lnTo>
                                  <a:pt x="278978" y="335445"/>
                                </a:lnTo>
                                <a:lnTo>
                                  <a:pt x="279882" y="341198"/>
                                </a:lnTo>
                                <a:close/>
                              </a:path>
                              <a:path w="280035" h="341630">
                                <a:moveTo>
                                  <a:pt x="270698" y="332422"/>
                                </a:moveTo>
                                <a:lnTo>
                                  <a:pt x="265645" y="332422"/>
                                </a:lnTo>
                                <a:lnTo>
                                  <a:pt x="274142" y="325488"/>
                                </a:lnTo>
                                <a:lnTo>
                                  <a:pt x="263955" y="321669"/>
                                </a:lnTo>
                                <a:lnTo>
                                  <a:pt x="261998" y="309223"/>
                                </a:lnTo>
                                <a:lnTo>
                                  <a:pt x="276834" y="327418"/>
                                </a:lnTo>
                                <a:lnTo>
                                  <a:pt x="270698" y="332422"/>
                                </a:lnTo>
                                <a:close/>
                              </a:path>
                              <a:path w="280035" h="341630">
                                <a:moveTo>
                                  <a:pt x="266992" y="335445"/>
                                </a:moveTo>
                                <a:lnTo>
                                  <a:pt x="252150" y="317244"/>
                                </a:lnTo>
                                <a:lnTo>
                                  <a:pt x="263955" y="321669"/>
                                </a:lnTo>
                                <a:lnTo>
                                  <a:pt x="265645" y="332422"/>
                                </a:lnTo>
                                <a:lnTo>
                                  <a:pt x="270698" y="332422"/>
                                </a:lnTo>
                                <a:lnTo>
                                  <a:pt x="266992" y="335445"/>
                                </a:lnTo>
                                <a:close/>
                              </a:path>
                              <a:path w="280035" h="341630">
                                <a:moveTo>
                                  <a:pt x="265645" y="332422"/>
                                </a:moveTo>
                                <a:lnTo>
                                  <a:pt x="263955" y="321669"/>
                                </a:lnTo>
                                <a:lnTo>
                                  <a:pt x="274142" y="325488"/>
                                </a:lnTo>
                                <a:lnTo>
                                  <a:pt x="265645" y="332422"/>
                                </a:lnTo>
                                <a:close/>
                              </a:path>
                            </a:pathLst>
                          </a:custGeom>
                          <a:solidFill>
                            <a:srgbClr val="FFFF00"/>
                          </a:solidFill>
                        </wps:spPr>
                        <wps:bodyPr wrap="square" lIns="0" tIns="0" rIns="0" bIns="0" rtlCol="0">
                          <a:noAutofit/>
                        </wps:bodyPr>
                      </wps:wsp>
                      <wps:wsp>
                        <wps:cNvPr id="247" name="Graphic 247"/>
                        <wps:cNvSpPr/>
                        <wps:spPr>
                          <a:xfrm>
                            <a:off x="25907" y="19811"/>
                            <a:ext cx="175260" cy="227329"/>
                          </a:xfrm>
                          <a:custGeom>
                            <a:avLst/>
                            <a:gdLst/>
                            <a:ahLst/>
                            <a:cxnLst/>
                            <a:rect l="l" t="t" r="r" b="b"/>
                            <a:pathLst>
                              <a:path w="175260" h="227329">
                                <a:moveTo>
                                  <a:pt x="175260" y="227076"/>
                                </a:moveTo>
                                <a:lnTo>
                                  <a:pt x="0" y="227076"/>
                                </a:lnTo>
                                <a:lnTo>
                                  <a:pt x="0" y="0"/>
                                </a:lnTo>
                                <a:lnTo>
                                  <a:pt x="175260" y="0"/>
                                </a:lnTo>
                                <a:lnTo>
                                  <a:pt x="175260" y="227076"/>
                                </a:lnTo>
                                <a:close/>
                              </a:path>
                            </a:pathLst>
                          </a:custGeom>
                          <a:solidFill>
                            <a:srgbClr val="FFFFFF"/>
                          </a:solidFill>
                        </wps:spPr>
                        <wps:bodyPr wrap="square" lIns="0" tIns="0" rIns="0" bIns="0" rtlCol="0">
                          <a:noAutofit/>
                        </wps:bodyPr>
                      </wps:wsp>
                      <wps:wsp>
                        <wps:cNvPr id="248" name="Textbox 248"/>
                        <wps:cNvSpPr txBox="1"/>
                        <wps:spPr>
                          <a:xfrm>
                            <a:off x="120383" y="75468"/>
                            <a:ext cx="76200" cy="140335"/>
                          </a:xfrm>
                          <a:prstGeom prst="rect">
                            <a:avLst/>
                          </a:prstGeom>
                        </wps:spPr>
                        <wps:txbx>
                          <w:txbxContent>
                            <w:p w14:paraId="57CA8BAB">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249" name="Textbox 249"/>
                        <wps:cNvSpPr txBox="1"/>
                        <wps:spPr>
                          <a:xfrm>
                            <a:off x="1495044" y="150083"/>
                            <a:ext cx="598170" cy="147320"/>
                          </a:xfrm>
                          <a:prstGeom prst="rect">
                            <a:avLst/>
                          </a:prstGeom>
                        </wps:spPr>
                        <wps:txbx>
                          <w:txbxContent>
                            <w:p w14:paraId="2E57B071">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50" name="Textbox 250"/>
                        <wps:cNvSpPr txBox="1"/>
                        <wps:spPr>
                          <a:xfrm>
                            <a:off x="975360" y="733775"/>
                            <a:ext cx="501650" cy="147320"/>
                          </a:xfrm>
                          <a:prstGeom prst="rect">
                            <a:avLst/>
                          </a:prstGeom>
                        </wps:spPr>
                        <wps:txbx>
                          <w:txbxContent>
                            <w:p w14:paraId="22663F34">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251" name="Textbox 251"/>
                        <wps:cNvSpPr txBox="1"/>
                        <wps:spPr>
                          <a:xfrm>
                            <a:off x="2610611" y="16764"/>
                            <a:ext cx="447040" cy="238125"/>
                          </a:xfrm>
                          <a:prstGeom prst="rect">
                            <a:avLst/>
                          </a:prstGeom>
                          <a:solidFill>
                            <a:srgbClr val="FFFFFF"/>
                          </a:solidFill>
                        </wps:spPr>
                        <wps:txbx>
                          <w:txbxContent>
                            <w:p w14:paraId="05BAF6B8">
                              <w:pPr>
                                <w:spacing w:before="78"/>
                                <w:ind w:left="163" w:right="0" w:firstLine="0"/>
                                <w:jc w:val="left"/>
                                <w:rPr>
                                  <w:color w:val="000000"/>
                                  <w:sz w:val="20"/>
                                </w:rPr>
                              </w:pPr>
                              <w:r>
                                <w:rPr>
                                  <w:rFonts w:hint="default"/>
                                  <w:color w:val="000000"/>
                                  <w:spacing w:val="-5"/>
                                  <w:sz w:val="20"/>
                                  <w:lang w:val="en-IN"/>
                                </w:rPr>
                                <w:t>P</w:t>
                              </w:r>
                              <w:r>
                                <w:rPr>
                                  <w:color w:val="000000"/>
                                  <w:spacing w:val="-5"/>
                                  <w:sz w:val="20"/>
                                </w:rPr>
                                <w:t>PL</w:t>
                              </w:r>
                            </w:p>
                          </w:txbxContent>
                        </wps:txbx>
                        <wps:bodyPr wrap="square" lIns="0" tIns="0" rIns="0" bIns="0" rtlCol="0">
                          <a:noAutofit/>
                        </wps:bodyPr>
                      </wps:wsp>
                    </wpg:wgp>
                  </a:graphicData>
                </a:graphic>
              </wp:anchor>
            </w:drawing>
          </mc:Choice>
          <mc:Fallback>
            <w:pict>
              <v:group id="_x0000_s1026" o:spid="_x0000_s1026" o:spt="203" style="position:absolute;left:0pt;margin-left:312.45pt;margin-top:6.9pt;height:177.4pt;width:242.2pt;mso-position-horizontal-relative:page;mso-wrap-distance-bottom:0pt;mso-wrap-distance-top:0pt;z-index:-251631616;mso-width-relative:page;mso-height-relative:page;" coordsize="3075940,2252980" o:gfxdata="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">
                <o:lock v:ext="edit" aspectratio="f"/>
                <v:shape id="Image 245" o:spid="_x0000_s1026" o:spt="75" type="#_x0000_t75" style="position:absolute;left:0;top:0;height:2252472;width:3075609;" filled="f" o:preferrelative="t" stroked="f" coordsize="21600,21600" o:gfxdata="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v5bD&#10;wAAAANwAAAAPAAAAAAAAAAEAIAAAACIAAABkcnMvZG93bnJldi54bWxQSwECFAAUAAAACACHTuJA&#10;My8FnjsAAAA5AAAAEAAAAAAAAAABACAAAAAPAQAAZHJzL3NoYXBleG1sLnhtbFBLBQYAAAAABgAG&#10;AFsBAAC5AwAAAAA=&#10;">
                  <v:fill on="f" focussize="0,0"/>
                  <v:stroke on="f"/>
                  <v:imagedata r:id="rId51" o:title=""/>
                  <o:lock v:ext="edit" aspectratio="f"/>
                </v:shape>
                <v:shape id="Graphic 246" o:spid="_x0000_s1026" o:spt="100" style="position:absolute;left:1941601;top:325551;height:341630;width:280035;" fillcolor="#FFFF00" filled="t" stroked="f" coordsize="280035,341630" o:gfxdata="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Ip3ZvQAA&#10;ANwAAAAPAAAAAAAAAAEAIAAAACIAAABkcnMvZG93bnJldi54bWxQSwECFAAUAAAACACHTuJAMy8F&#10;njsAAAA5AAAAEAAAAAAAAAABACAAAAAMAQAAZHJzL3NoYXBleG1sLnhtbFBLBQYAAAAABgAGAFsB&#10;AAC2AwAAAAA=&#10;" path="m263955,321669l252150,317244,0,8026,9855,0,261998,309223,263955,321669xem278978,335445l266992,335445,276834,327418,261998,309223,251942,245275,251942,243281,252552,241401,253720,239788,255333,238620,257225,238010,259206,238010,261060,238620,262694,239788,263858,241401,264485,243281,278978,335445xem279882,341198l187083,306412,182968,300189,183362,298234,184353,296506,185813,295173,187617,294347,189598,294119,191541,294525,252150,317244,266992,335445,278978,335445,279882,341198xem270698,332422l265645,332422,274142,325488,263955,321669,261998,309223,276834,327418,270698,332422xem266992,335445l252150,317244,263955,321669,265645,332422,270698,332422,266992,335445xem265645,332422l263955,321669,274142,325488,265645,332422xe">
                  <v:fill on="t" focussize="0,0"/>
                  <v:stroke on="f"/>
                  <v:imagedata o:title=""/>
                  <o:lock v:ext="edit" aspectratio="f"/>
                  <v:textbox inset="0mm,0mm,0mm,0mm"/>
                </v:shape>
                <v:shape id="Graphic 247" o:spid="_x0000_s1026" o:spt="100" style="position:absolute;left:25907;top:19811;height:227329;width:175260;" fillcolor="#FFFFFF" filled="t" stroked="f" coordsize="175260,227329" o:gfxdata="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h8zm/&#10;AAAA3AAAAA8AAAAAAAAAAQAgAAAAIgAAAGRycy9kb3ducmV2LnhtbFBLAQIUABQAAAAIAIdO4kAz&#10;LwWeOwAAADkAAAAQAAAAAAAAAAEAIAAAAA4BAABkcnMvc2hhcGV4bWwueG1sUEsFBgAAAAAGAAYA&#10;WwEAALgDAAAAAA==&#10;" path="m175260,227076l0,227076,0,0,175260,0,175260,227076xe">
                  <v:fill on="t" focussize="0,0"/>
                  <v:stroke on="f"/>
                  <v:imagedata o:title=""/>
                  <o:lock v:ext="edit" aspectratio="f"/>
                  <v:textbox inset="0mm,0mm,0mm,0mm"/>
                </v:shape>
                <v:shape id="Textbox 248" o:spid="_x0000_s1026" o:spt="202" type="#_x0000_t202" style="position:absolute;left:120383;top:75468;height:140335;width:76200;" filled="f" stroked="f" coordsize="21600,21600" o:gfxdata="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5gt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57CA8BAB">
                        <w:pPr>
                          <w:spacing w:before="0" w:line="220" w:lineRule="exact"/>
                          <w:ind w:left="0" w:right="0" w:firstLine="0"/>
                          <w:jc w:val="left"/>
                          <w:rPr>
                            <w:sz w:val="20"/>
                          </w:rPr>
                        </w:pPr>
                        <w:r>
                          <w:rPr>
                            <w:spacing w:val="-10"/>
                            <w:sz w:val="20"/>
                          </w:rPr>
                          <w:t>b</w:t>
                        </w:r>
                      </w:p>
                    </w:txbxContent>
                  </v:textbox>
                </v:shape>
                <v:shape id="Textbox 249" o:spid="_x0000_s1026" o:spt="202" type="#_x0000_t202" style="position:absolute;left:1495044;top:150083;height:147320;width:598170;" filled="f" stroked="f" coordsize="21600,21600" o:gfxdata="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1J0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E57B071">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50" o:spid="_x0000_s1026" o:spt="202" type="#_x0000_t202" style="position:absolute;left:975360;top:733775;height:147320;width:501650;" filled="f" stroked="f" coordsize="21600,21600" o:gfxdata="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8WG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2663F34">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251" o:spid="_x0000_s1026" o:spt="202" type="#_x0000_t202" style="position:absolute;left:2610611;top:16764;height:238125;width:447040;" fillcolor="#FFFFFF" filled="t" stroked="f" coordsize="21600,21600" o:gfxdata="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jWny/&#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w:txbxContent>
                      <w:p w14:paraId="05BAF6B8">
                        <w:pPr>
                          <w:spacing w:before="78"/>
                          <w:ind w:left="163" w:right="0" w:firstLine="0"/>
                          <w:jc w:val="left"/>
                          <w:rPr>
                            <w:color w:val="000000"/>
                            <w:sz w:val="20"/>
                          </w:rPr>
                        </w:pPr>
                        <w:r>
                          <w:rPr>
                            <w:rFonts w:hint="default"/>
                            <w:color w:val="000000"/>
                            <w:spacing w:val="-5"/>
                            <w:sz w:val="20"/>
                            <w:lang w:val="en-IN"/>
                          </w:rPr>
                          <w:t>P</w:t>
                        </w:r>
                        <w:r>
                          <w:rPr>
                            <w:color w:val="000000"/>
                            <w:spacing w:val="-5"/>
                            <w:sz w:val="20"/>
                          </w:rPr>
                          <w:t>PL</w:t>
                        </w:r>
                      </w:p>
                    </w:txbxContent>
                  </v:textbox>
                </v:shape>
                <w10:wrap type="topAndBottom"/>
              </v:group>
            </w:pict>
          </mc:Fallback>
        </mc:AlternateContent>
      </w:r>
    </w:p>
    <w:p w14:paraId="3E5DABCE">
      <w:pPr>
        <w:pStyle w:val="12"/>
        <w:spacing w:after="0"/>
        <w:rPr>
          <w:sz w:val="9"/>
        </w:rPr>
        <w:sectPr>
          <w:type w:val="continuous"/>
          <w:pgSz w:w="11920" w:h="16840"/>
          <w:pgMar w:top="1220" w:right="283" w:bottom="280" w:left="708" w:header="673" w:footer="448" w:gutter="0"/>
          <w:cols w:space="720" w:num="1"/>
        </w:sectPr>
      </w:pPr>
    </w:p>
    <w:p w14:paraId="45643409">
      <w:pPr>
        <w:pStyle w:val="12"/>
        <w:spacing w:before="9"/>
        <w:rPr>
          <w:sz w:val="13"/>
        </w:rPr>
      </w:pPr>
      <w:r>
        <w:rPr>
          <w:sz w:val="13"/>
        </w:rPr>
        <mc:AlternateContent>
          <mc:Choice Requires="wps">
            <w:drawing>
              <wp:anchor distT="0" distB="0" distL="0" distR="0" simplePos="0" relativeHeight="251675648" behindDoc="1" locked="0" layoutInCell="1" allowOverlap="1">
                <wp:simplePos x="0" y="0"/>
                <wp:positionH relativeFrom="page">
                  <wp:posOffset>847090</wp:posOffset>
                </wp:positionH>
                <wp:positionV relativeFrom="page">
                  <wp:posOffset>880745</wp:posOffset>
                </wp:positionV>
                <wp:extent cx="3069590" cy="693420"/>
                <wp:effectExtent l="0" t="0" r="0" b="0"/>
                <wp:wrapNone/>
                <wp:docPr id="252" name="Textbox 252"/>
                <wp:cNvGraphicFramePr/>
                <a:graphic xmlns:a="http://schemas.openxmlformats.org/drawingml/2006/main">
                  <a:graphicData uri="http://schemas.microsoft.com/office/word/2010/wordprocessingShape">
                    <wps:wsp>
                      <wps:cNvSpPr txBox="1"/>
                      <wps:spPr>
                        <a:xfrm>
                          <a:off x="0" y="0"/>
                          <a:ext cx="3069590" cy="693420"/>
                        </a:xfrm>
                        <a:prstGeom prst="rect">
                          <a:avLst/>
                        </a:prstGeom>
                      </wps:spPr>
                      <wps:txbx>
                        <w:txbxContent>
                          <w:p w14:paraId="067BC79B">
                            <w:pPr>
                              <w:pStyle w:val="12"/>
                              <w:jc w:val="both"/>
                            </w:pPr>
                            <w:r>
                              <w:t>Fig 7. Photomicrographs of DBBH-03/20A sh muscovite in PPL (Fig 6. a and 6. c) and XPL( patches of microcrystalline graphite is identifi development of small flakes of graphiteare seen u</w:t>
                            </w:r>
                          </w:p>
                        </w:txbxContent>
                      </wps:txbx>
                      <wps:bodyPr wrap="square" lIns="0" tIns="0" rIns="0" bIns="0" rtlCol="0">
                        <a:noAutofit/>
                      </wps:bodyPr>
                    </wps:wsp>
                  </a:graphicData>
                </a:graphic>
              </wp:anchor>
            </w:drawing>
          </mc:Choice>
          <mc:Fallback>
            <w:pict>
              <v:shape id="Textbox 252" o:spid="_x0000_s1026" o:spt="202" type="#_x0000_t202" style="position:absolute;left:0pt;margin-left:66.7pt;margin-top:69.35pt;height:54.6pt;width:241.7pt;mso-position-horizontal-relative:page;mso-position-vertical-relative:page;z-index:-251640832;mso-width-relative:page;mso-height-relative:page;" filled="f" stroked="f" coordsize="21600,21600" o:gfxdata="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kh68OdkAAAALAQAADwAAAAAAAAABACAAAAAiAAAAZHJzL2Rvd25yZXYueG1sUEsBAhQAFAAA&#10;AAgAh07iQFxVWNK1AQAAeAMAAA4AAAAAAAAAAQAgAAAAKAEAAGRycy9lMm9Eb2MueG1sUEsFBgAA&#10;AAAGAAYAWQEAAE8FAAAAAA==&#10;">
                <v:fill on="f" focussize="0,0"/>
                <v:stroke on="f"/>
                <v:imagedata o:title=""/>
                <o:lock v:ext="edit" aspectratio="f"/>
                <v:textbox inset="0mm,0mm,0mm,0mm">
                  <w:txbxContent>
                    <w:p w14:paraId="067BC79B">
                      <w:pPr>
                        <w:pStyle w:val="12"/>
                        <w:jc w:val="both"/>
                      </w:pPr>
                      <w:r>
                        <w:t>Fig 7. Photomicrographs of DBBH-03/20A sh muscovite in PPL (Fig 6. a and 6. c) and XPL( patches of microcrystalline graphite is identifi development of small flakes of graphiteare seen u</w:t>
                      </w:r>
                    </w:p>
                  </w:txbxContent>
                </v:textbox>
              </v:shape>
            </w:pict>
          </mc:Fallback>
        </mc:AlternateContent>
      </w:r>
      <w:r>
        <w:rPr>
          <w:sz w:val="13"/>
        </w:rPr>
        <mc:AlternateContent>
          <mc:Choice Requires="wps">
            <w:drawing>
              <wp:anchor distT="0" distB="0" distL="0" distR="0" simplePos="0" relativeHeight="251675648" behindDoc="1" locked="0" layoutInCell="1" allowOverlap="1">
                <wp:simplePos x="0" y="0"/>
                <wp:positionH relativeFrom="page">
                  <wp:posOffset>3956050</wp:posOffset>
                </wp:positionH>
                <wp:positionV relativeFrom="page">
                  <wp:posOffset>880745</wp:posOffset>
                </wp:positionV>
                <wp:extent cx="3058160" cy="693420"/>
                <wp:effectExtent l="0" t="0" r="0" b="0"/>
                <wp:wrapNone/>
                <wp:docPr id="253" name="Textbox 253"/>
                <wp:cNvGraphicFramePr/>
                <a:graphic xmlns:a="http://schemas.openxmlformats.org/drawingml/2006/main">
                  <a:graphicData uri="http://schemas.microsoft.com/office/word/2010/wordprocessingShape">
                    <wps:wsp>
                      <wps:cNvSpPr txBox="1"/>
                      <wps:spPr>
                        <a:xfrm>
                          <a:off x="0" y="0"/>
                          <a:ext cx="3058160" cy="693420"/>
                        </a:xfrm>
                        <a:prstGeom prst="rect">
                          <a:avLst/>
                        </a:prstGeom>
                      </wps:spPr>
                      <wps:txbx>
                        <w:txbxContent>
                          <w:p w14:paraId="199FFD0F">
                            <w:pPr>
                              <w:pStyle w:val="12"/>
                              <w:ind w:firstLine="35"/>
                              <w:jc w:val="both"/>
                            </w:pPr>
                            <w:r>
                              <w:t>ws</w:t>
                            </w:r>
                            <w:r>
                              <w:rPr>
                                <w:spacing w:val="40"/>
                              </w:rPr>
                              <w:t xml:space="preserve"> </w:t>
                            </w:r>
                            <w:r>
                              <w:t>overall</w:t>
                            </w:r>
                            <w:r>
                              <w:rPr>
                                <w:spacing w:val="40"/>
                              </w:rPr>
                              <w:t xml:space="preserve"> </w:t>
                            </w:r>
                            <w:r>
                              <w:t>distribution</w:t>
                            </w:r>
                            <w:r>
                              <w:rPr>
                                <w:spacing w:val="40"/>
                              </w:rPr>
                              <w:t xml:space="preserve"> </w:t>
                            </w:r>
                            <w:r>
                              <w:t>of</w:t>
                            </w:r>
                            <w:r>
                              <w:rPr>
                                <w:spacing w:val="40"/>
                              </w:rPr>
                              <w:t xml:space="preserve"> </w:t>
                            </w:r>
                            <w:r>
                              <w:t>oriented</w:t>
                            </w:r>
                            <w:r>
                              <w:rPr>
                                <w:spacing w:val="40"/>
                              </w:rPr>
                              <w:t xml:space="preserve"> </w:t>
                            </w:r>
                            <w:r>
                              <w:t>quartz</w:t>
                            </w:r>
                            <w:r>
                              <w:rPr>
                                <w:spacing w:val="40"/>
                              </w:rPr>
                              <w:t xml:space="preserve"> </w:t>
                            </w:r>
                            <w:r>
                              <w:t>and Fig</w:t>
                            </w:r>
                            <w:r>
                              <w:rPr>
                                <w:spacing w:val="31"/>
                              </w:rPr>
                              <w:t xml:space="preserve"> </w:t>
                            </w:r>
                            <w:r>
                              <w:t>6.</w:t>
                            </w:r>
                            <w:r>
                              <w:rPr>
                                <w:spacing w:val="27"/>
                              </w:rPr>
                              <w:t xml:space="preserve"> </w:t>
                            </w:r>
                            <w:r>
                              <w:t>b</w:t>
                            </w:r>
                            <w:r>
                              <w:rPr>
                                <w:spacing w:val="31"/>
                              </w:rPr>
                              <w:t xml:space="preserve"> </w:t>
                            </w:r>
                            <w:r>
                              <w:t>and</w:t>
                            </w:r>
                            <w:r>
                              <w:rPr>
                                <w:spacing w:val="28"/>
                              </w:rPr>
                              <w:t xml:space="preserve"> </w:t>
                            </w:r>
                            <w:r>
                              <w:t>6.</w:t>
                            </w:r>
                            <w:r>
                              <w:rPr>
                                <w:spacing w:val="29"/>
                              </w:rPr>
                              <w:t xml:space="preserve"> </w:t>
                            </w:r>
                            <w:r>
                              <w:t>d)</w:t>
                            </w:r>
                            <w:r>
                              <w:rPr>
                                <w:spacing w:val="28"/>
                              </w:rPr>
                              <w:t xml:space="preserve"> </w:t>
                            </w:r>
                            <w:r>
                              <w:t>under</w:t>
                            </w:r>
                            <w:r>
                              <w:rPr>
                                <w:spacing w:val="30"/>
                              </w:rPr>
                              <w:t xml:space="preserve"> </w:t>
                            </w:r>
                            <w:r>
                              <w:t>transmitted</w:t>
                            </w:r>
                            <w:r>
                              <w:rPr>
                                <w:spacing w:val="29"/>
                              </w:rPr>
                              <w:t xml:space="preserve"> </w:t>
                            </w:r>
                            <w:r>
                              <w:t>light</w:t>
                            </w:r>
                            <w:r>
                              <w:rPr>
                                <w:spacing w:val="28"/>
                              </w:rPr>
                              <w:t xml:space="preserve"> </w:t>
                            </w:r>
                            <w:r>
                              <w:t>Small d</w:t>
                            </w:r>
                            <w:r>
                              <w:rPr>
                                <w:spacing w:val="40"/>
                              </w:rPr>
                              <w:t xml:space="preserve"> </w:t>
                            </w:r>
                            <w:r>
                              <w:t>under</w:t>
                            </w:r>
                            <w:r>
                              <w:rPr>
                                <w:spacing w:val="40"/>
                              </w:rPr>
                              <w:t xml:space="preserve"> </w:t>
                            </w:r>
                            <w:r>
                              <w:t>reflected</w:t>
                            </w:r>
                            <w:r>
                              <w:rPr>
                                <w:spacing w:val="40"/>
                              </w:rPr>
                              <w:t xml:space="preserve"> </w:t>
                            </w:r>
                            <w:r>
                              <w:t>light</w:t>
                            </w:r>
                            <w:r>
                              <w:rPr>
                                <w:spacing w:val="40"/>
                              </w:rPr>
                              <w:t xml:space="preserve"> </w:t>
                            </w:r>
                            <w:r>
                              <w:t>microscope.</w:t>
                            </w:r>
                            <w:r>
                              <w:rPr>
                                <w:spacing w:val="40"/>
                              </w:rPr>
                              <w:t xml:space="preserve"> </w:t>
                            </w:r>
                            <w:r>
                              <w:t>Extensive der PPL of reflected light microscope (Fig 7. d).</w:t>
                            </w:r>
                          </w:p>
                        </w:txbxContent>
                      </wps:txbx>
                      <wps:bodyPr wrap="square" lIns="0" tIns="0" rIns="0" bIns="0" rtlCol="0">
                        <a:noAutofit/>
                      </wps:bodyPr>
                    </wps:wsp>
                  </a:graphicData>
                </a:graphic>
              </wp:anchor>
            </w:drawing>
          </mc:Choice>
          <mc:Fallback>
            <w:pict>
              <v:shape id="Textbox 253" o:spid="_x0000_s1026" o:spt="202" type="#_x0000_t202" style="position:absolute;left:0pt;margin-left:311.5pt;margin-top:69.35pt;height:54.6pt;width:240.8pt;mso-position-horizontal-relative:page;mso-position-vertical-relative:page;z-index:-251640832;mso-width-relative:page;mso-height-relative:page;" filled="f" stroked="f" coordsize="21600,21600" o:gfxdata="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yFoNW2wAAAAwBAAAPAAAAAAAAAAEAIAAAACIAAABkcnMvZG93bnJldi54bWxQSwECFAAU&#10;AAAACACHTuJAK4DcgbUBAAB4AwAADgAAAAAAAAABACAAAAAqAQAAZHJzL2Uyb0RvYy54bWxQSwUG&#10;AAAAAAYABgBZAQAAUQUAAAAA&#10;">
                <v:fill on="f" focussize="0,0"/>
                <v:stroke on="f"/>
                <v:imagedata o:title=""/>
                <o:lock v:ext="edit" aspectratio="f"/>
                <v:textbox inset="0mm,0mm,0mm,0mm">
                  <w:txbxContent>
                    <w:p w14:paraId="199FFD0F">
                      <w:pPr>
                        <w:pStyle w:val="12"/>
                        <w:ind w:firstLine="35"/>
                        <w:jc w:val="both"/>
                      </w:pPr>
                      <w:r>
                        <w:t>ws</w:t>
                      </w:r>
                      <w:r>
                        <w:rPr>
                          <w:spacing w:val="40"/>
                        </w:rPr>
                        <w:t xml:space="preserve"> </w:t>
                      </w:r>
                      <w:r>
                        <w:t>overall</w:t>
                      </w:r>
                      <w:r>
                        <w:rPr>
                          <w:spacing w:val="40"/>
                        </w:rPr>
                        <w:t xml:space="preserve"> </w:t>
                      </w:r>
                      <w:r>
                        <w:t>distribution</w:t>
                      </w:r>
                      <w:r>
                        <w:rPr>
                          <w:spacing w:val="40"/>
                        </w:rPr>
                        <w:t xml:space="preserve"> </w:t>
                      </w:r>
                      <w:r>
                        <w:t>of</w:t>
                      </w:r>
                      <w:r>
                        <w:rPr>
                          <w:spacing w:val="40"/>
                        </w:rPr>
                        <w:t xml:space="preserve"> </w:t>
                      </w:r>
                      <w:r>
                        <w:t>oriented</w:t>
                      </w:r>
                      <w:r>
                        <w:rPr>
                          <w:spacing w:val="40"/>
                        </w:rPr>
                        <w:t xml:space="preserve"> </w:t>
                      </w:r>
                      <w:r>
                        <w:t>quartz</w:t>
                      </w:r>
                      <w:r>
                        <w:rPr>
                          <w:spacing w:val="40"/>
                        </w:rPr>
                        <w:t xml:space="preserve"> </w:t>
                      </w:r>
                      <w:r>
                        <w:t>and Fig</w:t>
                      </w:r>
                      <w:r>
                        <w:rPr>
                          <w:spacing w:val="31"/>
                        </w:rPr>
                        <w:t xml:space="preserve"> </w:t>
                      </w:r>
                      <w:r>
                        <w:t>6.</w:t>
                      </w:r>
                      <w:r>
                        <w:rPr>
                          <w:spacing w:val="27"/>
                        </w:rPr>
                        <w:t xml:space="preserve"> </w:t>
                      </w:r>
                      <w:r>
                        <w:t>b</w:t>
                      </w:r>
                      <w:r>
                        <w:rPr>
                          <w:spacing w:val="31"/>
                        </w:rPr>
                        <w:t xml:space="preserve"> </w:t>
                      </w:r>
                      <w:r>
                        <w:t>and</w:t>
                      </w:r>
                      <w:r>
                        <w:rPr>
                          <w:spacing w:val="28"/>
                        </w:rPr>
                        <w:t xml:space="preserve"> </w:t>
                      </w:r>
                      <w:r>
                        <w:t>6.</w:t>
                      </w:r>
                      <w:r>
                        <w:rPr>
                          <w:spacing w:val="29"/>
                        </w:rPr>
                        <w:t xml:space="preserve"> </w:t>
                      </w:r>
                      <w:r>
                        <w:t>d)</w:t>
                      </w:r>
                      <w:r>
                        <w:rPr>
                          <w:spacing w:val="28"/>
                        </w:rPr>
                        <w:t xml:space="preserve"> </w:t>
                      </w:r>
                      <w:r>
                        <w:t>under</w:t>
                      </w:r>
                      <w:r>
                        <w:rPr>
                          <w:spacing w:val="30"/>
                        </w:rPr>
                        <w:t xml:space="preserve"> </w:t>
                      </w:r>
                      <w:r>
                        <w:t>transmitted</w:t>
                      </w:r>
                      <w:r>
                        <w:rPr>
                          <w:spacing w:val="29"/>
                        </w:rPr>
                        <w:t xml:space="preserve"> </w:t>
                      </w:r>
                      <w:r>
                        <w:t>light</w:t>
                      </w:r>
                      <w:r>
                        <w:rPr>
                          <w:spacing w:val="28"/>
                        </w:rPr>
                        <w:t xml:space="preserve"> </w:t>
                      </w:r>
                      <w:r>
                        <w:t>Small d</w:t>
                      </w:r>
                      <w:r>
                        <w:rPr>
                          <w:spacing w:val="40"/>
                        </w:rPr>
                        <w:t xml:space="preserve"> </w:t>
                      </w:r>
                      <w:r>
                        <w:t>under</w:t>
                      </w:r>
                      <w:r>
                        <w:rPr>
                          <w:spacing w:val="40"/>
                        </w:rPr>
                        <w:t xml:space="preserve"> </w:t>
                      </w:r>
                      <w:r>
                        <w:t>reflected</w:t>
                      </w:r>
                      <w:r>
                        <w:rPr>
                          <w:spacing w:val="40"/>
                        </w:rPr>
                        <w:t xml:space="preserve"> </w:t>
                      </w:r>
                      <w:r>
                        <w:t>light</w:t>
                      </w:r>
                      <w:r>
                        <w:rPr>
                          <w:spacing w:val="40"/>
                        </w:rPr>
                        <w:t xml:space="preserve"> </w:t>
                      </w:r>
                      <w:r>
                        <w:t>microscope.</w:t>
                      </w:r>
                      <w:r>
                        <w:rPr>
                          <w:spacing w:val="40"/>
                        </w:rPr>
                        <w:t xml:space="preserve"> </w:t>
                      </w:r>
                      <w:r>
                        <w:t>Extensive der PPL of reflected light microscope (Fig 7. d).</w:t>
                      </w:r>
                    </w:p>
                  </w:txbxContent>
                </v:textbox>
              </v:shape>
            </w:pict>
          </mc:Fallback>
        </mc:AlternateContent>
      </w:r>
    </w:p>
    <w:p w14:paraId="3939279D">
      <w:pPr>
        <w:pStyle w:val="12"/>
        <w:ind w:left="439"/>
        <w:rPr>
          <w:sz w:val="20"/>
        </w:rPr>
      </w:pPr>
      <w:r>
        <w:rPr>
          <w:sz w:val="20"/>
        </w:rPr>
        <mc:AlternateContent>
          <mc:Choice Requires="wpg">
            <w:drawing>
              <wp:inline distT="0" distB="0" distL="0" distR="0">
                <wp:extent cx="6431280" cy="2318385"/>
                <wp:effectExtent l="0" t="0" r="7620" b="5715"/>
                <wp:docPr id="413" name="Group 413"/>
                <wp:cNvGraphicFramePr/>
                <a:graphic xmlns:a="http://schemas.openxmlformats.org/drawingml/2006/main">
                  <a:graphicData uri="http://schemas.microsoft.com/office/word/2010/wordprocessingGroup">
                    <wpg:wgp>
                      <wpg:cNvGrpSpPr/>
                      <wpg:grpSpPr>
                        <a:xfrm>
                          <a:off x="0" y="0"/>
                          <a:ext cx="6431278" cy="2318680"/>
                          <a:chOff x="0" y="0"/>
                          <a:chExt cx="6431278" cy="2318680"/>
                        </a:xfrm>
                      </wpg:grpSpPr>
                      <pic:pic xmlns:pic="http://schemas.openxmlformats.org/drawingml/2006/picture">
                        <pic:nvPicPr>
                          <pic:cNvPr id="255" name="Image 255"/>
                          <pic:cNvPicPr/>
                        </pic:nvPicPr>
                        <pic:blipFill>
                          <a:blip r:embed="rId52" cstate="print"/>
                          <a:stretch>
                            <a:fillRect/>
                          </a:stretch>
                        </pic:blipFill>
                        <pic:spPr>
                          <a:xfrm>
                            <a:off x="0" y="10202"/>
                            <a:ext cx="3168395" cy="2286000"/>
                          </a:xfrm>
                          <a:prstGeom prst="rect">
                            <a:avLst/>
                          </a:prstGeom>
                        </pic:spPr>
                      </pic:pic>
                      <pic:pic xmlns:pic="http://schemas.openxmlformats.org/drawingml/2006/picture">
                        <pic:nvPicPr>
                          <pic:cNvPr id="256" name="Image 256"/>
                          <pic:cNvPicPr/>
                        </pic:nvPicPr>
                        <pic:blipFill>
                          <a:blip r:embed="rId53" cstate="print"/>
                          <a:stretch>
                            <a:fillRect/>
                          </a:stretch>
                        </pic:blipFill>
                        <pic:spPr>
                          <a:xfrm>
                            <a:off x="3240023" y="14774"/>
                            <a:ext cx="3191255" cy="2303906"/>
                          </a:xfrm>
                          <a:prstGeom prst="rect">
                            <a:avLst/>
                          </a:prstGeom>
                        </pic:spPr>
                      </pic:pic>
                      <wps:wsp>
                        <wps:cNvPr id="257" name="Graphic 257"/>
                        <wps:cNvSpPr/>
                        <wps:spPr>
                          <a:xfrm>
                            <a:off x="600113" y="422749"/>
                            <a:ext cx="4613275" cy="1428750"/>
                          </a:xfrm>
                          <a:custGeom>
                            <a:avLst/>
                            <a:gdLst/>
                            <a:ahLst/>
                            <a:cxnLst/>
                            <a:rect l="l" t="t" r="r" b="b"/>
                            <a:pathLst>
                              <a:path w="4613275" h="1428750">
                                <a:moveTo>
                                  <a:pt x="279869" y="1216228"/>
                                </a:moveTo>
                                <a:lnTo>
                                  <a:pt x="278955" y="1210475"/>
                                </a:lnTo>
                                <a:lnTo>
                                  <a:pt x="264464" y="1118311"/>
                                </a:lnTo>
                                <a:lnTo>
                                  <a:pt x="263842" y="1116431"/>
                                </a:lnTo>
                                <a:lnTo>
                                  <a:pt x="262674" y="1114818"/>
                                </a:lnTo>
                                <a:lnTo>
                                  <a:pt x="261035" y="1113650"/>
                                </a:lnTo>
                                <a:lnTo>
                                  <a:pt x="259194" y="1113040"/>
                                </a:lnTo>
                                <a:lnTo>
                                  <a:pt x="257213" y="1113040"/>
                                </a:lnTo>
                                <a:lnTo>
                                  <a:pt x="255320" y="1113650"/>
                                </a:lnTo>
                                <a:lnTo>
                                  <a:pt x="253707" y="1114818"/>
                                </a:lnTo>
                                <a:lnTo>
                                  <a:pt x="252539" y="1116431"/>
                                </a:lnTo>
                                <a:lnTo>
                                  <a:pt x="251929" y="1118311"/>
                                </a:lnTo>
                                <a:lnTo>
                                  <a:pt x="251929" y="1120305"/>
                                </a:lnTo>
                                <a:lnTo>
                                  <a:pt x="261975" y="1184262"/>
                                </a:lnTo>
                                <a:lnTo>
                                  <a:pt x="9829" y="875030"/>
                                </a:lnTo>
                                <a:lnTo>
                                  <a:pt x="0" y="883056"/>
                                </a:lnTo>
                                <a:lnTo>
                                  <a:pt x="252133" y="1192276"/>
                                </a:lnTo>
                                <a:lnTo>
                                  <a:pt x="191528" y="1169555"/>
                                </a:lnTo>
                                <a:lnTo>
                                  <a:pt x="189585" y="1169149"/>
                                </a:lnTo>
                                <a:lnTo>
                                  <a:pt x="187604" y="1169377"/>
                                </a:lnTo>
                                <a:lnTo>
                                  <a:pt x="185801" y="1170203"/>
                                </a:lnTo>
                                <a:lnTo>
                                  <a:pt x="184340" y="1171536"/>
                                </a:lnTo>
                                <a:lnTo>
                                  <a:pt x="183349" y="1173264"/>
                                </a:lnTo>
                                <a:lnTo>
                                  <a:pt x="182956" y="1175219"/>
                                </a:lnTo>
                                <a:lnTo>
                                  <a:pt x="183184" y="1177188"/>
                                </a:lnTo>
                                <a:lnTo>
                                  <a:pt x="183997" y="1178991"/>
                                </a:lnTo>
                                <a:lnTo>
                                  <a:pt x="185343" y="1180465"/>
                                </a:lnTo>
                                <a:lnTo>
                                  <a:pt x="187071" y="1181442"/>
                                </a:lnTo>
                                <a:lnTo>
                                  <a:pt x="279869" y="1216228"/>
                                </a:lnTo>
                                <a:close/>
                              </a:path>
                              <a:path w="4613275" h="1428750">
                                <a:moveTo>
                                  <a:pt x="3643465" y="1428318"/>
                                </a:moveTo>
                                <a:lnTo>
                                  <a:pt x="3642550" y="1422565"/>
                                </a:lnTo>
                                <a:lnTo>
                                  <a:pt x="3628047" y="1330401"/>
                                </a:lnTo>
                                <a:lnTo>
                                  <a:pt x="3627437" y="1328521"/>
                                </a:lnTo>
                                <a:lnTo>
                                  <a:pt x="3626256" y="1326908"/>
                                </a:lnTo>
                                <a:lnTo>
                                  <a:pt x="3624630" y="1325740"/>
                                </a:lnTo>
                                <a:lnTo>
                                  <a:pt x="3622789" y="1325130"/>
                                </a:lnTo>
                                <a:lnTo>
                                  <a:pt x="3620808" y="1325130"/>
                                </a:lnTo>
                                <a:lnTo>
                                  <a:pt x="3618915" y="1325740"/>
                                </a:lnTo>
                                <a:lnTo>
                                  <a:pt x="3617303" y="1326908"/>
                                </a:lnTo>
                                <a:lnTo>
                                  <a:pt x="3616134" y="1328521"/>
                                </a:lnTo>
                                <a:lnTo>
                                  <a:pt x="3615525" y="1330401"/>
                                </a:lnTo>
                                <a:lnTo>
                                  <a:pt x="3615525" y="1332395"/>
                                </a:lnTo>
                                <a:lnTo>
                                  <a:pt x="3625570" y="1396352"/>
                                </a:lnTo>
                                <a:lnTo>
                                  <a:pt x="3373424" y="1087120"/>
                                </a:lnTo>
                                <a:lnTo>
                                  <a:pt x="3363582" y="1095146"/>
                                </a:lnTo>
                                <a:lnTo>
                                  <a:pt x="3615728" y="1404366"/>
                                </a:lnTo>
                                <a:lnTo>
                                  <a:pt x="3555123" y="1381645"/>
                                </a:lnTo>
                                <a:lnTo>
                                  <a:pt x="3553180" y="1381239"/>
                                </a:lnTo>
                                <a:lnTo>
                                  <a:pt x="3551199" y="1381467"/>
                                </a:lnTo>
                                <a:lnTo>
                                  <a:pt x="3549396" y="1382293"/>
                                </a:lnTo>
                                <a:lnTo>
                                  <a:pt x="3547935" y="1383626"/>
                                </a:lnTo>
                                <a:lnTo>
                                  <a:pt x="3546945" y="1385354"/>
                                </a:lnTo>
                                <a:lnTo>
                                  <a:pt x="3546551" y="1387309"/>
                                </a:lnTo>
                                <a:lnTo>
                                  <a:pt x="3546779" y="1389278"/>
                                </a:lnTo>
                                <a:lnTo>
                                  <a:pt x="3547592" y="1391081"/>
                                </a:lnTo>
                                <a:lnTo>
                                  <a:pt x="3548938" y="1392555"/>
                                </a:lnTo>
                                <a:lnTo>
                                  <a:pt x="3550666" y="1393532"/>
                                </a:lnTo>
                                <a:lnTo>
                                  <a:pt x="3643465" y="1428318"/>
                                </a:lnTo>
                                <a:close/>
                              </a:path>
                              <a:path w="4613275" h="1428750">
                                <a:moveTo>
                                  <a:pt x="4613110" y="341198"/>
                                </a:moveTo>
                                <a:lnTo>
                                  <a:pt x="4612195" y="335445"/>
                                </a:lnTo>
                                <a:lnTo>
                                  <a:pt x="4597692" y="243281"/>
                                </a:lnTo>
                                <a:lnTo>
                                  <a:pt x="4597082" y="241401"/>
                                </a:lnTo>
                                <a:lnTo>
                                  <a:pt x="4595901" y="239788"/>
                                </a:lnTo>
                                <a:lnTo>
                                  <a:pt x="4594276" y="238620"/>
                                </a:lnTo>
                                <a:lnTo>
                                  <a:pt x="4592434" y="238010"/>
                                </a:lnTo>
                                <a:lnTo>
                                  <a:pt x="4590453" y="238010"/>
                                </a:lnTo>
                                <a:lnTo>
                                  <a:pt x="4588561" y="238620"/>
                                </a:lnTo>
                                <a:lnTo>
                                  <a:pt x="4586948" y="239788"/>
                                </a:lnTo>
                                <a:lnTo>
                                  <a:pt x="4585779" y="241401"/>
                                </a:lnTo>
                                <a:lnTo>
                                  <a:pt x="4585170" y="243281"/>
                                </a:lnTo>
                                <a:lnTo>
                                  <a:pt x="4585170" y="245275"/>
                                </a:lnTo>
                                <a:lnTo>
                                  <a:pt x="4595215" y="309232"/>
                                </a:lnTo>
                                <a:lnTo>
                                  <a:pt x="4343070" y="0"/>
                                </a:lnTo>
                                <a:lnTo>
                                  <a:pt x="4333227" y="8026"/>
                                </a:lnTo>
                                <a:lnTo>
                                  <a:pt x="4585373" y="317246"/>
                                </a:lnTo>
                                <a:lnTo>
                                  <a:pt x="4524768" y="294525"/>
                                </a:lnTo>
                                <a:lnTo>
                                  <a:pt x="4522825" y="294119"/>
                                </a:lnTo>
                                <a:lnTo>
                                  <a:pt x="4520844" y="294347"/>
                                </a:lnTo>
                                <a:lnTo>
                                  <a:pt x="4519041" y="295173"/>
                                </a:lnTo>
                                <a:lnTo>
                                  <a:pt x="4517580" y="296506"/>
                                </a:lnTo>
                                <a:lnTo>
                                  <a:pt x="4516590" y="298234"/>
                                </a:lnTo>
                                <a:lnTo>
                                  <a:pt x="4516196" y="300189"/>
                                </a:lnTo>
                                <a:lnTo>
                                  <a:pt x="4516425" y="302158"/>
                                </a:lnTo>
                                <a:lnTo>
                                  <a:pt x="4517237" y="303961"/>
                                </a:lnTo>
                                <a:lnTo>
                                  <a:pt x="4518584" y="305435"/>
                                </a:lnTo>
                                <a:lnTo>
                                  <a:pt x="4520311" y="306412"/>
                                </a:lnTo>
                                <a:lnTo>
                                  <a:pt x="4613110" y="341198"/>
                                </a:lnTo>
                                <a:close/>
                              </a:path>
                            </a:pathLst>
                          </a:custGeom>
                          <a:solidFill>
                            <a:srgbClr val="FFFF00"/>
                          </a:solidFill>
                        </wps:spPr>
                        <wps:bodyPr wrap="square" lIns="0" tIns="0" rIns="0" bIns="0" rtlCol="0">
                          <a:noAutofit/>
                        </wps:bodyPr>
                      </wps:wsp>
                      <wps:wsp>
                        <wps:cNvPr id="258" name="Graphic 258"/>
                        <wps:cNvSpPr/>
                        <wps:spPr>
                          <a:xfrm>
                            <a:off x="19812" y="23918"/>
                            <a:ext cx="3421379" cy="236220"/>
                          </a:xfrm>
                          <a:custGeom>
                            <a:avLst/>
                            <a:gdLst/>
                            <a:ahLst/>
                            <a:cxnLst/>
                            <a:rect l="l" t="t" r="r" b="b"/>
                            <a:pathLst>
                              <a:path w="3421379" h="236220">
                                <a:moveTo>
                                  <a:pt x="176784" y="0"/>
                                </a:moveTo>
                                <a:lnTo>
                                  <a:pt x="0" y="0"/>
                                </a:lnTo>
                                <a:lnTo>
                                  <a:pt x="0" y="227076"/>
                                </a:lnTo>
                                <a:lnTo>
                                  <a:pt x="176784" y="227076"/>
                                </a:lnTo>
                                <a:lnTo>
                                  <a:pt x="176784" y="0"/>
                                </a:lnTo>
                                <a:close/>
                              </a:path>
                              <a:path w="3421379" h="236220">
                                <a:moveTo>
                                  <a:pt x="3421380" y="9144"/>
                                </a:moveTo>
                                <a:lnTo>
                                  <a:pt x="3246120" y="9144"/>
                                </a:lnTo>
                                <a:lnTo>
                                  <a:pt x="3246120" y="236220"/>
                                </a:lnTo>
                                <a:lnTo>
                                  <a:pt x="3421380" y="236220"/>
                                </a:lnTo>
                                <a:lnTo>
                                  <a:pt x="3421380" y="9144"/>
                                </a:lnTo>
                                <a:close/>
                              </a:path>
                            </a:pathLst>
                          </a:custGeom>
                          <a:solidFill>
                            <a:srgbClr val="FFFFFF"/>
                          </a:solidFill>
                        </wps:spPr>
                        <wps:bodyPr wrap="square" lIns="0" tIns="0" rIns="0" bIns="0" rtlCol="0">
                          <a:noAutofit/>
                        </wps:bodyPr>
                      </wps:wsp>
                      <wps:wsp>
                        <wps:cNvPr id="259" name="Textbox 259"/>
                        <wps:cNvSpPr txBox="1"/>
                        <wps:spPr>
                          <a:xfrm>
                            <a:off x="2659367" y="660158"/>
                            <a:ext cx="391160" cy="147320"/>
                          </a:xfrm>
                          <a:prstGeom prst="rect">
                            <a:avLst/>
                          </a:prstGeom>
                        </wps:spPr>
                        <wps:txbx>
                          <w:txbxContent>
                            <w:p w14:paraId="565F3594">
                              <w:pPr>
                                <w:spacing w:before="1" w:line="230" w:lineRule="exact"/>
                                <w:ind w:left="0" w:right="0" w:firstLine="0"/>
                                <w:jc w:val="left"/>
                                <w:rPr>
                                  <w:rFonts w:ascii="Trebuchet MS"/>
                                  <w:sz w:val="20"/>
                                </w:rPr>
                              </w:pPr>
                              <w:r>
                                <w:rPr>
                                  <w:rFonts w:ascii="Trebuchet MS"/>
                                  <w:color w:val="FFFF00"/>
                                  <w:spacing w:val="-2"/>
                                  <w:sz w:val="20"/>
                                </w:rPr>
                                <w:t>Quartz</w:t>
                              </w:r>
                            </w:p>
                          </w:txbxContent>
                        </wps:txbx>
                        <wps:bodyPr wrap="square" lIns="0" tIns="0" rIns="0" bIns="0" rtlCol="0">
                          <a:noAutofit/>
                        </wps:bodyPr>
                      </wps:wsp>
                      <wps:wsp>
                        <wps:cNvPr id="260" name="Textbox 260"/>
                        <wps:cNvSpPr txBox="1"/>
                        <wps:spPr>
                          <a:xfrm>
                            <a:off x="300227" y="1137157"/>
                            <a:ext cx="598170" cy="147320"/>
                          </a:xfrm>
                          <a:prstGeom prst="rect">
                            <a:avLst/>
                          </a:prstGeom>
                        </wps:spPr>
                        <wps:txbx>
                          <w:txbxContent>
                            <w:p w14:paraId="16B34BDA">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61" name="Textbox 261"/>
                        <wps:cNvSpPr txBox="1"/>
                        <wps:spPr>
                          <a:xfrm>
                            <a:off x="1431036" y="1035062"/>
                            <a:ext cx="501650" cy="147320"/>
                          </a:xfrm>
                          <a:prstGeom prst="rect">
                            <a:avLst/>
                          </a:prstGeom>
                        </wps:spPr>
                        <wps:txbx>
                          <w:txbxContent>
                            <w:p w14:paraId="51031D9F">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262" name="Textbox 262"/>
                        <wps:cNvSpPr txBox="1"/>
                        <wps:spPr>
                          <a:xfrm>
                            <a:off x="2705100" y="40682"/>
                            <a:ext cx="437515" cy="226060"/>
                          </a:xfrm>
                          <a:prstGeom prst="rect">
                            <a:avLst/>
                          </a:prstGeom>
                          <a:solidFill>
                            <a:srgbClr val="FFFFFF"/>
                          </a:solidFill>
                        </wps:spPr>
                        <wps:txbx>
                          <w:txbxContent>
                            <w:p w14:paraId="35AF9046">
                              <w:pPr>
                                <w:spacing w:before="76"/>
                                <w:ind w:left="153" w:right="0" w:firstLine="0"/>
                                <w:jc w:val="left"/>
                                <w:rPr>
                                  <w:color w:val="000000"/>
                                  <w:sz w:val="20"/>
                                </w:rPr>
                              </w:pPr>
                              <w:r>
                                <w:rPr>
                                  <w:color w:val="000000"/>
                                  <w:spacing w:val="-5"/>
                                  <w:sz w:val="20"/>
                                </w:rPr>
                                <w:t>XPL</w:t>
                              </w:r>
                            </w:p>
                          </w:txbxContent>
                        </wps:txbx>
                        <wps:bodyPr wrap="square" lIns="0" tIns="0" rIns="0" bIns="0" rtlCol="0">
                          <a:noAutofit/>
                        </wps:bodyPr>
                      </wps:wsp>
                      <wps:wsp>
                        <wps:cNvPr id="263" name="Textbox 263"/>
                        <wps:cNvSpPr txBox="1"/>
                        <wps:spPr>
                          <a:xfrm>
                            <a:off x="114287" y="78051"/>
                            <a:ext cx="69215" cy="140335"/>
                          </a:xfrm>
                          <a:prstGeom prst="rect">
                            <a:avLst/>
                          </a:prstGeom>
                        </wps:spPr>
                        <wps:txbx>
                          <w:txbxContent>
                            <w:p w14:paraId="3816C1DF">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264" name="Textbox 264"/>
                        <wps:cNvSpPr txBox="1"/>
                        <wps:spPr>
                          <a:xfrm>
                            <a:off x="3174359" y="0"/>
                            <a:ext cx="88900" cy="168910"/>
                          </a:xfrm>
                          <a:prstGeom prst="rect">
                            <a:avLst/>
                          </a:prstGeom>
                        </wps:spPr>
                        <wps:txbx>
                          <w:txbxContent>
                            <w:p w14:paraId="4AC25619">
                              <w:pPr>
                                <w:spacing w:before="0" w:line="266" w:lineRule="exact"/>
                                <w:ind w:left="0" w:right="0" w:firstLine="0"/>
                                <w:jc w:val="left"/>
                                <w:rPr>
                                  <w:sz w:val="24"/>
                                </w:rPr>
                              </w:pPr>
                              <w:r>
                                <w:rPr>
                                  <w:spacing w:val="-10"/>
                                  <w:sz w:val="24"/>
                                </w:rPr>
                                <w:t>o</w:t>
                              </w:r>
                            </w:p>
                          </w:txbxContent>
                        </wps:txbx>
                        <wps:bodyPr wrap="square" lIns="0" tIns="0" rIns="0" bIns="0" rtlCol="0">
                          <a:noAutofit/>
                        </wps:bodyPr>
                      </wps:wsp>
                      <wps:wsp>
                        <wps:cNvPr id="265" name="Textbox 265"/>
                        <wps:cNvSpPr txBox="1"/>
                        <wps:spPr>
                          <a:xfrm>
                            <a:off x="3360407" y="88732"/>
                            <a:ext cx="76200" cy="140335"/>
                          </a:xfrm>
                          <a:prstGeom prst="rect">
                            <a:avLst/>
                          </a:prstGeom>
                        </wps:spPr>
                        <wps:txbx>
                          <w:txbxContent>
                            <w:p w14:paraId="6F26AE14">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267" name="Textbox 267"/>
                        <wps:cNvSpPr txBox="1"/>
                        <wps:spPr>
                          <a:xfrm>
                            <a:off x="4575047" y="277634"/>
                            <a:ext cx="598170" cy="147320"/>
                          </a:xfrm>
                          <a:prstGeom prst="rect">
                            <a:avLst/>
                          </a:prstGeom>
                        </wps:spPr>
                        <wps:txbx>
                          <w:txbxContent>
                            <w:p w14:paraId="0D45AF38">
                              <w:pPr>
                                <w:spacing w:before="1" w:line="230" w:lineRule="exact"/>
                                <w:ind w:left="0" w:right="0" w:firstLine="0"/>
                                <w:jc w:val="left"/>
                                <w:rPr>
                                  <w:rFonts w:ascii="Trebuchet MS"/>
                                  <w:sz w:val="20"/>
                                </w:rPr>
                              </w:pPr>
                              <w:r>
                                <w:rPr>
                                  <w:rFonts w:ascii="Trebuchet MS"/>
                                  <w:color w:val="FFFF00"/>
                                  <w:spacing w:val="-2"/>
                                  <w:sz w:val="20"/>
                                </w:rPr>
                                <w:t>Muscovite</w:t>
                              </w:r>
                            </w:p>
                          </w:txbxContent>
                        </wps:txbx>
                        <wps:bodyPr wrap="square" lIns="0" tIns="0" rIns="0" bIns="0" rtlCol="0">
                          <a:noAutofit/>
                        </wps:bodyPr>
                      </wps:wsp>
                      <wps:wsp>
                        <wps:cNvPr id="268" name="Textbox 268"/>
                        <wps:cNvSpPr txBox="1"/>
                        <wps:spPr>
                          <a:xfrm>
                            <a:off x="3752088" y="1332242"/>
                            <a:ext cx="501650" cy="147320"/>
                          </a:xfrm>
                          <a:prstGeom prst="rect">
                            <a:avLst/>
                          </a:prstGeom>
                        </wps:spPr>
                        <wps:txbx>
                          <w:txbxContent>
                            <w:p w14:paraId="34ACAE31">
                              <w:pPr>
                                <w:spacing w:before="1" w:line="230" w:lineRule="exact"/>
                                <w:ind w:left="0" w:right="0" w:firstLine="0"/>
                                <w:jc w:val="left"/>
                                <w:rPr>
                                  <w:rFonts w:ascii="Trebuchet MS"/>
                                  <w:sz w:val="20"/>
                                </w:rPr>
                              </w:pPr>
                              <w:r>
                                <w:rPr>
                                  <w:rFonts w:ascii="Trebuchet MS"/>
                                  <w:color w:val="FFFF00"/>
                                  <w:spacing w:val="-2"/>
                                  <w:sz w:val="20"/>
                                </w:rPr>
                                <w:t>Graphite</w:t>
                              </w:r>
                            </w:p>
                          </w:txbxContent>
                        </wps:txbx>
                        <wps:bodyPr wrap="square" lIns="0" tIns="0" rIns="0" bIns="0" rtlCol="0">
                          <a:noAutofit/>
                        </wps:bodyPr>
                      </wps:wsp>
                      <wps:wsp>
                        <wps:cNvPr id="269" name="Textbox 269"/>
                        <wps:cNvSpPr txBox="1"/>
                        <wps:spPr>
                          <a:xfrm>
                            <a:off x="5981700" y="39158"/>
                            <a:ext cx="436245" cy="227329"/>
                          </a:xfrm>
                          <a:prstGeom prst="rect">
                            <a:avLst/>
                          </a:prstGeom>
                          <a:solidFill>
                            <a:srgbClr val="FFFFFF"/>
                          </a:solidFill>
                        </wps:spPr>
                        <wps:txbx>
                          <w:txbxContent>
                            <w:p w14:paraId="3C3BE87D">
                              <w:pPr>
                                <w:spacing w:before="76"/>
                                <w:ind w:left="153"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inline>
            </w:drawing>
          </mc:Choice>
          <mc:Fallback>
            <w:pict>
              <v:group id="_x0000_s1026" o:spid="_x0000_s1026" o:spt="203" style="height:182.55pt;width:506.4pt;" coordsize="6431278,2318680" o:gfxdata="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">
                <o:lock v:ext="edit" aspectratio="f"/>
                <v:shape id="Image 255" o:spid="_x0000_s1026" o:spt="75" type="#_x0000_t75" style="position:absolute;left:0;top:10202;height:2286000;width:3168395;" filled="f" o:preferrelative="t" stroked="f" coordsize="21600,21600" o:gfxdata="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A5P&#10;5sEAAADcAAAADwAAAAAAAAABACAAAAAiAAAAZHJzL2Rvd25yZXYueG1sUEsBAhQAFAAAAAgAh07i&#10;QDMvBZ47AAAAOQAAABAAAAAAAAAAAQAgAAAAEAEAAGRycy9zaGFwZXhtbC54bWxQSwUGAAAAAAYA&#10;BgBbAQAAugMAAAAA&#10;">
                  <v:fill on="f" focussize="0,0"/>
                  <v:stroke on="f"/>
                  <v:imagedata r:id="rId52" o:title=""/>
                  <o:lock v:ext="edit" aspectratio="f"/>
                </v:shape>
                <v:shape id="Image 256" o:spid="_x0000_s1026" o:spt="75" type="#_x0000_t75" style="position:absolute;left:3240023;top:14774;height:2303906;width:3191255;" filled="f" o:preferrelative="t" stroked="f" coordsize="21600,21600" o:gfxdata="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jc56&#10;wAAAANwAAAAPAAAAAAAAAAEAIAAAACIAAABkcnMvZG93bnJldi54bWxQSwECFAAUAAAACACHTuJA&#10;My8FnjsAAAA5AAAAEAAAAAAAAAABACAAAAAPAQAAZHJzL3NoYXBleG1sLnhtbFBLBQYAAAAABgAG&#10;AFsBAAC5AwAAAAA=&#10;">
                  <v:fill on="f" focussize="0,0"/>
                  <v:stroke on="f"/>
                  <v:imagedata r:id="rId53" o:title=""/>
                  <o:lock v:ext="edit" aspectratio="f"/>
                </v:shape>
                <v:shape id="Graphic 257" o:spid="_x0000_s1026" o:spt="100" style="position:absolute;left:600113;top:422749;height:1428750;width:4613275;" fillcolor="#FFFF00" filled="t" stroked="f" coordsize="4613275,1428750" o:gfxdata="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tPnbvQAA&#10;ANwAAAAPAAAAAAAAAAEAIAAAACIAAABkcnMvZG93bnJldi54bWxQSwECFAAUAAAACACHTuJAMy8F&#10;njsAAAA5AAAAEAAAAAAAAAABACAAAAAMAQAAZHJzL3NoYXBleG1sLnhtbFBLBQYAAAAABgAGAFsB&#10;AAC2AwAAAAA=&#10;" path="m279869,1216228l278955,1210475,264464,1118311,263842,1116431,262674,1114818,261035,1113650,259194,1113040,257213,1113040,255320,1113650,253707,1114818,252539,1116431,251929,1118311,251929,1120305,261975,1184262,9829,875030,0,883056,252133,1192276,191528,1169555,189585,1169149,187604,1169377,185801,1170203,184340,1171536,183349,1173264,182956,1175219,183184,1177188,183997,1178991,185343,1180465,187071,1181442,279869,1216228xem3643465,1428318l3642550,1422565,3628047,1330401,3627437,1328521,3626256,1326908,3624630,1325740,3622789,1325130,3620808,1325130,3618915,1325740,3617303,1326908,3616134,1328521,3615525,1330401,3615525,1332395,3625570,1396352,3373424,1087120,3363582,1095146,3615728,1404366,3555123,1381645,3553180,1381239,3551199,1381467,3549396,1382293,3547935,1383626,3546945,1385354,3546551,1387309,3546779,1389278,3547592,1391081,3548938,1392555,3550666,1393532,3643465,1428318xem4613110,341198l4612195,335445,4597692,243281,4597082,241401,4595901,239788,4594276,238620,4592434,238010,4590453,238010,4588561,238620,4586948,239788,4585779,241401,4585170,243281,4585170,245275,4595215,309232,4343070,0,4333227,8026,4585373,317246,4524768,294525,4522825,294119,4520844,294347,4519041,295173,4517580,296506,4516590,298234,4516196,300189,4516425,302158,4517237,303961,4518584,305435,4520311,306412,4613110,341198xe">
                  <v:fill on="t" focussize="0,0"/>
                  <v:stroke on="f"/>
                  <v:imagedata o:title=""/>
                  <o:lock v:ext="edit" aspectratio="f"/>
                  <v:textbox inset="0mm,0mm,0mm,0mm"/>
                </v:shape>
                <v:shape id="Graphic 258" o:spid="_x0000_s1026" o:spt="100" style="position:absolute;left:19812;top:23918;height:236220;width:3421379;" fillcolor="#FFFFFF" filled="t" stroked="f" coordsize="3421379,236220" o:gfxdata="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sDV7rsAAADc&#10;AAAADwAAAAAAAAABACAAAAAiAAAAZHJzL2Rvd25yZXYueG1sUEsBAhQAFAAAAAgAh07iQDMvBZ47&#10;AAAAOQAAABAAAAAAAAAAAQAgAAAACgEAAGRycy9zaGFwZXhtbC54bWxQSwUGAAAAAAYABgBbAQAA&#10;tAMAAAAA&#10;" path="m176784,0l0,0,0,227076,176784,227076,176784,0xem3421380,9144l3246120,9144,3246120,236220,3421380,236220,3421380,9144xe">
                  <v:fill on="t" focussize="0,0"/>
                  <v:stroke on="f"/>
                  <v:imagedata o:title=""/>
                  <o:lock v:ext="edit" aspectratio="f"/>
                  <v:textbox inset="0mm,0mm,0mm,0mm"/>
                </v:shape>
                <v:shape id="Textbox 259" o:spid="_x0000_s1026" o:spt="202" type="#_x0000_t202" style="position:absolute;left:2659367;top:660158;height:147320;width:391160;" filled="f" stroked="f" coordsize="21600,21600" o:gfxdata="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4ssZ6/&#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565F3594">
                        <w:pPr>
                          <w:spacing w:before="1" w:line="230" w:lineRule="exact"/>
                          <w:ind w:left="0" w:right="0" w:firstLine="0"/>
                          <w:jc w:val="left"/>
                          <w:rPr>
                            <w:rFonts w:ascii="Trebuchet MS"/>
                            <w:sz w:val="20"/>
                          </w:rPr>
                        </w:pPr>
                        <w:r>
                          <w:rPr>
                            <w:rFonts w:ascii="Trebuchet MS"/>
                            <w:color w:val="FFFF00"/>
                            <w:spacing w:val="-2"/>
                            <w:sz w:val="20"/>
                          </w:rPr>
                          <w:t>Quartz</w:t>
                        </w:r>
                      </w:p>
                    </w:txbxContent>
                  </v:textbox>
                </v:shape>
                <v:shape id="Textbox 260" o:spid="_x0000_s1026" o:spt="202" type="#_x0000_t202" style="position:absolute;left:300227;top:1137157;height:147320;width:598170;" filled="f" stroked="f" coordsize="21600,21600" o:gfxdata="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XrSv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16B34BDA">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61" o:spid="_x0000_s1026" o:spt="202" type="#_x0000_t202" style="position:absolute;left:1431036;top:1035062;height:147320;width:501650;" filled="f" stroked="f" coordsize="21600,21600" o:gfxdata="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jZ3J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1031D9F">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262" o:spid="_x0000_s1026" o:spt="202" type="#_x0000_t202" style="position:absolute;left:2705100;top:40682;height:226060;width:437515;" fillcolor="#FFFFFF" filled="t" stroked="f" coordsize="21600,21600" o:gfxdata="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0Ot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35AF9046">
                        <w:pPr>
                          <w:spacing w:before="76"/>
                          <w:ind w:left="153" w:right="0" w:firstLine="0"/>
                          <w:jc w:val="left"/>
                          <w:rPr>
                            <w:color w:val="000000"/>
                            <w:sz w:val="20"/>
                          </w:rPr>
                        </w:pPr>
                        <w:r>
                          <w:rPr>
                            <w:color w:val="000000"/>
                            <w:spacing w:val="-5"/>
                            <w:sz w:val="20"/>
                          </w:rPr>
                          <w:t>XPL</w:t>
                        </w:r>
                      </w:p>
                    </w:txbxContent>
                  </v:textbox>
                </v:shape>
                <v:shape id="Textbox 263" o:spid="_x0000_s1026" o:spt="202" type="#_x0000_t202" style="position:absolute;left:114287;top:78051;height:140335;width:69215;" filled="f" stroked="f" coordsize="21600,21600" o:gfxdata="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hMy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816C1DF">
                        <w:pPr>
                          <w:spacing w:before="0" w:line="220" w:lineRule="exact"/>
                          <w:ind w:left="0" w:right="0" w:firstLine="0"/>
                          <w:jc w:val="left"/>
                          <w:rPr>
                            <w:sz w:val="20"/>
                          </w:rPr>
                        </w:pPr>
                        <w:r>
                          <w:rPr>
                            <w:spacing w:val="-10"/>
                            <w:sz w:val="20"/>
                          </w:rPr>
                          <w:t>c</w:t>
                        </w:r>
                      </w:p>
                    </w:txbxContent>
                  </v:textbox>
                </v:shape>
                <v:shape id="Textbox 264" o:spid="_x0000_s1026" o:spt="202" type="#_x0000_t202" style="position:absolute;left:3174359;top:0;height:168910;width:88900;" filled="f" stroked="f" coordsize="21600,21600" o:gfxdata="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kHUv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AC25619">
                        <w:pPr>
                          <w:spacing w:before="0" w:line="266" w:lineRule="exact"/>
                          <w:ind w:left="0" w:right="0" w:firstLine="0"/>
                          <w:jc w:val="left"/>
                          <w:rPr>
                            <w:sz w:val="24"/>
                          </w:rPr>
                        </w:pPr>
                        <w:r>
                          <w:rPr>
                            <w:spacing w:val="-10"/>
                            <w:sz w:val="24"/>
                          </w:rPr>
                          <w:t>o</w:t>
                        </w:r>
                      </w:p>
                    </w:txbxContent>
                  </v:textbox>
                </v:shape>
                <v:shape id="Textbox 265" o:spid="_x0000_s1026" o:spt="202" type="#_x0000_t202" style="position:absolute;left:3360407;top:88732;height:140335;width:76200;" filled="f" stroked="f" coordsize="21600,21600" o:gfxdata="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1xJ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F26AE14">
                        <w:pPr>
                          <w:spacing w:before="0" w:line="220" w:lineRule="exact"/>
                          <w:ind w:left="0" w:right="0" w:firstLine="0"/>
                          <w:jc w:val="left"/>
                          <w:rPr>
                            <w:sz w:val="20"/>
                          </w:rPr>
                        </w:pPr>
                        <w:r>
                          <w:rPr>
                            <w:spacing w:val="-10"/>
                            <w:sz w:val="20"/>
                          </w:rPr>
                          <w:t>d</w:t>
                        </w:r>
                      </w:p>
                    </w:txbxContent>
                  </v:textbox>
                </v:shape>
                <v:shape id="Textbox 267" o:spid="_x0000_s1026" o:spt="202" type="#_x0000_t202" style="position:absolute;left:4575047;top:277634;height:147320;width:598170;" filled="f" stroked="f" coordsize="21600,21600" o:gfxdata="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TSs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D45AF38">
                        <w:pPr>
                          <w:spacing w:before="1" w:line="230" w:lineRule="exact"/>
                          <w:ind w:left="0" w:right="0" w:firstLine="0"/>
                          <w:jc w:val="left"/>
                          <w:rPr>
                            <w:rFonts w:ascii="Trebuchet MS"/>
                            <w:sz w:val="20"/>
                          </w:rPr>
                        </w:pPr>
                        <w:r>
                          <w:rPr>
                            <w:rFonts w:ascii="Trebuchet MS"/>
                            <w:color w:val="FFFF00"/>
                            <w:spacing w:val="-2"/>
                            <w:sz w:val="20"/>
                          </w:rPr>
                          <w:t>Muscovite</w:t>
                        </w:r>
                      </w:p>
                    </w:txbxContent>
                  </v:textbox>
                </v:shape>
                <v:shape id="Textbox 268" o:spid="_x0000_s1026" o:spt="202" type="#_x0000_t202" style="position:absolute;left:3752088;top:1332242;height:147320;width:501650;" filled="f" stroked="f" coordsize="21600,21600" o:gfxdata="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wzeu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4ACAE31">
                        <w:pPr>
                          <w:spacing w:before="1" w:line="230" w:lineRule="exact"/>
                          <w:ind w:left="0" w:right="0" w:firstLine="0"/>
                          <w:jc w:val="left"/>
                          <w:rPr>
                            <w:rFonts w:ascii="Trebuchet MS"/>
                            <w:sz w:val="20"/>
                          </w:rPr>
                        </w:pPr>
                        <w:r>
                          <w:rPr>
                            <w:rFonts w:ascii="Trebuchet MS"/>
                            <w:color w:val="FFFF00"/>
                            <w:spacing w:val="-2"/>
                            <w:sz w:val="20"/>
                          </w:rPr>
                          <w:t>Graphite</w:t>
                        </w:r>
                      </w:p>
                    </w:txbxContent>
                  </v:textbox>
                </v:shape>
                <v:shape id="Textbox 269" o:spid="_x0000_s1026" o:spt="202" type="#_x0000_t202" style="position:absolute;left:5981700;top:39158;height:227329;width:436245;" fillcolor="#FFFFFF" filled="t" stroked="f" coordsize="21600,21600" o:gfxdata="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ZzH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3C3BE87D">
                        <w:pPr>
                          <w:spacing w:before="76"/>
                          <w:ind w:left="153" w:right="0" w:firstLine="0"/>
                          <w:jc w:val="left"/>
                          <w:rPr>
                            <w:color w:val="000000"/>
                            <w:sz w:val="20"/>
                          </w:rPr>
                        </w:pPr>
                        <w:r>
                          <w:rPr>
                            <w:color w:val="000000"/>
                            <w:spacing w:val="-5"/>
                            <w:sz w:val="20"/>
                          </w:rPr>
                          <w:t>XPL</w:t>
                        </w:r>
                      </w:p>
                    </w:txbxContent>
                  </v:textbox>
                </v:shape>
                <w10:wrap type="none"/>
                <w10:anchorlock/>
              </v:group>
            </w:pict>
          </mc:Fallback>
        </mc:AlternateContent>
      </w:r>
    </w:p>
    <w:p w14:paraId="4595721F">
      <w:pPr>
        <w:pStyle w:val="12"/>
      </w:pPr>
      <w:r>
        <w:rPr>
          <w:sz w:val="24"/>
        </w:rPr>
        <mc:AlternateContent>
          <mc:Choice Requires="wps">
            <w:drawing>
              <wp:anchor distT="0" distB="0" distL="114300" distR="114300" simplePos="0" relativeHeight="251700224" behindDoc="0" locked="0" layoutInCell="1" allowOverlap="1">
                <wp:simplePos x="0" y="0"/>
                <wp:positionH relativeFrom="column">
                  <wp:posOffset>370205</wp:posOffset>
                </wp:positionH>
                <wp:positionV relativeFrom="paragraph">
                  <wp:posOffset>93345</wp:posOffset>
                </wp:positionV>
                <wp:extent cx="6383020" cy="729615"/>
                <wp:effectExtent l="0" t="0" r="0" b="0"/>
                <wp:wrapNone/>
                <wp:docPr id="426" name="Text Box 426"/>
                <wp:cNvGraphicFramePr/>
                <a:graphic xmlns:a="http://schemas.openxmlformats.org/drawingml/2006/main">
                  <a:graphicData uri="http://schemas.microsoft.com/office/word/2010/wordprocessingShape">
                    <wps:wsp>
                      <wps:cNvSpPr txBox="1"/>
                      <wps:spPr>
                        <a:xfrm>
                          <a:off x="819785" y="3292475"/>
                          <a:ext cx="6383020" cy="729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2DFD24">
                            <w:pPr>
                              <w:jc w:val="both"/>
                              <w:rPr>
                                <w:rFonts w:hint="default"/>
                                <w:lang w:val="en-IN"/>
                              </w:rPr>
                            </w:pPr>
                            <w:r>
                              <w:rPr>
                                <w:rFonts w:hint="default"/>
                                <w:b w:val="0"/>
                                <w:bCs w:val="0"/>
                                <w:sz w:val="24"/>
                                <w:szCs w:val="24"/>
                                <w:lang w:val="en-IN"/>
                              </w:rPr>
                              <w:t>Fig no-9</w:t>
                            </w:r>
                            <w:r>
                              <w:rPr>
                                <w:rFonts w:hint="default"/>
                                <w:b/>
                                <w:bCs/>
                                <w:sz w:val="28"/>
                                <w:szCs w:val="28"/>
                                <w:lang w:val="en-IN"/>
                              </w:rPr>
                              <w:t>:</w:t>
                            </w:r>
                            <w:r>
                              <w:rPr>
                                <w:rFonts w:hint="default"/>
                                <w:lang w:val="en-IN"/>
                              </w:rPr>
                              <w:t xml:space="preserve"> </w:t>
                            </w:r>
                            <w:r>
                              <w:rPr>
                                <w:rFonts w:hint="default"/>
                                <w:sz w:val="24"/>
                                <w:szCs w:val="24"/>
                                <w:lang w:val="en-IN"/>
                              </w:rPr>
                              <w:t>Photomicrographs of section number DBCD-03/18 show the overall distribution of quartz and muscovite in transmitted light. Under reflected light graphite presence is showing in this section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15pt;margin-top:7.35pt;height:57.45pt;width:502.6pt;z-index:251700224;mso-width-relative:page;mso-height-relative:page;" filled="f" stroked="f" coordsize="21600,21600" o:gfxdata="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yXWwP2wAAAAoBAAAPAAAAAAAAAAEAIAAAACIAAABkcnMv&#10;ZG93bnJldi54bWxQSwECFAAUAAAACACHTuJAOVIXoDkCAAB0BAAADgAAAAAAAAABACAAAAAqAQAA&#10;ZHJzL2Uyb0RvYy54bWxQSwUGAAAAAAYABgBZAQAA1QUAAAAA&#10;">
                <v:fill on="f" focussize="0,0"/>
                <v:stroke on="f" weight="0.5pt"/>
                <v:imagedata o:title=""/>
                <o:lock v:ext="edit" aspectratio="f"/>
                <v:textbox>
                  <w:txbxContent>
                    <w:p w14:paraId="712DFD24">
                      <w:pPr>
                        <w:jc w:val="both"/>
                        <w:rPr>
                          <w:rFonts w:hint="default"/>
                          <w:lang w:val="en-IN"/>
                        </w:rPr>
                      </w:pPr>
                      <w:r>
                        <w:rPr>
                          <w:rFonts w:hint="default"/>
                          <w:b w:val="0"/>
                          <w:bCs w:val="0"/>
                          <w:sz w:val="24"/>
                          <w:szCs w:val="24"/>
                          <w:lang w:val="en-IN"/>
                        </w:rPr>
                        <w:t>Fig no-9</w:t>
                      </w:r>
                      <w:r>
                        <w:rPr>
                          <w:rFonts w:hint="default"/>
                          <w:b/>
                          <w:bCs/>
                          <w:sz w:val="28"/>
                          <w:szCs w:val="28"/>
                          <w:lang w:val="en-IN"/>
                        </w:rPr>
                        <w:t>:</w:t>
                      </w:r>
                      <w:r>
                        <w:rPr>
                          <w:rFonts w:hint="default"/>
                          <w:lang w:val="en-IN"/>
                        </w:rPr>
                        <w:t xml:space="preserve"> </w:t>
                      </w:r>
                      <w:r>
                        <w:rPr>
                          <w:rFonts w:hint="default"/>
                          <w:sz w:val="24"/>
                          <w:szCs w:val="24"/>
                          <w:lang w:val="en-IN"/>
                        </w:rPr>
                        <w:t>Photomicrographs of section number DBCD-03/18 show the overall distribution of quartz and muscovite in transmitted light. Under reflected light graphite presence is showing in this section</w:t>
                      </w:r>
                    </w:p>
                  </w:txbxContent>
                </v:textbox>
              </v:shape>
            </w:pict>
          </mc:Fallback>
        </mc:AlternateContent>
      </w:r>
    </w:p>
    <w:p w14:paraId="0C7B2222">
      <w:pPr>
        <w:pStyle w:val="12"/>
      </w:pPr>
    </w:p>
    <w:p w14:paraId="310A3774">
      <w:pPr>
        <w:pStyle w:val="12"/>
      </w:pPr>
    </w:p>
    <w:p w14:paraId="70CE5771">
      <w:pPr>
        <w:pStyle w:val="12"/>
      </w:pPr>
    </w:p>
    <w:p w14:paraId="457370CE">
      <w:pPr>
        <w:pStyle w:val="12"/>
        <w:spacing w:before="72"/>
      </w:pPr>
    </w:p>
    <w:p w14:paraId="4EFCBD46">
      <w:pPr>
        <w:pStyle w:val="8"/>
        <w:numPr>
          <w:ilvl w:val="4"/>
          <w:numId w:val="9"/>
        </w:numPr>
        <w:tabs>
          <w:tab w:val="left" w:pos="906"/>
        </w:tabs>
        <w:spacing w:before="1" w:after="0" w:line="240" w:lineRule="auto"/>
        <w:ind w:left="906" w:right="0" w:hanging="419"/>
        <w:jc w:val="both"/>
      </w:pPr>
      <w:r>
        <w:t>Thin Section:</w:t>
      </w:r>
      <w:r>
        <w:rPr>
          <w:spacing w:val="-1"/>
        </w:rPr>
        <w:t xml:space="preserve"> </w:t>
      </w:r>
      <w:r>
        <w:t>DB</w:t>
      </w:r>
      <w:r>
        <w:rPr>
          <w:rFonts w:hint="default"/>
          <w:lang w:val="en-IN"/>
        </w:rPr>
        <w:t>CD</w:t>
      </w:r>
      <w:r>
        <w:t xml:space="preserve">- </w:t>
      </w:r>
      <w:r>
        <w:rPr>
          <w:spacing w:val="-2"/>
        </w:rPr>
        <w:t>03/11</w:t>
      </w:r>
    </w:p>
    <w:p w14:paraId="067C2114">
      <w:pPr>
        <w:pStyle w:val="12"/>
        <w:spacing w:before="136" w:line="360" w:lineRule="auto"/>
        <w:ind w:left="588" w:right="1076"/>
        <w:jc w:val="both"/>
      </w:pPr>
      <w:r>
        <w:t>The photomicrographs (</w:t>
      </w:r>
      <w:r>
        <w:rPr>
          <w:rFonts w:hint="default"/>
          <w:lang w:val="en-IN"/>
        </w:rPr>
        <w:t>10</w:t>
      </w:r>
      <w:r>
        <w:t>a), show a mineralogical distribution of quartz, feldspar and muscovite under PPL</w:t>
      </w:r>
      <w:r>
        <w:rPr>
          <w:spacing w:val="-1"/>
        </w:rPr>
        <w:t xml:space="preserve"> </w:t>
      </w:r>
      <w:r>
        <w:t>and the same mineral assemblage under XPL (</w:t>
      </w:r>
      <w:r>
        <w:rPr>
          <w:rFonts w:hint="default"/>
          <w:lang w:val="en-IN"/>
        </w:rPr>
        <w:t>10</w:t>
      </w:r>
      <w:r>
        <w:t>b). All</w:t>
      </w:r>
      <w:r>
        <w:rPr>
          <w:spacing w:val="-2"/>
        </w:rPr>
        <w:t xml:space="preserve"> </w:t>
      </w:r>
      <w:r>
        <w:t>The</w:t>
      </w:r>
      <w:r>
        <w:rPr>
          <w:spacing w:val="-4"/>
        </w:rPr>
        <w:t xml:space="preserve"> </w:t>
      </w:r>
      <w:r>
        <w:t>grains</w:t>
      </w:r>
      <w:r>
        <w:rPr>
          <w:spacing w:val="-1"/>
        </w:rPr>
        <w:t xml:space="preserve"> </w:t>
      </w:r>
      <w:r>
        <w:t>are aligned along the dominant schistosity plane.</w:t>
      </w:r>
    </w:p>
    <w:p w14:paraId="0482E8B7">
      <w:pPr>
        <w:pStyle w:val="12"/>
        <w:spacing w:before="122" w:line="360" w:lineRule="auto"/>
        <w:ind w:left="588" w:right="1075"/>
        <w:jc w:val="both"/>
      </w:pPr>
      <w:r>
        <mc:AlternateContent>
          <mc:Choice Requires="wpg">
            <w:drawing>
              <wp:anchor distT="0" distB="0" distL="0" distR="0" simplePos="0" relativeHeight="251676672" behindDoc="1" locked="0" layoutInCell="1" allowOverlap="1">
                <wp:simplePos x="0" y="0"/>
                <wp:positionH relativeFrom="page">
                  <wp:posOffset>708025</wp:posOffset>
                </wp:positionH>
                <wp:positionV relativeFrom="paragraph">
                  <wp:posOffset>1616075</wp:posOffset>
                </wp:positionV>
                <wp:extent cx="3134995" cy="2117090"/>
                <wp:effectExtent l="0" t="0" r="0" b="0"/>
                <wp:wrapNone/>
                <wp:docPr id="270" name="Group 270"/>
                <wp:cNvGraphicFramePr/>
                <a:graphic xmlns:a="http://schemas.openxmlformats.org/drawingml/2006/main">
                  <a:graphicData uri="http://schemas.microsoft.com/office/word/2010/wordprocessingGroup">
                    <wpg:wgp>
                      <wpg:cNvGrpSpPr/>
                      <wpg:grpSpPr>
                        <a:xfrm>
                          <a:off x="0" y="0"/>
                          <a:ext cx="3134995" cy="2117090"/>
                          <a:chOff x="0" y="0"/>
                          <a:chExt cx="3134995" cy="2117090"/>
                        </a:xfrm>
                      </wpg:grpSpPr>
                      <pic:pic xmlns:pic="http://schemas.openxmlformats.org/drawingml/2006/picture">
                        <pic:nvPicPr>
                          <pic:cNvPr id="271" name="Image 271"/>
                          <pic:cNvPicPr/>
                        </pic:nvPicPr>
                        <pic:blipFill>
                          <a:blip r:embed="rId54" cstate="print"/>
                          <a:stretch>
                            <a:fillRect/>
                          </a:stretch>
                        </pic:blipFill>
                        <pic:spPr>
                          <a:xfrm>
                            <a:off x="0" y="0"/>
                            <a:ext cx="3134867" cy="2116836"/>
                          </a:xfrm>
                          <a:prstGeom prst="rect">
                            <a:avLst/>
                          </a:prstGeom>
                        </pic:spPr>
                      </pic:pic>
                      <pic:pic xmlns:pic="http://schemas.openxmlformats.org/drawingml/2006/picture">
                        <pic:nvPicPr>
                          <pic:cNvPr id="272" name="Image 272"/>
                          <pic:cNvPicPr/>
                        </pic:nvPicPr>
                        <pic:blipFill>
                          <a:blip r:embed="rId55" cstate="print"/>
                          <a:stretch>
                            <a:fillRect/>
                          </a:stretch>
                        </pic:blipFill>
                        <pic:spPr>
                          <a:xfrm>
                            <a:off x="1584528" y="935697"/>
                            <a:ext cx="578967" cy="139611"/>
                          </a:xfrm>
                          <a:prstGeom prst="rect">
                            <a:avLst/>
                          </a:prstGeom>
                        </pic:spPr>
                      </pic:pic>
                      <wps:wsp>
                        <wps:cNvPr id="273" name="Graphic 273"/>
                        <wps:cNvSpPr/>
                        <wps:spPr>
                          <a:xfrm>
                            <a:off x="2164016" y="1028890"/>
                            <a:ext cx="573405" cy="234315"/>
                          </a:xfrm>
                          <a:custGeom>
                            <a:avLst/>
                            <a:gdLst/>
                            <a:ahLst/>
                            <a:cxnLst/>
                            <a:rect l="l" t="t" r="r" b="b"/>
                            <a:pathLst>
                              <a:path w="573405" h="234315">
                                <a:moveTo>
                                  <a:pt x="518691" y="205841"/>
                                </a:moveTo>
                                <a:lnTo>
                                  <a:pt x="0" y="17907"/>
                                </a:lnTo>
                                <a:lnTo>
                                  <a:pt x="6477" y="0"/>
                                </a:lnTo>
                                <a:lnTo>
                                  <a:pt x="525191" y="187938"/>
                                </a:lnTo>
                                <a:lnTo>
                                  <a:pt x="537292" y="202447"/>
                                </a:lnTo>
                                <a:lnTo>
                                  <a:pt x="518691" y="205841"/>
                                </a:lnTo>
                                <a:close/>
                              </a:path>
                              <a:path w="573405" h="234315">
                                <a:moveTo>
                                  <a:pt x="559055" y="217843"/>
                                </a:moveTo>
                                <a:lnTo>
                                  <a:pt x="551814" y="217843"/>
                                </a:lnTo>
                                <a:lnTo>
                                  <a:pt x="558304" y="199936"/>
                                </a:lnTo>
                                <a:lnTo>
                                  <a:pt x="525191" y="187938"/>
                                </a:lnTo>
                                <a:lnTo>
                                  <a:pt x="491248" y="147243"/>
                                </a:lnTo>
                                <a:lnTo>
                                  <a:pt x="489991" y="145313"/>
                                </a:lnTo>
                                <a:lnTo>
                                  <a:pt x="489242" y="143141"/>
                                </a:lnTo>
                                <a:lnTo>
                                  <a:pt x="489038" y="140855"/>
                                </a:lnTo>
                                <a:lnTo>
                                  <a:pt x="489381" y="138582"/>
                                </a:lnTo>
                                <a:lnTo>
                                  <a:pt x="497700" y="131648"/>
                                </a:lnTo>
                                <a:lnTo>
                                  <a:pt x="499710" y="131648"/>
                                </a:lnTo>
                                <a:lnTo>
                                  <a:pt x="502196" y="132334"/>
                                </a:lnTo>
                                <a:lnTo>
                                  <a:pt x="504202" y="133464"/>
                                </a:lnTo>
                                <a:lnTo>
                                  <a:pt x="505879" y="135039"/>
                                </a:lnTo>
                                <a:lnTo>
                                  <a:pt x="572833" y="215328"/>
                                </a:lnTo>
                                <a:lnTo>
                                  <a:pt x="559055" y="217843"/>
                                </a:lnTo>
                                <a:close/>
                              </a:path>
                              <a:path w="573405" h="234315">
                                <a:moveTo>
                                  <a:pt x="537292" y="202447"/>
                                </a:moveTo>
                                <a:lnTo>
                                  <a:pt x="525191" y="187938"/>
                                </a:lnTo>
                                <a:lnTo>
                                  <a:pt x="557147" y="199517"/>
                                </a:lnTo>
                                <a:lnTo>
                                  <a:pt x="553351" y="199517"/>
                                </a:lnTo>
                                <a:lnTo>
                                  <a:pt x="537292" y="202447"/>
                                </a:lnTo>
                                <a:close/>
                              </a:path>
                              <a:path w="573405" h="234315">
                                <a:moveTo>
                                  <a:pt x="547751" y="214985"/>
                                </a:moveTo>
                                <a:lnTo>
                                  <a:pt x="537292" y="202447"/>
                                </a:lnTo>
                                <a:lnTo>
                                  <a:pt x="553351" y="199517"/>
                                </a:lnTo>
                                <a:lnTo>
                                  <a:pt x="547751" y="214985"/>
                                </a:lnTo>
                                <a:close/>
                              </a:path>
                              <a:path w="573405" h="234315">
                                <a:moveTo>
                                  <a:pt x="552850" y="214985"/>
                                </a:moveTo>
                                <a:lnTo>
                                  <a:pt x="547751" y="214985"/>
                                </a:lnTo>
                                <a:lnTo>
                                  <a:pt x="553351" y="199517"/>
                                </a:lnTo>
                                <a:lnTo>
                                  <a:pt x="557147" y="199517"/>
                                </a:lnTo>
                                <a:lnTo>
                                  <a:pt x="558304" y="199936"/>
                                </a:lnTo>
                                <a:lnTo>
                                  <a:pt x="552850" y="214985"/>
                                </a:lnTo>
                                <a:close/>
                              </a:path>
                              <a:path w="573405" h="234315">
                                <a:moveTo>
                                  <a:pt x="551814" y="217843"/>
                                </a:moveTo>
                                <a:lnTo>
                                  <a:pt x="518691" y="205841"/>
                                </a:lnTo>
                                <a:lnTo>
                                  <a:pt x="537292" y="202447"/>
                                </a:lnTo>
                                <a:lnTo>
                                  <a:pt x="547751" y="214985"/>
                                </a:lnTo>
                                <a:lnTo>
                                  <a:pt x="552850" y="214985"/>
                                </a:lnTo>
                                <a:lnTo>
                                  <a:pt x="551814" y="217843"/>
                                </a:lnTo>
                                <a:close/>
                              </a:path>
                              <a:path w="573405" h="234315">
                                <a:moveTo>
                                  <a:pt x="467690" y="234226"/>
                                </a:moveTo>
                                <a:lnTo>
                                  <a:pt x="458762" y="225285"/>
                                </a:lnTo>
                                <a:lnTo>
                                  <a:pt x="458914" y="222999"/>
                                </a:lnTo>
                                <a:lnTo>
                                  <a:pt x="518691" y="205841"/>
                                </a:lnTo>
                                <a:lnTo>
                                  <a:pt x="551814" y="217843"/>
                                </a:lnTo>
                                <a:lnTo>
                                  <a:pt x="559055" y="217843"/>
                                </a:lnTo>
                                <a:lnTo>
                                  <a:pt x="469988" y="234099"/>
                                </a:lnTo>
                                <a:lnTo>
                                  <a:pt x="467690" y="234226"/>
                                </a:lnTo>
                                <a:close/>
                              </a:path>
                            </a:pathLst>
                          </a:custGeom>
                          <a:solidFill>
                            <a:srgbClr val="FFFF00"/>
                          </a:solidFill>
                        </wps:spPr>
                        <wps:bodyPr wrap="square" lIns="0" tIns="0" rIns="0" bIns="0" rtlCol="0">
                          <a:noAutofit/>
                        </wps:bodyPr>
                      </wps:wsp>
                      <wps:wsp>
                        <wps:cNvPr id="274" name="Textbox 274"/>
                        <wps:cNvSpPr txBox="1"/>
                        <wps:spPr>
                          <a:xfrm>
                            <a:off x="330708" y="1541569"/>
                            <a:ext cx="358140" cy="140335"/>
                          </a:xfrm>
                          <a:prstGeom prst="rect">
                            <a:avLst/>
                          </a:prstGeom>
                        </wps:spPr>
                        <wps:txbx>
                          <w:txbxContent>
                            <w:p w14:paraId="10EDEC7E">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275" name="Textbox 275"/>
                        <wps:cNvSpPr txBox="1"/>
                        <wps:spPr>
                          <a:xfrm>
                            <a:off x="2667000" y="27432"/>
                            <a:ext cx="425450" cy="241300"/>
                          </a:xfrm>
                          <a:prstGeom prst="rect">
                            <a:avLst/>
                          </a:prstGeom>
                          <a:solidFill>
                            <a:srgbClr val="FFFFFF"/>
                          </a:solidFill>
                        </wps:spPr>
                        <wps:txbx>
                          <w:txbxContent>
                            <w:p w14:paraId="01B2ABF4">
                              <w:pPr>
                                <w:spacing w:before="76"/>
                                <w:ind w:left="163" w:right="0" w:firstLine="0"/>
                                <w:jc w:val="left"/>
                                <w:rPr>
                                  <w:color w:val="000000"/>
                                  <w:sz w:val="20"/>
                                </w:rPr>
                              </w:pPr>
                              <w:r>
                                <w:rPr>
                                  <w:color w:val="000000"/>
                                  <w:spacing w:val="-5"/>
                                  <w:sz w:val="20"/>
                                </w:rPr>
                                <w:t>PPL</w:t>
                              </w:r>
                            </w:p>
                          </w:txbxContent>
                        </wps:txbx>
                        <wps:bodyPr wrap="square" lIns="0" tIns="0" rIns="0" bIns="0" rtlCol="0">
                          <a:noAutofit/>
                        </wps:bodyPr>
                      </wps:wsp>
                      <wps:wsp>
                        <wps:cNvPr id="276" name="Textbox 276"/>
                        <wps:cNvSpPr txBox="1"/>
                        <wps:spPr>
                          <a:xfrm>
                            <a:off x="10667" y="7620"/>
                            <a:ext cx="163195" cy="228600"/>
                          </a:xfrm>
                          <a:prstGeom prst="rect">
                            <a:avLst/>
                          </a:prstGeom>
                          <a:solidFill>
                            <a:srgbClr val="FFFFFF"/>
                          </a:solidFill>
                        </wps:spPr>
                        <wps:txbx>
                          <w:txbxContent>
                            <w:p w14:paraId="3A74CE50">
                              <w:pPr>
                                <w:spacing w:before="78"/>
                                <w:ind w:left="148" w:right="0" w:firstLine="0"/>
                                <w:jc w:val="left"/>
                                <w:rPr>
                                  <w:color w:val="000000"/>
                                  <w:sz w:val="20"/>
                                </w:rPr>
                              </w:pPr>
                              <w:r>
                                <w:rPr>
                                  <w:color w:val="000000"/>
                                  <w:spacing w:val="-10"/>
                                  <w:sz w:val="20"/>
                                </w:rPr>
                                <w:t>a</w:t>
                              </w:r>
                            </w:p>
                          </w:txbxContent>
                        </wps:txbx>
                        <wps:bodyPr wrap="square" lIns="0" tIns="0" rIns="0" bIns="0" rtlCol="0">
                          <a:noAutofit/>
                        </wps:bodyPr>
                      </wps:wsp>
                    </wpg:wgp>
                  </a:graphicData>
                </a:graphic>
              </wp:anchor>
            </w:drawing>
          </mc:Choice>
          <mc:Fallback>
            <w:pict>
              <v:group id="_x0000_s1026" o:spid="_x0000_s1026" o:spt="203" style="position:absolute;left:0pt;margin-left:55.75pt;margin-top:127.25pt;height:166.7pt;width:246.85pt;mso-position-horizontal-relative:page;z-index:-251639808;mso-width-relative:page;mso-height-relative:page;" coordsize="3134995,2117090" o:gfxdata="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">
                <o:lock v:ext="edit" aspectratio="f"/>
                <v:shape id="Image 271" o:spid="_x0000_s1026" o:spt="75" type="#_x0000_t75" style="position:absolute;left:0;top:0;height:2116836;width:3134867;" filled="f" o:preferrelative="t" stroked="f" coordsize="21600,21600" o:gfxdata="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1w9C/&#10;AAAA3AAAAA8AAAAAAAAAAQAgAAAAIgAAAGRycy9kb3ducmV2LnhtbFBLAQIUABQAAAAIAIdO4kAz&#10;LwWeOwAAADkAAAAQAAAAAAAAAAEAIAAAAA4BAABkcnMvc2hhcGV4bWwueG1sUEsFBgAAAAAGAAYA&#10;WwEAALgDAAAAAA==&#10;">
                  <v:fill on="f" focussize="0,0"/>
                  <v:stroke on="f"/>
                  <v:imagedata r:id="rId54" o:title=""/>
                  <o:lock v:ext="edit" aspectratio="f"/>
                </v:shape>
                <v:shape id="Image 272" o:spid="_x0000_s1026" o:spt="75" type="#_x0000_t75" style="position:absolute;left:1584528;top:935697;height:139611;width:578967;" filled="f" o:preferrelative="t" stroked="f" coordsize="21600,21600" o:gfxdata="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hbCMbsAAADc&#10;AAAADwAAAAAAAAABACAAAAAiAAAAZHJzL2Rvd25yZXYueG1sUEsBAhQAFAAAAAgAh07iQDMvBZ47&#10;AAAAOQAAABAAAAAAAAAAAQAgAAAACgEAAGRycy9zaGFwZXhtbC54bWxQSwUGAAAAAAYABgBbAQAA&#10;tAMAAAAA&#10;">
                  <v:fill on="f" focussize="0,0"/>
                  <v:stroke on="f"/>
                  <v:imagedata r:id="rId55" o:title=""/>
                  <o:lock v:ext="edit" aspectratio="f"/>
                </v:shape>
                <v:shape id="Graphic 273" o:spid="_x0000_s1026" o:spt="100" style="position:absolute;left:2164016;top:1028890;height:234315;width:573405;" fillcolor="#FFFF00" filled="t" stroked="f" coordsize="573405,234315" o:gfxdata="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H+U5r4A&#10;AADcAAAADwAAAAAAAAABACAAAAAiAAAAZHJzL2Rvd25yZXYueG1sUEsBAhQAFAAAAAgAh07iQDMv&#10;BZ47AAAAOQAAABAAAAAAAAAAAQAgAAAADQEAAGRycy9zaGFwZXhtbC54bWxQSwUGAAAAAAYABgBb&#10;AQAAtwMAAAAA&#10;" path="m518691,205841l0,17907,6477,0,525191,187938,537292,202447,518691,205841xem559055,217843l551814,217843,558304,199936,525191,187938,491248,147243,489991,145313,489242,143141,489038,140855,489381,138582,497700,131648,499710,131648,502196,132334,504202,133464,505879,135039,572833,215328,559055,217843xem537292,202447l525191,187938,557147,199517,553351,199517,537292,202447xem547751,214985l537292,202447,553351,199517,547751,214985xem552850,214985l547751,214985,553351,199517,557147,199517,558304,199936,552850,214985xem551814,217843l518691,205841,537292,202447,547751,214985,552850,214985,551814,217843xem467690,234226l458762,225285,458914,222999,518691,205841,551814,217843,559055,217843,469988,234099,467690,234226xe">
                  <v:fill on="t" focussize="0,0"/>
                  <v:stroke on="f"/>
                  <v:imagedata o:title=""/>
                  <o:lock v:ext="edit" aspectratio="f"/>
                  <v:textbox inset="0mm,0mm,0mm,0mm"/>
                </v:shape>
                <v:shape id="Textbox 274" o:spid="_x0000_s1026" o:spt="202" type="#_x0000_t202" style="position:absolute;left:330708;top:1541569;height:140335;width:358140;" filled="f" stroked="f" coordsize="21600,21600" o:gfxdata="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uYQm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0EDEC7E">
                        <w:pPr>
                          <w:spacing w:before="0" w:line="220" w:lineRule="exact"/>
                          <w:ind w:left="0" w:right="0" w:firstLine="0"/>
                          <w:jc w:val="left"/>
                          <w:rPr>
                            <w:sz w:val="20"/>
                          </w:rPr>
                        </w:pPr>
                        <w:r>
                          <w:rPr>
                            <w:color w:val="FFFF00"/>
                            <w:spacing w:val="-2"/>
                            <w:sz w:val="20"/>
                          </w:rPr>
                          <w:t>Quartz</w:t>
                        </w:r>
                      </w:p>
                    </w:txbxContent>
                  </v:textbox>
                </v:shape>
                <v:shape id="Textbox 275" o:spid="_x0000_s1026" o:spt="202" type="#_x0000_t202" style="position:absolute;left:2667000;top:27432;height:241300;width:425450;" fillcolor="#FFFFFF" filled="t" stroked="f" coordsize="21600,21600" o:gfxdata="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QA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01B2ABF4">
                        <w:pPr>
                          <w:spacing w:before="76"/>
                          <w:ind w:left="163" w:right="0" w:firstLine="0"/>
                          <w:jc w:val="left"/>
                          <w:rPr>
                            <w:color w:val="000000"/>
                            <w:sz w:val="20"/>
                          </w:rPr>
                        </w:pPr>
                        <w:r>
                          <w:rPr>
                            <w:color w:val="000000"/>
                            <w:spacing w:val="-5"/>
                            <w:sz w:val="20"/>
                          </w:rPr>
                          <w:t>PPL</w:t>
                        </w:r>
                      </w:p>
                    </w:txbxContent>
                  </v:textbox>
                </v:shape>
                <v:shape id="Textbox 276" o:spid="_x0000_s1026" o:spt="202" type="#_x0000_t202" style="position:absolute;left:10667;top:7620;height:228600;width:163195;" fillcolor="#FFFFFF" filled="t" stroked="f" coordsize="21600,21600" o:gfxdata="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v55o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3A74CE50">
                        <w:pPr>
                          <w:spacing w:before="78"/>
                          <w:ind w:left="148" w:right="0" w:firstLine="0"/>
                          <w:jc w:val="left"/>
                          <w:rPr>
                            <w:color w:val="000000"/>
                            <w:sz w:val="20"/>
                          </w:rPr>
                        </w:pPr>
                        <w:r>
                          <w:rPr>
                            <w:color w:val="000000"/>
                            <w:spacing w:val="-10"/>
                            <w:sz w:val="20"/>
                          </w:rPr>
                          <w:t>a</w:t>
                        </w:r>
                      </w:p>
                    </w:txbxContent>
                  </v:textbox>
                </v:shape>
              </v:group>
            </w:pict>
          </mc:Fallback>
        </mc:AlternateContent>
      </w:r>
      <w:r>
        <mc:AlternateContent>
          <mc:Choice Requires="wpg">
            <w:drawing>
              <wp:anchor distT="0" distB="0" distL="0" distR="0" simplePos="0" relativeHeight="251666432" behindDoc="0" locked="0" layoutInCell="1" allowOverlap="1">
                <wp:simplePos x="0" y="0"/>
                <wp:positionH relativeFrom="page">
                  <wp:posOffset>3934460</wp:posOffset>
                </wp:positionH>
                <wp:positionV relativeFrom="paragraph">
                  <wp:posOffset>1599565</wp:posOffset>
                </wp:positionV>
                <wp:extent cx="3114040" cy="2131060"/>
                <wp:effectExtent l="0" t="0" r="0" b="0"/>
                <wp:wrapNone/>
                <wp:docPr id="277" name="Group 277"/>
                <wp:cNvGraphicFramePr/>
                <a:graphic xmlns:a="http://schemas.openxmlformats.org/drawingml/2006/main">
                  <a:graphicData uri="http://schemas.microsoft.com/office/word/2010/wordprocessingGroup">
                    <wpg:wgp>
                      <wpg:cNvGrpSpPr/>
                      <wpg:grpSpPr>
                        <a:xfrm>
                          <a:off x="0" y="0"/>
                          <a:ext cx="3114040" cy="2131060"/>
                          <a:chOff x="0" y="0"/>
                          <a:chExt cx="3114040" cy="2131060"/>
                        </a:xfrm>
                      </wpg:grpSpPr>
                      <pic:pic xmlns:pic="http://schemas.openxmlformats.org/drawingml/2006/picture">
                        <pic:nvPicPr>
                          <pic:cNvPr id="278" name="Image 278"/>
                          <pic:cNvPicPr/>
                        </pic:nvPicPr>
                        <pic:blipFill>
                          <a:blip r:embed="rId56" cstate="print"/>
                          <a:stretch>
                            <a:fillRect/>
                          </a:stretch>
                        </pic:blipFill>
                        <pic:spPr>
                          <a:xfrm>
                            <a:off x="0" y="0"/>
                            <a:ext cx="3113532" cy="2130552"/>
                          </a:xfrm>
                          <a:prstGeom prst="rect">
                            <a:avLst/>
                          </a:prstGeom>
                        </pic:spPr>
                      </pic:pic>
                      <wps:wsp>
                        <wps:cNvPr id="279" name="Graphic 279"/>
                        <wps:cNvSpPr/>
                        <wps:spPr>
                          <a:xfrm>
                            <a:off x="1170660" y="244982"/>
                            <a:ext cx="859155" cy="1403985"/>
                          </a:xfrm>
                          <a:custGeom>
                            <a:avLst/>
                            <a:gdLst/>
                            <a:ahLst/>
                            <a:cxnLst/>
                            <a:rect l="l" t="t" r="r" b="b"/>
                            <a:pathLst>
                              <a:path w="859155" h="1403985">
                                <a:moveTo>
                                  <a:pt x="278803" y="799985"/>
                                </a:moveTo>
                                <a:lnTo>
                                  <a:pt x="269697" y="709206"/>
                                </a:lnTo>
                                <a:lnTo>
                                  <a:pt x="268376" y="695960"/>
                                </a:lnTo>
                                <a:lnTo>
                                  <a:pt x="182956" y="756234"/>
                                </a:lnTo>
                                <a:lnTo>
                                  <a:pt x="181254" y="757770"/>
                                </a:lnTo>
                                <a:lnTo>
                                  <a:pt x="179971" y="759675"/>
                                </a:lnTo>
                                <a:lnTo>
                                  <a:pt x="179171" y="761834"/>
                                </a:lnTo>
                                <a:lnTo>
                                  <a:pt x="178917" y="764120"/>
                                </a:lnTo>
                                <a:lnTo>
                                  <a:pt x="179222" y="766394"/>
                                </a:lnTo>
                                <a:lnTo>
                                  <a:pt x="180060" y="768527"/>
                                </a:lnTo>
                                <a:lnTo>
                                  <a:pt x="181381" y="770407"/>
                                </a:lnTo>
                                <a:lnTo>
                                  <a:pt x="182981" y="771804"/>
                                </a:lnTo>
                                <a:lnTo>
                                  <a:pt x="185013" y="772883"/>
                                </a:lnTo>
                                <a:lnTo>
                                  <a:pt x="184835" y="772883"/>
                                </a:lnTo>
                                <a:lnTo>
                                  <a:pt x="187286" y="773455"/>
                                </a:lnTo>
                                <a:lnTo>
                                  <a:pt x="189687" y="773455"/>
                                </a:lnTo>
                                <a:lnTo>
                                  <a:pt x="191922" y="772883"/>
                                </a:lnTo>
                                <a:lnTo>
                                  <a:pt x="193941" y="771804"/>
                                </a:lnTo>
                                <a:lnTo>
                                  <a:pt x="237236" y="741248"/>
                                </a:lnTo>
                                <a:lnTo>
                                  <a:pt x="0" y="1260970"/>
                                </a:lnTo>
                                <a:lnTo>
                                  <a:pt x="17322" y="1268869"/>
                                </a:lnTo>
                                <a:lnTo>
                                  <a:pt x="254558" y="749160"/>
                                </a:lnTo>
                                <a:lnTo>
                                  <a:pt x="259842" y="801878"/>
                                </a:lnTo>
                                <a:lnTo>
                                  <a:pt x="269125" y="810450"/>
                                </a:lnTo>
                                <a:lnTo>
                                  <a:pt x="272275" y="810133"/>
                                </a:lnTo>
                                <a:lnTo>
                                  <a:pt x="271640" y="810133"/>
                                </a:lnTo>
                                <a:lnTo>
                                  <a:pt x="273570" y="809459"/>
                                </a:lnTo>
                                <a:lnTo>
                                  <a:pt x="275488" y="808189"/>
                                </a:lnTo>
                                <a:lnTo>
                                  <a:pt x="277037" y="806513"/>
                                </a:lnTo>
                                <a:lnTo>
                                  <a:pt x="278155" y="804494"/>
                                </a:lnTo>
                                <a:lnTo>
                                  <a:pt x="278244" y="804125"/>
                                </a:lnTo>
                                <a:lnTo>
                                  <a:pt x="278752" y="802284"/>
                                </a:lnTo>
                                <a:lnTo>
                                  <a:pt x="278803" y="799985"/>
                                </a:lnTo>
                                <a:close/>
                              </a:path>
                              <a:path w="859155" h="1403985">
                                <a:moveTo>
                                  <a:pt x="858659" y="101219"/>
                                </a:moveTo>
                                <a:lnTo>
                                  <a:pt x="858596" y="98933"/>
                                </a:lnTo>
                                <a:lnTo>
                                  <a:pt x="857986" y="96710"/>
                                </a:lnTo>
                                <a:lnTo>
                                  <a:pt x="825423" y="17411"/>
                                </a:lnTo>
                                <a:lnTo>
                                  <a:pt x="818286" y="0"/>
                                </a:lnTo>
                                <a:lnTo>
                                  <a:pt x="753643" y="82156"/>
                                </a:lnTo>
                                <a:lnTo>
                                  <a:pt x="752449" y="84124"/>
                                </a:lnTo>
                                <a:lnTo>
                                  <a:pt x="751763" y="86309"/>
                                </a:lnTo>
                                <a:lnTo>
                                  <a:pt x="751611" y="88607"/>
                                </a:lnTo>
                                <a:lnTo>
                                  <a:pt x="752017" y="90868"/>
                                </a:lnTo>
                                <a:lnTo>
                                  <a:pt x="760526" y="97561"/>
                                </a:lnTo>
                                <a:lnTo>
                                  <a:pt x="762825" y="97421"/>
                                </a:lnTo>
                                <a:lnTo>
                                  <a:pt x="765060" y="96710"/>
                                </a:lnTo>
                                <a:lnTo>
                                  <a:pt x="766978" y="95554"/>
                                </a:lnTo>
                                <a:lnTo>
                                  <a:pt x="768604" y="93941"/>
                                </a:lnTo>
                                <a:lnTo>
                                  <a:pt x="801370" y="52298"/>
                                </a:lnTo>
                                <a:lnTo>
                                  <a:pt x="613270" y="1400759"/>
                                </a:lnTo>
                                <a:lnTo>
                                  <a:pt x="632142" y="1403400"/>
                                </a:lnTo>
                                <a:lnTo>
                                  <a:pt x="820229" y="54927"/>
                                </a:lnTo>
                                <a:lnTo>
                                  <a:pt x="840359" y="103949"/>
                                </a:lnTo>
                                <a:lnTo>
                                  <a:pt x="841476" y="105956"/>
                                </a:lnTo>
                                <a:lnTo>
                                  <a:pt x="843051" y="107632"/>
                                </a:lnTo>
                                <a:lnTo>
                                  <a:pt x="844969" y="108877"/>
                                </a:lnTo>
                                <a:lnTo>
                                  <a:pt x="846772" y="109512"/>
                                </a:lnTo>
                                <a:lnTo>
                                  <a:pt x="845794" y="109512"/>
                                </a:lnTo>
                                <a:lnTo>
                                  <a:pt x="849426" y="109855"/>
                                </a:lnTo>
                                <a:lnTo>
                                  <a:pt x="851700" y="109512"/>
                                </a:lnTo>
                                <a:lnTo>
                                  <a:pt x="853821" y="108648"/>
                                </a:lnTo>
                                <a:lnTo>
                                  <a:pt x="855675" y="107289"/>
                                </a:lnTo>
                                <a:lnTo>
                                  <a:pt x="857148" y="105524"/>
                                </a:lnTo>
                                <a:lnTo>
                                  <a:pt x="858164" y="103466"/>
                                </a:lnTo>
                                <a:lnTo>
                                  <a:pt x="858659" y="101219"/>
                                </a:lnTo>
                                <a:close/>
                              </a:path>
                            </a:pathLst>
                          </a:custGeom>
                          <a:solidFill>
                            <a:srgbClr val="FFFF00"/>
                          </a:solidFill>
                        </wps:spPr>
                        <wps:bodyPr wrap="square" lIns="0" tIns="0" rIns="0" bIns="0" rtlCol="0">
                          <a:noAutofit/>
                        </wps:bodyPr>
                      </wps:wsp>
                      <wps:wsp>
                        <wps:cNvPr id="280" name="Graphic 280"/>
                        <wps:cNvSpPr/>
                        <wps:spPr>
                          <a:xfrm>
                            <a:off x="12191" y="3047"/>
                            <a:ext cx="163195" cy="222885"/>
                          </a:xfrm>
                          <a:custGeom>
                            <a:avLst/>
                            <a:gdLst/>
                            <a:ahLst/>
                            <a:cxnLst/>
                            <a:rect l="l" t="t" r="r" b="b"/>
                            <a:pathLst>
                              <a:path w="163195" h="222885">
                                <a:moveTo>
                                  <a:pt x="163067" y="222503"/>
                                </a:moveTo>
                                <a:lnTo>
                                  <a:pt x="0" y="222503"/>
                                </a:lnTo>
                                <a:lnTo>
                                  <a:pt x="0" y="0"/>
                                </a:lnTo>
                                <a:lnTo>
                                  <a:pt x="163067" y="0"/>
                                </a:lnTo>
                                <a:lnTo>
                                  <a:pt x="163067" y="222503"/>
                                </a:lnTo>
                                <a:close/>
                              </a:path>
                            </a:pathLst>
                          </a:custGeom>
                          <a:solidFill>
                            <a:srgbClr val="FFFFFF"/>
                          </a:solidFill>
                        </wps:spPr>
                        <wps:bodyPr wrap="square" lIns="0" tIns="0" rIns="0" bIns="0" rtlCol="0">
                          <a:noAutofit/>
                        </wps:bodyPr>
                      </wps:wsp>
                      <wps:wsp>
                        <wps:cNvPr id="281" name="Textbox 281"/>
                        <wps:cNvSpPr txBox="1"/>
                        <wps:spPr>
                          <a:xfrm>
                            <a:off x="106679" y="58717"/>
                            <a:ext cx="76200" cy="140335"/>
                          </a:xfrm>
                          <a:prstGeom prst="rect">
                            <a:avLst/>
                          </a:prstGeom>
                        </wps:spPr>
                        <wps:txbx>
                          <w:txbxContent>
                            <w:p w14:paraId="5E2B3063">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282" name="Textbox 282"/>
                        <wps:cNvSpPr txBox="1"/>
                        <wps:spPr>
                          <a:xfrm>
                            <a:off x="996696" y="1564416"/>
                            <a:ext cx="358140" cy="140335"/>
                          </a:xfrm>
                          <a:prstGeom prst="rect">
                            <a:avLst/>
                          </a:prstGeom>
                        </wps:spPr>
                        <wps:txbx>
                          <w:txbxContent>
                            <w:p w14:paraId="744B29A4">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283" name="Textbox 283"/>
                        <wps:cNvSpPr txBox="1"/>
                        <wps:spPr>
                          <a:xfrm>
                            <a:off x="1484375" y="1701576"/>
                            <a:ext cx="548640" cy="140335"/>
                          </a:xfrm>
                          <a:prstGeom prst="rect">
                            <a:avLst/>
                          </a:prstGeom>
                        </wps:spPr>
                        <wps:txbx>
                          <w:txbxContent>
                            <w:p w14:paraId="32C9AB87">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284" name="Textbox 284"/>
                        <wps:cNvSpPr txBox="1"/>
                        <wps:spPr>
                          <a:xfrm>
                            <a:off x="2633472" y="9144"/>
                            <a:ext cx="452755" cy="242570"/>
                          </a:xfrm>
                          <a:prstGeom prst="rect">
                            <a:avLst/>
                          </a:prstGeom>
                          <a:solidFill>
                            <a:srgbClr val="FFFFFF"/>
                          </a:solidFill>
                        </wps:spPr>
                        <wps:txbx>
                          <w:txbxContent>
                            <w:p w14:paraId="67AEC1FB">
                              <w:pPr>
                                <w:spacing w:before="78"/>
                                <w:ind w:left="167"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anchor>
            </w:drawing>
          </mc:Choice>
          <mc:Fallback>
            <w:pict>
              <v:group id="_x0000_s1026" o:spid="_x0000_s1026" o:spt="203" style="position:absolute;left:0pt;margin-left:309.8pt;margin-top:125.95pt;height:167.8pt;width:245.2pt;mso-position-horizontal-relative:page;z-index:251666432;mso-width-relative:page;mso-height-relative:page;" coordsize="3114040,2131060" o:gfxdata="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">
                <o:lock v:ext="edit" aspectratio="f"/>
                <v:shape id="Image 278" o:spid="_x0000_s1026" o:spt="75" type="#_x0000_t75" style="position:absolute;left:0;top:0;height:2130552;width:3113532;" filled="f" o:preferrelative="t" stroked="f" coordsize="21600,21600" o:gfxdata="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26iq8AAAA&#10;3AAAAA8AAAAAAAAAAQAgAAAAIgAAAGRycy9kb3ducmV2LnhtbFBLAQIUABQAAAAIAIdO4kAzLwWe&#10;OwAAADkAAAAQAAAAAAAAAAEAIAAAAAsBAABkcnMvc2hhcGV4bWwueG1sUEsFBgAAAAAGAAYAWwEA&#10;ALUDAAAAAA==&#10;">
                  <v:fill on="f" focussize="0,0"/>
                  <v:stroke on="f"/>
                  <v:imagedata r:id="rId56" o:title=""/>
                  <o:lock v:ext="edit" aspectratio="f"/>
                </v:shape>
                <v:shape id="Graphic 279" o:spid="_x0000_s1026" o:spt="100" style="position:absolute;left:1170660;top:244982;height:1403985;width:859155;" fillcolor="#FFFF00" filled="t" stroked="f" coordsize="859155,1403985" o:gfxdata="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UmLX&#10;wAAAANwAAAAPAAAAAAAAAAEAIAAAACIAAABkcnMvZG93bnJldi54bWxQSwECFAAUAAAACACHTuJA&#10;My8FnjsAAAA5AAAAEAAAAAAAAAABACAAAAAPAQAAZHJzL3NoYXBleG1sLnhtbFBLBQYAAAAABgAG&#10;AFsBAAC5AwAAAAA=&#10;" path="m278803,799985l269697,709206,268376,695960,182956,756234,181254,757770,179971,759675,179171,761834,178917,764120,179222,766394,180060,768527,181381,770407,182981,771804,185013,772883,184835,772883,187286,773455,189687,773455,191922,772883,193941,771804,237236,741248,0,1260970,17322,1268869,254558,749160,259842,801878,269125,810450,272275,810133,271640,810133,273570,809459,275488,808189,277037,806513,278155,804494,278244,804125,278752,802284,278803,799985xem858659,101219l858596,98933,857986,96710,825423,17411,818286,0,753643,82156,752449,84124,751763,86309,751611,88607,752017,90868,760526,97561,762825,97421,765060,96710,766978,95554,768604,93941,801370,52298,613270,1400759,632142,1403400,820229,54927,840359,103949,841476,105956,843051,107632,844969,108877,846772,109512,845794,109512,849426,109855,851700,109512,853821,108648,855675,107289,857148,105524,858164,103466,858659,101219xe">
                  <v:fill on="t" focussize="0,0"/>
                  <v:stroke on="f"/>
                  <v:imagedata o:title=""/>
                  <o:lock v:ext="edit" aspectratio="f"/>
                  <v:textbox inset="0mm,0mm,0mm,0mm"/>
                </v:shape>
                <v:shape id="Graphic 280" o:spid="_x0000_s1026" o:spt="100" style="position:absolute;left:12191;top:3047;height:222885;width:163195;" fillcolor="#FFFFFF" filled="t" stroked="f" coordsize="163195,222885" o:gfxdata="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7mYKW5AAAA3AAA&#10;AA8AAAAAAAAAAQAgAAAAIgAAAGRycy9kb3ducmV2LnhtbFBLAQIUABQAAAAIAIdO4kAzLwWeOwAA&#10;ADkAAAAQAAAAAAAAAAEAIAAAAAgBAABkcnMvc2hhcGV4bWwueG1sUEsFBgAAAAAGAAYAWwEAALID&#10;AAAAAA==&#10;" path="m163067,222503l0,222503,0,0,163067,0,163067,222503xe">
                  <v:fill on="t" focussize="0,0"/>
                  <v:stroke on="f"/>
                  <v:imagedata o:title=""/>
                  <o:lock v:ext="edit" aspectratio="f"/>
                  <v:textbox inset="0mm,0mm,0mm,0mm"/>
                </v:shape>
                <v:shape id="Textbox 281" o:spid="_x0000_s1026" o:spt="202" type="#_x0000_t202" style="position:absolute;left:106679;top:58717;height:140335;width:76200;" filled="f" stroked="f" coordsize="21600,21600" o:gfxdata="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jqR3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E2B3063">
                        <w:pPr>
                          <w:spacing w:before="0" w:line="220" w:lineRule="exact"/>
                          <w:ind w:left="0" w:right="0" w:firstLine="0"/>
                          <w:jc w:val="left"/>
                          <w:rPr>
                            <w:sz w:val="20"/>
                          </w:rPr>
                        </w:pPr>
                        <w:r>
                          <w:rPr>
                            <w:spacing w:val="-10"/>
                            <w:sz w:val="20"/>
                          </w:rPr>
                          <w:t>b</w:t>
                        </w:r>
                      </w:p>
                    </w:txbxContent>
                  </v:textbox>
                </v:shape>
                <v:shape id="Textbox 282" o:spid="_x0000_s1026" o:spt="202" type="#_x0000_t202" style="position:absolute;left:996696;top:1564416;height:140335;width:358140;" filled="f" stroked="f" coordsize="21600,21600" o:gfxdata="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ugPq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44B29A4">
                        <w:pPr>
                          <w:spacing w:before="0" w:line="220" w:lineRule="exact"/>
                          <w:ind w:left="0" w:right="0" w:firstLine="0"/>
                          <w:jc w:val="left"/>
                          <w:rPr>
                            <w:sz w:val="20"/>
                          </w:rPr>
                        </w:pPr>
                        <w:r>
                          <w:rPr>
                            <w:color w:val="FFFF00"/>
                            <w:spacing w:val="-2"/>
                            <w:sz w:val="20"/>
                          </w:rPr>
                          <w:t>Quartz</w:t>
                        </w:r>
                      </w:p>
                    </w:txbxContent>
                  </v:textbox>
                </v:shape>
                <v:shape id="Textbox 283" o:spid="_x0000_s1026" o:spt="202" type="#_x0000_t202" style="position:absolute;left:1484375;top:1701576;height:140335;width:548640;" filled="f" stroked="f" coordsize="21600,21600" o:gfxdata="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aSqM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2C9AB87">
                        <w:pPr>
                          <w:spacing w:before="0" w:line="220" w:lineRule="exact"/>
                          <w:ind w:left="0" w:right="0" w:firstLine="0"/>
                          <w:jc w:val="left"/>
                          <w:rPr>
                            <w:sz w:val="20"/>
                          </w:rPr>
                        </w:pPr>
                        <w:r>
                          <w:rPr>
                            <w:color w:val="FFFF00"/>
                            <w:spacing w:val="-2"/>
                            <w:sz w:val="20"/>
                          </w:rPr>
                          <w:t>Muscovite</w:t>
                        </w:r>
                      </w:p>
                    </w:txbxContent>
                  </v:textbox>
                </v:shape>
                <v:shape id="Textbox 284" o:spid="_x0000_s1026" o:spt="202" type="#_x0000_t202" style="position:absolute;left:2633472;top:9144;height:242570;width:452755;" fillcolor="#FFFFFF" filled="t" stroked="f" coordsize="21600,21600" o:gfxdata="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vTVo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67AEC1FB">
                        <w:pPr>
                          <w:spacing w:before="78"/>
                          <w:ind w:left="167" w:right="0" w:firstLine="0"/>
                          <w:jc w:val="left"/>
                          <w:rPr>
                            <w:color w:val="000000"/>
                            <w:sz w:val="20"/>
                          </w:rPr>
                        </w:pPr>
                        <w:r>
                          <w:rPr>
                            <w:color w:val="000000"/>
                            <w:spacing w:val="-5"/>
                            <w:sz w:val="20"/>
                          </w:rPr>
                          <w:t>XPL</w:t>
                        </w:r>
                      </w:p>
                    </w:txbxContent>
                  </v:textbox>
                </v:shape>
              </v:group>
            </w:pict>
          </mc:Fallback>
        </mc:AlternateContent>
      </w:r>
      <w:r>
        <w:t>Quartz is anhedral to subhedral in shape while feldspar grains are showing more or less</w:t>
      </w:r>
      <w:r>
        <w:rPr>
          <w:spacing w:val="40"/>
        </w:rPr>
        <w:t xml:space="preserve"> </w:t>
      </w:r>
      <w:r>
        <w:t>euhedral to subhedral shape. Although the grain orientation representing</w:t>
      </w:r>
      <w:r>
        <w:rPr>
          <w:spacing w:val="-15"/>
        </w:rPr>
        <w:t xml:space="preserve"> </w:t>
      </w:r>
      <w:r>
        <w:t xml:space="preserve">the regional foliation trend, but muscovites are </w:t>
      </w:r>
      <w:r>
        <w:rPr>
          <w:lang w:val="en-IN"/>
        </w:rPr>
        <w:t>minor</w:t>
      </w:r>
      <w:r>
        <w:t xml:space="preserve"> developed in the thin section indicating limited hydrothermal activity. Since the graphite development is generally associated with the muscovites in this area</w:t>
      </w:r>
      <w:r>
        <w:rPr>
          <w:rFonts w:hint="default"/>
          <w:lang w:val="en-IN"/>
        </w:rPr>
        <w:t>,</w:t>
      </w:r>
      <w:r>
        <w:t xml:space="preserve"> </w:t>
      </w:r>
      <w:r>
        <w:rPr>
          <w:rFonts w:hint="default"/>
          <w:lang w:val="en-IN"/>
        </w:rPr>
        <w:t>g</w:t>
      </w:r>
      <w:r>
        <w:t>raphite</w:t>
      </w:r>
      <w:r>
        <w:rPr>
          <w:rFonts w:hint="default"/>
          <w:lang w:val="en-IN"/>
        </w:rPr>
        <w:t xml:space="preserve"> is</w:t>
      </w:r>
      <w:r>
        <w:t xml:space="preserve"> observed even</w:t>
      </w:r>
      <w:r>
        <w:rPr>
          <w:spacing w:val="-15"/>
        </w:rPr>
        <w:t xml:space="preserve"> </w:t>
      </w:r>
      <w:r>
        <w:t>under transmitted light (</w:t>
      </w:r>
      <w:r>
        <w:rPr>
          <w:rFonts w:hint="default"/>
          <w:lang w:val="en-IN"/>
        </w:rPr>
        <w:t>10</w:t>
      </w:r>
      <w:r>
        <w:t xml:space="preserve">c and </w:t>
      </w:r>
      <w:r>
        <w:rPr>
          <w:rFonts w:hint="default"/>
          <w:lang w:val="en-IN"/>
        </w:rPr>
        <w:t>10</w:t>
      </w:r>
      <w:r>
        <w:t>d).</w:t>
      </w:r>
    </w:p>
    <w:p w14:paraId="05935E1E">
      <w:pPr>
        <w:pStyle w:val="12"/>
        <w:spacing w:after="0" w:line="360" w:lineRule="auto"/>
        <w:jc w:val="both"/>
        <w:sectPr>
          <w:pgSz w:w="11920" w:h="16840"/>
          <w:pgMar w:top="1220" w:right="283" w:bottom="640" w:left="708" w:header="673" w:footer="448" w:gutter="0"/>
          <w:cols w:space="720" w:num="1"/>
        </w:sectPr>
      </w:pPr>
    </w:p>
    <w:p w14:paraId="1176BD5E">
      <w:pPr>
        <w:pStyle w:val="12"/>
        <w:spacing w:before="9" w:after="1"/>
        <w:rPr>
          <w:sz w:val="20"/>
        </w:rPr>
      </w:pPr>
    </w:p>
    <w:p w14:paraId="3A6BBEA8">
      <w:pPr>
        <w:pStyle w:val="12"/>
        <w:ind w:left="549"/>
        <w:rPr>
          <w:sz w:val="20"/>
        </w:rPr>
      </w:pPr>
      <w:r>
        <w:rPr>
          <w:sz w:val="20"/>
        </w:rPr>
        <mc:AlternateContent>
          <mc:Choice Requires="wpg">
            <w:drawing>
              <wp:inline distT="0" distB="0" distL="0" distR="0">
                <wp:extent cx="6195060" cy="2270760"/>
                <wp:effectExtent l="0" t="0" r="0" b="5714"/>
                <wp:docPr id="285" name="Group 285"/>
                <wp:cNvGraphicFramePr/>
                <a:graphic xmlns:a="http://schemas.openxmlformats.org/drawingml/2006/main">
                  <a:graphicData uri="http://schemas.microsoft.com/office/word/2010/wordprocessingGroup">
                    <wpg:wgp>
                      <wpg:cNvGrpSpPr/>
                      <wpg:grpSpPr>
                        <a:xfrm>
                          <a:off x="0" y="0"/>
                          <a:ext cx="6195060" cy="2270760"/>
                          <a:chOff x="0" y="0"/>
                          <a:chExt cx="6195060" cy="2270760"/>
                        </a:xfrm>
                      </wpg:grpSpPr>
                      <pic:pic xmlns:pic="http://schemas.openxmlformats.org/drawingml/2006/picture">
                        <pic:nvPicPr>
                          <pic:cNvPr id="286" name="Image 286"/>
                          <pic:cNvPicPr/>
                        </pic:nvPicPr>
                        <pic:blipFill>
                          <a:blip r:embed="rId57" cstate="print"/>
                          <a:stretch>
                            <a:fillRect/>
                          </a:stretch>
                        </pic:blipFill>
                        <pic:spPr>
                          <a:xfrm>
                            <a:off x="0" y="10667"/>
                            <a:ext cx="3083052" cy="2260092"/>
                          </a:xfrm>
                          <a:prstGeom prst="rect">
                            <a:avLst/>
                          </a:prstGeom>
                        </pic:spPr>
                      </pic:pic>
                      <pic:pic xmlns:pic="http://schemas.openxmlformats.org/drawingml/2006/picture">
                        <pic:nvPicPr>
                          <pic:cNvPr id="287" name="Image 287"/>
                          <pic:cNvPicPr/>
                        </pic:nvPicPr>
                        <pic:blipFill>
                          <a:blip r:embed="rId58" cstate="print"/>
                          <a:stretch>
                            <a:fillRect/>
                          </a:stretch>
                        </pic:blipFill>
                        <pic:spPr>
                          <a:xfrm>
                            <a:off x="3113532" y="0"/>
                            <a:ext cx="3081528" cy="2263139"/>
                          </a:xfrm>
                          <a:prstGeom prst="rect">
                            <a:avLst/>
                          </a:prstGeom>
                        </pic:spPr>
                      </pic:pic>
                      <wps:wsp>
                        <wps:cNvPr id="288" name="Graphic 288"/>
                        <wps:cNvSpPr/>
                        <wps:spPr>
                          <a:xfrm>
                            <a:off x="955763" y="461365"/>
                            <a:ext cx="3587750" cy="866140"/>
                          </a:xfrm>
                          <a:custGeom>
                            <a:avLst/>
                            <a:gdLst/>
                            <a:ahLst/>
                            <a:cxnLst/>
                            <a:rect l="l" t="t" r="r" b="b"/>
                            <a:pathLst>
                              <a:path w="3587750" h="866140">
                                <a:moveTo>
                                  <a:pt x="305727" y="741133"/>
                                </a:moveTo>
                                <a:lnTo>
                                  <a:pt x="297078" y="731913"/>
                                </a:lnTo>
                                <a:lnTo>
                                  <a:pt x="295021" y="731913"/>
                                </a:lnTo>
                                <a:lnTo>
                                  <a:pt x="275666" y="791171"/>
                                </a:lnTo>
                                <a:lnTo>
                                  <a:pt x="18110" y="0"/>
                                </a:lnTo>
                                <a:lnTo>
                                  <a:pt x="0" y="5892"/>
                                </a:lnTo>
                                <a:lnTo>
                                  <a:pt x="257556" y="797077"/>
                                </a:lnTo>
                                <a:lnTo>
                                  <a:pt x="217944" y="761771"/>
                                </a:lnTo>
                                <a:lnTo>
                                  <a:pt x="216039" y="760476"/>
                                </a:lnTo>
                                <a:lnTo>
                                  <a:pt x="213868" y="759663"/>
                                </a:lnTo>
                                <a:lnTo>
                                  <a:pt x="211696" y="759396"/>
                                </a:lnTo>
                                <a:lnTo>
                                  <a:pt x="209423" y="759663"/>
                                </a:lnTo>
                                <a:lnTo>
                                  <a:pt x="202209" y="770039"/>
                                </a:lnTo>
                                <a:lnTo>
                                  <a:pt x="202755" y="772274"/>
                                </a:lnTo>
                                <a:lnTo>
                                  <a:pt x="203809" y="774306"/>
                                </a:lnTo>
                                <a:lnTo>
                                  <a:pt x="205333" y="776033"/>
                                </a:lnTo>
                                <a:lnTo>
                                  <a:pt x="283375" y="845591"/>
                                </a:lnTo>
                                <a:lnTo>
                                  <a:pt x="286626" y="830567"/>
                                </a:lnTo>
                                <a:lnTo>
                                  <a:pt x="305511" y="743419"/>
                                </a:lnTo>
                                <a:lnTo>
                                  <a:pt x="305727" y="741133"/>
                                </a:lnTo>
                                <a:close/>
                              </a:path>
                              <a:path w="3587750" h="866140">
                                <a:moveTo>
                                  <a:pt x="3587407" y="761453"/>
                                </a:moveTo>
                                <a:lnTo>
                                  <a:pt x="3578758" y="752233"/>
                                </a:lnTo>
                                <a:lnTo>
                                  <a:pt x="3576701" y="752233"/>
                                </a:lnTo>
                                <a:lnTo>
                                  <a:pt x="3557346" y="811491"/>
                                </a:lnTo>
                                <a:lnTo>
                                  <a:pt x="3299790" y="20320"/>
                                </a:lnTo>
                                <a:lnTo>
                                  <a:pt x="3281680" y="26212"/>
                                </a:lnTo>
                                <a:lnTo>
                                  <a:pt x="3539236" y="817397"/>
                                </a:lnTo>
                                <a:lnTo>
                                  <a:pt x="3499624" y="782091"/>
                                </a:lnTo>
                                <a:lnTo>
                                  <a:pt x="3497719" y="780796"/>
                                </a:lnTo>
                                <a:lnTo>
                                  <a:pt x="3495535" y="779983"/>
                                </a:lnTo>
                                <a:lnTo>
                                  <a:pt x="3493376" y="779716"/>
                                </a:lnTo>
                                <a:lnTo>
                                  <a:pt x="3491103" y="779983"/>
                                </a:lnTo>
                                <a:lnTo>
                                  <a:pt x="3483889" y="790359"/>
                                </a:lnTo>
                                <a:lnTo>
                                  <a:pt x="3484435" y="792594"/>
                                </a:lnTo>
                                <a:lnTo>
                                  <a:pt x="3485489" y="794626"/>
                                </a:lnTo>
                                <a:lnTo>
                                  <a:pt x="3487013" y="796353"/>
                                </a:lnTo>
                                <a:lnTo>
                                  <a:pt x="3565055" y="865911"/>
                                </a:lnTo>
                                <a:lnTo>
                                  <a:pt x="3568306" y="850887"/>
                                </a:lnTo>
                                <a:lnTo>
                                  <a:pt x="3587191" y="763739"/>
                                </a:lnTo>
                                <a:lnTo>
                                  <a:pt x="3587407" y="761453"/>
                                </a:lnTo>
                                <a:close/>
                              </a:path>
                            </a:pathLst>
                          </a:custGeom>
                          <a:solidFill>
                            <a:srgbClr val="FFFF00"/>
                          </a:solidFill>
                        </wps:spPr>
                        <wps:bodyPr wrap="square" lIns="0" tIns="0" rIns="0" bIns="0" rtlCol="0">
                          <a:noAutofit/>
                        </wps:bodyPr>
                      </wps:wsp>
                      <wps:wsp>
                        <wps:cNvPr id="289" name="Graphic 289"/>
                        <wps:cNvSpPr/>
                        <wps:spPr>
                          <a:xfrm>
                            <a:off x="16764" y="24383"/>
                            <a:ext cx="169545" cy="222885"/>
                          </a:xfrm>
                          <a:custGeom>
                            <a:avLst/>
                            <a:gdLst/>
                            <a:ahLst/>
                            <a:cxnLst/>
                            <a:rect l="l" t="t" r="r" b="b"/>
                            <a:pathLst>
                              <a:path w="169545" h="222885">
                                <a:moveTo>
                                  <a:pt x="169164" y="222503"/>
                                </a:moveTo>
                                <a:lnTo>
                                  <a:pt x="0" y="222503"/>
                                </a:lnTo>
                                <a:lnTo>
                                  <a:pt x="0" y="0"/>
                                </a:lnTo>
                                <a:lnTo>
                                  <a:pt x="169164" y="0"/>
                                </a:lnTo>
                                <a:lnTo>
                                  <a:pt x="169164" y="222503"/>
                                </a:lnTo>
                                <a:close/>
                              </a:path>
                            </a:pathLst>
                          </a:custGeom>
                          <a:solidFill>
                            <a:srgbClr val="FFFFFF"/>
                          </a:solidFill>
                        </wps:spPr>
                        <wps:bodyPr wrap="square" lIns="0" tIns="0" rIns="0" bIns="0" rtlCol="0">
                          <a:noAutofit/>
                        </wps:bodyPr>
                      </wps:wsp>
                      <wps:wsp>
                        <wps:cNvPr id="290" name="Textbox 290"/>
                        <wps:cNvSpPr txBox="1"/>
                        <wps:spPr>
                          <a:xfrm>
                            <a:off x="111252" y="78529"/>
                            <a:ext cx="69215" cy="140335"/>
                          </a:xfrm>
                          <a:prstGeom prst="rect">
                            <a:avLst/>
                          </a:prstGeom>
                        </wps:spPr>
                        <wps:txbx>
                          <w:txbxContent>
                            <w:p w14:paraId="4C415A03">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291" name="Textbox 291"/>
                        <wps:cNvSpPr txBox="1"/>
                        <wps:spPr>
                          <a:xfrm>
                            <a:off x="694944" y="314749"/>
                            <a:ext cx="457200" cy="140335"/>
                          </a:xfrm>
                          <a:prstGeom prst="rect">
                            <a:avLst/>
                          </a:prstGeom>
                        </wps:spPr>
                        <wps:txbx>
                          <w:txbxContent>
                            <w:p w14:paraId="6BDCDBE9">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s:wsp>
                        <wps:cNvPr id="292" name="Textbox 292"/>
                        <wps:cNvSpPr txBox="1"/>
                        <wps:spPr>
                          <a:xfrm>
                            <a:off x="4064495" y="349801"/>
                            <a:ext cx="457200" cy="140335"/>
                          </a:xfrm>
                          <a:prstGeom prst="rect">
                            <a:avLst/>
                          </a:prstGeom>
                        </wps:spPr>
                        <wps:txbx>
                          <w:txbxContent>
                            <w:p w14:paraId="54D6C81C">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s:wsp>
                        <wps:cNvPr id="293" name="Textbox 293"/>
                        <wps:cNvSpPr txBox="1"/>
                        <wps:spPr>
                          <a:xfrm>
                            <a:off x="5756147" y="16764"/>
                            <a:ext cx="425450" cy="241300"/>
                          </a:xfrm>
                          <a:prstGeom prst="rect">
                            <a:avLst/>
                          </a:prstGeom>
                          <a:solidFill>
                            <a:srgbClr val="FFFFFF"/>
                          </a:solidFill>
                        </wps:spPr>
                        <wps:txbx>
                          <w:txbxContent>
                            <w:p w14:paraId="729B6B88">
                              <w:pPr>
                                <w:spacing w:before="76"/>
                                <w:ind w:left="163" w:right="0" w:firstLine="0"/>
                                <w:jc w:val="left"/>
                                <w:rPr>
                                  <w:color w:val="000000"/>
                                  <w:sz w:val="20"/>
                                </w:rPr>
                              </w:pPr>
                              <w:r>
                                <w:rPr>
                                  <w:color w:val="000000"/>
                                  <w:spacing w:val="-5"/>
                                  <w:sz w:val="20"/>
                                </w:rPr>
                                <w:t>PPL</w:t>
                              </w:r>
                            </w:p>
                          </w:txbxContent>
                        </wps:txbx>
                        <wps:bodyPr wrap="square" lIns="0" tIns="0" rIns="0" bIns="0" rtlCol="0">
                          <a:noAutofit/>
                        </wps:bodyPr>
                      </wps:wsp>
                      <wps:wsp>
                        <wps:cNvPr id="294" name="Textbox 294"/>
                        <wps:cNvSpPr txBox="1"/>
                        <wps:spPr>
                          <a:xfrm>
                            <a:off x="3125723" y="12191"/>
                            <a:ext cx="165100" cy="234950"/>
                          </a:xfrm>
                          <a:prstGeom prst="rect">
                            <a:avLst/>
                          </a:prstGeom>
                          <a:solidFill>
                            <a:srgbClr val="FFFFFF"/>
                          </a:solidFill>
                        </wps:spPr>
                        <wps:txbx>
                          <w:txbxContent>
                            <w:p w14:paraId="2C043FF1">
                              <w:pPr>
                                <w:spacing w:before="78"/>
                                <w:ind w:left="148" w:right="0" w:firstLine="0"/>
                                <w:jc w:val="left"/>
                                <w:rPr>
                                  <w:color w:val="000000"/>
                                  <w:sz w:val="20"/>
                                </w:rPr>
                              </w:pPr>
                              <w:r>
                                <w:rPr>
                                  <w:color w:val="000000"/>
                                  <w:spacing w:val="-10"/>
                                  <w:sz w:val="20"/>
                                </w:rPr>
                                <w:t>d</w:t>
                              </w:r>
                            </w:p>
                          </w:txbxContent>
                        </wps:txbx>
                        <wps:bodyPr wrap="square" lIns="0" tIns="0" rIns="0" bIns="0" rtlCol="0">
                          <a:noAutofit/>
                        </wps:bodyPr>
                      </wps:wsp>
                      <wps:wsp>
                        <wps:cNvPr id="295" name="Textbox 295"/>
                        <wps:cNvSpPr txBox="1"/>
                        <wps:spPr>
                          <a:xfrm>
                            <a:off x="2598420" y="22859"/>
                            <a:ext cx="466725" cy="242570"/>
                          </a:xfrm>
                          <a:prstGeom prst="rect">
                            <a:avLst/>
                          </a:prstGeom>
                          <a:solidFill>
                            <a:srgbClr val="FFFFFF"/>
                          </a:solidFill>
                        </wps:spPr>
                        <wps:txbx>
                          <w:txbxContent>
                            <w:p w14:paraId="7A3BDB97">
                              <w:pPr>
                                <w:spacing w:before="78"/>
                                <w:ind w:left="177" w:right="0" w:firstLine="0"/>
                                <w:jc w:val="left"/>
                                <w:rPr>
                                  <w:color w:val="000000"/>
                                  <w:sz w:val="20"/>
                                </w:rPr>
                              </w:pPr>
                              <w:r>
                                <w:rPr>
                                  <w:color w:val="000000"/>
                                  <w:spacing w:val="-5"/>
                                  <w:sz w:val="20"/>
                                </w:rPr>
                                <w:t>XPL</w:t>
                              </w:r>
                            </w:p>
                          </w:txbxContent>
                        </wps:txbx>
                        <wps:bodyPr wrap="square" lIns="0" tIns="0" rIns="0" bIns="0" rtlCol="0">
                          <a:noAutofit/>
                        </wps:bodyPr>
                      </wps:wsp>
                    </wpg:wgp>
                  </a:graphicData>
                </a:graphic>
              </wp:inline>
            </w:drawing>
          </mc:Choice>
          <mc:Fallback>
            <w:pict>
              <v:group id="_x0000_s1026" o:spid="_x0000_s1026" o:spt="203" style="height:178.8pt;width:487.8pt;" coordsize="6195060,2270760" o:gfxdata="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">
                <o:lock v:ext="edit" aspectratio="f"/>
                <v:shape id="Image 286" o:spid="_x0000_s1026" o:spt="75" type="#_x0000_t75" style="position:absolute;left:0;top:10667;height:2260092;width:3083052;" filled="f" o:preferrelative="t" stroked="f" coordsize="21600,21600" o:gfxdata="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2/MQvQAA&#10;ANwAAAAPAAAAAAAAAAEAIAAAACIAAABkcnMvZG93bnJldi54bWxQSwECFAAUAAAACACHTuJAMy8F&#10;njsAAAA5AAAAEAAAAAAAAAABACAAAAAMAQAAZHJzL3NoYXBleG1sLnhtbFBLBQYAAAAABgAGAFsB&#10;AAC2AwAAAAA=&#10;">
                  <v:fill on="f" focussize="0,0"/>
                  <v:stroke on="f"/>
                  <v:imagedata r:id="rId57" o:title=""/>
                  <o:lock v:ext="edit" aspectratio="f"/>
                </v:shape>
                <v:shape id="Image 287" o:spid="_x0000_s1026" o:spt="75" type="#_x0000_t75" style="position:absolute;left:3113532;top:0;height:2263139;width:3081528;" filled="f" o:preferrelative="t" stroked="f" coordsize="21600,21600" o:gfxdata="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p9QP74A&#10;AADcAAAADwAAAAAAAAABACAAAAAiAAAAZHJzL2Rvd25yZXYueG1sUEsBAhQAFAAAAAgAh07iQDMv&#10;BZ47AAAAOQAAABAAAAAAAAAAAQAgAAAADQEAAGRycy9zaGFwZXhtbC54bWxQSwUGAAAAAAYABgBb&#10;AQAAtwMAAAAA&#10;">
                  <v:fill on="f" focussize="0,0"/>
                  <v:stroke on="f"/>
                  <v:imagedata r:id="rId58" o:title=""/>
                  <o:lock v:ext="edit" aspectratio="f"/>
                </v:shape>
                <v:shape id="Graphic 288" o:spid="_x0000_s1026" o:spt="100" style="position:absolute;left:955763;top:461365;height:866140;width:3587750;" fillcolor="#FFFF00" filled="t" stroked="f" coordsize="3587750,866140" o:gfxdata="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9Tm36ugAAANwA&#10;AAAPAAAAAAAAAAEAIAAAACIAAABkcnMvZG93bnJldi54bWxQSwECFAAUAAAACACHTuJAMy8FnjsA&#10;AAA5AAAAEAAAAAAAAAABACAAAAAJAQAAZHJzL3NoYXBleG1sLnhtbFBLBQYAAAAABgAGAFsBAACz&#10;AwAAAAA=&#10;" path="m305727,741133l297078,731913,295021,731913,275666,791171,18110,0,0,5892,257556,797077,217944,761771,216039,760476,213868,759663,211696,759396,209423,759663,202209,770039,202755,772274,203809,774306,205333,776033,283375,845591,286626,830567,305511,743419,305727,741133xem3587407,761453l3578758,752233,3576701,752233,3557346,811491,3299790,20320,3281680,26212,3539236,817397,3499624,782091,3497719,780796,3495535,779983,3493376,779716,3491103,779983,3483889,790359,3484435,792594,3485489,794626,3487013,796353,3565055,865911,3568306,850887,3587191,763739,3587407,761453xe">
                  <v:fill on="t" focussize="0,0"/>
                  <v:stroke on="f"/>
                  <v:imagedata o:title=""/>
                  <o:lock v:ext="edit" aspectratio="f"/>
                  <v:textbox inset="0mm,0mm,0mm,0mm"/>
                </v:shape>
                <v:shape id="Graphic 289" o:spid="_x0000_s1026" o:spt="100" style="position:absolute;left:16764;top:24383;height:222885;width:169545;" fillcolor="#FFFFFF" filled="t" stroked="f" coordsize="169545,222885" o:gfxdata="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yehvQAA&#10;ANwAAAAPAAAAAAAAAAEAIAAAACIAAABkcnMvZG93bnJldi54bWxQSwECFAAUAAAACACHTuJAMy8F&#10;njsAAAA5AAAAEAAAAAAAAAABACAAAAAMAQAAZHJzL3NoYXBleG1sLnhtbFBLBQYAAAAABgAGAFsB&#10;AAC2AwAAAAA=&#10;" path="m169164,222503l0,222503,0,0,169164,0,169164,222503xe">
                  <v:fill on="t" focussize="0,0"/>
                  <v:stroke on="f"/>
                  <v:imagedata o:title=""/>
                  <o:lock v:ext="edit" aspectratio="f"/>
                  <v:textbox inset="0mm,0mm,0mm,0mm"/>
                </v:shape>
                <v:shape id="Textbox 290" o:spid="_x0000_s1026" o:spt="202" type="#_x0000_t202" style="position:absolute;left:111252;top:78529;height:140335;width:69215;" filled="f" stroked="f" coordsize="21600,21600" o:gfxdata="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K+im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4C415A03">
                        <w:pPr>
                          <w:spacing w:before="0" w:line="220" w:lineRule="exact"/>
                          <w:ind w:left="0" w:right="0" w:firstLine="0"/>
                          <w:jc w:val="left"/>
                          <w:rPr>
                            <w:sz w:val="20"/>
                          </w:rPr>
                        </w:pPr>
                        <w:r>
                          <w:rPr>
                            <w:spacing w:val="-10"/>
                            <w:sz w:val="20"/>
                          </w:rPr>
                          <w:t>c</w:t>
                        </w:r>
                      </w:p>
                    </w:txbxContent>
                  </v:textbox>
                </v:shape>
                <v:shape id="Textbox 291" o:spid="_x0000_s1026" o:spt="202" type="#_x0000_t202" style="position:absolute;left:694944;top:314749;height:140335;width:457200;" filled="f" stroked="f" coordsize="21600,21600" o:gfxdata="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HA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BDCDBE9">
                        <w:pPr>
                          <w:spacing w:before="0" w:line="220" w:lineRule="exact"/>
                          <w:ind w:left="0" w:right="0" w:firstLine="0"/>
                          <w:jc w:val="left"/>
                          <w:rPr>
                            <w:sz w:val="20"/>
                          </w:rPr>
                        </w:pPr>
                        <w:r>
                          <w:rPr>
                            <w:color w:val="FFFF00"/>
                            <w:spacing w:val="-2"/>
                            <w:sz w:val="20"/>
                          </w:rPr>
                          <w:t>Graphite</w:t>
                        </w:r>
                      </w:p>
                    </w:txbxContent>
                  </v:textbox>
                </v:shape>
                <v:shape id="Textbox 292" o:spid="_x0000_s1026" o:spt="202" type="#_x0000_t202" style="position:absolute;left:4064495;top:349801;height:140335;width:457200;" filled="f" stroked="f" coordsize="21600,21600" o:gfxdata="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zGZd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54D6C81C">
                        <w:pPr>
                          <w:spacing w:before="0" w:line="220" w:lineRule="exact"/>
                          <w:ind w:left="0" w:right="0" w:firstLine="0"/>
                          <w:jc w:val="left"/>
                          <w:rPr>
                            <w:sz w:val="20"/>
                          </w:rPr>
                        </w:pPr>
                        <w:r>
                          <w:rPr>
                            <w:color w:val="FFFF00"/>
                            <w:spacing w:val="-2"/>
                            <w:sz w:val="20"/>
                          </w:rPr>
                          <w:t>Graphite</w:t>
                        </w:r>
                      </w:p>
                    </w:txbxContent>
                  </v:textbox>
                </v:shape>
                <v:shape id="Textbox 293" o:spid="_x0000_s1026" o:spt="202" type="#_x0000_t202" style="position:absolute;left:5756147;top:16764;height:241300;width:425450;" fillcolor="#FFFFFF" filled="t" stroked="f" coordsize="21600,21600" o:gfxdata="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xNsK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729B6B88">
                        <w:pPr>
                          <w:spacing w:before="76"/>
                          <w:ind w:left="163" w:right="0" w:firstLine="0"/>
                          <w:jc w:val="left"/>
                          <w:rPr>
                            <w:color w:val="000000"/>
                            <w:sz w:val="20"/>
                          </w:rPr>
                        </w:pPr>
                        <w:r>
                          <w:rPr>
                            <w:color w:val="000000"/>
                            <w:spacing w:val="-5"/>
                            <w:sz w:val="20"/>
                          </w:rPr>
                          <w:t>PPL</w:t>
                        </w:r>
                      </w:p>
                    </w:txbxContent>
                  </v:textbox>
                </v:shape>
                <v:shape id="Textbox 294" o:spid="_x0000_s1026" o:spt="202" type="#_x0000_t202" style="position:absolute;left:3125723;top:12191;height:234950;width:165100;" fillcolor="#FFFFFF" filled="t" stroked="f" coordsize="21600,21600" o:gfxdata="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LUN+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2C043FF1">
                        <w:pPr>
                          <w:spacing w:before="78"/>
                          <w:ind w:left="148" w:right="0" w:firstLine="0"/>
                          <w:jc w:val="left"/>
                          <w:rPr>
                            <w:color w:val="000000"/>
                            <w:sz w:val="20"/>
                          </w:rPr>
                        </w:pPr>
                        <w:r>
                          <w:rPr>
                            <w:color w:val="000000"/>
                            <w:spacing w:val="-10"/>
                            <w:sz w:val="20"/>
                          </w:rPr>
                          <w:t>d</w:t>
                        </w:r>
                      </w:p>
                    </w:txbxContent>
                  </v:textbox>
                </v:shape>
                <v:shape id="Textbox 295" o:spid="_x0000_s1026" o:spt="202" type="#_x0000_t202" style="position:absolute;left:2598420;top:22859;height:242570;width:466725;" fillcolor="#FFFFFF" filled="t" stroked="f" coordsize="21600,21600" o:gfxdata="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Yebl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14:paraId="7A3BDB97">
                        <w:pPr>
                          <w:spacing w:before="78"/>
                          <w:ind w:left="177" w:right="0" w:firstLine="0"/>
                          <w:jc w:val="left"/>
                          <w:rPr>
                            <w:color w:val="000000"/>
                            <w:sz w:val="20"/>
                          </w:rPr>
                        </w:pPr>
                        <w:r>
                          <w:rPr>
                            <w:color w:val="000000"/>
                            <w:spacing w:val="-5"/>
                            <w:sz w:val="20"/>
                          </w:rPr>
                          <w:t>XPL</w:t>
                        </w:r>
                      </w:p>
                    </w:txbxContent>
                  </v:textbox>
                </v:shape>
                <w10:wrap type="none"/>
                <w10:anchorlock/>
              </v:group>
            </w:pict>
          </mc:Fallback>
        </mc:AlternateContent>
      </w:r>
    </w:p>
    <w:p w14:paraId="0E5881AA">
      <w:pPr>
        <w:pStyle w:val="12"/>
        <w:spacing w:before="79"/>
        <w:ind w:left="672" w:right="730"/>
        <w:jc w:val="both"/>
      </w:pPr>
      <w:r>
        <w:rPr>
          <w:b w:val="0"/>
          <w:bCs/>
          <w:sz w:val="24"/>
          <w:szCs w:val="24"/>
        </w:rPr>
        <w:t>Fig</w:t>
      </w:r>
      <w:r>
        <w:rPr>
          <w:rFonts w:hint="default"/>
          <w:b w:val="0"/>
          <w:bCs/>
          <w:sz w:val="24"/>
          <w:szCs w:val="24"/>
          <w:lang w:val="en-IN"/>
        </w:rPr>
        <w:t xml:space="preserve"> no-10</w:t>
      </w:r>
      <w:r>
        <w:rPr>
          <w:rFonts w:hint="default"/>
          <w:b/>
          <w:sz w:val="28"/>
          <w:szCs w:val="28"/>
          <w:lang w:val="en-IN"/>
        </w:rPr>
        <w:t>:</w:t>
      </w:r>
      <w:r>
        <w:rPr>
          <w:b/>
        </w:rPr>
        <w:t xml:space="preserve"> </w:t>
      </w:r>
      <w:r>
        <w:t>Photomicrographs of DB</w:t>
      </w:r>
      <w:r>
        <w:rPr>
          <w:rFonts w:hint="default"/>
          <w:lang w:val="en-IN"/>
        </w:rPr>
        <w:t>CD</w:t>
      </w:r>
      <w:r>
        <w:t>-03/20A show overall distribution of oriented quartz and muscovite in PPL (</w:t>
      </w:r>
      <w:r>
        <w:rPr>
          <w:rFonts w:hint="default"/>
          <w:lang w:val="en-IN"/>
        </w:rPr>
        <w:t>10</w:t>
      </w:r>
      <w:r>
        <w:t xml:space="preserve">a and </w:t>
      </w:r>
      <w:r>
        <w:rPr>
          <w:rFonts w:hint="default"/>
          <w:lang w:val="en-IN"/>
        </w:rPr>
        <w:t>10</w:t>
      </w:r>
      <w:r>
        <w:t>c) and XPL</w:t>
      </w:r>
      <w:r>
        <w:rPr>
          <w:rFonts w:hint="default"/>
          <w:lang w:val="en-IN"/>
        </w:rPr>
        <w:t xml:space="preserve"> </w:t>
      </w:r>
      <w:r>
        <w:t>(</w:t>
      </w:r>
      <w:r>
        <w:rPr>
          <w:rFonts w:hint="default"/>
          <w:lang w:val="en-IN"/>
        </w:rPr>
        <w:t>10</w:t>
      </w:r>
      <w:r>
        <w:t xml:space="preserve">b and </w:t>
      </w:r>
      <w:r>
        <w:rPr>
          <w:rFonts w:hint="default"/>
          <w:lang w:val="en-IN"/>
        </w:rPr>
        <w:t>10</w:t>
      </w:r>
      <w:r>
        <w:t xml:space="preserve">d) under transmitted light </w:t>
      </w:r>
      <w:r>
        <w:rPr>
          <w:rFonts w:hint="default"/>
          <w:lang w:val="en-IN"/>
        </w:rPr>
        <w:t>s</w:t>
      </w:r>
      <w:r>
        <w:t>mall patches of microcrystalline graphite is identified under reflected light microscope. Extensive development</w:t>
      </w:r>
      <w:r>
        <w:rPr>
          <w:spacing w:val="1"/>
        </w:rPr>
        <w:t xml:space="preserve"> </w:t>
      </w:r>
      <w:r>
        <w:t>of small</w:t>
      </w:r>
      <w:r>
        <w:rPr>
          <w:spacing w:val="1"/>
        </w:rPr>
        <w:t xml:space="preserve"> </w:t>
      </w:r>
      <w:r>
        <w:t>flakes</w:t>
      </w:r>
      <w:r>
        <w:rPr>
          <w:spacing w:val="-1"/>
        </w:rPr>
        <w:t xml:space="preserve"> </w:t>
      </w:r>
      <w:r>
        <w:t>of</w:t>
      </w:r>
      <w:r>
        <w:rPr>
          <w:spacing w:val="2"/>
        </w:rPr>
        <w:t xml:space="preserve"> </w:t>
      </w:r>
      <w:r>
        <w:t>graphite</w:t>
      </w:r>
      <w:r>
        <w:rPr>
          <w:rFonts w:hint="default"/>
          <w:lang w:val="en-IN"/>
        </w:rPr>
        <w:t xml:space="preserve"> </w:t>
      </w:r>
      <w:r>
        <w:t>are</w:t>
      </w:r>
      <w:r>
        <w:rPr>
          <w:spacing w:val="-1"/>
        </w:rPr>
        <w:t xml:space="preserve"> </w:t>
      </w:r>
      <w:r>
        <w:t>seen</w:t>
      </w:r>
      <w:r>
        <w:rPr>
          <w:spacing w:val="-1"/>
        </w:rPr>
        <w:t xml:space="preserve"> </w:t>
      </w:r>
      <w:r>
        <w:t>under</w:t>
      </w:r>
      <w:r>
        <w:rPr>
          <w:spacing w:val="1"/>
        </w:rPr>
        <w:t xml:space="preserve"> </w:t>
      </w:r>
      <w:r>
        <w:t>PPL of reflected</w:t>
      </w:r>
      <w:r>
        <w:rPr>
          <w:spacing w:val="-2"/>
        </w:rPr>
        <w:t xml:space="preserve"> </w:t>
      </w:r>
      <w:r>
        <w:t>light</w:t>
      </w:r>
      <w:r>
        <w:rPr>
          <w:spacing w:val="-2"/>
        </w:rPr>
        <w:t xml:space="preserve"> </w:t>
      </w:r>
      <w:r>
        <w:t>(</w:t>
      </w:r>
      <w:r>
        <w:rPr>
          <w:rFonts w:hint="default"/>
          <w:lang w:val="en-IN"/>
        </w:rPr>
        <w:t>10</w:t>
      </w:r>
      <w:r>
        <w:rPr>
          <w:spacing w:val="1"/>
        </w:rPr>
        <w:t xml:space="preserve"> </w:t>
      </w:r>
      <w:r>
        <w:rPr>
          <w:spacing w:val="-5"/>
        </w:rPr>
        <w:t>e).</w:t>
      </w:r>
    </w:p>
    <w:p w14:paraId="24EE5ACA">
      <w:pPr>
        <w:pStyle w:val="8"/>
        <w:numPr>
          <w:ilvl w:val="0"/>
          <w:numId w:val="10"/>
        </w:numPr>
        <w:tabs>
          <w:tab w:val="left" w:pos="623"/>
        </w:tabs>
        <w:spacing w:before="230" w:after="0" w:line="240" w:lineRule="auto"/>
        <w:ind w:left="623" w:right="0" w:hanging="419"/>
        <w:jc w:val="both"/>
      </w:pPr>
      <w:r>
        <w:t>Thin</w:t>
      </w:r>
      <w:r>
        <w:rPr>
          <w:spacing w:val="-2"/>
        </w:rPr>
        <w:t xml:space="preserve"> </w:t>
      </w:r>
      <w:r>
        <w:t>Section:</w:t>
      </w:r>
      <w:r>
        <w:rPr>
          <w:spacing w:val="1"/>
        </w:rPr>
        <w:t xml:space="preserve"> </w:t>
      </w:r>
      <w:r>
        <w:t>DB</w:t>
      </w:r>
      <w:r>
        <w:rPr>
          <w:rFonts w:hint="default"/>
          <w:lang w:val="en-IN"/>
        </w:rPr>
        <w:t>CD</w:t>
      </w:r>
      <w:r>
        <w:t xml:space="preserve">- </w:t>
      </w:r>
      <w:r>
        <w:rPr>
          <w:spacing w:val="-2"/>
        </w:rPr>
        <w:t>03/12</w:t>
      </w:r>
    </w:p>
    <w:p w14:paraId="770A4184">
      <w:pPr>
        <w:pStyle w:val="12"/>
        <w:spacing w:before="137" w:line="360" w:lineRule="auto"/>
        <w:ind w:left="304" w:right="807" w:rightChars="367"/>
        <w:jc w:val="both"/>
      </w:pPr>
      <w:r>
        <w:t>The photomicrographs (</w:t>
      </w:r>
      <w:r>
        <w:rPr>
          <w:rFonts w:hint="default"/>
          <w:lang w:val="en-IN"/>
        </w:rPr>
        <w:t>11</w:t>
      </w:r>
      <w:r>
        <w:t>a), show a mineralogical distribution of quartz, feldspar and muscovite under PPL and the same mineral assemblage under XPL (</w:t>
      </w:r>
      <w:r>
        <w:rPr>
          <w:rFonts w:hint="default"/>
          <w:lang w:val="en-IN"/>
        </w:rPr>
        <w:t>11</w:t>
      </w:r>
      <w:r>
        <w:t>b).</w:t>
      </w:r>
      <w:r>
        <w:rPr>
          <w:spacing w:val="-2"/>
        </w:rPr>
        <w:t xml:space="preserve"> </w:t>
      </w:r>
      <w:r>
        <w:t>All</w:t>
      </w:r>
      <w:r>
        <w:rPr>
          <w:spacing w:val="-2"/>
        </w:rPr>
        <w:t xml:space="preserve"> </w:t>
      </w:r>
      <w:r>
        <w:t>The</w:t>
      </w:r>
      <w:r>
        <w:rPr>
          <w:spacing w:val="-4"/>
        </w:rPr>
        <w:t xml:space="preserve"> </w:t>
      </w:r>
      <w:r>
        <w:t xml:space="preserve">grains are aligned along the dominant schistosity plane and microfolding </w:t>
      </w:r>
      <w:r>
        <w:rPr>
          <w:rFonts w:hint="default"/>
          <w:lang w:val="en-IN"/>
        </w:rPr>
        <w:t xml:space="preserve">(puckers) </w:t>
      </w:r>
      <w:r>
        <w:t>defined by muscovite is well preserved in this section.</w:t>
      </w:r>
    </w:p>
    <w:p w14:paraId="135CCE87">
      <w:pPr>
        <w:pStyle w:val="12"/>
        <w:spacing w:before="120" w:line="360" w:lineRule="auto"/>
        <w:ind w:left="304" w:right="807" w:rightChars="367"/>
        <w:jc w:val="both"/>
      </w:pPr>
      <w:r>
        <mc:AlternateContent>
          <mc:Choice Requires="wpg">
            <w:drawing>
              <wp:anchor distT="0" distB="0" distL="0" distR="0" simplePos="0" relativeHeight="251667456" behindDoc="0" locked="0" layoutInCell="1" allowOverlap="1">
                <wp:simplePos x="0" y="0"/>
                <wp:positionH relativeFrom="page">
                  <wp:posOffset>833120</wp:posOffset>
                </wp:positionH>
                <wp:positionV relativeFrom="paragraph">
                  <wp:posOffset>1624330</wp:posOffset>
                </wp:positionV>
                <wp:extent cx="3032760" cy="2040890"/>
                <wp:effectExtent l="0" t="0" r="0" b="0"/>
                <wp:wrapNone/>
                <wp:docPr id="296" name="Group 296"/>
                <wp:cNvGraphicFramePr/>
                <a:graphic xmlns:a="http://schemas.openxmlformats.org/drawingml/2006/main">
                  <a:graphicData uri="http://schemas.microsoft.com/office/word/2010/wordprocessingGroup">
                    <wpg:wgp>
                      <wpg:cNvGrpSpPr/>
                      <wpg:grpSpPr>
                        <a:xfrm>
                          <a:off x="0" y="0"/>
                          <a:ext cx="3032760" cy="2040889"/>
                          <a:chOff x="0" y="0"/>
                          <a:chExt cx="3032760" cy="2040889"/>
                        </a:xfrm>
                      </wpg:grpSpPr>
                      <pic:pic xmlns:pic="http://schemas.openxmlformats.org/drawingml/2006/picture">
                        <pic:nvPicPr>
                          <pic:cNvPr id="297" name="Image 297"/>
                          <pic:cNvPicPr/>
                        </pic:nvPicPr>
                        <pic:blipFill>
                          <a:blip r:embed="rId59" cstate="print"/>
                          <a:stretch>
                            <a:fillRect/>
                          </a:stretch>
                        </pic:blipFill>
                        <pic:spPr>
                          <a:xfrm>
                            <a:off x="0" y="0"/>
                            <a:ext cx="3032760" cy="2040636"/>
                          </a:xfrm>
                          <a:prstGeom prst="rect">
                            <a:avLst/>
                          </a:prstGeom>
                        </pic:spPr>
                      </pic:pic>
                      <wps:wsp>
                        <wps:cNvPr id="298" name="Graphic 298"/>
                        <wps:cNvSpPr/>
                        <wps:spPr>
                          <a:xfrm>
                            <a:off x="1431289" y="599401"/>
                            <a:ext cx="219710" cy="558165"/>
                          </a:xfrm>
                          <a:custGeom>
                            <a:avLst/>
                            <a:gdLst/>
                            <a:ahLst/>
                            <a:cxnLst/>
                            <a:rect l="l" t="t" r="r" b="b"/>
                            <a:pathLst>
                              <a:path w="219710" h="558165">
                                <a:moveTo>
                                  <a:pt x="186645" y="522299"/>
                                </a:moveTo>
                                <a:lnTo>
                                  <a:pt x="172353" y="509938"/>
                                </a:lnTo>
                                <a:lnTo>
                                  <a:pt x="0" y="6172"/>
                                </a:lnTo>
                                <a:lnTo>
                                  <a:pt x="18033" y="0"/>
                                </a:lnTo>
                                <a:lnTo>
                                  <a:pt x="190371" y="503766"/>
                                </a:lnTo>
                                <a:lnTo>
                                  <a:pt x="186645" y="522299"/>
                                </a:lnTo>
                                <a:close/>
                              </a:path>
                              <a:path w="219710" h="558165">
                                <a:moveTo>
                                  <a:pt x="201860" y="543267"/>
                                </a:moveTo>
                                <a:lnTo>
                                  <a:pt x="183756" y="543267"/>
                                </a:lnTo>
                                <a:lnTo>
                                  <a:pt x="201777" y="537108"/>
                                </a:lnTo>
                                <a:lnTo>
                                  <a:pt x="190371" y="503766"/>
                                </a:lnTo>
                                <a:lnTo>
                                  <a:pt x="200812" y="451827"/>
                                </a:lnTo>
                                <a:lnTo>
                                  <a:pt x="208942" y="444207"/>
                                </a:lnTo>
                                <a:lnTo>
                                  <a:pt x="210896" y="444207"/>
                                </a:lnTo>
                                <a:lnTo>
                                  <a:pt x="219671" y="453288"/>
                                </a:lnTo>
                                <a:lnTo>
                                  <a:pt x="219494" y="455587"/>
                                </a:lnTo>
                                <a:lnTo>
                                  <a:pt x="201860" y="543267"/>
                                </a:lnTo>
                                <a:close/>
                              </a:path>
                              <a:path w="219710" h="558165">
                                <a:moveTo>
                                  <a:pt x="198881" y="558076"/>
                                </a:moveTo>
                                <a:lnTo>
                                  <a:pt x="119811" y="489686"/>
                                </a:lnTo>
                                <a:lnTo>
                                  <a:pt x="116573" y="481444"/>
                                </a:lnTo>
                                <a:lnTo>
                                  <a:pt x="117093" y="479209"/>
                                </a:lnTo>
                                <a:lnTo>
                                  <a:pt x="118135" y="477164"/>
                                </a:lnTo>
                                <a:lnTo>
                                  <a:pt x="119646" y="475424"/>
                                </a:lnTo>
                                <a:lnTo>
                                  <a:pt x="121675" y="473989"/>
                                </a:lnTo>
                                <a:lnTo>
                                  <a:pt x="121804" y="473989"/>
                                </a:lnTo>
                                <a:lnTo>
                                  <a:pt x="123808" y="473201"/>
                                </a:lnTo>
                                <a:lnTo>
                                  <a:pt x="124123" y="473201"/>
                                </a:lnTo>
                                <a:lnTo>
                                  <a:pt x="125933" y="472960"/>
                                </a:lnTo>
                                <a:lnTo>
                                  <a:pt x="128206" y="473201"/>
                                </a:lnTo>
                                <a:lnTo>
                                  <a:pt x="130365" y="473989"/>
                                </a:lnTo>
                                <a:lnTo>
                                  <a:pt x="132270" y="475272"/>
                                </a:lnTo>
                                <a:lnTo>
                                  <a:pt x="172353" y="509938"/>
                                </a:lnTo>
                                <a:lnTo>
                                  <a:pt x="183756" y="543267"/>
                                </a:lnTo>
                                <a:lnTo>
                                  <a:pt x="201860" y="543267"/>
                                </a:lnTo>
                                <a:lnTo>
                                  <a:pt x="198881" y="558076"/>
                                </a:lnTo>
                                <a:close/>
                              </a:path>
                              <a:path w="219710" h="558165">
                                <a:moveTo>
                                  <a:pt x="198247" y="538314"/>
                                </a:moveTo>
                                <a:lnTo>
                                  <a:pt x="183426" y="538314"/>
                                </a:lnTo>
                                <a:lnTo>
                                  <a:pt x="198996" y="532980"/>
                                </a:lnTo>
                                <a:lnTo>
                                  <a:pt x="186645" y="522299"/>
                                </a:lnTo>
                                <a:lnTo>
                                  <a:pt x="190371" y="503766"/>
                                </a:lnTo>
                                <a:lnTo>
                                  <a:pt x="201777" y="537108"/>
                                </a:lnTo>
                                <a:lnTo>
                                  <a:pt x="198247" y="538314"/>
                                </a:lnTo>
                                <a:close/>
                              </a:path>
                              <a:path w="219710" h="558165">
                                <a:moveTo>
                                  <a:pt x="183756" y="543267"/>
                                </a:moveTo>
                                <a:lnTo>
                                  <a:pt x="172353" y="509938"/>
                                </a:lnTo>
                                <a:lnTo>
                                  <a:pt x="186645" y="522299"/>
                                </a:lnTo>
                                <a:lnTo>
                                  <a:pt x="183426" y="538314"/>
                                </a:lnTo>
                                <a:lnTo>
                                  <a:pt x="198247" y="538314"/>
                                </a:lnTo>
                                <a:lnTo>
                                  <a:pt x="183756" y="543267"/>
                                </a:lnTo>
                                <a:close/>
                              </a:path>
                              <a:path w="219710" h="558165">
                                <a:moveTo>
                                  <a:pt x="183426" y="538314"/>
                                </a:moveTo>
                                <a:lnTo>
                                  <a:pt x="186645" y="522299"/>
                                </a:lnTo>
                                <a:lnTo>
                                  <a:pt x="198996" y="532980"/>
                                </a:lnTo>
                                <a:lnTo>
                                  <a:pt x="183426" y="538314"/>
                                </a:lnTo>
                                <a:close/>
                              </a:path>
                            </a:pathLst>
                          </a:custGeom>
                          <a:solidFill>
                            <a:srgbClr val="FFFF00"/>
                          </a:solidFill>
                        </wps:spPr>
                        <wps:bodyPr wrap="square" lIns="0" tIns="0" rIns="0" bIns="0" rtlCol="0">
                          <a:noAutofit/>
                        </wps:bodyPr>
                      </wps:wsp>
                      <wps:wsp>
                        <wps:cNvPr id="299" name="Graphic 299"/>
                        <wps:cNvSpPr/>
                        <wps:spPr>
                          <a:xfrm>
                            <a:off x="19811" y="10667"/>
                            <a:ext cx="170815" cy="222885"/>
                          </a:xfrm>
                          <a:custGeom>
                            <a:avLst/>
                            <a:gdLst/>
                            <a:ahLst/>
                            <a:cxnLst/>
                            <a:rect l="l" t="t" r="r" b="b"/>
                            <a:pathLst>
                              <a:path w="170815" h="222885">
                                <a:moveTo>
                                  <a:pt x="170687" y="222503"/>
                                </a:moveTo>
                                <a:lnTo>
                                  <a:pt x="0" y="222503"/>
                                </a:lnTo>
                                <a:lnTo>
                                  <a:pt x="0" y="0"/>
                                </a:lnTo>
                                <a:lnTo>
                                  <a:pt x="170687" y="0"/>
                                </a:lnTo>
                                <a:lnTo>
                                  <a:pt x="170687" y="222503"/>
                                </a:lnTo>
                                <a:close/>
                              </a:path>
                            </a:pathLst>
                          </a:custGeom>
                          <a:solidFill>
                            <a:srgbClr val="FFFFFF"/>
                          </a:solidFill>
                        </wps:spPr>
                        <wps:bodyPr wrap="square" lIns="0" tIns="0" rIns="0" bIns="0" rtlCol="0">
                          <a:noAutofit/>
                        </wps:bodyPr>
                      </wps:wsp>
                      <wps:wsp>
                        <wps:cNvPr id="300" name="Textbox 300"/>
                        <wps:cNvSpPr txBox="1"/>
                        <wps:spPr>
                          <a:xfrm>
                            <a:off x="114300" y="66337"/>
                            <a:ext cx="69215" cy="140335"/>
                          </a:xfrm>
                          <a:prstGeom prst="rect">
                            <a:avLst/>
                          </a:prstGeom>
                        </wps:spPr>
                        <wps:txbx>
                          <w:txbxContent>
                            <w:p w14:paraId="36E681A9">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301" name="Textbox 301"/>
                        <wps:cNvSpPr txBox="1"/>
                        <wps:spPr>
                          <a:xfrm>
                            <a:off x="451091" y="333037"/>
                            <a:ext cx="358140" cy="140335"/>
                          </a:xfrm>
                          <a:prstGeom prst="rect">
                            <a:avLst/>
                          </a:prstGeom>
                        </wps:spPr>
                        <wps:txbx>
                          <w:txbxContent>
                            <w:p w14:paraId="64B26324">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302" name="Textbox 302"/>
                        <wps:cNvSpPr txBox="1"/>
                        <wps:spPr>
                          <a:xfrm>
                            <a:off x="1193291" y="442765"/>
                            <a:ext cx="548640" cy="140335"/>
                          </a:xfrm>
                          <a:prstGeom prst="rect">
                            <a:avLst/>
                          </a:prstGeom>
                        </wps:spPr>
                        <wps:txbx>
                          <w:txbxContent>
                            <w:p w14:paraId="2FE0EEE7">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303" name="Textbox 303"/>
                        <wps:cNvSpPr txBox="1"/>
                        <wps:spPr>
                          <a:xfrm>
                            <a:off x="2382011" y="1303825"/>
                            <a:ext cx="450215" cy="140335"/>
                          </a:xfrm>
                          <a:prstGeom prst="rect">
                            <a:avLst/>
                          </a:prstGeom>
                        </wps:spPr>
                        <wps:txbx>
                          <w:txbxContent>
                            <w:p w14:paraId="37E96C31">
                              <w:pPr>
                                <w:spacing w:before="0" w:line="220" w:lineRule="exact"/>
                                <w:ind w:left="0" w:right="0" w:firstLine="0"/>
                                <w:jc w:val="left"/>
                                <w:rPr>
                                  <w:sz w:val="20"/>
                                </w:rPr>
                              </w:pPr>
                              <w:r>
                                <w:rPr>
                                  <w:color w:val="FFFF00"/>
                                  <w:spacing w:val="-2"/>
                                  <w:sz w:val="20"/>
                                </w:rPr>
                                <w:t>Feldspar</w:t>
                              </w:r>
                            </w:p>
                          </w:txbxContent>
                        </wps:txbx>
                        <wps:bodyPr wrap="square" lIns="0" tIns="0" rIns="0" bIns="0" rtlCol="0">
                          <a:noAutofit/>
                        </wps:bodyPr>
                      </wps:wsp>
                    </wpg:wgp>
                  </a:graphicData>
                </a:graphic>
              </wp:anchor>
            </w:drawing>
          </mc:Choice>
          <mc:Fallback>
            <w:pict>
              <v:group id="_x0000_s1026" o:spid="_x0000_s1026" o:spt="203" style="position:absolute;left:0pt;margin-left:65.6pt;margin-top:127.9pt;height:160.7pt;width:238.8pt;mso-position-horizontal-relative:page;z-index:251667456;mso-width-relative:page;mso-height-relative:page;" coordsize="3032760,2040889" o:gfxdata="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">
                <o:lock v:ext="edit" aspectratio="f"/>
                <v:shape id="Image 297" o:spid="_x0000_s1026" o:spt="75" type="#_x0000_t75" style="position:absolute;left:0;top:0;height:2040636;width:3032760;" filled="f" o:preferrelative="t" stroked="f" coordsize="21600,21600" o:gfxdata="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jOvq/&#10;AAAA3AAAAA8AAAAAAAAAAQAgAAAAIgAAAGRycy9kb3ducmV2LnhtbFBLAQIUABQAAAAIAIdO4kAz&#10;LwWeOwAAADkAAAAQAAAAAAAAAAEAIAAAAA4BAABkcnMvc2hhcGV4bWwueG1sUEsFBgAAAAAGAAYA&#10;WwEAALgDAAAAAA==&#10;">
                  <v:fill on="f" focussize="0,0"/>
                  <v:stroke on="f"/>
                  <v:imagedata r:id="rId59" o:title=""/>
                  <o:lock v:ext="edit" aspectratio="f"/>
                </v:shape>
                <v:shape id="Graphic 298" o:spid="_x0000_s1026" o:spt="100" style="position:absolute;left:1431289;top:599401;height:558165;width:219710;" fillcolor="#FFFF00" filled="t" stroked="f" coordsize="219710,558165" o:gfxdata="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0Ar8vQAA&#10;ANwAAAAPAAAAAAAAAAEAIAAAACIAAABkcnMvZG93bnJldi54bWxQSwECFAAUAAAACACHTuJAMy8F&#10;njsAAAA5AAAAEAAAAAAAAAABACAAAAAMAQAAZHJzL3NoYXBleG1sLnhtbFBLBQYAAAAABgAGAFsB&#10;AAC2AwAAAAA=&#10;" path="m186645,522299l172353,509938,0,6172,18033,0,190371,503766,186645,522299xem201860,543267l183756,543267,201777,537108,190371,503766,200812,451827,208942,444207,210896,444207,219671,453288,219494,455587,201860,543267xem198881,558076l119811,489686,116573,481444,117093,479209,118135,477164,119646,475424,121675,473989,121804,473989,123808,473201,124123,473201,125933,472960,128206,473201,130365,473989,132270,475272,172353,509938,183756,543267,201860,543267,198881,558076xem198247,538314l183426,538314,198996,532980,186645,522299,190371,503766,201777,537108,198247,538314xem183756,543267l172353,509938,186645,522299,183426,538314,198247,538314,183756,543267xem183426,538314l186645,522299,198996,532980,183426,538314xe">
                  <v:fill on="t" focussize="0,0"/>
                  <v:stroke on="f"/>
                  <v:imagedata o:title=""/>
                  <o:lock v:ext="edit" aspectratio="f"/>
                  <v:textbox inset="0mm,0mm,0mm,0mm"/>
                </v:shape>
                <v:shape id="Graphic 299" o:spid="_x0000_s1026" o:spt="100" style="position:absolute;left:19811;top:10667;height:222885;width:170815;" fillcolor="#FFFFFF" filled="t" stroked="f" coordsize="170815,222885" o:gfxdata="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En437sAAADc&#10;AAAADwAAAAAAAAABACAAAAAiAAAAZHJzL2Rvd25yZXYueG1sUEsBAhQAFAAAAAgAh07iQDMvBZ47&#10;AAAAOQAAABAAAAAAAAAAAQAgAAAACgEAAGRycy9zaGFwZXhtbC54bWxQSwUGAAAAAAYABgBbAQAA&#10;tAMAAAAA&#10;" path="m170687,222503l0,222503,0,0,170687,0,170687,222503xe">
                  <v:fill on="t" focussize="0,0"/>
                  <v:stroke on="f"/>
                  <v:imagedata o:title=""/>
                  <o:lock v:ext="edit" aspectratio="f"/>
                  <v:textbox inset="0mm,0mm,0mm,0mm"/>
                </v:shape>
                <v:shape id="Textbox 300" o:spid="_x0000_s1026" o:spt="202" type="#_x0000_t202" style="position:absolute;left:114300;top:66337;height:140335;width:69215;" filled="f" stroked="f" coordsize="21600,21600" o:gfxdata="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Q4g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36E681A9">
                        <w:pPr>
                          <w:spacing w:before="0" w:line="220" w:lineRule="exact"/>
                          <w:ind w:left="0" w:right="0" w:firstLine="0"/>
                          <w:jc w:val="left"/>
                          <w:rPr>
                            <w:sz w:val="20"/>
                          </w:rPr>
                        </w:pPr>
                        <w:r>
                          <w:rPr>
                            <w:spacing w:val="-10"/>
                            <w:sz w:val="20"/>
                          </w:rPr>
                          <w:t>a</w:t>
                        </w:r>
                      </w:p>
                    </w:txbxContent>
                  </v:textbox>
                </v:shape>
                <v:shape id="Textbox 301" o:spid="_x0000_s1026" o:spt="202" type="#_x0000_t202" style="position:absolute;left:451091;top:333037;height:140335;width:358140;" filled="f" stroked="f" coordsize="21600,21600" o:gfxdata="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idG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4B26324">
                        <w:pPr>
                          <w:spacing w:before="0" w:line="220" w:lineRule="exact"/>
                          <w:ind w:left="0" w:right="0" w:firstLine="0"/>
                          <w:jc w:val="left"/>
                          <w:rPr>
                            <w:sz w:val="20"/>
                          </w:rPr>
                        </w:pPr>
                        <w:r>
                          <w:rPr>
                            <w:color w:val="FFFF00"/>
                            <w:spacing w:val="-2"/>
                            <w:sz w:val="20"/>
                          </w:rPr>
                          <w:t>Quartz</w:t>
                        </w:r>
                      </w:p>
                    </w:txbxContent>
                  </v:textbox>
                </v:shape>
                <v:shape id="Textbox 302" o:spid="_x0000_s1026" o:spt="202" type="#_x0000_t202" style="position:absolute;left:1193291;top:442765;height:140335;width:548640;" filled="f" stroked="f" coordsize="21600,21600" o:gfxdata="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doDb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FE0EEE7">
                        <w:pPr>
                          <w:spacing w:before="0" w:line="220" w:lineRule="exact"/>
                          <w:ind w:left="0" w:right="0" w:firstLine="0"/>
                          <w:jc w:val="left"/>
                          <w:rPr>
                            <w:sz w:val="20"/>
                          </w:rPr>
                        </w:pPr>
                        <w:r>
                          <w:rPr>
                            <w:color w:val="FFFF00"/>
                            <w:spacing w:val="-2"/>
                            <w:sz w:val="20"/>
                          </w:rPr>
                          <w:t>Muscovite</w:t>
                        </w:r>
                      </w:p>
                    </w:txbxContent>
                  </v:textbox>
                </v:shape>
                <v:shape id="Textbox 303" o:spid="_x0000_s1026" o:spt="202" type="#_x0000_t202" style="position:absolute;left:2382011;top:1303825;height:140335;width:450215;" filled="f" stroked="f" coordsize="21600,21600" o:gfxdata="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m9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7E96C31">
                        <w:pPr>
                          <w:spacing w:before="0" w:line="220" w:lineRule="exact"/>
                          <w:ind w:left="0" w:right="0" w:firstLine="0"/>
                          <w:jc w:val="left"/>
                          <w:rPr>
                            <w:sz w:val="20"/>
                          </w:rPr>
                        </w:pPr>
                        <w:r>
                          <w:rPr>
                            <w:color w:val="FFFF00"/>
                            <w:spacing w:val="-2"/>
                            <w:sz w:val="20"/>
                          </w:rPr>
                          <w:t>Feldspar</w:t>
                        </w:r>
                      </w:p>
                    </w:txbxContent>
                  </v:textbox>
                </v:shape>
              </v:group>
            </w:pict>
          </mc:Fallback>
        </mc:AlternateContent>
      </w:r>
      <w:r>
        <mc:AlternateContent>
          <mc:Choice Requires="wpg">
            <w:drawing>
              <wp:anchor distT="0" distB="0" distL="0" distR="0" simplePos="0" relativeHeight="251677696" behindDoc="1" locked="0" layoutInCell="1" allowOverlap="1">
                <wp:simplePos x="0" y="0"/>
                <wp:positionH relativeFrom="page">
                  <wp:posOffset>3934460</wp:posOffset>
                </wp:positionH>
                <wp:positionV relativeFrom="paragraph">
                  <wp:posOffset>1613535</wp:posOffset>
                </wp:positionV>
                <wp:extent cx="2778760" cy="2045335"/>
                <wp:effectExtent l="0" t="0" r="0" b="0"/>
                <wp:wrapNone/>
                <wp:docPr id="304" name="Group 304"/>
                <wp:cNvGraphicFramePr/>
                <a:graphic xmlns:a="http://schemas.openxmlformats.org/drawingml/2006/main">
                  <a:graphicData uri="http://schemas.microsoft.com/office/word/2010/wordprocessingGroup">
                    <wpg:wgp>
                      <wpg:cNvGrpSpPr/>
                      <wpg:grpSpPr>
                        <a:xfrm>
                          <a:off x="0" y="0"/>
                          <a:ext cx="2778760" cy="2045335"/>
                          <a:chOff x="0" y="0"/>
                          <a:chExt cx="2778760" cy="2045335"/>
                        </a:xfrm>
                      </wpg:grpSpPr>
                      <pic:pic xmlns:pic="http://schemas.openxmlformats.org/drawingml/2006/picture">
                        <pic:nvPicPr>
                          <pic:cNvPr id="305" name="Image 305"/>
                          <pic:cNvPicPr/>
                        </pic:nvPicPr>
                        <pic:blipFill>
                          <a:blip r:embed="rId60" cstate="print"/>
                          <a:stretch>
                            <a:fillRect/>
                          </a:stretch>
                        </pic:blipFill>
                        <pic:spPr>
                          <a:xfrm>
                            <a:off x="0" y="0"/>
                            <a:ext cx="2778251" cy="2045207"/>
                          </a:xfrm>
                          <a:prstGeom prst="rect">
                            <a:avLst/>
                          </a:prstGeom>
                        </pic:spPr>
                      </pic:pic>
                      <wps:wsp>
                        <wps:cNvPr id="306" name="Graphic 306"/>
                        <wps:cNvSpPr/>
                        <wps:spPr>
                          <a:xfrm>
                            <a:off x="1096644" y="655154"/>
                            <a:ext cx="219710" cy="558165"/>
                          </a:xfrm>
                          <a:custGeom>
                            <a:avLst/>
                            <a:gdLst/>
                            <a:ahLst/>
                            <a:cxnLst/>
                            <a:rect l="l" t="t" r="r" b="b"/>
                            <a:pathLst>
                              <a:path w="219710" h="558165">
                                <a:moveTo>
                                  <a:pt x="186645" y="522299"/>
                                </a:moveTo>
                                <a:lnTo>
                                  <a:pt x="172353" y="509938"/>
                                </a:lnTo>
                                <a:lnTo>
                                  <a:pt x="0" y="6172"/>
                                </a:lnTo>
                                <a:lnTo>
                                  <a:pt x="18034" y="0"/>
                                </a:lnTo>
                                <a:lnTo>
                                  <a:pt x="190371" y="503766"/>
                                </a:lnTo>
                                <a:lnTo>
                                  <a:pt x="186645" y="522299"/>
                                </a:lnTo>
                                <a:close/>
                              </a:path>
                              <a:path w="219710" h="558165">
                                <a:moveTo>
                                  <a:pt x="201860" y="543267"/>
                                </a:moveTo>
                                <a:lnTo>
                                  <a:pt x="183756" y="543267"/>
                                </a:lnTo>
                                <a:lnTo>
                                  <a:pt x="201777" y="537108"/>
                                </a:lnTo>
                                <a:lnTo>
                                  <a:pt x="190371" y="503766"/>
                                </a:lnTo>
                                <a:lnTo>
                                  <a:pt x="200812" y="451827"/>
                                </a:lnTo>
                                <a:lnTo>
                                  <a:pt x="208942" y="444207"/>
                                </a:lnTo>
                                <a:lnTo>
                                  <a:pt x="210896" y="444207"/>
                                </a:lnTo>
                                <a:lnTo>
                                  <a:pt x="219671" y="453288"/>
                                </a:lnTo>
                                <a:lnTo>
                                  <a:pt x="219494" y="455587"/>
                                </a:lnTo>
                                <a:lnTo>
                                  <a:pt x="201860" y="543267"/>
                                </a:lnTo>
                                <a:close/>
                              </a:path>
                              <a:path w="219710" h="558165">
                                <a:moveTo>
                                  <a:pt x="198882" y="558076"/>
                                </a:moveTo>
                                <a:lnTo>
                                  <a:pt x="119811" y="489686"/>
                                </a:lnTo>
                                <a:lnTo>
                                  <a:pt x="116573" y="481444"/>
                                </a:lnTo>
                                <a:lnTo>
                                  <a:pt x="117094" y="479209"/>
                                </a:lnTo>
                                <a:lnTo>
                                  <a:pt x="118135" y="477164"/>
                                </a:lnTo>
                                <a:lnTo>
                                  <a:pt x="119646" y="475424"/>
                                </a:lnTo>
                                <a:lnTo>
                                  <a:pt x="121800" y="473989"/>
                                </a:lnTo>
                                <a:lnTo>
                                  <a:pt x="123774" y="473201"/>
                                </a:lnTo>
                                <a:lnTo>
                                  <a:pt x="124044" y="473201"/>
                                </a:lnTo>
                                <a:lnTo>
                                  <a:pt x="125933" y="472960"/>
                                </a:lnTo>
                                <a:lnTo>
                                  <a:pt x="172353" y="509938"/>
                                </a:lnTo>
                                <a:lnTo>
                                  <a:pt x="183756" y="543267"/>
                                </a:lnTo>
                                <a:lnTo>
                                  <a:pt x="201860" y="543267"/>
                                </a:lnTo>
                                <a:lnTo>
                                  <a:pt x="198882" y="558076"/>
                                </a:lnTo>
                                <a:close/>
                              </a:path>
                              <a:path w="219710" h="558165">
                                <a:moveTo>
                                  <a:pt x="198247" y="538314"/>
                                </a:moveTo>
                                <a:lnTo>
                                  <a:pt x="183426" y="538314"/>
                                </a:lnTo>
                                <a:lnTo>
                                  <a:pt x="198996" y="532980"/>
                                </a:lnTo>
                                <a:lnTo>
                                  <a:pt x="186645" y="522299"/>
                                </a:lnTo>
                                <a:lnTo>
                                  <a:pt x="190371" y="503766"/>
                                </a:lnTo>
                                <a:lnTo>
                                  <a:pt x="201777" y="537108"/>
                                </a:lnTo>
                                <a:lnTo>
                                  <a:pt x="198247" y="538314"/>
                                </a:lnTo>
                                <a:close/>
                              </a:path>
                              <a:path w="219710" h="558165">
                                <a:moveTo>
                                  <a:pt x="183756" y="543267"/>
                                </a:moveTo>
                                <a:lnTo>
                                  <a:pt x="172353" y="509938"/>
                                </a:lnTo>
                                <a:lnTo>
                                  <a:pt x="186645" y="522299"/>
                                </a:lnTo>
                                <a:lnTo>
                                  <a:pt x="183426" y="538314"/>
                                </a:lnTo>
                                <a:lnTo>
                                  <a:pt x="198247" y="538314"/>
                                </a:lnTo>
                                <a:lnTo>
                                  <a:pt x="183756" y="543267"/>
                                </a:lnTo>
                                <a:close/>
                              </a:path>
                              <a:path w="219710" h="558165">
                                <a:moveTo>
                                  <a:pt x="183426" y="538314"/>
                                </a:moveTo>
                                <a:lnTo>
                                  <a:pt x="186645" y="522299"/>
                                </a:lnTo>
                                <a:lnTo>
                                  <a:pt x="198996" y="532980"/>
                                </a:lnTo>
                                <a:lnTo>
                                  <a:pt x="183426" y="538314"/>
                                </a:lnTo>
                                <a:close/>
                              </a:path>
                            </a:pathLst>
                          </a:custGeom>
                          <a:solidFill>
                            <a:srgbClr val="FFFF00"/>
                          </a:solidFill>
                        </wps:spPr>
                        <wps:bodyPr wrap="square" lIns="0" tIns="0" rIns="0" bIns="0" rtlCol="0">
                          <a:noAutofit/>
                        </wps:bodyPr>
                      </wps:wsp>
                      <wps:wsp>
                        <wps:cNvPr id="307" name="Graphic 307"/>
                        <wps:cNvSpPr/>
                        <wps:spPr>
                          <a:xfrm>
                            <a:off x="10667" y="12191"/>
                            <a:ext cx="169545" cy="222885"/>
                          </a:xfrm>
                          <a:custGeom>
                            <a:avLst/>
                            <a:gdLst/>
                            <a:ahLst/>
                            <a:cxnLst/>
                            <a:rect l="l" t="t" r="r" b="b"/>
                            <a:pathLst>
                              <a:path w="169545" h="222885">
                                <a:moveTo>
                                  <a:pt x="169163" y="222503"/>
                                </a:moveTo>
                                <a:lnTo>
                                  <a:pt x="0" y="222503"/>
                                </a:lnTo>
                                <a:lnTo>
                                  <a:pt x="0" y="0"/>
                                </a:lnTo>
                                <a:lnTo>
                                  <a:pt x="169163" y="0"/>
                                </a:lnTo>
                                <a:lnTo>
                                  <a:pt x="169163" y="222503"/>
                                </a:lnTo>
                                <a:close/>
                              </a:path>
                            </a:pathLst>
                          </a:custGeom>
                          <a:solidFill>
                            <a:srgbClr val="FFFFFF"/>
                          </a:solidFill>
                        </wps:spPr>
                        <wps:bodyPr wrap="square" lIns="0" tIns="0" rIns="0" bIns="0" rtlCol="0">
                          <a:noAutofit/>
                        </wps:bodyPr>
                      </wps:wsp>
                      <wps:wsp>
                        <wps:cNvPr id="308" name="Textbox 308"/>
                        <wps:cNvSpPr txBox="1"/>
                        <wps:spPr>
                          <a:xfrm>
                            <a:off x="105155" y="67861"/>
                            <a:ext cx="76200" cy="140335"/>
                          </a:xfrm>
                          <a:prstGeom prst="rect">
                            <a:avLst/>
                          </a:prstGeom>
                        </wps:spPr>
                        <wps:txbx>
                          <w:txbxContent>
                            <w:p w14:paraId="6B6516B0">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309" name="Textbox 309"/>
                        <wps:cNvSpPr txBox="1"/>
                        <wps:spPr>
                          <a:xfrm>
                            <a:off x="297179" y="107485"/>
                            <a:ext cx="358140" cy="140335"/>
                          </a:xfrm>
                          <a:prstGeom prst="rect">
                            <a:avLst/>
                          </a:prstGeom>
                        </wps:spPr>
                        <wps:txbx>
                          <w:txbxContent>
                            <w:p w14:paraId="30B0F72E">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310" name="Textbox 310"/>
                        <wps:cNvSpPr txBox="1"/>
                        <wps:spPr>
                          <a:xfrm>
                            <a:off x="841247" y="488485"/>
                            <a:ext cx="548640" cy="140335"/>
                          </a:xfrm>
                          <a:prstGeom prst="rect">
                            <a:avLst/>
                          </a:prstGeom>
                        </wps:spPr>
                        <wps:txbx>
                          <w:txbxContent>
                            <w:p w14:paraId="2F6ED230">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311" name="Textbox 311"/>
                        <wps:cNvSpPr txBox="1"/>
                        <wps:spPr>
                          <a:xfrm>
                            <a:off x="2183892" y="1367833"/>
                            <a:ext cx="450215" cy="140335"/>
                          </a:xfrm>
                          <a:prstGeom prst="rect">
                            <a:avLst/>
                          </a:prstGeom>
                        </wps:spPr>
                        <wps:txbx>
                          <w:txbxContent>
                            <w:p w14:paraId="7C483C3C">
                              <w:pPr>
                                <w:spacing w:before="0" w:line="220" w:lineRule="exact"/>
                                <w:ind w:left="0" w:right="0" w:firstLine="0"/>
                                <w:jc w:val="left"/>
                                <w:rPr>
                                  <w:sz w:val="20"/>
                                </w:rPr>
                              </w:pPr>
                              <w:r>
                                <w:rPr>
                                  <w:color w:val="FFFF00"/>
                                  <w:spacing w:val="-2"/>
                                  <w:sz w:val="20"/>
                                </w:rPr>
                                <w:t>Feldspar</w:t>
                              </w:r>
                            </w:p>
                          </w:txbxContent>
                        </wps:txbx>
                        <wps:bodyPr wrap="square" lIns="0" tIns="0" rIns="0" bIns="0" rtlCol="0">
                          <a:noAutofit/>
                        </wps:bodyPr>
                      </wps:wsp>
                    </wpg:wgp>
                  </a:graphicData>
                </a:graphic>
              </wp:anchor>
            </w:drawing>
          </mc:Choice>
          <mc:Fallback>
            <w:pict>
              <v:group id="_x0000_s1026" o:spid="_x0000_s1026" o:spt="203" style="position:absolute;left:0pt;margin-left:309.8pt;margin-top:127.05pt;height:161.05pt;width:218.8pt;mso-position-horizontal-relative:page;z-index:-251638784;mso-width-relative:page;mso-height-relative:page;" coordsize="2778760,2045335" o:gfxdata="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">
                <o:lock v:ext="edit" aspectratio="f"/>
                <v:shape id="Image 305" o:spid="_x0000_s1026" o:spt="75" type="#_x0000_t75" style="position:absolute;left:0;top:0;height:2045207;width:2778251;" filled="f" o:preferrelative="t" stroked="f" coordsize="21600,21600" o:gfxdata="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D/4G/&#10;AAAA3AAAAA8AAAAAAAAAAQAgAAAAIgAAAGRycy9kb3ducmV2LnhtbFBLAQIUABQAAAAIAIdO4kAz&#10;LwWeOwAAADkAAAAQAAAAAAAAAAEAIAAAAA4BAABkcnMvc2hhcGV4bWwueG1sUEsFBgAAAAAGAAYA&#10;WwEAALgDAAAAAA==&#10;">
                  <v:fill on="f" focussize="0,0"/>
                  <v:stroke on="f"/>
                  <v:imagedata r:id="rId60" o:title=""/>
                  <o:lock v:ext="edit" aspectratio="f"/>
                </v:shape>
                <v:shape id="Graphic 306" o:spid="_x0000_s1026" o:spt="100" style="position:absolute;left:1096644;top:655154;height:558165;width:219710;" fillcolor="#FFFF00" filled="t" stroked="f" coordsize="219710,558165" o:gfxdata="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ooQ+/&#10;AAAA3AAAAA8AAAAAAAAAAQAgAAAAIgAAAGRycy9kb3ducmV2LnhtbFBLAQIUABQAAAAIAIdO4kAz&#10;LwWeOwAAADkAAAAQAAAAAAAAAAEAIAAAAA4BAABkcnMvc2hhcGV4bWwueG1sUEsFBgAAAAAGAAYA&#10;WwEAALgDAAAAAA==&#10;" path="m186645,522299l172353,509938,0,6172,18034,0,190371,503766,186645,522299xem201860,543267l183756,543267,201777,537108,190371,503766,200812,451827,208942,444207,210896,444207,219671,453288,219494,455587,201860,543267xem198882,558076l119811,489686,116573,481444,117094,479209,118135,477164,119646,475424,121800,473989,123774,473201,124044,473201,125933,472960,172353,509938,183756,543267,201860,543267,198882,558076xem198247,538314l183426,538314,198996,532980,186645,522299,190371,503766,201777,537108,198247,538314xem183756,543267l172353,509938,186645,522299,183426,538314,198247,538314,183756,543267xem183426,538314l186645,522299,198996,532980,183426,538314xe">
                  <v:fill on="t" focussize="0,0"/>
                  <v:stroke on="f"/>
                  <v:imagedata o:title=""/>
                  <o:lock v:ext="edit" aspectratio="f"/>
                  <v:textbox inset="0mm,0mm,0mm,0mm"/>
                </v:shape>
                <v:shape id="Graphic 307" o:spid="_x0000_s1026" o:spt="100" style="position:absolute;left:10667;top:12191;height:222885;width:169545;" fillcolor="#FFFFFF" filled="t" stroked="f" coordsize="169545,222885" o:gfxdata="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CGo+8AAAA&#10;3AAAAA8AAAAAAAAAAQAgAAAAIgAAAGRycy9kb3ducmV2LnhtbFBLAQIUABQAAAAIAIdO4kAzLwWe&#10;OwAAADkAAAAQAAAAAAAAAAEAIAAAAAsBAABkcnMvc2hhcGV4bWwueG1sUEsFBgAAAAAGAAYAWwEA&#10;ALUDAAAAAA==&#10;" path="m169163,222503l0,222503,0,0,169163,0,169163,222503xe">
                  <v:fill on="t" focussize="0,0"/>
                  <v:stroke on="f"/>
                  <v:imagedata o:title=""/>
                  <o:lock v:ext="edit" aspectratio="f"/>
                  <v:textbox inset="0mm,0mm,0mm,0mm"/>
                </v:shape>
                <v:shape id="Textbox 308" o:spid="_x0000_s1026" o:spt="202" type="#_x0000_t202" style="position:absolute;left:105155;top:67861;height:140335;width:76200;" filled="f" stroked="f" coordsize="21600,21600" o:gfxdata="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DI0h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6B6516B0">
                        <w:pPr>
                          <w:spacing w:before="0" w:line="220" w:lineRule="exact"/>
                          <w:ind w:left="0" w:right="0" w:firstLine="0"/>
                          <w:jc w:val="left"/>
                          <w:rPr>
                            <w:sz w:val="20"/>
                          </w:rPr>
                        </w:pPr>
                        <w:r>
                          <w:rPr>
                            <w:spacing w:val="-10"/>
                            <w:sz w:val="20"/>
                          </w:rPr>
                          <w:t>b</w:t>
                        </w:r>
                      </w:p>
                    </w:txbxContent>
                  </v:textbox>
                </v:shape>
                <v:shape id="Textbox 309" o:spid="_x0000_s1026" o:spt="202" type="#_x0000_t202" style="position:absolute;left:297179;top:107485;height:140335;width:358140;" filled="f" stroked="f" coordsize="21600,21600" o:gfxdata="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36RH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0B0F72E">
                        <w:pPr>
                          <w:spacing w:before="0" w:line="220" w:lineRule="exact"/>
                          <w:ind w:left="0" w:right="0" w:firstLine="0"/>
                          <w:jc w:val="left"/>
                          <w:rPr>
                            <w:sz w:val="20"/>
                          </w:rPr>
                        </w:pPr>
                        <w:r>
                          <w:rPr>
                            <w:color w:val="FFFF00"/>
                            <w:spacing w:val="-2"/>
                            <w:sz w:val="20"/>
                          </w:rPr>
                          <w:t>Quartz</w:t>
                        </w:r>
                      </w:p>
                    </w:txbxContent>
                  </v:textbox>
                </v:shape>
                <v:shape id="Textbox 310" o:spid="_x0000_s1026" o:spt="202" type="#_x0000_t202" style="position:absolute;left:841247;top:488485;height:140335;width:548640;" filled="f" stroked="f" coordsize="21600,21600" o:gfxdata="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52uX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2F6ED230">
                        <w:pPr>
                          <w:spacing w:before="0" w:line="220" w:lineRule="exact"/>
                          <w:ind w:left="0" w:right="0" w:firstLine="0"/>
                          <w:jc w:val="left"/>
                          <w:rPr>
                            <w:sz w:val="20"/>
                          </w:rPr>
                        </w:pPr>
                        <w:r>
                          <w:rPr>
                            <w:color w:val="FFFF00"/>
                            <w:spacing w:val="-2"/>
                            <w:sz w:val="20"/>
                          </w:rPr>
                          <w:t>Muscovite</w:t>
                        </w:r>
                      </w:p>
                    </w:txbxContent>
                  </v:textbox>
                </v:shape>
                <v:shape id="Textbox 311" o:spid="_x0000_s1026" o:spt="202" type="#_x0000_t202" style="position:absolute;left:2183892;top:1367833;height:140335;width:450215;" filled="f" stroked="f" coordsize="21600,21600" o:gfxdata="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ELx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7C483C3C">
                        <w:pPr>
                          <w:spacing w:before="0" w:line="220" w:lineRule="exact"/>
                          <w:ind w:left="0" w:right="0" w:firstLine="0"/>
                          <w:jc w:val="left"/>
                          <w:rPr>
                            <w:sz w:val="20"/>
                          </w:rPr>
                        </w:pPr>
                        <w:r>
                          <w:rPr>
                            <w:color w:val="FFFF00"/>
                            <w:spacing w:val="-2"/>
                            <w:sz w:val="20"/>
                          </w:rPr>
                          <w:t>Feldspar</w:t>
                        </w:r>
                      </w:p>
                    </w:txbxContent>
                  </v:textbox>
                </v:shape>
              </v:group>
            </w:pict>
          </mc:Fallback>
        </mc:AlternateContent>
      </w:r>
      <w:r>
        <w:t>Quartz is anhedral to subhedral in shape while feldspar grains are showing more or less</w:t>
      </w:r>
      <w:r>
        <w:rPr>
          <w:spacing w:val="40"/>
        </w:rPr>
        <w:t xml:space="preserve"> </w:t>
      </w:r>
      <w:r>
        <w:t>euhedral to subhedral shape. Although it can be observe the grain orientation representing</w:t>
      </w:r>
      <w:r>
        <w:rPr>
          <w:spacing w:val="-15"/>
        </w:rPr>
        <w:t xml:space="preserve"> </w:t>
      </w:r>
      <w:r>
        <w:t xml:space="preserve">the regional foliation trend, but muscovites are </w:t>
      </w:r>
      <w:r>
        <w:rPr>
          <w:lang w:val="en-IN"/>
        </w:rPr>
        <w:t>minor</w:t>
      </w:r>
      <w:r>
        <w:t xml:space="preserve"> developed in the thin section indicating limited hydrothermal activity in this section. Since the graphite development is generally associated with the muscovites in this area. Graphite is present along fold hinge and limbs of these microfolds and can be seen even</w:t>
      </w:r>
      <w:r>
        <w:rPr>
          <w:rFonts w:hint="default"/>
          <w:lang w:val="en-IN"/>
        </w:rPr>
        <w:t xml:space="preserve"> </w:t>
      </w:r>
      <w:r>
        <w:t>under transmitted light (</w:t>
      </w:r>
      <w:r>
        <w:rPr>
          <w:rFonts w:hint="default"/>
          <w:lang w:val="en-IN"/>
        </w:rPr>
        <w:t>11</w:t>
      </w:r>
      <w:r>
        <w:t xml:space="preserve">.d and </w:t>
      </w:r>
      <w:r>
        <w:rPr>
          <w:rFonts w:hint="default"/>
          <w:lang w:val="en-IN"/>
        </w:rPr>
        <w:t>11</w:t>
      </w:r>
      <w:r>
        <w:t>.e).</w:t>
      </w:r>
    </w:p>
    <w:p w14:paraId="24E50204">
      <w:pPr>
        <w:pStyle w:val="12"/>
        <w:spacing w:after="0" w:line="360" w:lineRule="auto"/>
        <w:ind w:right="807" w:rightChars="367"/>
        <w:jc w:val="both"/>
        <w:sectPr>
          <w:pgSz w:w="11920" w:h="16840"/>
          <w:pgMar w:top="1220" w:right="283" w:bottom="640" w:left="708" w:header="673" w:footer="448" w:gutter="0"/>
          <w:cols w:space="720" w:num="1"/>
        </w:sectPr>
      </w:pPr>
    </w:p>
    <w:p w14:paraId="6354C1DB">
      <w:pPr>
        <w:pStyle w:val="12"/>
        <w:rPr>
          <w:sz w:val="20"/>
        </w:rPr>
      </w:pPr>
    </w:p>
    <w:p w14:paraId="046C0D00">
      <w:pPr>
        <w:pStyle w:val="12"/>
        <w:ind w:left="5388"/>
        <w:rPr>
          <w:sz w:val="20"/>
        </w:rPr>
      </w:pPr>
      <w:r>
        <w:rPr>
          <w:sz w:val="20"/>
        </w:rPr>
        <mc:AlternateContent>
          <mc:Choice Requires="wpg">
            <w:drawing>
              <wp:inline distT="0" distB="0" distL="0" distR="0">
                <wp:extent cx="3248025" cy="2165985"/>
                <wp:effectExtent l="0" t="0" r="0" b="5714"/>
                <wp:docPr id="312" name="Group 312"/>
                <wp:cNvGraphicFramePr/>
                <a:graphic xmlns:a="http://schemas.openxmlformats.org/drawingml/2006/main">
                  <a:graphicData uri="http://schemas.microsoft.com/office/word/2010/wordprocessingGroup">
                    <wpg:wgp>
                      <wpg:cNvGrpSpPr/>
                      <wpg:grpSpPr>
                        <a:xfrm>
                          <a:off x="0" y="0"/>
                          <a:ext cx="3248025" cy="2165985"/>
                          <a:chOff x="0" y="0"/>
                          <a:chExt cx="3248025" cy="2165985"/>
                        </a:xfrm>
                      </wpg:grpSpPr>
                      <pic:pic xmlns:pic="http://schemas.openxmlformats.org/drawingml/2006/picture">
                        <pic:nvPicPr>
                          <pic:cNvPr id="313" name="Image 313"/>
                          <pic:cNvPicPr/>
                        </pic:nvPicPr>
                        <pic:blipFill>
                          <a:blip r:embed="rId61" cstate="print"/>
                          <a:stretch>
                            <a:fillRect/>
                          </a:stretch>
                        </pic:blipFill>
                        <pic:spPr>
                          <a:xfrm>
                            <a:off x="0" y="0"/>
                            <a:ext cx="3247643" cy="2165604"/>
                          </a:xfrm>
                          <a:prstGeom prst="rect">
                            <a:avLst/>
                          </a:prstGeom>
                        </pic:spPr>
                      </pic:pic>
                      <wps:wsp>
                        <wps:cNvPr id="314" name="Graphic 314"/>
                        <wps:cNvSpPr/>
                        <wps:spPr>
                          <a:xfrm>
                            <a:off x="1613547" y="535812"/>
                            <a:ext cx="107950" cy="536575"/>
                          </a:xfrm>
                          <a:custGeom>
                            <a:avLst/>
                            <a:gdLst/>
                            <a:ahLst/>
                            <a:cxnLst/>
                            <a:rect l="l" t="t" r="r" b="b"/>
                            <a:pathLst>
                              <a:path w="107950" h="536575">
                                <a:moveTo>
                                  <a:pt x="53962" y="498768"/>
                                </a:moveTo>
                                <a:lnTo>
                                  <a:pt x="44437" y="482440"/>
                                </a:lnTo>
                                <a:lnTo>
                                  <a:pt x="44437" y="0"/>
                                </a:lnTo>
                                <a:lnTo>
                                  <a:pt x="63487" y="0"/>
                                </a:lnTo>
                                <a:lnTo>
                                  <a:pt x="63487" y="482440"/>
                                </a:lnTo>
                                <a:lnTo>
                                  <a:pt x="53962" y="498768"/>
                                </a:lnTo>
                                <a:close/>
                              </a:path>
                              <a:path w="107950" h="536575">
                                <a:moveTo>
                                  <a:pt x="53962" y="536575"/>
                                </a:moveTo>
                                <a:lnTo>
                                  <a:pt x="1282" y="446265"/>
                                </a:lnTo>
                                <a:lnTo>
                                  <a:pt x="380" y="444157"/>
                                </a:lnTo>
                                <a:lnTo>
                                  <a:pt x="0" y="441896"/>
                                </a:lnTo>
                                <a:lnTo>
                                  <a:pt x="177" y="439610"/>
                                </a:lnTo>
                                <a:lnTo>
                                  <a:pt x="8282" y="431977"/>
                                </a:lnTo>
                                <a:lnTo>
                                  <a:pt x="10236" y="431977"/>
                                </a:lnTo>
                                <a:lnTo>
                                  <a:pt x="44437" y="482440"/>
                                </a:lnTo>
                                <a:lnTo>
                                  <a:pt x="44437" y="517677"/>
                                </a:lnTo>
                                <a:lnTo>
                                  <a:pt x="64985" y="517677"/>
                                </a:lnTo>
                                <a:lnTo>
                                  <a:pt x="53962" y="536575"/>
                                </a:lnTo>
                                <a:close/>
                              </a:path>
                              <a:path w="107950" h="536575">
                                <a:moveTo>
                                  <a:pt x="64985" y="517677"/>
                                </a:moveTo>
                                <a:lnTo>
                                  <a:pt x="63487" y="517677"/>
                                </a:lnTo>
                                <a:lnTo>
                                  <a:pt x="63487" y="482440"/>
                                </a:lnTo>
                                <a:lnTo>
                                  <a:pt x="90182" y="436676"/>
                                </a:lnTo>
                                <a:lnTo>
                                  <a:pt x="97688" y="431977"/>
                                </a:lnTo>
                                <a:lnTo>
                                  <a:pt x="99642" y="431977"/>
                                </a:lnTo>
                                <a:lnTo>
                                  <a:pt x="107924" y="441896"/>
                                </a:lnTo>
                                <a:lnTo>
                                  <a:pt x="107543" y="444157"/>
                                </a:lnTo>
                                <a:lnTo>
                                  <a:pt x="106641" y="446265"/>
                                </a:lnTo>
                                <a:lnTo>
                                  <a:pt x="64985" y="517677"/>
                                </a:lnTo>
                                <a:close/>
                              </a:path>
                              <a:path w="107950" h="536575">
                                <a:moveTo>
                                  <a:pt x="63487" y="517677"/>
                                </a:moveTo>
                                <a:lnTo>
                                  <a:pt x="44437" y="517677"/>
                                </a:lnTo>
                                <a:lnTo>
                                  <a:pt x="44437" y="482440"/>
                                </a:lnTo>
                                <a:lnTo>
                                  <a:pt x="53962" y="498768"/>
                                </a:lnTo>
                                <a:lnTo>
                                  <a:pt x="45732" y="512876"/>
                                </a:lnTo>
                                <a:lnTo>
                                  <a:pt x="63487" y="512876"/>
                                </a:lnTo>
                                <a:lnTo>
                                  <a:pt x="63487" y="517677"/>
                                </a:lnTo>
                                <a:close/>
                              </a:path>
                              <a:path w="107950" h="536575">
                                <a:moveTo>
                                  <a:pt x="63487" y="512876"/>
                                </a:moveTo>
                                <a:lnTo>
                                  <a:pt x="62191" y="512876"/>
                                </a:lnTo>
                                <a:lnTo>
                                  <a:pt x="53962" y="498768"/>
                                </a:lnTo>
                                <a:lnTo>
                                  <a:pt x="63487" y="482440"/>
                                </a:lnTo>
                                <a:lnTo>
                                  <a:pt x="63487" y="512876"/>
                                </a:lnTo>
                                <a:close/>
                              </a:path>
                              <a:path w="107950" h="536575">
                                <a:moveTo>
                                  <a:pt x="62191" y="512876"/>
                                </a:moveTo>
                                <a:lnTo>
                                  <a:pt x="45732" y="512876"/>
                                </a:lnTo>
                                <a:lnTo>
                                  <a:pt x="53962" y="498768"/>
                                </a:lnTo>
                                <a:lnTo>
                                  <a:pt x="62191" y="512876"/>
                                </a:lnTo>
                                <a:close/>
                              </a:path>
                            </a:pathLst>
                          </a:custGeom>
                          <a:solidFill>
                            <a:srgbClr val="FFFF00"/>
                          </a:solidFill>
                        </wps:spPr>
                        <wps:bodyPr wrap="square" lIns="0" tIns="0" rIns="0" bIns="0" rtlCol="0">
                          <a:noAutofit/>
                        </wps:bodyPr>
                      </wps:wsp>
                      <wps:wsp>
                        <wps:cNvPr id="315" name="Graphic 315"/>
                        <wps:cNvSpPr/>
                        <wps:spPr>
                          <a:xfrm>
                            <a:off x="12191" y="7620"/>
                            <a:ext cx="169545" cy="222885"/>
                          </a:xfrm>
                          <a:custGeom>
                            <a:avLst/>
                            <a:gdLst/>
                            <a:ahLst/>
                            <a:cxnLst/>
                            <a:rect l="l" t="t" r="r" b="b"/>
                            <a:pathLst>
                              <a:path w="169545" h="222885">
                                <a:moveTo>
                                  <a:pt x="169163" y="222504"/>
                                </a:moveTo>
                                <a:lnTo>
                                  <a:pt x="0" y="222504"/>
                                </a:lnTo>
                                <a:lnTo>
                                  <a:pt x="0" y="0"/>
                                </a:lnTo>
                                <a:lnTo>
                                  <a:pt x="169163" y="0"/>
                                </a:lnTo>
                                <a:lnTo>
                                  <a:pt x="169163" y="222504"/>
                                </a:lnTo>
                                <a:close/>
                              </a:path>
                            </a:pathLst>
                          </a:custGeom>
                          <a:solidFill>
                            <a:srgbClr val="FFFFFF"/>
                          </a:solidFill>
                        </wps:spPr>
                        <wps:bodyPr wrap="square" lIns="0" tIns="0" rIns="0" bIns="0" rtlCol="0">
                          <a:noAutofit/>
                        </wps:bodyPr>
                      </wps:wsp>
                      <wps:wsp>
                        <wps:cNvPr id="316" name="Textbox 316"/>
                        <wps:cNvSpPr txBox="1"/>
                        <wps:spPr>
                          <a:xfrm>
                            <a:off x="106679" y="63276"/>
                            <a:ext cx="76200" cy="140335"/>
                          </a:xfrm>
                          <a:prstGeom prst="rect">
                            <a:avLst/>
                          </a:prstGeom>
                        </wps:spPr>
                        <wps:txbx>
                          <w:txbxContent>
                            <w:p w14:paraId="0D2D4E9D">
                              <w:pPr>
                                <w:spacing w:before="0" w:line="220" w:lineRule="exact"/>
                                <w:ind w:left="0" w:right="0" w:firstLine="0"/>
                                <w:jc w:val="left"/>
                                <w:rPr>
                                  <w:sz w:val="20"/>
                                </w:rPr>
                              </w:pPr>
                              <w:r>
                                <w:rPr>
                                  <w:spacing w:val="-10"/>
                                  <w:sz w:val="20"/>
                                </w:rPr>
                                <w:t>d</w:t>
                              </w:r>
                            </w:p>
                          </w:txbxContent>
                        </wps:txbx>
                        <wps:bodyPr wrap="square" lIns="0" tIns="0" rIns="0" bIns="0" rtlCol="0">
                          <a:noAutofit/>
                        </wps:bodyPr>
                      </wps:wsp>
                      <wps:wsp>
                        <wps:cNvPr id="317" name="Textbox 317"/>
                        <wps:cNvSpPr txBox="1"/>
                        <wps:spPr>
                          <a:xfrm>
                            <a:off x="1431036" y="343705"/>
                            <a:ext cx="457200" cy="140335"/>
                          </a:xfrm>
                          <a:prstGeom prst="rect">
                            <a:avLst/>
                          </a:prstGeom>
                        </wps:spPr>
                        <wps:txbx>
                          <w:txbxContent>
                            <w:p w14:paraId="4E5EBD64">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g:wgp>
                  </a:graphicData>
                </a:graphic>
              </wp:inline>
            </w:drawing>
          </mc:Choice>
          <mc:Fallback>
            <w:pict>
              <v:group id="_x0000_s1026" o:spid="_x0000_s1026" o:spt="203" style="height:170.55pt;width:255.75pt;" coordsize="3248025,2165985" o:gfxdata="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">
                <o:lock v:ext="edit" aspectratio="f"/>
                <v:shape id="Image 313" o:spid="_x0000_s1026" o:spt="75" type="#_x0000_t75" style="position:absolute;left:0;top:0;height:2165604;width:3247643;" filled="f" o:preferrelative="t" stroked="f" coordsize="21600,21600" o:gfxdata="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mp3O8AAAA&#10;3AAAAA8AAAAAAAAAAQAgAAAAIgAAAGRycy9kb3ducmV2LnhtbFBLAQIUABQAAAAIAIdO4kAzLwWe&#10;OwAAADkAAAAQAAAAAAAAAAEAIAAAAAsBAABkcnMvc2hhcGV4bWwueG1sUEsFBgAAAAAGAAYAWwEA&#10;ALUDAAAAAA==&#10;">
                  <v:fill on="f" focussize="0,0"/>
                  <v:stroke on="f"/>
                  <v:imagedata r:id="rId61" o:title=""/>
                  <o:lock v:ext="edit" aspectratio="f"/>
                </v:shape>
                <v:shape id="Graphic 314" o:spid="_x0000_s1026" o:spt="100" style="position:absolute;left:1613547;top:535812;height:536575;width:107950;" fillcolor="#FFFF00" filled="t" stroked="f" coordsize="107950,536575" o:gfxdata="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h9+b4A&#10;AADcAAAADwAAAAAAAAABACAAAAAiAAAAZHJzL2Rvd25yZXYueG1sUEsBAhQAFAAAAAgAh07iQDMv&#10;BZ47AAAAOQAAABAAAAAAAAAAAQAgAAAADQEAAGRycy9zaGFwZXhtbC54bWxQSwUGAAAAAAYABgBb&#10;AQAAtwMAAAAA&#10;" path="m53962,498768l44437,482440,44437,0,63487,0,63487,482440,53962,498768xem53962,536575l1282,446265,380,444157,0,441896,177,439610,8282,431977,10236,431977,44437,482440,44437,517677,64985,517677,53962,536575xem64985,517677l63487,517677,63487,482440,90182,436676,97688,431977,99642,431977,107924,441896,107543,444157,106641,446265,64985,517677xem63487,517677l44437,517677,44437,482440,53962,498768,45732,512876,63487,512876,63487,517677xem63487,512876l62191,512876,53962,498768,63487,482440,63487,512876xem62191,512876l45732,512876,53962,498768,62191,512876xe">
                  <v:fill on="t" focussize="0,0"/>
                  <v:stroke on="f"/>
                  <v:imagedata o:title=""/>
                  <o:lock v:ext="edit" aspectratio="f"/>
                  <v:textbox inset="0mm,0mm,0mm,0mm"/>
                </v:shape>
                <v:shape id="Graphic 315" o:spid="_x0000_s1026" o:spt="100" style="position:absolute;left:12191;top:7620;height:222885;width:169545;" fillcolor="#FFFFFF" filled="t" stroked="f" coordsize="169545,222885" o:gfxdata="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W3vrsAAADc&#10;AAAADwAAAAAAAAABACAAAAAiAAAAZHJzL2Rvd25yZXYueG1sUEsBAhQAFAAAAAgAh07iQDMvBZ47&#10;AAAAOQAAABAAAAAAAAAAAQAgAAAACgEAAGRycy9zaGFwZXhtbC54bWxQSwUGAAAAAAYABgBbAQAA&#10;tAMAAAAA&#10;" path="m169163,222504l0,222504,0,0,169163,0,169163,222504xe">
                  <v:fill on="t" focussize="0,0"/>
                  <v:stroke on="f"/>
                  <v:imagedata o:title=""/>
                  <o:lock v:ext="edit" aspectratio="f"/>
                  <v:textbox inset="0mm,0mm,0mm,0mm"/>
                </v:shape>
                <v:shape id="Textbox 316" o:spid="_x0000_s1026" o:spt="202" type="#_x0000_t202" style="position:absolute;left:106679;top:63276;height:140335;width:76200;" filled="f" stroked="f" coordsize="21600,21600" o:gfxdata="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84k7G/&#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D2D4E9D">
                        <w:pPr>
                          <w:spacing w:before="0" w:line="220" w:lineRule="exact"/>
                          <w:ind w:left="0" w:right="0" w:firstLine="0"/>
                          <w:jc w:val="left"/>
                          <w:rPr>
                            <w:sz w:val="20"/>
                          </w:rPr>
                        </w:pPr>
                        <w:r>
                          <w:rPr>
                            <w:spacing w:val="-10"/>
                            <w:sz w:val="20"/>
                          </w:rPr>
                          <w:t>d</w:t>
                        </w:r>
                      </w:p>
                    </w:txbxContent>
                  </v:textbox>
                </v:shape>
                <v:shape id="Textbox 317" o:spid="_x0000_s1026" o:spt="202" type="#_x0000_t202" style="position:absolute;left:1431036;top:343705;height:140335;width:457200;" filled="f" stroked="f" coordsize="21600,21600" o:gfxdata="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B0Ni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E5EBD64">
                        <w:pPr>
                          <w:spacing w:before="0" w:line="220" w:lineRule="exact"/>
                          <w:ind w:left="0" w:right="0" w:firstLine="0"/>
                          <w:jc w:val="left"/>
                          <w:rPr>
                            <w:sz w:val="20"/>
                          </w:rPr>
                        </w:pPr>
                        <w:r>
                          <w:rPr>
                            <w:color w:val="FFFF00"/>
                            <w:spacing w:val="-2"/>
                            <w:sz w:val="20"/>
                          </w:rPr>
                          <w:t>Graphite</w:t>
                        </w:r>
                      </w:p>
                    </w:txbxContent>
                  </v:textbox>
                </v:shape>
                <w10:wrap type="none"/>
                <w10:anchorlock/>
              </v:group>
            </w:pict>
          </mc:Fallback>
        </mc:AlternateContent>
      </w:r>
    </w:p>
    <w:p w14:paraId="5421C2E8">
      <w:pPr>
        <w:pStyle w:val="12"/>
        <w:spacing w:before="224"/>
      </w:pPr>
    </w:p>
    <w:p w14:paraId="6B014D42">
      <w:pPr>
        <w:pStyle w:val="12"/>
        <w:ind w:left="5548" w:right="500"/>
        <w:jc w:val="both"/>
      </w:pPr>
      <w:r>
        <mc:AlternateContent>
          <mc:Choice Requires="wpg">
            <w:drawing>
              <wp:anchor distT="0" distB="0" distL="0" distR="0" simplePos="0" relativeHeight="251668480" behindDoc="0" locked="0" layoutInCell="1" allowOverlap="1">
                <wp:simplePos x="0" y="0"/>
                <wp:positionH relativeFrom="page">
                  <wp:posOffset>577215</wp:posOffset>
                </wp:positionH>
                <wp:positionV relativeFrom="paragraph">
                  <wp:posOffset>-2510790</wp:posOffset>
                </wp:positionV>
                <wp:extent cx="3240405" cy="4491355"/>
                <wp:effectExtent l="0" t="0" r="0" b="0"/>
                <wp:wrapNone/>
                <wp:docPr id="318" name="Group 318"/>
                <wp:cNvGraphicFramePr/>
                <a:graphic xmlns:a="http://schemas.openxmlformats.org/drawingml/2006/main">
                  <a:graphicData uri="http://schemas.microsoft.com/office/word/2010/wordprocessingGroup">
                    <wpg:wgp>
                      <wpg:cNvGrpSpPr/>
                      <wpg:grpSpPr>
                        <a:xfrm>
                          <a:off x="0" y="0"/>
                          <a:ext cx="3240405" cy="4491355"/>
                          <a:chOff x="0" y="0"/>
                          <a:chExt cx="3240405" cy="4491355"/>
                        </a:xfrm>
                      </wpg:grpSpPr>
                      <pic:pic xmlns:pic="http://schemas.openxmlformats.org/drawingml/2006/picture">
                        <pic:nvPicPr>
                          <pic:cNvPr id="319" name="Image 319"/>
                          <pic:cNvPicPr/>
                        </pic:nvPicPr>
                        <pic:blipFill>
                          <a:blip r:embed="rId62" cstate="print"/>
                          <a:stretch>
                            <a:fillRect/>
                          </a:stretch>
                        </pic:blipFill>
                        <pic:spPr>
                          <a:xfrm>
                            <a:off x="0" y="0"/>
                            <a:ext cx="3230880" cy="2153411"/>
                          </a:xfrm>
                          <a:prstGeom prst="rect">
                            <a:avLst/>
                          </a:prstGeom>
                        </pic:spPr>
                      </pic:pic>
                      <pic:pic xmlns:pic="http://schemas.openxmlformats.org/drawingml/2006/picture">
                        <pic:nvPicPr>
                          <pic:cNvPr id="320" name="Image 320"/>
                          <pic:cNvPicPr/>
                        </pic:nvPicPr>
                        <pic:blipFill>
                          <a:blip r:embed="rId63" cstate="print"/>
                          <a:stretch>
                            <a:fillRect/>
                          </a:stretch>
                        </pic:blipFill>
                        <pic:spPr>
                          <a:xfrm>
                            <a:off x="0" y="2193035"/>
                            <a:ext cx="3240024" cy="2298192"/>
                          </a:xfrm>
                          <a:prstGeom prst="rect">
                            <a:avLst/>
                          </a:prstGeom>
                        </pic:spPr>
                      </pic:pic>
                      <wps:wsp>
                        <wps:cNvPr id="321" name="Graphic 321"/>
                        <wps:cNvSpPr/>
                        <wps:spPr>
                          <a:xfrm>
                            <a:off x="1559826" y="586993"/>
                            <a:ext cx="107950" cy="2768600"/>
                          </a:xfrm>
                          <a:custGeom>
                            <a:avLst/>
                            <a:gdLst/>
                            <a:ahLst/>
                            <a:cxnLst/>
                            <a:rect l="l" t="t" r="r" b="b"/>
                            <a:pathLst>
                              <a:path w="107950" h="2768600">
                                <a:moveTo>
                                  <a:pt x="107924" y="2673921"/>
                                </a:moveTo>
                                <a:lnTo>
                                  <a:pt x="99631" y="2664002"/>
                                </a:lnTo>
                                <a:lnTo>
                                  <a:pt x="97688" y="2664002"/>
                                </a:lnTo>
                                <a:lnTo>
                                  <a:pt x="63487" y="2714472"/>
                                </a:lnTo>
                                <a:lnTo>
                                  <a:pt x="63487" y="2232025"/>
                                </a:lnTo>
                                <a:lnTo>
                                  <a:pt x="44437" y="2232025"/>
                                </a:lnTo>
                                <a:lnTo>
                                  <a:pt x="44437" y="2714472"/>
                                </a:lnTo>
                                <a:lnTo>
                                  <a:pt x="44437" y="2749689"/>
                                </a:lnTo>
                                <a:lnTo>
                                  <a:pt x="17741" y="2668701"/>
                                </a:lnTo>
                                <a:lnTo>
                                  <a:pt x="10236" y="2664002"/>
                                </a:lnTo>
                                <a:lnTo>
                                  <a:pt x="8280" y="2664002"/>
                                </a:lnTo>
                                <a:lnTo>
                                  <a:pt x="0" y="2673921"/>
                                </a:lnTo>
                                <a:lnTo>
                                  <a:pt x="381" y="2676182"/>
                                </a:lnTo>
                                <a:lnTo>
                                  <a:pt x="1282" y="2678290"/>
                                </a:lnTo>
                                <a:lnTo>
                                  <a:pt x="53962" y="2768600"/>
                                </a:lnTo>
                                <a:lnTo>
                                  <a:pt x="64985" y="2749689"/>
                                </a:lnTo>
                                <a:lnTo>
                                  <a:pt x="106641" y="2678290"/>
                                </a:lnTo>
                                <a:lnTo>
                                  <a:pt x="107543" y="2676182"/>
                                </a:lnTo>
                                <a:lnTo>
                                  <a:pt x="107924" y="2673921"/>
                                </a:lnTo>
                                <a:close/>
                              </a:path>
                              <a:path w="107950" h="2768600">
                                <a:moveTo>
                                  <a:pt x="107924" y="441896"/>
                                </a:moveTo>
                                <a:lnTo>
                                  <a:pt x="99631" y="431977"/>
                                </a:lnTo>
                                <a:lnTo>
                                  <a:pt x="97688" y="431977"/>
                                </a:lnTo>
                                <a:lnTo>
                                  <a:pt x="63487" y="482447"/>
                                </a:lnTo>
                                <a:lnTo>
                                  <a:pt x="63487" y="0"/>
                                </a:lnTo>
                                <a:lnTo>
                                  <a:pt x="44437" y="0"/>
                                </a:lnTo>
                                <a:lnTo>
                                  <a:pt x="44437" y="482447"/>
                                </a:lnTo>
                                <a:lnTo>
                                  <a:pt x="44437" y="517677"/>
                                </a:lnTo>
                                <a:lnTo>
                                  <a:pt x="17741" y="436676"/>
                                </a:lnTo>
                                <a:lnTo>
                                  <a:pt x="10236" y="431977"/>
                                </a:lnTo>
                                <a:lnTo>
                                  <a:pt x="8280" y="431977"/>
                                </a:lnTo>
                                <a:lnTo>
                                  <a:pt x="0" y="441896"/>
                                </a:lnTo>
                                <a:lnTo>
                                  <a:pt x="381" y="444157"/>
                                </a:lnTo>
                                <a:lnTo>
                                  <a:pt x="1282" y="446265"/>
                                </a:lnTo>
                                <a:lnTo>
                                  <a:pt x="53962" y="536575"/>
                                </a:lnTo>
                                <a:lnTo>
                                  <a:pt x="64973" y="517677"/>
                                </a:lnTo>
                                <a:lnTo>
                                  <a:pt x="106641" y="446265"/>
                                </a:lnTo>
                                <a:lnTo>
                                  <a:pt x="107543" y="444157"/>
                                </a:lnTo>
                                <a:lnTo>
                                  <a:pt x="107924" y="441896"/>
                                </a:lnTo>
                                <a:close/>
                              </a:path>
                            </a:pathLst>
                          </a:custGeom>
                          <a:solidFill>
                            <a:srgbClr val="FFFF00"/>
                          </a:solidFill>
                        </wps:spPr>
                        <wps:bodyPr wrap="square" lIns="0" tIns="0" rIns="0" bIns="0" rtlCol="0">
                          <a:noAutofit/>
                        </wps:bodyPr>
                      </wps:wsp>
                      <wps:wsp>
                        <wps:cNvPr id="322" name="Graphic 322"/>
                        <wps:cNvSpPr/>
                        <wps:spPr>
                          <a:xfrm>
                            <a:off x="12192" y="13715"/>
                            <a:ext cx="169545" cy="2407920"/>
                          </a:xfrm>
                          <a:custGeom>
                            <a:avLst/>
                            <a:gdLst/>
                            <a:ahLst/>
                            <a:cxnLst/>
                            <a:rect l="l" t="t" r="r" b="b"/>
                            <a:pathLst>
                              <a:path w="169545" h="2407920">
                                <a:moveTo>
                                  <a:pt x="169164" y="2186940"/>
                                </a:moveTo>
                                <a:lnTo>
                                  <a:pt x="0" y="2186940"/>
                                </a:lnTo>
                                <a:lnTo>
                                  <a:pt x="0" y="2407920"/>
                                </a:lnTo>
                                <a:lnTo>
                                  <a:pt x="169164" y="2407920"/>
                                </a:lnTo>
                                <a:lnTo>
                                  <a:pt x="169164" y="2186940"/>
                                </a:lnTo>
                                <a:close/>
                              </a:path>
                              <a:path w="169545" h="2407920">
                                <a:moveTo>
                                  <a:pt x="169164" y="0"/>
                                </a:moveTo>
                                <a:lnTo>
                                  <a:pt x="0" y="0"/>
                                </a:lnTo>
                                <a:lnTo>
                                  <a:pt x="0" y="222504"/>
                                </a:lnTo>
                                <a:lnTo>
                                  <a:pt x="169164" y="222504"/>
                                </a:lnTo>
                                <a:lnTo>
                                  <a:pt x="169164" y="0"/>
                                </a:lnTo>
                                <a:close/>
                              </a:path>
                            </a:pathLst>
                          </a:custGeom>
                          <a:solidFill>
                            <a:srgbClr val="FFFFFF"/>
                          </a:solidFill>
                        </wps:spPr>
                        <wps:bodyPr wrap="square" lIns="0" tIns="0" rIns="0" bIns="0" rtlCol="0">
                          <a:noAutofit/>
                        </wps:bodyPr>
                      </wps:wsp>
                      <wps:wsp>
                        <wps:cNvPr id="323" name="Textbox 323"/>
                        <wps:cNvSpPr txBox="1"/>
                        <wps:spPr>
                          <a:xfrm>
                            <a:off x="106679" y="67861"/>
                            <a:ext cx="69215" cy="140335"/>
                          </a:xfrm>
                          <a:prstGeom prst="rect">
                            <a:avLst/>
                          </a:prstGeom>
                        </wps:spPr>
                        <wps:txbx>
                          <w:txbxContent>
                            <w:p w14:paraId="06B82B5E">
                              <w:pPr>
                                <w:spacing w:before="0" w:line="220" w:lineRule="exact"/>
                                <w:ind w:left="0" w:right="0" w:firstLine="0"/>
                                <w:jc w:val="left"/>
                                <w:rPr>
                                  <w:sz w:val="20"/>
                                </w:rPr>
                              </w:pPr>
                              <w:r>
                                <w:rPr>
                                  <w:spacing w:val="-10"/>
                                  <w:sz w:val="20"/>
                                </w:rPr>
                                <w:t>c</w:t>
                              </w:r>
                            </w:p>
                          </w:txbxContent>
                        </wps:txbx>
                        <wps:bodyPr wrap="square" lIns="0" tIns="0" rIns="0" bIns="0" rtlCol="0">
                          <a:noAutofit/>
                        </wps:bodyPr>
                      </wps:wsp>
                      <wps:wsp>
                        <wps:cNvPr id="324" name="Textbox 324"/>
                        <wps:cNvSpPr txBox="1"/>
                        <wps:spPr>
                          <a:xfrm>
                            <a:off x="1377683" y="393997"/>
                            <a:ext cx="457200" cy="140335"/>
                          </a:xfrm>
                          <a:prstGeom prst="rect">
                            <a:avLst/>
                          </a:prstGeom>
                        </wps:spPr>
                        <wps:txbx>
                          <w:txbxContent>
                            <w:p w14:paraId="1C381847">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s:wsp>
                        <wps:cNvPr id="325" name="Textbox 325"/>
                        <wps:cNvSpPr txBox="1"/>
                        <wps:spPr>
                          <a:xfrm>
                            <a:off x="106679" y="2254801"/>
                            <a:ext cx="69215" cy="140335"/>
                          </a:xfrm>
                          <a:prstGeom prst="rect">
                            <a:avLst/>
                          </a:prstGeom>
                        </wps:spPr>
                        <wps:txbx>
                          <w:txbxContent>
                            <w:p w14:paraId="3BC9A590">
                              <w:pPr>
                                <w:spacing w:before="0" w:line="220" w:lineRule="exact"/>
                                <w:ind w:left="0" w:right="0" w:firstLine="0"/>
                                <w:jc w:val="left"/>
                                <w:rPr>
                                  <w:sz w:val="20"/>
                                </w:rPr>
                              </w:pPr>
                              <w:r>
                                <w:rPr>
                                  <w:spacing w:val="-10"/>
                                  <w:sz w:val="20"/>
                                </w:rPr>
                                <w:t>e</w:t>
                              </w:r>
                            </w:p>
                          </w:txbxContent>
                        </wps:txbx>
                        <wps:bodyPr wrap="square" lIns="0" tIns="0" rIns="0" bIns="0" rtlCol="0">
                          <a:noAutofit/>
                        </wps:bodyPr>
                      </wps:wsp>
                      <wps:wsp>
                        <wps:cNvPr id="326" name="Textbox 326"/>
                        <wps:cNvSpPr txBox="1"/>
                        <wps:spPr>
                          <a:xfrm>
                            <a:off x="1377683" y="2626644"/>
                            <a:ext cx="457200" cy="140335"/>
                          </a:xfrm>
                          <a:prstGeom prst="rect">
                            <a:avLst/>
                          </a:prstGeom>
                        </wps:spPr>
                        <wps:txbx>
                          <w:txbxContent>
                            <w:p w14:paraId="64E78CB2">
                              <w:pPr>
                                <w:spacing w:before="0" w:line="220" w:lineRule="exact"/>
                                <w:ind w:left="0" w:right="0" w:firstLine="0"/>
                                <w:jc w:val="left"/>
                                <w:rPr>
                                  <w:sz w:val="20"/>
                                </w:rPr>
                              </w:pPr>
                              <w:r>
                                <w:rPr>
                                  <w:color w:val="FFFF00"/>
                                  <w:spacing w:val="-2"/>
                                  <w:sz w:val="20"/>
                                </w:rPr>
                                <w:t>Graphite</w:t>
                              </w:r>
                            </w:p>
                          </w:txbxContent>
                        </wps:txbx>
                        <wps:bodyPr wrap="square" lIns="0" tIns="0" rIns="0" bIns="0" rtlCol="0">
                          <a:noAutofit/>
                        </wps:bodyPr>
                      </wps:wsp>
                    </wpg:wgp>
                  </a:graphicData>
                </a:graphic>
              </wp:anchor>
            </w:drawing>
          </mc:Choice>
          <mc:Fallback>
            <w:pict>
              <v:group id="_x0000_s1026" o:spid="_x0000_s1026" o:spt="203" style="position:absolute;left:0pt;margin-left:45.45pt;margin-top:-197.7pt;height:353.65pt;width:255.15pt;mso-position-horizontal-relative:page;z-index:251668480;mso-width-relative:page;mso-height-relative:page;" coordsize="3240405,4491355" o:gfxdata="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">
                <o:lock v:ext="edit" aspectratio="f"/>
                <v:shape id="Image 319" o:spid="_x0000_s1026" o:spt="75" type="#_x0000_t75" style="position:absolute;left:0;top:0;height:2153411;width:3230880;" filled="f" o:preferrelative="t" stroked="f" coordsize="21600,21600" o:gfxdata="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ILUIL4A&#10;AADcAAAADwAAAAAAAAABACAAAAAiAAAAZHJzL2Rvd25yZXYueG1sUEsBAhQAFAAAAAgAh07iQDMv&#10;BZ47AAAAOQAAABAAAAAAAAAAAQAgAAAADQEAAGRycy9zaGFwZXhtbC54bWxQSwUGAAAAAAYABgBb&#10;AQAAtwMAAAAA&#10;">
                  <v:fill on="f" focussize="0,0"/>
                  <v:stroke on="f"/>
                  <v:imagedata r:id="rId62" o:title=""/>
                  <o:lock v:ext="edit" aspectratio="f"/>
                </v:shape>
                <v:shape id="Image 320" o:spid="_x0000_s1026" o:spt="75" type="#_x0000_t75" style="position:absolute;left:0;top:2193035;height:2298192;width:3240024;" filled="f" o:preferrelative="t" stroked="f" coordsize="21600,21600" o:gfxdata="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gc6drsAAADc&#10;AAAADwAAAAAAAAABACAAAAAiAAAAZHJzL2Rvd25yZXYueG1sUEsBAhQAFAAAAAgAh07iQDMvBZ47&#10;AAAAOQAAABAAAAAAAAAAAQAgAAAACgEAAGRycy9zaGFwZXhtbC54bWxQSwUGAAAAAAYABgBbAQAA&#10;tAMAAAAA&#10;">
                  <v:fill on="f" focussize="0,0"/>
                  <v:stroke on="f"/>
                  <v:imagedata r:id="rId63" o:title=""/>
                  <o:lock v:ext="edit" aspectratio="f"/>
                </v:shape>
                <v:shape id="Graphic 321" o:spid="_x0000_s1026" o:spt="100" style="position:absolute;left:1559826;top:586993;height:2768600;width:107950;" fillcolor="#FFFF00" filled="t" stroked="f" coordsize="107950,2768600" o:gfxdata="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2xnDL4A&#10;AADcAAAADwAAAAAAAAABACAAAAAiAAAAZHJzL2Rvd25yZXYueG1sUEsBAhQAFAAAAAgAh07iQDMv&#10;BZ47AAAAOQAAABAAAAAAAAAAAQAgAAAADQEAAGRycy9zaGFwZXhtbC54bWxQSwUGAAAAAAYABgBb&#10;AQAAtwMAAAAA&#10;" path="m107924,2673921l99631,2664002,97688,2664002,63487,2714472,63487,2232025,44437,2232025,44437,2714472,44437,2749689,17741,2668701,10236,2664002,8280,2664002,0,2673921,381,2676182,1282,2678290,53962,2768600,64985,2749689,106641,2678290,107543,2676182,107924,2673921xem107924,441896l99631,431977,97688,431977,63487,482447,63487,0,44437,0,44437,482447,44437,517677,17741,436676,10236,431977,8280,431977,0,441896,381,444157,1282,446265,53962,536575,64973,517677,106641,446265,107543,444157,107924,441896xe">
                  <v:fill on="t" focussize="0,0"/>
                  <v:stroke on="f"/>
                  <v:imagedata o:title=""/>
                  <o:lock v:ext="edit" aspectratio="f"/>
                  <v:textbox inset="0mm,0mm,0mm,0mm"/>
                </v:shape>
                <v:shape id="Graphic 322" o:spid="_x0000_s1026" o:spt="100" style="position:absolute;left:12192;top:13715;height:2407920;width:169545;" fillcolor="#FFFFFF" filled="t" stroked="f" coordsize="169545,2407920" o:gfxdata="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rL2+r4A&#10;AADcAAAADwAAAAAAAAABACAAAAAiAAAAZHJzL2Rvd25yZXYueG1sUEsBAhQAFAAAAAgAh07iQDMv&#10;BZ47AAAAOQAAABAAAAAAAAAAAQAgAAAADQEAAGRycy9zaGFwZXhtbC54bWxQSwUGAAAAAAYABgBb&#10;AQAAtwMAAAAA&#10;" path="m169164,2186940l0,2186940,0,2407920,169164,2407920,169164,2186940xem169164,0l0,0,0,222504,169164,222504,169164,0xe">
                  <v:fill on="t" focussize="0,0"/>
                  <v:stroke on="f"/>
                  <v:imagedata o:title=""/>
                  <o:lock v:ext="edit" aspectratio="f"/>
                  <v:textbox inset="0mm,0mm,0mm,0mm"/>
                </v:shape>
                <v:shape id="Textbox 323" o:spid="_x0000_s1026" o:spt="202" type="#_x0000_t202" style="position:absolute;left:106679;top:67861;height:140335;width:69215;" filled="f" stroked="f" coordsize="21600,21600" o:gfxdata="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SP6l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06B82B5E">
                        <w:pPr>
                          <w:spacing w:before="0" w:line="220" w:lineRule="exact"/>
                          <w:ind w:left="0" w:right="0" w:firstLine="0"/>
                          <w:jc w:val="left"/>
                          <w:rPr>
                            <w:sz w:val="20"/>
                          </w:rPr>
                        </w:pPr>
                        <w:r>
                          <w:rPr>
                            <w:spacing w:val="-10"/>
                            <w:sz w:val="20"/>
                          </w:rPr>
                          <w:t>c</w:t>
                        </w:r>
                      </w:p>
                    </w:txbxContent>
                  </v:textbox>
                </v:shape>
                <v:shape id="Textbox 324" o:spid="_x0000_s1026" o:spt="202" type="#_x0000_t202" style="position:absolute;left:1377683;top:393997;height:140335;width:457200;" filled="f" stroked="f" coordsize="21600,21600" o:gfxdata="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7KYuC/&#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1C381847">
                        <w:pPr>
                          <w:spacing w:before="0" w:line="220" w:lineRule="exact"/>
                          <w:ind w:left="0" w:right="0" w:firstLine="0"/>
                          <w:jc w:val="left"/>
                          <w:rPr>
                            <w:sz w:val="20"/>
                          </w:rPr>
                        </w:pPr>
                        <w:r>
                          <w:rPr>
                            <w:color w:val="FFFF00"/>
                            <w:spacing w:val="-2"/>
                            <w:sz w:val="20"/>
                          </w:rPr>
                          <w:t>Graphite</w:t>
                        </w:r>
                      </w:p>
                    </w:txbxContent>
                  </v:textbox>
                </v:shape>
                <v:shape id="Textbox 325" o:spid="_x0000_s1026" o:spt="202" type="#_x0000_t202" style="position:absolute;left:106679;top:2254801;height:140335;width:69215;" filled="f" stroked="f" coordsize="21600,21600" o:gfxdata="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GGx3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BC9A590">
                        <w:pPr>
                          <w:spacing w:before="0" w:line="220" w:lineRule="exact"/>
                          <w:ind w:left="0" w:right="0" w:firstLine="0"/>
                          <w:jc w:val="left"/>
                          <w:rPr>
                            <w:sz w:val="20"/>
                          </w:rPr>
                        </w:pPr>
                        <w:r>
                          <w:rPr>
                            <w:spacing w:val="-10"/>
                            <w:sz w:val="20"/>
                          </w:rPr>
                          <w:t>e</w:t>
                        </w:r>
                      </w:p>
                    </w:txbxContent>
                  </v:textbox>
                </v:shape>
                <v:shape id="Textbox 326" o:spid="_x0000_s1026" o:spt="202" type="#_x0000_t202" style="position:absolute;left:1377683;top:2626644;height:140335;width:457200;" filled="f" stroked="f" coordsize="21600,21600" o:gfxdata="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VRZDL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4E78CB2">
                        <w:pPr>
                          <w:spacing w:before="0" w:line="220" w:lineRule="exact"/>
                          <w:ind w:left="0" w:right="0" w:firstLine="0"/>
                          <w:jc w:val="left"/>
                          <w:rPr>
                            <w:sz w:val="20"/>
                          </w:rPr>
                        </w:pPr>
                        <w:r>
                          <w:rPr>
                            <w:color w:val="FFFF00"/>
                            <w:spacing w:val="-2"/>
                            <w:sz w:val="20"/>
                          </w:rPr>
                          <w:t>Graphite</w:t>
                        </w:r>
                      </w:p>
                    </w:txbxContent>
                  </v:textbox>
                </v:shape>
              </v:group>
            </w:pict>
          </mc:Fallback>
        </mc:AlternateContent>
      </w:r>
      <w:r>
        <w:rPr>
          <w:b/>
        </w:rPr>
        <w:t>Fig</w:t>
      </w:r>
      <w:r>
        <w:rPr>
          <w:rFonts w:hint="default"/>
          <w:b/>
          <w:lang w:val="en-IN"/>
        </w:rPr>
        <w:t xml:space="preserve"> no.11</w:t>
      </w:r>
      <w:r>
        <w:rPr>
          <w:b/>
        </w:rPr>
        <w:t xml:space="preserve">. </w:t>
      </w:r>
      <w:r>
        <w:t>Photomicrographs of DBBH-03/12 show</w:t>
      </w:r>
      <w:r>
        <w:rPr>
          <w:rFonts w:hint="default"/>
          <w:lang w:val="en-IN"/>
        </w:rPr>
        <w:t xml:space="preserve"> </w:t>
      </w:r>
      <w:r>
        <w:t>overall distribution of oriented quartz and muscovite in</w:t>
      </w:r>
      <w:r>
        <w:rPr>
          <w:spacing w:val="-3"/>
        </w:rPr>
        <w:t xml:space="preserve"> </w:t>
      </w:r>
      <w:r>
        <w:t>PPL (</w:t>
      </w:r>
      <w:r>
        <w:rPr>
          <w:rFonts w:hint="default"/>
          <w:lang w:val="en-IN"/>
        </w:rPr>
        <w:t>11</w:t>
      </w:r>
      <w:r>
        <w:t>a and</w:t>
      </w:r>
      <w:r>
        <w:rPr>
          <w:spacing w:val="-2"/>
        </w:rPr>
        <w:t xml:space="preserve"> </w:t>
      </w:r>
      <w:r>
        <w:rPr>
          <w:rFonts w:hint="default"/>
          <w:lang w:val="en-IN"/>
        </w:rPr>
        <w:t>11</w:t>
      </w:r>
      <w:r>
        <w:t>c) and</w:t>
      </w:r>
      <w:r>
        <w:rPr>
          <w:spacing w:val="-2"/>
        </w:rPr>
        <w:t xml:space="preserve"> </w:t>
      </w:r>
      <w:r>
        <w:t>XPL</w:t>
      </w:r>
      <w:r>
        <w:rPr>
          <w:spacing w:val="-1"/>
        </w:rPr>
        <w:t xml:space="preserve"> </w:t>
      </w:r>
      <w:r>
        <w:t>(</w:t>
      </w:r>
      <w:r>
        <w:rPr>
          <w:rFonts w:hint="default"/>
          <w:lang w:val="en-IN"/>
        </w:rPr>
        <w:t>11</w:t>
      </w:r>
      <w:r>
        <w:t xml:space="preserve">b, </w:t>
      </w:r>
      <w:r>
        <w:rPr>
          <w:rFonts w:hint="default"/>
          <w:lang w:val="en-IN"/>
        </w:rPr>
        <w:t>11</w:t>
      </w:r>
      <w:r>
        <w:t xml:space="preserve">d and </w:t>
      </w:r>
      <w:r>
        <w:rPr>
          <w:rFonts w:hint="default"/>
          <w:lang w:val="en-IN"/>
        </w:rPr>
        <w:t>11</w:t>
      </w:r>
      <w:r>
        <w:t>e). Under transmitted light Small patches of microcrystalline graphite is identified under reflected light microscope. Extensive development of small flakes of graphite</w:t>
      </w:r>
      <w:r>
        <w:rPr>
          <w:spacing w:val="-10"/>
        </w:rPr>
        <w:t xml:space="preserve"> </w:t>
      </w:r>
      <w:r>
        <w:t>are seen under PPL of</w:t>
      </w:r>
      <w:r>
        <w:rPr>
          <w:spacing w:val="-3"/>
        </w:rPr>
        <w:t xml:space="preserve"> </w:t>
      </w:r>
      <w:r>
        <w:t>reflected</w:t>
      </w:r>
      <w:r>
        <w:rPr>
          <w:spacing w:val="-4"/>
        </w:rPr>
        <w:t xml:space="preserve"> </w:t>
      </w:r>
      <w:r>
        <w:t>light</w:t>
      </w:r>
      <w:r>
        <w:rPr>
          <w:spacing w:val="-1"/>
        </w:rPr>
        <w:t xml:space="preserve"> </w:t>
      </w:r>
      <w:r>
        <w:t>microscope</w:t>
      </w:r>
      <w:r>
        <w:rPr>
          <w:spacing w:val="-2"/>
        </w:rPr>
        <w:t xml:space="preserve"> </w:t>
      </w:r>
      <w:r>
        <w:t>(</w:t>
      </w:r>
      <w:r>
        <w:rPr>
          <w:rFonts w:hint="default"/>
          <w:lang w:val="en-IN"/>
        </w:rPr>
        <w:t>11</w:t>
      </w:r>
      <w:r>
        <w:t>e). Microfolds defined by muscovite and quartz is well preserved in this section.</w:t>
      </w:r>
    </w:p>
    <w:p w14:paraId="6D408569">
      <w:pPr>
        <w:pStyle w:val="12"/>
        <w:spacing w:after="0"/>
        <w:jc w:val="both"/>
        <w:sectPr>
          <w:pgSz w:w="11920" w:h="16840"/>
          <w:pgMar w:top="1220" w:right="283" w:bottom="640" w:left="708" w:header="673" w:footer="448" w:gutter="0"/>
          <w:cols w:space="720" w:num="1"/>
        </w:sectPr>
      </w:pPr>
    </w:p>
    <w:p w14:paraId="365418D8">
      <w:pPr>
        <w:pStyle w:val="12"/>
      </w:pPr>
    </w:p>
    <w:p w14:paraId="32286777">
      <w:pPr>
        <w:pStyle w:val="12"/>
        <w:spacing w:before="187"/>
      </w:pPr>
    </w:p>
    <w:p w14:paraId="55B02C5A">
      <w:pPr>
        <w:pStyle w:val="8"/>
        <w:numPr>
          <w:ilvl w:val="0"/>
          <w:numId w:val="10"/>
        </w:numPr>
        <w:tabs>
          <w:tab w:val="left" w:pos="656"/>
        </w:tabs>
        <w:spacing w:before="0" w:after="0" w:line="240" w:lineRule="auto"/>
        <w:ind w:left="656" w:right="0" w:hanging="419"/>
        <w:jc w:val="both"/>
      </w:pPr>
      <w:r>
        <w:t>Thin Section:</w:t>
      </w:r>
      <w:r>
        <w:rPr>
          <w:spacing w:val="-1"/>
        </w:rPr>
        <w:t xml:space="preserve"> </w:t>
      </w:r>
      <w:r>
        <w:t>DB</w:t>
      </w:r>
      <w:r>
        <w:rPr>
          <w:rFonts w:hint="default"/>
          <w:lang w:val="en-IN"/>
        </w:rPr>
        <w:t>CD</w:t>
      </w:r>
      <w:r>
        <w:t xml:space="preserve">- </w:t>
      </w:r>
      <w:r>
        <w:rPr>
          <w:spacing w:val="-2"/>
        </w:rPr>
        <w:t>03/03</w:t>
      </w:r>
    </w:p>
    <w:p w14:paraId="555132B7">
      <w:pPr>
        <w:pStyle w:val="12"/>
        <w:spacing w:before="137" w:line="360" w:lineRule="auto"/>
        <w:ind w:left="338" w:right="1326"/>
        <w:jc w:val="both"/>
      </w:pPr>
      <w:r>
        <w:t>The photomicrographs (</w:t>
      </w:r>
      <w:r>
        <w:rPr>
          <w:rFonts w:hint="default"/>
          <w:lang w:val="en-IN"/>
        </w:rPr>
        <w:t>12</w:t>
      </w:r>
      <w:r>
        <w:t>a), show a mineralogical distribution of quartz, feldspar and muscovite under PPL and the same mineral assemblage under XPL (</w:t>
      </w:r>
      <w:r>
        <w:rPr>
          <w:rFonts w:hint="default"/>
          <w:lang w:val="en-IN"/>
        </w:rPr>
        <w:t>12</w:t>
      </w:r>
      <w:r>
        <w:t>b). All The grains are aligned along the dominant schistosity plane and microfolding defined by muscovite is well preserved in this section.</w:t>
      </w:r>
    </w:p>
    <w:p w14:paraId="1E0160CC">
      <w:pPr>
        <w:pStyle w:val="12"/>
        <w:spacing w:before="120" w:line="360" w:lineRule="auto"/>
        <w:ind w:left="338" w:right="1326"/>
        <w:jc w:val="both"/>
      </w:pPr>
      <w:r>
        <w:t>Quartz is anhedral to subhedral in shape while feldspar grains are showing more or less</w:t>
      </w:r>
      <w:r>
        <w:rPr>
          <w:spacing w:val="40"/>
        </w:rPr>
        <w:t xml:space="preserve"> </w:t>
      </w:r>
      <w:r>
        <w:t>euhedral to subhedral shape. Although the grain orientation representing</w:t>
      </w:r>
      <w:r>
        <w:rPr>
          <w:spacing w:val="-15"/>
        </w:rPr>
        <w:t xml:space="preserve"> </w:t>
      </w:r>
      <w:r>
        <w:t xml:space="preserve">the regional foliation trend muscovites are </w:t>
      </w:r>
      <w:r>
        <w:rPr>
          <w:lang w:val="en-IN"/>
        </w:rPr>
        <w:t>minor</w:t>
      </w:r>
      <w:r>
        <w:t xml:space="preserve"> developed in the thin section indicating limited hydrothermal activity in this section. Since the graphite development is generally associated with the muscovites in this area. Graphite is present along fold hinge and limbs of these microfolds and can be seen even</w:t>
      </w:r>
      <w:r>
        <w:rPr>
          <w:rFonts w:hint="default"/>
          <w:lang w:val="en-IN"/>
        </w:rPr>
        <w:t xml:space="preserve"> </w:t>
      </w:r>
      <w:r>
        <w:t>under transmitted light (</w:t>
      </w:r>
      <w:r>
        <w:rPr>
          <w:rFonts w:hint="default"/>
          <w:lang w:val="en-IN"/>
        </w:rPr>
        <w:t>12</w:t>
      </w:r>
      <w:r>
        <w:t xml:space="preserve">d and </w:t>
      </w:r>
      <w:r>
        <w:rPr>
          <w:rFonts w:hint="default"/>
          <w:lang w:val="en-IN"/>
        </w:rPr>
        <w:t>12</w:t>
      </w:r>
      <w:r>
        <w:t>e).</w:t>
      </w:r>
    </w:p>
    <w:p w14:paraId="4A453753">
      <w:pPr>
        <w:pStyle w:val="12"/>
        <w:rPr>
          <w:sz w:val="20"/>
        </w:rPr>
      </w:pPr>
    </w:p>
    <w:p w14:paraId="7DE2BD2B">
      <w:pPr>
        <w:pStyle w:val="12"/>
        <w:spacing w:before="128"/>
        <w:rPr>
          <w:sz w:val="20"/>
        </w:rPr>
      </w:pPr>
      <w:r>
        <w:rPr>
          <w:sz w:val="20"/>
        </w:rPr>
        <mc:AlternateContent>
          <mc:Choice Requires="wpg">
            <w:drawing>
              <wp:anchor distT="0" distB="0" distL="0" distR="0" simplePos="0" relativeHeight="251685888" behindDoc="1" locked="0" layoutInCell="1" allowOverlap="1">
                <wp:simplePos x="0" y="0"/>
                <wp:positionH relativeFrom="page">
                  <wp:posOffset>511810</wp:posOffset>
                </wp:positionH>
                <wp:positionV relativeFrom="paragraph">
                  <wp:posOffset>242570</wp:posOffset>
                </wp:positionV>
                <wp:extent cx="6659880" cy="2563495"/>
                <wp:effectExtent l="0" t="0" r="0" b="0"/>
                <wp:wrapTopAndBottom/>
                <wp:docPr id="327" name="Group 327"/>
                <wp:cNvGraphicFramePr/>
                <a:graphic xmlns:a="http://schemas.openxmlformats.org/drawingml/2006/main">
                  <a:graphicData uri="http://schemas.microsoft.com/office/word/2010/wordprocessingGroup">
                    <wpg:wgp>
                      <wpg:cNvGrpSpPr/>
                      <wpg:grpSpPr>
                        <a:xfrm>
                          <a:off x="0" y="0"/>
                          <a:ext cx="6659880" cy="2563495"/>
                          <a:chOff x="0" y="0"/>
                          <a:chExt cx="6659880" cy="2563495"/>
                        </a:xfrm>
                      </wpg:grpSpPr>
                      <pic:pic xmlns:pic="http://schemas.openxmlformats.org/drawingml/2006/picture">
                        <pic:nvPicPr>
                          <pic:cNvPr id="328" name="Image 328"/>
                          <pic:cNvPicPr/>
                        </pic:nvPicPr>
                        <pic:blipFill>
                          <a:blip r:embed="rId64" cstate="print"/>
                          <a:stretch>
                            <a:fillRect/>
                          </a:stretch>
                        </pic:blipFill>
                        <pic:spPr>
                          <a:xfrm>
                            <a:off x="0" y="0"/>
                            <a:ext cx="3291840" cy="2557272"/>
                          </a:xfrm>
                          <a:prstGeom prst="rect">
                            <a:avLst/>
                          </a:prstGeom>
                        </pic:spPr>
                      </pic:pic>
                      <pic:pic xmlns:pic="http://schemas.openxmlformats.org/drawingml/2006/picture">
                        <pic:nvPicPr>
                          <pic:cNvPr id="329" name="Image 329"/>
                          <pic:cNvPicPr/>
                        </pic:nvPicPr>
                        <pic:blipFill>
                          <a:blip r:embed="rId65" cstate="print"/>
                          <a:stretch>
                            <a:fillRect/>
                          </a:stretch>
                        </pic:blipFill>
                        <pic:spPr>
                          <a:xfrm>
                            <a:off x="3332988" y="9144"/>
                            <a:ext cx="3326892" cy="2554224"/>
                          </a:xfrm>
                          <a:prstGeom prst="rect">
                            <a:avLst/>
                          </a:prstGeom>
                        </pic:spPr>
                      </pic:pic>
                      <wps:wsp>
                        <wps:cNvPr id="330" name="Graphic 330"/>
                        <wps:cNvSpPr/>
                        <wps:spPr>
                          <a:xfrm>
                            <a:off x="10668" y="18287"/>
                            <a:ext cx="3512820" cy="234950"/>
                          </a:xfrm>
                          <a:custGeom>
                            <a:avLst/>
                            <a:gdLst/>
                            <a:ahLst/>
                            <a:cxnLst/>
                            <a:rect l="l" t="t" r="r" b="b"/>
                            <a:pathLst>
                              <a:path w="3512820" h="234950">
                                <a:moveTo>
                                  <a:pt x="170675" y="0"/>
                                </a:moveTo>
                                <a:lnTo>
                                  <a:pt x="0" y="0"/>
                                </a:lnTo>
                                <a:lnTo>
                                  <a:pt x="0" y="222504"/>
                                </a:lnTo>
                                <a:lnTo>
                                  <a:pt x="170675" y="222504"/>
                                </a:lnTo>
                                <a:lnTo>
                                  <a:pt x="170675" y="0"/>
                                </a:lnTo>
                                <a:close/>
                              </a:path>
                              <a:path w="3512820" h="234950">
                                <a:moveTo>
                                  <a:pt x="3512820" y="12192"/>
                                </a:moveTo>
                                <a:lnTo>
                                  <a:pt x="3342132" y="12192"/>
                                </a:lnTo>
                                <a:lnTo>
                                  <a:pt x="3342132" y="234696"/>
                                </a:lnTo>
                                <a:lnTo>
                                  <a:pt x="3512820" y="234696"/>
                                </a:lnTo>
                                <a:lnTo>
                                  <a:pt x="3512820" y="12192"/>
                                </a:lnTo>
                                <a:close/>
                              </a:path>
                            </a:pathLst>
                          </a:custGeom>
                          <a:solidFill>
                            <a:srgbClr val="FFFFFF"/>
                          </a:solidFill>
                        </wps:spPr>
                        <wps:bodyPr wrap="square" lIns="0" tIns="0" rIns="0" bIns="0" rtlCol="0">
                          <a:noAutofit/>
                        </wps:bodyPr>
                      </wps:wsp>
                      <wps:wsp>
                        <wps:cNvPr id="331" name="Graphic 331"/>
                        <wps:cNvSpPr/>
                        <wps:spPr>
                          <a:xfrm>
                            <a:off x="499503" y="737996"/>
                            <a:ext cx="5232400" cy="1066165"/>
                          </a:xfrm>
                          <a:custGeom>
                            <a:avLst/>
                            <a:gdLst/>
                            <a:ahLst/>
                            <a:cxnLst/>
                            <a:rect l="l" t="t" r="r" b="b"/>
                            <a:pathLst>
                              <a:path w="5232400" h="1066165">
                                <a:moveTo>
                                  <a:pt x="107924" y="520001"/>
                                </a:moveTo>
                                <a:lnTo>
                                  <a:pt x="99631" y="510082"/>
                                </a:lnTo>
                                <a:lnTo>
                                  <a:pt x="97688" y="510082"/>
                                </a:lnTo>
                                <a:lnTo>
                                  <a:pt x="63487" y="560552"/>
                                </a:lnTo>
                                <a:lnTo>
                                  <a:pt x="63487" y="78105"/>
                                </a:lnTo>
                                <a:lnTo>
                                  <a:pt x="44437" y="78105"/>
                                </a:lnTo>
                                <a:lnTo>
                                  <a:pt x="44437" y="560552"/>
                                </a:lnTo>
                                <a:lnTo>
                                  <a:pt x="44437" y="595769"/>
                                </a:lnTo>
                                <a:lnTo>
                                  <a:pt x="17741" y="514781"/>
                                </a:lnTo>
                                <a:lnTo>
                                  <a:pt x="10236" y="510082"/>
                                </a:lnTo>
                                <a:lnTo>
                                  <a:pt x="8280" y="510082"/>
                                </a:lnTo>
                                <a:lnTo>
                                  <a:pt x="0" y="520001"/>
                                </a:lnTo>
                                <a:lnTo>
                                  <a:pt x="381" y="522262"/>
                                </a:lnTo>
                                <a:lnTo>
                                  <a:pt x="1282" y="524370"/>
                                </a:lnTo>
                                <a:lnTo>
                                  <a:pt x="53962" y="614680"/>
                                </a:lnTo>
                                <a:lnTo>
                                  <a:pt x="64985" y="595769"/>
                                </a:lnTo>
                                <a:lnTo>
                                  <a:pt x="106641" y="524370"/>
                                </a:lnTo>
                                <a:lnTo>
                                  <a:pt x="107543" y="522262"/>
                                </a:lnTo>
                                <a:lnTo>
                                  <a:pt x="107924" y="520001"/>
                                </a:lnTo>
                                <a:close/>
                              </a:path>
                              <a:path w="5232400" h="1066165">
                                <a:moveTo>
                                  <a:pt x="497814" y="971486"/>
                                </a:moveTo>
                                <a:lnTo>
                                  <a:pt x="489521" y="961567"/>
                                </a:lnTo>
                                <a:lnTo>
                                  <a:pt x="487578" y="961567"/>
                                </a:lnTo>
                                <a:lnTo>
                                  <a:pt x="453377" y="1012037"/>
                                </a:lnTo>
                                <a:lnTo>
                                  <a:pt x="453377" y="529590"/>
                                </a:lnTo>
                                <a:lnTo>
                                  <a:pt x="434327" y="529590"/>
                                </a:lnTo>
                                <a:lnTo>
                                  <a:pt x="434327" y="1012037"/>
                                </a:lnTo>
                                <a:lnTo>
                                  <a:pt x="407631" y="966266"/>
                                </a:lnTo>
                                <a:lnTo>
                                  <a:pt x="406247" y="964438"/>
                                </a:lnTo>
                                <a:lnTo>
                                  <a:pt x="404456" y="962990"/>
                                </a:lnTo>
                                <a:lnTo>
                                  <a:pt x="402374" y="962012"/>
                                </a:lnTo>
                                <a:lnTo>
                                  <a:pt x="400126" y="961567"/>
                                </a:lnTo>
                                <a:lnTo>
                                  <a:pt x="398170" y="961567"/>
                                </a:lnTo>
                                <a:lnTo>
                                  <a:pt x="389890" y="971486"/>
                                </a:lnTo>
                                <a:lnTo>
                                  <a:pt x="390271" y="973747"/>
                                </a:lnTo>
                                <a:lnTo>
                                  <a:pt x="391172" y="975855"/>
                                </a:lnTo>
                                <a:lnTo>
                                  <a:pt x="443852" y="1066165"/>
                                </a:lnTo>
                                <a:lnTo>
                                  <a:pt x="454875" y="1047254"/>
                                </a:lnTo>
                                <a:lnTo>
                                  <a:pt x="496531" y="975855"/>
                                </a:lnTo>
                                <a:lnTo>
                                  <a:pt x="497433" y="973747"/>
                                </a:lnTo>
                                <a:lnTo>
                                  <a:pt x="497814" y="971486"/>
                                </a:lnTo>
                                <a:close/>
                              </a:path>
                              <a:path w="5232400" h="1066165">
                                <a:moveTo>
                                  <a:pt x="1823694" y="564451"/>
                                </a:moveTo>
                                <a:lnTo>
                                  <a:pt x="1815401" y="554532"/>
                                </a:lnTo>
                                <a:lnTo>
                                  <a:pt x="1813458" y="554532"/>
                                </a:lnTo>
                                <a:lnTo>
                                  <a:pt x="1779257" y="605002"/>
                                </a:lnTo>
                                <a:lnTo>
                                  <a:pt x="1779257" y="122555"/>
                                </a:lnTo>
                                <a:lnTo>
                                  <a:pt x="1760207" y="122555"/>
                                </a:lnTo>
                                <a:lnTo>
                                  <a:pt x="1760207" y="605002"/>
                                </a:lnTo>
                                <a:lnTo>
                                  <a:pt x="1733511" y="559231"/>
                                </a:lnTo>
                                <a:lnTo>
                                  <a:pt x="1732127" y="557403"/>
                                </a:lnTo>
                                <a:lnTo>
                                  <a:pt x="1730336" y="555955"/>
                                </a:lnTo>
                                <a:lnTo>
                                  <a:pt x="1728254" y="554977"/>
                                </a:lnTo>
                                <a:lnTo>
                                  <a:pt x="1726006" y="554532"/>
                                </a:lnTo>
                                <a:lnTo>
                                  <a:pt x="1724050" y="554532"/>
                                </a:lnTo>
                                <a:lnTo>
                                  <a:pt x="1715770" y="564451"/>
                                </a:lnTo>
                                <a:lnTo>
                                  <a:pt x="1716151" y="566712"/>
                                </a:lnTo>
                                <a:lnTo>
                                  <a:pt x="1717052" y="568820"/>
                                </a:lnTo>
                                <a:lnTo>
                                  <a:pt x="1769732" y="659130"/>
                                </a:lnTo>
                                <a:lnTo>
                                  <a:pt x="1780755" y="640219"/>
                                </a:lnTo>
                                <a:lnTo>
                                  <a:pt x="1822411" y="568820"/>
                                </a:lnTo>
                                <a:lnTo>
                                  <a:pt x="1823313" y="566712"/>
                                </a:lnTo>
                                <a:lnTo>
                                  <a:pt x="1823694" y="564451"/>
                                </a:lnTo>
                                <a:close/>
                              </a:path>
                              <a:path w="5232400" h="1066165">
                                <a:moveTo>
                                  <a:pt x="3421989" y="441896"/>
                                </a:moveTo>
                                <a:lnTo>
                                  <a:pt x="3413696" y="431977"/>
                                </a:lnTo>
                                <a:lnTo>
                                  <a:pt x="3411753" y="431977"/>
                                </a:lnTo>
                                <a:lnTo>
                                  <a:pt x="3377552" y="482447"/>
                                </a:lnTo>
                                <a:lnTo>
                                  <a:pt x="3377552" y="0"/>
                                </a:lnTo>
                                <a:lnTo>
                                  <a:pt x="3358502" y="0"/>
                                </a:lnTo>
                                <a:lnTo>
                                  <a:pt x="3358502" y="482447"/>
                                </a:lnTo>
                                <a:lnTo>
                                  <a:pt x="3358502" y="517677"/>
                                </a:lnTo>
                                <a:lnTo>
                                  <a:pt x="3331807" y="436676"/>
                                </a:lnTo>
                                <a:lnTo>
                                  <a:pt x="3324301" y="431977"/>
                                </a:lnTo>
                                <a:lnTo>
                                  <a:pt x="3322345" y="431977"/>
                                </a:lnTo>
                                <a:lnTo>
                                  <a:pt x="3314065" y="441896"/>
                                </a:lnTo>
                                <a:lnTo>
                                  <a:pt x="3314446" y="444157"/>
                                </a:lnTo>
                                <a:lnTo>
                                  <a:pt x="3315347" y="446265"/>
                                </a:lnTo>
                                <a:lnTo>
                                  <a:pt x="3368027" y="536575"/>
                                </a:lnTo>
                                <a:lnTo>
                                  <a:pt x="3379038" y="517677"/>
                                </a:lnTo>
                                <a:lnTo>
                                  <a:pt x="3420707" y="446265"/>
                                </a:lnTo>
                                <a:lnTo>
                                  <a:pt x="3421608" y="444157"/>
                                </a:lnTo>
                                <a:lnTo>
                                  <a:pt x="3421989" y="441896"/>
                                </a:lnTo>
                                <a:close/>
                              </a:path>
                              <a:path w="5232400" h="1066165">
                                <a:moveTo>
                                  <a:pt x="3745204" y="888301"/>
                                </a:moveTo>
                                <a:lnTo>
                                  <a:pt x="3736911" y="878382"/>
                                </a:lnTo>
                                <a:lnTo>
                                  <a:pt x="3734968" y="878382"/>
                                </a:lnTo>
                                <a:lnTo>
                                  <a:pt x="3700767" y="928852"/>
                                </a:lnTo>
                                <a:lnTo>
                                  <a:pt x="3700767" y="446405"/>
                                </a:lnTo>
                                <a:lnTo>
                                  <a:pt x="3681717" y="446405"/>
                                </a:lnTo>
                                <a:lnTo>
                                  <a:pt x="3681717" y="928852"/>
                                </a:lnTo>
                                <a:lnTo>
                                  <a:pt x="3681717" y="964069"/>
                                </a:lnTo>
                                <a:lnTo>
                                  <a:pt x="3655022" y="883081"/>
                                </a:lnTo>
                                <a:lnTo>
                                  <a:pt x="3647516" y="878382"/>
                                </a:lnTo>
                                <a:lnTo>
                                  <a:pt x="3645560" y="878382"/>
                                </a:lnTo>
                                <a:lnTo>
                                  <a:pt x="3637280" y="888301"/>
                                </a:lnTo>
                                <a:lnTo>
                                  <a:pt x="3637661" y="890562"/>
                                </a:lnTo>
                                <a:lnTo>
                                  <a:pt x="3638562" y="892670"/>
                                </a:lnTo>
                                <a:lnTo>
                                  <a:pt x="3691242" y="982980"/>
                                </a:lnTo>
                                <a:lnTo>
                                  <a:pt x="3702266" y="964069"/>
                                </a:lnTo>
                                <a:lnTo>
                                  <a:pt x="3743922" y="892670"/>
                                </a:lnTo>
                                <a:lnTo>
                                  <a:pt x="3744823" y="890562"/>
                                </a:lnTo>
                                <a:lnTo>
                                  <a:pt x="3745204" y="888301"/>
                                </a:lnTo>
                                <a:close/>
                              </a:path>
                              <a:path w="5232400" h="1066165">
                                <a:moveTo>
                                  <a:pt x="5232374" y="614616"/>
                                </a:moveTo>
                                <a:lnTo>
                                  <a:pt x="5224081" y="604697"/>
                                </a:lnTo>
                                <a:lnTo>
                                  <a:pt x="5222138" y="604697"/>
                                </a:lnTo>
                                <a:lnTo>
                                  <a:pt x="5187937" y="655167"/>
                                </a:lnTo>
                                <a:lnTo>
                                  <a:pt x="5187937" y="172720"/>
                                </a:lnTo>
                                <a:lnTo>
                                  <a:pt x="5168887" y="172720"/>
                                </a:lnTo>
                                <a:lnTo>
                                  <a:pt x="5168887" y="655167"/>
                                </a:lnTo>
                                <a:lnTo>
                                  <a:pt x="5142192" y="609396"/>
                                </a:lnTo>
                                <a:lnTo>
                                  <a:pt x="5140807" y="607568"/>
                                </a:lnTo>
                                <a:lnTo>
                                  <a:pt x="5139017" y="606120"/>
                                </a:lnTo>
                                <a:lnTo>
                                  <a:pt x="5136934" y="605142"/>
                                </a:lnTo>
                                <a:lnTo>
                                  <a:pt x="5134686" y="604697"/>
                                </a:lnTo>
                                <a:lnTo>
                                  <a:pt x="5132730" y="604697"/>
                                </a:lnTo>
                                <a:lnTo>
                                  <a:pt x="5124450" y="614616"/>
                                </a:lnTo>
                                <a:lnTo>
                                  <a:pt x="5124831" y="616877"/>
                                </a:lnTo>
                                <a:lnTo>
                                  <a:pt x="5125732" y="618985"/>
                                </a:lnTo>
                                <a:lnTo>
                                  <a:pt x="5178412" y="709295"/>
                                </a:lnTo>
                                <a:lnTo>
                                  <a:pt x="5189423" y="690397"/>
                                </a:lnTo>
                                <a:lnTo>
                                  <a:pt x="5231092" y="618985"/>
                                </a:lnTo>
                                <a:lnTo>
                                  <a:pt x="5231993" y="616877"/>
                                </a:lnTo>
                                <a:lnTo>
                                  <a:pt x="5232374" y="614616"/>
                                </a:lnTo>
                                <a:close/>
                              </a:path>
                            </a:pathLst>
                          </a:custGeom>
                          <a:solidFill>
                            <a:srgbClr val="FFFF00"/>
                          </a:solidFill>
                        </wps:spPr>
                        <wps:bodyPr wrap="square" lIns="0" tIns="0" rIns="0" bIns="0" rtlCol="0">
                          <a:noAutofit/>
                        </wps:bodyPr>
                      </wps:wsp>
                      <wps:wsp>
                        <wps:cNvPr id="332" name="Textbox 332"/>
                        <wps:cNvSpPr txBox="1"/>
                        <wps:spPr>
                          <a:xfrm>
                            <a:off x="105155" y="73957"/>
                            <a:ext cx="69215" cy="140335"/>
                          </a:xfrm>
                          <a:prstGeom prst="rect">
                            <a:avLst/>
                          </a:prstGeom>
                        </wps:spPr>
                        <wps:txbx>
                          <w:txbxContent>
                            <w:p w14:paraId="1FDC1E79">
                              <w:pPr>
                                <w:spacing w:before="0" w:line="220" w:lineRule="exact"/>
                                <w:ind w:left="0" w:right="0" w:firstLine="0"/>
                                <w:jc w:val="left"/>
                                <w:rPr>
                                  <w:sz w:val="20"/>
                                </w:rPr>
                              </w:pPr>
                              <w:r>
                                <w:rPr>
                                  <w:spacing w:val="-10"/>
                                  <w:sz w:val="20"/>
                                </w:rPr>
                                <w:t>a</w:t>
                              </w:r>
                            </w:p>
                          </w:txbxContent>
                        </wps:txbx>
                        <wps:bodyPr wrap="square" lIns="0" tIns="0" rIns="0" bIns="0" rtlCol="0">
                          <a:noAutofit/>
                        </wps:bodyPr>
                      </wps:wsp>
                      <wps:wsp>
                        <wps:cNvPr id="333" name="Textbox 333"/>
                        <wps:cNvSpPr txBox="1"/>
                        <wps:spPr>
                          <a:xfrm>
                            <a:off x="3447275" y="84612"/>
                            <a:ext cx="76200" cy="140335"/>
                          </a:xfrm>
                          <a:prstGeom prst="rect">
                            <a:avLst/>
                          </a:prstGeom>
                        </wps:spPr>
                        <wps:txbx>
                          <w:txbxContent>
                            <w:p w14:paraId="3FD1AAF6">
                              <w:pPr>
                                <w:spacing w:before="0" w:line="220" w:lineRule="exact"/>
                                <w:ind w:left="0" w:right="0" w:firstLine="0"/>
                                <w:jc w:val="left"/>
                                <w:rPr>
                                  <w:sz w:val="20"/>
                                </w:rPr>
                              </w:pPr>
                              <w:r>
                                <w:rPr>
                                  <w:spacing w:val="-10"/>
                                  <w:sz w:val="20"/>
                                </w:rPr>
                                <w:t>b</w:t>
                              </w:r>
                            </w:p>
                          </w:txbxContent>
                        </wps:txbx>
                        <wps:bodyPr wrap="square" lIns="0" tIns="0" rIns="0" bIns="0" rtlCol="0">
                          <a:noAutofit/>
                        </wps:bodyPr>
                      </wps:wsp>
                      <wps:wsp>
                        <wps:cNvPr id="334" name="Textbox 334"/>
                        <wps:cNvSpPr txBox="1"/>
                        <wps:spPr>
                          <a:xfrm>
                            <a:off x="359663" y="650029"/>
                            <a:ext cx="358140" cy="140335"/>
                          </a:xfrm>
                          <a:prstGeom prst="rect">
                            <a:avLst/>
                          </a:prstGeom>
                        </wps:spPr>
                        <wps:txbx>
                          <w:txbxContent>
                            <w:p w14:paraId="0FD46519">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335" name="Textbox 335"/>
                        <wps:cNvSpPr txBox="1"/>
                        <wps:spPr>
                          <a:xfrm>
                            <a:off x="3663696" y="555541"/>
                            <a:ext cx="358140" cy="140335"/>
                          </a:xfrm>
                          <a:prstGeom prst="rect">
                            <a:avLst/>
                          </a:prstGeom>
                        </wps:spPr>
                        <wps:txbx>
                          <w:txbxContent>
                            <w:p w14:paraId="347478CF">
                              <w:pPr>
                                <w:spacing w:before="0" w:line="220" w:lineRule="exact"/>
                                <w:ind w:left="0" w:right="0" w:firstLine="0"/>
                                <w:jc w:val="left"/>
                                <w:rPr>
                                  <w:sz w:val="20"/>
                                </w:rPr>
                              </w:pPr>
                              <w:r>
                                <w:rPr>
                                  <w:color w:val="FFFF00"/>
                                  <w:spacing w:val="-2"/>
                                  <w:sz w:val="20"/>
                                </w:rPr>
                                <w:t>Quartz</w:t>
                              </w:r>
                            </w:p>
                          </w:txbxContent>
                        </wps:txbx>
                        <wps:bodyPr wrap="square" lIns="0" tIns="0" rIns="0" bIns="0" rtlCol="0">
                          <a:noAutofit/>
                        </wps:bodyPr>
                      </wps:wsp>
                      <wps:wsp>
                        <wps:cNvPr id="336" name="Textbox 336"/>
                        <wps:cNvSpPr txBox="1"/>
                        <wps:spPr>
                          <a:xfrm>
                            <a:off x="2121395" y="695749"/>
                            <a:ext cx="358140" cy="140335"/>
                          </a:xfrm>
                          <a:prstGeom prst="rect">
                            <a:avLst/>
                          </a:prstGeom>
                        </wps:spPr>
                        <wps:txbx>
                          <w:txbxContent>
                            <w:p w14:paraId="636776A0">
                              <w:pPr>
                                <w:spacing w:before="0" w:line="220" w:lineRule="exact"/>
                                <w:ind w:left="0" w:right="0" w:firstLine="0"/>
                                <w:jc w:val="left"/>
                                <w:rPr>
                                  <w:sz w:val="20"/>
                                </w:rPr>
                              </w:pPr>
                              <w:r>
                                <w:rPr>
                                  <w:color w:val="FFFF00"/>
                                  <w:spacing w:val="-2"/>
                                  <w:sz w:val="20"/>
                                </w:rPr>
                                <w:t>Biotite</w:t>
                              </w:r>
                            </w:p>
                          </w:txbxContent>
                        </wps:txbx>
                        <wps:bodyPr wrap="square" lIns="0" tIns="0" rIns="0" bIns="0" rtlCol="0">
                          <a:noAutofit/>
                        </wps:bodyPr>
                      </wps:wsp>
                      <wps:wsp>
                        <wps:cNvPr id="337" name="Textbox 337"/>
                        <wps:cNvSpPr txBox="1"/>
                        <wps:spPr>
                          <a:xfrm>
                            <a:off x="5518403" y="710989"/>
                            <a:ext cx="358140" cy="140335"/>
                          </a:xfrm>
                          <a:prstGeom prst="rect">
                            <a:avLst/>
                          </a:prstGeom>
                        </wps:spPr>
                        <wps:txbx>
                          <w:txbxContent>
                            <w:p w14:paraId="00683F8C">
                              <w:pPr>
                                <w:spacing w:before="0" w:line="220" w:lineRule="exact"/>
                                <w:ind w:left="0" w:right="0" w:firstLine="0"/>
                                <w:jc w:val="left"/>
                                <w:rPr>
                                  <w:sz w:val="20"/>
                                </w:rPr>
                              </w:pPr>
                              <w:r>
                                <w:rPr>
                                  <w:color w:val="FFFF00"/>
                                  <w:spacing w:val="-2"/>
                                  <w:sz w:val="20"/>
                                </w:rPr>
                                <w:t>Biotite</w:t>
                              </w:r>
                            </w:p>
                          </w:txbxContent>
                        </wps:txbx>
                        <wps:bodyPr wrap="square" lIns="0" tIns="0" rIns="0" bIns="0" rtlCol="0">
                          <a:noAutofit/>
                        </wps:bodyPr>
                      </wps:wsp>
                      <wps:wsp>
                        <wps:cNvPr id="338" name="Textbox 338"/>
                        <wps:cNvSpPr txBox="1"/>
                        <wps:spPr>
                          <a:xfrm>
                            <a:off x="705612" y="1085880"/>
                            <a:ext cx="548640" cy="140335"/>
                          </a:xfrm>
                          <a:prstGeom prst="rect">
                            <a:avLst/>
                          </a:prstGeom>
                        </wps:spPr>
                        <wps:txbx>
                          <w:txbxContent>
                            <w:p w14:paraId="1FAD967B">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s:wsp>
                        <wps:cNvPr id="339" name="Textbox 339"/>
                        <wps:cNvSpPr txBox="1"/>
                        <wps:spPr>
                          <a:xfrm>
                            <a:off x="3980675" y="1043221"/>
                            <a:ext cx="548640" cy="140335"/>
                          </a:xfrm>
                          <a:prstGeom prst="rect">
                            <a:avLst/>
                          </a:prstGeom>
                        </wps:spPr>
                        <wps:txbx>
                          <w:txbxContent>
                            <w:p w14:paraId="3B157E78">
                              <w:pPr>
                                <w:spacing w:before="0" w:line="220" w:lineRule="exact"/>
                                <w:ind w:left="0" w:right="0" w:firstLine="0"/>
                                <w:jc w:val="left"/>
                                <w:rPr>
                                  <w:sz w:val="20"/>
                                </w:rPr>
                              </w:pPr>
                              <w:r>
                                <w:rPr>
                                  <w:color w:val="FFFF00"/>
                                  <w:spacing w:val="-2"/>
                                  <w:sz w:val="20"/>
                                </w:rPr>
                                <w:t>Muscovite</w:t>
                              </w:r>
                            </w:p>
                          </w:txbxContent>
                        </wps:txbx>
                        <wps:bodyPr wrap="square" lIns="0" tIns="0" rIns="0" bIns="0" rtlCol="0">
                          <a:noAutofit/>
                        </wps:bodyPr>
                      </wps:wsp>
                    </wpg:wgp>
                  </a:graphicData>
                </a:graphic>
              </wp:anchor>
            </w:drawing>
          </mc:Choice>
          <mc:Fallback>
            <w:pict>
              <v:group id="_x0000_s1026" o:spid="_x0000_s1026" o:spt="203" style="position:absolute;left:0pt;margin-left:40.3pt;margin-top:19.1pt;height:201.85pt;width:524.4pt;mso-position-horizontal-relative:page;mso-wrap-distance-bottom:0pt;mso-wrap-distance-top:0pt;z-index:-251630592;mso-width-relative:page;mso-height-relative:page;" coordsize="6659880,2563495" o:gfxdata="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">
                <o:lock v:ext="edit" aspectratio="f"/>
                <v:shape id="Image 328" o:spid="_x0000_s1026" o:spt="75" type="#_x0000_t75" style="position:absolute;left:0;top:0;height:2557272;width:3291840;" filled="f" o:preferrelative="t" stroked="f" coordsize="21600,21600" o:gfxdata="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BIMVy5AAAA3AAA&#10;AA8AAAAAAAAAAQAgAAAAIgAAAGRycy9kb3ducmV2LnhtbFBLAQIUABQAAAAIAIdO4kAzLwWeOwAA&#10;ADkAAAAQAAAAAAAAAAEAIAAAAAgBAABkcnMvc2hhcGV4bWwueG1sUEsFBgAAAAAGAAYAWwEAALID&#10;AAAAAA==&#10;">
                  <v:fill on="f" focussize="0,0"/>
                  <v:stroke on="f"/>
                  <v:imagedata r:id="rId64" o:title=""/>
                  <o:lock v:ext="edit" aspectratio="f"/>
                </v:shape>
                <v:shape id="Image 329" o:spid="_x0000_s1026" o:spt="75" type="#_x0000_t75" style="position:absolute;left:3332988;top:9144;height:2554224;width:3326892;" filled="f" o:preferrelative="t" stroked="f" coordsize="21600,21600" o:gfxdata="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FI2kvQAA&#10;ANwAAAAPAAAAAAAAAAEAIAAAACIAAABkcnMvZG93bnJldi54bWxQSwECFAAUAAAACACHTuJAMy8F&#10;njsAAAA5AAAAEAAAAAAAAAABACAAAAAMAQAAZHJzL3NoYXBleG1sLnhtbFBLBQYAAAAABgAGAFsB&#10;AAC2AwAAAAA=&#10;">
                  <v:fill on="f" focussize="0,0"/>
                  <v:stroke on="f"/>
                  <v:imagedata r:id="rId65" o:title=""/>
                  <o:lock v:ext="edit" aspectratio="f"/>
                </v:shape>
                <v:shape id="Graphic 330" o:spid="_x0000_s1026" o:spt="100" style="position:absolute;left:10668;top:18287;height:234950;width:3512820;" fillcolor="#FFFFFF" filled="t" stroked="f" coordsize="3512820,234950" o:gfxdata="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VOsLugAAANwA&#10;AAAPAAAAAAAAAAEAIAAAACIAAABkcnMvZG93bnJldi54bWxQSwECFAAUAAAACACHTuJAMy8FnjsA&#10;AAA5AAAAEAAAAAAAAAABACAAAAAJAQAAZHJzL3NoYXBleG1sLnhtbFBLBQYAAAAABgAGAFsBAACz&#10;AwAAAAA=&#10;" path="m170675,0l0,0,0,222504,170675,222504,170675,0xem3512820,12192l3342132,12192,3342132,234696,3512820,234696,3512820,12192xe">
                  <v:fill on="t" focussize="0,0"/>
                  <v:stroke on="f"/>
                  <v:imagedata o:title=""/>
                  <o:lock v:ext="edit" aspectratio="f"/>
                  <v:textbox inset="0mm,0mm,0mm,0mm"/>
                </v:shape>
                <v:shape id="Graphic 331" o:spid="_x0000_s1026" o:spt="100" style="position:absolute;left:499503;top:737996;height:1066165;width:5232400;" fillcolor="#FFFF00" filled="t" stroked="f" coordsize="5232400,1066165" o:gfxdata="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atr4A&#10;AADcAAAADwAAAAAAAAABACAAAAAiAAAAZHJzL2Rvd25yZXYueG1sUEsBAhQAFAAAAAgAh07iQDMv&#10;BZ47AAAAOQAAABAAAAAAAAAAAQAgAAAADQEAAGRycy9zaGFwZXhtbC54bWxQSwUGAAAAAAYABgBb&#10;AQAAtwMAAAAA&#10;" path="m107924,520001l99631,510082,97688,510082,63487,560552,63487,78105,44437,78105,44437,560552,44437,595769,17741,514781,10236,510082,8280,510082,0,520001,381,522262,1282,524370,53962,614680,64985,595769,106641,524370,107543,522262,107924,520001xem497814,971486l489521,961567,487578,961567,453377,1012037,453377,529590,434327,529590,434327,1012037,407631,966266,406247,964438,404456,962990,402374,962012,400126,961567,398170,961567,389890,971486,390271,973747,391172,975855,443852,1066165,454875,1047254,496531,975855,497433,973747,497814,971486xem1823694,564451l1815401,554532,1813458,554532,1779257,605002,1779257,122555,1760207,122555,1760207,605002,1733511,559231,1732127,557403,1730336,555955,1728254,554977,1726006,554532,1724050,554532,1715770,564451,1716151,566712,1717052,568820,1769732,659130,1780755,640219,1822411,568820,1823313,566712,1823694,564451xem3421989,441896l3413696,431977,3411753,431977,3377552,482447,3377552,0,3358502,0,3358502,482447,3358502,517677,3331807,436676,3324301,431977,3322345,431977,3314065,441896,3314446,444157,3315347,446265,3368027,536575,3379038,517677,3420707,446265,3421608,444157,3421989,441896xem3745204,888301l3736911,878382,3734968,878382,3700767,928852,3700767,446405,3681717,446405,3681717,928852,3681717,964069,3655022,883081,3647516,878382,3645560,878382,3637280,888301,3637661,890562,3638562,892670,3691242,982980,3702266,964069,3743922,892670,3744823,890562,3745204,888301xem5232374,614616l5224081,604697,5222138,604697,5187937,655167,5187937,172720,5168887,172720,5168887,655167,5142192,609396,5140807,607568,5139017,606120,5136934,605142,5134686,604697,5132730,604697,5124450,614616,5124831,616877,5125732,618985,5178412,709295,5189423,690397,5231092,618985,5231993,616877,5232374,614616xe">
                  <v:fill on="t" focussize="0,0"/>
                  <v:stroke on="f"/>
                  <v:imagedata o:title=""/>
                  <o:lock v:ext="edit" aspectratio="f"/>
                  <v:textbox inset="0mm,0mm,0mm,0mm"/>
                </v:shape>
                <v:shape id="Textbox 332" o:spid="_x0000_s1026" o:spt="202" type="#_x0000_t202" style="position:absolute;left:105155;top:73957;height:140335;width:69215;" filled="f" stroked="f" coordsize="21600,21600" o:gfxdata="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7bJ0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FDC1E79">
                        <w:pPr>
                          <w:spacing w:before="0" w:line="220" w:lineRule="exact"/>
                          <w:ind w:left="0" w:right="0" w:firstLine="0"/>
                          <w:jc w:val="left"/>
                          <w:rPr>
                            <w:sz w:val="20"/>
                          </w:rPr>
                        </w:pPr>
                        <w:r>
                          <w:rPr>
                            <w:spacing w:val="-10"/>
                            <w:sz w:val="20"/>
                          </w:rPr>
                          <w:t>a</w:t>
                        </w:r>
                      </w:p>
                    </w:txbxContent>
                  </v:textbox>
                </v:shape>
                <v:shape id="Textbox 333" o:spid="_x0000_s1026" o:spt="202" type="#_x0000_t202" style="position:absolute;left:3447275;top:84612;height:140335;width:76200;" filled="f" stroked="f" coordsize="21600,21600" o:gfxdata="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psS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FD1AAF6">
                        <w:pPr>
                          <w:spacing w:before="0" w:line="220" w:lineRule="exact"/>
                          <w:ind w:left="0" w:right="0" w:firstLine="0"/>
                          <w:jc w:val="left"/>
                          <w:rPr>
                            <w:sz w:val="20"/>
                          </w:rPr>
                        </w:pPr>
                        <w:r>
                          <w:rPr>
                            <w:spacing w:val="-10"/>
                            <w:sz w:val="20"/>
                          </w:rPr>
                          <w:t>b</w:t>
                        </w:r>
                      </w:p>
                    </w:txbxContent>
                  </v:textbox>
                </v:shape>
                <v:shape id="Textbox 334" o:spid="_x0000_s1026" o:spt="202" type="#_x0000_t202" style="position:absolute;left:359663;top:650029;height:140335;width:358140;" filled="f" stroked="f" coordsize="21600,21600" o:gfxdata="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T9D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FD46519">
                        <w:pPr>
                          <w:spacing w:before="0" w:line="220" w:lineRule="exact"/>
                          <w:ind w:left="0" w:right="0" w:firstLine="0"/>
                          <w:jc w:val="left"/>
                          <w:rPr>
                            <w:sz w:val="20"/>
                          </w:rPr>
                        </w:pPr>
                        <w:r>
                          <w:rPr>
                            <w:color w:val="FFFF00"/>
                            <w:spacing w:val="-2"/>
                            <w:sz w:val="20"/>
                          </w:rPr>
                          <w:t>Quartz</w:t>
                        </w:r>
                      </w:p>
                    </w:txbxContent>
                  </v:textbox>
                </v:shape>
                <v:shape id="Textbox 335" o:spid="_x0000_s1026" o:spt="202" type="#_x0000_t202" style="position:absolute;left:3663696;top:555541;height:140335;width:358140;" filled="f" stroked="f" coordsize="21600,21600" o:gfxdata="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fUaa/&#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47478CF">
                        <w:pPr>
                          <w:spacing w:before="0" w:line="220" w:lineRule="exact"/>
                          <w:ind w:left="0" w:right="0" w:firstLine="0"/>
                          <w:jc w:val="left"/>
                          <w:rPr>
                            <w:sz w:val="20"/>
                          </w:rPr>
                        </w:pPr>
                        <w:r>
                          <w:rPr>
                            <w:color w:val="FFFF00"/>
                            <w:spacing w:val="-2"/>
                            <w:sz w:val="20"/>
                          </w:rPr>
                          <w:t>Quartz</w:t>
                        </w:r>
                      </w:p>
                    </w:txbxContent>
                  </v:textbox>
                </v:shape>
                <v:shape id="Textbox 336" o:spid="_x0000_s1026" o:spt="202" type="#_x0000_t202" style="position:absolute;left:2121395;top:695749;height:140335;width:358140;" filled="f" stroked="f" coordsize="21600,21600" o:gfxdata="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3P0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36776A0">
                        <w:pPr>
                          <w:spacing w:before="0" w:line="220" w:lineRule="exact"/>
                          <w:ind w:left="0" w:right="0" w:firstLine="0"/>
                          <w:jc w:val="left"/>
                          <w:rPr>
                            <w:sz w:val="20"/>
                          </w:rPr>
                        </w:pPr>
                        <w:r>
                          <w:rPr>
                            <w:color w:val="FFFF00"/>
                            <w:spacing w:val="-2"/>
                            <w:sz w:val="20"/>
                          </w:rPr>
                          <w:t>Biotite</w:t>
                        </w:r>
                      </w:p>
                    </w:txbxContent>
                  </v:textbox>
                </v:shape>
                <v:shape id="Textbox 337" o:spid="_x0000_s1026" o:spt="202" type="#_x0000_t202" style="position:absolute;left:5518403;top:710989;height:140335;width:358140;" filled="f" stroked="f" coordsize="21600,21600" o:gfxdata="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vBakq/&#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0683F8C">
                        <w:pPr>
                          <w:spacing w:before="0" w:line="220" w:lineRule="exact"/>
                          <w:ind w:left="0" w:right="0" w:firstLine="0"/>
                          <w:jc w:val="left"/>
                          <w:rPr>
                            <w:sz w:val="20"/>
                          </w:rPr>
                        </w:pPr>
                        <w:r>
                          <w:rPr>
                            <w:color w:val="FFFF00"/>
                            <w:spacing w:val="-2"/>
                            <w:sz w:val="20"/>
                          </w:rPr>
                          <w:t>Biotite</w:t>
                        </w:r>
                      </w:p>
                    </w:txbxContent>
                  </v:textbox>
                </v:shape>
                <v:shape id="Textbox 338" o:spid="_x0000_s1026" o:spt="202" type="#_x0000_t202" style="position:absolute;left:705612;top:1085880;height:140335;width:548640;" filled="f" stroked="f" coordsize="21600,21600" o:gfxdata="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l7+O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1FAD967B">
                        <w:pPr>
                          <w:spacing w:before="0" w:line="220" w:lineRule="exact"/>
                          <w:ind w:left="0" w:right="0" w:firstLine="0"/>
                          <w:jc w:val="left"/>
                          <w:rPr>
                            <w:sz w:val="20"/>
                          </w:rPr>
                        </w:pPr>
                        <w:r>
                          <w:rPr>
                            <w:color w:val="FFFF00"/>
                            <w:spacing w:val="-2"/>
                            <w:sz w:val="20"/>
                          </w:rPr>
                          <w:t>Muscovite</w:t>
                        </w:r>
                      </w:p>
                    </w:txbxContent>
                  </v:textbox>
                </v:shape>
                <v:shape id="Textbox 339" o:spid="_x0000_s1026" o:spt="202" type="#_x0000_t202" style="position:absolute;left:3980675;top:1043221;height:140335;width:548640;" filled="f" stroked="f" coordsize="21600,21600" o:gfxdata="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USW6O/&#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3B157E78">
                        <w:pPr>
                          <w:spacing w:before="0" w:line="220" w:lineRule="exact"/>
                          <w:ind w:left="0" w:right="0" w:firstLine="0"/>
                          <w:jc w:val="left"/>
                          <w:rPr>
                            <w:sz w:val="20"/>
                          </w:rPr>
                        </w:pPr>
                        <w:r>
                          <w:rPr>
                            <w:color w:val="FFFF00"/>
                            <w:spacing w:val="-2"/>
                            <w:sz w:val="20"/>
                          </w:rPr>
                          <w:t>Muscovite</w:t>
                        </w:r>
                      </w:p>
                    </w:txbxContent>
                  </v:textbox>
                </v:shape>
                <w10:wrap type="topAndBottom"/>
              </v:group>
            </w:pict>
          </mc:Fallback>
        </mc:AlternateContent>
      </w:r>
    </w:p>
    <w:p w14:paraId="79427A75">
      <w:pPr>
        <w:pStyle w:val="12"/>
        <w:spacing w:before="103"/>
        <w:ind w:left="256"/>
      </w:pPr>
      <w:r>
        <w:rPr>
          <w:b/>
        </w:rPr>
        <w:t>Fig</w:t>
      </w:r>
      <w:r>
        <w:rPr>
          <w:rFonts w:hint="default"/>
          <w:b/>
          <w:lang w:val="en-IN"/>
        </w:rPr>
        <w:t xml:space="preserve"> no</w:t>
      </w:r>
      <w:r>
        <w:rPr>
          <w:b/>
          <w:spacing w:val="78"/>
        </w:rPr>
        <w:t xml:space="preserve"> </w:t>
      </w:r>
      <w:r>
        <w:rPr>
          <w:rFonts w:hint="default"/>
          <w:b/>
          <w:lang w:val="en-IN"/>
        </w:rPr>
        <w:t>12</w:t>
      </w:r>
      <w:r>
        <w:rPr>
          <w:b/>
        </w:rPr>
        <w:t>.</w:t>
      </w:r>
      <w:r>
        <w:rPr>
          <w:b/>
          <w:spacing w:val="78"/>
        </w:rPr>
        <w:t xml:space="preserve"> </w:t>
      </w:r>
      <w:r>
        <w:t>Photomicrographs</w:t>
      </w:r>
      <w:r>
        <w:rPr>
          <w:spacing w:val="79"/>
        </w:rPr>
        <w:t xml:space="preserve"> </w:t>
      </w:r>
      <w:r>
        <w:t>of</w:t>
      </w:r>
      <w:r>
        <w:rPr>
          <w:spacing w:val="77"/>
        </w:rPr>
        <w:t xml:space="preserve"> </w:t>
      </w:r>
      <w:r>
        <w:t>DB</w:t>
      </w:r>
      <w:r>
        <w:rPr>
          <w:rFonts w:hint="default"/>
          <w:lang w:val="en-IN"/>
        </w:rPr>
        <w:t>CD</w:t>
      </w:r>
      <w:r>
        <w:t>-03/03</w:t>
      </w:r>
      <w:r>
        <w:rPr>
          <w:spacing w:val="76"/>
        </w:rPr>
        <w:t xml:space="preserve"> </w:t>
      </w:r>
      <w:r>
        <w:t>shows</w:t>
      </w:r>
      <w:r>
        <w:rPr>
          <w:spacing w:val="78"/>
        </w:rPr>
        <w:t xml:space="preserve"> </w:t>
      </w:r>
      <w:r>
        <w:t>overall</w:t>
      </w:r>
      <w:r>
        <w:rPr>
          <w:spacing w:val="77"/>
        </w:rPr>
        <w:t xml:space="preserve"> </w:t>
      </w:r>
      <w:r>
        <w:t>distribution</w:t>
      </w:r>
      <w:r>
        <w:rPr>
          <w:spacing w:val="78"/>
        </w:rPr>
        <w:t xml:space="preserve"> </w:t>
      </w:r>
      <w:r>
        <w:t>of</w:t>
      </w:r>
      <w:r>
        <w:rPr>
          <w:spacing w:val="77"/>
        </w:rPr>
        <w:t xml:space="preserve"> </w:t>
      </w:r>
      <w:r>
        <w:t>oriented</w:t>
      </w:r>
      <w:r>
        <w:rPr>
          <w:spacing w:val="79"/>
        </w:rPr>
        <w:t xml:space="preserve"> </w:t>
      </w:r>
      <w:r>
        <w:t>quartz,</w:t>
      </w:r>
      <w:r>
        <w:rPr>
          <w:spacing w:val="76"/>
        </w:rPr>
        <w:t xml:space="preserve"> </w:t>
      </w:r>
      <w:r>
        <w:t>feldspar, muscovite and biotite in PPL (</w:t>
      </w:r>
      <w:r>
        <w:rPr>
          <w:rFonts w:hint="default"/>
          <w:lang w:val="en-IN"/>
        </w:rPr>
        <w:t>12</w:t>
      </w:r>
      <w:r>
        <w:t>a) and XPL (</w:t>
      </w:r>
      <w:r>
        <w:rPr>
          <w:rFonts w:hint="default"/>
          <w:lang w:val="en-IN"/>
        </w:rPr>
        <w:t>12</w:t>
      </w:r>
      <w:r>
        <w:t>b).</w:t>
      </w:r>
    </w:p>
    <w:p w14:paraId="1020AD40">
      <w:pPr>
        <w:pStyle w:val="12"/>
        <w:spacing w:after="0"/>
        <w:sectPr>
          <w:pgSz w:w="11920" w:h="16840"/>
          <w:pgMar w:top="1220" w:right="283" w:bottom="640" w:left="708" w:header="673" w:footer="448" w:gutter="0"/>
          <w:cols w:space="720" w:num="1"/>
        </w:sectPr>
      </w:pPr>
    </w:p>
    <w:p w14:paraId="7BEBC8B2">
      <w:pPr>
        <w:pStyle w:val="6"/>
        <w:numPr>
          <w:ilvl w:val="2"/>
          <w:numId w:val="9"/>
        </w:numPr>
        <w:tabs>
          <w:tab w:val="left" w:pos="1184"/>
        </w:tabs>
        <w:spacing w:before="80" w:after="0" w:line="240" w:lineRule="auto"/>
        <w:ind w:left="1137" w:leftChars="0" w:right="0" w:hanging="697" w:firstLineChars="0"/>
        <w:jc w:val="both"/>
      </w:pPr>
      <w:r>
        <w:rPr>
          <w:spacing w:val="-2"/>
        </w:rPr>
        <w:t>Metamorphism:</w:t>
      </w:r>
    </w:p>
    <w:p w14:paraId="5A9E9ACC">
      <w:pPr>
        <w:pStyle w:val="12"/>
        <w:spacing w:before="162" w:line="360" w:lineRule="auto"/>
        <w:ind w:left="487" w:right="837"/>
        <w:jc w:val="both"/>
      </w:pPr>
      <w:r>
        <w:t>The study area falls on the western part of the Chhotanagpur Granite Gneiss Complex and the age of the area is precambrian. The entire area has underwent intensive regional metamorphism and is composed of kyanite/sillimanite bearing quartz-mica schist, graphite schist,</w:t>
      </w:r>
      <w:r>
        <w:rPr>
          <w:rFonts w:hint="default"/>
          <w:lang w:val="en-IN"/>
        </w:rPr>
        <w:t xml:space="preserve"> garnetiferous</w:t>
      </w:r>
      <w:r>
        <w:t xml:space="preserve"> mica schist, granite gneiss and phyllite. </w:t>
      </w:r>
      <w:r>
        <w:rPr>
          <w:color w:val="000000"/>
        </w:rPr>
        <w:t xml:space="preserve">The petrographic study of the lithologies has revealed the following mineralogical </w:t>
      </w:r>
      <w:r>
        <w:rPr>
          <w:color w:val="000000"/>
          <w:spacing w:val="-2"/>
        </w:rPr>
        <w:t>assemblages:</w:t>
      </w:r>
    </w:p>
    <w:p w14:paraId="4EE755FF">
      <w:pPr>
        <w:spacing w:before="0" w:line="360" w:lineRule="auto"/>
        <w:ind w:left="487" w:right="839" w:firstLine="0"/>
        <w:jc w:val="both"/>
        <w:rPr>
          <w:sz w:val="24"/>
        </w:rPr>
      </w:pPr>
      <w:r>
        <w:rPr>
          <w:b/>
          <w:sz w:val="24"/>
        </w:rPr>
        <w:t xml:space="preserve">Sillimanite bearing quartz-mica schist: </w:t>
      </w:r>
      <w:r>
        <w:rPr>
          <w:rFonts w:hint="default"/>
          <w:b w:val="0"/>
          <w:bCs/>
          <w:sz w:val="24"/>
          <w:lang w:val="en-IN"/>
        </w:rPr>
        <w:t>Kynite/Sllimanite</w:t>
      </w:r>
      <w:r>
        <w:rPr>
          <w:rFonts w:hint="default"/>
          <w:b/>
          <w:sz w:val="24"/>
          <w:lang w:val="en-IN"/>
        </w:rPr>
        <w:t xml:space="preserve"> + </w:t>
      </w:r>
      <w:r>
        <w:rPr>
          <w:sz w:val="24"/>
        </w:rPr>
        <w:t xml:space="preserve">Quartz + Feldspar + Biotite + Muscovite + Opaque </w:t>
      </w:r>
      <w:r>
        <w:rPr>
          <w:spacing w:val="-2"/>
          <w:sz w:val="24"/>
        </w:rPr>
        <w:t>mineral</w:t>
      </w:r>
    </w:p>
    <w:p w14:paraId="7602BBCB">
      <w:pPr>
        <w:spacing w:before="0"/>
        <w:ind w:left="487" w:right="0" w:firstLine="0"/>
        <w:jc w:val="both"/>
        <w:rPr>
          <w:sz w:val="24"/>
        </w:rPr>
      </w:pPr>
      <w:r>
        <w:rPr>
          <w:b/>
          <w:sz w:val="24"/>
        </w:rPr>
        <w:t>Mica</w:t>
      </w:r>
      <w:r>
        <w:rPr>
          <w:b/>
          <w:spacing w:val="-2"/>
          <w:sz w:val="24"/>
        </w:rPr>
        <w:t xml:space="preserve"> </w:t>
      </w:r>
      <w:r>
        <w:rPr>
          <w:b/>
          <w:sz w:val="24"/>
        </w:rPr>
        <w:t>schist:</w:t>
      </w:r>
      <w:r>
        <w:rPr>
          <w:b/>
          <w:spacing w:val="1"/>
          <w:sz w:val="24"/>
        </w:rPr>
        <w:t xml:space="preserve"> </w:t>
      </w:r>
      <w:r>
        <w:rPr>
          <w:sz w:val="24"/>
        </w:rPr>
        <w:t>Biotite</w:t>
      </w:r>
      <w:r>
        <w:rPr>
          <w:spacing w:val="-1"/>
          <w:sz w:val="24"/>
        </w:rPr>
        <w:t xml:space="preserve"> </w:t>
      </w:r>
      <w:r>
        <w:rPr>
          <w:sz w:val="24"/>
        </w:rPr>
        <w:t>+</w:t>
      </w:r>
      <w:r>
        <w:rPr>
          <w:spacing w:val="-1"/>
          <w:sz w:val="24"/>
        </w:rPr>
        <w:t xml:space="preserve"> </w:t>
      </w:r>
      <w:r>
        <w:rPr>
          <w:sz w:val="24"/>
        </w:rPr>
        <w:t>Muscovite</w:t>
      </w:r>
      <w:r>
        <w:rPr>
          <w:spacing w:val="-1"/>
          <w:sz w:val="24"/>
        </w:rPr>
        <w:t xml:space="preserve"> </w:t>
      </w:r>
      <w:r>
        <w:rPr>
          <w:sz w:val="24"/>
        </w:rPr>
        <w:t>+</w:t>
      </w:r>
      <w:r>
        <w:rPr>
          <w:spacing w:val="1"/>
          <w:sz w:val="24"/>
        </w:rPr>
        <w:t xml:space="preserve"> </w:t>
      </w:r>
      <w:r>
        <w:rPr>
          <w:sz w:val="24"/>
        </w:rPr>
        <w:t>Feldspar</w:t>
      </w:r>
      <w:r>
        <w:rPr>
          <w:spacing w:val="-1"/>
          <w:sz w:val="24"/>
        </w:rPr>
        <w:t xml:space="preserve"> </w:t>
      </w:r>
      <w:r>
        <w:rPr>
          <w:sz w:val="24"/>
        </w:rPr>
        <w:t>+</w:t>
      </w:r>
      <w:r>
        <w:rPr>
          <w:spacing w:val="1"/>
          <w:sz w:val="24"/>
        </w:rPr>
        <w:t xml:space="preserve"> </w:t>
      </w:r>
      <w:r>
        <w:rPr>
          <w:spacing w:val="-2"/>
          <w:sz w:val="24"/>
        </w:rPr>
        <w:t>Quartz</w:t>
      </w:r>
    </w:p>
    <w:p w14:paraId="197F81FB">
      <w:pPr>
        <w:spacing w:before="137"/>
        <w:ind w:left="487" w:right="0" w:firstLine="0"/>
        <w:jc w:val="both"/>
        <w:rPr>
          <w:sz w:val="24"/>
        </w:rPr>
      </w:pPr>
      <w:r>
        <w:rPr>
          <w:b/>
          <w:sz w:val="24"/>
        </w:rPr>
        <w:t>Garnet</w:t>
      </w:r>
      <w:r>
        <w:rPr>
          <w:rFonts w:hint="default"/>
          <w:b/>
          <w:spacing w:val="-2"/>
          <w:sz w:val="24"/>
          <w:lang w:val="en-IN"/>
        </w:rPr>
        <w:t>iferous</w:t>
      </w:r>
      <w:r>
        <w:rPr>
          <w:b/>
          <w:sz w:val="24"/>
        </w:rPr>
        <w:t xml:space="preserve"> mica</w:t>
      </w:r>
      <w:r>
        <w:rPr>
          <w:b/>
          <w:spacing w:val="-2"/>
          <w:sz w:val="24"/>
        </w:rPr>
        <w:t xml:space="preserve"> </w:t>
      </w:r>
      <w:r>
        <w:rPr>
          <w:b/>
          <w:sz w:val="24"/>
        </w:rPr>
        <w:t>schist:</w:t>
      </w:r>
      <w:r>
        <w:rPr>
          <w:b/>
          <w:spacing w:val="1"/>
          <w:sz w:val="24"/>
        </w:rPr>
        <w:t xml:space="preserve"> </w:t>
      </w:r>
      <w:r>
        <w:rPr>
          <w:sz w:val="24"/>
        </w:rPr>
        <w:t>Garnet</w:t>
      </w:r>
      <w:r>
        <w:rPr>
          <w:spacing w:val="-1"/>
          <w:sz w:val="24"/>
        </w:rPr>
        <w:t xml:space="preserve"> </w:t>
      </w:r>
      <w:r>
        <w:rPr>
          <w:sz w:val="24"/>
        </w:rPr>
        <w:t>+</w:t>
      </w:r>
      <w:r>
        <w:rPr>
          <w:spacing w:val="-1"/>
          <w:sz w:val="24"/>
        </w:rPr>
        <w:t xml:space="preserve"> </w:t>
      </w:r>
      <w:r>
        <w:rPr>
          <w:sz w:val="24"/>
        </w:rPr>
        <w:t>Biotite</w:t>
      </w:r>
      <w:r>
        <w:rPr>
          <w:spacing w:val="-1"/>
          <w:sz w:val="24"/>
        </w:rPr>
        <w:t xml:space="preserve"> </w:t>
      </w:r>
      <w:r>
        <w:rPr>
          <w:sz w:val="24"/>
        </w:rPr>
        <w:t>+</w:t>
      </w:r>
      <w:r>
        <w:rPr>
          <w:spacing w:val="1"/>
          <w:sz w:val="24"/>
        </w:rPr>
        <w:t xml:space="preserve"> </w:t>
      </w:r>
      <w:r>
        <w:rPr>
          <w:sz w:val="24"/>
        </w:rPr>
        <w:t>Muscovite</w:t>
      </w:r>
      <w:r>
        <w:rPr>
          <w:spacing w:val="-1"/>
          <w:sz w:val="24"/>
        </w:rPr>
        <w:t xml:space="preserve"> </w:t>
      </w:r>
      <w:r>
        <w:rPr>
          <w:sz w:val="24"/>
        </w:rPr>
        <w:t>+</w:t>
      </w:r>
      <w:r>
        <w:rPr>
          <w:spacing w:val="-1"/>
          <w:sz w:val="24"/>
        </w:rPr>
        <w:t xml:space="preserve"> </w:t>
      </w:r>
      <w:r>
        <w:rPr>
          <w:sz w:val="24"/>
        </w:rPr>
        <w:t>Feldspar</w:t>
      </w:r>
      <w:r>
        <w:rPr>
          <w:spacing w:val="1"/>
          <w:sz w:val="24"/>
        </w:rPr>
        <w:t xml:space="preserve"> </w:t>
      </w:r>
      <w:r>
        <w:rPr>
          <w:sz w:val="24"/>
        </w:rPr>
        <w:t>+</w:t>
      </w:r>
      <w:r>
        <w:rPr>
          <w:spacing w:val="-1"/>
          <w:sz w:val="24"/>
        </w:rPr>
        <w:t xml:space="preserve"> </w:t>
      </w:r>
      <w:r>
        <w:rPr>
          <w:spacing w:val="-2"/>
          <w:sz w:val="24"/>
        </w:rPr>
        <w:t>Quartz</w:t>
      </w:r>
    </w:p>
    <w:p w14:paraId="4B6D4653">
      <w:pPr>
        <w:spacing w:before="139"/>
        <w:ind w:left="487" w:right="0" w:firstLine="0"/>
        <w:jc w:val="both"/>
        <w:rPr>
          <w:sz w:val="24"/>
        </w:rPr>
      </w:pPr>
      <w:r>
        <w:rPr>
          <w:b/>
          <w:sz w:val="24"/>
        </w:rPr>
        <w:t>Graphite schist:</w:t>
      </w:r>
      <w:r>
        <w:rPr>
          <w:b/>
          <w:spacing w:val="-1"/>
          <w:sz w:val="24"/>
        </w:rPr>
        <w:t xml:space="preserve"> </w:t>
      </w:r>
      <w:r>
        <w:rPr>
          <w:sz w:val="24"/>
        </w:rPr>
        <w:t xml:space="preserve">Graphite </w:t>
      </w:r>
      <w:r>
        <w:rPr>
          <w:b/>
          <w:sz w:val="24"/>
        </w:rPr>
        <w:t xml:space="preserve">+ </w:t>
      </w:r>
      <w:r>
        <w:rPr>
          <w:sz w:val="24"/>
        </w:rPr>
        <w:t>Biotite</w:t>
      </w:r>
      <w:r>
        <w:rPr>
          <w:spacing w:val="-1"/>
          <w:sz w:val="24"/>
        </w:rPr>
        <w:t xml:space="preserve"> </w:t>
      </w:r>
      <w:r>
        <w:rPr>
          <w:b/>
          <w:sz w:val="24"/>
        </w:rPr>
        <w:t xml:space="preserve">+ </w:t>
      </w:r>
      <w:r>
        <w:rPr>
          <w:sz w:val="24"/>
        </w:rPr>
        <w:t>Muscovite</w:t>
      </w:r>
      <w:r>
        <w:rPr>
          <w:spacing w:val="-1"/>
          <w:sz w:val="24"/>
        </w:rPr>
        <w:t xml:space="preserve"> </w:t>
      </w:r>
      <w:r>
        <w:rPr>
          <w:sz w:val="24"/>
        </w:rPr>
        <w:t>+</w:t>
      </w:r>
      <w:r>
        <w:rPr>
          <w:spacing w:val="-1"/>
          <w:sz w:val="24"/>
        </w:rPr>
        <w:t xml:space="preserve"> </w:t>
      </w:r>
      <w:r>
        <w:rPr>
          <w:sz w:val="24"/>
        </w:rPr>
        <w:t>Feldspar</w:t>
      </w:r>
      <w:r>
        <w:rPr>
          <w:spacing w:val="1"/>
          <w:sz w:val="24"/>
        </w:rPr>
        <w:t xml:space="preserve"> </w:t>
      </w:r>
      <w:r>
        <w:rPr>
          <w:sz w:val="24"/>
        </w:rPr>
        <w:t>+</w:t>
      </w:r>
      <w:r>
        <w:rPr>
          <w:spacing w:val="-1"/>
          <w:sz w:val="24"/>
        </w:rPr>
        <w:t xml:space="preserve"> </w:t>
      </w:r>
      <w:r>
        <w:rPr>
          <w:spacing w:val="-2"/>
          <w:sz w:val="24"/>
        </w:rPr>
        <w:t>Quartz</w:t>
      </w:r>
    </w:p>
    <w:p w14:paraId="400B7D43">
      <w:pPr>
        <w:pStyle w:val="12"/>
        <w:spacing w:before="137"/>
        <w:ind w:left="487"/>
        <w:jc w:val="both"/>
      </w:pPr>
      <w:r>
        <w:rPr>
          <w:b/>
        </w:rPr>
        <w:t>Granite</w:t>
      </w:r>
      <w:r>
        <w:rPr>
          <w:b/>
          <w:spacing w:val="-1"/>
        </w:rPr>
        <w:t xml:space="preserve"> </w:t>
      </w:r>
      <w:r>
        <w:rPr>
          <w:b/>
        </w:rPr>
        <w:t xml:space="preserve">gneiss: </w:t>
      </w:r>
      <w:r>
        <w:t>Plagioclase</w:t>
      </w:r>
      <w:r>
        <w:rPr>
          <w:spacing w:val="-1"/>
        </w:rPr>
        <w:t xml:space="preserve"> </w:t>
      </w:r>
      <w:r>
        <w:t>feldspar</w:t>
      </w:r>
      <w:r>
        <w:rPr>
          <w:spacing w:val="-2"/>
        </w:rPr>
        <w:t xml:space="preserve"> </w:t>
      </w:r>
      <w:r>
        <w:t>+</w:t>
      </w:r>
      <w:r>
        <w:rPr>
          <w:spacing w:val="1"/>
        </w:rPr>
        <w:t xml:space="preserve"> </w:t>
      </w:r>
      <w:r>
        <w:t>Alkali feldspar</w:t>
      </w:r>
      <w:r>
        <w:rPr>
          <w:spacing w:val="-1"/>
        </w:rPr>
        <w:t xml:space="preserve"> </w:t>
      </w:r>
      <w:r>
        <w:t>+</w:t>
      </w:r>
      <w:r>
        <w:rPr>
          <w:spacing w:val="-1"/>
        </w:rPr>
        <w:t xml:space="preserve"> </w:t>
      </w:r>
      <w:r>
        <w:t>Quartz</w:t>
      </w:r>
      <w:r>
        <w:rPr>
          <w:spacing w:val="-1"/>
        </w:rPr>
        <w:t xml:space="preserve"> </w:t>
      </w:r>
      <w:r>
        <w:t>+</w:t>
      </w:r>
      <w:r>
        <w:rPr>
          <w:spacing w:val="1"/>
        </w:rPr>
        <w:t xml:space="preserve"> </w:t>
      </w:r>
      <w:r>
        <w:t>Biotite</w:t>
      </w:r>
      <w:r>
        <w:rPr>
          <w:spacing w:val="-1"/>
        </w:rPr>
        <w:t xml:space="preserve"> </w:t>
      </w:r>
      <w:r>
        <w:t>+</w:t>
      </w:r>
      <w:r>
        <w:rPr>
          <w:spacing w:val="-1"/>
        </w:rPr>
        <w:t xml:space="preserve"> </w:t>
      </w:r>
      <w:r>
        <w:rPr>
          <w:spacing w:val="-2"/>
        </w:rPr>
        <w:t>Muscovite</w:t>
      </w:r>
    </w:p>
    <w:p w14:paraId="3098D116">
      <w:pPr>
        <w:pStyle w:val="12"/>
        <w:spacing w:before="139"/>
        <w:ind w:left="487"/>
        <w:jc w:val="both"/>
      </w:pPr>
      <w:r>
        <w:rPr>
          <w:b/>
        </w:rPr>
        <w:t>Phyllite:</w:t>
      </w:r>
      <w:r>
        <w:rPr>
          <w:b/>
          <w:spacing w:val="-1"/>
        </w:rPr>
        <w:t xml:space="preserve"> </w:t>
      </w:r>
      <w:r>
        <w:rPr>
          <w:rFonts w:hint="default"/>
          <w:lang w:val="en-IN"/>
        </w:rPr>
        <w:t>Sericite</w:t>
      </w:r>
      <w:r>
        <w:rPr>
          <w:spacing w:val="-1"/>
        </w:rPr>
        <w:t xml:space="preserve"> </w:t>
      </w:r>
      <w:r>
        <w:t>+</w:t>
      </w:r>
      <w:r>
        <w:rPr>
          <w:spacing w:val="-1"/>
        </w:rPr>
        <w:t xml:space="preserve"> </w:t>
      </w:r>
      <w:r>
        <w:t>Plagioclase</w:t>
      </w:r>
      <w:r>
        <w:rPr>
          <w:spacing w:val="1"/>
        </w:rPr>
        <w:t xml:space="preserve"> </w:t>
      </w:r>
      <w:r>
        <w:t>feldspar</w:t>
      </w:r>
      <w:r>
        <w:rPr>
          <w:spacing w:val="-1"/>
        </w:rPr>
        <w:t xml:space="preserve"> </w:t>
      </w:r>
      <w:r>
        <w:t>+</w:t>
      </w:r>
      <w:r>
        <w:rPr>
          <w:spacing w:val="-1"/>
        </w:rPr>
        <w:t xml:space="preserve"> </w:t>
      </w:r>
      <w:r>
        <w:t>Alkali feldspar</w:t>
      </w:r>
      <w:r>
        <w:rPr>
          <w:spacing w:val="-1"/>
        </w:rPr>
        <w:t xml:space="preserve"> </w:t>
      </w:r>
      <w:r>
        <w:t>+</w:t>
      </w:r>
      <w:r>
        <w:rPr>
          <w:spacing w:val="1"/>
        </w:rPr>
        <w:t xml:space="preserve"> </w:t>
      </w:r>
      <w:r>
        <w:rPr>
          <w:spacing w:val="-2"/>
        </w:rPr>
        <w:t>Quartz</w:t>
      </w:r>
    </w:p>
    <w:p w14:paraId="46DBCF87">
      <w:pPr>
        <w:pStyle w:val="12"/>
        <w:spacing w:before="135"/>
      </w:pPr>
    </w:p>
    <w:p w14:paraId="673F682A">
      <w:pPr>
        <w:pStyle w:val="6"/>
        <w:numPr>
          <w:ilvl w:val="2"/>
          <w:numId w:val="9"/>
        </w:numPr>
        <w:tabs>
          <w:tab w:val="left" w:pos="1184"/>
        </w:tabs>
        <w:spacing w:before="1" w:after="0" w:line="240" w:lineRule="auto"/>
        <w:ind w:left="1137" w:leftChars="0" w:right="0" w:hanging="697" w:firstLineChars="0"/>
        <w:jc w:val="both"/>
      </w:pPr>
      <w:r>
        <w:t>Regional</w:t>
      </w:r>
      <w:r>
        <w:rPr>
          <w:spacing w:val="-10"/>
        </w:rPr>
        <w:t xml:space="preserve"> </w:t>
      </w:r>
      <w:r>
        <w:rPr>
          <w:spacing w:val="-2"/>
        </w:rPr>
        <w:t>Structures</w:t>
      </w:r>
    </w:p>
    <w:p w14:paraId="399905AF">
      <w:pPr>
        <w:pStyle w:val="16"/>
        <w:numPr>
          <w:ilvl w:val="3"/>
          <w:numId w:val="9"/>
        </w:numPr>
        <w:tabs>
          <w:tab w:val="left" w:pos="1392"/>
        </w:tabs>
        <w:spacing w:before="163" w:after="0" w:line="240" w:lineRule="auto"/>
        <w:ind w:left="1392" w:right="0" w:hanging="905"/>
        <w:jc w:val="both"/>
        <w:rPr>
          <w:b/>
          <w:sz w:val="28"/>
        </w:rPr>
      </w:pPr>
      <w:r>
        <w:rPr>
          <w:b/>
          <w:sz w:val="28"/>
        </w:rPr>
        <w:t>Planer</w:t>
      </w:r>
      <w:r>
        <w:rPr>
          <w:b/>
          <w:spacing w:val="-5"/>
          <w:sz w:val="28"/>
        </w:rPr>
        <w:t xml:space="preserve"> </w:t>
      </w:r>
      <w:r>
        <w:rPr>
          <w:b/>
          <w:spacing w:val="-2"/>
          <w:sz w:val="28"/>
        </w:rPr>
        <w:t>structures:</w:t>
      </w:r>
    </w:p>
    <w:p w14:paraId="1A32AE54">
      <w:pPr>
        <w:pStyle w:val="8"/>
        <w:numPr>
          <w:ilvl w:val="0"/>
          <w:numId w:val="11"/>
        </w:numPr>
        <w:tabs>
          <w:tab w:val="left" w:pos="772"/>
        </w:tabs>
        <w:spacing w:before="158" w:after="0" w:line="240" w:lineRule="auto"/>
        <w:ind w:left="772" w:right="0" w:hanging="285"/>
        <w:jc w:val="both"/>
        <w:rPr>
          <w:position w:val="2"/>
        </w:rPr>
      </w:pPr>
      <w:r>
        <w:rPr>
          <w:position w:val="2"/>
        </w:rPr>
        <w:t>Foliation</w:t>
      </w:r>
      <w:r>
        <w:rPr>
          <w:spacing w:val="-3"/>
          <w:position w:val="2"/>
        </w:rPr>
        <w:t xml:space="preserve"> </w:t>
      </w:r>
      <w:r>
        <w:rPr>
          <w:spacing w:val="-2"/>
          <w:position w:val="2"/>
        </w:rPr>
        <w:t>(S</w:t>
      </w:r>
      <w:r>
        <w:rPr>
          <w:spacing w:val="-2"/>
          <w:sz w:val="15"/>
        </w:rPr>
        <w:t>1</w:t>
      </w:r>
      <w:r>
        <w:rPr>
          <w:spacing w:val="-2"/>
          <w:position w:val="2"/>
        </w:rPr>
        <w:t>)/Schistosity:</w:t>
      </w:r>
    </w:p>
    <w:p w14:paraId="550D3D92">
      <w:pPr>
        <w:pStyle w:val="12"/>
        <w:spacing w:before="140" w:line="360" w:lineRule="auto"/>
        <w:ind w:left="487" w:right="838"/>
        <w:jc w:val="both"/>
      </w:pPr>
      <w:r>
        <w:t>These are ubiquitous in the area and are best developed in schist. They are defined by parallel arrangement of flakes of micaceous minerals and accicular sillimanite. In general the overall trend of the schistosity planes are E-W and dips southerly of the study area. Amount of dip varies from 30° near Vimtapur to 46° in the central part of the block.</w:t>
      </w:r>
    </w:p>
    <w:p w14:paraId="2C37E34F">
      <w:pPr>
        <w:pStyle w:val="8"/>
        <w:numPr>
          <w:ilvl w:val="0"/>
          <w:numId w:val="11"/>
        </w:numPr>
        <w:tabs>
          <w:tab w:val="left" w:pos="839"/>
        </w:tabs>
        <w:spacing w:before="0" w:after="0" w:line="276" w:lineRule="exact"/>
        <w:ind w:left="839" w:right="0" w:hanging="352"/>
        <w:jc w:val="both"/>
        <w:rPr>
          <w:position w:val="2"/>
        </w:rPr>
      </w:pPr>
      <w:r>
        <w:rPr>
          <w:position w:val="2"/>
        </w:rPr>
        <w:t>Foliation</w:t>
      </w:r>
      <w:r>
        <w:rPr>
          <w:spacing w:val="-1"/>
          <w:position w:val="2"/>
        </w:rPr>
        <w:t xml:space="preserve"> </w:t>
      </w:r>
      <w:r>
        <w:rPr>
          <w:spacing w:val="-2"/>
          <w:position w:val="2"/>
        </w:rPr>
        <w:t>(S</w:t>
      </w:r>
      <w:r>
        <w:rPr>
          <w:spacing w:val="-2"/>
          <w:sz w:val="15"/>
        </w:rPr>
        <w:t>1</w:t>
      </w:r>
      <w:r>
        <w:rPr>
          <w:spacing w:val="-2"/>
          <w:position w:val="2"/>
        </w:rPr>
        <w:t>)/Gneissosity:</w:t>
      </w:r>
    </w:p>
    <w:p w14:paraId="3A49ABC9">
      <w:pPr>
        <w:pStyle w:val="12"/>
        <w:spacing w:before="139" w:line="360" w:lineRule="auto"/>
        <w:ind w:left="487" w:right="838"/>
        <w:jc w:val="both"/>
      </w:pPr>
      <w:r>
        <w:t>These are restricted to the northern and southern portion of the mapped area in the gneissic rocks. This structure is defined by alternate light and dark coloured bands. the light coloured bands are composed</w:t>
      </w:r>
      <w:r>
        <w:rPr>
          <w:spacing w:val="-1"/>
        </w:rPr>
        <w:t xml:space="preserve"> </w:t>
      </w:r>
      <w:r>
        <w:t>of</w:t>
      </w:r>
      <w:r>
        <w:rPr>
          <w:spacing w:val="-1"/>
        </w:rPr>
        <w:t xml:space="preserve"> </w:t>
      </w:r>
      <w:r>
        <w:t>quartz and</w:t>
      </w:r>
      <w:r>
        <w:rPr>
          <w:spacing w:val="-1"/>
        </w:rPr>
        <w:t xml:space="preserve"> </w:t>
      </w:r>
      <w:r>
        <w:t>feldspar and</w:t>
      </w:r>
      <w:r>
        <w:rPr>
          <w:spacing w:val="-1"/>
        </w:rPr>
        <w:t xml:space="preserve"> </w:t>
      </w:r>
      <w:r>
        <w:t>dark</w:t>
      </w:r>
      <w:r>
        <w:rPr>
          <w:spacing w:val="-2"/>
        </w:rPr>
        <w:t xml:space="preserve"> </w:t>
      </w:r>
      <w:r>
        <w:t>coloured bands</w:t>
      </w:r>
      <w:r>
        <w:rPr>
          <w:spacing w:val="-1"/>
        </w:rPr>
        <w:t xml:space="preserve"> </w:t>
      </w:r>
      <w:r>
        <w:t>are defined by the</w:t>
      </w:r>
      <w:r>
        <w:rPr>
          <w:spacing w:val="-3"/>
        </w:rPr>
        <w:t xml:space="preserve"> </w:t>
      </w:r>
      <w:r>
        <w:t>presence of</w:t>
      </w:r>
      <w:r>
        <w:rPr>
          <w:spacing w:val="-1"/>
        </w:rPr>
        <w:t xml:space="preserve"> </w:t>
      </w:r>
      <w:r>
        <w:t>biotite and amphiboles. Additionally a few pyroxenes are also present along these dark bands. Overall trend of gneissosity is E-W and dipping 30° to 43° southerly.</w:t>
      </w:r>
    </w:p>
    <w:p w14:paraId="4A628281">
      <w:pPr>
        <w:pStyle w:val="8"/>
        <w:numPr>
          <w:ilvl w:val="0"/>
          <w:numId w:val="11"/>
        </w:numPr>
        <w:tabs>
          <w:tab w:val="left" w:pos="903"/>
        </w:tabs>
        <w:spacing w:before="0" w:after="0" w:line="275" w:lineRule="exact"/>
        <w:ind w:left="903" w:right="0" w:hanging="416"/>
        <w:jc w:val="both"/>
        <w:rPr>
          <w:highlight w:val="none"/>
        </w:rPr>
      </w:pPr>
      <w:r>
        <w:rPr>
          <w:color w:val="000000"/>
          <w:highlight w:val="none"/>
        </w:rPr>
        <w:t xml:space="preserve">Crenulation </w:t>
      </w:r>
      <w:r>
        <w:rPr>
          <w:color w:val="000000"/>
          <w:spacing w:val="-2"/>
          <w:highlight w:val="none"/>
        </w:rPr>
        <w:t>cleavage:</w:t>
      </w:r>
    </w:p>
    <w:p w14:paraId="082B6ACD">
      <w:pPr>
        <w:pStyle w:val="12"/>
        <w:spacing w:before="137" w:line="360" w:lineRule="auto"/>
        <w:ind w:left="487" w:right="839"/>
        <w:jc w:val="both"/>
      </w:pPr>
      <w:r>
        <w:t>They are restricted</w:t>
      </w:r>
      <w:r>
        <w:rPr>
          <w:spacing w:val="-1"/>
        </w:rPr>
        <w:t xml:space="preserve"> </w:t>
      </w:r>
      <w:r>
        <w:t>to mica and kyanite/sillimanite schist and graphite schist and are best</w:t>
      </w:r>
      <w:r>
        <w:rPr>
          <w:spacing w:val="-1"/>
        </w:rPr>
        <w:t xml:space="preserve"> </w:t>
      </w:r>
      <w:r>
        <w:t>developed around</w:t>
      </w:r>
      <w:r>
        <w:rPr>
          <w:spacing w:val="-3"/>
        </w:rPr>
        <w:t xml:space="preserve"> </w:t>
      </w:r>
      <w:r>
        <w:t>Vimtapur</w:t>
      </w:r>
      <w:r>
        <w:rPr>
          <w:spacing w:val="-2"/>
        </w:rPr>
        <w:t xml:space="preserve"> </w:t>
      </w:r>
      <w:r>
        <w:t>and</w:t>
      </w:r>
      <w:r>
        <w:rPr>
          <w:spacing w:val="-2"/>
        </w:rPr>
        <w:t xml:space="preserve"> </w:t>
      </w:r>
      <w:r>
        <w:t>Belkurta</w:t>
      </w:r>
      <w:r>
        <w:rPr>
          <w:spacing w:val="-2"/>
        </w:rPr>
        <w:t xml:space="preserve"> </w:t>
      </w:r>
      <w:r>
        <w:t>region.</w:t>
      </w:r>
      <w:r>
        <w:rPr>
          <w:spacing w:val="-5"/>
        </w:rPr>
        <w:t xml:space="preserve"> </w:t>
      </w:r>
      <w:r>
        <w:t>The development</w:t>
      </w:r>
      <w:r>
        <w:rPr>
          <w:spacing w:val="-2"/>
        </w:rPr>
        <w:t xml:space="preserve"> </w:t>
      </w:r>
      <w:r>
        <w:t>of</w:t>
      </w:r>
      <w:r>
        <w:rPr>
          <w:spacing w:val="-4"/>
        </w:rPr>
        <w:t xml:space="preserve"> </w:t>
      </w:r>
      <w:r>
        <w:t>cleavage is</w:t>
      </w:r>
      <w:r>
        <w:rPr>
          <w:spacing w:val="-3"/>
        </w:rPr>
        <w:t xml:space="preserve"> </w:t>
      </w:r>
      <w:r>
        <w:t>attributed</w:t>
      </w:r>
      <w:r>
        <w:rPr>
          <w:spacing w:val="-2"/>
        </w:rPr>
        <w:t xml:space="preserve"> </w:t>
      </w:r>
      <w:r>
        <w:t>to</w:t>
      </w:r>
      <w:r>
        <w:rPr>
          <w:spacing w:val="-3"/>
        </w:rPr>
        <w:t xml:space="preserve"> </w:t>
      </w:r>
      <w:r>
        <w:t>microfolding</w:t>
      </w:r>
      <w:r>
        <w:rPr>
          <w:spacing w:val="-1"/>
        </w:rPr>
        <w:t xml:space="preserve"> </w:t>
      </w:r>
      <w:r>
        <w:t xml:space="preserve">of mica layers and kyanite/sillimanite bands </w:t>
      </w:r>
      <w:r>
        <w:rPr>
          <w:highlight w:val="none"/>
        </w:rPr>
        <w:t>(T</w:t>
      </w:r>
      <w:r>
        <w:rPr>
          <w:color w:val="000000"/>
          <w:highlight w:val="none"/>
        </w:rPr>
        <w:t xml:space="preserve">hin section no. </w:t>
      </w:r>
      <w:r>
        <w:rPr>
          <w:rFonts w:hint="default"/>
          <w:color w:val="000000"/>
          <w:highlight w:val="none"/>
          <w:lang w:val="en-IN"/>
        </w:rPr>
        <w:t>DBCD-03/12</w:t>
      </w:r>
      <w:r>
        <w:rPr>
          <w:color w:val="000000"/>
          <w:highlight w:val="none"/>
        </w:rPr>
        <w:t>). They</w:t>
      </w:r>
      <w:r>
        <w:rPr>
          <w:color w:val="000000"/>
        </w:rPr>
        <w:t xml:space="preserve"> are mostly sub-horizontal to low/gently dipping from 5° to 15° due west to northwesterly.</w:t>
      </w:r>
    </w:p>
    <w:p w14:paraId="37488B27">
      <w:pPr>
        <w:pStyle w:val="8"/>
        <w:numPr>
          <w:ilvl w:val="0"/>
          <w:numId w:val="11"/>
        </w:numPr>
        <w:tabs>
          <w:tab w:val="left" w:pos="892"/>
        </w:tabs>
        <w:spacing w:before="0" w:after="0" w:line="240" w:lineRule="auto"/>
        <w:ind w:left="892" w:right="0" w:hanging="405"/>
        <w:jc w:val="both"/>
      </w:pPr>
      <w:r>
        <w:rPr>
          <w:spacing w:val="-2"/>
        </w:rPr>
        <w:t>Joints:</w:t>
      </w:r>
    </w:p>
    <w:p w14:paraId="0061463E">
      <w:pPr>
        <w:pStyle w:val="8"/>
        <w:spacing w:after="0" w:line="240" w:lineRule="auto"/>
        <w:jc w:val="both"/>
        <w:sectPr>
          <w:pgSz w:w="11920" w:h="16840"/>
          <w:pgMar w:top="1220" w:right="283" w:bottom="640" w:left="708" w:header="673" w:footer="448" w:gutter="0"/>
          <w:cols w:space="720" w:num="1"/>
        </w:sectPr>
      </w:pPr>
    </w:p>
    <w:p w14:paraId="4562B6CA">
      <w:pPr>
        <w:pStyle w:val="12"/>
        <w:spacing w:before="81" w:line="360" w:lineRule="auto"/>
        <w:ind w:left="487" w:right="839"/>
        <w:jc w:val="both"/>
      </w:pPr>
      <w:r>
        <w:t>In the study area two major sets of joint planes are present trending NW-SE and NE-SW. These joint</w:t>
      </w:r>
      <w:r>
        <w:rPr>
          <w:spacing w:val="-3"/>
        </w:rPr>
        <w:t xml:space="preserve"> </w:t>
      </w:r>
      <w:r>
        <w:t>planes</w:t>
      </w:r>
      <w:r>
        <w:rPr>
          <w:spacing w:val="-1"/>
        </w:rPr>
        <w:t xml:space="preserve"> </w:t>
      </w:r>
      <w:r>
        <w:t>are</w:t>
      </w:r>
      <w:r>
        <w:rPr>
          <w:spacing w:val="-3"/>
        </w:rPr>
        <w:t xml:space="preserve"> </w:t>
      </w:r>
      <w:r>
        <w:t>mainly</w:t>
      </w:r>
      <w:r>
        <w:rPr>
          <w:spacing w:val="-2"/>
        </w:rPr>
        <w:t xml:space="preserve"> </w:t>
      </w:r>
      <w:r>
        <w:t>observed</w:t>
      </w:r>
      <w:r>
        <w:rPr>
          <w:spacing w:val="-2"/>
        </w:rPr>
        <w:t xml:space="preserve"> </w:t>
      </w:r>
      <w:r>
        <w:t>in</w:t>
      </w:r>
      <w:r>
        <w:rPr>
          <w:spacing w:val="-2"/>
        </w:rPr>
        <w:t xml:space="preserve"> </w:t>
      </w:r>
      <w:r>
        <w:t>granite</w:t>
      </w:r>
      <w:r>
        <w:rPr>
          <w:spacing w:val="-4"/>
        </w:rPr>
        <w:t xml:space="preserve"> </w:t>
      </w:r>
      <w:r>
        <w:t>gneiss.</w:t>
      </w:r>
      <w:r>
        <w:rPr>
          <w:spacing w:val="-2"/>
        </w:rPr>
        <w:t xml:space="preserve"> </w:t>
      </w:r>
      <w:r>
        <w:t>In</w:t>
      </w:r>
      <w:r>
        <w:rPr>
          <w:spacing w:val="-1"/>
        </w:rPr>
        <w:t xml:space="preserve"> </w:t>
      </w:r>
      <w:r>
        <w:t>a</w:t>
      </w:r>
      <w:r>
        <w:rPr>
          <w:spacing w:val="-3"/>
        </w:rPr>
        <w:t xml:space="preserve"> </w:t>
      </w:r>
      <w:r>
        <w:t>few</w:t>
      </w:r>
      <w:r>
        <w:rPr>
          <w:spacing w:val="-2"/>
        </w:rPr>
        <w:t xml:space="preserve"> </w:t>
      </w:r>
      <w:r>
        <w:t>places</w:t>
      </w:r>
      <w:r>
        <w:rPr>
          <w:spacing w:val="-2"/>
        </w:rPr>
        <w:t xml:space="preserve"> </w:t>
      </w:r>
      <w:r>
        <w:t>quartz</w:t>
      </w:r>
      <w:r>
        <w:rPr>
          <w:spacing w:val="-2"/>
        </w:rPr>
        <w:t xml:space="preserve"> </w:t>
      </w:r>
      <w:r>
        <w:t>veins</w:t>
      </w:r>
      <w:r>
        <w:rPr>
          <w:spacing w:val="-3"/>
        </w:rPr>
        <w:t xml:space="preserve"> </w:t>
      </w:r>
      <w:r>
        <w:t>are present</w:t>
      </w:r>
      <w:r>
        <w:rPr>
          <w:spacing w:val="-4"/>
        </w:rPr>
        <w:t xml:space="preserve"> </w:t>
      </w:r>
      <w:r>
        <w:t>along the joint planes.</w:t>
      </w:r>
    </w:p>
    <w:p w14:paraId="33110DA3">
      <w:pPr>
        <w:pStyle w:val="8"/>
        <w:numPr>
          <w:ilvl w:val="0"/>
          <w:numId w:val="11"/>
        </w:numPr>
        <w:tabs>
          <w:tab w:val="left" w:pos="824"/>
        </w:tabs>
        <w:spacing w:before="0" w:after="0" w:line="275" w:lineRule="exact"/>
        <w:ind w:left="824" w:right="0" w:hanging="337"/>
        <w:jc w:val="both"/>
        <w:rPr>
          <w:highlight w:val="none"/>
        </w:rPr>
      </w:pPr>
      <w:r>
        <w:rPr>
          <w:color w:val="000000"/>
          <w:spacing w:val="-2"/>
          <w:highlight w:val="none"/>
        </w:rPr>
        <w:t>Lineation:</w:t>
      </w:r>
    </w:p>
    <w:p w14:paraId="60D12EE5">
      <w:pPr>
        <w:pStyle w:val="12"/>
        <w:spacing w:before="137" w:line="360" w:lineRule="auto"/>
        <w:ind w:left="487" w:right="839"/>
        <w:jc w:val="both"/>
      </w:pPr>
      <w:r>
        <w:t>These</w:t>
      </w:r>
      <w:r>
        <w:rPr>
          <w:spacing w:val="-1"/>
        </w:rPr>
        <w:t xml:space="preserve"> </w:t>
      </w:r>
      <w:r>
        <w:t>are most</w:t>
      </w:r>
      <w:r>
        <w:rPr>
          <w:spacing w:val="-1"/>
        </w:rPr>
        <w:t xml:space="preserve"> </w:t>
      </w:r>
      <w:r>
        <w:t>abundant within granite gneiss</w:t>
      </w:r>
      <w:r>
        <w:rPr>
          <w:spacing w:val="-1"/>
        </w:rPr>
        <w:t xml:space="preserve"> </w:t>
      </w:r>
      <w:r>
        <w:t>in</w:t>
      </w:r>
      <w:r>
        <w:rPr>
          <w:spacing w:val="-1"/>
        </w:rPr>
        <w:t xml:space="preserve"> </w:t>
      </w:r>
      <w:r>
        <w:t>and around Bhagoditola and Basera</w:t>
      </w:r>
      <w:r>
        <w:rPr>
          <w:spacing w:val="-1"/>
        </w:rPr>
        <w:t xml:space="preserve"> </w:t>
      </w:r>
      <w:r>
        <w:t>region. These structures are defined by quartzo-feldspathic minerals garnet and stretched quartz veins. The pitch of the lineation around Bhagoditola 20° due 284°. The amount of pitch of mineral lineation near Basera region is 18° due 290°.</w:t>
      </w:r>
    </w:p>
    <w:p w14:paraId="5868EB84">
      <w:pPr>
        <w:pStyle w:val="8"/>
        <w:numPr>
          <w:ilvl w:val="0"/>
          <w:numId w:val="11"/>
        </w:numPr>
        <w:tabs>
          <w:tab w:val="left" w:pos="892"/>
        </w:tabs>
        <w:spacing w:before="0" w:after="0" w:line="240" w:lineRule="auto"/>
        <w:ind w:left="892" w:right="0" w:hanging="405"/>
        <w:jc w:val="both"/>
      </w:pPr>
      <w:r>
        <w:rPr>
          <w:spacing w:val="-2"/>
        </w:rPr>
        <w:t>Folds:</w:t>
      </w:r>
    </w:p>
    <w:p w14:paraId="099FBD62">
      <w:pPr>
        <w:pStyle w:val="12"/>
        <w:spacing w:before="140" w:line="360" w:lineRule="auto"/>
        <w:ind w:left="487" w:right="839"/>
        <w:jc w:val="both"/>
      </w:pPr>
      <w:r>
        <w:t>In Basera region v</w:t>
      </w:r>
      <w:r>
        <w:rPr>
          <w:rFonts w:hint="default"/>
          <w:lang w:val="en-IN"/>
        </w:rPr>
        <w:t>a</w:t>
      </w:r>
      <w:r>
        <w:t xml:space="preserve">rious small scale folds were observed. Along the nala section within the forest near Basera region, mushroom shaped/arrow head superposed fold have been observed. Trend of </w:t>
      </w:r>
      <w:r>
        <w:rPr>
          <w:position w:val="2"/>
        </w:rPr>
        <w:t>the axial plane of S</w:t>
      </w:r>
      <w:r>
        <w:rPr>
          <w:sz w:val="15"/>
        </w:rPr>
        <w:t>1</w:t>
      </w:r>
      <w:r>
        <w:rPr>
          <w:rFonts w:hint="default"/>
          <w:sz w:val="15"/>
          <w:lang w:val="en-IN"/>
        </w:rPr>
        <w:t xml:space="preserve"> </w:t>
      </w:r>
      <w:r>
        <w:rPr>
          <w:rFonts w:hint="default"/>
          <w:position w:val="2"/>
          <w:lang w:val="en-IN"/>
        </w:rPr>
        <w:t xml:space="preserve"> are </w:t>
      </w:r>
      <w:r>
        <w:rPr>
          <w:position w:val="2"/>
        </w:rPr>
        <w:t>124°-304°</w:t>
      </w:r>
      <w:r>
        <w:rPr>
          <w:rFonts w:hint="default"/>
          <w:position w:val="2"/>
          <w:lang w:val="en-IN"/>
        </w:rPr>
        <w:t>and 034</w:t>
      </w:r>
      <w:r>
        <w:rPr>
          <w:position w:val="2"/>
        </w:rPr>
        <w:t>°</w:t>
      </w:r>
      <w:r>
        <w:rPr>
          <w:rFonts w:hint="default"/>
          <w:position w:val="2"/>
          <w:lang w:val="en-IN"/>
        </w:rPr>
        <w:t>-214</w:t>
      </w:r>
      <w:r>
        <w:rPr>
          <w:position w:val="2"/>
        </w:rPr>
        <w:t xml:space="preserve">° and dipping </w:t>
      </w:r>
      <w:r>
        <w:rPr>
          <w:rFonts w:hint="default"/>
          <w:position w:val="2"/>
          <w:lang w:val="en-IN"/>
        </w:rPr>
        <w:t>towards NNE and WNW. T</w:t>
      </w:r>
      <w:r>
        <w:rPr>
          <w:position w:val="2"/>
        </w:rPr>
        <w:t>he trend of the S</w:t>
      </w:r>
      <w:r>
        <w:rPr>
          <w:sz w:val="15"/>
        </w:rPr>
        <w:t>2</w:t>
      </w:r>
      <w:r>
        <w:rPr>
          <w:spacing w:val="33"/>
          <w:sz w:val="15"/>
        </w:rPr>
        <w:t xml:space="preserve"> </w:t>
      </w:r>
      <w:r>
        <w:rPr>
          <w:position w:val="2"/>
        </w:rPr>
        <w:t>is 012°-192°</w:t>
      </w:r>
      <w:r>
        <w:rPr>
          <w:rFonts w:hint="default"/>
          <w:position w:val="2"/>
          <w:lang w:val="en-IN"/>
        </w:rPr>
        <w:t>.</w:t>
      </w:r>
      <w:r>
        <w:t xml:space="preserve"> </w:t>
      </w:r>
      <w:r>
        <w:rPr>
          <w:rFonts w:hint="default"/>
          <w:lang w:val="en-IN"/>
        </w:rPr>
        <w:t>F</w:t>
      </w:r>
      <w:r>
        <w:t xml:space="preserve">olded quartz veins are present along fracture planes within granite gneiss. </w:t>
      </w:r>
    </w:p>
    <w:p w14:paraId="4B2B4DE1">
      <w:pPr>
        <w:pStyle w:val="8"/>
        <w:numPr>
          <w:ilvl w:val="0"/>
          <w:numId w:val="11"/>
        </w:numPr>
        <w:tabs>
          <w:tab w:val="left" w:pos="959"/>
        </w:tabs>
        <w:spacing w:before="0" w:after="0" w:line="276" w:lineRule="exact"/>
        <w:ind w:left="959" w:right="0" w:hanging="472"/>
        <w:jc w:val="both"/>
      </w:pPr>
      <w:r>
        <w:rPr>
          <w:w w:val="90"/>
        </w:rPr>
        <w:t>Other</w:t>
      </w:r>
      <w:r>
        <w:rPr>
          <w:spacing w:val="55"/>
        </w:rPr>
        <w:t xml:space="preserve"> </w:t>
      </w:r>
      <w:r>
        <w:rPr>
          <w:spacing w:val="7"/>
        </w:rPr>
        <w:t>structures:</w:t>
      </w:r>
    </w:p>
    <w:p w14:paraId="14D3BA43">
      <w:pPr>
        <w:pStyle w:val="12"/>
        <w:spacing w:before="136" w:line="360" w:lineRule="auto"/>
        <w:ind w:left="487" w:right="838"/>
        <w:jc w:val="both"/>
      </w:pPr>
      <w:r>
        <w:t xml:space="preserve">This includes </w:t>
      </w:r>
      <w:r>
        <w:rPr>
          <w:rFonts w:hint="default"/>
          <w:lang w:val="en-IN"/>
        </w:rPr>
        <w:t xml:space="preserve">boudinage of quartz veins and </w:t>
      </w:r>
      <w:r>
        <w:t>pinch and swell structure and have been observed near Bhagoditola, Basera and within the dense forest between Dindo and Belku</w:t>
      </w:r>
      <w:r>
        <w:rPr>
          <w:rFonts w:hint="default"/>
          <w:lang w:val="en-IN"/>
        </w:rPr>
        <w:t>r</w:t>
      </w:r>
      <w:r>
        <w:t>ta regions. This structure is defined by quartzo- feldpathic material within gneiss.</w:t>
      </w:r>
    </w:p>
    <w:p w14:paraId="7397A3CD">
      <w:pPr>
        <w:pStyle w:val="6"/>
        <w:numPr>
          <w:ilvl w:val="2"/>
          <w:numId w:val="9"/>
        </w:numPr>
        <w:tabs>
          <w:tab w:val="left" w:pos="1184"/>
        </w:tabs>
        <w:spacing w:before="260" w:after="0" w:line="240" w:lineRule="auto"/>
        <w:ind w:left="1137" w:leftChars="0" w:right="0" w:hanging="697" w:firstLineChars="0"/>
        <w:jc w:val="both"/>
      </w:pPr>
      <w:r>
        <w:t>Mineralogy</w:t>
      </w:r>
      <w:r>
        <w:rPr>
          <w:spacing w:val="-9"/>
        </w:rPr>
        <w:t xml:space="preserve"> </w:t>
      </w:r>
      <w:r>
        <w:t>of</w:t>
      </w:r>
      <w:r>
        <w:rPr>
          <w:spacing w:val="-2"/>
        </w:rPr>
        <w:t xml:space="preserve"> </w:t>
      </w:r>
      <w:r>
        <w:t>the</w:t>
      </w:r>
      <w:r>
        <w:rPr>
          <w:spacing w:val="-7"/>
        </w:rPr>
        <w:t xml:space="preserve"> </w:t>
      </w:r>
      <w:r>
        <w:t>ore</w:t>
      </w:r>
      <w:r>
        <w:rPr>
          <w:spacing w:val="-4"/>
        </w:rPr>
        <w:t xml:space="preserve"> </w:t>
      </w:r>
      <w:r>
        <w:t>zone</w:t>
      </w:r>
      <w:r>
        <w:rPr>
          <w:spacing w:val="-4"/>
        </w:rPr>
        <w:t xml:space="preserve"> </w:t>
      </w:r>
      <w:r>
        <w:t>and</w:t>
      </w:r>
      <w:r>
        <w:rPr>
          <w:spacing w:val="-6"/>
        </w:rPr>
        <w:t xml:space="preserve"> </w:t>
      </w:r>
      <w:r>
        <w:t>ore</w:t>
      </w:r>
      <w:r>
        <w:rPr>
          <w:spacing w:val="-2"/>
        </w:rPr>
        <w:t xml:space="preserve"> </w:t>
      </w:r>
      <w:r>
        <w:t>texture</w:t>
      </w:r>
      <w:r>
        <w:rPr>
          <w:spacing w:val="-5"/>
        </w:rPr>
        <w:t xml:space="preserve"> </w:t>
      </w:r>
      <w:r>
        <w:rPr>
          <w:spacing w:val="-10"/>
        </w:rPr>
        <w:t>:</w:t>
      </w:r>
    </w:p>
    <w:p w14:paraId="2FC13506">
      <w:pPr>
        <w:pStyle w:val="12"/>
        <w:spacing w:before="1" w:line="360" w:lineRule="auto"/>
        <w:ind w:left="487" w:right="774"/>
        <w:jc w:val="both"/>
      </w:pPr>
      <w:r>
        <w:t>Above mentioned detailed petrographic studies and field observation indicate that the mineralized zone</w:t>
      </w:r>
      <w:r>
        <w:rPr>
          <w:spacing w:val="-2"/>
        </w:rPr>
        <w:t xml:space="preserve"> </w:t>
      </w:r>
      <w:r>
        <w:t>is</w:t>
      </w:r>
      <w:r>
        <w:rPr>
          <w:spacing w:val="-1"/>
        </w:rPr>
        <w:t xml:space="preserve"> </w:t>
      </w:r>
      <w:r>
        <w:t>composed with</w:t>
      </w:r>
      <w:r>
        <w:rPr>
          <w:spacing w:val="-2"/>
        </w:rPr>
        <w:t xml:space="preserve"> </w:t>
      </w:r>
      <w:r>
        <w:t>flaky</w:t>
      </w:r>
      <w:r>
        <w:rPr>
          <w:spacing w:val="-1"/>
        </w:rPr>
        <w:t xml:space="preserve"> </w:t>
      </w:r>
      <w:r>
        <w:t>graphite associated</w:t>
      </w:r>
      <w:r>
        <w:rPr>
          <w:spacing w:val="-1"/>
        </w:rPr>
        <w:t xml:space="preserve"> </w:t>
      </w:r>
      <w:r>
        <w:t>with quartz-mica</w:t>
      </w:r>
      <w:r>
        <w:rPr>
          <w:spacing w:val="-3"/>
        </w:rPr>
        <w:t xml:space="preserve"> </w:t>
      </w:r>
      <w:r>
        <w:t>schist and</w:t>
      </w:r>
      <w:r>
        <w:rPr>
          <w:spacing w:val="-1"/>
        </w:rPr>
        <w:t xml:space="preserve"> </w:t>
      </w:r>
      <w:r>
        <w:t>graphite</w:t>
      </w:r>
      <w:r>
        <w:rPr>
          <w:spacing w:val="-3"/>
        </w:rPr>
        <w:t xml:space="preserve"> </w:t>
      </w:r>
      <w:r>
        <w:t>bearing schist. Graphite is mainly present along the grain boundaries and foliations. Graphite, black in colour in transmitted light</w:t>
      </w:r>
      <w:r>
        <w:rPr>
          <w:spacing w:val="-1"/>
        </w:rPr>
        <w:t xml:space="preserve"> </w:t>
      </w:r>
      <w:r>
        <w:t>and anisotropic and pleochroic under</w:t>
      </w:r>
      <w:r>
        <w:rPr>
          <w:spacing w:val="-1"/>
        </w:rPr>
        <w:t xml:space="preserve"> </w:t>
      </w:r>
      <w:r>
        <w:t>reflected light</w:t>
      </w:r>
      <w:r>
        <w:rPr>
          <w:spacing w:val="-1"/>
        </w:rPr>
        <w:t xml:space="preserve"> </w:t>
      </w:r>
      <w:r>
        <w:t>(Thin</w:t>
      </w:r>
      <w:r>
        <w:rPr>
          <w:spacing w:val="-1"/>
        </w:rPr>
        <w:t xml:space="preserve"> </w:t>
      </w:r>
      <w:r>
        <w:t>Section No. DBABS-05, G/Vim/GR-5/5, DB</w:t>
      </w:r>
      <w:r>
        <w:rPr>
          <w:rFonts w:hint="default"/>
          <w:lang w:val="en-IN"/>
        </w:rPr>
        <w:t>CD</w:t>
      </w:r>
      <w:r>
        <w:t>-03/201, DB</w:t>
      </w:r>
      <w:r>
        <w:rPr>
          <w:rFonts w:hint="default"/>
          <w:lang w:val="en-IN"/>
        </w:rPr>
        <w:t>CD</w:t>
      </w:r>
      <w:r>
        <w:t>-03/18, DB</w:t>
      </w:r>
      <w:r>
        <w:rPr>
          <w:rFonts w:hint="default"/>
          <w:lang w:val="en-IN"/>
        </w:rPr>
        <w:t>CD</w:t>
      </w:r>
      <w:r>
        <w:t>-03/12, DB</w:t>
      </w:r>
      <w:r>
        <w:rPr>
          <w:rFonts w:hint="default"/>
          <w:lang w:val="en-IN"/>
        </w:rPr>
        <w:t>CD</w:t>
      </w:r>
      <w:r>
        <w:t>-03/11). Associated minerals like quartz is subhedral to anhedral in shape, having low relief and colourless under plane polarized light. The muscovites are elongated and euhedral to subhedral in shape, and their orientation</w:t>
      </w:r>
      <w:r>
        <w:rPr>
          <w:spacing w:val="80"/>
          <w:w w:val="150"/>
        </w:rPr>
        <w:t xml:space="preserve"> </w:t>
      </w:r>
      <w:r>
        <w:t>defines the regional foliation.</w:t>
      </w:r>
    </w:p>
    <w:p w14:paraId="2CAAE8A6">
      <w:pPr>
        <w:pStyle w:val="12"/>
        <w:spacing w:line="360" w:lineRule="auto"/>
        <w:ind w:left="487" w:right="835"/>
        <w:jc w:val="both"/>
      </w:pPr>
      <w:r>
        <w:t>Graphite in some place</w:t>
      </w:r>
      <w:r>
        <w:rPr>
          <w:rFonts w:hint="default"/>
          <w:lang w:val="en-IN"/>
        </w:rPr>
        <w:t>s</w:t>
      </w:r>
      <w:r>
        <w:t xml:space="preserve"> under thin section is present in garnet bearing mica-schist showing cross- cutting relationship with the regional foliation trend. The presence of porphyroblasts of garnet indicates medium grade of metamorphism. In some thin section</w:t>
      </w:r>
      <w:r>
        <w:rPr>
          <w:rFonts w:hint="default"/>
          <w:lang w:val="en-IN"/>
        </w:rPr>
        <w:t>s</w:t>
      </w:r>
      <w:r>
        <w:t xml:space="preserve">, foliations are seen to be truncated against the grains of garnet, which indicate that garnet was formed after the regional deformation </w:t>
      </w:r>
      <w:r>
        <w:rPr>
          <w:spacing w:val="-2"/>
        </w:rPr>
        <w:t>event.</w:t>
      </w:r>
    </w:p>
    <w:p w14:paraId="4E8F554F">
      <w:pPr>
        <w:pStyle w:val="12"/>
        <w:spacing w:after="0" w:line="360" w:lineRule="auto"/>
        <w:jc w:val="both"/>
        <w:sectPr>
          <w:pgSz w:w="11920" w:h="16840"/>
          <w:pgMar w:top="1220" w:right="283" w:bottom="640" w:left="708" w:header="673" w:footer="448" w:gutter="0"/>
          <w:cols w:space="720" w:num="1"/>
        </w:sectPr>
      </w:pPr>
    </w:p>
    <w:p w14:paraId="11B389B1">
      <w:pPr>
        <w:pStyle w:val="6"/>
        <w:numPr>
          <w:ilvl w:val="2"/>
          <w:numId w:val="9"/>
        </w:numPr>
        <w:tabs>
          <w:tab w:val="left" w:pos="1184"/>
        </w:tabs>
        <w:spacing w:before="80" w:after="0" w:line="240" w:lineRule="auto"/>
        <w:ind w:left="1137" w:leftChars="0" w:right="0" w:hanging="697" w:firstLineChars="0"/>
        <w:jc w:val="both"/>
      </w:pPr>
      <w:r>
        <w:t>Groove-Channel</w:t>
      </w:r>
      <w:r>
        <w:rPr>
          <w:spacing w:val="-11"/>
        </w:rPr>
        <w:t xml:space="preserve"> </w:t>
      </w:r>
      <w:r>
        <w:t>and</w:t>
      </w:r>
      <w:r>
        <w:rPr>
          <w:spacing w:val="-9"/>
        </w:rPr>
        <w:t xml:space="preserve"> </w:t>
      </w:r>
      <w:r>
        <w:rPr>
          <w:spacing w:val="-2"/>
        </w:rPr>
        <w:t>Trenching:</w:t>
      </w:r>
    </w:p>
    <w:p w14:paraId="5FD61298">
      <w:pPr>
        <w:pStyle w:val="12"/>
        <w:spacing w:before="162" w:line="360" w:lineRule="auto"/>
        <w:ind w:left="487" w:right="834"/>
        <w:jc w:val="both"/>
      </w:pPr>
      <w:r>
        <w:rPr>
          <w:rFonts w:hint="default" w:eastAsia="SimSun" w:cs="Times New Roman"/>
          <w:kern w:val="0"/>
          <w:sz w:val="24"/>
          <w:szCs w:val="24"/>
          <w:lang w:val="en-IN" w:eastAsia="zh-CN"/>
        </w:rPr>
        <w:t>Developed</w:t>
      </w:r>
      <w:r>
        <w:rPr>
          <w:rFonts w:hint="default" w:ascii="Times New Roman" w:hAnsi="Times New Roman" w:eastAsia="SimSun" w:cs="Times New Roman"/>
          <w:kern w:val="0"/>
          <w:sz w:val="24"/>
          <w:szCs w:val="24"/>
          <w:lang w:val="en-IN" w:eastAsia="zh-CN"/>
        </w:rPr>
        <w:t xml:space="preserve"> 12 groove</w:t>
      </w:r>
      <w:r>
        <w:rPr>
          <w:rFonts w:hint="default" w:eastAsia="SimSun" w:cs="Times New Roman"/>
          <w:kern w:val="0"/>
          <w:sz w:val="24"/>
          <w:szCs w:val="24"/>
          <w:lang w:val="en-IN" w:eastAsia="zh-CN"/>
        </w:rPr>
        <w:t xml:space="preserve"> lines</w:t>
      </w:r>
      <w:r>
        <w:rPr>
          <w:rFonts w:hint="default" w:ascii="Times New Roman" w:hAnsi="Times New Roman" w:eastAsia="SimSun" w:cs="Times New Roman"/>
          <w:kern w:val="0"/>
          <w:sz w:val="24"/>
          <w:szCs w:val="24"/>
          <w:lang w:val="en-IN" w:eastAsia="zh-CN"/>
        </w:rPr>
        <w:t xml:space="preserve">, with 50-meter gaps </w:t>
      </w:r>
      <w:r>
        <w:rPr>
          <w:rFonts w:hint="default" w:eastAsia="SimSun" w:cs="Times New Roman"/>
          <w:kern w:val="0"/>
          <w:sz w:val="24"/>
          <w:szCs w:val="24"/>
          <w:lang w:val="en-IN" w:eastAsia="zh-CN"/>
        </w:rPr>
        <w:t xml:space="preserve">along the strike in </w:t>
      </w:r>
      <w:r>
        <w:rPr>
          <w:rFonts w:hint="default" w:ascii="Times New Roman" w:hAnsi="Times New Roman" w:eastAsia="SimSun" w:cs="Times New Roman"/>
          <w:kern w:val="0"/>
          <w:sz w:val="24"/>
          <w:szCs w:val="24"/>
          <w:lang w:val="en-IN" w:eastAsia="zh-CN"/>
        </w:rPr>
        <w:t>between</w:t>
      </w:r>
      <w:r>
        <w:rPr>
          <w:rFonts w:hint="default" w:eastAsia="SimSun" w:cs="Times New Roman"/>
          <w:kern w:val="0"/>
          <w:sz w:val="24"/>
          <w:szCs w:val="24"/>
          <w:lang w:val="en-IN" w:eastAsia="zh-CN"/>
        </w:rPr>
        <w:t xml:space="preserve"> every two groove lines namely</w:t>
      </w:r>
      <w:r>
        <w:rPr>
          <w:rFonts w:hint="default" w:ascii="Times New Roman" w:hAnsi="Times New Roman" w:eastAsia="SimSun" w:cs="Times New Roman"/>
          <w:kern w:val="0"/>
          <w:sz w:val="24"/>
          <w:szCs w:val="24"/>
          <w:lang w:val="en-IN" w:eastAsia="zh-CN"/>
        </w:rPr>
        <w:t xml:space="preserve"> G-1 and G-2, G-2</w:t>
      </w:r>
      <w:r>
        <w:rPr>
          <w:rFonts w:hint="default" w:eastAsia="SimSun" w:cs="Times New Roman"/>
          <w:kern w:val="0"/>
          <w:sz w:val="24"/>
          <w:szCs w:val="24"/>
          <w:lang w:val="en-IN" w:eastAsia="zh-CN"/>
        </w:rPr>
        <w:t>,</w:t>
      </w:r>
      <w:r>
        <w:rPr>
          <w:rFonts w:hint="default" w:ascii="Times New Roman" w:hAnsi="Times New Roman" w:eastAsia="SimSun" w:cs="Times New Roman"/>
          <w:kern w:val="0"/>
          <w:sz w:val="24"/>
          <w:szCs w:val="24"/>
          <w:lang w:val="en-IN" w:eastAsia="zh-CN"/>
        </w:rPr>
        <w:t xml:space="preserve"> G-3</w:t>
      </w:r>
      <w:r>
        <w:rPr>
          <w:rFonts w:hint="default" w:eastAsia="SimSun" w:cs="Times New Roman"/>
          <w:kern w:val="0"/>
          <w:sz w:val="24"/>
          <w:szCs w:val="24"/>
          <w:lang w:val="en-IN" w:eastAsia="zh-CN"/>
        </w:rPr>
        <w:t>,</w:t>
      </w:r>
      <w:r>
        <w:rPr>
          <w:rFonts w:hint="default" w:ascii="Times New Roman" w:hAnsi="Times New Roman" w:eastAsia="SimSun" w:cs="Times New Roman"/>
          <w:kern w:val="0"/>
          <w:sz w:val="24"/>
          <w:szCs w:val="24"/>
          <w:lang w:val="en-IN" w:eastAsia="zh-CN"/>
        </w:rPr>
        <w:t xml:space="preserve"> G-4, G-5, G-6, G-8</w:t>
      </w:r>
      <w:r>
        <w:rPr>
          <w:rFonts w:hint="default" w:eastAsia="SimSun" w:cs="Times New Roman"/>
          <w:kern w:val="0"/>
          <w:sz w:val="24"/>
          <w:szCs w:val="24"/>
          <w:lang w:val="en-IN" w:eastAsia="zh-CN"/>
        </w:rPr>
        <w:t>,</w:t>
      </w:r>
      <w:r>
        <w:rPr>
          <w:rFonts w:hint="default" w:ascii="Times New Roman" w:hAnsi="Times New Roman" w:eastAsia="SimSun" w:cs="Times New Roman"/>
          <w:kern w:val="0"/>
          <w:sz w:val="24"/>
          <w:szCs w:val="24"/>
          <w:lang w:val="en-IN" w:eastAsia="zh-CN"/>
        </w:rPr>
        <w:t xml:space="preserve"> G-9, G-11</w:t>
      </w:r>
      <w:r>
        <w:rPr>
          <w:rFonts w:hint="default" w:eastAsia="SimSun" w:cs="Times New Roman"/>
          <w:kern w:val="0"/>
          <w:sz w:val="24"/>
          <w:szCs w:val="24"/>
          <w:lang w:val="en-IN" w:eastAsia="zh-CN"/>
        </w:rPr>
        <w:t>,</w:t>
      </w:r>
      <w:r>
        <w:rPr>
          <w:rFonts w:hint="default" w:ascii="Times New Roman" w:hAnsi="Times New Roman" w:eastAsia="SimSun" w:cs="Times New Roman"/>
          <w:kern w:val="0"/>
          <w:sz w:val="24"/>
          <w:szCs w:val="24"/>
          <w:lang w:val="en-IN" w:eastAsia="zh-CN"/>
        </w:rPr>
        <w:t xml:space="preserve"> G-12, G-13</w:t>
      </w:r>
      <w:r>
        <w:rPr>
          <w:rFonts w:hint="default" w:eastAsia="SimSun" w:cs="Times New Roman"/>
          <w:kern w:val="0"/>
          <w:sz w:val="24"/>
          <w:szCs w:val="24"/>
          <w:lang w:val="en-IN" w:eastAsia="zh-CN"/>
        </w:rPr>
        <w:t xml:space="preserve">, </w:t>
      </w:r>
      <w:r>
        <w:rPr>
          <w:rFonts w:hint="default" w:ascii="Times New Roman" w:hAnsi="Times New Roman" w:eastAsia="SimSun" w:cs="Times New Roman"/>
          <w:kern w:val="0"/>
          <w:sz w:val="24"/>
          <w:szCs w:val="24"/>
          <w:lang w:val="en-IN" w:eastAsia="zh-CN"/>
        </w:rPr>
        <w:t>G-14</w:t>
      </w:r>
      <w:r>
        <w:t xml:space="preserve"> and 2</w:t>
      </w:r>
      <w:r>
        <w:rPr>
          <w:rFonts w:hint="default"/>
          <w:lang w:val="en-IN"/>
        </w:rPr>
        <w:t xml:space="preserve"> </w:t>
      </w:r>
      <w:r>
        <w:t>trenc</w:t>
      </w:r>
      <w:r>
        <w:rPr>
          <w:rFonts w:hint="default"/>
          <w:lang w:val="en-IN"/>
        </w:rPr>
        <w:t>hes</w:t>
      </w:r>
      <w:r>
        <w:t xml:space="preserve"> </w:t>
      </w:r>
      <w:r>
        <w:rPr>
          <w:rFonts w:hint="default"/>
          <w:lang w:val="en-IN"/>
        </w:rPr>
        <w:t>across</w:t>
      </w:r>
      <w:r>
        <w:t xml:space="preserve"> the identified mineralised zone within the mapped area.</w:t>
      </w:r>
      <w:r>
        <w:rPr>
          <w:rFonts w:hint="default"/>
          <w:lang w:val="en-IN"/>
        </w:rPr>
        <w:t xml:space="preserve">  Groove lines</w:t>
      </w:r>
      <w:r>
        <w:t xml:space="preserve"> </w:t>
      </w:r>
      <w:r>
        <w:rPr>
          <w:rFonts w:hint="default"/>
          <w:lang w:val="en-IN"/>
        </w:rPr>
        <w:t>G-7  and G-10 could not be developed for</w:t>
      </w:r>
      <w:r>
        <w:rPr>
          <w:rFonts w:asciiTheme="majorHAnsi" w:hAnsiTheme="majorHAnsi"/>
          <w:sz w:val="24"/>
          <w:szCs w:val="24"/>
        </w:rPr>
        <w:t xml:space="preserve"> topographic </w:t>
      </w:r>
      <w:r>
        <w:rPr>
          <w:rFonts w:asciiTheme="majorHAnsi" w:hAnsiTheme="majorHAnsi"/>
          <w:sz w:val="24"/>
          <w:szCs w:val="24"/>
          <w:lang w:val="en-IN"/>
        </w:rPr>
        <w:t>constraint</w:t>
      </w:r>
      <w:r>
        <w:rPr>
          <w:rFonts w:hint="default" w:asciiTheme="majorHAnsi" w:hAnsiTheme="majorHAnsi"/>
          <w:sz w:val="24"/>
          <w:szCs w:val="24"/>
          <w:lang w:val="en-IN"/>
        </w:rPr>
        <w:t>s</w:t>
      </w:r>
      <w:r>
        <w:rPr>
          <w:rFonts w:asciiTheme="majorHAnsi" w:hAnsiTheme="majorHAnsi"/>
          <w:sz w:val="24"/>
          <w:szCs w:val="24"/>
        </w:rPr>
        <w:t xml:space="preserve"> and </w:t>
      </w:r>
      <w:r>
        <w:rPr>
          <w:rFonts w:hint="default" w:asciiTheme="majorHAnsi" w:hAnsiTheme="majorHAnsi"/>
          <w:sz w:val="24"/>
          <w:szCs w:val="24"/>
          <w:lang w:val="en-IN"/>
        </w:rPr>
        <w:t xml:space="preserve">abandoned. </w:t>
      </w:r>
      <w:r>
        <w:t xml:space="preserve">These </w:t>
      </w:r>
      <w:r>
        <w:rPr>
          <w:rFonts w:hint="default"/>
          <w:lang w:val="en-IN"/>
        </w:rPr>
        <w:t xml:space="preserve">north-south oriented </w:t>
      </w:r>
      <w:r>
        <w:t xml:space="preserve">grooves were planned across the strike direction of the ore body. Groove lines were named </w:t>
      </w:r>
      <w:r>
        <w:rPr>
          <w:rFonts w:hint="default"/>
          <w:lang w:val="en-IN"/>
        </w:rPr>
        <w:t>from west to east in three segments as G1 to G9 were planned on the western [art of the mineralised zone and G11 and G12 were planned in the central part and G13 and G14 similarly placed in the eastern part of the mineralised zone.</w:t>
      </w:r>
      <w:r>
        <w:t xml:space="preserve"> The maximum length of</w:t>
      </w:r>
      <w:r>
        <w:rPr>
          <w:spacing w:val="40"/>
        </w:rPr>
        <w:t xml:space="preserve"> </w:t>
      </w:r>
      <w:r>
        <w:t>excavation</w:t>
      </w:r>
      <w:r>
        <w:rPr>
          <w:spacing w:val="-3"/>
        </w:rPr>
        <w:t xml:space="preserve"> </w:t>
      </w:r>
      <w:r>
        <w:t>was</w:t>
      </w:r>
      <w:r>
        <w:rPr>
          <w:spacing w:val="-1"/>
        </w:rPr>
        <w:t xml:space="preserve"> </w:t>
      </w:r>
      <w:r>
        <w:t>along</w:t>
      </w:r>
      <w:r>
        <w:rPr>
          <w:spacing w:val="-3"/>
        </w:rPr>
        <w:t xml:space="preserve"> </w:t>
      </w:r>
      <w:r>
        <w:t>the</w:t>
      </w:r>
      <w:r>
        <w:rPr>
          <w:spacing w:val="-3"/>
        </w:rPr>
        <w:t xml:space="preserve"> </w:t>
      </w:r>
      <w:r>
        <w:t>groove</w:t>
      </w:r>
      <w:r>
        <w:rPr>
          <w:spacing w:val="-2"/>
        </w:rPr>
        <w:t xml:space="preserve"> </w:t>
      </w:r>
      <w:r>
        <w:t>line</w:t>
      </w:r>
      <w:r>
        <w:rPr>
          <w:spacing w:val="-2"/>
        </w:rPr>
        <w:t xml:space="preserve"> </w:t>
      </w:r>
      <w:r>
        <w:t>G12</w:t>
      </w:r>
      <w:r>
        <w:rPr>
          <w:spacing w:val="-1"/>
        </w:rPr>
        <w:t xml:space="preserve"> </w:t>
      </w:r>
      <w:r>
        <w:t>which</w:t>
      </w:r>
      <w:r>
        <w:rPr>
          <w:spacing w:val="-3"/>
        </w:rPr>
        <w:t xml:space="preserve"> </w:t>
      </w:r>
      <w:r>
        <w:t>is</w:t>
      </w:r>
      <w:r>
        <w:rPr>
          <w:spacing w:val="-2"/>
        </w:rPr>
        <w:t xml:space="preserve"> </w:t>
      </w:r>
      <w:r>
        <w:t>27m</w:t>
      </w:r>
      <w:r>
        <w:rPr>
          <w:spacing w:val="-2"/>
        </w:rPr>
        <w:t xml:space="preserve"> </w:t>
      </w:r>
      <w:r>
        <w:t>and</w:t>
      </w:r>
      <w:r>
        <w:rPr>
          <w:spacing w:val="-1"/>
        </w:rPr>
        <w:t xml:space="preserve"> </w:t>
      </w:r>
      <w:r>
        <w:t>the</w:t>
      </w:r>
      <w:r>
        <w:rPr>
          <w:spacing w:val="-3"/>
        </w:rPr>
        <w:t xml:space="preserve"> </w:t>
      </w:r>
      <w:r>
        <w:t>minimum</w:t>
      </w:r>
      <w:r>
        <w:rPr>
          <w:spacing w:val="-2"/>
        </w:rPr>
        <w:t xml:space="preserve"> </w:t>
      </w:r>
      <w:r>
        <w:rPr>
          <w:rFonts w:hint="default"/>
          <w:spacing w:val="-2"/>
          <w:lang w:val="en-IN"/>
        </w:rPr>
        <w:t xml:space="preserve">length of </w:t>
      </w:r>
      <w:r>
        <w:t>excavat</w:t>
      </w:r>
      <w:r>
        <w:rPr>
          <w:rFonts w:hint="default"/>
          <w:lang w:val="en-IN"/>
        </w:rPr>
        <w:t>ion is</w:t>
      </w:r>
      <w:r>
        <w:rPr>
          <w:spacing w:val="-2"/>
        </w:rPr>
        <w:t xml:space="preserve"> </w:t>
      </w:r>
      <w:r>
        <w:t>10</w:t>
      </w:r>
      <w:r>
        <w:rPr>
          <w:spacing w:val="-2"/>
        </w:rPr>
        <w:t xml:space="preserve"> </w:t>
      </w:r>
      <w:r>
        <w:t xml:space="preserve">m. Width was fixed between 25 cm-30cm and the depth </w:t>
      </w:r>
      <w:r>
        <w:rPr>
          <w:lang w:val="en-IN"/>
        </w:rPr>
        <w:t>varies</w:t>
      </w:r>
      <w:r>
        <w:rPr>
          <w:rFonts w:hint="default"/>
          <w:lang w:val="en-IN"/>
        </w:rPr>
        <w:t xml:space="preserve"> from </w:t>
      </w:r>
      <w:r>
        <w:t xml:space="preserve">10 cm to 50 cm. Due to topographic </w:t>
      </w:r>
      <w:r>
        <w:rPr>
          <w:rFonts w:hint="default"/>
          <w:lang w:val="en-IN"/>
        </w:rPr>
        <w:t>constraint</w:t>
      </w:r>
      <w:r>
        <w:t>s and inconvenience, groove lines were not possible to plan throughout the mineralised zone.</w:t>
      </w:r>
    </w:p>
    <w:p w14:paraId="54335DEA">
      <w:pPr>
        <w:pStyle w:val="12"/>
        <w:spacing w:line="360" w:lineRule="auto"/>
        <w:ind w:left="487" w:right="834"/>
        <w:jc w:val="both"/>
      </w:pPr>
      <w:r>
        <w:rPr>
          <w:rFonts w:hint="default"/>
          <w:lang w:val="en-IN"/>
        </w:rPr>
        <w:t>Groove samples were collected from northern extremity to southern extremity. Sampled zone vary from</w:t>
      </w:r>
      <w:r>
        <w:t xml:space="preserve"> 8 m to maximum </w:t>
      </w:r>
      <w:r>
        <w:rPr>
          <w:rFonts w:hint="default"/>
          <w:lang w:val="en-IN"/>
        </w:rPr>
        <w:t xml:space="preserve">of </w:t>
      </w:r>
      <w:r>
        <w:t>24 m</w:t>
      </w:r>
      <w:r>
        <w:rPr>
          <w:rFonts w:hint="default"/>
          <w:lang w:val="en-IN"/>
        </w:rPr>
        <w:t xml:space="preserve"> after exposing</w:t>
      </w:r>
      <w:r>
        <w:t xml:space="preserve"> of graphite body. Samples from wall rock</w:t>
      </w:r>
      <w:r>
        <w:rPr>
          <w:rFonts w:hint="default"/>
          <w:lang w:val="en-IN"/>
        </w:rPr>
        <w:t>,</w:t>
      </w:r>
      <w:r>
        <w:t xml:space="preserve"> mica schist were also collected for 1 m </w:t>
      </w:r>
      <w:r>
        <w:rPr>
          <w:rFonts w:hint="default"/>
          <w:lang w:val="en-IN"/>
        </w:rPr>
        <w:t xml:space="preserve">length </w:t>
      </w:r>
      <w:r>
        <w:t xml:space="preserve">from each end of the </w:t>
      </w:r>
      <w:r>
        <w:rPr>
          <w:rFonts w:hint="default"/>
          <w:lang w:val="en-IN"/>
        </w:rPr>
        <w:t>groove line</w:t>
      </w:r>
      <w:r>
        <w:t>.</w:t>
      </w:r>
    </w:p>
    <w:p w14:paraId="16860A5A">
      <w:pPr>
        <w:pStyle w:val="12"/>
        <w:spacing w:line="360" w:lineRule="auto"/>
        <w:ind w:left="487" w:right="836"/>
        <w:jc w:val="both"/>
      </w:pPr>
      <w:r>
        <w:t>Based of the FC value &gt;2%, obtained from proximate analyses of the collected graphite samples, a width of 1 m to 11 m of graphite band was marked.</w:t>
      </w:r>
    </w:p>
    <w:p w14:paraId="64863449">
      <w:pPr>
        <w:pStyle w:val="12"/>
        <w:spacing w:line="360" w:lineRule="auto"/>
        <w:ind w:left="487" w:right="834"/>
        <w:jc w:val="both"/>
      </w:pPr>
      <w:r>
        <w:rPr>
          <w:rFonts w:hint="default"/>
          <w:lang w:val="en-IN"/>
        </w:rPr>
        <w:t>Two</w:t>
      </w:r>
      <w:r>
        <w:t xml:space="preserve"> trenching were </w:t>
      </w:r>
      <w:r>
        <w:rPr>
          <w:rFonts w:hint="default"/>
          <w:lang w:val="en-IN"/>
        </w:rPr>
        <w:t>were developed with the consideration of</w:t>
      </w:r>
      <w:r>
        <w:t xml:space="preserve"> geophysical SP anomaly map. The dimension</w:t>
      </w:r>
      <w:r>
        <w:rPr>
          <w:rFonts w:hint="default"/>
          <w:lang w:val="en-IN"/>
        </w:rPr>
        <w:t>s</w:t>
      </w:r>
      <w:r>
        <w:t xml:space="preserve"> of trenches are</w:t>
      </w:r>
      <w:r>
        <w:rPr>
          <w:spacing w:val="40"/>
        </w:rPr>
        <w:t xml:space="preserve"> </w:t>
      </w:r>
      <w:r>
        <w:t>10 m</w:t>
      </w:r>
      <w:r>
        <w:rPr>
          <w:rFonts w:hint="default" w:ascii="Arial" w:hAnsi="Arial" w:cs="Arial"/>
        </w:rPr>
        <w:t>×</w:t>
      </w:r>
      <w:r>
        <w:t xml:space="preserve">1 </w:t>
      </w:r>
      <w:r>
        <w:rPr>
          <w:rFonts w:hint="default"/>
          <w:lang w:val="en-IN"/>
        </w:rPr>
        <w:t>m</w:t>
      </w:r>
      <w:r>
        <w:rPr>
          <w:rFonts w:hint="default" w:ascii="Arial" w:hAnsi="Arial" w:cs="Arial"/>
          <w:lang w:val="en-IN"/>
        </w:rPr>
        <w:t>×</w:t>
      </w:r>
      <w:r>
        <w:t xml:space="preserve">1 m. Total 20 number of soil samples were collected from 1 m interval from each trench. Since the topsoil layer was very thick, </w:t>
      </w:r>
      <w:r>
        <w:rPr>
          <w:rFonts w:hint="default"/>
          <w:lang w:val="en-IN"/>
        </w:rPr>
        <w:t>attempt to expose the bedrock failed from these two trenches</w:t>
      </w:r>
      <w:r>
        <w:t>.</w:t>
      </w:r>
    </w:p>
    <w:p w14:paraId="178E11F9">
      <w:pPr>
        <w:pStyle w:val="12"/>
        <w:spacing w:line="360" w:lineRule="auto"/>
        <w:ind w:left="487" w:right="834"/>
        <w:jc w:val="both"/>
      </w:pPr>
    </w:p>
    <w:p w14:paraId="1A6143E2">
      <w:pPr>
        <w:pStyle w:val="12"/>
        <w:spacing w:line="360" w:lineRule="auto"/>
        <w:ind w:left="487" w:right="834"/>
        <w:jc w:val="both"/>
      </w:pPr>
      <w:r>
        <w:rPr>
          <w:rFonts w:hint="default"/>
          <w:lang w:val="en-IN"/>
        </w:rPr>
        <w:drawing>
          <wp:anchor distT="0" distB="0" distL="114300" distR="114300" simplePos="0" relativeHeight="251721728" behindDoc="1" locked="0" layoutInCell="1" allowOverlap="1">
            <wp:simplePos x="0" y="0"/>
            <wp:positionH relativeFrom="column">
              <wp:posOffset>1173480</wp:posOffset>
            </wp:positionH>
            <wp:positionV relativeFrom="paragraph">
              <wp:posOffset>154305</wp:posOffset>
            </wp:positionV>
            <wp:extent cx="4299585" cy="3180080"/>
            <wp:effectExtent l="0" t="0" r="0" b="0"/>
            <wp:wrapThrough wrapText="bothSides">
              <wp:wrapPolygon>
                <wp:start x="0" y="0"/>
                <wp:lineTo x="0" y="21479"/>
                <wp:lineTo x="21565" y="21479"/>
                <wp:lineTo x="21565" y="0"/>
                <wp:lineTo x="0" y="0"/>
              </wp:wrapPolygon>
            </wp:wrapThrough>
            <wp:docPr id="362" name="Picture 362" descr="GROVE LINE 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362" descr="GROVE LINE 1_page-0001"/>
                    <pic:cNvPicPr>
                      <a:picLocks noChangeAspect="1"/>
                    </pic:cNvPicPr>
                  </pic:nvPicPr>
                  <pic:blipFill>
                    <a:blip r:embed="rId66"/>
                    <a:srcRect l="36857" t="37283" r="37434" b="35805"/>
                    <a:stretch>
                      <a:fillRect/>
                    </a:stretch>
                  </pic:blipFill>
                  <pic:spPr>
                    <a:xfrm>
                      <a:off x="0" y="0"/>
                      <a:ext cx="4299585" cy="3180080"/>
                    </a:xfrm>
                    <a:prstGeom prst="rect">
                      <a:avLst/>
                    </a:prstGeom>
                  </pic:spPr>
                </pic:pic>
              </a:graphicData>
            </a:graphic>
          </wp:anchor>
        </w:drawing>
      </w:r>
    </w:p>
    <w:p w14:paraId="2331D982">
      <w:pPr>
        <w:pStyle w:val="12"/>
        <w:spacing w:line="360" w:lineRule="auto"/>
        <w:ind w:left="487" w:right="834"/>
        <w:jc w:val="both"/>
        <w:rPr>
          <w:rFonts w:hint="default"/>
          <w:lang w:val="en-IN"/>
        </w:rPr>
      </w:pPr>
    </w:p>
    <w:p w14:paraId="5E6613E1">
      <w:pPr>
        <w:pStyle w:val="12"/>
        <w:spacing w:line="360" w:lineRule="auto"/>
        <w:ind w:left="487" w:right="834"/>
        <w:jc w:val="both"/>
        <w:rPr>
          <w:rFonts w:hint="default"/>
          <w:lang w:val="en-IN"/>
        </w:rPr>
        <w:sectPr>
          <w:pgSz w:w="11920" w:h="16840"/>
          <w:pgMar w:top="1220" w:right="283" w:bottom="640" w:left="708" w:header="673" w:footer="448" w:gutter="0"/>
          <w:cols w:space="720" w:num="1"/>
        </w:sectPr>
      </w:pPr>
      <w:r>
        <w:rPr>
          <w:sz w:val="24"/>
        </w:rPr>
        <mc:AlternateContent>
          <mc:Choice Requires="wps">
            <w:drawing>
              <wp:anchor distT="0" distB="0" distL="114300" distR="114300" simplePos="0" relativeHeight="251743232" behindDoc="0" locked="0" layoutInCell="1" allowOverlap="1">
                <wp:simplePos x="0" y="0"/>
                <wp:positionH relativeFrom="column">
                  <wp:posOffset>1593850</wp:posOffset>
                </wp:positionH>
                <wp:positionV relativeFrom="paragraph">
                  <wp:posOffset>3895090</wp:posOffset>
                </wp:positionV>
                <wp:extent cx="358775" cy="321310"/>
                <wp:effectExtent l="0" t="0" r="9525" b="8890"/>
                <wp:wrapNone/>
                <wp:docPr id="442" name="Text Box 442"/>
                <wp:cNvGraphicFramePr/>
                <a:graphic xmlns:a="http://schemas.openxmlformats.org/drawingml/2006/main">
                  <a:graphicData uri="http://schemas.microsoft.com/office/word/2010/wordprocessingShape">
                    <wps:wsp>
                      <wps:cNvSpPr txBox="1"/>
                      <wps:spPr>
                        <a:xfrm>
                          <a:off x="0" y="0"/>
                          <a:ext cx="358775" cy="3213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C14A494">
                            <w:pPr>
                              <w:rPr>
                                <w:rFonts w:hint="default"/>
                                <w:b/>
                                <w:bCs/>
                                <w:sz w:val="28"/>
                                <w:szCs w:val="28"/>
                                <w:lang w:val="en-IN"/>
                              </w:rPr>
                            </w:pPr>
                            <w:r>
                              <w:rPr>
                                <w:rFonts w:hint="default"/>
                                <w:b/>
                                <w:bCs/>
                                <w:sz w:val="28"/>
                                <w:szCs w:val="28"/>
                                <w:lang w:val="en-I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5pt;margin-top:306.7pt;height:25.3pt;width:28.25pt;z-index:251743232;mso-width-relative:page;mso-height-relative:page;" fillcolor="#FFFFFF [3201]" filled="t" stroked="f" coordsize="21600,21600" o:gfxdata="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8sXg3WAAAACwEAAA8AAAAAAAAAAQAgAAAAIgAA&#10;AGRycy9kb3ducmV2LnhtbFBLAQIUABQAAAAIAIdO4kDjCAQQQwIAAJEEAAAOAAAAAAAAAAEAIAAA&#10;ACUBAABkcnMvZTJvRG9jLnhtbFBLBQYAAAAABgAGAFkBAADaBQAAAAA=&#10;">
                <v:fill on="t" focussize="0,0"/>
                <v:stroke on="f" weight="0.5pt"/>
                <v:imagedata o:title=""/>
                <o:lock v:ext="edit" aspectratio="f"/>
                <v:textbox>
                  <w:txbxContent>
                    <w:p w14:paraId="5C14A494">
                      <w:pPr>
                        <w:rPr>
                          <w:rFonts w:hint="default"/>
                          <w:b/>
                          <w:bCs/>
                          <w:sz w:val="28"/>
                          <w:szCs w:val="28"/>
                          <w:lang w:val="en-IN"/>
                        </w:rPr>
                      </w:pPr>
                      <w:r>
                        <w:rPr>
                          <w:rFonts w:hint="default"/>
                          <w:b/>
                          <w:bCs/>
                          <w:sz w:val="28"/>
                          <w:szCs w:val="28"/>
                          <w:lang w:val="en-IN"/>
                        </w:rPr>
                        <w:t>a</w:t>
                      </w:r>
                    </w:p>
                  </w:txbxContent>
                </v:textbox>
              </v:shape>
            </w:pict>
          </mc:Fallback>
        </mc:AlternateContent>
      </w:r>
      <w:r>
        <w:rPr>
          <w:sz w:val="24"/>
        </w:rPr>
        <mc:AlternateContent>
          <mc:Choice Requires="wps">
            <w:drawing>
              <wp:anchor distT="0" distB="0" distL="114300" distR="114300" simplePos="0" relativeHeight="251742208" behindDoc="0" locked="0" layoutInCell="1" allowOverlap="1">
                <wp:simplePos x="0" y="0"/>
                <wp:positionH relativeFrom="column">
                  <wp:posOffset>1441450</wp:posOffset>
                </wp:positionH>
                <wp:positionV relativeFrom="paragraph">
                  <wp:posOffset>-238760</wp:posOffset>
                </wp:positionV>
                <wp:extent cx="358775" cy="321310"/>
                <wp:effectExtent l="0" t="0" r="9525" b="8890"/>
                <wp:wrapNone/>
                <wp:docPr id="440" name="Text Box 440"/>
                <wp:cNvGraphicFramePr/>
                <a:graphic xmlns:a="http://schemas.openxmlformats.org/drawingml/2006/main">
                  <a:graphicData uri="http://schemas.microsoft.com/office/word/2010/wordprocessingShape">
                    <wps:wsp>
                      <wps:cNvSpPr txBox="1"/>
                      <wps:spPr>
                        <a:xfrm>
                          <a:off x="1891030" y="6945630"/>
                          <a:ext cx="358775" cy="3213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D02927D">
                            <w:pPr>
                              <w:rPr>
                                <w:rFonts w:hint="default"/>
                                <w:b/>
                                <w:bCs/>
                                <w:sz w:val="28"/>
                                <w:szCs w:val="28"/>
                                <w:lang w:val="en-IN"/>
                              </w:rPr>
                            </w:pPr>
                            <w:r>
                              <w:rPr>
                                <w:rFonts w:hint="default"/>
                                <w:b/>
                                <w:bCs/>
                                <w:sz w:val="28"/>
                                <w:szCs w:val="28"/>
                                <w:lang w:val="en-I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3.5pt;margin-top:-18.8pt;height:25.3pt;width:28.25pt;z-index:251742208;mso-width-relative:page;mso-height-relative:page;" fillcolor="#FFFFFF [3201]" filled="t" stroked="f" coordsize="21600,21600" o:gfxdata="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QAQSXNYAAAAKAQAADwAAAAAAAAAB&#10;ACAAAAAiAAAAZHJzL2Rvd25yZXYueG1sUEsBAhQAFAAAAAgAh07iQMzmTypLAgAAnQQAAA4AAAAA&#10;AAAAAQAgAAAAJQEAAGRycy9lMm9Eb2MueG1sUEsFBgAAAAAGAAYAWQEAAOIFAAAAAA==&#10;">
                <v:fill on="t" focussize="0,0"/>
                <v:stroke on="f" weight="0.5pt"/>
                <v:imagedata o:title=""/>
                <o:lock v:ext="edit" aspectratio="f"/>
                <v:textbox>
                  <w:txbxContent>
                    <w:p w14:paraId="2D02927D">
                      <w:pPr>
                        <w:rPr>
                          <w:rFonts w:hint="default"/>
                          <w:b/>
                          <w:bCs/>
                          <w:sz w:val="28"/>
                          <w:szCs w:val="28"/>
                          <w:lang w:val="en-IN"/>
                        </w:rPr>
                      </w:pPr>
                      <w:r>
                        <w:rPr>
                          <w:rFonts w:hint="default"/>
                          <w:b/>
                          <w:bCs/>
                          <w:sz w:val="28"/>
                          <w:szCs w:val="28"/>
                          <w:lang w:val="en-IN"/>
                        </w:rPr>
                        <w:t>a</w:t>
                      </w:r>
                    </w:p>
                  </w:txbxContent>
                </v:textbox>
              </v:shape>
            </w:pict>
          </mc:Fallback>
        </mc:AlternateContent>
      </w:r>
    </w:p>
    <w:p w14:paraId="433520D7">
      <w:pPr>
        <w:pStyle w:val="12"/>
        <w:spacing w:line="360" w:lineRule="auto"/>
        <w:ind w:left="487" w:right="834"/>
        <w:jc w:val="both"/>
        <w:rPr>
          <w:rFonts w:hint="default"/>
          <w:lang w:val="en-IN"/>
        </w:rPr>
      </w:pPr>
      <w:r>
        <w:rPr>
          <w:sz w:val="24"/>
        </w:rPr>
        <mc:AlternateContent>
          <mc:Choice Requires="wps">
            <w:drawing>
              <wp:anchor distT="0" distB="0" distL="114300" distR="114300" simplePos="0" relativeHeight="251745280" behindDoc="0" locked="0" layoutInCell="1" allowOverlap="1">
                <wp:simplePos x="0" y="0"/>
                <wp:positionH relativeFrom="column">
                  <wp:posOffset>3692525</wp:posOffset>
                </wp:positionH>
                <wp:positionV relativeFrom="paragraph">
                  <wp:posOffset>-2508250</wp:posOffset>
                </wp:positionV>
                <wp:extent cx="388620" cy="373380"/>
                <wp:effectExtent l="0" t="0" r="5080" b="7620"/>
                <wp:wrapNone/>
                <wp:docPr id="444" name="Text Box 444"/>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E08CC1D">
                            <w:pPr>
                              <w:rPr>
                                <w:rFonts w:hint="default"/>
                                <w:b/>
                                <w:bCs/>
                                <w:sz w:val="24"/>
                                <w:szCs w:val="24"/>
                                <w:lang w:val="en-IN"/>
                              </w:rPr>
                            </w:pPr>
                            <w:r>
                              <w:rPr>
                                <w:rFonts w:hint="default"/>
                                <w:b/>
                                <w:bCs/>
                                <w:sz w:val="24"/>
                                <w:szCs w:val="24"/>
                                <w:lang w:val="en-I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75pt;margin-top:-197.5pt;height:29.4pt;width:30.6pt;z-index:251745280;mso-width-relative:page;mso-height-relative:page;" fillcolor="#FFFFFF [3201]" filled="t" stroked="f" coordsize="21600,21600" o:gfxdata="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lVJ+y2AAAAA0BAAAPAAAAAAAAAAEAIAAAACIA&#10;AABkcnMvZG93bnJldi54bWxQSwECFAAUAAAACACHTuJAt7l2+kICAACRBAAADgAAAAAAAAABACAA&#10;AAAnAQAAZHJzL2Uyb0RvYy54bWxQSwUGAAAAAAYABgBZAQAA2wUAAAAA&#10;">
                <v:fill on="t" focussize="0,0"/>
                <v:stroke on="f" weight="0.5pt"/>
                <v:imagedata o:title=""/>
                <o:lock v:ext="edit" aspectratio="f"/>
                <v:textbox>
                  <w:txbxContent>
                    <w:p w14:paraId="4E08CC1D">
                      <w:pPr>
                        <w:rPr>
                          <w:rFonts w:hint="default"/>
                          <w:b/>
                          <w:bCs/>
                          <w:sz w:val="24"/>
                          <w:szCs w:val="24"/>
                          <w:lang w:val="en-IN"/>
                        </w:rPr>
                      </w:pPr>
                      <w:r>
                        <w:rPr>
                          <w:rFonts w:hint="default"/>
                          <w:b/>
                          <w:bCs/>
                          <w:sz w:val="24"/>
                          <w:szCs w:val="24"/>
                          <w:lang w:val="en-IN"/>
                        </w:rPr>
                        <w:t>c</w:t>
                      </w:r>
                    </w:p>
                  </w:txbxContent>
                </v:textbox>
              </v:shape>
            </w:pict>
          </mc:Fallback>
        </mc:AlternateContent>
      </w:r>
      <w:r>
        <w:rPr>
          <w:sz w:val="24"/>
        </w:rPr>
        <mc:AlternateContent>
          <mc:Choice Requires="wps">
            <w:drawing>
              <wp:anchor distT="0" distB="0" distL="114300" distR="114300" simplePos="0" relativeHeight="251744256" behindDoc="0" locked="0" layoutInCell="1" allowOverlap="1">
                <wp:simplePos x="0" y="0"/>
                <wp:positionH relativeFrom="column">
                  <wp:posOffset>89535</wp:posOffset>
                </wp:positionH>
                <wp:positionV relativeFrom="paragraph">
                  <wp:posOffset>-2513965</wp:posOffset>
                </wp:positionV>
                <wp:extent cx="388620" cy="373380"/>
                <wp:effectExtent l="0" t="0" r="5080" b="7620"/>
                <wp:wrapNone/>
                <wp:docPr id="443" name="Text Box 443"/>
                <wp:cNvGraphicFramePr/>
                <a:graphic xmlns:a="http://schemas.openxmlformats.org/drawingml/2006/main">
                  <a:graphicData uri="http://schemas.microsoft.com/office/word/2010/wordprocessingShape">
                    <wps:wsp>
                      <wps:cNvSpPr txBox="1"/>
                      <wps:spPr>
                        <a:xfrm>
                          <a:off x="539115" y="854075"/>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9E362B7">
                            <w:pPr>
                              <w:rPr>
                                <w:rFonts w:hint="default"/>
                                <w:b/>
                                <w:bCs/>
                                <w:sz w:val="24"/>
                                <w:szCs w:val="24"/>
                                <w:lang w:val="en-IN"/>
                              </w:rPr>
                            </w:pPr>
                            <w:r>
                              <w:rPr>
                                <w:rFonts w:hint="default"/>
                                <w:b/>
                                <w:bCs/>
                                <w:sz w:val="24"/>
                                <w:szCs w:val="24"/>
                                <w:lang w:val="en-I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5pt;margin-top:-197.95pt;height:29.4pt;width:30.6pt;z-index:251744256;mso-width-relative:page;mso-height-relative:page;" fillcolor="#FFFFFF [3201]" filled="t" stroked="f" coordsize="21600,21600" o:gfxdata="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7GouJ1gAAAAsBAAAPAAAAAAAA&#10;AAEAIAAAACIAAABkcnMvZG93bnJldi54bWxQSwECFAAUAAAACACHTuJA0vGfxk0CAACbBAAADgAA&#10;AAAAAAABACAAAAAlAQAAZHJzL2Uyb0RvYy54bWxQSwUGAAAAAAYABgBZAQAA5AUAAAAA&#10;">
                <v:fill on="t" focussize="0,0"/>
                <v:stroke on="f" weight="0.5pt"/>
                <v:imagedata o:title=""/>
                <o:lock v:ext="edit" aspectratio="f"/>
                <v:textbox>
                  <w:txbxContent>
                    <w:p w14:paraId="09E362B7">
                      <w:pPr>
                        <w:rPr>
                          <w:rFonts w:hint="default"/>
                          <w:b/>
                          <w:bCs/>
                          <w:sz w:val="24"/>
                          <w:szCs w:val="24"/>
                          <w:lang w:val="en-IN"/>
                        </w:rPr>
                      </w:pPr>
                      <w:r>
                        <w:rPr>
                          <w:rFonts w:hint="default"/>
                          <w:b/>
                          <w:bCs/>
                          <w:sz w:val="24"/>
                          <w:szCs w:val="24"/>
                          <w:lang w:val="en-IN"/>
                        </w:rPr>
                        <w:t>b</w:t>
                      </w:r>
                    </w:p>
                  </w:txbxContent>
                </v:textbox>
              </v:shape>
            </w:pict>
          </mc:Fallback>
        </mc:AlternateContent>
      </w:r>
      <w:r>
        <w:rPr>
          <w:rFonts w:hint="default"/>
          <w:lang w:val="en-IN"/>
        </w:rPr>
        <w:drawing>
          <wp:anchor distT="0" distB="0" distL="114300" distR="114300" simplePos="0" relativeHeight="251723776" behindDoc="1" locked="0" layoutInCell="1" allowOverlap="1">
            <wp:simplePos x="0" y="0"/>
            <wp:positionH relativeFrom="column">
              <wp:posOffset>3538855</wp:posOffset>
            </wp:positionH>
            <wp:positionV relativeFrom="paragraph">
              <wp:posOffset>-33655</wp:posOffset>
            </wp:positionV>
            <wp:extent cx="3541395" cy="2697480"/>
            <wp:effectExtent l="0" t="0" r="0" b="0"/>
            <wp:wrapTight wrapText="bothSides">
              <wp:wrapPolygon>
                <wp:start x="0" y="0"/>
                <wp:lineTo x="0" y="21458"/>
                <wp:lineTo x="21534" y="21458"/>
                <wp:lineTo x="21534" y="0"/>
                <wp:lineTo x="0" y="0"/>
              </wp:wrapPolygon>
            </wp:wrapTight>
            <wp:docPr id="364" name="Picture 364" descr="GROVE LINE 3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icture 364" descr="GROVE LINE 3_page-0001"/>
                    <pic:cNvPicPr>
                      <a:picLocks noChangeAspect="1"/>
                    </pic:cNvPicPr>
                  </pic:nvPicPr>
                  <pic:blipFill>
                    <a:blip r:embed="rId67"/>
                    <a:srcRect l="37635" t="36907" r="37974" b="36803"/>
                    <a:stretch>
                      <a:fillRect/>
                    </a:stretch>
                  </pic:blipFill>
                  <pic:spPr>
                    <a:xfrm>
                      <a:off x="0" y="0"/>
                      <a:ext cx="3541395" cy="2697480"/>
                    </a:xfrm>
                    <a:prstGeom prst="rect">
                      <a:avLst/>
                    </a:prstGeom>
                  </pic:spPr>
                </pic:pic>
              </a:graphicData>
            </a:graphic>
          </wp:anchor>
        </w:drawing>
      </w:r>
      <w:r>
        <w:rPr>
          <w:rFonts w:hint="default"/>
          <w:lang w:val="en-IN"/>
        </w:rPr>
        <w:drawing>
          <wp:anchor distT="0" distB="0" distL="114300" distR="114300" simplePos="0" relativeHeight="251722752" behindDoc="1" locked="0" layoutInCell="1" allowOverlap="1">
            <wp:simplePos x="0" y="0"/>
            <wp:positionH relativeFrom="column">
              <wp:posOffset>7620</wp:posOffset>
            </wp:positionH>
            <wp:positionV relativeFrom="paragraph">
              <wp:posOffset>-23495</wp:posOffset>
            </wp:positionV>
            <wp:extent cx="3491865" cy="2613660"/>
            <wp:effectExtent l="0" t="0" r="26035" b="27940"/>
            <wp:wrapTight wrapText="bothSides">
              <wp:wrapPolygon>
                <wp:start x="0" y="0"/>
                <wp:lineTo x="0" y="21516"/>
                <wp:lineTo x="21525" y="21516"/>
                <wp:lineTo x="21525" y="0"/>
                <wp:lineTo x="0" y="0"/>
              </wp:wrapPolygon>
            </wp:wrapTight>
            <wp:docPr id="363" name="Picture 363" descr="GROVE LINE 2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icture 363" descr="GROVE LINE 2_page-0001"/>
                    <pic:cNvPicPr>
                      <a:picLocks noChangeAspect="1"/>
                    </pic:cNvPicPr>
                  </pic:nvPicPr>
                  <pic:blipFill>
                    <a:blip r:embed="rId68"/>
                    <a:srcRect l="37901" t="37114" r="37772" b="37114"/>
                    <a:stretch>
                      <a:fillRect/>
                    </a:stretch>
                  </pic:blipFill>
                  <pic:spPr>
                    <a:xfrm>
                      <a:off x="0" y="0"/>
                      <a:ext cx="3491865" cy="2613660"/>
                    </a:xfrm>
                    <a:prstGeom prst="rect">
                      <a:avLst/>
                    </a:prstGeom>
                  </pic:spPr>
                </pic:pic>
              </a:graphicData>
            </a:graphic>
          </wp:anchor>
        </w:drawing>
      </w:r>
    </w:p>
    <w:p w14:paraId="79441C7F">
      <w:pPr>
        <w:pStyle w:val="12"/>
        <w:spacing w:line="360" w:lineRule="auto"/>
        <w:ind w:left="487" w:right="834"/>
        <w:jc w:val="both"/>
        <w:rPr>
          <w:rFonts w:hint="default"/>
          <w:lang w:val="en-IN"/>
        </w:rPr>
      </w:pPr>
      <w:r>
        <w:rPr>
          <w:sz w:val="24"/>
        </w:rPr>
        <mc:AlternateContent>
          <mc:Choice Requires="wps">
            <w:drawing>
              <wp:anchor distT="0" distB="0" distL="114300" distR="114300" simplePos="0" relativeHeight="251748352" behindDoc="0" locked="0" layoutInCell="1" allowOverlap="1">
                <wp:simplePos x="0" y="0"/>
                <wp:positionH relativeFrom="column">
                  <wp:posOffset>1496695</wp:posOffset>
                </wp:positionH>
                <wp:positionV relativeFrom="paragraph">
                  <wp:posOffset>-2176145</wp:posOffset>
                </wp:positionV>
                <wp:extent cx="388620" cy="373380"/>
                <wp:effectExtent l="0" t="0" r="5080" b="7620"/>
                <wp:wrapNone/>
                <wp:docPr id="447" name="Text Box 447"/>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D2692EC">
                            <w:pPr>
                              <w:rPr>
                                <w:rFonts w:hint="default"/>
                                <w:b/>
                                <w:bCs/>
                                <w:sz w:val="24"/>
                                <w:szCs w:val="24"/>
                                <w:lang w:val="en-IN"/>
                              </w:rPr>
                            </w:pPr>
                            <w:r>
                              <w:rPr>
                                <w:rFonts w:hint="default"/>
                                <w:b/>
                                <w:bCs/>
                                <w:sz w:val="24"/>
                                <w:szCs w:val="24"/>
                                <w:lang w:val="en-I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7.85pt;margin-top:-171.35pt;height:29.4pt;width:30.6pt;z-index:251748352;mso-width-relative:page;mso-height-relative:page;" fillcolor="#FFFFFF [3201]" filled="t" stroked="f" coordsize="21600,21600" o:gfxdata="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rrsI72AAAAA0BAAAPAAAAAAAAAAEAIAAAACIA&#10;AABkcnMvZG93bnJldi54bWxQSwECFAAUAAAACACHTuJAlhigzkICAACRBAAADgAAAAAAAAABACAA&#10;AAAnAQAAZHJzL2Uyb0RvYy54bWxQSwUGAAAAAAYABgBZAQAA2wUAAAAA&#10;">
                <v:fill on="t" focussize="0,0"/>
                <v:stroke on="f" weight="0.5pt"/>
                <v:imagedata o:title=""/>
                <o:lock v:ext="edit" aspectratio="f"/>
                <v:textbox>
                  <w:txbxContent>
                    <w:p w14:paraId="4D2692EC">
                      <w:pPr>
                        <w:rPr>
                          <w:rFonts w:hint="default"/>
                          <w:b/>
                          <w:bCs/>
                          <w:sz w:val="24"/>
                          <w:szCs w:val="24"/>
                          <w:lang w:val="en-IN"/>
                        </w:rPr>
                      </w:pPr>
                      <w:r>
                        <w:rPr>
                          <w:rFonts w:hint="default"/>
                          <w:b/>
                          <w:bCs/>
                          <w:sz w:val="24"/>
                          <w:szCs w:val="24"/>
                          <w:lang w:val="en-IN"/>
                        </w:rPr>
                        <w:t>e</w:t>
                      </w:r>
                    </w:p>
                  </w:txbxContent>
                </v:textbox>
              </v:shape>
            </w:pict>
          </mc:Fallback>
        </mc:AlternateContent>
      </w:r>
      <w:r>
        <w:rPr>
          <w:sz w:val="24"/>
        </w:rPr>
        <mc:AlternateContent>
          <mc:Choice Requires="wps">
            <w:drawing>
              <wp:anchor distT="0" distB="0" distL="114300" distR="114300" simplePos="0" relativeHeight="251746304" behindDoc="0" locked="0" layoutInCell="1" allowOverlap="1">
                <wp:simplePos x="0" y="0"/>
                <wp:positionH relativeFrom="column">
                  <wp:posOffset>-87630</wp:posOffset>
                </wp:positionH>
                <wp:positionV relativeFrom="paragraph">
                  <wp:posOffset>-2524125</wp:posOffset>
                </wp:positionV>
                <wp:extent cx="388620" cy="373380"/>
                <wp:effectExtent l="0" t="0" r="5080" b="7620"/>
                <wp:wrapNone/>
                <wp:docPr id="445" name="Text Box 445"/>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12F8E82">
                            <w:pPr>
                              <w:rPr>
                                <w:rFonts w:hint="default"/>
                                <w:b/>
                                <w:bCs/>
                                <w:sz w:val="24"/>
                                <w:szCs w:val="24"/>
                                <w:lang w:val="en-IN"/>
                              </w:rPr>
                            </w:pPr>
                            <w:r>
                              <w:rPr>
                                <w:rFonts w:hint="default"/>
                                <w:b/>
                                <w:bCs/>
                                <w:sz w:val="24"/>
                                <w:szCs w:val="24"/>
                                <w:lang w:val="en-I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pt;margin-top:-198.75pt;height:29.4pt;width:30.6pt;z-index:251746304;mso-width-relative:page;mso-height-relative:page;" fillcolor="#FFFFFF [3201]" filled="t" stroked="f" coordsize="21600,21600" o:gfxdata="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UcFT7XAAAADAEAAA8AAAAAAAAAAQAgAAAAIgAA&#10;AGRycy9kb3ducmV2LnhtbFBLAQIUABQAAAAIAIdO4kCXJBRfQgIAAJEEAAAOAAAAAAAAAAEAIAAA&#10;ACYBAABkcnMvZTJvRG9jLnhtbFBLBQYAAAAABgAGAFkBAADaBQAAAAA=&#10;">
                <v:fill on="t" focussize="0,0"/>
                <v:stroke on="f" weight="0.5pt"/>
                <v:imagedata o:title=""/>
                <o:lock v:ext="edit" aspectratio="f"/>
                <v:textbox>
                  <w:txbxContent>
                    <w:p w14:paraId="312F8E82">
                      <w:pPr>
                        <w:rPr>
                          <w:rFonts w:hint="default"/>
                          <w:b/>
                          <w:bCs/>
                          <w:sz w:val="24"/>
                          <w:szCs w:val="24"/>
                          <w:lang w:val="en-IN"/>
                        </w:rPr>
                      </w:pPr>
                      <w:r>
                        <w:rPr>
                          <w:rFonts w:hint="default"/>
                          <w:b/>
                          <w:bCs/>
                          <w:sz w:val="24"/>
                          <w:szCs w:val="24"/>
                          <w:lang w:val="en-IN"/>
                        </w:rPr>
                        <w:t>d</w:t>
                      </w:r>
                    </w:p>
                  </w:txbxContent>
                </v:textbox>
              </v:shape>
            </w:pict>
          </mc:Fallback>
        </mc:AlternateContent>
      </w:r>
      <w:r>
        <w:rPr>
          <w:sz w:val="24"/>
        </w:rPr>
        <mc:AlternateContent>
          <mc:Choice Requires="wps">
            <w:drawing>
              <wp:anchor distT="0" distB="0" distL="114300" distR="114300" simplePos="0" relativeHeight="251747328" behindDoc="0" locked="0" layoutInCell="1" allowOverlap="1">
                <wp:simplePos x="0" y="0"/>
                <wp:positionH relativeFrom="column">
                  <wp:posOffset>3523615</wp:posOffset>
                </wp:positionH>
                <wp:positionV relativeFrom="paragraph">
                  <wp:posOffset>-2607945</wp:posOffset>
                </wp:positionV>
                <wp:extent cx="388620" cy="373380"/>
                <wp:effectExtent l="0" t="0" r="5080" b="7620"/>
                <wp:wrapNone/>
                <wp:docPr id="446" name="Text Box 446"/>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F78164C">
                            <w:pPr>
                              <w:rPr>
                                <w:rFonts w:hint="default"/>
                                <w:b/>
                                <w:bCs/>
                                <w:sz w:val="24"/>
                                <w:szCs w:val="24"/>
                                <w:lang w:val="en-IN"/>
                              </w:rPr>
                            </w:pPr>
                            <w:r>
                              <w:rPr>
                                <w:rFonts w:hint="default"/>
                                <w:b/>
                                <w:bCs/>
                                <w:sz w:val="24"/>
                                <w:szCs w:val="24"/>
                                <w:lang w:val="en-I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7.45pt;margin-top:-205.35pt;height:29.4pt;width:30.6pt;z-index:251747328;mso-width-relative:page;mso-height-relative:page;" fillcolor="#FFFFFF [3201]" filled="t" stroked="f" coordsize="21600,21600" o:gfxdata="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OdNw2AAAAA0BAAAPAAAAAAAAAAEAIAAAACIA&#10;AABkcnMvZG93bnJldi54bWxQSwECFAAUAAAACACHTuJAtoXCa0ICAACRBAAADgAAAAAAAAABACAA&#10;AAAnAQAAZHJzL2Uyb0RvYy54bWxQSwUGAAAAAAYABgBZAQAA2wUAAAAA&#10;">
                <v:fill on="t" focussize="0,0"/>
                <v:stroke on="f" weight="0.5pt"/>
                <v:imagedata o:title=""/>
                <o:lock v:ext="edit" aspectratio="f"/>
                <v:textbox>
                  <w:txbxContent>
                    <w:p w14:paraId="0F78164C">
                      <w:pPr>
                        <w:rPr>
                          <w:rFonts w:hint="default"/>
                          <w:b/>
                          <w:bCs/>
                          <w:sz w:val="24"/>
                          <w:szCs w:val="24"/>
                          <w:lang w:val="en-IN"/>
                        </w:rPr>
                      </w:pPr>
                      <w:r>
                        <w:rPr>
                          <w:rFonts w:hint="default"/>
                          <w:b/>
                          <w:bCs/>
                          <w:sz w:val="24"/>
                          <w:szCs w:val="24"/>
                          <w:lang w:val="en-IN"/>
                        </w:rPr>
                        <w:t>e</w:t>
                      </w:r>
                    </w:p>
                  </w:txbxContent>
                </v:textbox>
              </v:shape>
            </w:pict>
          </mc:Fallback>
        </mc:AlternateContent>
      </w:r>
      <w:r>
        <w:rPr>
          <w:rFonts w:hint="default"/>
          <w:lang w:val="en-IN"/>
        </w:rPr>
        <w:drawing>
          <wp:anchor distT="0" distB="0" distL="114300" distR="114300" simplePos="0" relativeHeight="251724800" behindDoc="1" locked="0" layoutInCell="1" allowOverlap="1">
            <wp:simplePos x="0" y="0"/>
            <wp:positionH relativeFrom="column">
              <wp:posOffset>-221615</wp:posOffset>
            </wp:positionH>
            <wp:positionV relativeFrom="paragraph">
              <wp:posOffset>150495</wp:posOffset>
            </wp:positionV>
            <wp:extent cx="3571875" cy="2649220"/>
            <wp:effectExtent l="0" t="0" r="9525" b="5080"/>
            <wp:wrapTight wrapText="bothSides">
              <wp:wrapPolygon>
                <wp:start x="0" y="0"/>
                <wp:lineTo x="0" y="21538"/>
                <wp:lineTo x="21504" y="21538"/>
                <wp:lineTo x="21504" y="0"/>
                <wp:lineTo x="0" y="0"/>
              </wp:wrapPolygon>
            </wp:wrapTight>
            <wp:docPr id="377" name="Picture 377" descr="GROVE LINE 4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Picture 377" descr="GROVE LINE 4_page-0001"/>
                    <pic:cNvPicPr>
                      <a:picLocks noChangeAspect="1"/>
                    </pic:cNvPicPr>
                  </pic:nvPicPr>
                  <pic:blipFill>
                    <a:blip r:embed="rId69"/>
                    <a:srcRect l="37681" t="37062" r="37718" b="37114"/>
                    <a:stretch>
                      <a:fillRect/>
                    </a:stretch>
                  </pic:blipFill>
                  <pic:spPr>
                    <a:xfrm>
                      <a:off x="0" y="0"/>
                      <a:ext cx="3571875" cy="2649220"/>
                    </a:xfrm>
                    <a:prstGeom prst="rect">
                      <a:avLst/>
                    </a:prstGeom>
                  </pic:spPr>
                </pic:pic>
              </a:graphicData>
            </a:graphic>
          </wp:anchor>
        </w:drawing>
      </w:r>
      <w:r>
        <w:rPr>
          <w:rFonts w:hint="default"/>
          <w:lang w:val="en-IN"/>
        </w:rPr>
        <w:drawing>
          <wp:anchor distT="0" distB="0" distL="114300" distR="114300" simplePos="0" relativeHeight="251725824" behindDoc="1" locked="0" layoutInCell="1" allowOverlap="1">
            <wp:simplePos x="0" y="0"/>
            <wp:positionH relativeFrom="column">
              <wp:posOffset>3415030</wp:posOffset>
            </wp:positionH>
            <wp:positionV relativeFrom="paragraph">
              <wp:posOffset>140335</wp:posOffset>
            </wp:positionV>
            <wp:extent cx="3712210" cy="2610485"/>
            <wp:effectExtent l="0" t="0" r="8890" b="5715"/>
            <wp:wrapTight wrapText="bothSides">
              <wp:wrapPolygon>
                <wp:start x="0" y="0"/>
                <wp:lineTo x="0" y="21542"/>
                <wp:lineTo x="21504" y="21542"/>
                <wp:lineTo x="21504" y="0"/>
                <wp:lineTo x="0" y="0"/>
              </wp:wrapPolygon>
            </wp:wrapTight>
            <wp:docPr id="378" name="Picture 378" descr="GROVE LINE 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GROVE LINE 5_page-0001"/>
                    <pic:cNvPicPr>
                      <a:picLocks noChangeAspect="1"/>
                    </pic:cNvPicPr>
                  </pic:nvPicPr>
                  <pic:blipFill>
                    <a:blip r:embed="rId70"/>
                    <a:srcRect l="37782" t="37853" r="37534" b="37581"/>
                    <a:stretch>
                      <a:fillRect/>
                    </a:stretch>
                  </pic:blipFill>
                  <pic:spPr>
                    <a:xfrm>
                      <a:off x="0" y="0"/>
                      <a:ext cx="3712210" cy="2610485"/>
                    </a:xfrm>
                    <a:prstGeom prst="rect">
                      <a:avLst/>
                    </a:prstGeom>
                  </pic:spPr>
                </pic:pic>
              </a:graphicData>
            </a:graphic>
          </wp:anchor>
        </w:drawing>
      </w:r>
    </w:p>
    <w:p w14:paraId="5A18DD15">
      <w:pPr>
        <w:pStyle w:val="12"/>
        <w:spacing w:line="360" w:lineRule="auto"/>
        <w:ind w:left="487" w:right="834"/>
        <w:jc w:val="both"/>
        <w:rPr>
          <w:rFonts w:hint="default"/>
          <w:lang w:val="en-IN"/>
        </w:rPr>
      </w:pPr>
      <w:r>
        <w:rPr>
          <w:rFonts w:hint="default"/>
          <w:lang w:val="en-IN"/>
        </w:rPr>
        <w:drawing>
          <wp:anchor distT="0" distB="0" distL="114300" distR="114300" simplePos="0" relativeHeight="251726848" behindDoc="1" locked="0" layoutInCell="1" allowOverlap="1">
            <wp:simplePos x="0" y="0"/>
            <wp:positionH relativeFrom="column">
              <wp:posOffset>1576070</wp:posOffset>
            </wp:positionH>
            <wp:positionV relativeFrom="paragraph">
              <wp:posOffset>138430</wp:posOffset>
            </wp:positionV>
            <wp:extent cx="3700780" cy="2668905"/>
            <wp:effectExtent l="0" t="0" r="33020" b="23495"/>
            <wp:wrapTight wrapText="bothSides">
              <wp:wrapPolygon>
                <wp:start x="0" y="0"/>
                <wp:lineTo x="0" y="21482"/>
                <wp:lineTo x="21496" y="21482"/>
                <wp:lineTo x="21496" y="0"/>
                <wp:lineTo x="0" y="0"/>
              </wp:wrapPolygon>
            </wp:wrapTight>
            <wp:docPr id="379" name="Picture 379" descr="GROVE LINE 6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379" descr="GROVE LINE 6_page-0001"/>
                    <pic:cNvPicPr>
                      <a:picLocks noChangeAspect="1"/>
                    </pic:cNvPicPr>
                  </pic:nvPicPr>
                  <pic:blipFill>
                    <a:blip r:embed="rId71"/>
                    <a:srcRect l="37681" t="37425" r="37827" b="37581"/>
                    <a:stretch>
                      <a:fillRect/>
                    </a:stretch>
                  </pic:blipFill>
                  <pic:spPr>
                    <a:xfrm>
                      <a:off x="0" y="0"/>
                      <a:ext cx="3700780" cy="2668905"/>
                    </a:xfrm>
                    <a:prstGeom prst="rect">
                      <a:avLst/>
                    </a:prstGeom>
                  </pic:spPr>
                </pic:pic>
              </a:graphicData>
            </a:graphic>
          </wp:anchor>
        </w:drawing>
      </w:r>
    </w:p>
    <w:p w14:paraId="4D508572">
      <w:pPr>
        <w:pStyle w:val="12"/>
        <w:spacing w:line="360" w:lineRule="auto"/>
        <w:ind w:right="834"/>
        <w:jc w:val="both"/>
        <w:rPr>
          <w:rFonts w:hint="default"/>
          <w:lang w:val="en-IN"/>
        </w:rPr>
      </w:pPr>
      <w:r>
        <w:rPr>
          <w:sz w:val="24"/>
        </w:rPr>
        <mc:AlternateContent>
          <mc:Choice Requires="wps">
            <w:drawing>
              <wp:anchor distT="0" distB="0" distL="114300" distR="114300" simplePos="0" relativeHeight="251749376" behindDoc="0" locked="0" layoutInCell="1" allowOverlap="1">
                <wp:simplePos x="0" y="0"/>
                <wp:positionH relativeFrom="column">
                  <wp:posOffset>1699260</wp:posOffset>
                </wp:positionH>
                <wp:positionV relativeFrom="paragraph">
                  <wp:posOffset>15240</wp:posOffset>
                </wp:positionV>
                <wp:extent cx="388620" cy="373380"/>
                <wp:effectExtent l="0" t="0" r="5080" b="7620"/>
                <wp:wrapNone/>
                <wp:docPr id="448" name="Text Box 448"/>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D7BA1F1">
                            <w:pPr>
                              <w:rPr>
                                <w:rFonts w:hint="default"/>
                                <w:b/>
                                <w:bCs/>
                                <w:sz w:val="24"/>
                                <w:szCs w:val="24"/>
                                <w:lang w:val="en-IN"/>
                              </w:rPr>
                            </w:pPr>
                            <w:r>
                              <w:rPr>
                                <w:rFonts w:hint="default"/>
                                <w:b/>
                                <w:bCs/>
                                <w:sz w:val="24"/>
                                <w:szCs w:val="24"/>
                                <w:lang w:val="en-IN"/>
                              </w:rPr>
                              <w:t>f</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3.8pt;margin-top:1.2pt;height:29.4pt;width:30.6pt;z-index:251749376;mso-width-relative:page;mso-height-relative:page;" fillcolor="#FFFFFF [3201]" filled="t" stroked="f" coordsize="21600,21600" o:gfxdata="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FQwRvUAAAACAEAAA8AAAAAAAAAAQAgAAAAIgAAAGRy&#10;cy9kb3ducmV2LnhtbFBLAQIUABQAAAAIAIdO4kAzPSwpQgIAAJEEAAAOAAAAAAAAAAEAIAAAACMB&#10;AABkcnMvZTJvRG9jLnhtbFBLBQYAAAAABgAGAFkBAADXBQAAAAA=&#10;">
                <v:fill on="t" focussize="0,0"/>
                <v:stroke on="f" weight="0.5pt"/>
                <v:imagedata o:title=""/>
                <o:lock v:ext="edit" aspectratio="f"/>
                <v:textbox>
                  <w:txbxContent>
                    <w:p w14:paraId="5D7BA1F1">
                      <w:pPr>
                        <w:rPr>
                          <w:rFonts w:hint="default"/>
                          <w:b/>
                          <w:bCs/>
                          <w:sz w:val="24"/>
                          <w:szCs w:val="24"/>
                          <w:lang w:val="en-IN"/>
                        </w:rPr>
                      </w:pPr>
                      <w:r>
                        <w:rPr>
                          <w:rFonts w:hint="default"/>
                          <w:b/>
                          <w:bCs/>
                          <w:sz w:val="24"/>
                          <w:szCs w:val="24"/>
                          <w:lang w:val="en-IN"/>
                        </w:rPr>
                        <w:t>f</w:t>
                      </w:r>
                    </w:p>
                  </w:txbxContent>
                </v:textbox>
              </v:shape>
            </w:pict>
          </mc:Fallback>
        </mc:AlternateContent>
      </w:r>
    </w:p>
    <w:p w14:paraId="6910F1DC">
      <w:pPr>
        <w:pStyle w:val="12"/>
        <w:spacing w:line="360" w:lineRule="auto"/>
        <w:ind w:right="834"/>
        <w:jc w:val="both"/>
        <w:rPr>
          <w:rFonts w:hint="default"/>
          <w:lang w:val="en-IN"/>
        </w:rPr>
      </w:pPr>
    </w:p>
    <w:p w14:paraId="24CD39D6">
      <w:pPr>
        <w:pStyle w:val="12"/>
        <w:spacing w:line="360" w:lineRule="auto"/>
        <w:ind w:right="834"/>
        <w:jc w:val="both"/>
        <w:rPr>
          <w:rFonts w:hint="default"/>
          <w:lang w:val="en-IN"/>
        </w:rPr>
      </w:pPr>
    </w:p>
    <w:p w14:paraId="6710967A">
      <w:pPr>
        <w:pStyle w:val="12"/>
        <w:spacing w:line="360" w:lineRule="auto"/>
        <w:ind w:left="487" w:right="834"/>
        <w:jc w:val="both"/>
        <w:rPr>
          <w:rFonts w:hint="default"/>
          <w:lang w:val="en-IN"/>
        </w:rPr>
      </w:pPr>
    </w:p>
    <w:p w14:paraId="4688FCA2">
      <w:pPr>
        <w:pStyle w:val="12"/>
        <w:spacing w:line="360" w:lineRule="auto"/>
        <w:ind w:left="487" w:right="834"/>
        <w:jc w:val="both"/>
        <w:rPr>
          <w:rFonts w:hint="default"/>
          <w:lang w:val="en-IN"/>
        </w:rPr>
      </w:pPr>
    </w:p>
    <w:p w14:paraId="390A2C1D">
      <w:pPr>
        <w:pStyle w:val="12"/>
        <w:spacing w:line="360" w:lineRule="auto"/>
        <w:ind w:left="487" w:right="834"/>
        <w:jc w:val="both"/>
        <w:rPr>
          <w:rFonts w:hint="default"/>
          <w:lang w:val="en-IN"/>
        </w:rPr>
      </w:pPr>
    </w:p>
    <w:p w14:paraId="6976E0D3">
      <w:pPr>
        <w:pStyle w:val="12"/>
        <w:spacing w:line="360" w:lineRule="auto"/>
        <w:ind w:left="487" w:right="834"/>
        <w:jc w:val="both"/>
        <w:rPr>
          <w:rFonts w:hint="default"/>
          <w:lang w:val="en-IN"/>
        </w:rPr>
      </w:pPr>
    </w:p>
    <w:p w14:paraId="25E54F93">
      <w:pPr>
        <w:pStyle w:val="12"/>
        <w:spacing w:line="360" w:lineRule="auto"/>
        <w:ind w:left="487" w:right="834"/>
        <w:jc w:val="both"/>
        <w:rPr>
          <w:rFonts w:hint="default"/>
          <w:lang w:val="en-IN"/>
        </w:rPr>
      </w:pPr>
    </w:p>
    <w:p w14:paraId="272ED89C">
      <w:pPr>
        <w:pStyle w:val="12"/>
        <w:spacing w:line="360" w:lineRule="auto"/>
        <w:ind w:left="487" w:right="834"/>
        <w:jc w:val="both"/>
        <w:rPr>
          <w:rFonts w:hint="default"/>
          <w:lang w:val="en-IN"/>
        </w:rPr>
      </w:pPr>
    </w:p>
    <w:p w14:paraId="226A7507">
      <w:pPr>
        <w:pStyle w:val="12"/>
        <w:spacing w:line="360" w:lineRule="auto"/>
        <w:ind w:left="487" w:right="834"/>
        <w:jc w:val="both"/>
        <w:rPr>
          <w:rFonts w:hint="default"/>
          <w:lang w:val="en-IN"/>
        </w:rPr>
      </w:pPr>
    </w:p>
    <w:p w14:paraId="107972C1">
      <w:pPr>
        <w:pStyle w:val="12"/>
        <w:spacing w:line="360" w:lineRule="auto"/>
        <w:ind w:left="487" w:right="834"/>
        <w:jc w:val="both"/>
        <w:rPr>
          <w:rFonts w:hint="default"/>
          <w:lang w:val="en-IN"/>
        </w:rPr>
        <w:sectPr>
          <w:pgSz w:w="11920" w:h="16840"/>
          <w:pgMar w:top="1220" w:right="283" w:bottom="640" w:left="708" w:header="673" w:footer="448" w:gutter="0"/>
          <w:cols w:space="720" w:num="1"/>
        </w:sectPr>
      </w:pPr>
    </w:p>
    <w:p w14:paraId="601BB26B">
      <w:pPr>
        <w:pStyle w:val="12"/>
        <w:spacing w:line="360" w:lineRule="auto"/>
        <w:ind w:left="487" w:right="834"/>
        <w:jc w:val="both"/>
        <w:rPr>
          <w:rFonts w:hint="default"/>
          <w:lang w:val="en-IN"/>
        </w:rPr>
      </w:pPr>
    </w:p>
    <w:p w14:paraId="45C5A75B">
      <w:pPr>
        <w:pStyle w:val="12"/>
        <w:spacing w:line="360" w:lineRule="auto"/>
        <w:ind w:left="487" w:right="834"/>
        <w:jc w:val="both"/>
        <w:rPr>
          <w:rFonts w:hint="default"/>
          <w:lang w:val="en-IN"/>
        </w:rPr>
      </w:pPr>
      <w:r>
        <w:rPr>
          <w:sz w:val="24"/>
        </w:rPr>
        <mc:AlternateContent>
          <mc:Choice Requires="wps">
            <w:drawing>
              <wp:anchor distT="0" distB="0" distL="114300" distR="114300" simplePos="0" relativeHeight="251752448" behindDoc="0" locked="0" layoutInCell="1" allowOverlap="1">
                <wp:simplePos x="0" y="0"/>
                <wp:positionH relativeFrom="column">
                  <wp:posOffset>138430</wp:posOffset>
                </wp:positionH>
                <wp:positionV relativeFrom="paragraph">
                  <wp:posOffset>-2751455</wp:posOffset>
                </wp:positionV>
                <wp:extent cx="388620" cy="373380"/>
                <wp:effectExtent l="0" t="0" r="5080" b="7620"/>
                <wp:wrapNone/>
                <wp:docPr id="453" name="Text Box 453"/>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D37A067">
                            <w:pPr>
                              <w:rPr>
                                <w:rFonts w:hint="default"/>
                                <w:b/>
                                <w:bCs/>
                                <w:sz w:val="24"/>
                                <w:szCs w:val="24"/>
                                <w:lang w:val="en-IN"/>
                              </w:rPr>
                            </w:pPr>
                            <w:r>
                              <w:rPr>
                                <w:rFonts w:hint="default"/>
                                <w:b/>
                                <w:bCs/>
                                <w:sz w:val="24"/>
                                <w:szCs w:val="24"/>
                                <w:lang w:val="en-IN"/>
                              </w:rPr>
                              <w:t>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pt;margin-top:-216.65pt;height:29.4pt;width:30.6pt;z-index:251752448;mso-width-relative:page;mso-height-relative:page;" fillcolor="#FFFFFF [3201]" filled="t" stroked="f" coordsize="21600,21600" o:gfxdata="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HeHeWNYAAAALAQAADwAAAAAAAAABACAAAAAiAAAA&#10;ZHJzL2Rvd25yZXYueG1sUEsBAhQAFAAAAAgAh07iQIAkcg1CAgAAkQQAAA4AAAAAAAAAAQAgAAAA&#10;JQEAAGRycy9lMm9Eb2MueG1sUEsFBgAAAAAGAAYAWQEAANkFAAAAAA==&#10;">
                <v:fill on="t" focussize="0,0"/>
                <v:stroke on="f" weight="0.5pt"/>
                <v:imagedata o:title=""/>
                <o:lock v:ext="edit" aspectratio="f"/>
                <v:textbox>
                  <w:txbxContent>
                    <w:p w14:paraId="3D37A067">
                      <w:pPr>
                        <w:rPr>
                          <w:rFonts w:hint="default"/>
                          <w:b/>
                          <w:bCs/>
                          <w:sz w:val="24"/>
                          <w:szCs w:val="24"/>
                          <w:lang w:val="en-IN"/>
                        </w:rPr>
                      </w:pPr>
                      <w:r>
                        <w:rPr>
                          <w:rFonts w:hint="default"/>
                          <w:b/>
                          <w:bCs/>
                          <w:sz w:val="24"/>
                          <w:szCs w:val="24"/>
                          <w:lang w:val="en-IN"/>
                        </w:rPr>
                        <w:t>i</w:t>
                      </w:r>
                    </w:p>
                  </w:txbxContent>
                </v:textbox>
              </v:shape>
            </w:pict>
          </mc:Fallback>
        </mc:AlternateContent>
      </w:r>
      <w:r>
        <w:rPr>
          <w:sz w:val="24"/>
        </w:rPr>
        <mc:AlternateContent>
          <mc:Choice Requires="wps">
            <w:drawing>
              <wp:anchor distT="0" distB="0" distL="114300" distR="114300" simplePos="0" relativeHeight="251754496" behindDoc="0" locked="0" layoutInCell="1" allowOverlap="1">
                <wp:simplePos x="0" y="0"/>
                <wp:positionH relativeFrom="column">
                  <wp:posOffset>-3512185</wp:posOffset>
                </wp:positionH>
                <wp:positionV relativeFrom="paragraph">
                  <wp:posOffset>240665</wp:posOffset>
                </wp:positionV>
                <wp:extent cx="388620" cy="373380"/>
                <wp:effectExtent l="0" t="0" r="5080" b="7620"/>
                <wp:wrapNone/>
                <wp:docPr id="451" name="Text Box 451"/>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C693E24">
                            <w:pPr>
                              <w:rPr>
                                <w:rFonts w:hint="default"/>
                                <w:b/>
                                <w:bCs/>
                                <w:sz w:val="24"/>
                                <w:szCs w:val="24"/>
                                <w:lang w:val="en-IN"/>
                              </w:rPr>
                            </w:pPr>
                            <w:r>
                              <w:rPr>
                                <w:rFonts w:hint="default"/>
                                <w:b/>
                                <w:bCs/>
                                <w:sz w:val="24"/>
                                <w:szCs w:val="24"/>
                                <w:lang w:val="en-IN"/>
                              </w:rPr>
                              <w:t>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6.55pt;margin-top:18.95pt;height:29.4pt;width:30.6pt;z-index:251754496;mso-width-relative:page;mso-height-relative:page;" fillcolor="#FFFFFF [3201]" filled="t" stroked="f" coordsize="21600,21600" o:gfxdata="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Q3Gw7XAAAACwEAAA8AAAAAAAAAAQAgAAAAIgAA&#10;AGRycy9kb3ducmV2LnhtbFBLAQIUABQAAAAIAIdO4kCBGMacQgIAAJEEAAAOAAAAAAAAAAEAIAAA&#10;ACYBAABkcnMvZTJvRG9jLnhtbFBLBQYAAAAABgAGAFkBAADaBQAAAAA=&#10;">
                <v:fill on="t" focussize="0,0"/>
                <v:stroke on="f" weight="0.5pt"/>
                <v:imagedata o:title=""/>
                <o:lock v:ext="edit" aspectratio="f"/>
                <v:textbox>
                  <w:txbxContent>
                    <w:p w14:paraId="1C693E24">
                      <w:pPr>
                        <w:rPr>
                          <w:rFonts w:hint="default"/>
                          <w:b/>
                          <w:bCs/>
                          <w:sz w:val="24"/>
                          <w:szCs w:val="24"/>
                          <w:lang w:val="en-IN"/>
                        </w:rPr>
                      </w:pPr>
                      <w:r>
                        <w:rPr>
                          <w:rFonts w:hint="default"/>
                          <w:b/>
                          <w:bCs/>
                          <w:sz w:val="24"/>
                          <w:szCs w:val="24"/>
                          <w:lang w:val="en-IN"/>
                        </w:rPr>
                        <w:t>g</w:t>
                      </w:r>
                    </w:p>
                  </w:txbxContent>
                </v:textbox>
              </v:shape>
            </w:pict>
          </mc:Fallback>
        </mc:AlternateContent>
      </w:r>
      <w:r>
        <w:rPr>
          <w:sz w:val="24"/>
        </w:rPr>
        <mc:AlternateContent>
          <mc:Choice Requires="wps">
            <w:drawing>
              <wp:anchor distT="0" distB="0" distL="114300" distR="114300" simplePos="0" relativeHeight="251751424" behindDoc="0" locked="0" layoutInCell="1" allowOverlap="1">
                <wp:simplePos x="0" y="0"/>
                <wp:positionH relativeFrom="column">
                  <wp:posOffset>-3385185</wp:posOffset>
                </wp:positionH>
                <wp:positionV relativeFrom="paragraph">
                  <wp:posOffset>-2684780</wp:posOffset>
                </wp:positionV>
                <wp:extent cx="388620" cy="373380"/>
                <wp:effectExtent l="0" t="0" r="5080" b="7620"/>
                <wp:wrapNone/>
                <wp:docPr id="450" name="Text Box 450"/>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1DE20AB">
                            <w:pPr>
                              <w:rPr>
                                <w:rFonts w:hint="default"/>
                                <w:b/>
                                <w:bCs/>
                                <w:sz w:val="24"/>
                                <w:szCs w:val="24"/>
                                <w:lang w:val="en-IN"/>
                              </w:rPr>
                            </w:pPr>
                            <w:r>
                              <w:rPr>
                                <w:rFonts w:hint="default"/>
                                <w:b/>
                                <w:bCs/>
                                <w:sz w:val="24"/>
                                <w:szCs w:val="24"/>
                                <w:lang w:val="en-IN"/>
                              </w:rPr>
                              <w:t>f</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6.55pt;margin-top:-211.4pt;height:29.4pt;width:30.6pt;z-index:251751424;mso-width-relative:page;mso-height-relative:page;" fillcolor="#FFFFFF [3201]" filled="t" stroked="f" coordsize="21600,21600" o:gfxdata="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DNwHzZAAAADwEAAA8AAAAAAAAAAQAgAAAAIgAA&#10;AGRycy9kb3ducmV2LnhtbFBLAQIUABQAAAAIAIdO4kChhaQ5QAIAAJEEAAAOAAAAAAAAAAEAIAAA&#10;ACgBAABkcnMvZTJvRG9jLnhtbFBLBQYAAAAABgAGAFkBAADaBQAAAAA=&#10;">
                <v:fill on="t" focussize="0,0"/>
                <v:stroke on="f" weight="0.5pt"/>
                <v:imagedata o:title=""/>
                <o:lock v:ext="edit" aspectratio="f"/>
                <v:textbox>
                  <w:txbxContent>
                    <w:p w14:paraId="01DE20AB">
                      <w:pPr>
                        <w:rPr>
                          <w:rFonts w:hint="default"/>
                          <w:b/>
                          <w:bCs/>
                          <w:sz w:val="24"/>
                          <w:szCs w:val="24"/>
                          <w:lang w:val="en-IN"/>
                        </w:rPr>
                      </w:pPr>
                      <w:r>
                        <w:rPr>
                          <w:rFonts w:hint="default"/>
                          <w:b/>
                          <w:bCs/>
                          <w:sz w:val="24"/>
                          <w:szCs w:val="24"/>
                          <w:lang w:val="en-IN"/>
                        </w:rPr>
                        <w:t>f</w:t>
                      </w:r>
                    </w:p>
                  </w:txbxContent>
                </v:textbox>
              </v:shape>
            </w:pict>
          </mc:Fallback>
        </mc:AlternateContent>
      </w:r>
      <w:r>
        <w:rPr>
          <w:sz w:val="24"/>
        </w:rPr>
        <mc:AlternateContent>
          <mc:Choice Requires="wps">
            <w:drawing>
              <wp:anchor distT="0" distB="0" distL="114300" distR="114300" simplePos="0" relativeHeight="251750400" behindDoc="0" locked="0" layoutInCell="1" allowOverlap="1">
                <wp:simplePos x="0" y="0"/>
                <wp:positionH relativeFrom="column">
                  <wp:posOffset>-3390900</wp:posOffset>
                </wp:positionH>
                <wp:positionV relativeFrom="paragraph">
                  <wp:posOffset>-3242310</wp:posOffset>
                </wp:positionV>
                <wp:extent cx="388620" cy="373380"/>
                <wp:effectExtent l="0" t="0" r="5080" b="7620"/>
                <wp:wrapNone/>
                <wp:docPr id="449" name="Text Box 449"/>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AF51446">
                            <w:pPr>
                              <w:rPr>
                                <w:rFonts w:hint="default"/>
                                <w:b/>
                                <w:bCs/>
                                <w:sz w:val="24"/>
                                <w:szCs w:val="24"/>
                                <w:lang w:val="en-IN"/>
                              </w:rPr>
                            </w:pPr>
                            <w:r>
                              <w:rPr>
                                <w:rFonts w:hint="default"/>
                                <w:b/>
                                <w:bCs/>
                                <w:sz w:val="24"/>
                                <w:szCs w:val="24"/>
                                <w:lang w:val="en-IN"/>
                              </w:rPr>
                              <w:t>f</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7pt;margin-top:-255.3pt;height:29.4pt;width:30.6pt;z-index:251750400;mso-width-relative:page;mso-height-relative:page;" fillcolor="#FFFFFF [3201]" filled="t" stroked="f" coordsize="21600,21600" o:gfxdata="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sV7Ng2AAAAA8BAAAPAAAAAAAAAAEAIAAAACIA&#10;AABkcnMvZG93bnJldi54bWxQSwECFAAUAAAACACHTuJAE6BOjEICAACRBAAADgAAAAAAAAABACAA&#10;AAAnAQAAZHJzL2Uyb0RvYy54bWxQSwUGAAAAAAYABgBZAQAA2wUAAAAA&#10;">
                <v:fill on="t" focussize="0,0"/>
                <v:stroke on="f" weight="0.5pt"/>
                <v:imagedata o:title=""/>
                <o:lock v:ext="edit" aspectratio="f"/>
                <v:textbox>
                  <w:txbxContent>
                    <w:p w14:paraId="5AF51446">
                      <w:pPr>
                        <w:rPr>
                          <w:rFonts w:hint="default"/>
                          <w:b/>
                          <w:bCs/>
                          <w:sz w:val="24"/>
                          <w:szCs w:val="24"/>
                          <w:lang w:val="en-IN"/>
                        </w:rPr>
                      </w:pPr>
                      <w:r>
                        <w:rPr>
                          <w:rFonts w:hint="default"/>
                          <w:b/>
                          <w:bCs/>
                          <w:sz w:val="24"/>
                          <w:szCs w:val="24"/>
                          <w:lang w:val="en-IN"/>
                        </w:rPr>
                        <w:t>f</w:t>
                      </w:r>
                    </w:p>
                  </w:txbxContent>
                </v:textbox>
              </v:shape>
            </w:pict>
          </mc:Fallback>
        </mc:AlternateContent>
      </w:r>
      <w:r>
        <w:rPr>
          <w:rFonts w:hint="default"/>
          <w:lang w:val="en-IN"/>
        </w:rPr>
        <w:drawing>
          <wp:anchor distT="0" distB="0" distL="114300" distR="114300" simplePos="0" relativeHeight="251727872" behindDoc="1" locked="0" layoutInCell="1" allowOverlap="1">
            <wp:simplePos x="0" y="0"/>
            <wp:positionH relativeFrom="column">
              <wp:posOffset>117475</wp:posOffset>
            </wp:positionH>
            <wp:positionV relativeFrom="paragraph">
              <wp:posOffset>-28575</wp:posOffset>
            </wp:positionV>
            <wp:extent cx="3471545" cy="3078480"/>
            <wp:effectExtent l="0" t="0" r="8255" b="7620"/>
            <wp:wrapTight wrapText="bothSides">
              <wp:wrapPolygon>
                <wp:start x="0" y="0"/>
                <wp:lineTo x="0" y="21475"/>
                <wp:lineTo x="21493" y="21475"/>
                <wp:lineTo x="21493" y="0"/>
                <wp:lineTo x="0" y="0"/>
              </wp:wrapPolygon>
            </wp:wrapTight>
            <wp:docPr id="380" name="Picture 380" descr="GROVE LINE 8_page-00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80" descr="GROVE LINE 8_page-0001 (1)"/>
                    <pic:cNvPicPr>
                      <a:picLocks noChangeAspect="1"/>
                    </pic:cNvPicPr>
                  </pic:nvPicPr>
                  <pic:blipFill>
                    <a:blip r:embed="rId72"/>
                    <a:srcRect l="39284" t="37062" r="39641" b="36492"/>
                    <a:stretch>
                      <a:fillRect/>
                    </a:stretch>
                  </pic:blipFill>
                  <pic:spPr>
                    <a:xfrm>
                      <a:off x="0" y="0"/>
                      <a:ext cx="3471545" cy="3078480"/>
                    </a:xfrm>
                    <a:prstGeom prst="rect">
                      <a:avLst/>
                    </a:prstGeom>
                  </pic:spPr>
                </pic:pic>
              </a:graphicData>
            </a:graphic>
          </wp:anchor>
        </w:drawing>
      </w:r>
    </w:p>
    <w:p w14:paraId="00FABF85">
      <w:pPr>
        <w:pStyle w:val="12"/>
        <w:spacing w:line="360" w:lineRule="auto"/>
        <w:ind w:left="487" w:right="834"/>
        <w:jc w:val="both"/>
        <w:rPr>
          <w:rFonts w:hint="default"/>
          <w:lang w:val="en-IN"/>
        </w:rPr>
      </w:pPr>
      <w:r>
        <w:rPr>
          <w:rFonts w:hint="default"/>
          <w:lang w:val="en-IN"/>
        </w:rPr>
        <w:drawing>
          <wp:anchor distT="0" distB="0" distL="114300" distR="114300" simplePos="0" relativeHeight="251728896" behindDoc="1" locked="0" layoutInCell="1" allowOverlap="1">
            <wp:simplePos x="0" y="0"/>
            <wp:positionH relativeFrom="column">
              <wp:posOffset>-3589020</wp:posOffset>
            </wp:positionH>
            <wp:positionV relativeFrom="paragraph">
              <wp:posOffset>2731135</wp:posOffset>
            </wp:positionV>
            <wp:extent cx="3557905" cy="2555875"/>
            <wp:effectExtent l="0" t="0" r="36195" b="22225"/>
            <wp:wrapTight wrapText="bothSides">
              <wp:wrapPolygon>
                <wp:start x="0" y="0"/>
                <wp:lineTo x="0" y="21466"/>
                <wp:lineTo x="21511" y="21466"/>
                <wp:lineTo x="21511" y="0"/>
                <wp:lineTo x="0" y="0"/>
              </wp:wrapPolygon>
            </wp:wrapTight>
            <wp:docPr id="381" name="Picture 381" descr="GROVE LINE 9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Picture 381" descr="GROVE LINE 9_page-0001"/>
                    <pic:cNvPicPr>
                      <a:picLocks noChangeAspect="1"/>
                    </pic:cNvPicPr>
                  </pic:nvPicPr>
                  <pic:blipFill>
                    <a:blip r:embed="rId73"/>
                    <a:srcRect l="38068" t="37788" r="37962" b="37848"/>
                    <a:stretch>
                      <a:fillRect/>
                    </a:stretch>
                  </pic:blipFill>
                  <pic:spPr>
                    <a:xfrm>
                      <a:off x="0" y="0"/>
                      <a:ext cx="3557905" cy="2555875"/>
                    </a:xfrm>
                    <a:prstGeom prst="rect">
                      <a:avLst/>
                    </a:prstGeom>
                  </pic:spPr>
                </pic:pic>
              </a:graphicData>
            </a:graphic>
          </wp:anchor>
        </w:drawing>
      </w:r>
    </w:p>
    <w:p w14:paraId="5F761FCA">
      <w:pPr>
        <w:pStyle w:val="12"/>
        <w:spacing w:line="360" w:lineRule="auto"/>
        <w:ind w:left="487" w:right="834"/>
        <w:jc w:val="both"/>
        <w:rPr>
          <w:rFonts w:hint="default"/>
          <w:lang w:val="en-IN"/>
        </w:rPr>
      </w:pPr>
      <w:r>
        <w:rPr>
          <w:rFonts w:hint="default"/>
          <w:lang w:val="en-IN"/>
        </w:rPr>
        <w:drawing>
          <wp:anchor distT="0" distB="0" distL="114300" distR="114300" simplePos="0" relativeHeight="251730944" behindDoc="1" locked="0" layoutInCell="1" allowOverlap="1">
            <wp:simplePos x="0" y="0"/>
            <wp:positionH relativeFrom="column">
              <wp:posOffset>4353560</wp:posOffset>
            </wp:positionH>
            <wp:positionV relativeFrom="paragraph">
              <wp:posOffset>-616585</wp:posOffset>
            </wp:positionV>
            <wp:extent cx="3460750" cy="2886710"/>
            <wp:effectExtent l="0" t="0" r="0" b="0"/>
            <wp:wrapTight wrapText="bothSides">
              <wp:wrapPolygon>
                <wp:start x="0" y="0"/>
                <wp:lineTo x="0" y="21476"/>
                <wp:lineTo x="21560" y="21476"/>
                <wp:lineTo x="21560" y="0"/>
                <wp:lineTo x="0" y="0"/>
              </wp:wrapPolygon>
            </wp:wrapTight>
            <wp:docPr id="414" name="Picture 414" descr="GROVE LINE 12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Picture 414" descr="GROVE LINE 12_page-0001"/>
                    <pic:cNvPicPr>
                      <a:picLocks noChangeAspect="1"/>
                    </pic:cNvPicPr>
                  </pic:nvPicPr>
                  <pic:blipFill>
                    <a:blip r:embed="rId74"/>
                    <a:srcRect l="38624" t="36907" r="38313" b="35870"/>
                    <a:stretch>
                      <a:fillRect/>
                    </a:stretch>
                  </pic:blipFill>
                  <pic:spPr>
                    <a:xfrm>
                      <a:off x="0" y="0"/>
                      <a:ext cx="3460750" cy="2886710"/>
                    </a:xfrm>
                    <a:prstGeom prst="rect">
                      <a:avLst/>
                    </a:prstGeom>
                  </pic:spPr>
                </pic:pic>
              </a:graphicData>
            </a:graphic>
          </wp:anchor>
        </w:drawing>
      </w:r>
    </w:p>
    <w:p w14:paraId="7F5C4560">
      <w:pPr>
        <w:pStyle w:val="12"/>
        <w:spacing w:line="360" w:lineRule="auto"/>
        <w:ind w:left="487" w:right="834"/>
        <w:jc w:val="both"/>
        <w:rPr>
          <w:rFonts w:hint="default"/>
          <w:lang w:val="en-IN"/>
        </w:rPr>
      </w:pPr>
    </w:p>
    <w:p w14:paraId="221B6B93">
      <w:pPr>
        <w:pStyle w:val="12"/>
        <w:spacing w:line="360" w:lineRule="auto"/>
        <w:ind w:left="487" w:right="834"/>
        <w:jc w:val="both"/>
        <w:rPr>
          <w:rFonts w:hint="default"/>
          <w:lang w:val="en-IN"/>
        </w:rPr>
      </w:pPr>
    </w:p>
    <w:p w14:paraId="5B8E0921">
      <w:pPr>
        <w:pStyle w:val="12"/>
        <w:spacing w:line="360" w:lineRule="auto"/>
        <w:ind w:left="487" w:right="834"/>
        <w:jc w:val="both"/>
      </w:pPr>
    </w:p>
    <w:p w14:paraId="2CA35535">
      <w:pPr>
        <w:pStyle w:val="12"/>
        <w:spacing w:line="360" w:lineRule="auto"/>
        <w:ind w:left="487" w:right="834"/>
        <w:jc w:val="both"/>
      </w:pPr>
    </w:p>
    <w:p w14:paraId="5F06BCDC">
      <w:pPr>
        <w:pStyle w:val="12"/>
        <w:spacing w:line="360" w:lineRule="auto"/>
        <w:ind w:left="487" w:right="834"/>
        <w:jc w:val="both"/>
      </w:pPr>
    </w:p>
    <w:p w14:paraId="05523FE2">
      <w:pPr>
        <w:pStyle w:val="12"/>
        <w:spacing w:line="360" w:lineRule="auto"/>
        <w:ind w:left="487" w:right="834"/>
        <w:jc w:val="both"/>
        <w:rPr>
          <w:rFonts w:hint="default"/>
          <w:lang w:val="en-IN"/>
        </w:rPr>
      </w:pPr>
    </w:p>
    <w:p w14:paraId="45155793">
      <w:pPr>
        <w:pStyle w:val="12"/>
        <w:spacing w:line="360" w:lineRule="auto"/>
        <w:ind w:left="487" w:right="834"/>
        <w:jc w:val="both"/>
        <w:rPr>
          <w:rFonts w:hint="default"/>
          <w:lang w:val="en-IN"/>
        </w:rPr>
      </w:pPr>
    </w:p>
    <w:p w14:paraId="018130AE">
      <w:pPr>
        <w:pStyle w:val="12"/>
        <w:spacing w:line="360" w:lineRule="auto"/>
        <w:ind w:left="487" w:right="834"/>
        <w:jc w:val="both"/>
      </w:pPr>
      <w:r>
        <w:rPr>
          <w:rFonts w:hint="default"/>
          <w:lang w:val="en-IN"/>
        </w:rPr>
        <w:drawing>
          <wp:anchor distT="0" distB="0" distL="114300" distR="114300" simplePos="0" relativeHeight="251729920" behindDoc="1" locked="0" layoutInCell="1" allowOverlap="1">
            <wp:simplePos x="0" y="0"/>
            <wp:positionH relativeFrom="column">
              <wp:posOffset>-3653790</wp:posOffset>
            </wp:positionH>
            <wp:positionV relativeFrom="paragraph">
              <wp:posOffset>561975</wp:posOffset>
            </wp:positionV>
            <wp:extent cx="3544570" cy="2550160"/>
            <wp:effectExtent l="0" t="0" r="11430" b="2540"/>
            <wp:wrapThrough wrapText="bothSides">
              <wp:wrapPolygon>
                <wp:start x="0" y="0"/>
                <wp:lineTo x="0" y="21514"/>
                <wp:lineTo x="21515" y="21514"/>
                <wp:lineTo x="21515" y="0"/>
                <wp:lineTo x="0" y="0"/>
              </wp:wrapPolygon>
            </wp:wrapThrough>
            <wp:docPr id="410" name="Picture 410" descr="GROVE LINE 1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Picture 410" descr="GROVE LINE 11_page-0001"/>
                    <pic:cNvPicPr>
                      <a:picLocks noChangeAspect="1"/>
                    </pic:cNvPicPr>
                  </pic:nvPicPr>
                  <pic:blipFill>
                    <a:blip r:embed="rId75"/>
                    <a:srcRect l="38054" t="37764" r="38030" b="37887"/>
                    <a:stretch>
                      <a:fillRect/>
                    </a:stretch>
                  </pic:blipFill>
                  <pic:spPr>
                    <a:xfrm>
                      <a:off x="0" y="0"/>
                      <a:ext cx="3544570" cy="2550160"/>
                    </a:xfrm>
                    <a:prstGeom prst="rect">
                      <a:avLst/>
                    </a:prstGeom>
                  </pic:spPr>
                </pic:pic>
              </a:graphicData>
            </a:graphic>
          </wp:anchor>
        </w:drawing>
      </w:r>
    </w:p>
    <w:p w14:paraId="7D72F214">
      <w:pPr>
        <w:pStyle w:val="12"/>
        <w:spacing w:line="360" w:lineRule="auto"/>
        <w:ind w:left="487" w:right="834"/>
        <w:jc w:val="both"/>
      </w:pPr>
    </w:p>
    <w:p w14:paraId="1718209B">
      <w:pPr>
        <w:pStyle w:val="12"/>
        <w:spacing w:line="360" w:lineRule="auto"/>
        <w:ind w:left="487" w:right="834"/>
        <w:jc w:val="both"/>
      </w:pPr>
      <w:r>
        <w:rPr>
          <w:sz w:val="24"/>
        </w:rPr>
        <mc:AlternateContent>
          <mc:Choice Requires="wps">
            <w:drawing>
              <wp:anchor distT="0" distB="0" distL="114300" distR="114300" simplePos="0" relativeHeight="251755520" behindDoc="0" locked="0" layoutInCell="1" allowOverlap="1">
                <wp:simplePos x="0" y="0"/>
                <wp:positionH relativeFrom="column">
                  <wp:posOffset>-3524250</wp:posOffset>
                </wp:positionH>
                <wp:positionV relativeFrom="paragraph">
                  <wp:posOffset>151130</wp:posOffset>
                </wp:positionV>
                <wp:extent cx="388620" cy="373380"/>
                <wp:effectExtent l="0" t="0" r="5080" b="7620"/>
                <wp:wrapNone/>
                <wp:docPr id="452" name="Text Box 452"/>
                <wp:cNvGraphicFramePr/>
                <a:graphic xmlns:a="http://schemas.openxmlformats.org/drawingml/2006/main">
                  <a:graphicData uri="http://schemas.microsoft.com/office/word/2010/wordprocessingShape">
                    <wps:wsp>
                      <wps:cNvSpPr txBox="1"/>
                      <wps:spPr>
                        <a:xfrm>
                          <a:off x="0" y="0"/>
                          <a:ext cx="388620" cy="3733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1E1A352">
                            <w:pPr>
                              <w:rPr>
                                <w:rFonts w:hint="default"/>
                                <w:b/>
                                <w:bCs/>
                                <w:sz w:val="24"/>
                                <w:szCs w:val="24"/>
                                <w:lang w:val="en-IN"/>
                              </w:rPr>
                            </w:pPr>
                            <w:r>
                              <w:rPr>
                                <w:rFonts w:hint="default"/>
                                <w:b/>
                                <w:bCs/>
                                <w:sz w:val="24"/>
                                <w:szCs w:val="24"/>
                                <w:lang w:val="en-IN"/>
                              </w:rPr>
                              <w:t>h</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7.5pt;margin-top:11.9pt;height:29.4pt;width:30.6pt;z-index:251755520;mso-width-relative:page;mso-height-relative:page;" fillcolor="#FFFFFF [3201]" filled="t" stroked="f" coordsize="21600,21600" o:gfxdata="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qiyiNYAAAALAQAADwAAAAAAAAABACAAAAAiAAAA&#10;ZHJzL2Rvd25yZXYueG1sUEsBAhQAFAAAAAgAh07iQKC5EKhCAgAAkQQAAA4AAAAAAAAAAQAgAAAA&#10;JQEAAGRycy9lMm9Eb2MueG1sUEsFBgAAAAAGAAYAWQEAANkFAAAAAA==&#10;">
                <v:fill on="t" focussize="0,0"/>
                <v:stroke on="f" weight="0.5pt"/>
                <v:imagedata o:title=""/>
                <o:lock v:ext="edit" aspectratio="f"/>
                <v:textbox>
                  <w:txbxContent>
                    <w:p w14:paraId="11E1A352">
                      <w:pPr>
                        <w:rPr>
                          <w:rFonts w:hint="default"/>
                          <w:b/>
                          <w:bCs/>
                          <w:sz w:val="24"/>
                          <w:szCs w:val="24"/>
                          <w:lang w:val="en-IN"/>
                        </w:rPr>
                      </w:pPr>
                      <w:r>
                        <w:rPr>
                          <w:rFonts w:hint="default"/>
                          <w:b/>
                          <w:bCs/>
                          <w:sz w:val="24"/>
                          <w:szCs w:val="24"/>
                          <w:lang w:val="en-IN"/>
                        </w:rPr>
                        <w:t>h</w:t>
                      </w:r>
                    </w:p>
                  </w:txbxContent>
                </v:textbox>
              </v:shape>
            </w:pict>
          </mc:Fallback>
        </mc:AlternateContent>
      </w:r>
    </w:p>
    <w:p w14:paraId="25188588">
      <w:pPr>
        <w:pStyle w:val="12"/>
        <w:spacing w:line="360" w:lineRule="auto"/>
        <w:ind w:left="487" w:right="834"/>
        <w:jc w:val="both"/>
        <w:rPr>
          <w:rFonts w:hint="default"/>
          <w:lang w:val="en-IN"/>
        </w:rPr>
      </w:pPr>
    </w:p>
    <w:p w14:paraId="4531F552">
      <w:pPr>
        <w:pStyle w:val="12"/>
        <w:spacing w:line="360" w:lineRule="auto"/>
        <w:ind w:left="487" w:right="834"/>
        <w:jc w:val="both"/>
        <w:rPr>
          <w:rFonts w:hint="default"/>
          <w:lang w:val="en-IN"/>
        </w:rPr>
      </w:pPr>
      <w:r>
        <w:rPr>
          <w:rFonts w:hint="default"/>
          <w:lang w:val="en-IN"/>
        </w:rPr>
        <w:drawing>
          <wp:anchor distT="0" distB="0" distL="114300" distR="114300" simplePos="0" relativeHeight="251732992" behindDoc="1" locked="0" layoutInCell="1" allowOverlap="1">
            <wp:simplePos x="0" y="0"/>
            <wp:positionH relativeFrom="column">
              <wp:posOffset>3445510</wp:posOffset>
            </wp:positionH>
            <wp:positionV relativeFrom="paragraph">
              <wp:posOffset>248285</wp:posOffset>
            </wp:positionV>
            <wp:extent cx="3594100" cy="3625850"/>
            <wp:effectExtent l="0" t="0" r="0" b="0"/>
            <wp:wrapTight wrapText="bothSides">
              <wp:wrapPolygon>
                <wp:start x="0" y="0"/>
                <wp:lineTo x="0" y="21562"/>
                <wp:lineTo x="21524" y="21562"/>
                <wp:lineTo x="21524" y="0"/>
                <wp:lineTo x="0" y="0"/>
              </wp:wrapPolygon>
            </wp:wrapTight>
            <wp:docPr id="419" name="Picture 419" descr="GROVE LINE 14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descr="GROVE LINE 14_page-0001"/>
                    <pic:cNvPicPr>
                      <a:picLocks noChangeAspect="1"/>
                    </pic:cNvPicPr>
                  </pic:nvPicPr>
                  <pic:blipFill>
                    <a:blip r:embed="rId76"/>
                    <a:srcRect l="41502" t="37702" r="41400" b="37893"/>
                    <a:stretch>
                      <a:fillRect/>
                    </a:stretch>
                  </pic:blipFill>
                  <pic:spPr>
                    <a:xfrm>
                      <a:off x="0" y="0"/>
                      <a:ext cx="3594100" cy="3625850"/>
                    </a:xfrm>
                    <a:prstGeom prst="rect">
                      <a:avLst/>
                    </a:prstGeom>
                  </pic:spPr>
                </pic:pic>
              </a:graphicData>
            </a:graphic>
          </wp:anchor>
        </w:drawing>
      </w:r>
      <w:r>
        <w:rPr>
          <w:rFonts w:hint="default"/>
          <w:lang w:val="en-IN"/>
        </w:rPr>
        <w:drawing>
          <wp:anchor distT="0" distB="0" distL="114300" distR="114300" simplePos="0" relativeHeight="251731968" behindDoc="1" locked="0" layoutInCell="1" allowOverlap="1">
            <wp:simplePos x="0" y="0"/>
            <wp:positionH relativeFrom="column">
              <wp:posOffset>-74295</wp:posOffset>
            </wp:positionH>
            <wp:positionV relativeFrom="paragraph">
              <wp:posOffset>215900</wp:posOffset>
            </wp:positionV>
            <wp:extent cx="3346450" cy="3671570"/>
            <wp:effectExtent l="0" t="0" r="0" b="0"/>
            <wp:wrapTight wrapText="bothSides">
              <wp:wrapPolygon>
                <wp:start x="0" y="0"/>
                <wp:lineTo x="0" y="21518"/>
                <wp:lineTo x="21559" y="21518"/>
                <wp:lineTo x="21559" y="0"/>
                <wp:lineTo x="0" y="0"/>
              </wp:wrapPolygon>
            </wp:wrapTight>
            <wp:docPr id="415" name="Picture 415" descr="GROVE LINE 13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Picture 415" descr="GROVE LINE 13_page-0001"/>
                    <pic:cNvPicPr>
                      <a:picLocks noChangeAspect="1"/>
                    </pic:cNvPicPr>
                  </pic:nvPicPr>
                  <pic:blipFill>
                    <a:blip r:embed="rId77"/>
                    <a:srcRect l="41940" t="37516" r="42059" b="37646"/>
                    <a:stretch>
                      <a:fillRect/>
                    </a:stretch>
                  </pic:blipFill>
                  <pic:spPr>
                    <a:xfrm>
                      <a:off x="0" y="0"/>
                      <a:ext cx="3346450" cy="3671570"/>
                    </a:xfrm>
                    <a:prstGeom prst="rect">
                      <a:avLst/>
                    </a:prstGeom>
                  </pic:spPr>
                </pic:pic>
              </a:graphicData>
            </a:graphic>
          </wp:anchor>
        </w:drawing>
      </w:r>
    </w:p>
    <w:p w14:paraId="0AE58953">
      <w:pPr>
        <w:pStyle w:val="12"/>
        <w:spacing w:line="360" w:lineRule="auto"/>
        <w:ind w:left="487" w:right="834"/>
        <w:jc w:val="both"/>
      </w:pPr>
      <w:r>
        <w:rPr>
          <w:sz w:val="24"/>
        </w:rPr>
        <mc:AlternateContent>
          <mc:Choice Requires="wps">
            <w:drawing>
              <wp:anchor distT="0" distB="0" distL="114300" distR="114300" simplePos="0" relativeHeight="251753472" behindDoc="0" locked="0" layoutInCell="1" allowOverlap="1">
                <wp:simplePos x="0" y="0"/>
                <wp:positionH relativeFrom="column">
                  <wp:posOffset>3579495</wp:posOffset>
                </wp:positionH>
                <wp:positionV relativeFrom="paragraph">
                  <wp:posOffset>-3584575</wp:posOffset>
                </wp:positionV>
                <wp:extent cx="366395" cy="426085"/>
                <wp:effectExtent l="0" t="0" r="1905" b="5715"/>
                <wp:wrapNone/>
                <wp:docPr id="455" name="Text Box 455"/>
                <wp:cNvGraphicFramePr/>
                <a:graphic xmlns:a="http://schemas.openxmlformats.org/drawingml/2006/main">
                  <a:graphicData uri="http://schemas.microsoft.com/office/word/2010/wordprocessingShape">
                    <wps:wsp>
                      <wps:cNvSpPr txBox="1"/>
                      <wps:spPr>
                        <a:xfrm>
                          <a:off x="0" y="0"/>
                          <a:ext cx="366395" cy="4260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ED445C4">
                            <w:pPr>
                              <w:rPr>
                                <w:rFonts w:hint="default"/>
                                <w:b/>
                                <w:bCs/>
                                <w:sz w:val="24"/>
                                <w:szCs w:val="24"/>
                                <w:lang w:val="en-IN"/>
                              </w:rPr>
                            </w:pPr>
                            <w:r>
                              <w:rPr>
                                <w:rFonts w:hint="default"/>
                                <w:b/>
                                <w:bCs/>
                                <w:sz w:val="24"/>
                                <w:szCs w:val="24"/>
                                <w:lang w:val="en-IN"/>
                              </w:rPr>
                              <w:t>k</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1.85pt;margin-top:-282.25pt;height:33.55pt;width:28.85pt;z-index:251753472;mso-width-relative:page;mso-height-relative:page;" fillcolor="#FFFFFF [3201]" filled="t" stroked="f" coordsize="21600,21600" o:gfxdata="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cX1nxtgAAAANAQAADwAAAAAAAAABACAAAAAi&#10;AAAAZHJzL2Rvd25yZXYueG1sUEsBAhQAFAAAAAgAh07iQDWlxLpDAgAAkQQAAA4AAAAAAAAAAQAg&#10;AAAAJwEAAGRycy9lMm9Eb2MueG1sUEsFBgAAAAAGAAYAWQEAANwFAAAAAA==&#10;">
                <v:fill on="t" focussize="0,0"/>
                <v:stroke on="f" weight="0.5pt"/>
                <v:imagedata o:title=""/>
                <o:lock v:ext="edit" aspectratio="f"/>
                <v:textbox>
                  <w:txbxContent>
                    <w:p w14:paraId="7ED445C4">
                      <w:pPr>
                        <w:rPr>
                          <w:rFonts w:hint="default"/>
                          <w:b/>
                          <w:bCs/>
                          <w:sz w:val="24"/>
                          <w:szCs w:val="24"/>
                          <w:lang w:val="en-IN"/>
                        </w:rPr>
                      </w:pPr>
                      <w:r>
                        <w:rPr>
                          <w:rFonts w:hint="default"/>
                          <w:b/>
                          <w:bCs/>
                          <w:sz w:val="24"/>
                          <w:szCs w:val="24"/>
                          <w:lang w:val="en-IN"/>
                        </w:rPr>
                        <w:t>k</w:t>
                      </w:r>
                    </w:p>
                  </w:txbxContent>
                </v:textbox>
              </v:shape>
            </w:pict>
          </mc:Fallback>
        </mc:AlternateContent>
      </w:r>
      <w:r>
        <w:rPr>
          <w:sz w:val="24"/>
        </w:rPr>
        <mc:AlternateContent>
          <mc:Choice Requires="wps">
            <w:drawing>
              <wp:anchor distT="0" distB="0" distL="114300" distR="114300" simplePos="0" relativeHeight="251756544" behindDoc="0" locked="0" layoutInCell="1" allowOverlap="1">
                <wp:simplePos x="0" y="0"/>
                <wp:positionH relativeFrom="column">
                  <wp:posOffset>81280</wp:posOffset>
                </wp:positionH>
                <wp:positionV relativeFrom="paragraph">
                  <wp:posOffset>-3597275</wp:posOffset>
                </wp:positionV>
                <wp:extent cx="366395" cy="426085"/>
                <wp:effectExtent l="0" t="0" r="1905" b="5715"/>
                <wp:wrapNone/>
                <wp:docPr id="454" name="Text Box 454"/>
                <wp:cNvGraphicFramePr/>
                <a:graphic xmlns:a="http://schemas.openxmlformats.org/drawingml/2006/main">
                  <a:graphicData uri="http://schemas.microsoft.com/office/word/2010/wordprocessingShape">
                    <wps:wsp>
                      <wps:cNvSpPr txBox="1"/>
                      <wps:spPr>
                        <a:xfrm>
                          <a:off x="530860" y="1099185"/>
                          <a:ext cx="366395" cy="4260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F5EE908">
                            <w:pPr>
                              <w:rPr>
                                <w:rFonts w:hint="default"/>
                                <w:b/>
                                <w:bCs/>
                                <w:sz w:val="24"/>
                                <w:szCs w:val="24"/>
                                <w:lang w:val="en-IN"/>
                              </w:rPr>
                            </w:pPr>
                            <w:r>
                              <w:rPr>
                                <w:rFonts w:hint="default"/>
                                <w:b/>
                                <w:bCs/>
                                <w:sz w:val="24"/>
                                <w:szCs w:val="24"/>
                                <w:lang w:val="en-IN"/>
                              </w:rPr>
                              <w:t>j</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pt;margin-top:-283.25pt;height:33.55pt;width:28.85pt;z-index:251756544;mso-width-relative:page;mso-height-relative:page;" fillcolor="#FFFFFF [3201]" filled="t" stroked="f" coordsize="21600,21600" o:gfxdata="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iaEs7WAAAACwEAAA8AAAAAAAAA&#10;AQAgAAAAIgAAAGRycy9kb3ducmV2LnhtbFBLAQIUABQAAAAIAIdO4kDm1fr0TAIAAJwEAAAOAAAA&#10;AAAAAAEAIAAAACUBAABkcnMvZTJvRG9jLnhtbFBLBQYAAAAABgAGAFkBAADjBQAAAAA=&#10;">
                <v:fill on="t" focussize="0,0"/>
                <v:stroke on="f" weight="0.5pt"/>
                <v:imagedata o:title=""/>
                <o:lock v:ext="edit" aspectratio="f"/>
                <v:textbox>
                  <w:txbxContent>
                    <w:p w14:paraId="5F5EE908">
                      <w:pPr>
                        <w:rPr>
                          <w:rFonts w:hint="default"/>
                          <w:b/>
                          <w:bCs/>
                          <w:sz w:val="24"/>
                          <w:szCs w:val="24"/>
                          <w:lang w:val="en-IN"/>
                        </w:rPr>
                      </w:pPr>
                      <w:r>
                        <w:rPr>
                          <w:rFonts w:hint="default"/>
                          <w:b/>
                          <w:bCs/>
                          <w:sz w:val="24"/>
                          <w:szCs w:val="24"/>
                          <w:lang w:val="en-IN"/>
                        </w:rPr>
                        <w:t>j</w:t>
                      </w:r>
                    </w:p>
                  </w:txbxContent>
                </v:textbox>
              </v:shape>
            </w:pict>
          </mc:Fallback>
        </mc:AlternateContent>
      </w:r>
      <w:r>
        <w:rPr>
          <w:rFonts w:hint="default"/>
          <w:lang w:val="en-IN"/>
        </w:rPr>
        <w:drawing>
          <wp:anchor distT="0" distB="0" distL="114300" distR="114300" simplePos="0" relativeHeight="251698176" behindDoc="1" locked="0" layoutInCell="1" allowOverlap="1">
            <wp:simplePos x="0" y="0"/>
            <wp:positionH relativeFrom="column">
              <wp:posOffset>1312545</wp:posOffset>
            </wp:positionH>
            <wp:positionV relativeFrom="paragraph">
              <wp:posOffset>220345</wp:posOffset>
            </wp:positionV>
            <wp:extent cx="4207510" cy="1325880"/>
            <wp:effectExtent l="0" t="0" r="0" b="0"/>
            <wp:wrapNone/>
            <wp:docPr id="423" name="Picture 423" descr="INDEX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Picture 423" descr="INDEX_page-0001"/>
                    <pic:cNvPicPr>
                      <a:picLocks noChangeAspect="1"/>
                    </pic:cNvPicPr>
                  </pic:nvPicPr>
                  <pic:blipFill>
                    <a:blip r:embed="rId78"/>
                    <a:srcRect l="31189" t="41273" r="30878" b="41816"/>
                    <a:stretch>
                      <a:fillRect/>
                    </a:stretch>
                  </pic:blipFill>
                  <pic:spPr>
                    <a:xfrm>
                      <a:off x="0" y="0"/>
                      <a:ext cx="4207510" cy="1325880"/>
                    </a:xfrm>
                    <a:prstGeom prst="rect">
                      <a:avLst/>
                    </a:prstGeom>
                  </pic:spPr>
                </pic:pic>
              </a:graphicData>
            </a:graphic>
          </wp:anchor>
        </w:drawing>
      </w:r>
    </w:p>
    <w:p w14:paraId="5A81A3C2">
      <w:pPr>
        <w:pStyle w:val="12"/>
        <w:spacing w:line="360" w:lineRule="auto"/>
        <w:ind w:left="487" w:right="834"/>
        <w:jc w:val="both"/>
      </w:pPr>
    </w:p>
    <w:p w14:paraId="5C9E7F27">
      <w:pPr>
        <w:pStyle w:val="12"/>
        <w:spacing w:line="360" w:lineRule="auto"/>
        <w:ind w:left="487" w:right="834"/>
        <w:jc w:val="both"/>
      </w:pPr>
    </w:p>
    <w:p w14:paraId="3D1B91C7">
      <w:pPr>
        <w:pStyle w:val="12"/>
        <w:spacing w:line="360" w:lineRule="auto"/>
        <w:ind w:left="487" w:right="834"/>
        <w:jc w:val="both"/>
      </w:pPr>
    </w:p>
    <w:p w14:paraId="6D2CA0E6">
      <w:pPr>
        <w:pStyle w:val="12"/>
        <w:spacing w:line="360" w:lineRule="auto"/>
        <w:ind w:left="487" w:right="834"/>
        <w:jc w:val="both"/>
      </w:pPr>
    </w:p>
    <w:p w14:paraId="56F7936E">
      <w:pPr>
        <w:pStyle w:val="12"/>
        <w:spacing w:line="360" w:lineRule="auto"/>
        <w:ind w:left="487" w:right="834"/>
        <w:jc w:val="both"/>
      </w:pPr>
    </w:p>
    <w:p w14:paraId="0AC31689">
      <w:pPr>
        <w:pStyle w:val="12"/>
        <w:spacing w:line="360" w:lineRule="auto"/>
        <w:ind w:left="487" w:right="834"/>
        <w:jc w:val="both"/>
      </w:pPr>
      <w:r>
        <w:rPr>
          <w:sz w:val="24"/>
        </w:rPr>
        <mc:AlternateContent>
          <mc:Choice Requires="wps">
            <w:drawing>
              <wp:anchor distT="0" distB="0" distL="114300" distR="114300" simplePos="0" relativeHeight="251734016" behindDoc="0" locked="0" layoutInCell="1" allowOverlap="1">
                <wp:simplePos x="0" y="0"/>
                <wp:positionH relativeFrom="column">
                  <wp:posOffset>-140970</wp:posOffset>
                </wp:positionH>
                <wp:positionV relativeFrom="paragraph">
                  <wp:posOffset>6985</wp:posOffset>
                </wp:positionV>
                <wp:extent cx="7231380" cy="1214120"/>
                <wp:effectExtent l="0" t="0" r="0" b="0"/>
                <wp:wrapNone/>
                <wp:docPr id="430" name="Text Box 430"/>
                <wp:cNvGraphicFramePr/>
                <a:graphic xmlns:a="http://schemas.openxmlformats.org/drawingml/2006/main">
                  <a:graphicData uri="http://schemas.microsoft.com/office/word/2010/wordprocessingShape">
                    <wps:wsp>
                      <wps:cNvSpPr txBox="1"/>
                      <wps:spPr>
                        <a:xfrm>
                          <a:off x="0" y="0"/>
                          <a:ext cx="7231380" cy="12141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488ABD">
                            <w:pPr>
                              <w:jc w:val="both"/>
                              <w:rPr>
                                <w:rFonts w:hint="default"/>
                                <w:sz w:val="24"/>
                                <w:szCs w:val="24"/>
                                <w:lang w:val="en-IN"/>
                              </w:rPr>
                            </w:pPr>
                            <w:r>
                              <w:rPr>
                                <w:rFonts w:hint="default"/>
                                <w:b/>
                                <w:bCs/>
                                <w:sz w:val="28"/>
                                <w:szCs w:val="28"/>
                                <w:lang w:val="en-IN"/>
                              </w:rPr>
                              <w:t>Fig no.13:</w:t>
                            </w:r>
                            <w:r>
                              <w:rPr>
                                <w:rFonts w:hint="default"/>
                                <w:lang w:val="en-IN"/>
                              </w:rPr>
                              <w:t xml:space="preserve"> </w:t>
                            </w:r>
                            <w:r>
                              <w:rPr>
                                <w:rFonts w:hint="default"/>
                                <w:sz w:val="24"/>
                                <w:szCs w:val="24"/>
                                <w:lang w:val="en-IN"/>
                              </w:rPr>
                              <w:t>Profile section of showing lithological variations along groove lines G1(a),G2(b),G3(c),G4(c), G5(d),</w:t>
                            </w:r>
                          </w:p>
                          <w:p w14:paraId="503DFFE8">
                            <w:pPr>
                              <w:jc w:val="both"/>
                              <w:rPr>
                                <w:rFonts w:hint="default"/>
                                <w:sz w:val="24"/>
                                <w:szCs w:val="24"/>
                                <w:lang w:val="en-IN"/>
                              </w:rPr>
                            </w:pPr>
                            <w:r>
                              <w:rPr>
                                <w:rFonts w:hint="default"/>
                                <w:sz w:val="24"/>
                                <w:szCs w:val="24"/>
                                <w:lang w:val="en-IN"/>
                              </w:rPr>
                              <w:t>G6(e),G8(f),G9(g), G11(h), G12(i),G13(j), G14(k).</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pt;margin-top:0.55pt;height:95.6pt;width:569.4pt;z-index:251734016;mso-width-relative:page;mso-height-relative:page;" filled="f" stroked="f" coordsize="21600,21600" o:gfxdata="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hCASS2gAAAAoBAAAPAAAAAAAAAAEAIAAAACIAAABkcnMvZG93bnJldi54bWxQ&#10;SwECFAAUAAAACACHTuJAOM6QVC4CAABqBAAADgAAAAAAAAABACAAAAApAQAAZHJzL2Uyb0RvYy54&#10;bWxQSwUGAAAAAAYABgBZAQAAyQUAAAAA&#10;">
                <v:fill on="f" focussize="0,0"/>
                <v:stroke on="f" weight="0.5pt"/>
                <v:imagedata o:title=""/>
                <o:lock v:ext="edit" aspectratio="f"/>
                <v:textbox>
                  <w:txbxContent>
                    <w:p w14:paraId="1F488ABD">
                      <w:pPr>
                        <w:jc w:val="both"/>
                        <w:rPr>
                          <w:rFonts w:hint="default"/>
                          <w:sz w:val="24"/>
                          <w:szCs w:val="24"/>
                          <w:lang w:val="en-IN"/>
                        </w:rPr>
                      </w:pPr>
                      <w:r>
                        <w:rPr>
                          <w:rFonts w:hint="default"/>
                          <w:b/>
                          <w:bCs/>
                          <w:sz w:val="28"/>
                          <w:szCs w:val="28"/>
                          <w:lang w:val="en-IN"/>
                        </w:rPr>
                        <w:t>Fig no.13:</w:t>
                      </w:r>
                      <w:r>
                        <w:rPr>
                          <w:rFonts w:hint="default"/>
                          <w:lang w:val="en-IN"/>
                        </w:rPr>
                        <w:t xml:space="preserve"> </w:t>
                      </w:r>
                      <w:r>
                        <w:rPr>
                          <w:rFonts w:hint="default"/>
                          <w:sz w:val="24"/>
                          <w:szCs w:val="24"/>
                          <w:lang w:val="en-IN"/>
                        </w:rPr>
                        <w:t>Profile section of showing lithological variations along groove lines G1(a),G2(b),G3(c),G4(c), G5(d),</w:t>
                      </w:r>
                    </w:p>
                    <w:p w14:paraId="503DFFE8">
                      <w:pPr>
                        <w:jc w:val="both"/>
                        <w:rPr>
                          <w:rFonts w:hint="default"/>
                          <w:sz w:val="24"/>
                          <w:szCs w:val="24"/>
                          <w:lang w:val="en-IN"/>
                        </w:rPr>
                      </w:pPr>
                      <w:r>
                        <w:rPr>
                          <w:rFonts w:hint="default"/>
                          <w:sz w:val="24"/>
                          <w:szCs w:val="24"/>
                          <w:lang w:val="en-IN"/>
                        </w:rPr>
                        <w:t>G6(e),G8(f),G9(g), G11(h), G12(i),G13(j), G14(k).</w:t>
                      </w:r>
                    </w:p>
                  </w:txbxContent>
                </v:textbox>
              </v:shape>
            </w:pict>
          </mc:Fallback>
        </mc:AlternateContent>
      </w:r>
    </w:p>
    <w:p w14:paraId="698EC3A3">
      <w:pPr>
        <w:pStyle w:val="12"/>
        <w:spacing w:line="360" w:lineRule="auto"/>
        <w:ind w:left="487" w:right="834"/>
        <w:jc w:val="both"/>
      </w:pPr>
    </w:p>
    <w:p w14:paraId="2609BDFA">
      <w:pPr>
        <w:pStyle w:val="12"/>
        <w:spacing w:line="360" w:lineRule="auto"/>
        <w:ind w:left="487" w:right="834"/>
        <w:jc w:val="both"/>
      </w:pPr>
    </w:p>
    <w:p w14:paraId="331B999A">
      <w:pPr>
        <w:pStyle w:val="12"/>
        <w:spacing w:line="360" w:lineRule="auto"/>
        <w:ind w:left="487" w:right="834"/>
        <w:jc w:val="both"/>
      </w:pPr>
    </w:p>
    <w:p w14:paraId="11A5A1D8">
      <w:pPr>
        <w:pStyle w:val="12"/>
        <w:spacing w:line="360" w:lineRule="auto"/>
        <w:ind w:left="487" w:right="834"/>
        <w:jc w:val="both"/>
      </w:pPr>
    </w:p>
    <w:p w14:paraId="72C4E4F2">
      <w:pPr>
        <w:pStyle w:val="12"/>
        <w:spacing w:line="360" w:lineRule="auto"/>
        <w:ind w:left="487" w:right="834"/>
        <w:jc w:val="both"/>
      </w:pPr>
    </w:p>
    <w:p w14:paraId="7FB3B7DD">
      <w:pPr>
        <w:pStyle w:val="12"/>
        <w:spacing w:line="360" w:lineRule="auto"/>
        <w:ind w:right="834"/>
        <w:jc w:val="both"/>
      </w:pPr>
    </w:p>
    <w:p w14:paraId="3DC6C3A3">
      <w:pPr>
        <w:pStyle w:val="12"/>
        <w:spacing w:line="360" w:lineRule="auto"/>
        <w:ind w:left="487" w:right="834"/>
        <w:jc w:val="both"/>
      </w:pPr>
    </w:p>
    <w:p w14:paraId="19BC23D4">
      <w:pPr>
        <w:pStyle w:val="12"/>
        <w:spacing w:line="360" w:lineRule="auto"/>
        <w:ind w:right="834"/>
        <w:jc w:val="both"/>
        <w:rPr>
          <w:rFonts w:hint="default"/>
          <w:lang w:val="en-IN"/>
        </w:rPr>
      </w:pPr>
    </w:p>
    <w:p w14:paraId="49EBD2E5">
      <w:pPr>
        <w:pStyle w:val="12"/>
        <w:spacing w:line="360" w:lineRule="auto"/>
        <w:ind w:left="487" w:right="834"/>
        <w:jc w:val="both"/>
        <w:rPr>
          <w:rFonts w:hint="default"/>
          <w:lang w:val="en-IN"/>
        </w:rPr>
      </w:pPr>
    </w:p>
    <w:p w14:paraId="1AC09ABC">
      <w:pPr>
        <w:pStyle w:val="12"/>
        <w:spacing w:line="360" w:lineRule="auto"/>
        <w:ind w:left="487" w:right="834"/>
        <w:jc w:val="both"/>
      </w:pPr>
    </w:p>
    <w:p w14:paraId="4459807E">
      <w:pPr>
        <w:pStyle w:val="12"/>
        <w:spacing w:line="360" w:lineRule="auto"/>
        <w:ind w:left="487" w:right="834"/>
        <w:jc w:val="both"/>
      </w:pPr>
    </w:p>
    <w:p w14:paraId="139CE1CF">
      <w:pPr>
        <w:pStyle w:val="12"/>
        <w:spacing w:line="360" w:lineRule="auto"/>
        <w:ind w:left="487" w:right="834"/>
        <w:jc w:val="both"/>
        <w:rPr>
          <w:rFonts w:hint="default"/>
          <w:lang w:val="en-IN"/>
        </w:rPr>
      </w:pPr>
    </w:p>
    <w:p w14:paraId="32D49F99">
      <w:pPr>
        <w:pStyle w:val="12"/>
        <w:spacing w:line="360" w:lineRule="auto"/>
        <w:ind w:left="487" w:right="834"/>
        <w:jc w:val="both"/>
        <w:rPr>
          <w:rFonts w:hint="default"/>
          <w:lang w:val="en-IN"/>
        </w:rPr>
      </w:pPr>
    </w:p>
    <w:p w14:paraId="79831EA0">
      <w:pPr>
        <w:pStyle w:val="12"/>
        <w:spacing w:line="360" w:lineRule="auto"/>
        <w:ind w:right="834"/>
        <w:jc w:val="both"/>
      </w:pPr>
    </w:p>
    <w:p w14:paraId="336A3828">
      <w:pPr>
        <w:pStyle w:val="6"/>
        <w:numPr>
          <w:ilvl w:val="2"/>
          <w:numId w:val="9"/>
        </w:numPr>
        <w:tabs>
          <w:tab w:val="left" w:pos="1184"/>
        </w:tabs>
        <w:spacing w:before="0" w:after="0" w:line="240" w:lineRule="auto"/>
        <w:ind w:left="1137" w:leftChars="0" w:right="0" w:hanging="697" w:firstLineChars="0"/>
        <w:jc w:val="both"/>
      </w:pPr>
      <w:r>
        <w:rPr>
          <w:rFonts w:hint="default"/>
          <w:spacing w:val="-2"/>
          <w:lang w:val="en-IN"/>
        </w:rPr>
        <w:t>S</w:t>
      </w:r>
      <w:r>
        <w:rPr>
          <w:spacing w:val="-2"/>
        </w:rPr>
        <w:t>ampling</w:t>
      </w:r>
    </w:p>
    <w:p w14:paraId="1C6C6609">
      <w:pPr>
        <w:pStyle w:val="12"/>
        <w:spacing w:before="81" w:line="360" w:lineRule="auto"/>
        <w:ind w:right="779"/>
        <w:jc w:val="both"/>
        <w:rPr>
          <w:rFonts w:hint="default"/>
          <w:spacing w:val="-2"/>
          <w:lang w:val="en-IN"/>
        </w:rPr>
      </w:pPr>
      <w:r>
        <w:t>During the field work, a total number of 1</w:t>
      </w:r>
      <w:r>
        <w:rPr>
          <w:rFonts w:hint="default"/>
          <w:lang w:val="en-IN"/>
        </w:rPr>
        <w:t>55</w:t>
      </w:r>
      <w:r>
        <w:t xml:space="preserve"> </w:t>
      </w:r>
      <w:r>
        <w:rPr>
          <w:rFonts w:hint="default"/>
          <w:lang w:val="en-IN"/>
        </w:rPr>
        <w:t xml:space="preserve">surface </w:t>
      </w:r>
      <w:r>
        <w:t>samples were collected for the geochemical analyses. Out of these 1</w:t>
      </w:r>
      <w:r>
        <w:rPr>
          <w:rFonts w:hint="default"/>
          <w:lang w:val="en-IN"/>
        </w:rPr>
        <w:t>55</w:t>
      </w:r>
      <w:r>
        <w:t xml:space="preserve"> BRS samples, 131 sample</w:t>
      </w:r>
      <w:r>
        <w:rPr>
          <w:rFonts w:hint="default"/>
          <w:lang w:val="en-IN"/>
        </w:rPr>
        <w:t xml:space="preserve">s were systematically </w:t>
      </w:r>
      <w:r>
        <w:t>collected</w:t>
      </w:r>
      <w:r>
        <w:rPr>
          <w:rFonts w:hint="default"/>
          <w:lang w:val="en-IN"/>
        </w:rPr>
        <w:t xml:space="preserve"> from groove lines</w:t>
      </w:r>
      <w:r>
        <w:t>, 2</w:t>
      </w:r>
      <w:r>
        <w:rPr>
          <w:rFonts w:hint="default"/>
          <w:lang w:val="en-IN"/>
        </w:rPr>
        <w:t>4 grab samples were generated from other part of the designated area including the mineralised zone</w:t>
      </w:r>
      <w:r>
        <w:t xml:space="preserve">. </w:t>
      </w:r>
      <w:r>
        <w:rPr>
          <w:rFonts w:hint="default"/>
          <w:lang w:val="en-IN"/>
        </w:rPr>
        <w:t xml:space="preserve">Out of 131 groove samples, 110 numbers are graphite bearing and rest of the samples were collected from wall rock. </w:t>
      </w:r>
      <w:r>
        <w:t>Locations</w:t>
      </w:r>
      <w:r>
        <w:rPr>
          <w:spacing w:val="-1"/>
        </w:rPr>
        <w:t xml:space="preserve"> </w:t>
      </w:r>
      <w:r>
        <w:t>of</w:t>
      </w:r>
      <w:r>
        <w:rPr>
          <w:spacing w:val="-3"/>
        </w:rPr>
        <w:t xml:space="preserve"> </w:t>
      </w:r>
      <w:r>
        <w:t>the</w:t>
      </w:r>
      <w:r>
        <w:rPr>
          <w:spacing w:val="-1"/>
        </w:rPr>
        <w:t xml:space="preserve"> </w:t>
      </w:r>
      <w:r>
        <w:t>surface</w:t>
      </w:r>
      <w:r>
        <w:rPr>
          <w:spacing w:val="-2"/>
        </w:rPr>
        <w:t xml:space="preserve"> </w:t>
      </w:r>
      <w:r>
        <w:t>samples</w:t>
      </w:r>
      <w:r>
        <w:rPr>
          <w:spacing w:val="-3"/>
        </w:rPr>
        <w:t xml:space="preserve"> </w:t>
      </w:r>
      <w:r>
        <w:t xml:space="preserve"> are shown </w:t>
      </w:r>
      <w:r>
        <w:rPr>
          <w:rFonts w:hint="default"/>
          <w:lang w:val="en-IN"/>
        </w:rPr>
        <w:t>on</w:t>
      </w:r>
      <w:r>
        <w:t xml:space="preserve"> the geological map (Plate No. ). </w:t>
      </w:r>
      <w:r>
        <w:rPr>
          <w:rFonts w:hint="default"/>
          <w:lang w:val="en-IN"/>
        </w:rPr>
        <w:t xml:space="preserve">For analyses of fixed carbon % samples were submitted to </w:t>
      </w:r>
      <w:r>
        <w:t xml:space="preserve"> NMCI Shree Coal Laboratory and</w:t>
      </w:r>
      <w:r>
        <w:rPr>
          <w:spacing w:val="80"/>
        </w:rPr>
        <w:t xml:space="preserve"> </w:t>
      </w:r>
      <w:r>
        <w:rPr>
          <w:rFonts w:hint="default"/>
          <w:spacing w:val="80"/>
          <w:lang w:val="en-IN"/>
        </w:rPr>
        <w:t>for whole rock and minor elements analyses were done by Shiva</w:t>
      </w:r>
      <w:r>
        <w:t xml:space="preserve"> Analytical (India) Pvt. Ltd. 30 number of check samples were arbitrarily selected from BRS samples,</w:t>
      </w:r>
      <w:r>
        <w:rPr>
          <w:spacing w:val="-1"/>
        </w:rPr>
        <w:t xml:space="preserve"> </w:t>
      </w:r>
      <w:r>
        <w:t>trench</w:t>
      </w:r>
      <w:r>
        <w:rPr>
          <w:spacing w:val="-2"/>
        </w:rPr>
        <w:t xml:space="preserve"> </w:t>
      </w:r>
      <w:r>
        <w:t>and</w:t>
      </w:r>
      <w:r>
        <w:rPr>
          <w:spacing w:val="-1"/>
        </w:rPr>
        <w:t xml:space="preserve"> </w:t>
      </w:r>
      <w:r>
        <w:t>drilled</w:t>
      </w:r>
      <w:r>
        <w:rPr>
          <w:spacing w:val="-1"/>
        </w:rPr>
        <w:t xml:space="preserve"> </w:t>
      </w:r>
      <w:r>
        <w:t>core samples</w:t>
      </w:r>
      <w:r>
        <w:rPr>
          <w:spacing w:val="-1"/>
        </w:rPr>
        <w:t xml:space="preserve"> </w:t>
      </w:r>
      <w:r>
        <w:t>and</w:t>
      </w:r>
      <w:r>
        <w:rPr>
          <w:spacing w:val="-3"/>
        </w:rPr>
        <w:t xml:space="preserve"> </w:t>
      </w:r>
      <w:r>
        <w:t>those were</w:t>
      </w:r>
      <w:r>
        <w:rPr>
          <w:spacing w:val="-1"/>
        </w:rPr>
        <w:t xml:space="preserve"> </w:t>
      </w:r>
      <w:r>
        <w:t>submitted</w:t>
      </w:r>
      <w:r>
        <w:rPr>
          <w:spacing w:val="-2"/>
        </w:rPr>
        <w:t xml:space="preserve"> </w:t>
      </w:r>
      <w:r>
        <w:t xml:space="preserve">to </w:t>
      </w:r>
      <w:r>
        <w:rPr>
          <w:rFonts w:hint="default"/>
          <w:lang w:val="en-IN"/>
        </w:rPr>
        <w:t>GEOTECHNICAL LAB of  Tata Steel Limited</w:t>
      </w:r>
      <w:r>
        <w:t xml:space="preserve">, </w:t>
      </w:r>
      <w:r>
        <w:rPr>
          <w:rFonts w:hint="default"/>
          <w:spacing w:val="-2"/>
          <w:lang w:val="en-IN"/>
        </w:rPr>
        <w:t>Dhanbad.</w:t>
      </w:r>
    </w:p>
    <w:p w14:paraId="5E2306B4">
      <w:pPr>
        <w:pStyle w:val="12"/>
        <w:spacing w:before="162" w:line="360" w:lineRule="auto"/>
        <w:ind w:left="487" w:right="838"/>
        <w:jc w:val="both"/>
        <w:rPr>
          <w:rFonts w:hint="default"/>
          <w:lang w:val="en-IN"/>
        </w:rPr>
      </w:pPr>
    </w:p>
    <w:p w14:paraId="0B4943DD">
      <w:pPr>
        <w:pStyle w:val="6"/>
        <w:numPr>
          <w:ilvl w:val="2"/>
          <w:numId w:val="9"/>
        </w:numPr>
        <w:tabs>
          <w:tab w:val="left" w:pos="1322"/>
        </w:tabs>
        <w:spacing w:before="1" w:after="0" w:line="240" w:lineRule="auto"/>
        <w:ind w:left="1275" w:leftChars="0" w:right="0" w:hanging="835" w:firstLineChars="0"/>
        <w:jc w:val="both"/>
      </w:pPr>
      <w:r>
        <w:t>Discussion</w:t>
      </w:r>
      <w:r>
        <w:rPr>
          <w:spacing w:val="-8"/>
        </w:rPr>
        <w:t xml:space="preserve"> </w:t>
      </w:r>
      <w:r>
        <w:t>on</w:t>
      </w:r>
      <w:r>
        <w:rPr>
          <w:spacing w:val="-5"/>
        </w:rPr>
        <w:t xml:space="preserve"> </w:t>
      </w:r>
      <w:r>
        <w:t>the</w:t>
      </w:r>
      <w:r>
        <w:rPr>
          <w:spacing w:val="-8"/>
        </w:rPr>
        <w:t xml:space="preserve"> </w:t>
      </w:r>
      <w:r>
        <w:t>chemical</w:t>
      </w:r>
      <w:r>
        <w:rPr>
          <w:spacing w:val="-5"/>
        </w:rPr>
        <w:t xml:space="preserve"> </w:t>
      </w:r>
      <w:r>
        <w:t>analyses</w:t>
      </w:r>
      <w:r>
        <w:rPr>
          <w:spacing w:val="-6"/>
        </w:rPr>
        <w:t xml:space="preserve"> </w:t>
      </w:r>
      <w:r>
        <w:rPr>
          <w:spacing w:val="-2"/>
        </w:rPr>
        <w:t>result</w:t>
      </w:r>
    </w:p>
    <w:p w14:paraId="7B553379">
      <w:pPr>
        <w:pStyle w:val="12"/>
        <w:spacing w:before="115"/>
        <w:rPr>
          <w:b/>
          <w:sz w:val="28"/>
        </w:rPr>
      </w:pPr>
    </w:p>
    <w:p w14:paraId="77CB680B">
      <w:pPr>
        <w:pStyle w:val="12"/>
        <w:spacing w:line="360" w:lineRule="auto"/>
        <w:ind w:left="487" w:right="835"/>
        <w:jc w:val="both"/>
        <w:rPr>
          <w:rFonts w:hint="default"/>
          <w:lang w:val="en-IN"/>
        </w:rPr>
      </w:pPr>
      <w:r>
        <w:t xml:space="preserve">During the current investigation a total number of </w:t>
      </w:r>
      <w:r>
        <w:rPr>
          <w:rFonts w:hint="default"/>
          <w:lang w:val="en-IN"/>
        </w:rPr>
        <w:t>155</w:t>
      </w:r>
      <w:r>
        <w:t xml:space="preserve"> bedrock samples were generated from grooves  and </w:t>
      </w:r>
      <w:r>
        <w:rPr>
          <w:rFonts w:hint="default"/>
          <w:lang w:val="en-IN"/>
        </w:rPr>
        <w:t>24 grab</w:t>
      </w:r>
      <w:r>
        <w:t xml:space="preserve"> samples from the graphite bearing zone</w:t>
      </w:r>
      <w:r>
        <w:rPr>
          <w:rFonts w:hint="default"/>
          <w:lang w:val="en-IN"/>
        </w:rPr>
        <w:t>s and associated rock types.</w:t>
      </w:r>
      <w:r>
        <w:t xml:space="preserve"> </w:t>
      </w:r>
      <w:r>
        <w:rPr>
          <w:rFonts w:hint="default"/>
          <w:lang w:val="en-IN"/>
        </w:rPr>
        <w:t xml:space="preserve">Out of 155 samples 44 samples show the fixed carbon values ranging from 2.00 % to 8.45 and rest of the samples show the values ranging from 0.03% to 1.99 %. </w:t>
      </w:r>
      <w:r>
        <w:t>The</w:t>
      </w:r>
      <w:r>
        <w:rPr>
          <w:spacing w:val="-2"/>
        </w:rPr>
        <w:t xml:space="preserve"> </w:t>
      </w:r>
      <w:r>
        <w:t>analytical data</w:t>
      </w:r>
      <w:r>
        <w:rPr>
          <w:spacing w:val="-2"/>
        </w:rPr>
        <w:t xml:space="preserve"> </w:t>
      </w:r>
      <w:r>
        <w:t>is provided</w:t>
      </w:r>
      <w:r>
        <w:rPr>
          <w:spacing w:val="-2"/>
        </w:rPr>
        <w:t xml:space="preserve"> </w:t>
      </w:r>
      <w:r>
        <w:t>in the</w:t>
      </w:r>
      <w:r>
        <w:rPr>
          <w:spacing w:val="-1"/>
          <w:highlight w:val="none"/>
        </w:rPr>
        <w:t xml:space="preserve"> </w:t>
      </w:r>
      <w:r>
        <w:rPr>
          <w:color w:val="000000"/>
          <w:spacing w:val="-2"/>
          <w:highlight w:val="none"/>
        </w:rPr>
        <w:t>Annexure-</w:t>
      </w:r>
      <w:r>
        <w:rPr>
          <w:rFonts w:hint="default"/>
          <w:color w:val="000000"/>
          <w:spacing w:val="-2"/>
          <w:highlight w:val="none"/>
          <w:lang w:val="en-IN"/>
        </w:rPr>
        <w:t xml:space="preserve">1  and </w:t>
      </w:r>
      <w:r>
        <w:rPr>
          <w:rFonts w:hint="default"/>
          <w:lang w:val="en-IN"/>
        </w:rPr>
        <w:t>the  analytical results of the major oxides  and minor elements are provided in the Annexure- 2 &amp; 3.</w:t>
      </w:r>
    </w:p>
    <w:p w14:paraId="4E2E383A">
      <w:pPr>
        <w:pStyle w:val="12"/>
        <w:spacing w:before="1"/>
      </w:pPr>
    </w:p>
    <w:p w14:paraId="7F2FE45E">
      <w:pPr>
        <w:pStyle w:val="12"/>
        <w:spacing w:before="275"/>
      </w:pPr>
    </w:p>
    <w:p w14:paraId="237FCC68">
      <w:pPr>
        <w:pStyle w:val="12"/>
        <w:spacing w:before="275"/>
      </w:pPr>
    </w:p>
    <w:p w14:paraId="7AEDD60C">
      <w:pPr>
        <w:pStyle w:val="12"/>
        <w:spacing w:before="275"/>
      </w:pPr>
    </w:p>
    <w:p w14:paraId="3CD87A5A">
      <w:pPr>
        <w:pStyle w:val="12"/>
        <w:spacing w:before="275"/>
      </w:pPr>
    </w:p>
    <w:p w14:paraId="3F1EB81E">
      <w:pPr>
        <w:pStyle w:val="12"/>
        <w:spacing w:before="275"/>
      </w:pPr>
    </w:p>
    <w:p w14:paraId="4C5157F2">
      <w:pPr>
        <w:pStyle w:val="12"/>
        <w:spacing w:before="275"/>
      </w:pPr>
    </w:p>
    <w:p w14:paraId="5280ACB6">
      <w:pPr>
        <w:pStyle w:val="12"/>
        <w:spacing w:before="275"/>
      </w:pPr>
    </w:p>
    <w:p w14:paraId="0098DF25">
      <w:pPr>
        <w:pStyle w:val="12"/>
        <w:spacing w:before="275"/>
      </w:pPr>
    </w:p>
    <w:p w14:paraId="742B6D24">
      <w:pPr>
        <w:pStyle w:val="12"/>
        <w:spacing w:before="275"/>
      </w:pPr>
    </w:p>
    <w:p w14:paraId="0BC2E2EC">
      <w:pPr>
        <w:pStyle w:val="12"/>
        <w:spacing w:before="275"/>
      </w:pPr>
    </w:p>
    <w:p w14:paraId="37D2EB04">
      <w:pPr>
        <w:pStyle w:val="12"/>
        <w:spacing w:before="275"/>
      </w:pPr>
    </w:p>
    <w:p w14:paraId="455662DB">
      <w:pPr>
        <w:pStyle w:val="12"/>
        <w:spacing w:before="275"/>
      </w:pPr>
    </w:p>
    <w:p w14:paraId="2A59F8BB">
      <w:pPr>
        <w:pStyle w:val="3"/>
        <w:numPr>
          <w:ilvl w:val="1"/>
          <w:numId w:val="9"/>
        </w:numPr>
        <w:tabs>
          <w:tab w:val="left" w:pos="1044"/>
        </w:tabs>
        <w:spacing w:before="0" w:after="0" w:line="240" w:lineRule="auto"/>
        <w:ind w:left="1044" w:right="0" w:hanging="557"/>
        <w:jc w:val="both"/>
      </w:pPr>
      <w:r>
        <w:rPr>
          <w:spacing w:val="-2"/>
        </w:rPr>
        <w:t>GEOPHYSICAL</w:t>
      </w:r>
      <w:r>
        <w:rPr>
          <w:spacing w:val="-1"/>
        </w:rPr>
        <w:t xml:space="preserve"> </w:t>
      </w:r>
      <w:r>
        <w:rPr>
          <w:spacing w:val="-2"/>
        </w:rPr>
        <w:t>EXPLORATION</w:t>
      </w:r>
    </w:p>
    <w:p w14:paraId="4D07E373">
      <w:pPr>
        <w:pStyle w:val="12"/>
        <w:spacing w:before="185" w:line="360" w:lineRule="auto"/>
        <w:ind w:left="487" w:right="838"/>
        <w:jc w:val="both"/>
      </w:pPr>
      <w:r>
        <w:t>Self-potential (SP) surveys are integral to graphite exploration, as they detect distinctive electrical characteristics of graphite-bearing lithounits, notably negative SP anomalies. These surveys offer a preliminary assessments over large areas, aiding target selection for further exploration. Complementing other geophysical techniques, such as electromagnetic surveys and resistivity surveys, SP data integration enhances accuracy in delineating graphite deposits. Moreover, SP anomalies</w:t>
      </w:r>
      <w:r>
        <w:rPr>
          <w:spacing w:val="-3"/>
        </w:rPr>
        <w:t xml:space="preserve"> </w:t>
      </w:r>
      <w:r>
        <w:t>reflect</w:t>
      </w:r>
      <w:r>
        <w:rPr>
          <w:spacing w:val="-3"/>
        </w:rPr>
        <w:t xml:space="preserve"> </w:t>
      </w:r>
      <w:r>
        <w:t>subsurface</w:t>
      </w:r>
      <w:r>
        <w:rPr>
          <w:spacing w:val="-1"/>
        </w:rPr>
        <w:t xml:space="preserve"> </w:t>
      </w:r>
      <w:r>
        <w:t>geological</w:t>
      </w:r>
      <w:r>
        <w:rPr>
          <w:spacing w:val="-1"/>
        </w:rPr>
        <w:t xml:space="preserve"> </w:t>
      </w:r>
      <w:r>
        <w:t>structures</w:t>
      </w:r>
      <w:r>
        <w:rPr>
          <w:spacing w:val="-3"/>
        </w:rPr>
        <w:t xml:space="preserve"> </w:t>
      </w:r>
      <w:r>
        <w:t>associated</w:t>
      </w:r>
      <w:r>
        <w:rPr>
          <w:spacing w:val="-2"/>
        </w:rPr>
        <w:t xml:space="preserve"> </w:t>
      </w:r>
      <w:r>
        <w:t>with</w:t>
      </w:r>
      <w:r>
        <w:rPr>
          <w:spacing w:val="-2"/>
        </w:rPr>
        <w:t xml:space="preserve"> </w:t>
      </w:r>
      <w:r>
        <w:t>graphite</w:t>
      </w:r>
      <w:r>
        <w:rPr>
          <w:spacing w:val="-1"/>
        </w:rPr>
        <w:t xml:space="preserve"> </w:t>
      </w:r>
      <w:r>
        <w:t>mineralization,</w:t>
      </w:r>
      <w:r>
        <w:rPr>
          <w:spacing w:val="-3"/>
        </w:rPr>
        <w:t xml:space="preserve"> </w:t>
      </w:r>
      <w:r>
        <w:t>aiding</w:t>
      </w:r>
      <w:r>
        <w:rPr>
          <w:spacing w:val="-2"/>
        </w:rPr>
        <w:t xml:space="preserve"> </w:t>
      </w:r>
      <w:r>
        <w:t>in understanding geological controls and identifying favourable exploration targets.</w:t>
      </w:r>
    </w:p>
    <w:p w14:paraId="705A8C57">
      <w:pPr>
        <w:pStyle w:val="6"/>
        <w:numPr>
          <w:ilvl w:val="2"/>
          <w:numId w:val="9"/>
        </w:numPr>
        <w:tabs>
          <w:tab w:val="left" w:pos="1184"/>
        </w:tabs>
        <w:spacing w:before="0" w:after="0" w:line="320" w:lineRule="exact"/>
        <w:ind w:left="1137" w:leftChars="0" w:right="0" w:hanging="697" w:firstLineChars="0"/>
        <w:jc w:val="both"/>
      </w:pPr>
      <w:r>
        <w:t>SP</w:t>
      </w:r>
      <w:r>
        <w:rPr>
          <w:spacing w:val="-4"/>
        </w:rPr>
        <w:t xml:space="preserve"> </w:t>
      </w:r>
      <w:r>
        <w:t>data</w:t>
      </w:r>
      <w:r>
        <w:rPr>
          <w:spacing w:val="-4"/>
        </w:rPr>
        <w:t xml:space="preserve"> </w:t>
      </w:r>
      <w:r>
        <w:rPr>
          <w:spacing w:val="-2"/>
        </w:rPr>
        <w:t>acquisition</w:t>
      </w:r>
    </w:p>
    <w:p w14:paraId="45D84EF9">
      <w:pPr>
        <w:pStyle w:val="12"/>
        <w:spacing w:before="161" w:line="360" w:lineRule="auto"/>
        <w:ind w:left="487" w:right="838"/>
        <w:jc w:val="both"/>
      </w:pPr>
      <w:r>
        <w:t>In this project, the Fixed Base approach was employed for the acquisition of Self-Potential (SP) data. A total of 3.7-line km in 13 profiles were surveyed, each spanning a length of 285 meters at the end of March 2024 (Fig.</w:t>
      </w:r>
      <w:r>
        <w:rPr>
          <w:rFonts w:hint="default"/>
          <w:lang w:val="en-IN"/>
        </w:rPr>
        <w:t xml:space="preserve"> no. 14</w:t>
      </w:r>
      <w:r>
        <w:t>). The spacing between profiles was irregular, tailored to meet the specific objectives of</w:t>
      </w:r>
      <w:r>
        <w:rPr>
          <w:spacing w:val="-1"/>
        </w:rPr>
        <w:t xml:space="preserve"> </w:t>
      </w:r>
      <w:r>
        <w:t>the study while adhering to a</w:t>
      </w:r>
      <w:r>
        <w:rPr>
          <w:spacing w:val="-1"/>
        </w:rPr>
        <w:t xml:space="preserve"> </w:t>
      </w:r>
      <w:r>
        <w:t>total approved profile length of 3 kilometers . Data points were recorded at regular intervals of 15 meters. The selection of field parameters for SP data acquisition was informed by geological insights into graphite occurrences. Profile</w:t>
      </w:r>
      <w:r>
        <w:rPr>
          <w:spacing w:val="26"/>
        </w:rPr>
        <w:t xml:space="preserve"> </w:t>
      </w:r>
      <w:r>
        <w:t>orientation</w:t>
      </w:r>
      <w:r>
        <w:rPr>
          <w:spacing w:val="25"/>
        </w:rPr>
        <w:t xml:space="preserve"> </w:t>
      </w:r>
      <w:r>
        <w:t>was</w:t>
      </w:r>
      <w:r>
        <w:rPr>
          <w:spacing w:val="27"/>
        </w:rPr>
        <w:t xml:space="preserve"> </w:t>
      </w:r>
      <w:r>
        <w:t>standardized</w:t>
      </w:r>
      <w:r>
        <w:rPr>
          <w:spacing w:val="25"/>
        </w:rPr>
        <w:t xml:space="preserve"> </w:t>
      </w:r>
      <w:r>
        <w:t>along</w:t>
      </w:r>
      <w:r>
        <w:rPr>
          <w:spacing w:val="26"/>
        </w:rPr>
        <w:t xml:space="preserve"> </w:t>
      </w:r>
      <w:r>
        <w:t>a</w:t>
      </w:r>
      <w:r>
        <w:rPr>
          <w:spacing w:val="27"/>
        </w:rPr>
        <w:t xml:space="preserve"> </w:t>
      </w:r>
      <w:r>
        <w:t>North-South</w:t>
      </w:r>
      <w:r>
        <w:rPr>
          <w:spacing w:val="24"/>
        </w:rPr>
        <w:t xml:space="preserve"> </w:t>
      </w:r>
      <w:r>
        <w:t>direction,</w:t>
      </w:r>
      <w:r>
        <w:rPr>
          <w:spacing w:val="27"/>
        </w:rPr>
        <w:t xml:space="preserve"> </w:t>
      </w:r>
      <w:r>
        <w:t>perpendicular</w:t>
      </w:r>
      <w:r>
        <w:rPr>
          <w:spacing w:val="27"/>
        </w:rPr>
        <w:t xml:space="preserve"> </w:t>
      </w:r>
      <w:r>
        <w:t>to</w:t>
      </w:r>
      <w:r>
        <w:rPr>
          <w:spacing w:val="24"/>
        </w:rPr>
        <w:t xml:space="preserve"> </w:t>
      </w:r>
      <w:r>
        <w:t>the</w:t>
      </w:r>
      <w:r>
        <w:rPr>
          <w:spacing w:val="28"/>
        </w:rPr>
        <w:t xml:space="preserve"> </w:t>
      </w:r>
      <w:r>
        <w:t>strike</w:t>
      </w:r>
      <w:r>
        <w:rPr>
          <w:spacing w:val="26"/>
        </w:rPr>
        <w:t xml:space="preserve"> </w:t>
      </w:r>
      <w:r>
        <w:rPr>
          <w:spacing w:val="-5"/>
        </w:rPr>
        <w:t>of</w:t>
      </w:r>
      <w:r>
        <w:rPr>
          <w:rFonts w:hint="default"/>
          <w:spacing w:val="-5"/>
          <w:lang w:val="en-IN"/>
        </w:rPr>
        <w:t xml:space="preserve"> </w:t>
      </w:r>
      <w:r>
        <w:rPr>
          <w:rFonts w:hint="default"/>
          <w:lang w:val="en-IN"/>
        </w:rPr>
        <w:t>t</w:t>
      </w:r>
      <w:r>
        <w:t>he</w:t>
      </w:r>
      <w:r>
        <w:rPr>
          <w:spacing w:val="30"/>
        </w:rPr>
        <w:t xml:space="preserve"> </w:t>
      </w:r>
      <w:r>
        <w:t>geological</w:t>
      </w:r>
      <w:r>
        <w:rPr>
          <w:spacing w:val="31"/>
        </w:rPr>
        <w:t xml:space="preserve"> </w:t>
      </w:r>
      <w:r>
        <w:t>lithounits</w:t>
      </w:r>
      <w:r>
        <w:rPr>
          <w:spacing w:val="31"/>
        </w:rPr>
        <w:t xml:space="preserve"> </w:t>
      </w:r>
      <w:r>
        <w:t>under</w:t>
      </w:r>
      <w:r>
        <w:rPr>
          <w:spacing w:val="31"/>
        </w:rPr>
        <w:t xml:space="preserve"> </w:t>
      </w:r>
      <w:r>
        <w:t>investigation.</w:t>
      </w:r>
      <w:r>
        <w:rPr>
          <w:spacing w:val="31"/>
        </w:rPr>
        <w:t xml:space="preserve"> </w:t>
      </w:r>
      <w:r>
        <w:t>Some</w:t>
      </w:r>
      <w:r>
        <w:rPr>
          <w:spacing w:val="31"/>
        </w:rPr>
        <w:t xml:space="preserve"> </w:t>
      </w:r>
      <w:r>
        <w:t>profiles</w:t>
      </w:r>
      <w:r>
        <w:rPr>
          <w:spacing w:val="29"/>
        </w:rPr>
        <w:t xml:space="preserve"> </w:t>
      </w:r>
      <w:r>
        <w:t>are</w:t>
      </w:r>
      <w:r>
        <w:rPr>
          <w:spacing w:val="32"/>
        </w:rPr>
        <w:t xml:space="preserve"> </w:t>
      </w:r>
      <w:r>
        <w:t>taken</w:t>
      </w:r>
      <w:r>
        <w:rPr>
          <w:spacing w:val="29"/>
        </w:rPr>
        <w:t xml:space="preserve"> </w:t>
      </w:r>
      <w:r>
        <w:t>across</w:t>
      </w:r>
      <w:r>
        <w:rPr>
          <w:spacing w:val="30"/>
        </w:rPr>
        <w:t xml:space="preserve"> </w:t>
      </w:r>
      <w:r>
        <w:t>the</w:t>
      </w:r>
      <w:r>
        <w:rPr>
          <w:spacing w:val="32"/>
        </w:rPr>
        <w:t xml:space="preserve"> </w:t>
      </w:r>
      <w:r>
        <w:t>known</w:t>
      </w:r>
      <w:r>
        <w:rPr>
          <w:spacing w:val="30"/>
        </w:rPr>
        <w:t xml:space="preserve"> </w:t>
      </w:r>
      <w:r>
        <w:t>graphite bearing areas whereas some are across no exposed zone.</w:t>
      </w:r>
    </w:p>
    <w:p w14:paraId="11F178B7">
      <w:pPr>
        <w:pStyle w:val="12"/>
        <w:spacing w:before="2"/>
        <w:rPr>
          <w:sz w:val="5"/>
        </w:rPr>
      </w:pPr>
      <w:r>
        <w:rPr>
          <w:sz w:val="5"/>
        </w:rPr>
        <mc:AlternateContent>
          <mc:Choice Requires="wpg">
            <w:drawing>
              <wp:anchor distT="0" distB="0" distL="0" distR="0" simplePos="0" relativeHeight="251699200" behindDoc="1" locked="0" layoutInCell="1" allowOverlap="1">
                <wp:simplePos x="0" y="0"/>
                <wp:positionH relativeFrom="page">
                  <wp:posOffset>1552575</wp:posOffset>
                </wp:positionH>
                <wp:positionV relativeFrom="paragraph">
                  <wp:posOffset>53340</wp:posOffset>
                </wp:positionV>
                <wp:extent cx="4644390" cy="2620645"/>
                <wp:effectExtent l="0" t="0" r="3810" b="8255"/>
                <wp:wrapTopAndBottom/>
                <wp:docPr id="357" name="Group 357"/>
                <wp:cNvGraphicFramePr/>
                <a:graphic xmlns:a="http://schemas.openxmlformats.org/drawingml/2006/main">
                  <a:graphicData uri="http://schemas.microsoft.com/office/word/2010/wordprocessingGroup">
                    <wpg:wgp>
                      <wpg:cNvGrpSpPr/>
                      <wpg:grpSpPr>
                        <a:xfrm>
                          <a:off x="0" y="0"/>
                          <a:ext cx="4644390" cy="2620645"/>
                          <a:chOff x="0" y="0"/>
                          <a:chExt cx="4644390" cy="2620645"/>
                        </a:xfrm>
                      </wpg:grpSpPr>
                      <pic:pic xmlns:pic="http://schemas.openxmlformats.org/drawingml/2006/picture">
                        <pic:nvPicPr>
                          <pic:cNvPr id="358" name="Image 341"/>
                          <pic:cNvPicPr/>
                        </pic:nvPicPr>
                        <pic:blipFill>
                          <a:blip r:embed="rId79" cstate="print"/>
                          <a:stretch>
                            <a:fillRect/>
                          </a:stretch>
                        </pic:blipFill>
                        <pic:spPr>
                          <a:xfrm>
                            <a:off x="9525" y="9525"/>
                            <a:ext cx="4625340" cy="2601468"/>
                          </a:xfrm>
                          <a:prstGeom prst="rect">
                            <a:avLst/>
                          </a:prstGeom>
                        </pic:spPr>
                      </pic:pic>
                      <wps:wsp>
                        <wps:cNvPr id="360" name="Graphic 342"/>
                        <wps:cNvSpPr/>
                        <wps:spPr>
                          <a:xfrm>
                            <a:off x="0" y="0"/>
                            <a:ext cx="4644390" cy="2620645"/>
                          </a:xfrm>
                          <a:custGeom>
                            <a:avLst/>
                            <a:gdLst/>
                            <a:ahLst/>
                            <a:cxnLst/>
                            <a:rect l="l" t="t" r="r" b="b"/>
                            <a:pathLst>
                              <a:path w="4644390" h="2620645">
                                <a:moveTo>
                                  <a:pt x="4639627" y="2620517"/>
                                </a:moveTo>
                                <a:lnTo>
                                  <a:pt x="4762" y="2620517"/>
                                </a:lnTo>
                                <a:lnTo>
                                  <a:pt x="3289" y="2620289"/>
                                </a:lnTo>
                                <a:lnTo>
                                  <a:pt x="1968" y="2619603"/>
                                </a:lnTo>
                                <a:lnTo>
                                  <a:pt x="914" y="2618549"/>
                                </a:lnTo>
                                <a:lnTo>
                                  <a:pt x="228" y="2617228"/>
                                </a:lnTo>
                                <a:lnTo>
                                  <a:pt x="0" y="2615755"/>
                                </a:lnTo>
                                <a:lnTo>
                                  <a:pt x="0" y="4762"/>
                                </a:lnTo>
                                <a:lnTo>
                                  <a:pt x="4762" y="0"/>
                                </a:lnTo>
                                <a:lnTo>
                                  <a:pt x="4639627" y="0"/>
                                </a:lnTo>
                                <a:lnTo>
                                  <a:pt x="4644390" y="4762"/>
                                </a:lnTo>
                                <a:lnTo>
                                  <a:pt x="9525" y="4762"/>
                                </a:lnTo>
                                <a:lnTo>
                                  <a:pt x="4762" y="9524"/>
                                </a:lnTo>
                                <a:lnTo>
                                  <a:pt x="9525" y="9524"/>
                                </a:lnTo>
                                <a:lnTo>
                                  <a:pt x="9525" y="2610992"/>
                                </a:lnTo>
                                <a:lnTo>
                                  <a:pt x="4762" y="2610992"/>
                                </a:lnTo>
                                <a:lnTo>
                                  <a:pt x="9525" y="2615755"/>
                                </a:lnTo>
                                <a:lnTo>
                                  <a:pt x="4644390" y="2615755"/>
                                </a:lnTo>
                                <a:lnTo>
                                  <a:pt x="4644161" y="2617228"/>
                                </a:lnTo>
                                <a:lnTo>
                                  <a:pt x="4643475" y="2618549"/>
                                </a:lnTo>
                                <a:lnTo>
                                  <a:pt x="4642421" y="2619603"/>
                                </a:lnTo>
                                <a:lnTo>
                                  <a:pt x="4641100" y="2620289"/>
                                </a:lnTo>
                                <a:lnTo>
                                  <a:pt x="4639627" y="2620517"/>
                                </a:lnTo>
                                <a:close/>
                              </a:path>
                              <a:path w="4644390" h="2620645">
                                <a:moveTo>
                                  <a:pt x="9525" y="9524"/>
                                </a:moveTo>
                                <a:lnTo>
                                  <a:pt x="4762" y="9524"/>
                                </a:lnTo>
                                <a:lnTo>
                                  <a:pt x="9525" y="4762"/>
                                </a:lnTo>
                                <a:lnTo>
                                  <a:pt x="9525" y="9524"/>
                                </a:lnTo>
                                <a:close/>
                              </a:path>
                              <a:path w="4644390" h="2620645">
                                <a:moveTo>
                                  <a:pt x="4634865" y="9524"/>
                                </a:moveTo>
                                <a:lnTo>
                                  <a:pt x="9525" y="9524"/>
                                </a:lnTo>
                                <a:lnTo>
                                  <a:pt x="9525" y="4762"/>
                                </a:lnTo>
                                <a:lnTo>
                                  <a:pt x="4634865" y="4762"/>
                                </a:lnTo>
                                <a:lnTo>
                                  <a:pt x="4634865" y="9524"/>
                                </a:lnTo>
                                <a:close/>
                              </a:path>
                              <a:path w="4644390" h="2620645">
                                <a:moveTo>
                                  <a:pt x="4634865" y="2615755"/>
                                </a:moveTo>
                                <a:lnTo>
                                  <a:pt x="4634865" y="4762"/>
                                </a:lnTo>
                                <a:lnTo>
                                  <a:pt x="4639627" y="9524"/>
                                </a:lnTo>
                                <a:lnTo>
                                  <a:pt x="4644390" y="9524"/>
                                </a:lnTo>
                                <a:lnTo>
                                  <a:pt x="4644390" y="2610992"/>
                                </a:lnTo>
                                <a:lnTo>
                                  <a:pt x="4639627" y="2610992"/>
                                </a:lnTo>
                                <a:lnTo>
                                  <a:pt x="4634865" y="2615755"/>
                                </a:lnTo>
                                <a:close/>
                              </a:path>
                              <a:path w="4644390" h="2620645">
                                <a:moveTo>
                                  <a:pt x="4644390" y="9524"/>
                                </a:moveTo>
                                <a:lnTo>
                                  <a:pt x="4639627" y="9524"/>
                                </a:lnTo>
                                <a:lnTo>
                                  <a:pt x="4634865" y="4762"/>
                                </a:lnTo>
                                <a:lnTo>
                                  <a:pt x="4644390" y="4762"/>
                                </a:lnTo>
                                <a:lnTo>
                                  <a:pt x="4644390" y="9524"/>
                                </a:lnTo>
                                <a:close/>
                              </a:path>
                              <a:path w="4644390" h="2620645">
                                <a:moveTo>
                                  <a:pt x="9525" y="2615755"/>
                                </a:moveTo>
                                <a:lnTo>
                                  <a:pt x="4762" y="2610992"/>
                                </a:lnTo>
                                <a:lnTo>
                                  <a:pt x="9525" y="2610992"/>
                                </a:lnTo>
                                <a:lnTo>
                                  <a:pt x="9525" y="2615755"/>
                                </a:lnTo>
                                <a:close/>
                              </a:path>
                              <a:path w="4644390" h="2620645">
                                <a:moveTo>
                                  <a:pt x="4634865" y="2615755"/>
                                </a:moveTo>
                                <a:lnTo>
                                  <a:pt x="9525" y="2615755"/>
                                </a:lnTo>
                                <a:lnTo>
                                  <a:pt x="9525" y="2610992"/>
                                </a:lnTo>
                                <a:lnTo>
                                  <a:pt x="4634865" y="2610992"/>
                                </a:lnTo>
                                <a:lnTo>
                                  <a:pt x="4634865" y="2615755"/>
                                </a:lnTo>
                                <a:close/>
                              </a:path>
                              <a:path w="4644390" h="2620645">
                                <a:moveTo>
                                  <a:pt x="4644390" y="2615755"/>
                                </a:moveTo>
                                <a:lnTo>
                                  <a:pt x="4634865" y="2615755"/>
                                </a:lnTo>
                                <a:lnTo>
                                  <a:pt x="4639627" y="2610992"/>
                                </a:lnTo>
                                <a:lnTo>
                                  <a:pt x="4644390" y="2610992"/>
                                </a:lnTo>
                                <a:lnTo>
                                  <a:pt x="4644390" y="2615755"/>
                                </a:lnTo>
                                <a:close/>
                              </a:path>
                            </a:pathLst>
                          </a:custGeom>
                          <a:solidFill>
                            <a:srgbClr val="000000"/>
                          </a:solidFill>
                        </wps:spPr>
                        <wps:bodyPr wrap="square" lIns="0" tIns="0" rIns="0" bIns="0" rtlCol="0">
                          <a:noAutofit/>
                        </wps:bodyPr>
                      </wps:wsp>
                    </wpg:wgp>
                  </a:graphicData>
                </a:graphic>
              </wp:anchor>
            </w:drawing>
          </mc:Choice>
          <mc:Fallback>
            <w:pict>
              <v:group id="_x0000_s1026" o:spid="_x0000_s1026" o:spt="203" style="position:absolute;left:0pt;margin-left:122.25pt;margin-top:4.2pt;height:206.35pt;width:365.7pt;mso-position-horizontal-relative:page;mso-wrap-distance-bottom:0pt;mso-wrap-distance-top:0pt;z-index:-251617280;mso-width-relative:page;mso-height-relative:page;" coordsize="4644390,2620645" o:gfxdata="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">
                <o:lock v:ext="edit" aspectratio="f"/>
                <v:shape id="Image 341" o:spid="_x0000_s1026" o:spt="75" type="#_x0000_t75" style="position:absolute;left:9525;top:9525;height:2601468;width:4625340;" filled="f" o:preferrelative="t" stroked="f" coordsize="21600,21600" o:gfxdata="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P78r7sAAADc&#10;AAAADwAAAAAAAAABACAAAAAiAAAAZHJzL2Rvd25yZXYueG1sUEsBAhQAFAAAAAgAh07iQDMvBZ47&#10;AAAAOQAAABAAAAAAAAAAAQAgAAAACgEAAGRycy9zaGFwZXhtbC54bWxQSwUGAAAAAAYABgBbAQAA&#10;tAMAAAAA&#10;">
                  <v:fill on="f" focussize="0,0"/>
                  <v:stroke on="f"/>
                  <v:imagedata r:id="rId79" o:title=""/>
                  <o:lock v:ext="edit" aspectratio="f"/>
                </v:shape>
                <v:shape id="Graphic 342" o:spid="_x0000_s1026" o:spt="100" style="position:absolute;left:0;top:0;height:2620645;width:4644390;" fillcolor="#000000" filled="t" stroked="f" coordsize="4644390,2620645" o:gfxdata="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Ja3y+5AAAA3AAA&#10;AA8AAAAAAAAAAQAgAAAAIgAAAGRycy9kb3ducmV2LnhtbFBLAQIUABQAAAAIAIdO4kAzLwWeOwAA&#10;ADkAAAAQAAAAAAAAAAEAIAAAAAgBAABkcnMvc2hhcGV4bWwueG1sUEsFBgAAAAAGAAYAWwEAALID&#10;AAAAAA==&#10;" path="m4639627,2620517l4762,2620517,3289,2620289,1968,2619603,914,2618549,228,2617228,0,2615755,0,4762,4762,0,4639627,0,4644390,4762,9525,4762,4762,9524,9525,9524,9525,2610992,4762,2610992,9525,2615755,4644390,2615755,4644161,2617228,4643475,2618549,4642421,2619603,4641100,2620289,4639627,2620517xem9525,9524l4762,9524,9525,4762,9525,9524xem4634865,9524l9525,9524,9525,4762,4634865,4762,4634865,9524xem4634865,2615755l4634865,4762,4639627,9524,4644390,9524,4644390,2610992,4639627,2610992,4634865,2615755xem4644390,9524l4639627,9524,4634865,4762,4644390,4762,4644390,9524xem9525,2615755l4762,2610992,9525,2610992,9525,2615755xem4634865,2615755l9525,2615755,9525,2610992,4634865,2610992,4634865,2615755xem4644390,2615755l4634865,2615755,4639627,2610992,4644390,2610992,4644390,2615755xe">
                  <v:fill on="t" focussize="0,0"/>
                  <v:stroke on="f"/>
                  <v:imagedata o:title=""/>
                  <o:lock v:ext="edit" aspectratio="f"/>
                  <v:textbox inset="0mm,0mm,0mm,0mm"/>
                </v:shape>
                <w10:wrap type="topAndBottom"/>
              </v:group>
            </w:pict>
          </mc:Fallback>
        </mc:AlternateContent>
      </w:r>
    </w:p>
    <w:p w14:paraId="1FDAF66D">
      <w:pPr>
        <w:pStyle w:val="12"/>
        <w:spacing w:before="222"/>
        <w:ind w:right="28"/>
        <w:jc w:val="center"/>
      </w:pPr>
      <w:r>
        <w:rPr>
          <w:b/>
        </w:rPr>
        <w:t>Fig</w:t>
      </w:r>
      <w:r>
        <w:rPr>
          <w:rFonts w:hint="default"/>
          <w:b/>
          <w:lang w:val="en-IN"/>
        </w:rPr>
        <w:t xml:space="preserve"> no. 14</w:t>
      </w:r>
      <w:r>
        <w:rPr>
          <w:b/>
        </w:rPr>
        <w:t>-</w:t>
      </w:r>
      <w:r>
        <w:rPr>
          <w:b/>
          <w:spacing w:val="-1"/>
        </w:rPr>
        <w:t xml:space="preserve"> </w:t>
      </w:r>
      <w:r>
        <w:t>Location</w:t>
      </w:r>
      <w:r>
        <w:rPr>
          <w:spacing w:val="1"/>
        </w:rPr>
        <w:t xml:space="preserve"> </w:t>
      </w:r>
      <w:r>
        <w:t>and</w:t>
      </w:r>
      <w:r>
        <w:rPr>
          <w:spacing w:val="-1"/>
        </w:rPr>
        <w:t xml:space="preserve"> </w:t>
      </w:r>
      <w:r>
        <w:t>orientation</w:t>
      </w:r>
      <w:r>
        <w:rPr>
          <w:spacing w:val="-1"/>
        </w:rPr>
        <w:t xml:space="preserve"> </w:t>
      </w:r>
      <w:r>
        <w:t>of</w:t>
      </w:r>
      <w:r>
        <w:rPr>
          <w:spacing w:val="-1"/>
        </w:rPr>
        <w:t xml:space="preserve"> </w:t>
      </w:r>
      <w:r>
        <w:t>the</w:t>
      </w:r>
      <w:r>
        <w:rPr>
          <w:spacing w:val="2"/>
        </w:rPr>
        <w:t xml:space="preserve"> </w:t>
      </w:r>
      <w:r>
        <w:t>SP</w:t>
      </w:r>
      <w:r>
        <w:rPr>
          <w:spacing w:val="-1"/>
        </w:rPr>
        <w:t xml:space="preserve"> </w:t>
      </w:r>
      <w:r>
        <w:t>profiles</w:t>
      </w:r>
      <w:r>
        <w:rPr>
          <w:spacing w:val="-2"/>
        </w:rPr>
        <w:t xml:space="preserve"> </w:t>
      </w:r>
      <w:r>
        <w:t>(P1-</w:t>
      </w:r>
      <w:r>
        <w:rPr>
          <w:spacing w:val="-4"/>
        </w:rPr>
        <w:t>P13)</w:t>
      </w:r>
    </w:p>
    <w:p w14:paraId="43F19993">
      <w:pPr>
        <w:pStyle w:val="12"/>
        <w:spacing w:before="161" w:line="360" w:lineRule="auto"/>
        <w:ind w:left="487" w:right="838"/>
        <w:jc w:val="both"/>
        <w:rPr>
          <w:spacing w:val="-5"/>
        </w:rPr>
        <w:sectPr>
          <w:pgSz w:w="11920" w:h="16840"/>
          <w:pgMar w:top="1220" w:right="283" w:bottom="640" w:left="708" w:header="673" w:footer="448" w:gutter="0"/>
          <w:cols w:space="720" w:num="1"/>
        </w:sectPr>
      </w:pPr>
    </w:p>
    <w:p w14:paraId="4DCEDDD4">
      <w:pPr>
        <w:pStyle w:val="12"/>
      </w:pPr>
    </w:p>
    <w:p w14:paraId="0899DCAF">
      <w:pPr>
        <w:pStyle w:val="12"/>
        <w:spacing w:before="120"/>
      </w:pPr>
    </w:p>
    <w:p w14:paraId="6E69E13C">
      <w:pPr>
        <w:pStyle w:val="12"/>
        <w:spacing w:line="360" w:lineRule="auto"/>
        <w:ind w:left="487" w:right="838"/>
        <w:jc w:val="both"/>
      </w:pPr>
      <w:r>
        <w:t>To carry out SP IGIS DC resistivity meter model DDR-3 utilizing two copper sulphate porous pots as electrodes to record the SP voltage of the earth was used. One handheld Garmin GPS was used</w:t>
      </w:r>
      <w:r>
        <w:rPr>
          <w:spacing w:val="40"/>
        </w:rPr>
        <w:t xml:space="preserve"> </w:t>
      </w:r>
      <w:r>
        <w:t>to note down latitude longitude and elevation information. One universal base station and 13 different local base stations were established for each profile. Fig</w:t>
      </w:r>
      <w:r>
        <w:rPr>
          <w:rFonts w:hint="default"/>
          <w:lang w:val="en-IN"/>
        </w:rPr>
        <w:t xml:space="preserve"> no.15</w:t>
      </w:r>
      <w:r>
        <w:t xml:space="preserve"> shows some moments of field data acquisition. Repeat readings were taken to collect good quality data enhancing the reliability and confidence.</w:t>
      </w:r>
    </w:p>
    <w:p w14:paraId="32D8FAEB">
      <w:pPr>
        <w:pStyle w:val="8"/>
        <w:numPr>
          <w:ilvl w:val="2"/>
          <w:numId w:val="12"/>
        </w:numPr>
        <w:tabs>
          <w:tab w:val="left" w:pos="1087"/>
        </w:tabs>
        <w:spacing w:before="1" w:after="0" w:line="240" w:lineRule="auto"/>
        <w:ind w:left="1087" w:right="0" w:hanging="600"/>
        <w:jc w:val="both"/>
      </w:pPr>
      <w:r>
        <w:t>SP data</w:t>
      </w:r>
      <w:r>
        <w:rPr>
          <w:spacing w:val="-3"/>
        </w:rPr>
        <w:t xml:space="preserve"> </w:t>
      </w:r>
      <w:r>
        <w:rPr>
          <w:spacing w:val="-2"/>
        </w:rPr>
        <w:t>processing</w:t>
      </w:r>
    </w:p>
    <w:p w14:paraId="6271C79C">
      <w:pPr>
        <w:pStyle w:val="12"/>
        <w:spacing w:before="137" w:line="360" w:lineRule="auto"/>
        <w:ind w:left="487" w:right="838"/>
        <w:jc w:val="both"/>
        <w:rPr>
          <w:sz w:val="20"/>
        </w:rPr>
      </w:pPr>
      <w:r>
        <w:t>The prepossessing encompassed drift correction, reference electrode calibration, and the determination of absolute SP values relative to a universal reference point at each location. The absolute SP anomaly was depicted in</w:t>
      </w:r>
      <w:r>
        <w:rPr>
          <w:spacing w:val="-1"/>
        </w:rPr>
        <w:t xml:space="preserve"> </w:t>
      </w:r>
      <w:r>
        <w:t>two formats: spatially, utilizing grid anomaly strips generated through Geosoft v.8.4 software, which presented anomalies based on their spatial locations and corresponding values; and through profile plots, illustrating the fluctuation of SP values in relation to distance. Areas characterized by negative SP values in both spatial representations and profile locations are indicative of potential promising zones for graphite occurrence</w:t>
      </w:r>
      <w:r>
        <w:rPr>
          <w:rFonts w:hint="default"/>
          <w:lang w:val="en-IN"/>
        </w:rPr>
        <w:t>.</w:t>
      </w:r>
    </w:p>
    <w:p w14:paraId="77E8BF6C">
      <w:pPr>
        <w:pStyle w:val="12"/>
        <w:spacing w:before="72"/>
        <w:rPr>
          <w:sz w:val="20"/>
        </w:rPr>
      </w:pPr>
    </w:p>
    <w:p w14:paraId="366FBA83">
      <w:pPr>
        <w:pStyle w:val="12"/>
        <w:ind w:left="1497"/>
        <w:rPr>
          <w:sz w:val="20"/>
        </w:rPr>
      </w:pPr>
      <w:r>
        <w:rPr>
          <w:sz w:val="20"/>
        </w:rPr>
        <w:drawing>
          <wp:inline distT="0" distB="0" distL="0" distR="0">
            <wp:extent cx="4861560" cy="3743960"/>
            <wp:effectExtent l="0" t="0" r="2540" b="2540"/>
            <wp:docPr id="343" name="Image 343"/>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80" cstate="print"/>
                    <a:stretch>
                      <a:fillRect/>
                    </a:stretch>
                  </pic:blipFill>
                  <pic:spPr>
                    <a:xfrm>
                      <a:off x="0" y="0"/>
                      <a:ext cx="4861808" cy="3744467"/>
                    </a:xfrm>
                    <a:prstGeom prst="rect">
                      <a:avLst/>
                    </a:prstGeom>
                  </pic:spPr>
                </pic:pic>
              </a:graphicData>
            </a:graphic>
          </wp:inline>
        </w:drawing>
      </w:r>
    </w:p>
    <w:p w14:paraId="1F2B839B">
      <w:pPr>
        <w:spacing w:before="184"/>
        <w:ind w:left="2229" w:right="0" w:firstLine="0"/>
        <w:jc w:val="left"/>
        <w:rPr>
          <w:sz w:val="24"/>
        </w:rPr>
      </w:pPr>
      <w:r>
        <w:rPr>
          <w:b/>
          <w:sz w:val="24"/>
        </w:rPr>
        <w:t>P</w:t>
      </w:r>
      <w:r>
        <w:rPr>
          <w:rFonts w:hint="default"/>
          <w:b/>
          <w:sz w:val="24"/>
          <w:lang w:val="en-IN"/>
        </w:rPr>
        <w:t>late no</w:t>
      </w:r>
      <w:r>
        <w:rPr>
          <w:b/>
          <w:sz w:val="24"/>
        </w:rPr>
        <w:t>.</w:t>
      </w:r>
      <w:r>
        <w:rPr>
          <w:rFonts w:hint="default"/>
          <w:b/>
          <w:sz w:val="24"/>
          <w:lang w:val="en-IN"/>
        </w:rPr>
        <w:t xml:space="preserve"> 2</w:t>
      </w:r>
      <w:r>
        <w:rPr>
          <w:b/>
          <w:spacing w:val="60"/>
          <w:sz w:val="24"/>
        </w:rPr>
        <w:t xml:space="preserve"> </w:t>
      </w:r>
      <w:r>
        <w:rPr>
          <w:b/>
          <w:sz w:val="24"/>
        </w:rPr>
        <w:t>-</w:t>
      </w:r>
      <w:r>
        <w:rPr>
          <w:b/>
          <w:spacing w:val="1"/>
          <w:sz w:val="24"/>
        </w:rPr>
        <w:t xml:space="preserve"> </w:t>
      </w:r>
      <w:r>
        <w:rPr>
          <w:sz w:val="24"/>
        </w:rPr>
        <w:t>SP</w:t>
      </w:r>
      <w:r>
        <w:rPr>
          <w:spacing w:val="-1"/>
          <w:sz w:val="24"/>
        </w:rPr>
        <w:t xml:space="preserve"> </w:t>
      </w:r>
      <w:r>
        <w:rPr>
          <w:sz w:val="24"/>
        </w:rPr>
        <w:t>profiles</w:t>
      </w:r>
      <w:r>
        <w:rPr>
          <w:spacing w:val="-2"/>
          <w:sz w:val="24"/>
        </w:rPr>
        <w:t xml:space="preserve"> </w:t>
      </w:r>
      <w:r>
        <w:rPr>
          <w:sz w:val="24"/>
        </w:rPr>
        <w:t>are</w:t>
      </w:r>
      <w:r>
        <w:rPr>
          <w:spacing w:val="2"/>
          <w:sz w:val="24"/>
        </w:rPr>
        <w:t xml:space="preserve"> </w:t>
      </w:r>
      <w:r>
        <w:rPr>
          <w:sz w:val="24"/>
        </w:rPr>
        <w:t>overlaid</w:t>
      </w:r>
      <w:r>
        <w:rPr>
          <w:spacing w:val="-2"/>
          <w:sz w:val="24"/>
        </w:rPr>
        <w:t xml:space="preserve"> </w:t>
      </w:r>
      <w:r>
        <w:rPr>
          <w:sz w:val="24"/>
        </w:rPr>
        <w:t>on the</w:t>
      </w:r>
      <w:r>
        <w:rPr>
          <w:spacing w:val="-1"/>
          <w:sz w:val="24"/>
        </w:rPr>
        <w:t xml:space="preserve"> </w:t>
      </w:r>
      <w:r>
        <w:rPr>
          <w:sz w:val="24"/>
        </w:rPr>
        <w:t>geology</w:t>
      </w:r>
      <w:r>
        <w:rPr>
          <w:spacing w:val="-1"/>
          <w:sz w:val="24"/>
        </w:rPr>
        <w:t xml:space="preserve"> </w:t>
      </w:r>
      <w:r>
        <w:rPr>
          <w:spacing w:val="-5"/>
          <w:sz w:val="24"/>
        </w:rPr>
        <w:t>map</w:t>
      </w:r>
    </w:p>
    <w:p w14:paraId="311E83CB">
      <w:pPr>
        <w:pStyle w:val="12"/>
        <w:spacing w:before="145"/>
        <w:rPr>
          <w:sz w:val="20"/>
        </w:rPr>
      </w:pPr>
      <w:r>
        <w:rPr>
          <w:sz w:val="20"/>
        </w:rPr>
        <w:drawing>
          <wp:anchor distT="0" distB="0" distL="0" distR="0" simplePos="0" relativeHeight="251686912" behindDoc="1" locked="0" layoutInCell="1" allowOverlap="1">
            <wp:simplePos x="0" y="0"/>
            <wp:positionH relativeFrom="page">
              <wp:posOffset>1482725</wp:posOffset>
            </wp:positionH>
            <wp:positionV relativeFrom="paragraph">
              <wp:posOffset>253365</wp:posOffset>
            </wp:positionV>
            <wp:extent cx="4616450" cy="3271520"/>
            <wp:effectExtent l="0" t="0" r="0" b="0"/>
            <wp:wrapTopAndBottom/>
            <wp:docPr id="344" name="Image 344"/>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81" cstate="print"/>
                    <a:stretch>
                      <a:fillRect/>
                    </a:stretch>
                  </pic:blipFill>
                  <pic:spPr>
                    <a:xfrm>
                      <a:off x="0" y="0"/>
                      <a:ext cx="4616373" cy="3271266"/>
                    </a:xfrm>
                    <a:prstGeom prst="rect">
                      <a:avLst/>
                    </a:prstGeom>
                  </pic:spPr>
                </pic:pic>
              </a:graphicData>
            </a:graphic>
          </wp:anchor>
        </w:drawing>
      </w:r>
    </w:p>
    <w:p w14:paraId="7F3A4680">
      <w:pPr>
        <w:pStyle w:val="12"/>
        <w:spacing w:before="243" w:line="360" w:lineRule="auto"/>
        <w:ind w:left="803"/>
      </w:pPr>
      <w:r>
        <w:rPr>
          <w:b/>
        </w:rPr>
        <w:t>Fig</w:t>
      </w:r>
      <w:r>
        <w:rPr>
          <w:rFonts w:hint="default"/>
          <w:b/>
          <w:lang w:val="en-IN"/>
        </w:rPr>
        <w:t xml:space="preserve"> no.</w:t>
      </w:r>
      <w:r>
        <w:rPr>
          <w:b/>
          <w:spacing w:val="34"/>
        </w:rPr>
        <w:t xml:space="preserve"> </w:t>
      </w:r>
      <w:r>
        <w:rPr>
          <w:rFonts w:hint="default"/>
          <w:b/>
          <w:lang w:val="en-IN"/>
        </w:rPr>
        <w:t xml:space="preserve">15 </w:t>
      </w:r>
      <w:r>
        <w:rPr>
          <w:b/>
        </w:rPr>
        <w:t>-</w:t>
      </w:r>
      <w:r>
        <w:rPr>
          <w:b/>
          <w:spacing w:val="35"/>
        </w:rPr>
        <w:t xml:space="preserve"> </w:t>
      </w:r>
      <w:r>
        <w:t>(a)</w:t>
      </w:r>
      <w:r>
        <w:rPr>
          <w:spacing w:val="34"/>
        </w:rPr>
        <w:t xml:space="preserve"> </w:t>
      </w:r>
      <w:r>
        <w:t>SP</w:t>
      </w:r>
      <w:r>
        <w:rPr>
          <w:spacing w:val="33"/>
        </w:rPr>
        <w:t xml:space="preserve"> </w:t>
      </w:r>
      <w:r>
        <w:t>data</w:t>
      </w:r>
      <w:r>
        <w:rPr>
          <w:spacing w:val="35"/>
        </w:rPr>
        <w:t xml:space="preserve"> </w:t>
      </w:r>
      <w:r>
        <w:t>recording</w:t>
      </w:r>
      <w:r>
        <w:rPr>
          <w:spacing w:val="33"/>
        </w:rPr>
        <w:t xml:space="preserve"> </w:t>
      </w:r>
      <w:r>
        <w:t>in</w:t>
      </w:r>
      <w:r>
        <w:rPr>
          <w:spacing w:val="34"/>
        </w:rPr>
        <w:t xml:space="preserve"> </w:t>
      </w:r>
      <w:r>
        <w:t>DDR3</w:t>
      </w:r>
      <w:r>
        <w:rPr>
          <w:spacing w:val="36"/>
        </w:rPr>
        <w:t xml:space="preserve"> </w:t>
      </w:r>
      <w:r>
        <w:t>instrument,</w:t>
      </w:r>
      <w:r>
        <w:rPr>
          <w:spacing w:val="32"/>
        </w:rPr>
        <w:t xml:space="preserve"> </w:t>
      </w:r>
      <w:r>
        <w:t>(b),</w:t>
      </w:r>
      <w:r>
        <w:rPr>
          <w:spacing w:val="34"/>
        </w:rPr>
        <w:t xml:space="preserve"> </w:t>
      </w:r>
      <w:r>
        <w:t>(c)</w:t>
      </w:r>
      <w:r>
        <w:rPr>
          <w:spacing w:val="34"/>
        </w:rPr>
        <w:t xml:space="preserve"> </w:t>
      </w:r>
      <w:r>
        <w:t>Base</w:t>
      </w:r>
      <w:r>
        <w:rPr>
          <w:spacing w:val="35"/>
        </w:rPr>
        <w:t xml:space="preserve"> </w:t>
      </w:r>
      <w:r>
        <w:t>electrode</w:t>
      </w:r>
      <w:r>
        <w:rPr>
          <w:spacing w:val="33"/>
        </w:rPr>
        <w:t xml:space="preserve"> </w:t>
      </w:r>
      <w:r>
        <w:t>and</w:t>
      </w:r>
      <w:r>
        <w:rPr>
          <w:spacing w:val="35"/>
        </w:rPr>
        <w:t xml:space="preserve"> </w:t>
      </w:r>
      <w:r>
        <w:t>rover</w:t>
      </w:r>
      <w:r>
        <w:rPr>
          <w:spacing w:val="34"/>
        </w:rPr>
        <w:t xml:space="preserve"> </w:t>
      </w:r>
      <w:r>
        <w:t>electrode establishment, (d) team of the geologist and geophysicist involved for this survey.</w:t>
      </w:r>
    </w:p>
    <w:p w14:paraId="514A5EC4">
      <w:pPr>
        <w:pStyle w:val="12"/>
        <w:spacing w:after="0" w:line="360" w:lineRule="auto"/>
      </w:pPr>
    </w:p>
    <w:p w14:paraId="2227A45C">
      <w:pPr>
        <w:pStyle w:val="12"/>
        <w:spacing w:before="79"/>
        <w:rPr>
          <w:sz w:val="28"/>
        </w:rPr>
      </w:pPr>
    </w:p>
    <w:p w14:paraId="1B8A4F63">
      <w:pPr>
        <w:pStyle w:val="6"/>
        <w:numPr>
          <w:ilvl w:val="2"/>
          <w:numId w:val="12"/>
        </w:numPr>
        <w:tabs>
          <w:tab w:val="left" w:pos="1184"/>
        </w:tabs>
        <w:spacing w:before="0" w:after="0" w:line="240" w:lineRule="auto"/>
        <w:ind w:left="1184" w:right="0" w:hanging="697"/>
        <w:jc w:val="left"/>
      </w:pPr>
      <w:r>
        <w:t>Result</w:t>
      </w:r>
      <w:r>
        <w:rPr>
          <w:spacing w:val="-7"/>
        </w:rPr>
        <w:t xml:space="preserve"> </w:t>
      </w:r>
      <w:r>
        <w:t>and</w:t>
      </w:r>
      <w:r>
        <w:rPr>
          <w:spacing w:val="-5"/>
        </w:rPr>
        <w:t xml:space="preserve"> </w:t>
      </w:r>
      <w:r>
        <w:rPr>
          <w:spacing w:val="-2"/>
        </w:rPr>
        <w:t>Discussion</w:t>
      </w:r>
    </w:p>
    <w:p w14:paraId="74330F42">
      <w:pPr>
        <w:pStyle w:val="12"/>
        <w:spacing w:before="9"/>
        <w:rPr>
          <w:b/>
          <w:sz w:val="12"/>
        </w:rPr>
      </w:pPr>
      <w:r>
        <w:rPr>
          <w:b/>
          <w:sz w:val="12"/>
        </w:rPr>
        <mc:AlternateContent>
          <mc:Choice Requires="wpg">
            <w:drawing>
              <wp:anchor distT="0" distB="0" distL="0" distR="0" simplePos="0" relativeHeight="251687936" behindDoc="1" locked="0" layoutInCell="1" allowOverlap="1">
                <wp:simplePos x="0" y="0"/>
                <wp:positionH relativeFrom="page">
                  <wp:posOffset>763270</wp:posOffset>
                </wp:positionH>
                <wp:positionV relativeFrom="paragraph">
                  <wp:posOffset>108585</wp:posOffset>
                </wp:positionV>
                <wp:extent cx="6233160" cy="3528060"/>
                <wp:effectExtent l="0" t="0" r="0" b="0"/>
                <wp:wrapTopAndBottom/>
                <wp:docPr id="345" name="Group 345"/>
                <wp:cNvGraphicFramePr/>
                <a:graphic xmlns:a="http://schemas.openxmlformats.org/drawingml/2006/main">
                  <a:graphicData uri="http://schemas.microsoft.com/office/word/2010/wordprocessingGroup">
                    <wpg:wgp>
                      <wpg:cNvGrpSpPr/>
                      <wpg:grpSpPr>
                        <a:xfrm>
                          <a:off x="0" y="0"/>
                          <a:ext cx="6233160" cy="3528060"/>
                          <a:chOff x="0" y="0"/>
                          <a:chExt cx="6233160" cy="3528060"/>
                        </a:xfrm>
                      </wpg:grpSpPr>
                      <pic:pic xmlns:pic="http://schemas.openxmlformats.org/drawingml/2006/picture">
                        <pic:nvPicPr>
                          <pic:cNvPr id="346" name="Image 346"/>
                          <pic:cNvPicPr/>
                        </pic:nvPicPr>
                        <pic:blipFill>
                          <a:blip r:embed="rId82" cstate="print"/>
                          <a:stretch>
                            <a:fillRect/>
                          </a:stretch>
                        </pic:blipFill>
                        <pic:spPr>
                          <a:xfrm>
                            <a:off x="40893" y="7620"/>
                            <a:ext cx="6184646" cy="3512819"/>
                          </a:xfrm>
                          <a:prstGeom prst="rect">
                            <a:avLst/>
                          </a:prstGeom>
                        </pic:spPr>
                      </pic:pic>
                      <wps:wsp>
                        <wps:cNvPr id="347" name="Graphic 347"/>
                        <wps:cNvSpPr/>
                        <wps:spPr>
                          <a:xfrm>
                            <a:off x="0" y="0"/>
                            <a:ext cx="6233160" cy="3528060"/>
                          </a:xfrm>
                          <a:custGeom>
                            <a:avLst/>
                            <a:gdLst/>
                            <a:ahLst/>
                            <a:cxnLst/>
                            <a:rect l="l" t="t" r="r" b="b"/>
                            <a:pathLst>
                              <a:path w="6233160" h="3528060">
                                <a:moveTo>
                                  <a:pt x="6229350" y="3528060"/>
                                </a:moveTo>
                                <a:lnTo>
                                  <a:pt x="3810" y="3528060"/>
                                </a:lnTo>
                                <a:lnTo>
                                  <a:pt x="2349" y="3527767"/>
                                </a:lnTo>
                                <a:lnTo>
                                  <a:pt x="1117" y="3526942"/>
                                </a:lnTo>
                                <a:lnTo>
                                  <a:pt x="292" y="3525710"/>
                                </a:lnTo>
                                <a:lnTo>
                                  <a:pt x="0" y="3524250"/>
                                </a:lnTo>
                                <a:lnTo>
                                  <a:pt x="0" y="3809"/>
                                </a:lnTo>
                                <a:lnTo>
                                  <a:pt x="292" y="2349"/>
                                </a:lnTo>
                                <a:lnTo>
                                  <a:pt x="1117" y="1117"/>
                                </a:lnTo>
                                <a:lnTo>
                                  <a:pt x="2349" y="292"/>
                                </a:lnTo>
                                <a:lnTo>
                                  <a:pt x="3810" y="0"/>
                                </a:lnTo>
                                <a:lnTo>
                                  <a:pt x="6229350" y="0"/>
                                </a:lnTo>
                                <a:lnTo>
                                  <a:pt x="6230810" y="292"/>
                                </a:lnTo>
                                <a:lnTo>
                                  <a:pt x="6232042" y="1117"/>
                                </a:lnTo>
                                <a:lnTo>
                                  <a:pt x="6232867" y="2349"/>
                                </a:lnTo>
                                <a:lnTo>
                                  <a:pt x="6233159" y="3809"/>
                                </a:lnTo>
                                <a:lnTo>
                                  <a:pt x="7620" y="3809"/>
                                </a:lnTo>
                                <a:lnTo>
                                  <a:pt x="3810" y="7619"/>
                                </a:lnTo>
                                <a:lnTo>
                                  <a:pt x="7620" y="7619"/>
                                </a:lnTo>
                                <a:lnTo>
                                  <a:pt x="7620" y="3520439"/>
                                </a:lnTo>
                                <a:lnTo>
                                  <a:pt x="3809" y="3520439"/>
                                </a:lnTo>
                                <a:lnTo>
                                  <a:pt x="7620" y="3524250"/>
                                </a:lnTo>
                                <a:lnTo>
                                  <a:pt x="6233159" y="3524250"/>
                                </a:lnTo>
                                <a:lnTo>
                                  <a:pt x="6232867" y="3525710"/>
                                </a:lnTo>
                                <a:lnTo>
                                  <a:pt x="6232042" y="3526942"/>
                                </a:lnTo>
                                <a:lnTo>
                                  <a:pt x="6230810" y="3527767"/>
                                </a:lnTo>
                                <a:lnTo>
                                  <a:pt x="6229350" y="3528060"/>
                                </a:lnTo>
                                <a:close/>
                              </a:path>
                              <a:path w="6233160" h="3528060">
                                <a:moveTo>
                                  <a:pt x="7620" y="7619"/>
                                </a:moveTo>
                                <a:lnTo>
                                  <a:pt x="3810" y="7619"/>
                                </a:lnTo>
                                <a:lnTo>
                                  <a:pt x="7620" y="3809"/>
                                </a:lnTo>
                                <a:lnTo>
                                  <a:pt x="7620" y="7619"/>
                                </a:lnTo>
                                <a:close/>
                              </a:path>
                              <a:path w="6233160" h="3528060">
                                <a:moveTo>
                                  <a:pt x="6225540" y="7619"/>
                                </a:moveTo>
                                <a:lnTo>
                                  <a:pt x="7620" y="7619"/>
                                </a:lnTo>
                                <a:lnTo>
                                  <a:pt x="7620" y="3809"/>
                                </a:lnTo>
                                <a:lnTo>
                                  <a:pt x="6225540" y="3809"/>
                                </a:lnTo>
                                <a:lnTo>
                                  <a:pt x="6225540" y="7619"/>
                                </a:lnTo>
                                <a:close/>
                              </a:path>
                              <a:path w="6233160" h="3528060">
                                <a:moveTo>
                                  <a:pt x="6225540" y="3524250"/>
                                </a:moveTo>
                                <a:lnTo>
                                  <a:pt x="6225540" y="3809"/>
                                </a:lnTo>
                                <a:lnTo>
                                  <a:pt x="6229350" y="7619"/>
                                </a:lnTo>
                                <a:lnTo>
                                  <a:pt x="6233159" y="7619"/>
                                </a:lnTo>
                                <a:lnTo>
                                  <a:pt x="6233159" y="3520439"/>
                                </a:lnTo>
                                <a:lnTo>
                                  <a:pt x="6229350" y="3520439"/>
                                </a:lnTo>
                                <a:lnTo>
                                  <a:pt x="6225540" y="3524250"/>
                                </a:lnTo>
                                <a:close/>
                              </a:path>
                              <a:path w="6233160" h="3528060">
                                <a:moveTo>
                                  <a:pt x="6233159" y="7619"/>
                                </a:moveTo>
                                <a:lnTo>
                                  <a:pt x="6229350" y="7619"/>
                                </a:lnTo>
                                <a:lnTo>
                                  <a:pt x="6225540" y="3809"/>
                                </a:lnTo>
                                <a:lnTo>
                                  <a:pt x="6233159" y="3809"/>
                                </a:lnTo>
                                <a:lnTo>
                                  <a:pt x="6233159" y="7619"/>
                                </a:lnTo>
                                <a:close/>
                              </a:path>
                              <a:path w="6233160" h="3528060">
                                <a:moveTo>
                                  <a:pt x="7620" y="3524250"/>
                                </a:moveTo>
                                <a:lnTo>
                                  <a:pt x="3809" y="3520439"/>
                                </a:lnTo>
                                <a:lnTo>
                                  <a:pt x="7620" y="3520439"/>
                                </a:lnTo>
                                <a:lnTo>
                                  <a:pt x="7620" y="3524250"/>
                                </a:lnTo>
                                <a:close/>
                              </a:path>
                              <a:path w="6233160" h="3528060">
                                <a:moveTo>
                                  <a:pt x="6225540" y="3524250"/>
                                </a:moveTo>
                                <a:lnTo>
                                  <a:pt x="7620" y="3524250"/>
                                </a:lnTo>
                                <a:lnTo>
                                  <a:pt x="7620" y="3520439"/>
                                </a:lnTo>
                                <a:lnTo>
                                  <a:pt x="6225540" y="3520439"/>
                                </a:lnTo>
                                <a:lnTo>
                                  <a:pt x="6225540" y="3524250"/>
                                </a:lnTo>
                                <a:close/>
                              </a:path>
                              <a:path w="6233160" h="3528060">
                                <a:moveTo>
                                  <a:pt x="6233159" y="3524250"/>
                                </a:moveTo>
                                <a:lnTo>
                                  <a:pt x="6225540" y="3524250"/>
                                </a:lnTo>
                                <a:lnTo>
                                  <a:pt x="6229350" y="3520439"/>
                                </a:lnTo>
                                <a:lnTo>
                                  <a:pt x="6233159" y="3520439"/>
                                </a:lnTo>
                                <a:lnTo>
                                  <a:pt x="6233159" y="3524250"/>
                                </a:lnTo>
                                <a:close/>
                              </a:path>
                            </a:pathLst>
                          </a:custGeom>
                          <a:solidFill>
                            <a:srgbClr val="000000"/>
                          </a:solidFill>
                        </wps:spPr>
                        <wps:bodyPr wrap="square" lIns="0" tIns="0" rIns="0" bIns="0" rtlCol="0">
                          <a:noAutofit/>
                        </wps:bodyPr>
                      </wps:wsp>
                    </wpg:wgp>
                  </a:graphicData>
                </a:graphic>
              </wp:anchor>
            </w:drawing>
          </mc:Choice>
          <mc:Fallback>
            <w:pict>
              <v:group id="_x0000_s1026" o:spid="_x0000_s1026" o:spt="203" style="position:absolute;left:0pt;margin-left:60.1pt;margin-top:8.55pt;height:277.8pt;width:490.8pt;mso-position-horizontal-relative:page;mso-wrap-distance-bottom:0pt;mso-wrap-distance-top:0pt;z-index:-251628544;mso-width-relative:page;mso-height-relative:page;" coordsize="6233160,3528060" o:gfxdata="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">
                <o:lock v:ext="edit" aspectratio="f"/>
                <v:shape id="Image 346" o:spid="_x0000_s1026" o:spt="75" type="#_x0000_t75" style="position:absolute;left:40893;top:7620;height:3512819;width:6184646;" filled="f" o:preferrelative="t" stroked="f" coordsize="21600,21600" o:gfxdata="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6bsWO/&#10;AAAA3AAAAA8AAAAAAAAAAQAgAAAAIgAAAGRycy9kb3ducmV2LnhtbFBLAQIUABQAAAAIAIdO4kAz&#10;LwWeOwAAADkAAAAQAAAAAAAAAAEAIAAAAA4BAABkcnMvc2hhcGV4bWwueG1sUEsFBgAAAAAGAAYA&#10;WwEAALgDAAAAAA==&#10;">
                  <v:fill on="f" focussize="0,0"/>
                  <v:stroke on="f"/>
                  <v:imagedata r:id="rId82" o:title=""/>
                  <o:lock v:ext="edit" aspectratio="f"/>
                </v:shape>
                <v:shape id="Graphic 347" o:spid="_x0000_s1026" o:spt="100" style="position:absolute;left:0;top:0;height:3528060;width:6233160;" fillcolor="#000000" filled="t" stroked="f" coordsize="6233160,3528060" o:gfxdata="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ue+&#10;+cEAAADcAAAADwAAAAAAAAABACAAAAAiAAAAZHJzL2Rvd25yZXYueG1sUEsBAhQAFAAAAAgAh07i&#10;QDMvBZ47AAAAOQAAABAAAAAAAAAAAQAgAAAAEAEAAGRycy9zaGFwZXhtbC54bWxQSwUGAAAAAAYA&#10;BgBbAQAAugMAAAAA&#10;" path="m6229350,3528060l3810,3528060,2349,3527767,1117,3526942,292,3525710,0,3524250,0,3809,292,2349,1117,1117,2349,292,3810,0,6229350,0,6230810,292,6232042,1117,6232867,2349,6233159,3809,7620,3809,3810,7619,7620,7619,7620,3520439,3809,3520439,7620,3524250,6233159,3524250,6232867,3525710,6232042,3526942,6230810,3527767,6229350,3528060xem7620,7619l3810,7619,7620,3809,7620,7619xem6225540,7619l7620,7619,7620,3809,6225540,3809,6225540,7619xem6225540,3524250l6225540,3809,6229350,7619,6233159,7619,6233159,3520439,6229350,3520439,6225540,3524250xem6233159,7619l6229350,7619,6225540,3809,6233159,3809,6233159,7619xem7620,3524250l3809,3520439,7620,3520439,7620,3524250xem6225540,3524250l7620,3524250,7620,3520439,6225540,3520439,6225540,3524250xem6233159,3524250l6225540,3524250,6229350,3520439,6233159,3520439,6233159,3524250xe">
                  <v:fill on="t" focussize="0,0"/>
                  <v:stroke on="f"/>
                  <v:imagedata o:title=""/>
                  <o:lock v:ext="edit" aspectratio="f"/>
                  <v:textbox inset="0mm,0mm,0mm,0mm"/>
                </v:shape>
                <w10:wrap type="topAndBottom"/>
              </v:group>
            </w:pict>
          </mc:Fallback>
        </mc:AlternateContent>
      </w:r>
    </w:p>
    <w:p w14:paraId="6D842DB8">
      <w:pPr>
        <w:pStyle w:val="12"/>
        <w:spacing w:before="52"/>
        <w:rPr>
          <w:b/>
        </w:rPr>
      </w:pPr>
    </w:p>
    <w:p w14:paraId="689DFE3F">
      <w:pPr>
        <w:pStyle w:val="12"/>
        <w:spacing w:before="1" w:line="360" w:lineRule="auto"/>
        <w:ind w:left="1528" w:right="1055"/>
      </w:pPr>
      <w:r>
        <w:rPr>
          <w:b/>
        </w:rPr>
        <w:t xml:space="preserve">Fig </w:t>
      </w:r>
      <w:r>
        <w:rPr>
          <w:rFonts w:hint="default"/>
          <w:b/>
          <w:lang w:val="en-IN"/>
        </w:rPr>
        <w:t>no.16</w:t>
      </w:r>
      <w:r>
        <w:rPr>
          <w:b/>
        </w:rPr>
        <w:t xml:space="preserve">. - </w:t>
      </w:r>
      <w:r>
        <w:t>The strip anomaly grid map of all the SP profiles(SP1-SP13). T1 - T15 are</w:t>
      </w:r>
      <w:r>
        <w:rPr>
          <w:spacing w:val="40"/>
        </w:rPr>
        <w:t xml:space="preserve"> </w:t>
      </w:r>
      <w:r>
        <w:t>the potential zones for graphite occurrences.</w:t>
      </w:r>
    </w:p>
    <w:p w14:paraId="052CE512">
      <w:pPr>
        <w:pStyle w:val="12"/>
        <w:spacing w:before="257" w:line="360" w:lineRule="auto"/>
        <w:ind w:left="487" w:right="839"/>
        <w:jc w:val="both"/>
      </w:pPr>
      <w:r>
        <w:t>A</w:t>
      </w:r>
      <w:r>
        <w:rPr>
          <w:spacing w:val="-1"/>
        </w:rPr>
        <w:t xml:space="preserve"> </w:t>
      </w:r>
      <w:r>
        <w:t>total of 13 strip anomaly</w:t>
      </w:r>
      <w:r>
        <w:rPr>
          <w:spacing w:val="-1"/>
        </w:rPr>
        <w:t xml:space="preserve"> </w:t>
      </w:r>
      <w:r>
        <w:t>grid maps were</w:t>
      </w:r>
      <w:r>
        <w:rPr>
          <w:spacing w:val="-1"/>
        </w:rPr>
        <w:t xml:space="preserve"> </w:t>
      </w:r>
      <w:r>
        <w:t>constructed utilizing</w:t>
      </w:r>
      <w:r>
        <w:rPr>
          <w:spacing w:val="-1"/>
        </w:rPr>
        <w:t xml:space="preserve"> </w:t>
      </w:r>
      <w:r>
        <w:t>the absolute</w:t>
      </w:r>
      <w:r>
        <w:rPr>
          <w:spacing w:val="-1"/>
        </w:rPr>
        <w:t xml:space="preserve"> </w:t>
      </w:r>
      <w:r>
        <w:t>SP</w:t>
      </w:r>
      <w:r>
        <w:rPr>
          <w:spacing w:val="-1"/>
        </w:rPr>
        <w:t xml:space="preserve"> </w:t>
      </w:r>
      <w:r>
        <w:t>values from all the SP profiles (Fig</w:t>
      </w:r>
      <w:r>
        <w:rPr>
          <w:rFonts w:hint="default"/>
          <w:lang w:val="en-IN"/>
        </w:rPr>
        <w:t xml:space="preserve"> no.16</w:t>
      </w:r>
      <w:r>
        <w:t>). Negative SP values are associated with the blue region of each map corresponding to graphite occurrences. T1-T15 zones are identified for concealed graphite occurrences. These zones have SP values in the range of -304 mV to -61 mV.</w:t>
      </w:r>
    </w:p>
    <w:p w14:paraId="343E7AD4">
      <w:pPr>
        <w:pStyle w:val="12"/>
        <w:spacing w:before="15"/>
        <w:rPr>
          <w:sz w:val="20"/>
        </w:rPr>
        <w:sectPr>
          <w:pgSz w:w="11920" w:h="16840"/>
          <w:pgMar w:top="1220" w:right="283" w:bottom="640" w:left="708" w:header="673" w:footer="448" w:gutter="0"/>
          <w:cols w:space="720" w:num="1"/>
        </w:sectPr>
      </w:pPr>
      <w:r>
        <w:rPr>
          <w:sz w:val="4"/>
        </w:rPr>
        <w:drawing>
          <wp:anchor distT="0" distB="0" distL="0" distR="0" simplePos="0" relativeHeight="251688960" behindDoc="1" locked="0" layoutInCell="1" allowOverlap="1">
            <wp:simplePos x="0" y="0"/>
            <wp:positionH relativeFrom="page">
              <wp:posOffset>848360</wp:posOffset>
            </wp:positionH>
            <wp:positionV relativeFrom="paragraph">
              <wp:posOffset>6061710</wp:posOffset>
            </wp:positionV>
            <wp:extent cx="5454650" cy="2485390"/>
            <wp:effectExtent l="0" t="0" r="6350" b="3810"/>
            <wp:wrapTopAndBottom/>
            <wp:docPr id="351" name="Image 351"/>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83" cstate="print"/>
                    <a:stretch>
                      <a:fillRect/>
                    </a:stretch>
                  </pic:blipFill>
                  <pic:spPr>
                    <a:xfrm>
                      <a:off x="0" y="0"/>
                      <a:ext cx="5454650" cy="2485390"/>
                    </a:xfrm>
                    <a:prstGeom prst="rect">
                      <a:avLst/>
                    </a:prstGeom>
                  </pic:spPr>
                </pic:pic>
              </a:graphicData>
            </a:graphic>
          </wp:anchor>
        </w:drawing>
      </w:r>
      <w:r>
        <w:rPr>
          <w:sz w:val="4"/>
        </w:rPr>
        <w:drawing>
          <wp:anchor distT="0" distB="0" distL="0" distR="0" simplePos="0" relativeHeight="251688960" behindDoc="1" locked="0" layoutInCell="1" allowOverlap="1">
            <wp:simplePos x="0" y="0"/>
            <wp:positionH relativeFrom="page">
              <wp:posOffset>885190</wp:posOffset>
            </wp:positionH>
            <wp:positionV relativeFrom="paragraph">
              <wp:posOffset>3286760</wp:posOffset>
            </wp:positionV>
            <wp:extent cx="5361305" cy="2594610"/>
            <wp:effectExtent l="0" t="0" r="10795" b="8890"/>
            <wp:wrapTopAndBottom/>
            <wp:docPr id="350" name="Image 350"/>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84" cstate="print"/>
                    <a:stretch>
                      <a:fillRect/>
                    </a:stretch>
                  </pic:blipFill>
                  <pic:spPr>
                    <a:xfrm>
                      <a:off x="0" y="0"/>
                      <a:ext cx="5361305" cy="2594610"/>
                    </a:xfrm>
                    <a:prstGeom prst="rect">
                      <a:avLst/>
                    </a:prstGeom>
                  </pic:spPr>
                </pic:pic>
              </a:graphicData>
            </a:graphic>
          </wp:anchor>
        </w:drawing>
      </w:r>
      <w:r>
        <w:rPr>
          <w:sz w:val="20"/>
        </w:rPr>
        <w:drawing>
          <wp:anchor distT="0" distB="0" distL="0" distR="0" simplePos="0" relativeHeight="251687936" behindDoc="1" locked="0" layoutInCell="1" allowOverlap="1">
            <wp:simplePos x="0" y="0"/>
            <wp:positionH relativeFrom="page">
              <wp:posOffset>1021715</wp:posOffset>
            </wp:positionH>
            <wp:positionV relativeFrom="paragraph">
              <wp:posOffset>170815</wp:posOffset>
            </wp:positionV>
            <wp:extent cx="5175250" cy="2756535"/>
            <wp:effectExtent l="0" t="0" r="0" b="0"/>
            <wp:wrapTopAndBottom/>
            <wp:docPr id="348" name="Image 348"/>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85" cstate="print"/>
                    <a:stretch>
                      <a:fillRect/>
                    </a:stretch>
                  </pic:blipFill>
                  <pic:spPr>
                    <a:xfrm>
                      <a:off x="0" y="0"/>
                      <a:ext cx="5175110" cy="2756439"/>
                    </a:xfrm>
                    <a:prstGeom prst="rect">
                      <a:avLst/>
                    </a:prstGeom>
                  </pic:spPr>
                </pic:pic>
              </a:graphicData>
            </a:graphic>
          </wp:anchor>
        </w:drawing>
      </w:r>
    </w:p>
    <w:p w14:paraId="6FBA1998">
      <w:pPr>
        <w:pStyle w:val="12"/>
        <w:rPr>
          <w:sz w:val="20"/>
        </w:rPr>
      </w:pPr>
    </w:p>
    <w:p w14:paraId="7F0F7584">
      <w:pPr>
        <w:pStyle w:val="12"/>
        <w:spacing w:before="217"/>
        <w:rPr>
          <w:sz w:val="20"/>
        </w:rPr>
      </w:pPr>
    </w:p>
    <w:p w14:paraId="5762D15D">
      <w:pPr>
        <w:pStyle w:val="12"/>
        <w:ind w:left="696"/>
        <w:rPr>
          <w:sz w:val="20"/>
        </w:rPr>
      </w:pPr>
      <w:r>
        <w:rPr>
          <w:sz w:val="20"/>
        </w:rPr>
        <mc:AlternateContent>
          <mc:Choice Requires="wpg">
            <w:drawing>
              <wp:inline distT="0" distB="0" distL="0" distR="0">
                <wp:extent cx="5161915" cy="4010025"/>
                <wp:effectExtent l="0" t="0" r="0" b="0"/>
                <wp:docPr id="352" name="Group 352"/>
                <wp:cNvGraphicFramePr/>
                <a:graphic xmlns:a="http://schemas.openxmlformats.org/drawingml/2006/main">
                  <a:graphicData uri="http://schemas.microsoft.com/office/word/2010/wordprocessingGroup">
                    <wpg:wgp>
                      <wpg:cNvGrpSpPr/>
                      <wpg:grpSpPr>
                        <a:xfrm>
                          <a:off x="0" y="0"/>
                          <a:ext cx="5161915" cy="4010025"/>
                          <a:chOff x="0" y="0"/>
                          <a:chExt cx="5161915" cy="4010025"/>
                        </a:xfrm>
                      </wpg:grpSpPr>
                      <pic:pic xmlns:pic="http://schemas.openxmlformats.org/drawingml/2006/picture">
                        <pic:nvPicPr>
                          <pic:cNvPr id="353" name="Image 353"/>
                          <pic:cNvPicPr/>
                        </pic:nvPicPr>
                        <pic:blipFill>
                          <a:blip r:embed="rId86" cstate="print"/>
                          <a:stretch>
                            <a:fillRect/>
                          </a:stretch>
                        </pic:blipFill>
                        <pic:spPr>
                          <a:xfrm>
                            <a:off x="0" y="0"/>
                            <a:ext cx="5161393" cy="2647188"/>
                          </a:xfrm>
                          <a:prstGeom prst="rect">
                            <a:avLst/>
                          </a:prstGeom>
                        </pic:spPr>
                      </pic:pic>
                      <pic:pic xmlns:pic="http://schemas.openxmlformats.org/drawingml/2006/picture">
                        <pic:nvPicPr>
                          <pic:cNvPr id="354" name="Image 354"/>
                          <pic:cNvPicPr/>
                        </pic:nvPicPr>
                        <pic:blipFill>
                          <a:blip r:embed="rId87" cstate="print"/>
                          <a:stretch>
                            <a:fillRect/>
                          </a:stretch>
                        </pic:blipFill>
                        <pic:spPr>
                          <a:xfrm>
                            <a:off x="3" y="2667000"/>
                            <a:ext cx="5132433" cy="1342644"/>
                          </a:xfrm>
                          <a:prstGeom prst="rect">
                            <a:avLst/>
                          </a:prstGeom>
                        </pic:spPr>
                      </pic:pic>
                    </wpg:wgp>
                  </a:graphicData>
                </a:graphic>
              </wp:inline>
            </w:drawing>
          </mc:Choice>
          <mc:Fallback>
            <w:pict>
              <v:group id="_x0000_s1026" o:spid="_x0000_s1026" o:spt="203" style="height:315.75pt;width:406.45pt;" coordsize="5161915,4010025" o:gfxdata="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c7Tf+PCD/dWvwxr9ztN&#10;/wCPCD/dWvlc7+yfacOfbLtFFFfMn24hrzn9oT/khnj/AP7AF/8A+k716Ma85/aE/wCSGeP/APsA&#10;X/8A6TvV0v4sTlxP8CZ+NdFFFfpS2PyR7hRRRVmIUUUUAFFFFABRRRQWFFFFBAUUUUAFFFFABRRR&#10;QAUUUUAFFFFABRRRQAUUUUDCiiigQ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udpv/HhB/urX4Y1+52m/8eEH&#10;+6tfK539k+04c+2XaKKK+ZPtxDXnP7Qn/JDPH/8A2AL/AP8ASd69EPSvO/2hP+SGeP8A/sAX/wD6&#10;TvV0v4sTlxP8CZ+NdFFFfo62PyV7hRRRWxm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oexotz9&#10;lP2d/wDkhHw9/wCwBYf+k6V6Ieted/s7/wDJCPh7/wBgCw/9J0r0Q9a/NK38WR+v4b+DH0HGvOf2&#10;hP8Akhnj/wD7AF//AOk716Ieled/tCf8kM8f/wDYAv8A/wBJ3p0v4sScV/AmfjXRRRX6Utj8ke4U&#10;UUVZi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">
                <o:lock v:ext="edit" aspectratio="f"/>
                <v:shape id="Image 353" o:spid="_x0000_s1026" o:spt="75" type="#_x0000_t75" style="position:absolute;left:0;top:0;height:2647188;width:5161393;" filled="f" o:preferrelative="t" stroked="f" coordsize="21600,21600" o:gfxdata="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MxYEvQAA&#10;ANwAAAAPAAAAAAAAAAEAIAAAACIAAABkcnMvZG93bnJldi54bWxQSwECFAAUAAAACACHTuJAMy8F&#10;njsAAAA5AAAAEAAAAAAAAAABACAAAAAMAQAAZHJzL3NoYXBleG1sLnhtbFBLBQYAAAAABgAGAFsB&#10;AAC2AwAAAAA=&#10;">
                  <v:fill on="f" focussize="0,0"/>
                  <v:stroke on="f"/>
                  <v:imagedata r:id="rId86" o:title=""/>
                  <o:lock v:ext="edit" aspectratio="f"/>
                </v:shape>
                <v:shape id="Image 354" o:spid="_x0000_s1026" o:spt="75" type="#_x0000_t75" style="position:absolute;left:3;top:2667000;height:1342644;width:5132433;" filled="f" o:preferrelative="t" stroked="f" coordsize="21600,21600" o:gfxdata="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v7kS/&#10;AAAA3AAAAA8AAAAAAAAAAQAgAAAAIgAAAGRycy9kb3ducmV2LnhtbFBLAQIUABQAAAAIAIdO4kAz&#10;LwWeOwAAADkAAAAQAAAAAAAAAAEAIAAAAA4BAABkcnMvc2hhcGV4bWwueG1sUEsFBgAAAAAGAAYA&#10;WwEAALgDAAAAAA==&#10;">
                  <v:fill on="f" focussize="0,0"/>
                  <v:stroke on="f"/>
                  <v:imagedata r:id="rId87" o:title=""/>
                  <o:lock v:ext="edit" aspectratio="f"/>
                </v:shape>
                <w10:wrap type="none"/>
                <w10:anchorlock/>
              </v:group>
            </w:pict>
          </mc:Fallback>
        </mc:AlternateContent>
      </w:r>
    </w:p>
    <w:p w14:paraId="3A6EE170">
      <w:pPr>
        <w:pStyle w:val="12"/>
        <w:spacing w:before="133"/>
        <w:ind w:left="1327"/>
      </w:pPr>
      <w:r>
        <w:rPr>
          <w:b/>
        </w:rPr>
        <w:t>Fig</w:t>
      </w:r>
      <w:r>
        <w:rPr>
          <w:rFonts w:hint="default"/>
          <w:b/>
          <w:lang w:val="en-IN"/>
        </w:rPr>
        <w:t xml:space="preserve"> no.17</w:t>
      </w:r>
      <w:r>
        <w:rPr>
          <w:b/>
        </w:rPr>
        <w:t xml:space="preserve"> -</w:t>
      </w:r>
      <w:r>
        <w:rPr>
          <w:b/>
          <w:spacing w:val="-1"/>
        </w:rPr>
        <w:t xml:space="preserve"> </w:t>
      </w:r>
      <w:r>
        <w:t>Profile</w:t>
      </w:r>
      <w:r>
        <w:rPr>
          <w:spacing w:val="-1"/>
        </w:rPr>
        <w:t xml:space="preserve"> </w:t>
      </w:r>
      <w:r>
        <w:t>plots</w:t>
      </w:r>
      <w:r>
        <w:rPr>
          <w:spacing w:val="1"/>
        </w:rPr>
        <w:t xml:space="preserve"> </w:t>
      </w:r>
      <w:r>
        <w:t>of</w:t>
      </w:r>
      <w:r>
        <w:rPr>
          <w:spacing w:val="-1"/>
        </w:rPr>
        <w:t xml:space="preserve"> </w:t>
      </w:r>
      <w:r>
        <w:t>all the</w:t>
      </w:r>
      <w:r>
        <w:rPr>
          <w:spacing w:val="-1"/>
        </w:rPr>
        <w:t xml:space="preserve"> </w:t>
      </w:r>
      <w:r>
        <w:t>SP</w:t>
      </w:r>
      <w:r>
        <w:rPr>
          <w:spacing w:val="-1"/>
        </w:rPr>
        <w:t xml:space="preserve"> </w:t>
      </w:r>
      <w:r>
        <w:t>profiles</w:t>
      </w:r>
      <w:r>
        <w:rPr>
          <w:spacing w:val="1"/>
        </w:rPr>
        <w:t xml:space="preserve"> </w:t>
      </w:r>
      <w:r>
        <w:t>and</w:t>
      </w:r>
      <w:r>
        <w:rPr>
          <w:spacing w:val="-1"/>
        </w:rPr>
        <w:t xml:space="preserve"> </w:t>
      </w:r>
      <w:r>
        <w:t xml:space="preserve">restricted potential </w:t>
      </w:r>
      <w:r>
        <w:rPr>
          <w:spacing w:val="-2"/>
        </w:rPr>
        <w:t>zones</w:t>
      </w:r>
    </w:p>
    <w:p w14:paraId="4DFC0D1F">
      <w:pPr>
        <w:pStyle w:val="12"/>
      </w:pPr>
    </w:p>
    <w:p w14:paraId="30E7964B">
      <w:pPr>
        <w:pStyle w:val="12"/>
      </w:pPr>
    </w:p>
    <w:p w14:paraId="2089864C">
      <w:pPr>
        <w:pStyle w:val="12"/>
        <w:spacing w:line="360" w:lineRule="auto"/>
        <w:ind w:left="487" w:right="839"/>
        <w:jc w:val="both"/>
      </w:pPr>
      <w:r>
        <w:t>All the SP values for each SP profile were plotted with the profile distance. Profile areas with negative SP value for each profile were marked with red dotted polygons (T1-T15).</w:t>
      </w:r>
      <w:r>
        <w:rPr>
          <w:spacing w:val="40"/>
        </w:rPr>
        <w:t xml:space="preserve"> </w:t>
      </w:r>
      <w:r>
        <w:t>The spatial boundaries</w:t>
      </w:r>
      <w:r>
        <w:rPr>
          <w:spacing w:val="-1"/>
        </w:rPr>
        <w:t xml:space="preserve"> </w:t>
      </w:r>
      <w:r>
        <w:t>of these zones were demarcated using ArcGIS 10.5 software and were superimposed on the geological map for validation and correlation. Notably, the regions with the highest graphite potential consistently appeared in the northern sections of each profile. This observation prompts further investigation into the continuity of graphite bodies by increasing the number of SP profiles at standardized intervals.</w:t>
      </w:r>
    </w:p>
    <w:p w14:paraId="064CAEF4">
      <w:pPr>
        <w:pStyle w:val="12"/>
        <w:spacing w:before="2" w:line="360" w:lineRule="auto"/>
        <w:ind w:left="487" w:right="839"/>
        <w:jc w:val="both"/>
      </w:pPr>
      <w:r>
        <w:t>The findings of this study highlight that every profile reveals at least one prospective area for graphite occurrences, as depicted in Fig</w:t>
      </w:r>
      <w:r>
        <w:rPr>
          <w:rFonts w:hint="default"/>
          <w:lang w:val="en-IN"/>
        </w:rPr>
        <w:t xml:space="preserve"> no.17</w:t>
      </w:r>
      <w:r>
        <w:t>. Notably, Profiles 12 and 6 exhibit two potential zones, namely (T6, T7) and (T13, T14), indicating heightened prospects for graphite. Furthermore, upon analyzing these anomalies in conjunction with the geological map, it becomes evident that Profiles 1, 2, 3, and 5 exhibit a strong correlation with the mapped outcrop zones. This correlation suggests that the outcrops within these anomalous zones possess subsurface continuity, bolstering</w:t>
      </w:r>
      <w:r>
        <w:rPr>
          <w:spacing w:val="7"/>
        </w:rPr>
        <w:t xml:space="preserve"> </w:t>
      </w:r>
      <w:r>
        <w:t>the</w:t>
      </w:r>
      <w:r>
        <w:rPr>
          <w:spacing w:val="9"/>
        </w:rPr>
        <w:t xml:space="preserve"> </w:t>
      </w:r>
      <w:r>
        <w:t>for</w:t>
      </w:r>
      <w:r>
        <w:rPr>
          <w:spacing w:val="8"/>
        </w:rPr>
        <w:t xml:space="preserve"> </w:t>
      </w:r>
      <w:r>
        <w:t>graphite.</w:t>
      </w:r>
      <w:r>
        <w:rPr>
          <w:spacing w:val="5"/>
        </w:rPr>
        <w:t xml:space="preserve"> </w:t>
      </w:r>
      <w:r>
        <w:t>The</w:t>
      </w:r>
      <w:r>
        <w:rPr>
          <w:spacing w:val="10"/>
        </w:rPr>
        <w:t xml:space="preserve"> </w:t>
      </w:r>
      <w:r>
        <w:t>zones</w:t>
      </w:r>
      <w:r>
        <w:rPr>
          <w:spacing w:val="5"/>
        </w:rPr>
        <w:t xml:space="preserve"> </w:t>
      </w:r>
      <w:r>
        <w:t>T12,</w:t>
      </w:r>
      <w:r>
        <w:rPr>
          <w:spacing w:val="9"/>
        </w:rPr>
        <w:t xml:space="preserve"> </w:t>
      </w:r>
      <w:r>
        <w:t>and</w:t>
      </w:r>
      <w:r>
        <w:rPr>
          <w:spacing w:val="8"/>
        </w:rPr>
        <w:t xml:space="preserve"> </w:t>
      </w:r>
      <w:r>
        <w:t>T15</w:t>
      </w:r>
      <w:r>
        <w:rPr>
          <w:spacing w:val="7"/>
        </w:rPr>
        <w:t xml:space="preserve"> </w:t>
      </w:r>
      <w:r>
        <w:t>associated</w:t>
      </w:r>
      <w:r>
        <w:rPr>
          <w:spacing w:val="9"/>
        </w:rPr>
        <w:t xml:space="preserve"> </w:t>
      </w:r>
      <w:r>
        <w:t>with</w:t>
      </w:r>
      <w:r>
        <w:rPr>
          <w:spacing w:val="7"/>
        </w:rPr>
        <w:t xml:space="preserve"> </w:t>
      </w:r>
      <w:r>
        <w:t>Profile</w:t>
      </w:r>
      <w:r>
        <w:rPr>
          <w:spacing w:val="6"/>
        </w:rPr>
        <w:t xml:space="preserve"> </w:t>
      </w:r>
      <w:r>
        <w:t>11,</w:t>
      </w:r>
      <w:r>
        <w:rPr>
          <w:spacing w:val="9"/>
        </w:rPr>
        <w:t xml:space="preserve"> </w:t>
      </w:r>
      <w:r>
        <w:t>and</w:t>
      </w:r>
      <w:r>
        <w:rPr>
          <w:spacing w:val="6"/>
        </w:rPr>
        <w:t xml:space="preserve"> </w:t>
      </w:r>
      <w:r>
        <w:t>13</w:t>
      </w:r>
      <w:r>
        <w:rPr>
          <w:spacing w:val="9"/>
        </w:rPr>
        <w:t xml:space="preserve"> </w:t>
      </w:r>
      <w:r>
        <w:t>have</w:t>
      </w:r>
      <w:r>
        <w:rPr>
          <w:spacing w:val="7"/>
        </w:rPr>
        <w:t xml:space="preserve"> </w:t>
      </w:r>
      <w:r>
        <w:rPr>
          <w:spacing w:val="-4"/>
        </w:rPr>
        <w:t>shown</w:t>
      </w:r>
    </w:p>
    <w:p w14:paraId="6641E272">
      <w:pPr>
        <w:pStyle w:val="12"/>
        <w:spacing w:after="0" w:line="360" w:lineRule="auto"/>
        <w:jc w:val="both"/>
        <w:sectPr>
          <w:pgSz w:w="11920" w:h="16840"/>
          <w:pgMar w:top="1220" w:right="283" w:bottom="640" w:left="708" w:header="673" w:footer="448" w:gutter="0"/>
          <w:cols w:space="720" w:num="1"/>
        </w:sectPr>
      </w:pPr>
    </w:p>
    <w:p w14:paraId="4B9E1BB0">
      <w:pPr>
        <w:pStyle w:val="12"/>
        <w:spacing w:before="81" w:line="360" w:lineRule="auto"/>
        <w:ind w:left="487" w:right="627"/>
        <w:sectPr>
          <w:pgSz w:w="11920" w:h="16840"/>
          <w:pgMar w:top="1220" w:right="283" w:bottom="640" w:left="708" w:header="673" w:footer="448" w:gutter="0"/>
          <w:cols w:space="720" w:num="1"/>
        </w:sectPr>
      </w:pPr>
      <w:r>
        <w:t>a</w:t>
      </w:r>
      <w:r>
        <w:rPr>
          <w:spacing w:val="32"/>
        </w:rPr>
        <w:t xml:space="preserve"> </w:t>
      </w:r>
      <w:r>
        <w:t>potential</w:t>
      </w:r>
      <w:r>
        <w:rPr>
          <w:spacing w:val="30"/>
        </w:rPr>
        <w:t xml:space="preserve"> </w:t>
      </w:r>
      <w:r>
        <w:t>zone</w:t>
      </w:r>
      <w:r>
        <w:rPr>
          <w:spacing w:val="33"/>
        </w:rPr>
        <w:t xml:space="preserve"> </w:t>
      </w:r>
      <w:r>
        <w:t>shifted</w:t>
      </w:r>
      <w:r>
        <w:rPr>
          <w:spacing w:val="30"/>
        </w:rPr>
        <w:t xml:space="preserve"> </w:t>
      </w:r>
      <w:r>
        <w:t>northward</w:t>
      </w:r>
      <w:r>
        <w:rPr>
          <w:spacing w:val="33"/>
        </w:rPr>
        <w:t xml:space="preserve"> </w:t>
      </w:r>
      <w:r>
        <w:t>from</w:t>
      </w:r>
      <w:r>
        <w:rPr>
          <w:spacing w:val="32"/>
        </w:rPr>
        <w:t xml:space="preserve"> </w:t>
      </w:r>
      <w:r>
        <w:t>the</w:t>
      </w:r>
      <w:r>
        <w:rPr>
          <w:spacing w:val="30"/>
        </w:rPr>
        <w:t xml:space="preserve"> </w:t>
      </w:r>
      <w:r>
        <w:t>mapped</w:t>
      </w:r>
      <w:r>
        <w:rPr>
          <w:spacing w:val="34"/>
        </w:rPr>
        <w:t xml:space="preserve"> </w:t>
      </w:r>
      <w:r>
        <w:t>outcrop</w:t>
      </w:r>
      <w:r>
        <w:rPr>
          <w:spacing w:val="31"/>
        </w:rPr>
        <w:t xml:space="preserve"> </w:t>
      </w:r>
      <w:r>
        <w:t>area.</w:t>
      </w:r>
      <w:r>
        <w:rPr>
          <w:spacing w:val="31"/>
        </w:rPr>
        <w:t xml:space="preserve"> </w:t>
      </w:r>
      <w:r>
        <w:t>This</w:t>
      </w:r>
      <w:r>
        <w:rPr>
          <w:spacing w:val="31"/>
        </w:rPr>
        <w:t xml:space="preserve"> </w:t>
      </w:r>
      <w:r>
        <w:t>indicates</w:t>
      </w:r>
      <w:r>
        <w:rPr>
          <w:spacing w:val="32"/>
        </w:rPr>
        <w:t xml:space="preserve"> </w:t>
      </w:r>
      <w:r>
        <w:t>that</w:t>
      </w:r>
      <w:r>
        <w:rPr>
          <w:spacing w:val="33"/>
        </w:rPr>
        <w:t xml:space="preserve"> </w:t>
      </w:r>
      <w:r>
        <w:t>along</w:t>
      </w:r>
      <w:r>
        <w:rPr>
          <w:spacing w:val="30"/>
        </w:rPr>
        <w:t xml:space="preserve"> </w:t>
      </w:r>
      <w:r>
        <w:t>this profile, concealed locations of graphite bodies may lie in the northern part of these profil</w:t>
      </w:r>
      <w:r>
        <w:rPr>
          <w:sz w:val="6"/>
        </w:rPr>
        <w:drawing>
          <wp:anchor distT="0" distB="0" distL="114300" distR="114300" simplePos="0" relativeHeight="251689984" behindDoc="0" locked="0" layoutInCell="1" allowOverlap="1">
            <wp:simplePos x="0" y="0"/>
            <wp:positionH relativeFrom="column">
              <wp:posOffset>409575</wp:posOffset>
            </wp:positionH>
            <wp:positionV relativeFrom="paragraph">
              <wp:posOffset>927735</wp:posOffset>
            </wp:positionV>
            <wp:extent cx="5756275" cy="3457575"/>
            <wp:effectExtent l="0" t="0" r="9525" b="9525"/>
            <wp:wrapTopAndBottom/>
            <wp:docPr id="361" name="Image 361"/>
            <wp:cNvGraphicFramePr/>
            <a:graphic xmlns:a="http://schemas.openxmlformats.org/drawingml/2006/main">
              <a:graphicData uri="http://schemas.openxmlformats.org/drawingml/2006/picture">
                <pic:pic xmlns:pic="http://schemas.openxmlformats.org/drawingml/2006/picture">
                  <pic:nvPicPr>
                    <pic:cNvPr id="361" name="Image 361"/>
                    <pic:cNvPicPr/>
                  </pic:nvPicPr>
                  <pic:blipFill>
                    <a:blip r:embed="rId88" cstate="print"/>
                    <a:stretch>
                      <a:fillRect/>
                    </a:stretch>
                  </pic:blipFill>
                  <pic:spPr>
                    <a:xfrm>
                      <a:off x="859155" y="2541905"/>
                      <a:ext cx="5756275" cy="3457575"/>
                    </a:xfrm>
                    <a:prstGeom prst="rect">
                      <a:avLst/>
                    </a:prstGeom>
                  </pic:spPr>
                </pic:pic>
              </a:graphicData>
            </a:graphic>
          </wp:anchor>
        </w:drawing>
      </w:r>
      <w:r>
        <w:rPr>
          <w:sz w:val="6"/>
        </w:rPr>
        <mc:AlternateContent>
          <mc:Choice Requires="wps">
            <w:drawing>
              <wp:anchor distT="0" distB="0" distL="114300" distR="114300" simplePos="0" relativeHeight="251694080" behindDoc="0" locked="0" layoutInCell="1" allowOverlap="1">
                <wp:simplePos x="0" y="0"/>
                <wp:positionH relativeFrom="column">
                  <wp:posOffset>413385</wp:posOffset>
                </wp:positionH>
                <wp:positionV relativeFrom="paragraph">
                  <wp:posOffset>4651375</wp:posOffset>
                </wp:positionV>
                <wp:extent cx="6606540" cy="1338580"/>
                <wp:effectExtent l="0" t="0" r="10160" b="7620"/>
                <wp:wrapNone/>
                <wp:docPr id="254" name="Text Box 254"/>
                <wp:cNvGraphicFramePr/>
                <a:graphic xmlns:a="http://schemas.openxmlformats.org/drawingml/2006/main">
                  <a:graphicData uri="http://schemas.microsoft.com/office/word/2010/wordprocessingShape">
                    <wps:wsp>
                      <wps:cNvSpPr txBox="1"/>
                      <wps:spPr>
                        <a:xfrm>
                          <a:off x="1094740" y="7649210"/>
                          <a:ext cx="6606540" cy="13385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42DD49E">
                            <w:pPr>
                              <w:pStyle w:val="12"/>
                              <w:spacing w:line="360" w:lineRule="auto"/>
                              <w:ind w:right="1553"/>
                              <w:jc w:val="both"/>
                            </w:pPr>
                            <w:r>
                              <w:rPr>
                                <w:b/>
                              </w:rPr>
                              <w:t xml:space="preserve">Fig. </w:t>
                            </w:r>
                            <w:r>
                              <w:rPr>
                                <w:rFonts w:hint="default"/>
                                <w:b/>
                                <w:lang w:val="en-IN"/>
                              </w:rPr>
                              <w:t>18</w:t>
                            </w:r>
                            <w:r>
                              <w:rPr>
                                <w:b/>
                              </w:rPr>
                              <w:t xml:space="preserve">-a. </w:t>
                            </w:r>
                            <w:r>
                              <w:t>All the potential zones for graphite occurrences are overlain on</w:t>
                            </w:r>
                            <w:r>
                              <w:rPr>
                                <w:rFonts w:hint="default"/>
                                <w:lang w:val="en-IN"/>
                              </w:rPr>
                              <w:t xml:space="preserve"> </w:t>
                            </w:r>
                            <w:r>
                              <w:t>the geological map b. composite map showing the distribution of SP profiles</w:t>
                            </w:r>
                            <w:r>
                              <w:rPr>
                                <w:rFonts w:hint="default"/>
                                <w:lang w:val="en-IN"/>
                              </w:rPr>
                              <w:t xml:space="preserve"> </w:t>
                            </w:r>
                            <w:r>
                              <w:t>(P1-P13), graphite outcrop and concealed graphite zones</w:t>
                            </w:r>
                            <w:r>
                              <w:rPr>
                                <w:rFonts w:hint="default"/>
                                <w:lang w:val="en-IN"/>
                              </w:rPr>
                              <w:t xml:space="preserve"> </w:t>
                            </w:r>
                            <w:r>
                              <w:t>(T1-T15).</w:t>
                            </w:r>
                          </w:p>
                          <w:p w14:paraId="300DD9B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55pt;margin-top:366.25pt;height:105.4pt;width:520.2pt;z-index:251694080;mso-width-relative:page;mso-height-relative:page;" fillcolor="#FFFFFF [3201]" filled="t" stroked="f" coordsize="21600,21600" o:gfxdata="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MGhvNPXAAAACwEAAA8AAAAA&#10;AAAAAQAgAAAAIgAAAGRycy9kb3ducmV2LnhtbFBLAQIUABQAAAAIAIdO4kCJggUgTgIAAJ8EAAAO&#10;AAAAAAAAAAEAIAAAACYBAABkcnMvZTJvRG9jLnhtbFBLBQYAAAAABgAGAFkBAADmBQAAAAA=&#10;">
                <v:fill on="t" focussize="0,0"/>
                <v:stroke on="f" weight="0.5pt"/>
                <v:imagedata o:title=""/>
                <o:lock v:ext="edit" aspectratio="f"/>
                <v:textbox>
                  <w:txbxContent>
                    <w:p w14:paraId="442DD49E">
                      <w:pPr>
                        <w:pStyle w:val="12"/>
                        <w:spacing w:line="360" w:lineRule="auto"/>
                        <w:ind w:right="1553"/>
                        <w:jc w:val="both"/>
                      </w:pPr>
                      <w:r>
                        <w:rPr>
                          <w:b/>
                        </w:rPr>
                        <w:t xml:space="preserve">Fig. </w:t>
                      </w:r>
                      <w:r>
                        <w:rPr>
                          <w:rFonts w:hint="default"/>
                          <w:b/>
                          <w:lang w:val="en-IN"/>
                        </w:rPr>
                        <w:t>18</w:t>
                      </w:r>
                      <w:r>
                        <w:rPr>
                          <w:b/>
                        </w:rPr>
                        <w:t xml:space="preserve">-a. </w:t>
                      </w:r>
                      <w:r>
                        <w:t>All the potential zones for graphite occurrences are overlain on</w:t>
                      </w:r>
                      <w:r>
                        <w:rPr>
                          <w:rFonts w:hint="default"/>
                          <w:lang w:val="en-IN"/>
                        </w:rPr>
                        <w:t xml:space="preserve"> </w:t>
                      </w:r>
                      <w:r>
                        <w:t>the geological map b. composite map showing the distribution of SP profiles</w:t>
                      </w:r>
                      <w:r>
                        <w:rPr>
                          <w:rFonts w:hint="default"/>
                          <w:lang w:val="en-IN"/>
                        </w:rPr>
                        <w:t xml:space="preserve"> </w:t>
                      </w:r>
                      <w:r>
                        <w:t>(P1-P13), graphite outcrop and concealed graphite zones</w:t>
                      </w:r>
                      <w:r>
                        <w:rPr>
                          <w:rFonts w:hint="default"/>
                          <w:lang w:val="en-IN"/>
                        </w:rPr>
                        <w:t xml:space="preserve"> </w:t>
                      </w:r>
                      <w:r>
                        <w:t>(T1-T15).</w:t>
                      </w:r>
                    </w:p>
                    <w:p w14:paraId="300DD9B2"/>
                  </w:txbxContent>
                </v:textbox>
              </v:shape>
            </w:pict>
          </mc:Fallback>
        </mc:AlternateContent>
      </w:r>
      <w:r>
        <w:rPr>
          <w:rFonts w:hint="default"/>
          <w:lang w:val="en-IN"/>
        </w:rPr>
        <w:t>e</w:t>
      </w:r>
    </w:p>
    <w:p w14:paraId="62BDA4B8">
      <w:pPr>
        <w:pStyle w:val="12"/>
        <w:spacing w:line="360" w:lineRule="auto"/>
        <w:ind w:right="838"/>
        <w:jc w:val="both"/>
      </w:pPr>
      <w:r>
        <w:t>Certain profiles (SP4, SP6, SP8, SP9, SP10, SP12) were conducted in areas where no graphite outcrop exist or reported. The purpose was to assess the subsurface continuity of graphite occurrences in these regions. The positive outcomes from these profiles have validated the</w:t>
      </w:r>
      <w:r>
        <w:rPr>
          <w:spacing w:val="40"/>
        </w:rPr>
        <w:t xml:space="preserve"> </w:t>
      </w:r>
      <w:r>
        <w:t>existence of subsurface continuity among the graphite bodies. A potential line has been drawn, connecting all the confirmed concealed bodies. This line exhibits an elongated orientation in an East-West direction.</w:t>
      </w:r>
    </w:p>
    <w:p w14:paraId="2EBB45A8">
      <w:pPr>
        <w:pStyle w:val="8"/>
        <w:ind w:left="487" w:firstLine="0"/>
        <w:jc w:val="left"/>
      </w:pPr>
      <w:r>
        <w:rPr>
          <w:spacing w:val="-2"/>
        </w:rPr>
        <w:t>Recommendation</w:t>
      </w:r>
    </w:p>
    <w:p w14:paraId="43932B98">
      <w:pPr>
        <w:pStyle w:val="12"/>
        <w:spacing w:before="137" w:line="360" w:lineRule="auto"/>
        <w:ind w:left="487"/>
      </w:pPr>
      <w:r>
        <w:t>Some</w:t>
      </w:r>
      <w:r>
        <w:rPr>
          <w:spacing w:val="64"/>
        </w:rPr>
        <w:t xml:space="preserve"> </w:t>
      </w:r>
      <w:r>
        <w:t>recommendations</w:t>
      </w:r>
      <w:r>
        <w:rPr>
          <w:spacing w:val="64"/>
        </w:rPr>
        <w:t xml:space="preserve"> </w:t>
      </w:r>
      <w:r>
        <w:t>can</w:t>
      </w:r>
      <w:r>
        <w:rPr>
          <w:spacing w:val="64"/>
        </w:rPr>
        <w:t xml:space="preserve"> </w:t>
      </w:r>
      <w:r>
        <w:t>be</w:t>
      </w:r>
      <w:r>
        <w:rPr>
          <w:spacing w:val="63"/>
        </w:rPr>
        <w:t xml:space="preserve"> </w:t>
      </w:r>
      <w:r>
        <w:t>given</w:t>
      </w:r>
      <w:r>
        <w:rPr>
          <w:spacing w:val="66"/>
        </w:rPr>
        <w:t xml:space="preserve"> </w:t>
      </w:r>
      <w:r>
        <w:t>to</w:t>
      </w:r>
      <w:r>
        <w:rPr>
          <w:spacing w:val="64"/>
        </w:rPr>
        <w:t xml:space="preserve"> </w:t>
      </w:r>
      <w:r>
        <w:t>enhance</w:t>
      </w:r>
      <w:r>
        <w:rPr>
          <w:spacing w:val="65"/>
        </w:rPr>
        <w:t xml:space="preserve"> </w:t>
      </w:r>
      <w:r>
        <w:t>the</w:t>
      </w:r>
      <w:r>
        <w:rPr>
          <w:spacing w:val="63"/>
        </w:rPr>
        <w:t xml:space="preserve"> </w:t>
      </w:r>
      <w:r>
        <w:t>future</w:t>
      </w:r>
      <w:r>
        <w:rPr>
          <w:spacing w:val="64"/>
        </w:rPr>
        <w:t xml:space="preserve"> </w:t>
      </w:r>
      <w:r>
        <w:t>quality</w:t>
      </w:r>
      <w:r>
        <w:rPr>
          <w:spacing w:val="64"/>
        </w:rPr>
        <w:t xml:space="preserve"> </w:t>
      </w:r>
      <w:r>
        <w:t>of</w:t>
      </w:r>
      <w:r>
        <w:rPr>
          <w:spacing w:val="65"/>
        </w:rPr>
        <w:t xml:space="preserve"> </w:t>
      </w:r>
      <w:r>
        <w:t>the</w:t>
      </w:r>
      <w:r>
        <w:rPr>
          <w:spacing w:val="63"/>
        </w:rPr>
        <w:t xml:space="preserve"> </w:t>
      </w:r>
      <w:r>
        <w:t>work</w:t>
      </w:r>
      <w:r>
        <w:rPr>
          <w:spacing w:val="65"/>
        </w:rPr>
        <w:t xml:space="preserve"> </w:t>
      </w:r>
      <w:r>
        <w:t>in</w:t>
      </w:r>
      <w:r>
        <w:rPr>
          <w:spacing w:val="64"/>
        </w:rPr>
        <w:t xml:space="preserve"> </w:t>
      </w:r>
      <w:r>
        <w:t xml:space="preserve">graphite </w:t>
      </w:r>
      <w:r>
        <w:rPr>
          <w:spacing w:val="-2"/>
        </w:rPr>
        <w:t>exploration.</w:t>
      </w:r>
    </w:p>
    <w:p w14:paraId="43B7099F">
      <w:pPr>
        <w:pStyle w:val="16"/>
        <w:numPr>
          <w:ilvl w:val="3"/>
          <w:numId w:val="12"/>
        </w:numPr>
        <w:tabs>
          <w:tab w:val="left" w:pos="1207"/>
        </w:tabs>
        <w:spacing w:before="0" w:after="0" w:line="360" w:lineRule="auto"/>
        <w:ind w:left="1207" w:right="839" w:hanging="360"/>
        <w:jc w:val="both"/>
        <w:rPr>
          <w:sz w:val="24"/>
        </w:rPr>
      </w:pPr>
      <w:r>
        <w:rPr>
          <w:sz w:val="24"/>
        </w:rPr>
        <w:t>The above interpretation is based on the SP method which may not be sufficient in detail exploration so for another geophysical survey like electrical resistivity tomography, the electromagnetic method can be applied along with SP to enhance the accuracy of the study.</w:t>
      </w:r>
    </w:p>
    <w:p w14:paraId="01D0EDA3">
      <w:pPr>
        <w:pStyle w:val="16"/>
        <w:numPr>
          <w:ilvl w:val="3"/>
          <w:numId w:val="12"/>
        </w:numPr>
        <w:tabs>
          <w:tab w:val="left" w:pos="1207"/>
        </w:tabs>
        <w:spacing w:before="2" w:after="0" w:line="360" w:lineRule="auto"/>
        <w:ind w:left="1207" w:right="840" w:hanging="360"/>
        <w:jc w:val="both"/>
        <w:rPr>
          <w:sz w:val="24"/>
        </w:rPr>
      </w:pPr>
      <w:r>
        <w:rPr>
          <w:sz w:val="24"/>
        </w:rPr>
        <w:t>Drilling or trenching operations conducted within the aforementioned anomalous zones would be beneficial for confirming the presence of graphite occurrences.</w:t>
      </w:r>
    </w:p>
    <w:p w14:paraId="6FC0EDD0">
      <w:pPr>
        <w:pStyle w:val="12"/>
        <w:spacing w:before="3"/>
        <w:rPr>
          <w:sz w:val="8"/>
        </w:rPr>
      </w:pPr>
    </w:p>
    <w:tbl>
      <w:tblPr>
        <w:tblStyle w:val="11"/>
        <w:tblW w:w="0" w:type="auto"/>
        <w:tblInd w:w="38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60"/>
        <w:gridCol w:w="1116"/>
        <w:gridCol w:w="1056"/>
      </w:tblGrid>
      <w:tr w14:paraId="3CC2F6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FFFFFF" w:sz="18" w:space="0"/>
              <w:right w:val="single" w:color="4BACC6" w:sz="8" w:space="0"/>
            </w:tcBorders>
            <w:shd w:val="clear" w:color="auto" w:fill="4BACC6"/>
          </w:tcPr>
          <w:p w14:paraId="0C3FEBE2">
            <w:pPr>
              <w:pStyle w:val="17"/>
              <w:ind w:left="107"/>
              <w:jc w:val="left"/>
              <w:rPr>
                <w:color w:val="FFFFFF"/>
                <w:sz w:val="24"/>
              </w:rPr>
            </w:pPr>
            <w:r>
              <w:rPr>
                <w:color w:val="FFFFFF"/>
                <w:spacing w:val="-5"/>
                <w:sz w:val="24"/>
              </w:rPr>
              <w:t>Id</w:t>
            </w:r>
          </w:p>
        </w:tc>
        <w:tc>
          <w:tcPr>
            <w:tcW w:w="1116" w:type="dxa"/>
            <w:tcBorders>
              <w:top w:val="single" w:color="4BACC6" w:sz="8" w:space="0"/>
              <w:left w:val="single" w:color="4BACC6" w:sz="8" w:space="0"/>
              <w:bottom w:val="single" w:color="FFFFFF" w:sz="18" w:space="0"/>
              <w:right w:val="single" w:color="4BACC6" w:sz="8" w:space="0"/>
            </w:tcBorders>
            <w:shd w:val="clear" w:color="auto" w:fill="4BACC6"/>
          </w:tcPr>
          <w:p w14:paraId="350D10B7">
            <w:pPr>
              <w:pStyle w:val="17"/>
              <w:ind w:left="107"/>
              <w:jc w:val="left"/>
              <w:rPr>
                <w:color w:val="FFFFFF"/>
                <w:sz w:val="24"/>
              </w:rPr>
            </w:pPr>
            <w:r>
              <w:rPr>
                <w:color w:val="FFFFFF"/>
                <w:spacing w:val="-2"/>
                <w:sz w:val="24"/>
              </w:rPr>
              <w:t>UTM_X</w:t>
            </w:r>
          </w:p>
        </w:tc>
        <w:tc>
          <w:tcPr>
            <w:tcW w:w="1056" w:type="dxa"/>
            <w:tcBorders>
              <w:top w:val="single" w:color="4BACC6" w:sz="8" w:space="0"/>
              <w:left w:val="single" w:color="4BACC6" w:sz="8" w:space="0"/>
              <w:bottom w:val="single" w:color="FFFFFF" w:sz="18" w:space="0"/>
              <w:right w:val="single" w:color="4BACC6" w:sz="8" w:space="0"/>
            </w:tcBorders>
            <w:shd w:val="clear" w:color="auto" w:fill="4BACC6"/>
          </w:tcPr>
          <w:p w14:paraId="60DF2B80">
            <w:pPr>
              <w:pStyle w:val="17"/>
              <w:ind w:left="8" w:right="10"/>
              <w:rPr>
                <w:color w:val="FFFFFF"/>
                <w:sz w:val="24"/>
              </w:rPr>
            </w:pPr>
            <w:r>
              <w:rPr>
                <w:color w:val="FFFFFF"/>
                <w:spacing w:val="-2"/>
                <w:sz w:val="24"/>
              </w:rPr>
              <w:t>UTM_Y</w:t>
            </w:r>
          </w:p>
        </w:tc>
      </w:tr>
      <w:tr w14:paraId="1D466A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FFFFFF" w:sz="18" w:space="0"/>
              <w:left w:val="single" w:color="4BACC6" w:sz="8" w:space="0"/>
              <w:bottom w:val="single" w:color="4BACC6" w:sz="8" w:space="0"/>
              <w:right w:val="single" w:color="4BACC6" w:sz="8" w:space="0"/>
            </w:tcBorders>
            <w:shd w:val="clear" w:color="auto" w:fill="B7DDE8"/>
          </w:tcPr>
          <w:p w14:paraId="10AB47D7">
            <w:pPr>
              <w:pStyle w:val="17"/>
              <w:spacing w:line="274" w:lineRule="exact"/>
              <w:ind w:left="107"/>
              <w:jc w:val="left"/>
              <w:rPr>
                <w:color w:val="000000"/>
                <w:sz w:val="24"/>
              </w:rPr>
            </w:pPr>
            <w:r>
              <w:rPr>
                <w:color w:val="000000"/>
                <w:spacing w:val="-5"/>
                <w:sz w:val="24"/>
              </w:rPr>
              <w:t>T1</w:t>
            </w:r>
          </w:p>
        </w:tc>
        <w:tc>
          <w:tcPr>
            <w:tcW w:w="1116" w:type="dxa"/>
            <w:tcBorders>
              <w:top w:val="single" w:color="FFFFFF" w:sz="18" w:space="0"/>
              <w:left w:val="single" w:color="4BACC6" w:sz="8" w:space="0"/>
              <w:bottom w:val="single" w:color="4BACC6" w:sz="8" w:space="0"/>
              <w:right w:val="single" w:color="4BACC6" w:sz="8" w:space="0"/>
            </w:tcBorders>
            <w:shd w:val="clear" w:color="auto" w:fill="B7DDE8"/>
          </w:tcPr>
          <w:p w14:paraId="5D19DC65">
            <w:pPr>
              <w:pStyle w:val="17"/>
              <w:spacing w:line="274" w:lineRule="exact"/>
              <w:ind w:left="107"/>
              <w:jc w:val="left"/>
              <w:rPr>
                <w:color w:val="000000"/>
                <w:sz w:val="24"/>
              </w:rPr>
            </w:pPr>
            <w:r>
              <w:rPr>
                <w:color w:val="000000"/>
                <w:spacing w:val="-2"/>
                <w:sz w:val="24"/>
              </w:rPr>
              <w:t>739758.1</w:t>
            </w:r>
          </w:p>
        </w:tc>
        <w:tc>
          <w:tcPr>
            <w:tcW w:w="1056" w:type="dxa"/>
            <w:tcBorders>
              <w:top w:val="single" w:color="FFFFFF" w:sz="18" w:space="0"/>
              <w:left w:val="single" w:color="4BACC6" w:sz="8" w:space="0"/>
              <w:bottom w:val="single" w:color="4BACC6" w:sz="8" w:space="0"/>
              <w:right w:val="single" w:color="4BACC6" w:sz="8" w:space="0"/>
            </w:tcBorders>
            <w:shd w:val="clear" w:color="auto" w:fill="B7DDE8"/>
          </w:tcPr>
          <w:p w14:paraId="04EEF399">
            <w:pPr>
              <w:pStyle w:val="17"/>
              <w:spacing w:line="274" w:lineRule="exact"/>
              <w:ind w:left="10" w:right="2"/>
              <w:rPr>
                <w:color w:val="000000"/>
                <w:sz w:val="24"/>
              </w:rPr>
            </w:pPr>
            <w:r>
              <w:rPr>
                <w:color w:val="000000"/>
                <w:spacing w:val="-2"/>
                <w:sz w:val="24"/>
              </w:rPr>
              <w:t>2647040</w:t>
            </w:r>
          </w:p>
        </w:tc>
      </w:tr>
      <w:tr w14:paraId="2F69C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58C63814">
            <w:pPr>
              <w:pStyle w:val="17"/>
              <w:spacing w:line="275" w:lineRule="exact"/>
              <w:ind w:left="107"/>
              <w:jc w:val="left"/>
              <w:rPr>
                <w:color w:val="000000"/>
                <w:sz w:val="24"/>
              </w:rPr>
            </w:pPr>
            <w:r>
              <w:rPr>
                <w:color w:val="000000"/>
                <w:spacing w:val="-5"/>
                <w:sz w:val="24"/>
              </w:rPr>
              <w:t>T2</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2DF15014">
            <w:pPr>
              <w:pStyle w:val="17"/>
              <w:spacing w:line="275" w:lineRule="exact"/>
              <w:ind w:left="107"/>
              <w:jc w:val="left"/>
              <w:rPr>
                <w:color w:val="000000"/>
                <w:sz w:val="24"/>
              </w:rPr>
            </w:pPr>
            <w:r>
              <w:rPr>
                <w:color w:val="000000"/>
                <w:spacing w:val="-2"/>
                <w:sz w:val="24"/>
              </w:rPr>
              <w:t>739894.7</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5114B0DA">
            <w:pPr>
              <w:pStyle w:val="17"/>
              <w:spacing w:line="275" w:lineRule="exact"/>
              <w:ind w:left="10" w:right="2"/>
              <w:rPr>
                <w:color w:val="000000"/>
                <w:sz w:val="24"/>
              </w:rPr>
            </w:pPr>
            <w:r>
              <w:rPr>
                <w:color w:val="000000"/>
                <w:spacing w:val="-2"/>
                <w:sz w:val="24"/>
              </w:rPr>
              <w:t>2647060</w:t>
            </w:r>
          </w:p>
        </w:tc>
      </w:tr>
      <w:tr w14:paraId="6DC1D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16C68A05">
            <w:pPr>
              <w:pStyle w:val="17"/>
              <w:ind w:left="107"/>
              <w:jc w:val="left"/>
              <w:rPr>
                <w:color w:val="000000"/>
                <w:sz w:val="24"/>
              </w:rPr>
            </w:pPr>
            <w:r>
              <w:rPr>
                <w:color w:val="000000"/>
                <w:spacing w:val="-5"/>
                <w:sz w:val="24"/>
              </w:rPr>
              <w:t>T3</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7A217AD4">
            <w:pPr>
              <w:pStyle w:val="17"/>
              <w:ind w:left="107"/>
              <w:jc w:val="left"/>
              <w:rPr>
                <w:color w:val="000000"/>
                <w:sz w:val="24"/>
              </w:rPr>
            </w:pPr>
            <w:r>
              <w:rPr>
                <w:color w:val="000000"/>
                <w:spacing w:val="-2"/>
                <w:sz w:val="24"/>
              </w:rPr>
              <w:t>740056</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798167E0">
            <w:pPr>
              <w:pStyle w:val="17"/>
              <w:ind w:left="10" w:right="2"/>
              <w:rPr>
                <w:color w:val="000000"/>
                <w:sz w:val="24"/>
              </w:rPr>
            </w:pPr>
            <w:r>
              <w:rPr>
                <w:color w:val="000000"/>
                <w:spacing w:val="-2"/>
                <w:sz w:val="24"/>
              </w:rPr>
              <w:t>2647100</w:t>
            </w:r>
          </w:p>
        </w:tc>
      </w:tr>
      <w:tr w14:paraId="3D807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13951F4A">
            <w:pPr>
              <w:pStyle w:val="17"/>
              <w:spacing w:line="274" w:lineRule="exact"/>
              <w:ind w:left="107"/>
              <w:jc w:val="left"/>
              <w:rPr>
                <w:color w:val="000000"/>
                <w:sz w:val="24"/>
              </w:rPr>
            </w:pPr>
            <w:r>
              <w:rPr>
                <w:color w:val="000000"/>
                <w:spacing w:val="-5"/>
                <w:sz w:val="24"/>
              </w:rPr>
              <w:t>T4</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22EF401C">
            <w:pPr>
              <w:pStyle w:val="17"/>
              <w:spacing w:line="274" w:lineRule="exact"/>
              <w:ind w:left="107"/>
              <w:jc w:val="left"/>
              <w:rPr>
                <w:color w:val="000000"/>
                <w:sz w:val="24"/>
              </w:rPr>
            </w:pPr>
            <w:r>
              <w:rPr>
                <w:color w:val="000000"/>
                <w:spacing w:val="-2"/>
                <w:sz w:val="24"/>
              </w:rPr>
              <w:t>740187.8</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29DD2FA5">
            <w:pPr>
              <w:pStyle w:val="17"/>
              <w:spacing w:line="274" w:lineRule="exact"/>
              <w:ind w:left="10" w:right="2"/>
              <w:rPr>
                <w:color w:val="000000"/>
                <w:sz w:val="24"/>
              </w:rPr>
            </w:pPr>
            <w:r>
              <w:rPr>
                <w:color w:val="000000"/>
                <w:spacing w:val="-2"/>
                <w:sz w:val="24"/>
              </w:rPr>
              <w:t>2647101</w:t>
            </w:r>
          </w:p>
        </w:tc>
      </w:tr>
      <w:tr w14:paraId="6109F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754C515A">
            <w:pPr>
              <w:pStyle w:val="17"/>
              <w:spacing w:line="275" w:lineRule="exact"/>
              <w:ind w:left="107"/>
              <w:jc w:val="left"/>
              <w:rPr>
                <w:color w:val="000000"/>
                <w:sz w:val="24"/>
              </w:rPr>
            </w:pPr>
            <w:r>
              <w:rPr>
                <w:color w:val="000000"/>
                <w:spacing w:val="-5"/>
                <w:sz w:val="24"/>
              </w:rPr>
              <w:t>T5</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602902C6">
            <w:pPr>
              <w:pStyle w:val="17"/>
              <w:spacing w:line="275" w:lineRule="exact"/>
              <w:ind w:left="107"/>
              <w:jc w:val="left"/>
              <w:rPr>
                <w:color w:val="000000"/>
                <w:sz w:val="24"/>
              </w:rPr>
            </w:pPr>
            <w:r>
              <w:rPr>
                <w:color w:val="000000"/>
                <w:spacing w:val="-2"/>
                <w:sz w:val="24"/>
              </w:rPr>
              <w:t>740320.4</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569ECF86">
            <w:pPr>
              <w:pStyle w:val="17"/>
              <w:spacing w:line="275" w:lineRule="exact"/>
              <w:ind w:left="10" w:right="2"/>
              <w:rPr>
                <w:color w:val="000000"/>
                <w:sz w:val="24"/>
              </w:rPr>
            </w:pPr>
            <w:r>
              <w:rPr>
                <w:color w:val="000000"/>
                <w:spacing w:val="-2"/>
                <w:sz w:val="24"/>
              </w:rPr>
              <w:t>2647136</w:t>
            </w:r>
          </w:p>
        </w:tc>
      </w:tr>
      <w:tr w14:paraId="4C34D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3F3DC137">
            <w:pPr>
              <w:pStyle w:val="17"/>
              <w:ind w:left="107"/>
              <w:jc w:val="left"/>
              <w:rPr>
                <w:color w:val="000000"/>
                <w:sz w:val="24"/>
              </w:rPr>
            </w:pPr>
            <w:r>
              <w:rPr>
                <w:color w:val="000000"/>
                <w:spacing w:val="-5"/>
                <w:sz w:val="24"/>
              </w:rPr>
              <w:t>T6</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54C36D79">
            <w:pPr>
              <w:pStyle w:val="17"/>
              <w:ind w:left="107"/>
              <w:jc w:val="left"/>
              <w:rPr>
                <w:color w:val="000000"/>
                <w:sz w:val="24"/>
              </w:rPr>
            </w:pPr>
            <w:r>
              <w:rPr>
                <w:color w:val="000000"/>
                <w:spacing w:val="-2"/>
                <w:sz w:val="24"/>
              </w:rPr>
              <w:t>740477</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4677672D">
            <w:pPr>
              <w:pStyle w:val="17"/>
              <w:ind w:left="10" w:right="2"/>
              <w:rPr>
                <w:color w:val="000000"/>
                <w:sz w:val="24"/>
              </w:rPr>
            </w:pPr>
            <w:r>
              <w:rPr>
                <w:color w:val="000000"/>
                <w:spacing w:val="-2"/>
                <w:sz w:val="24"/>
              </w:rPr>
              <w:t>2647175</w:t>
            </w:r>
          </w:p>
        </w:tc>
      </w:tr>
      <w:tr w14:paraId="03C1F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18C7BE43">
            <w:pPr>
              <w:pStyle w:val="17"/>
              <w:spacing w:line="274" w:lineRule="exact"/>
              <w:ind w:left="107"/>
              <w:jc w:val="left"/>
              <w:rPr>
                <w:color w:val="000000"/>
                <w:sz w:val="24"/>
              </w:rPr>
            </w:pPr>
            <w:r>
              <w:rPr>
                <w:color w:val="000000"/>
                <w:spacing w:val="-5"/>
                <w:sz w:val="24"/>
              </w:rPr>
              <w:t>T7</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1CBFD239">
            <w:pPr>
              <w:pStyle w:val="17"/>
              <w:spacing w:line="274" w:lineRule="exact"/>
              <w:ind w:left="107"/>
              <w:jc w:val="left"/>
              <w:rPr>
                <w:color w:val="000000"/>
                <w:sz w:val="24"/>
              </w:rPr>
            </w:pPr>
            <w:r>
              <w:rPr>
                <w:color w:val="000000"/>
                <w:spacing w:val="-2"/>
                <w:sz w:val="24"/>
              </w:rPr>
              <w:t>740475.8</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3C2802AA">
            <w:pPr>
              <w:pStyle w:val="17"/>
              <w:spacing w:line="274" w:lineRule="exact"/>
              <w:ind w:left="10" w:right="2"/>
              <w:rPr>
                <w:color w:val="000000"/>
                <w:sz w:val="24"/>
              </w:rPr>
            </w:pPr>
            <w:r>
              <w:rPr>
                <w:color w:val="000000"/>
                <w:spacing w:val="-2"/>
                <w:sz w:val="24"/>
              </w:rPr>
              <w:t>2647125</w:t>
            </w:r>
          </w:p>
        </w:tc>
      </w:tr>
      <w:tr w14:paraId="0D5BC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7F10654E">
            <w:pPr>
              <w:pStyle w:val="17"/>
              <w:spacing w:line="275" w:lineRule="exact"/>
              <w:ind w:left="107"/>
              <w:jc w:val="left"/>
              <w:rPr>
                <w:color w:val="000000"/>
                <w:sz w:val="24"/>
              </w:rPr>
            </w:pPr>
            <w:r>
              <w:rPr>
                <w:color w:val="000000"/>
                <w:spacing w:val="-5"/>
                <w:sz w:val="24"/>
              </w:rPr>
              <w:t>T8</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1663FDC4">
            <w:pPr>
              <w:pStyle w:val="17"/>
              <w:spacing w:line="275" w:lineRule="exact"/>
              <w:ind w:left="107"/>
              <w:jc w:val="left"/>
              <w:rPr>
                <w:color w:val="000000"/>
                <w:sz w:val="24"/>
              </w:rPr>
            </w:pPr>
            <w:r>
              <w:rPr>
                <w:color w:val="000000"/>
                <w:spacing w:val="-2"/>
                <w:sz w:val="24"/>
              </w:rPr>
              <w:t>740638</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3EC8CEF3">
            <w:pPr>
              <w:pStyle w:val="17"/>
              <w:spacing w:line="275" w:lineRule="exact"/>
              <w:ind w:left="10" w:right="2"/>
              <w:rPr>
                <w:color w:val="000000"/>
                <w:sz w:val="24"/>
              </w:rPr>
            </w:pPr>
            <w:r>
              <w:rPr>
                <w:color w:val="000000"/>
                <w:spacing w:val="-2"/>
                <w:sz w:val="24"/>
              </w:rPr>
              <w:t>2647159</w:t>
            </w:r>
          </w:p>
        </w:tc>
      </w:tr>
      <w:tr w14:paraId="774E3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7C522319">
            <w:pPr>
              <w:pStyle w:val="17"/>
              <w:ind w:left="107"/>
              <w:jc w:val="left"/>
              <w:rPr>
                <w:color w:val="000000"/>
                <w:sz w:val="24"/>
              </w:rPr>
            </w:pPr>
            <w:r>
              <w:rPr>
                <w:color w:val="000000"/>
                <w:spacing w:val="-5"/>
                <w:sz w:val="24"/>
              </w:rPr>
              <w:t>T9</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6C1E6E67">
            <w:pPr>
              <w:pStyle w:val="17"/>
              <w:ind w:left="107"/>
              <w:jc w:val="left"/>
              <w:rPr>
                <w:color w:val="000000"/>
                <w:sz w:val="24"/>
              </w:rPr>
            </w:pPr>
            <w:r>
              <w:rPr>
                <w:color w:val="000000"/>
                <w:spacing w:val="-2"/>
                <w:sz w:val="24"/>
              </w:rPr>
              <w:t>741236</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4A3344C1">
            <w:pPr>
              <w:pStyle w:val="17"/>
              <w:ind w:left="10" w:right="2"/>
              <w:rPr>
                <w:color w:val="000000"/>
                <w:sz w:val="24"/>
              </w:rPr>
            </w:pPr>
            <w:r>
              <w:rPr>
                <w:color w:val="000000"/>
                <w:spacing w:val="-2"/>
                <w:sz w:val="24"/>
              </w:rPr>
              <w:t>2647194</w:t>
            </w:r>
          </w:p>
        </w:tc>
      </w:tr>
      <w:tr w14:paraId="44C524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03FA4E05">
            <w:pPr>
              <w:pStyle w:val="17"/>
              <w:spacing w:line="275" w:lineRule="exact"/>
              <w:ind w:left="107"/>
              <w:jc w:val="left"/>
              <w:rPr>
                <w:color w:val="000000"/>
                <w:sz w:val="24"/>
              </w:rPr>
            </w:pPr>
            <w:r>
              <w:rPr>
                <w:color w:val="000000"/>
                <w:spacing w:val="-5"/>
                <w:sz w:val="24"/>
              </w:rPr>
              <w:t>T10</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371B7B49">
            <w:pPr>
              <w:pStyle w:val="17"/>
              <w:spacing w:line="275" w:lineRule="exact"/>
              <w:ind w:left="107"/>
              <w:jc w:val="left"/>
              <w:rPr>
                <w:color w:val="000000"/>
                <w:sz w:val="24"/>
              </w:rPr>
            </w:pPr>
            <w:r>
              <w:rPr>
                <w:color w:val="000000"/>
                <w:spacing w:val="-2"/>
                <w:sz w:val="24"/>
              </w:rPr>
              <w:t>741380</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60D84168">
            <w:pPr>
              <w:pStyle w:val="17"/>
              <w:spacing w:line="275" w:lineRule="exact"/>
              <w:ind w:left="10" w:right="2"/>
              <w:rPr>
                <w:color w:val="000000"/>
                <w:sz w:val="24"/>
              </w:rPr>
            </w:pPr>
            <w:r>
              <w:rPr>
                <w:color w:val="000000"/>
                <w:spacing w:val="-2"/>
                <w:sz w:val="24"/>
              </w:rPr>
              <w:t>2647185</w:t>
            </w:r>
          </w:p>
        </w:tc>
      </w:tr>
      <w:tr w14:paraId="433FF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6DB03AED">
            <w:pPr>
              <w:pStyle w:val="17"/>
              <w:spacing w:line="275" w:lineRule="exact"/>
              <w:ind w:left="107"/>
              <w:jc w:val="left"/>
              <w:rPr>
                <w:color w:val="000000"/>
                <w:sz w:val="24"/>
              </w:rPr>
            </w:pPr>
            <w:r>
              <w:rPr>
                <w:color w:val="000000"/>
                <w:spacing w:val="-5"/>
                <w:sz w:val="24"/>
              </w:rPr>
              <w:t>T11</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33EA6324">
            <w:pPr>
              <w:pStyle w:val="17"/>
              <w:spacing w:line="275" w:lineRule="exact"/>
              <w:ind w:left="107"/>
              <w:jc w:val="left"/>
              <w:rPr>
                <w:color w:val="000000"/>
                <w:sz w:val="24"/>
              </w:rPr>
            </w:pPr>
            <w:r>
              <w:rPr>
                <w:color w:val="000000"/>
                <w:spacing w:val="-2"/>
                <w:sz w:val="24"/>
              </w:rPr>
              <w:t>741699.5</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769EBEDB">
            <w:pPr>
              <w:pStyle w:val="17"/>
              <w:spacing w:line="275" w:lineRule="exact"/>
              <w:ind w:left="10" w:right="2"/>
              <w:rPr>
                <w:color w:val="000000"/>
                <w:sz w:val="24"/>
              </w:rPr>
            </w:pPr>
            <w:r>
              <w:rPr>
                <w:color w:val="000000"/>
                <w:spacing w:val="-2"/>
                <w:sz w:val="24"/>
              </w:rPr>
              <w:t>2647189</w:t>
            </w:r>
          </w:p>
        </w:tc>
      </w:tr>
      <w:tr w14:paraId="6EA0E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3A4EEEEA">
            <w:pPr>
              <w:pStyle w:val="17"/>
              <w:ind w:left="107"/>
              <w:jc w:val="left"/>
              <w:rPr>
                <w:color w:val="000000"/>
                <w:sz w:val="24"/>
              </w:rPr>
            </w:pPr>
            <w:r>
              <w:rPr>
                <w:color w:val="000000"/>
                <w:spacing w:val="-5"/>
                <w:sz w:val="24"/>
              </w:rPr>
              <w:t>T12</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2096CF6B">
            <w:pPr>
              <w:pStyle w:val="17"/>
              <w:ind w:left="107"/>
              <w:jc w:val="left"/>
              <w:rPr>
                <w:color w:val="000000"/>
                <w:sz w:val="24"/>
              </w:rPr>
            </w:pPr>
            <w:r>
              <w:rPr>
                <w:color w:val="000000"/>
                <w:spacing w:val="-2"/>
                <w:sz w:val="24"/>
              </w:rPr>
              <w:t>742018</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1374EBC3">
            <w:pPr>
              <w:pStyle w:val="17"/>
              <w:ind w:left="10" w:right="2"/>
              <w:rPr>
                <w:color w:val="000000"/>
                <w:sz w:val="24"/>
              </w:rPr>
            </w:pPr>
            <w:r>
              <w:rPr>
                <w:color w:val="000000"/>
                <w:spacing w:val="-2"/>
                <w:sz w:val="24"/>
              </w:rPr>
              <w:t>2647189</w:t>
            </w:r>
          </w:p>
        </w:tc>
      </w:tr>
      <w:tr w14:paraId="09A7F8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67702804">
            <w:pPr>
              <w:pStyle w:val="17"/>
              <w:spacing w:line="274" w:lineRule="exact"/>
              <w:ind w:left="107"/>
              <w:jc w:val="left"/>
              <w:rPr>
                <w:color w:val="000000"/>
                <w:sz w:val="24"/>
              </w:rPr>
            </w:pPr>
            <w:r>
              <w:rPr>
                <w:color w:val="000000"/>
                <w:spacing w:val="-5"/>
                <w:sz w:val="24"/>
              </w:rPr>
              <w:t>T13</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0E0189C5">
            <w:pPr>
              <w:pStyle w:val="17"/>
              <w:spacing w:line="274" w:lineRule="exact"/>
              <w:ind w:left="107"/>
              <w:jc w:val="left"/>
              <w:rPr>
                <w:color w:val="000000"/>
                <w:sz w:val="24"/>
              </w:rPr>
            </w:pPr>
            <w:r>
              <w:rPr>
                <w:color w:val="000000"/>
                <w:spacing w:val="-2"/>
                <w:sz w:val="24"/>
              </w:rPr>
              <w:t>742247.8</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46DE307E">
            <w:pPr>
              <w:pStyle w:val="17"/>
              <w:spacing w:line="274" w:lineRule="exact"/>
              <w:ind w:left="10" w:right="2"/>
              <w:rPr>
                <w:color w:val="000000"/>
                <w:sz w:val="24"/>
              </w:rPr>
            </w:pPr>
            <w:r>
              <w:rPr>
                <w:color w:val="000000"/>
                <w:spacing w:val="-2"/>
                <w:sz w:val="24"/>
              </w:rPr>
              <w:t>2647161</w:t>
            </w:r>
          </w:p>
        </w:tc>
      </w:tr>
      <w:tr w14:paraId="2FE37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FFFFFF"/>
          </w:tcPr>
          <w:p w14:paraId="7344A980">
            <w:pPr>
              <w:pStyle w:val="17"/>
              <w:spacing w:line="275" w:lineRule="exact"/>
              <w:ind w:left="107"/>
              <w:jc w:val="left"/>
              <w:rPr>
                <w:color w:val="000000"/>
                <w:sz w:val="24"/>
              </w:rPr>
            </w:pPr>
            <w:r>
              <w:rPr>
                <w:color w:val="000000"/>
                <w:spacing w:val="-5"/>
                <w:sz w:val="24"/>
              </w:rPr>
              <w:t>T14</w:t>
            </w:r>
          </w:p>
        </w:tc>
        <w:tc>
          <w:tcPr>
            <w:tcW w:w="1116" w:type="dxa"/>
            <w:tcBorders>
              <w:top w:val="single" w:color="4BACC6" w:sz="8" w:space="0"/>
              <w:left w:val="single" w:color="4BACC6" w:sz="8" w:space="0"/>
              <w:bottom w:val="single" w:color="4BACC6" w:sz="8" w:space="0"/>
              <w:right w:val="single" w:color="4BACC6" w:sz="8" w:space="0"/>
            </w:tcBorders>
            <w:shd w:val="clear" w:color="auto" w:fill="FFFFFF"/>
          </w:tcPr>
          <w:p w14:paraId="58F7A8EF">
            <w:pPr>
              <w:pStyle w:val="17"/>
              <w:spacing w:line="275" w:lineRule="exact"/>
              <w:ind w:left="107"/>
              <w:jc w:val="left"/>
              <w:rPr>
                <w:color w:val="000000"/>
                <w:sz w:val="24"/>
              </w:rPr>
            </w:pPr>
            <w:r>
              <w:rPr>
                <w:color w:val="000000"/>
                <w:spacing w:val="-2"/>
                <w:sz w:val="24"/>
              </w:rPr>
              <w:t>742254</w:t>
            </w:r>
          </w:p>
        </w:tc>
        <w:tc>
          <w:tcPr>
            <w:tcW w:w="1056" w:type="dxa"/>
            <w:tcBorders>
              <w:top w:val="single" w:color="4BACC6" w:sz="8" w:space="0"/>
              <w:left w:val="single" w:color="4BACC6" w:sz="8" w:space="0"/>
              <w:bottom w:val="single" w:color="4BACC6" w:sz="8" w:space="0"/>
              <w:right w:val="single" w:color="4BACC6" w:sz="8" w:space="0"/>
            </w:tcBorders>
            <w:shd w:val="clear" w:color="auto" w:fill="FFFFFF"/>
          </w:tcPr>
          <w:p w14:paraId="34A1C56E">
            <w:pPr>
              <w:pStyle w:val="17"/>
              <w:spacing w:line="275" w:lineRule="exact"/>
              <w:ind w:left="10" w:right="2"/>
              <w:rPr>
                <w:color w:val="000000"/>
                <w:sz w:val="24"/>
              </w:rPr>
            </w:pPr>
            <w:r>
              <w:rPr>
                <w:color w:val="000000"/>
                <w:spacing w:val="-2"/>
                <w:sz w:val="24"/>
              </w:rPr>
              <w:t>2647101</w:t>
            </w:r>
          </w:p>
        </w:tc>
      </w:tr>
      <w:tr w14:paraId="23AB57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960" w:type="dxa"/>
            <w:tcBorders>
              <w:top w:val="single" w:color="4BACC6" w:sz="8" w:space="0"/>
              <w:left w:val="single" w:color="4BACC6" w:sz="8" w:space="0"/>
              <w:bottom w:val="single" w:color="4BACC6" w:sz="8" w:space="0"/>
              <w:right w:val="single" w:color="4BACC6" w:sz="8" w:space="0"/>
            </w:tcBorders>
            <w:shd w:val="clear" w:color="auto" w:fill="B7DDE8"/>
          </w:tcPr>
          <w:p w14:paraId="70DBDBCC">
            <w:pPr>
              <w:pStyle w:val="17"/>
              <w:spacing w:before="1"/>
              <w:ind w:left="107"/>
              <w:jc w:val="left"/>
              <w:rPr>
                <w:color w:val="000000"/>
                <w:sz w:val="24"/>
              </w:rPr>
            </w:pPr>
            <w:r>
              <w:rPr>
                <w:color w:val="000000"/>
                <w:spacing w:val="-5"/>
                <w:sz w:val="24"/>
              </w:rPr>
              <w:t>T15</w:t>
            </w:r>
          </w:p>
        </w:tc>
        <w:tc>
          <w:tcPr>
            <w:tcW w:w="1116" w:type="dxa"/>
            <w:tcBorders>
              <w:top w:val="single" w:color="4BACC6" w:sz="8" w:space="0"/>
              <w:left w:val="single" w:color="4BACC6" w:sz="8" w:space="0"/>
              <w:bottom w:val="single" w:color="4BACC6" w:sz="8" w:space="0"/>
              <w:right w:val="single" w:color="4BACC6" w:sz="8" w:space="0"/>
            </w:tcBorders>
            <w:shd w:val="clear" w:color="auto" w:fill="B7DDE8"/>
          </w:tcPr>
          <w:p w14:paraId="65F5189E">
            <w:pPr>
              <w:pStyle w:val="17"/>
              <w:spacing w:before="1"/>
              <w:ind w:left="107"/>
              <w:jc w:val="left"/>
              <w:rPr>
                <w:color w:val="000000"/>
                <w:sz w:val="24"/>
              </w:rPr>
            </w:pPr>
            <w:r>
              <w:rPr>
                <w:color w:val="000000"/>
                <w:spacing w:val="-2"/>
                <w:sz w:val="24"/>
              </w:rPr>
              <w:t>742680</w:t>
            </w:r>
          </w:p>
        </w:tc>
        <w:tc>
          <w:tcPr>
            <w:tcW w:w="1056" w:type="dxa"/>
            <w:tcBorders>
              <w:top w:val="single" w:color="4BACC6" w:sz="8" w:space="0"/>
              <w:left w:val="single" w:color="4BACC6" w:sz="8" w:space="0"/>
              <w:bottom w:val="single" w:color="4BACC6" w:sz="8" w:space="0"/>
              <w:right w:val="single" w:color="4BACC6" w:sz="8" w:space="0"/>
            </w:tcBorders>
            <w:shd w:val="clear" w:color="auto" w:fill="B7DDE8"/>
          </w:tcPr>
          <w:p w14:paraId="34EE9106">
            <w:pPr>
              <w:pStyle w:val="17"/>
              <w:spacing w:before="1"/>
              <w:ind w:left="10" w:right="2"/>
              <w:rPr>
                <w:color w:val="000000"/>
                <w:sz w:val="24"/>
              </w:rPr>
            </w:pPr>
            <w:r>
              <w:rPr>
                <w:color w:val="000000"/>
                <w:spacing w:val="-2"/>
                <w:sz w:val="24"/>
              </w:rPr>
              <w:t>2647071</w:t>
            </w:r>
          </w:p>
        </w:tc>
      </w:tr>
    </w:tbl>
    <w:p w14:paraId="4BECADC5">
      <w:pPr>
        <w:pStyle w:val="12"/>
        <w:spacing w:before="74"/>
      </w:pPr>
    </w:p>
    <w:p w14:paraId="7C4356CB">
      <w:pPr>
        <w:pStyle w:val="12"/>
        <w:ind w:left="4814" w:right="2272" w:hanging="2067"/>
        <w:jc w:val="center"/>
        <w:rPr>
          <w:b/>
          <w:bCs w:val="0"/>
        </w:rPr>
      </w:pPr>
      <w:r>
        <w:rPr>
          <w:b/>
          <w:bCs w:val="0"/>
        </w:rPr>
        <w:t>Table</w:t>
      </w:r>
      <w:r>
        <w:rPr>
          <w:rFonts w:hint="default"/>
          <w:b/>
          <w:bCs w:val="0"/>
          <w:lang w:val="en-IN"/>
        </w:rPr>
        <w:t xml:space="preserve"> 6.2.1</w:t>
      </w:r>
      <w:r>
        <w:rPr>
          <w:b/>
          <w:bCs w:val="0"/>
          <w:spacing w:val="-6"/>
        </w:rPr>
        <w:t xml:space="preserve"> </w:t>
      </w:r>
      <w:r>
        <w:rPr>
          <w:b/>
          <w:bCs w:val="0"/>
        </w:rPr>
        <w:t>-</w:t>
      </w:r>
      <w:r>
        <w:rPr>
          <w:b/>
          <w:bCs w:val="0"/>
          <w:spacing w:val="-5"/>
        </w:rPr>
        <w:t xml:space="preserve"> </w:t>
      </w:r>
      <w:r>
        <w:rPr>
          <w:b/>
          <w:bCs w:val="0"/>
        </w:rPr>
        <w:t>Showing</w:t>
      </w:r>
      <w:r>
        <w:rPr>
          <w:b/>
          <w:bCs w:val="0"/>
          <w:spacing w:val="-4"/>
        </w:rPr>
        <w:t xml:space="preserve"> </w:t>
      </w:r>
      <w:r>
        <w:rPr>
          <w:b/>
          <w:bCs w:val="0"/>
        </w:rPr>
        <w:t>the</w:t>
      </w:r>
      <w:r>
        <w:rPr>
          <w:b/>
          <w:bCs w:val="0"/>
          <w:spacing w:val="-5"/>
        </w:rPr>
        <w:t xml:space="preserve"> </w:t>
      </w:r>
      <w:r>
        <w:rPr>
          <w:b/>
          <w:bCs w:val="0"/>
        </w:rPr>
        <w:t>center</w:t>
      </w:r>
      <w:r>
        <w:rPr>
          <w:b/>
          <w:bCs w:val="0"/>
          <w:spacing w:val="-3"/>
        </w:rPr>
        <w:t xml:space="preserve"> </w:t>
      </w:r>
      <w:r>
        <w:rPr>
          <w:b/>
          <w:bCs w:val="0"/>
        </w:rPr>
        <w:t>location</w:t>
      </w:r>
      <w:r>
        <w:rPr>
          <w:b/>
          <w:bCs w:val="0"/>
          <w:spacing w:val="-5"/>
        </w:rPr>
        <w:t xml:space="preserve"> </w:t>
      </w:r>
      <w:r>
        <w:rPr>
          <w:b/>
          <w:bCs w:val="0"/>
        </w:rPr>
        <w:t>of</w:t>
      </w:r>
      <w:r>
        <w:rPr>
          <w:b/>
          <w:bCs w:val="0"/>
          <w:spacing w:val="-5"/>
        </w:rPr>
        <w:t xml:space="preserve"> </w:t>
      </w:r>
      <w:r>
        <w:rPr>
          <w:b/>
          <w:bCs w:val="0"/>
        </w:rPr>
        <w:t>the</w:t>
      </w:r>
      <w:r>
        <w:rPr>
          <w:b/>
          <w:bCs w:val="0"/>
          <w:spacing w:val="-5"/>
        </w:rPr>
        <w:t xml:space="preserve"> </w:t>
      </w:r>
      <w:r>
        <w:rPr>
          <w:b/>
          <w:bCs w:val="0"/>
        </w:rPr>
        <w:t>promising</w:t>
      </w:r>
      <w:r>
        <w:rPr>
          <w:b/>
          <w:bCs w:val="0"/>
          <w:spacing w:val="-3"/>
        </w:rPr>
        <w:t xml:space="preserve"> </w:t>
      </w:r>
      <w:r>
        <w:rPr>
          <w:b/>
          <w:bCs w:val="0"/>
        </w:rPr>
        <w:t>SP anomaly zones</w:t>
      </w:r>
    </w:p>
    <w:p w14:paraId="76D477F7">
      <w:pPr>
        <w:pStyle w:val="12"/>
        <w:spacing w:after="0"/>
        <w:jc w:val="center"/>
        <w:rPr>
          <w:b/>
          <w:bCs w:val="0"/>
        </w:rPr>
        <w:sectPr>
          <w:pgSz w:w="11920" w:h="16840"/>
          <w:pgMar w:top="1220" w:right="283" w:bottom="640" w:left="708" w:header="673" w:footer="448" w:gutter="0"/>
          <w:cols w:space="720" w:num="1"/>
        </w:sectPr>
      </w:pPr>
    </w:p>
    <w:p w14:paraId="6DC81A52">
      <w:pPr>
        <w:pStyle w:val="12"/>
        <w:spacing w:before="126"/>
        <w:rPr>
          <w:sz w:val="32"/>
        </w:rPr>
      </w:pPr>
    </w:p>
    <w:p w14:paraId="14A4C894">
      <w:pPr>
        <w:pStyle w:val="3"/>
        <w:numPr>
          <w:ilvl w:val="1"/>
          <w:numId w:val="9"/>
        </w:numPr>
        <w:tabs>
          <w:tab w:val="left" w:pos="1044"/>
        </w:tabs>
        <w:spacing w:before="0" w:after="0" w:line="240" w:lineRule="auto"/>
        <w:ind w:left="1044" w:right="0" w:hanging="557"/>
        <w:jc w:val="both"/>
      </w:pPr>
      <w:r>
        <w:rPr>
          <w:spacing w:val="-2"/>
        </w:rPr>
        <w:t>GEOCHEMICAL</w:t>
      </w:r>
      <w:r>
        <w:rPr>
          <w:spacing w:val="-3"/>
        </w:rPr>
        <w:t xml:space="preserve"> </w:t>
      </w:r>
      <w:r>
        <w:rPr>
          <w:spacing w:val="-2"/>
        </w:rPr>
        <w:t>EXPLORATION</w:t>
      </w:r>
    </w:p>
    <w:p w14:paraId="2DCFA307">
      <w:pPr>
        <w:pStyle w:val="8"/>
        <w:numPr>
          <w:ilvl w:val="2"/>
          <w:numId w:val="9"/>
        </w:numPr>
        <w:tabs>
          <w:tab w:val="left" w:pos="1087"/>
        </w:tabs>
        <w:spacing w:before="184" w:after="0" w:line="240" w:lineRule="auto"/>
        <w:ind w:left="1040" w:leftChars="0" w:right="0" w:hanging="600" w:firstLineChars="0"/>
        <w:jc w:val="both"/>
      </w:pPr>
      <w:r>
        <w:t>Selection</w:t>
      </w:r>
      <w:r>
        <w:rPr>
          <w:spacing w:val="-1"/>
        </w:rPr>
        <w:t xml:space="preserve"> </w:t>
      </w:r>
      <w:r>
        <w:t>of</w:t>
      </w:r>
      <w:r>
        <w:rPr>
          <w:spacing w:val="-1"/>
        </w:rPr>
        <w:t xml:space="preserve"> </w:t>
      </w:r>
      <w:r>
        <w:t xml:space="preserve">surface geochemical exploration </w:t>
      </w:r>
      <w:r>
        <w:rPr>
          <w:spacing w:val="-4"/>
        </w:rPr>
        <w:t>type</w:t>
      </w:r>
    </w:p>
    <w:p w14:paraId="650216D3">
      <w:pPr>
        <w:pStyle w:val="12"/>
        <w:spacing w:before="137" w:line="360" w:lineRule="auto"/>
        <w:ind w:left="487" w:right="838"/>
        <w:jc w:val="both"/>
      </w:pPr>
      <w:r>
        <w:t>In Dindo-Belkurta-Basera area, the geochemical exploration has been carried out by random bedrock sampling and followed by groove &amp; trench sampling.</w:t>
      </w:r>
    </w:p>
    <w:p w14:paraId="6DC093FD">
      <w:pPr>
        <w:pStyle w:val="8"/>
        <w:numPr>
          <w:ilvl w:val="2"/>
          <w:numId w:val="9"/>
        </w:numPr>
        <w:tabs>
          <w:tab w:val="left" w:pos="1087"/>
        </w:tabs>
        <w:spacing w:before="0" w:after="0" w:line="240" w:lineRule="auto"/>
        <w:ind w:left="1040" w:leftChars="0" w:right="0" w:hanging="600" w:firstLineChars="0"/>
        <w:jc w:val="both"/>
      </w:pPr>
      <w:r>
        <w:t>Methodology</w:t>
      </w:r>
      <w:r>
        <w:rPr>
          <w:spacing w:val="-3"/>
        </w:rPr>
        <w:t xml:space="preserve"> </w:t>
      </w:r>
      <w:r>
        <w:t>of</w:t>
      </w:r>
      <w:r>
        <w:rPr>
          <w:spacing w:val="-1"/>
        </w:rPr>
        <w:t xml:space="preserve"> </w:t>
      </w:r>
      <w:r>
        <w:t xml:space="preserve">surface geochemical </w:t>
      </w:r>
      <w:r>
        <w:rPr>
          <w:spacing w:val="-2"/>
        </w:rPr>
        <w:t>exploration</w:t>
      </w:r>
    </w:p>
    <w:p w14:paraId="409F1ED0">
      <w:pPr>
        <w:pStyle w:val="12"/>
        <w:spacing w:before="139" w:line="360" w:lineRule="auto"/>
        <w:ind w:left="487" w:right="840"/>
        <w:jc w:val="both"/>
      </w:pPr>
      <w:r>
        <w:t>Initially the graphite bearing schist</w:t>
      </w:r>
      <w:r>
        <w:rPr>
          <w:rFonts w:hint="default"/>
          <w:lang w:val="en-IN"/>
        </w:rPr>
        <w:t>s</w:t>
      </w:r>
      <w:r>
        <w:t xml:space="preserve"> were sampled at random from the outcrops, wherever it is available in the mapped area.With</w:t>
      </w:r>
      <w:r>
        <w:rPr>
          <w:spacing w:val="-3"/>
        </w:rPr>
        <w:t xml:space="preserve"> </w:t>
      </w:r>
      <w:r>
        <w:t>the finding</w:t>
      </w:r>
      <w:r>
        <w:rPr>
          <w:spacing w:val="-3"/>
        </w:rPr>
        <w:t xml:space="preserve"> </w:t>
      </w:r>
      <w:r>
        <w:t>of</w:t>
      </w:r>
      <w:r>
        <w:rPr>
          <w:spacing w:val="-2"/>
        </w:rPr>
        <w:t xml:space="preserve"> </w:t>
      </w:r>
      <w:r>
        <w:t>graphite bearing</w:t>
      </w:r>
      <w:r>
        <w:rPr>
          <w:spacing w:val="-1"/>
        </w:rPr>
        <w:t xml:space="preserve"> </w:t>
      </w:r>
      <w:r>
        <w:t>zone</w:t>
      </w:r>
      <w:r>
        <w:rPr>
          <w:spacing w:val="-3"/>
        </w:rPr>
        <w:t xml:space="preserve"> </w:t>
      </w:r>
      <w:r>
        <w:t>along</w:t>
      </w:r>
      <w:r>
        <w:rPr>
          <w:spacing w:val="-1"/>
        </w:rPr>
        <w:t xml:space="preserve"> </w:t>
      </w:r>
      <w:r>
        <w:t>the</w:t>
      </w:r>
      <w:r>
        <w:rPr>
          <w:spacing w:val="-1"/>
        </w:rPr>
        <w:t xml:space="preserve"> </w:t>
      </w:r>
      <w:r>
        <w:t>area</w:t>
      </w:r>
      <w:r>
        <w:rPr>
          <w:spacing w:val="-2"/>
        </w:rPr>
        <w:t xml:space="preserve"> </w:t>
      </w:r>
      <w:r>
        <w:t>between Vimtapur</w:t>
      </w:r>
      <w:r>
        <w:rPr>
          <w:spacing w:val="-2"/>
        </w:rPr>
        <w:t xml:space="preserve"> </w:t>
      </w:r>
      <w:r>
        <w:t>&amp;</w:t>
      </w:r>
      <w:r>
        <w:rPr>
          <w:spacing w:val="-1"/>
        </w:rPr>
        <w:t xml:space="preserve"> </w:t>
      </w:r>
      <w:r>
        <w:t>Belkurta</w:t>
      </w:r>
      <w:r>
        <w:rPr>
          <w:spacing w:val="-2"/>
        </w:rPr>
        <w:t xml:space="preserve"> </w:t>
      </w:r>
      <w:r>
        <w:t>villages</w:t>
      </w:r>
      <w:r>
        <w:rPr>
          <w:spacing w:val="-1"/>
        </w:rPr>
        <w:t xml:space="preserve"> </w:t>
      </w:r>
      <w:r>
        <w:t xml:space="preserve">for a strike length of 2.7 km, a sampling method was adopted to carry out systematic sampling </w:t>
      </w:r>
      <w:r>
        <w:rPr>
          <w:lang w:val="en-IN"/>
        </w:rPr>
        <w:t>across</w:t>
      </w:r>
      <w:r>
        <w:t xml:space="preserve"> the zone gradually to trace the minereli</w:t>
      </w:r>
      <w:r>
        <w:rPr>
          <w:rFonts w:hint="default"/>
          <w:lang w:val="en-IN"/>
        </w:rPr>
        <w:t>z</w:t>
      </w:r>
      <w:r>
        <w:t xml:space="preserve">ed zone on surface. Wherever it was felt that the graphite zone is covered under a very thin </w:t>
      </w:r>
      <w:r>
        <w:rPr>
          <w:lang w:val="en-IN"/>
        </w:rPr>
        <w:t>veneer</w:t>
      </w:r>
      <w:r>
        <w:t xml:space="preserve"> of soil there groove lines were planned </w:t>
      </w:r>
      <w:r>
        <w:rPr>
          <w:lang w:val="en-IN"/>
        </w:rPr>
        <w:t>across</w:t>
      </w:r>
      <w:r>
        <w:t xml:space="preserve"> the strike of the zone. A number groove lines were planned </w:t>
      </w:r>
      <w:r>
        <w:rPr>
          <w:lang w:val="en-IN"/>
        </w:rPr>
        <w:t>across</w:t>
      </w:r>
      <w:r>
        <w:t xml:space="preserve"> the zone in a regular interval.</w:t>
      </w:r>
    </w:p>
    <w:p w14:paraId="7C4F874E">
      <w:pPr>
        <w:pStyle w:val="12"/>
        <w:spacing w:line="360" w:lineRule="auto"/>
        <w:ind w:left="487" w:right="839"/>
        <w:jc w:val="both"/>
      </w:pPr>
      <w:r>
        <w:t xml:space="preserve">Rock chip samples were collected from each groove from one extremity to other with a definite interval of 1 m. Enough care was taken that samples of different host lithology may not mix with each other. Sampling carried out </w:t>
      </w:r>
      <w:r>
        <w:rPr>
          <w:lang w:val="en-IN"/>
        </w:rPr>
        <w:t>across</w:t>
      </w:r>
      <w:r>
        <w:t xml:space="preserve"> the graphite zone and one or two samples from the wall rocks, i.e., non-minerali</w:t>
      </w:r>
      <w:r>
        <w:rPr>
          <w:rFonts w:hint="default"/>
          <w:lang w:val="en-IN"/>
        </w:rPr>
        <w:t>z</w:t>
      </w:r>
      <w:r>
        <w:t>ed zone.</w:t>
      </w:r>
    </w:p>
    <w:p w14:paraId="15F40627">
      <w:pPr>
        <w:pStyle w:val="12"/>
        <w:spacing w:line="360" w:lineRule="auto"/>
        <w:ind w:left="487" w:right="838"/>
        <w:jc w:val="both"/>
        <w:rPr>
          <w:rFonts w:hint="default"/>
          <w:lang w:val="en-IN"/>
        </w:rPr>
      </w:pPr>
      <w:r>
        <w:t xml:space="preserve">Two trenches were planned in the area where the thickness of the soil cover was almost one meter. Further deeper trenches were avoided keeping in view some local issues. </w:t>
      </w:r>
      <w:r>
        <w:rPr>
          <w:rFonts w:hint="default"/>
          <w:lang w:val="en-IN"/>
        </w:rPr>
        <w:t>None of the trenches was successful to underlying bedrock.</w:t>
      </w:r>
    </w:p>
    <w:p w14:paraId="261C9449">
      <w:pPr>
        <w:pStyle w:val="8"/>
        <w:numPr>
          <w:ilvl w:val="3"/>
          <w:numId w:val="9"/>
        </w:numPr>
        <w:tabs>
          <w:tab w:val="left" w:pos="1267"/>
        </w:tabs>
        <w:spacing w:before="1" w:after="0" w:line="240" w:lineRule="auto"/>
        <w:ind w:left="1267" w:right="0" w:hanging="780"/>
        <w:jc w:val="both"/>
      </w:pPr>
      <w:r>
        <w:t>Bedrock</w:t>
      </w:r>
      <w:r>
        <w:rPr>
          <w:spacing w:val="-3"/>
        </w:rPr>
        <w:t xml:space="preserve"> </w:t>
      </w:r>
      <w:r>
        <w:rPr>
          <w:spacing w:val="-2"/>
        </w:rPr>
        <w:t>sampling</w:t>
      </w:r>
    </w:p>
    <w:p w14:paraId="0DA21EB8">
      <w:pPr>
        <w:pStyle w:val="12"/>
        <w:spacing w:before="137" w:line="360" w:lineRule="auto"/>
        <w:ind w:left="487" w:right="839"/>
        <w:jc w:val="both"/>
      </w:pPr>
      <w:r>
        <w:t xml:space="preserve">During the field work, a total </w:t>
      </w:r>
      <w:r>
        <w:rPr>
          <w:rFonts w:hint="default"/>
          <w:lang w:val="en-IN"/>
        </w:rPr>
        <w:t>n</w:t>
      </w:r>
      <w:r>
        <w:t xml:space="preserve">umber of </w:t>
      </w:r>
      <w:r>
        <w:rPr>
          <w:rFonts w:hint="default"/>
          <w:lang w:val="en-IN"/>
        </w:rPr>
        <w:t>155</w:t>
      </w:r>
      <w:r>
        <w:t xml:space="preserve"> bed rock samples (BRS) were collected for the geochemical analysis. Out of these </w:t>
      </w:r>
      <w:r>
        <w:rPr>
          <w:rFonts w:hint="default"/>
          <w:lang w:val="en-IN"/>
        </w:rPr>
        <w:t>155</w:t>
      </w:r>
      <w:r>
        <w:t xml:space="preserve"> BRS samples, 131 sample have been collected through systematic</w:t>
      </w:r>
      <w:r>
        <w:rPr>
          <w:spacing w:val="-1"/>
        </w:rPr>
        <w:t xml:space="preserve"> </w:t>
      </w:r>
      <w:r>
        <w:t>groove sampling process</w:t>
      </w:r>
      <w:r>
        <w:rPr>
          <w:spacing w:val="-3"/>
        </w:rPr>
        <w:t xml:space="preserve"> </w:t>
      </w:r>
      <w:r>
        <w:t>and rest</w:t>
      </w:r>
      <w:r>
        <w:rPr>
          <w:spacing w:val="-2"/>
        </w:rPr>
        <w:t xml:space="preserve"> </w:t>
      </w:r>
      <w:r>
        <w:t>of the</w:t>
      </w:r>
      <w:r>
        <w:rPr>
          <w:spacing w:val="-1"/>
        </w:rPr>
        <w:t xml:space="preserve"> </w:t>
      </w:r>
      <w:r>
        <w:rPr>
          <w:rFonts w:hint="default"/>
          <w:lang w:val="en-IN"/>
        </w:rPr>
        <w:t xml:space="preserve">24 </w:t>
      </w:r>
      <w:r>
        <w:t>samples</w:t>
      </w:r>
      <w:r>
        <w:rPr>
          <w:spacing w:val="-1"/>
        </w:rPr>
        <w:t xml:space="preserve"> </w:t>
      </w:r>
      <w:r>
        <w:t>were</w:t>
      </w:r>
      <w:r>
        <w:rPr>
          <w:spacing w:val="-2"/>
        </w:rPr>
        <w:t xml:space="preserve"> </w:t>
      </w:r>
      <w:r>
        <w:t>collected</w:t>
      </w:r>
      <w:r>
        <w:rPr>
          <w:spacing w:val="-1"/>
        </w:rPr>
        <w:t xml:space="preserve"> </w:t>
      </w:r>
      <w:r>
        <w:t>from the other parts of the mapped area including the mineralized zone.</w:t>
      </w:r>
      <w:r>
        <w:rPr>
          <w:highlight w:val="none"/>
        </w:rPr>
        <w:t xml:space="preserve"> Among all BRS samples, </w:t>
      </w:r>
      <w:r>
        <w:rPr>
          <w:rFonts w:hint="default"/>
          <w:highlight w:val="none"/>
          <w:lang w:val="en-IN"/>
        </w:rPr>
        <w:t xml:space="preserve">110 </w:t>
      </w:r>
      <w:r>
        <w:rPr>
          <w:highlight w:val="none"/>
        </w:rPr>
        <w:t>samples are of graphite bearing rock</w:t>
      </w:r>
      <w:r>
        <w:rPr>
          <w:rFonts w:hint="default"/>
          <w:highlight w:val="none"/>
          <w:lang w:val="en-IN"/>
        </w:rPr>
        <w:t>s and wall rocks</w:t>
      </w:r>
      <w:r>
        <w:rPr>
          <w:highlight w:val="none"/>
        </w:rPr>
        <w:t xml:space="preserve"> and other </w:t>
      </w:r>
      <w:r>
        <w:rPr>
          <w:rFonts w:hint="default"/>
          <w:highlight w:val="none"/>
          <w:lang w:val="en-IN"/>
        </w:rPr>
        <w:t>24</w:t>
      </w:r>
      <w:r>
        <w:rPr>
          <w:highlight w:val="none"/>
        </w:rPr>
        <w:t xml:space="preserve"> are of associated rocks.</w:t>
      </w:r>
      <w:r>
        <w:t xml:space="preserve"> Locations of the surface samples and </w:t>
      </w:r>
      <w:r>
        <w:rPr>
          <w:rFonts w:hint="default"/>
          <w:lang w:val="en-IN"/>
        </w:rPr>
        <w:t xml:space="preserve"> two </w:t>
      </w:r>
      <w:r>
        <w:t>trench</w:t>
      </w:r>
      <w:r>
        <w:rPr>
          <w:rFonts w:hint="default"/>
          <w:lang w:val="en-IN"/>
        </w:rPr>
        <w:t>es</w:t>
      </w:r>
      <w:r>
        <w:t xml:space="preserve"> samples are shown</w:t>
      </w:r>
      <w:r>
        <w:rPr>
          <w:rFonts w:hint="default"/>
          <w:lang w:val="en-IN"/>
        </w:rPr>
        <w:t xml:space="preserve"> on</w:t>
      </w:r>
      <w:r>
        <w:t xml:space="preserve"> the geological map (Plate No. </w:t>
      </w:r>
      <w:r>
        <w:rPr>
          <w:rFonts w:hint="default"/>
          <w:lang w:val="en-IN"/>
        </w:rPr>
        <w:t>5</w:t>
      </w:r>
      <w:r>
        <w:t>).</w:t>
      </w:r>
    </w:p>
    <w:p w14:paraId="3E147172">
      <w:pPr>
        <w:pStyle w:val="16"/>
        <w:numPr>
          <w:ilvl w:val="3"/>
          <w:numId w:val="9"/>
        </w:numPr>
        <w:tabs>
          <w:tab w:val="left" w:pos="1267"/>
        </w:tabs>
        <w:spacing w:before="1" w:after="0" w:line="360" w:lineRule="auto"/>
        <w:ind w:left="1267" w:right="0" w:hanging="780"/>
        <w:jc w:val="both"/>
        <w:rPr>
          <w:b/>
          <w:sz w:val="24"/>
          <w:highlight w:val="none"/>
        </w:rPr>
      </w:pPr>
      <w:r>
        <w:rPr>
          <w:rFonts w:hint="default"/>
          <w:b/>
          <w:color w:val="000000"/>
          <w:sz w:val="24"/>
          <w:highlight w:val="none"/>
          <w:lang w:val="en-IN"/>
        </w:rPr>
        <w:t>Chemical</w:t>
      </w:r>
      <w:r>
        <w:rPr>
          <w:b/>
          <w:color w:val="000000"/>
          <w:spacing w:val="-1"/>
          <w:sz w:val="24"/>
          <w:highlight w:val="none"/>
        </w:rPr>
        <w:t xml:space="preserve"> </w:t>
      </w:r>
      <w:r>
        <w:rPr>
          <w:b/>
          <w:color w:val="000000"/>
          <w:sz w:val="24"/>
          <w:highlight w:val="none"/>
        </w:rPr>
        <w:t>analys</w:t>
      </w:r>
      <w:r>
        <w:rPr>
          <w:rFonts w:hint="default"/>
          <w:b/>
          <w:color w:val="000000"/>
          <w:sz w:val="24"/>
          <w:highlight w:val="none"/>
          <w:lang w:val="en-IN"/>
        </w:rPr>
        <w:t>e</w:t>
      </w:r>
      <w:r>
        <w:rPr>
          <w:b/>
          <w:color w:val="000000"/>
          <w:sz w:val="24"/>
          <w:highlight w:val="none"/>
        </w:rPr>
        <w:t>s of</w:t>
      </w:r>
      <w:r>
        <w:rPr>
          <w:b/>
          <w:color w:val="000000"/>
          <w:spacing w:val="-1"/>
          <w:sz w:val="24"/>
          <w:highlight w:val="none"/>
        </w:rPr>
        <w:t xml:space="preserve"> </w:t>
      </w:r>
      <w:r>
        <w:rPr>
          <w:b/>
          <w:color w:val="000000"/>
          <w:sz w:val="24"/>
          <w:highlight w:val="none"/>
        </w:rPr>
        <w:t>surface geochemical data and</w:t>
      </w:r>
      <w:r>
        <w:rPr>
          <w:b/>
          <w:color w:val="000000"/>
          <w:spacing w:val="-1"/>
          <w:sz w:val="24"/>
          <w:highlight w:val="none"/>
        </w:rPr>
        <w:t xml:space="preserve"> </w:t>
      </w:r>
      <w:r>
        <w:rPr>
          <w:b/>
          <w:color w:val="000000"/>
          <w:spacing w:val="-2"/>
          <w:sz w:val="24"/>
          <w:highlight w:val="none"/>
        </w:rPr>
        <w:t>interpretation</w:t>
      </w:r>
    </w:p>
    <w:p w14:paraId="0DD7E218">
      <w:pPr>
        <w:pStyle w:val="16"/>
        <w:spacing w:after="0" w:line="360" w:lineRule="auto"/>
        <w:ind w:left="440" w:leftChars="200" w:right="807" w:rightChars="367" w:firstLine="0" w:firstLineChars="0"/>
        <w:jc w:val="both"/>
        <w:rPr>
          <w:rFonts w:hint="default"/>
          <w:b w:val="0"/>
          <w:bCs/>
          <w:sz w:val="24"/>
          <w:lang w:val="en-IN"/>
        </w:rPr>
        <w:sectPr>
          <w:pgSz w:w="11920" w:h="16840"/>
          <w:pgMar w:top="1220" w:right="283" w:bottom="640" w:left="708" w:header="673" w:footer="448" w:gutter="0"/>
          <w:cols w:space="720" w:num="1"/>
        </w:sectPr>
      </w:pPr>
      <w:r>
        <w:rPr>
          <w:rFonts w:hint="default"/>
          <w:b w:val="0"/>
          <w:bCs/>
          <w:sz w:val="24"/>
          <w:lang w:val="en-IN"/>
        </w:rPr>
        <w:t>Total 155 bedrock samples were undergone for proximate analyses to determine the fixed carbon value. The FC value ranging from 0.03% to  8.45%.  The chemical result are presented in annexure-1</w:t>
      </w:r>
    </w:p>
    <w:p w14:paraId="15B9892A">
      <w:pPr>
        <w:pStyle w:val="12"/>
        <w:spacing w:before="78"/>
        <w:rPr>
          <w:b/>
          <w:sz w:val="36"/>
        </w:rPr>
      </w:pPr>
    </w:p>
    <w:p w14:paraId="44CC08FA">
      <w:pPr>
        <w:pStyle w:val="2"/>
        <w:spacing w:before="1"/>
        <w:ind w:right="2456"/>
      </w:pPr>
      <w:r>
        <w:rPr>
          <w:spacing w:val="-2"/>
        </w:rPr>
        <w:t>CHAPTER-</w:t>
      </w:r>
      <w:r>
        <w:rPr>
          <w:spacing w:val="-10"/>
        </w:rPr>
        <w:t>7</w:t>
      </w:r>
    </w:p>
    <w:p w14:paraId="287F0739">
      <w:pPr>
        <w:spacing w:before="207" w:line="360" w:lineRule="auto"/>
        <w:ind w:left="207" w:right="560" w:firstLine="0"/>
        <w:jc w:val="center"/>
        <w:rPr>
          <w:b/>
          <w:sz w:val="36"/>
        </w:rPr>
      </w:pPr>
      <w:r>
        <w:rPr>
          <w:b/>
          <w:sz w:val="36"/>
        </w:rPr>
        <w:t>INTERPRETATION</w:t>
      </w:r>
      <w:r>
        <w:rPr>
          <w:b/>
          <w:spacing w:val="-14"/>
          <w:sz w:val="36"/>
        </w:rPr>
        <w:t xml:space="preserve"> </w:t>
      </w:r>
      <w:r>
        <w:rPr>
          <w:b/>
          <w:sz w:val="36"/>
        </w:rPr>
        <w:t>OF</w:t>
      </w:r>
      <w:r>
        <w:rPr>
          <w:b/>
          <w:spacing w:val="-13"/>
          <w:sz w:val="36"/>
        </w:rPr>
        <w:t xml:space="preserve"> </w:t>
      </w:r>
      <w:r>
        <w:rPr>
          <w:b/>
          <w:sz w:val="36"/>
        </w:rPr>
        <w:t>GEOLOGICAL,</w:t>
      </w:r>
      <w:r>
        <w:rPr>
          <w:b/>
          <w:spacing w:val="-13"/>
          <w:sz w:val="36"/>
        </w:rPr>
        <w:t xml:space="preserve"> </w:t>
      </w:r>
      <w:r>
        <w:rPr>
          <w:b/>
          <w:sz w:val="36"/>
        </w:rPr>
        <w:t>GEOCHEMICAL AND GEOPHYSICAL EXPLORATION DATA</w:t>
      </w:r>
    </w:p>
    <w:p w14:paraId="017ABD8F">
      <w:pPr>
        <w:pStyle w:val="6"/>
        <w:numPr>
          <w:ilvl w:val="1"/>
          <w:numId w:val="13"/>
        </w:numPr>
        <w:tabs>
          <w:tab w:val="left" w:pos="974"/>
        </w:tabs>
        <w:spacing w:before="0" w:after="0" w:line="321" w:lineRule="exact"/>
        <w:ind w:left="974" w:right="0" w:hanging="487"/>
        <w:jc w:val="both"/>
      </w:pPr>
      <w:r>
        <w:rPr>
          <w:spacing w:val="-2"/>
        </w:rPr>
        <w:t>Introduction</w:t>
      </w:r>
    </w:p>
    <w:p w14:paraId="18546E99">
      <w:pPr>
        <w:pStyle w:val="12"/>
        <w:spacing w:before="162" w:line="360" w:lineRule="auto"/>
        <w:ind w:left="487" w:right="836"/>
        <w:jc w:val="left"/>
      </w:pPr>
      <w:r>
        <w:t>Large Scale Mapping, geochemical and geophysical investigations were carried out during the G4 stage of exploration in Dindo-Belkurta area. Geochemical data of bedrock samples were correlated with the ground geology to comprehend the surficial influence and control of graphite mineralization. In addition, a geophysical Self-Potential (SP) survey was also conducted to elucidate the concealed bodies of graphite below the surface. Planning of boreholes were done on the basis of these these two studies.</w:t>
      </w:r>
    </w:p>
    <w:p w14:paraId="554CB819">
      <w:pPr>
        <w:pStyle w:val="12"/>
        <w:spacing w:line="360" w:lineRule="auto"/>
        <w:ind w:left="487" w:right="834"/>
        <w:jc w:val="left"/>
      </w:pPr>
      <w:r>
        <w:t>The lithological map shows the analytical results of the fixed carbon values (%) of the bedrock samples and SP anomaly stripes. The value of fixed carbon in bedrock samples is primarily and indicator of the grade of graphite mineralization.</w:t>
      </w:r>
    </w:p>
    <w:p w14:paraId="7D6F87F8">
      <w:pPr>
        <w:pStyle w:val="12"/>
        <w:spacing w:before="8"/>
        <w:rPr>
          <w:sz w:val="14"/>
        </w:rPr>
      </w:pPr>
      <w:r>
        <w:rPr>
          <w:sz w:val="14"/>
        </w:rPr>
        <w:drawing>
          <wp:anchor distT="0" distB="0" distL="0" distR="0" simplePos="0" relativeHeight="251689984" behindDoc="1" locked="0" layoutInCell="1" allowOverlap="1">
            <wp:simplePos x="0" y="0"/>
            <wp:positionH relativeFrom="page">
              <wp:posOffset>1703705</wp:posOffset>
            </wp:positionH>
            <wp:positionV relativeFrom="paragraph">
              <wp:posOffset>122555</wp:posOffset>
            </wp:positionV>
            <wp:extent cx="4696460" cy="3620770"/>
            <wp:effectExtent l="0" t="0" r="0" b="0"/>
            <wp:wrapTopAndBottom/>
            <wp:docPr id="365" name="Image 365"/>
            <wp:cNvGraphicFramePr/>
            <a:graphic xmlns:a="http://schemas.openxmlformats.org/drawingml/2006/main">
              <a:graphicData uri="http://schemas.openxmlformats.org/drawingml/2006/picture">
                <pic:pic xmlns:pic="http://schemas.openxmlformats.org/drawingml/2006/picture">
                  <pic:nvPicPr>
                    <pic:cNvPr id="365" name="Image 365"/>
                    <pic:cNvPicPr/>
                  </pic:nvPicPr>
                  <pic:blipFill>
                    <a:blip r:embed="rId89" cstate="print"/>
                    <a:stretch>
                      <a:fillRect/>
                    </a:stretch>
                  </pic:blipFill>
                  <pic:spPr>
                    <a:xfrm>
                      <a:off x="0" y="0"/>
                      <a:ext cx="4696245" cy="3621024"/>
                    </a:xfrm>
                    <a:prstGeom prst="rect">
                      <a:avLst/>
                    </a:prstGeom>
                  </pic:spPr>
                </pic:pic>
              </a:graphicData>
            </a:graphic>
          </wp:anchor>
        </w:drawing>
      </w:r>
    </w:p>
    <w:p w14:paraId="15CE3E88">
      <w:pPr>
        <w:pStyle w:val="12"/>
        <w:tabs>
          <w:tab w:val="left" w:pos="2567"/>
        </w:tabs>
        <w:spacing w:before="25"/>
        <w:ind w:left="1361" w:leftChars="555" w:right="627" w:hanging="140" w:hangingChars="50"/>
      </w:pPr>
      <w:r>
        <w:rPr>
          <w:b/>
          <w:sz w:val="28"/>
        </w:rPr>
        <w:t>Plate</w:t>
      </w:r>
      <w:r>
        <w:rPr>
          <w:b/>
          <w:spacing w:val="40"/>
          <w:sz w:val="28"/>
        </w:rPr>
        <w:t xml:space="preserve"> </w:t>
      </w:r>
      <w:r>
        <w:rPr>
          <w:rFonts w:hint="default"/>
          <w:b/>
          <w:sz w:val="28"/>
          <w:lang w:val="en-IN"/>
        </w:rPr>
        <w:t>n</w:t>
      </w:r>
      <w:r>
        <w:rPr>
          <w:b/>
          <w:sz w:val="28"/>
        </w:rPr>
        <w:t>o.</w:t>
      </w:r>
      <w:r>
        <w:rPr>
          <w:rFonts w:hint="default"/>
          <w:b/>
          <w:sz w:val="28"/>
          <w:lang w:val="en-IN"/>
        </w:rPr>
        <w:t xml:space="preserve"> 3-</w:t>
      </w:r>
      <w:r>
        <w:rPr>
          <w:b/>
          <w:sz w:val="28"/>
        </w:rPr>
        <w:tab/>
      </w:r>
      <w:r>
        <w:rPr>
          <w:rFonts w:hint="default"/>
          <w:lang w:val="en-IN"/>
        </w:rPr>
        <w:t>Geological map showing 13 no of SP  anomaly profile  as well as fixed carbon values  of surface samples.</w:t>
      </w:r>
      <w:r>
        <w:rPr>
          <w:spacing w:val="40"/>
        </w:rPr>
        <w:t xml:space="preserve"> </w:t>
      </w:r>
    </w:p>
    <w:p w14:paraId="331714A0">
      <w:pPr>
        <w:pStyle w:val="16"/>
        <w:numPr>
          <w:ilvl w:val="1"/>
          <w:numId w:val="13"/>
        </w:numPr>
        <w:tabs>
          <w:tab w:val="left" w:pos="974"/>
        </w:tabs>
        <w:spacing w:before="105" w:after="0" w:line="240" w:lineRule="auto"/>
        <w:ind w:left="974" w:right="0" w:hanging="487"/>
        <w:jc w:val="both"/>
        <w:rPr>
          <w:b/>
          <w:sz w:val="28"/>
        </w:rPr>
      </w:pPr>
      <w:r>
        <w:rPr>
          <w:b/>
          <w:spacing w:val="-2"/>
          <w:sz w:val="28"/>
        </w:rPr>
        <w:t>Discussion:</w:t>
      </w:r>
    </w:p>
    <w:p w14:paraId="56CD5881">
      <w:pPr>
        <w:pStyle w:val="16"/>
        <w:spacing w:after="0" w:line="240" w:lineRule="auto"/>
        <w:jc w:val="both"/>
        <w:rPr>
          <w:b/>
          <w:sz w:val="28"/>
        </w:rPr>
      </w:pPr>
    </w:p>
    <w:p w14:paraId="7BB26D71">
      <w:pPr>
        <w:keepNext w:val="0"/>
        <w:keepLines w:val="0"/>
        <w:widowControl/>
        <w:suppressLineNumbers w:val="0"/>
        <w:spacing w:line="360" w:lineRule="auto"/>
        <w:ind w:right="587" w:rightChars="267"/>
        <w:jc w:val="both"/>
        <w:rPr>
          <w:rFonts w:hint="default"/>
          <w:b/>
          <w:sz w:val="28"/>
          <w:lang w:val="en-IN"/>
        </w:rPr>
        <w:sectPr>
          <w:pgSz w:w="11920" w:h="16840"/>
          <w:pgMar w:top="1220" w:right="283" w:bottom="640" w:left="1368" w:header="673" w:footer="448" w:gutter="0"/>
          <w:cols w:space="720" w:num="1"/>
        </w:sectPr>
      </w:pPr>
      <w:r>
        <w:rPr>
          <w:rFonts w:hint="default" w:ascii="Times New Roman" w:hAnsi="Times New Roman" w:cs="Times New Roman"/>
          <w:b w:val="0"/>
          <w:bCs w:val="0"/>
          <w:sz w:val="24"/>
          <w:szCs w:val="24"/>
          <w:lang w:val="en-IN"/>
        </w:rPr>
        <w:t xml:space="preserve">Geophysical study highlighted  </w:t>
      </w:r>
      <w:r>
        <w:rPr>
          <w:rFonts w:hint="default" w:ascii="Times New Roman" w:hAnsi="Times New Roman" w:eastAsia="SimSun" w:cs="Times New Roman"/>
          <w:kern w:val="0"/>
          <w:sz w:val="24"/>
          <w:szCs w:val="24"/>
          <w:lang w:val="en-US" w:eastAsia="zh-CN" w:bidi="ar"/>
        </w:rPr>
        <w:t xml:space="preserve">at least one promising region for </w:t>
      </w:r>
      <w:r>
        <w:rPr>
          <w:rFonts w:hint="default" w:eastAsia="SimSun" w:cs="Times New Roman"/>
          <w:kern w:val="0"/>
          <w:sz w:val="24"/>
          <w:szCs w:val="24"/>
          <w:lang w:val="en-IN" w:eastAsia="zh-CN" w:bidi="ar"/>
        </w:rPr>
        <w:t xml:space="preserve"> graphite mineralization  along </w:t>
      </w:r>
      <w:r>
        <w:rPr>
          <w:rFonts w:hint="default" w:ascii="Times New Roman" w:hAnsi="Times New Roman" w:eastAsia="SimSun" w:cs="Times New Roman"/>
          <w:kern w:val="0"/>
          <w:sz w:val="24"/>
          <w:szCs w:val="24"/>
          <w:lang w:val="en-US" w:eastAsia="zh-CN" w:bidi="ar"/>
        </w:rPr>
        <w:t>each SP profile line. Profiles 1–5 show a good association with the recorded outcrop zones on the geological map, implying that the outcrops within these anomalous zones have subsurface continuity. The prospective zones associated with profiles 11 to 13</w:t>
      </w:r>
      <w:r>
        <w:rPr>
          <w:rFonts w:hint="default" w:ascii="Times New Roman" w:hAnsi="Times New Roman" w:cs="Times New Roman"/>
          <w:b w:val="0"/>
          <w:bCs w:val="0"/>
          <w:sz w:val="24"/>
          <w:szCs w:val="24"/>
          <w:lang w:val="en-IN"/>
        </w:rPr>
        <w:t xml:space="preserve"> shifted northward </w:t>
      </w:r>
      <w:r>
        <w:rPr>
          <w:rFonts w:hint="default" w:cs="Times New Roman"/>
          <w:b w:val="0"/>
          <w:bCs w:val="0"/>
          <w:sz w:val="24"/>
          <w:szCs w:val="24"/>
          <w:lang w:val="en-IN"/>
        </w:rPr>
        <w:t>from</w:t>
      </w:r>
      <w:r>
        <w:rPr>
          <w:rFonts w:hint="default" w:ascii="Times New Roman" w:hAnsi="Times New Roman" w:cs="Times New Roman"/>
          <w:b w:val="0"/>
          <w:bCs w:val="0"/>
          <w:sz w:val="24"/>
          <w:szCs w:val="24"/>
          <w:lang w:val="en-IN"/>
        </w:rPr>
        <w:t xml:space="preserve"> the mapped outcrop</w:t>
      </w:r>
      <w:r>
        <w:rPr>
          <w:rFonts w:hint="default" w:cs="Times New Roman"/>
          <w:b w:val="0"/>
          <w:bCs w:val="0"/>
          <w:sz w:val="24"/>
          <w:szCs w:val="24"/>
          <w:lang w:val="en-IN"/>
        </w:rPr>
        <w:t xml:space="preserve"> of </w:t>
      </w:r>
      <w:r>
        <w:rPr>
          <w:rFonts w:hint="default" w:ascii="Times New Roman" w:hAnsi="Times New Roman" w:cs="Times New Roman"/>
          <w:b w:val="0"/>
          <w:bCs w:val="0"/>
          <w:sz w:val="24"/>
          <w:szCs w:val="24"/>
          <w:lang w:val="en-IN"/>
        </w:rPr>
        <w:t xml:space="preserve"> </w:t>
      </w:r>
      <w:r>
        <w:rPr>
          <w:rFonts w:hint="default" w:cs="Times New Roman"/>
          <w:b w:val="0"/>
          <w:bCs w:val="0"/>
          <w:sz w:val="24"/>
          <w:szCs w:val="24"/>
          <w:lang w:val="en-IN"/>
        </w:rPr>
        <w:t xml:space="preserve">feebly mineralised graphite zone </w:t>
      </w:r>
      <w:r>
        <w:rPr>
          <w:rFonts w:hint="default" w:ascii="Times New Roman" w:hAnsi="Times New Roman" w:cs="Times New Roman"/>
          <w:b w:val="0"/>
          <w:bCs w:val="0"/>
          <w:sz w:val="24"/>
          <w:szCs w:val="24"/>
          <w:lang w:val="en-IN"/>
        </w:rPr>
        <w:t xml:space="preserve"> and this </w:t>
      </w:r>
      <w:r>
        <w:rPr>
          <w:rFonts w:hint="default" w:cs="Times New Roman"/>
          <w:b w:val="0"/>
          <w:bCs w:val="0"/>
          <w:sz w:val="24"/>
          <w:szCs w:val="24"/>
          <w:lang w:val="en-IN"/>
        </w:rPr>
        <w:t>hinted</w:t>
      </w:r>
      <w:r>
        <w:rPr>
          <w:rFonts w:hint="default" w:ascii="Times New Roman" w:hAnsi="Times New Roman" w:cs="Times New Roman"/>
          <w:b w:val="0"/>
          <w:bCs w:val="0"/>
          <w:sz w:val="24"/>
          <w:szCs w:val="24"/>
          <w:lang w:val="en-IN"/>
        </w:rPr>
        <w:t xml:space="preserve"> the presence of</w:t>
      </w:r>
      <w:r>
        <w:rPr>
          <w:rFonts w:hint="default" w:cs="Times New Roman"/>
          <w:b w:val="0"/>
          <w:bCs w:val="0"/>
          <w:sz w:val="24"/>
          <w:szCs w:val="24"/>
          <w:lang w:val="en-IN"/>
        </w:rPr>
        <w:t xml:space="preserve"> source</w:t>
      </w:r>
      <w:r>
        <w:rPr>
          <w:rFonts w:hint="default" w:ascii="Times New Roman" w:hAnsi="Times New Roman" w:cs="Times New Roman"/>
          <w:b w:val="0"/>
          <w:bCs w:val="0"/>
          <w:sz w:val="24"/>
          <w:szCs w:val="24"/>
          <w:lang w:val="en-IN"/>
        </w:rPr>
        <w:t xml:space="preserve"> graphite </w:t>
      </w:r>
      <w:r>
        <w:rPr>
          <w:rFonts w:hint="default" w:cs="Times New Roman"/>
          <w:b w:val="0"/>
          <w:bCs w:val="0"/>
          <w:sz w:val="24"/>
          <w:szCs w:val="24"/>
          <w:lang w:val="en-IN"/>
        </w:rPr>
        <w:t>zone</w:t>
      </w:r>
      <w:r>
        <w:rPr>
          <w:rFonts w:hint="default" w:ascii="Times New Roman" w:hAnsi="Times New Roman" w:cs="Times New Roman"/>
          <w:b w:val="0"/>
          <w:bCs w:val="0"/>
          <w:sz w:val="24"/>
          <w:szCs w:val="24"/>
          <w:lang w:val="en-IN"/>
        </w:rPr>
        <w:t xml:space="preserve">. </w:t>
      </w:r>
      <w:r>
        <w:rPr>
          <w:rFonts w:hint="default" w:cs="Times New Roman"/>
          <w:b w:val="0"/>
          <w:bCs w:val="0"/>
          <w:sz w:val="24"/>
          <w:szCs w:val="24"/>
          <w:lang w:val="en-IN"/>
        </w:rPr>
        <w:t xml:space="preserve">Attempt was done </w:t>
      </w:r>
      <w:r>
        <w:rPr>
          <w:rFonts w:hint="default" w:ascii="Times New Roman" w:hAnsi="Times New Roman" w:cs="Times New Roman"/>
          <w:b w:val="0"/>
          <w:bCs w:val="0"/>
          <w:sz w:val="24"/>
          <w:szCs w:val="24"/>
          <w:lang w:val="en-IN"/>
        </w:rPr>
        <w:t xml:space="preserve"> to correlate all the concealed graphite bodies with the </w:t>
      </w:r>
      <w:r>
        <w:rPr>
          <w:rFonts w:hint="default" w:cs="Times New Roman"/>
          <w:b w:val="0"/>
          <w:bCs w:val="0"/>
          <w:sz w:val="24"/>
          <w:szCs w:val="24"/>
          <w:lang w:val="en-IN"/>
        </w:rPr>
        <w:t>surface</w:t>
      </w:r>
      <w:r>
        <w:rPr>
          <w:rFonts w:hint="default" w:ascii="Times New Roman" w:hAnsi="Times New Roman" w:cs="Times New Roman"/>
          <w:b w:val="0"/>
          <w:bCs w:val="0"/>
          <w:sz w:val="24"/>
          <w:szCs w:val="24"/>
          <w:lang w:val="en-IN"/>
        </w:rPr>
        <w:t xml:space="preserve"> outcrops. </w:t>
      </w:r>
      <w:r>
        <w:rPr>
          <w:rFonts w:hint="default" w:ascii="Times New Roman" w:hAnsi="Times New Roman" w:eastAsia="SimSun" w:cs="Times New Roman"/>
          <w:kern w:val="0"/>
          <w:sz w:val="24"/>
          <w:szCs w:val="24"/>
          <w:lang w:val="en-US" w:eastAsia="zh-CN" w:bidi="ar"/>
        </w:rPr>
        <w:t>Based on a fixed carbon value larger than 2.00%, a 1-</w:t>
      </w:r>
      <w:r>
        <w:rPr>
          <w:rFonts w:hint="default" w:ascii="Times New Roman" w:hAnsi="Times New Roman" w:eastAsia="SimSun" w:cs="Times New Roman"/>
          <w:kern w:val="0"/>
          <w:sz w:val="24"/>
          <w:szCs w:val="24"/>
          <w:lang w:val="en-IN" w:eastAsia="zh-CN" w:bidi="ar"/>
        </w:rPr>
        <w:t>4</w:t>
      </w:r>
      <w:r>
        <w:rPr>
          <w:rFonts w:hint="default" w:ascii="Times New Roman" w:hAnsi="Times New Roman" w:eastAsia="SimSun" w:cs="Times New Roman"/>
          <w:kern w:val="0"/>
          <w:sz w:val="24"/>
          <w:szCs w:val="24"/>
          <w:lang w:val="en-US" w:eastAsia="zh-CN" w:bidi="ar"/>
        </w:rPr>
        <w:t xml:space="preserve"> m thick graphite band is found on the western side </w:t>
      </w:r>
      <w:r>
        <w:rPr>
          <w:rFonts w:hint="default" w:eastAsia="SimSun" w:cs="Times New Roman"/>
          <w:kern w:val="0"/>
          <w:sz w:val="24"/>
          <w:szCs w:val="24"/>
          <w:lang w:val="en-IN" w:eastAsia="zh-CN" w:bidi="ar"/>
        </w:rPr>
        <w:t xml:space="preserve">across </w:t>
      </w:r>
      <w:r>
        <w:rPr>
          <w:rFonts w:hint="default" w:ascii="Times New Roman" w:hAnsi="Times New Roman" w:eastAsia="SimSun" w:cs="Times New Roman"/>
          <w:kern w:val="0"/>
          <w:sz w:val="24"/>
          <w:szCs w:val="24"/>
          <w:lang w:val="en-US" w:eastAsia="zh-CN" w:bidi="ar"/>
        </w:rPr>
        <w:t xml:space="preserve"> groove lines 1–6,</w:t>
      </w:r>
      <w:r>
        <w:rPr>
          <w:rFonts w:hint="default" w:eastAsia="SimSun" w:cs="Times New Roman"/>
          <w:kern w:val="0"/>
          <w:sz w:val="24"/>
          <w:szCs w:val="24"/>
          <w:lang w:val="en-IN" w:eastAsia="zh-CN" w:bidi="ar"/>
        </w:rPr>
        <w:t xml:space="preserve"> </w:t>
      </w:r>
      <w:r>
        <w:rPr>
          <w:rFonts w:hint="default" w:ascii="Times New Roman" w:hAnsi="Times New Roman" w:eastAsia="SimSun" w:cs="Times New Roman"/>
          <w:kern w:val="0"/>
          <w:sz w:val="24"/>
          <w:szCs w:val="24"/>
          <w:lang w:val="en-IN" w:eastAsia="zh-CN" w:bidi="ar"/>
        </w:rPr>
        <w:t>1-2</w:t>
      </w:r>
      <w:r>
        <w:rPr>
          <w:rFonts w:hint="default" w:ascii="Times New Roman" w:hAnsi="Times New Roman" w:eastAsia="SimSun" w:cs="Times New Roman"/>
          <w:kern w:val="0"/>
          <w:sz w:val="24"/>
          <w:szCs w:val="24"/>
          <w:lang w:val="en-US" w:eastAsia="zh-CN" w:bidi="ar"/>
        </w:rPr>
        <w:t>m</w:t>
      </w:r>
      <w:r>
        <w:rPr>
          <w:rFonts w:hint="default" w:eastAsia="SimSun" w:cs="Times New Roman"/>
          <w:kern w:val="0"/>
          <w:sz w:val="24"/>
          <w:szCs w:val="24"/>
          <w:lang w:val="en-IN" w:eastAsia="zh-CN" w:bidi="ar"/>
        </w:rPr>
        <w:t xml:space="preserve"> wide</w:t>
      </w:r>
      <w:r>
        <w:rPr>
          <w:rFonts w:hint="default" w:ascii="Times New Roman" w:hAnsi="Times New Roman" w:eastAsia="SimSun" w:cs="Times New Roman"/>
          <w:kern w:val="0"/>
          <w:sz w:val="24"/>
          <w:szCs w:val="24"/>
          <w:lang w:val="en-US" w:eastAsia="zh-CN" w:bidi="ar"/>
        </w:rPr>
        <w:t xml:space="preserve"> graphite band </w:t>
      </w:r>
      <w:r>
        <w:rPr>
          <w:rFonts w:hint="default" w:eastAsia="SimSun" w:cs="Times New Roman"/>
          <w:kern w:val="0"/>
          <w:sz w:val="24"/>
          <w:szCs w:val="24"/>
          <w:lang w:val="en-IN" w:eastAsia="zh-CN" w:bidi="ar"/>
        </w:rPr>
        <w:t>intersected in</w:t>
      </w:r>
      <w:r>
        <w:rPr>
          <w:rFonts w:hint="default" w:ascii="Times New Roman" w:hAnsi="Times New Roman" w:eastAsia="SimSun" w:cs="Times New Roman"/>
          <w:kern w:val="0"/>
          <w:sz w:val="24"/>
          <w:szCs w:val="24"/>
          <w:lang w:val="en-US" w:eastAsia="zh-CN" w:bidi="ar"/>
        </w:rPr>
        <w:t xml:space="preserve"> groove lines 8 and 9, and a thick 1</w:t>
      </w:r>
      <w:r>
        <w:rPr>
          <w:rFonts w:hint="default" w:ascii="Times New Roman" w:hAnsi="Times New Roman" w:eastAsia="SimSun" w:cs="Times New Roman"/>
          <w:kern w:val="0"/>
          <w:sz w:val="24"/>
          <w:szCs w:val="24"/>
          <w:lang w:val="en-IN" w:eastAsia="zh-CN" w:bidi="ar"/>
        </w:rPr>
        <w:t>1</w:t>
      </w:r>
      <w:r>
        <w:rPr>
          <w:rFonts w:hint="default" w:ascii="Times New Roman" w:hAnsi="Times New Roman" w:eastAsia="SimSun" w:cs="Times New Roman"/>
          <w:kern w:val="0"/>
          <w:sz w:val="24"/>
          <w:szCs w:val="24"/>
          <w:lang w:val="en-US" w:eastAsia="zh-CN" w:bidi="ar"/>
        </w:rPr>
        <w:t>-1</w:t>
      </w:r>
      <w:r>
        <w:rPr>
          <w:rFonts w:hint="default" w:ascii="Times New Roman" w:hAnsi="Times New Roman" w:eastAsia="SimSun" w:cs="Times New Roman"/>
          <w:kern w:val="0"/>
          <w:sz w:val="24"/>
          <w:szCs w:val="24"/>
          <w:lang w:val="en-IN" w:eastAsia="zh-CN" w:bidi="ar"/>
        </w:rPr>
        <w:t>3</w:t>
      </w:r>
      <w:r>
        <w:rPr>
          <w:rFonts w:hint="default" w:ascii="Times New Roman" w:hAnsi="Times New Roman" w:eastAsia="SimSun" w:cs="Times New Roman"/>
          <w:kern w:val="0"/>
          <w:sz w:val="24"/>
          <w:szCs w:val="24"/>
          <w:lang w:val="en-US" w:eastAsia="zh-CN" w:bidi="ar"/>
        </w:rPr>
        <w:t xml:space="preserve"> m graphite band </w:t>
      </w:r>
      <w:r>
        <w:rPr>
          <w:rFonts w:hint="default" w:eastAsia="SimSun" w:cs="Times New Roman"/>
          <w:kern w:val="0"/>
          <w:sz w:val="24"/>
          <w:szCs w:val="24"/>
          <w:lang w:val="en-IN" w:eastAsia="zh-CN" w:bidi="ar"/>
        </w:rPr>
        <w:t>in</w:t>
      </w:r>
      <w:r>
        <w:rPr>
          <w:rFonts w:hint="default" w:ascii="Times New Roman" w:hAnsi="Times New Roman" w:eastAsia="SimSun" w:cs="Times New Roman"/>
          <w:kern w:val="0"/>
          <w:sz w:val="24"/>
          <w:szCs w:val="24"/>
          <w:lang w:val="en-US" w:eastAsia="zh-CN" w:bidi="ar"/>
        </w:rPr>
        <w:t xml:space="preserve"> groove lines 11 and 12. Graphite bands practically coincide with geophysical anomalies from the western to the middle region.</w:t>
      </w:r>
      <w:r>
        <w:rPr>
          <w:rFonts w:hint="default" w:eastAsia="SimSun" w:cs="Times New Roman"/>
          <w:kern w:val="0"/>
          <w:sz w:val="24"/>
          <w:szCs w:val="24"/>
          <w:lang w:val="en-IN" w:eastAsia="zh-CN" w:bidi="ar"/>
        </w:rPr>
        <w:t>Difficulties was focused to establish correlation of  geophysical anomaly to the  east of  groove line 12 vis-a-vis the febbly graphite bearing zone.</w:t>
      </w:r>
    </w:p>
    <w:p w14:paraId="31B9ACAB">
      <w:pPr>
        <w:pStyle w:val="2"/>
        <w:spacing w:line="360" w:lineRule="auto"/>
        <w:ind w:left="3412" w:firstLine="844"/>
        <w:jc w:val="left"/>
      </w:pPr>
      <w:r>
        <w:rPr>
          <w:spacing w:val="-2"/>
        </w:rPr>
        <w:t xml:space="preserve">CHAPTER-8 </w:t>
      </w:r>
      <w:r>
        <w:t>MINERAL</w:t>
      </w:r>
      <w:r>
        <w:rPr>
          <w:spacing w:val="-23"/>
        </w:rPr>
        <w:t xml:space="preserve"> </w:t>
      </w:r>
      <w:r>
        <w:t>PROSPECT</w:t>
      </w:r>
    </w:p>
    <w:p w14:paraId="0143FEDA">
      <w:pPr>
        <w:pStyle w:val="6"/>
        <w:numPr>
          <w:ilvl w:val="1"/>
          <w:numId w:val="14"/>
        </w:numPr>
        <w:tabs>
          <w:tab w:val="left" w:pos="974"/>
        </w:tabs>
        <w:spacing w:before="0" w:after="0" w:line="321" w:lineRule="exact"/>
        <w:ind w:left="974" w:right="0" w:hanging="487"/>
        <w:jc w:val="both"/>
      </w:pPr>
      <w:r>
        <w:t>Surface</w:t>
      </w:r>
      <w:r>
        <w:rPr>
          <w:spacing w:val="-8"/>
        </w:rPr>
        <w:t xml:space="preserve"> </w:t>
      </w:r>
      <w:r>
        <w:t>indication</w:t>
      </w:r>
      <w:r>
        <w:rPr>
          <w:spacing w:val="-4"/>
        </w:rPr>
        <w:t xml:space="preserve"> </w:t>
      </w:r>
      <w:r>
        <w:t>of</w:t>
      </w:r>
      <w:r>
        <w:rPr>
          <w:spacing w:val="-7"/>
        </w:rPr>
        <w:t xml:space="preserve"> </w:t>
      </w:r>
      <w:r>
        <w:rPr>
          <w:spacing w:val="-2"/>
        </w:rPr>
        <w:t>mineralization</w:t>
      </w:r>
    </w:p>
    <w:p w14:paraId="52374B3A">
      <w:pPr>
        <w:pStyle w:val="12"/>
        <w:spacing w:before="162" w:line="360" w:lineRule="auto"/>
        <w:ind w:left="487" w:right="838"/>
        <w:jc w:val="both"/>
      </w:pPr>
      <w:r>
        <w:t>Graphite mineralization is predominantly exposed within the dense forest of Dindo-Belkurta forest range along the nala section and limited exposures have been observed at some man made excavation sites at Belkurta village. The graphite exhibits a colour ranging from light to dark grey as per its concentration along with other minerals and it is microcrystalline in nature. Graphite is occurring here as an essential constituent of micaceous graphite schist, graphite schist and graphite bearing mica schist. Presence of graphite noticed more or less as continuous body in mica schist host rock. The topsoil on graphite zone are grey to light grey in colour in few places. Besides, graphite bearing mica schist are well exposed in a few man-made excavations and agricultural</w:t>
      </w:r>
      <w:r>
        <w:rPr>
          <w:spacing w:val="40"/>
        </w:rPr>
        <w:t xml:space="preserve"> </w:t>
      </w:r>
      <w:r>
        <w:t>lands in Belkurta village of the mapped area.</w:t>
      </w:r>
    </w:p>
    <w:p w14:paraId="311B08D9">
      <w:pPr>
        <w:pStyle w:val="12"/>
        <w:spacing w:before="1"/>
        <w:rPr>
          <w:sz w:val="19"/>
        </w:rPr>
      </w:pPr>
      <w:r>
        <w:rPr>
          <w:sz w:val="19"/>
        </w:rPr>
        <mc:AlternateContent>
          <mc:Choice Requires="wpg">
            <w:drawing>
              <wp:anchor distT="0" distB="0" distL="0" distR="0" simplePos="0" relativeHeight="251691008" behindDoc="1" locked="0" layoutInCell="1" allowOverlap="1">
                <wp:simplePos x="0" y="0"/>
                <wp:positionH relativeFrom="page">
                  <wp:posOffset>751205</wp:posOffset>
                </wp:positionH>
                <wp:positionV relativeFrom="paragraph">
                  <wp:posOffset>170815</wp:posOffset>
                </wp:positionV>
                <wp:extent cx="2842260" cy="2192020"/>
                <wp:effectExtent l="0" t="0" r="0" b="0"/>
                <wp:wrapTopAndBottom/>
                <wp:docPr id="366" name="Group 366"/>
                <wp:cNvGraphicFramePr/>
                <a:graphic xmlns:a="http://schemas.openxmlformats.org/drawingml/2006/main">
                  <a:graphicData uri="http://schemas.microsoft.com/office/word/2010/wordprocessingGroup">
                    <wpg:wgp>
                      <wpg:cNvGrpSpPr/>
                      <wpg:grpSpPr>
                        <a:xfrm>
                          <a:off x="0" y="0"/>
                          <a:ext cx="2842260" cy="2192020"/>
                          <a:chOff x="0" y="0"/>
                          <a:chExt cx="2842260" cy="2192020"/>
                        </a:xfrm>
                      </wpg:grpSpPr>
                      <pic:pic xmlns:pic="http://schemas.openxmlformats.org/drawingml/2006/picture">
                        <pic:nvPicPr>
                          <pic:cNvPr id="367" name="Image 367"/>
                          <pic:cNvPicPr/>
                        </pic:nvPicPr>
                        <pic:blipFill>
                          <a:blip r:embed="rId90" cstate="print"/>
                          <a:stretch>
                            <a:fillRect/>
                          </a:stretch>
                        </pic:blipFill>
                        <pic:spPr>
                          <a:xfrm>
                            <a:off x="0" y="0"/>
                            <a:ext cx="2842260" cy="2191512"/>
                          </a:xfrm>
                          <a:prstGeom prst="rect">
                            <a:avLst/>
                          </a:prstGeom>
                        </pic:spPr>
                      </pic:pic>
                      <wps:wsp>
                        <wps:cNvPr id="368" name="Textbox 368"/>
                        <wps:cNvSpPr txBox="1"/>
                        <wps:spPr>
                          <a:xfrm>
                            <a:off x="0" y="0"/>
                            <a:ext cx="2842260" cy="2192020"/>
                          </a:xfrm>
                          <a:prstGeom prst="rect">
                            <a:avLst/>
                          </a:prstGeom>
                        </wps:spPr>
                        <wps:txbx>
                          <w:txbxContent>
                            <w:p w14:paraId="24DD8D56">
                              <w:pPr>
                                <w:spacing w:before="0" w:line="240" w:lineRule="auto"/>
                                <w:rPr>
                                  <w:sz w:val="20"/>
                                </w:rPr>
                              </w:pPr>
                            </w:p>
                            <w:p w14:paraId="224DC950">
                              <w:pPr>
                                <w:spacing w:before="0" w:line="240" w:lineRule="auto"/>
                                <w:rPr>
                                  <w:sz w:val="20"/>
                                </w:rPr>
                              </w:pPr>
                            </w:p>
                            <w:p w14:paraId="41C0805D">
                              <w:pPr>
                                <w:spacing w:before="0" w:line="240" w:lineRule="auto"/>
                                <w:rPr>
                                  <w:sz w:val="20"/>
                                </w:rPr>
                              </w:pPr>
                            </w:p>
                            <w:p w14:paraId="7819B1D2">
                              <w:pPr>
                                <w:spacing w:before="0" w:line="240" w:lineRule="auto"/>
                                <w:rPr>
                                  <w:sz w:val="20"/>
                                </w:rPr>
                              </w:pPr>
                            </w:p>
                            <w:p w14:paraId="7AA8955F">
                              <w:pPr>
                                <w:spacing w:before="0" w:line="240" w:lineRule="auto"/>
                                <w:rPr>
                                  <w:sz w:val="20"/>
                                </w:rPr>
                              </w:pPr>
                            </w:p>
                            <w:p w14:paraId="094510B8">
                              <w:pPr>
                                <w:spacing w:before="0" w:line="240" w:lineRule="auto"/>
                                <w:rPr>
                                  <w:sz w:val="20"/>
                                </w:rPr>
                              </w:pPr>
                            </w:p>
                            <w:p w14:paraId="628E6573">
                              <w:pPr>
                                <w:spacing w:before="0" w:line="240" w:lineRule="auto"/>
                                <w:rPr>
                                  <w:sz w:val="20"/>
                                </w:rPr>
                              </w:pPr>
                            </w:p>
                            <w:p w14:paraId="07A1059B">
                              <w:pPr>
                                <w:spacing w:before="0" w:line="240" w:lineRule="auto"/>
                                <w:rPr>
                                  <w:sz w:val="20"/>
                                </w:rPr>
                              </w:pPr>
                            </w:p>
                            <w:p w14:paraId="3A984A73">
                              <w:pPr>
                                <w:spacing w:before="170" w:line="240" w:lineRule="auto"/>
                                <w:rPr>
                                  <w:sz w:val="20"/>
                                </w:rPr>
                              </w:pPr>
                            </w:p>
                            <w:p w14:paraId="73AD866F">
                              <w:pPr>
                                <w:spacing w:before="1"/>
                                <w:ind w:left="141" w:right="972" w:firstLine="0"/>
                                <w:jc w:val="left"/>
                                <w:rPr>
                                  <w:sz w:val="20"/>
                                </w:rPr>
                              </w:pPr>
                              <w:r>
                                <w:rPr>
                                  <w:color w:val="FFFF00"/>
                                  <w:sz w:val="20"/>
                                </w:rPr>
                                <w:t>Location:</w:t>
                              </w:r>
                              <w:r>
                                <w:rPr>
                                  <w:color w:val="FFFF00"/>
                                  <w:spacing w:val="-13"/>
                                  <w:sz w:val="20"/>
                                </w:rPr>
                                <w:t xml:space="preserve"> </w:t>
                              </w:r>
                              <w:r>
                                <w:rPr>
                                  <w:color w:val="FFFF00"/>
                                  <w:sz w:val="20"/>
                                </w:rPr>
                                <w:t>Belkurta,</w:t>
                              </w:r>
                              <w:r>
                                <w:rPr>
                                  <w:color w:val="FFFF00"/>
                                  <w:spacing w:val="-12"/>
                                  <w:sz w:val="20"/>
                                </w:rPr>
                                <w:t xml:space="preserve"> </w:t>
                              </w:r>
                              <w:r>
                                <w:rPr>
                                  <w:color w:val="FFFF00"/>
                                  <w:sz w:val="20"/>
                                </w:rPr>
                                <w:t>Chhattisgarh,</w:t>
                              </w:r>
                              <w:r>
                                <w:rPr>
                                  <w:color w:val="FFFF00"/>
                                  <w:spacing w:val="-12"/>
                                  <w:sz w:val="20"/>
                                </w:rPr>
                                <w:t xml:space="preserve"> </w:t>
                              </w:r>
                              <w:r>
                                <w:rPr>
                                  <w:color w:val="FFFF00"/>
                                  <w:sz w:val="20"/>
                                </w:rPr>
                                <w:t>India Block: Dindo-Belkkurta-Basera Toposheet No: 64M/05</w:t>
                              </w:r>
                            </w:p>
                            <w:p w14:paraId="4D01B5B1">
                              <w:pPr>
                                <w:spacing w:before="0" w:line="229" w:lineRule="exact"/>
                                <w:ind w:left="141" w:right="0" w:firstLine="0"/>
                                <w:jc w:val="left"/>
                                <w:rPr>
                                  <w:sz w:val="20"/>
                                </w:rPr>
                              </w:pPr>
                              <w:r>
                                <w:rPr>
                                  <w:color w:val="FFFF00"/>
                                  <w:sz w:val="20"/>
                                </w:rPr>
                                <w:t>Lat:</w:t>
                              </w:r>
                              <w:r>
                                <w:rPr>
                                  <w:color w:val="FFFF00"/>
                                  <w:spacing w:val="-4"/>
                                  <w:sz w:val="20"/>
                                </w:rPr>
                                <w:t xml:space="preserve"> </w:t>
                              </w:r>
                              <w:r>
                                <w:rPr>
                                  <w:color w:val="FFFF00"/>
                                  <w:spacing w:val="-2"/>
                                  <w:sz w:val="20"/>
                                </w:rPr>
                                <w:t>23°55’6”</w:t>
                              </w:r>
                            </w:p>
                            <w:p w14:paraId="651F1502">
                              <w:pPr>
                                <w:spacing w:before="0"/>
                                <w:ind w:left="141" w:right="0" w:firstLine="0"/>
                                <w:jc w:val="left"/>
                                <w:rPr>
                                  <w:sz w:val="20"/>
                                </w:rPr>
                              </w:pPr>
                              <w:r>
                                <w:rPr>
                                  <w:color w:val="FFFF00"/>
                                  <w:sz w:val="20"/>
                                </w:rPr>
                                <w:t>Long:</w:t>
                              </w:r>
                              <w:r>
                                <w:rPr>
                                  <w:color w:val="FFFF00"/>
                                  <w:spacing w:val="-5"/>
                                  <w:sz w:val="20"/>
                                </w:rPr>
                                <w:t xml:space="preserve"> </w:t>
                              </w:r>
                              <w:r>
                                <w:rPr>
                                  <w:color w:val="FFFF00"/>
                                  <w:spacing w:val="-2"/>
                                  <w:sz w:val="20"/>
                                </w:rPr>
                                <w:t>83°22’59.1”</w:t>
                              </w:r>
                            </w:p>
                          </w:txbxContent>
                        </wps:txbx>
                        <wps:bodyPr wrap="square" lIns="0" tIns="0" rIns="0" bIns="0" rtlCol="0">
                          <a:noAutofit/>
                        </wps:bodyPr>
                      </wps:wsp>
                    </wpg:wgp>
                  </a:graphicData>
                </a:graphic>
              </wp:anchor>
            </w:drawing>
          </mc:Choice>
          <mc:Fallback>
            <w:pict>
              <v:group id="_x0000_s1026" o:spid="_x0000_s1026" o:spt="203" style="position:absolute;left:0pt;margin-left:59.15pt;margin-top:13.45pt;height:172.6pt;width:223.8pt;mso-position-horizontal-relative:page;mso-wrap-distance-bottom:0pt;mso-wrap-distance-top:0pt;z-index:-251625472;mso-width-relative:page;mso-height-relative:page;" coordsize="2842260,2192020" o:gfxdata="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">
                <o:lock v:ext="edit" aspectratio="f"/>
                <v:shape id="Image 367" o:spid="_x0000_s1026" o:spt="75" type="#_x0000_t75" style="position:absolute;left:0;top:0;height:2191512;width:2842260;" filled="f" o:preferrelative="t" stroked="f" coordsize="21600,21600" o:gfxdata="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mOl1C/&#10;AAAA3AAAAA8AAAAAAAAAAQAgAAAAIgAAAGRycy9kb3ducmV2LnhtbFBLAQIUABQAAAAIAIdO4kAz&#10;LwWeOwAAADkAAAAQAAAAAAAAAAEAIAAAAA4BAABkcnMvc2hhcGV4bWwueG1sUEsFBgAAAAAGAAYA&#10;WwEAALgDAAAAAA==&#10;">
                  <v:fill on="f" focussize="0,0"/>
                  <v:stroke on="f"/>
                  <v:imagedata r:id="rId90" o:title=""/>
                  <o:lock v:ext="edit" aspectratio="f"/>
                </v:shape>
                <v:shape id="Textbox 368" o:spid="_x0000_s1026" o:spt="202" type="#_x0000_t202" style="position:absolute;left:0;top:0;height:2192020;width:2842260;" filled="f" stroked="f" coordsize="21600,21600" o:gfxdata="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e3RJ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24DD8D56">
                        <w:pPr>
                          <w:spacing w:before="0" w:line="240" w:lineRule="auto"/>
                          <w:rPr>
                            <w:sz w:val="20"/>
                          </w:rPr>
                        </w:pPr>
                      </w:p>
                      <w:p w14:paraId="224DC950">
                        <w:pPr>
                          <w:spacing w:before="0" w:line="240" w:lineRule="auto"/>
                          <w:rPr>
                            <w:sz w:val="20"/>
                          </w:rPr>
                        </w:pPr>
                      </w:p>
                      <w:p w14:paraId="41C0805D">
                        <w:pPr>
                          <w:spacing w:before="0" w:line="240" w:lineRule="auto"/>
                          <w:rPr>
                            <w:sz w:val="20"/>
                          </w:rPr>
                        </w:pPr>
                      </w:p>
                      <w:p w14:paraId="7819B1D2">
                        <w:pPr>
                          <w:spacing w:before="0" w:line="240" w:lineRule="auto"/>
                          <w:rPr>
                            <w:sz w:val="20"/>
                          </w:rPr>
                        </w:pPr>
                      </w:p>
                      <w:p w14:paraId="7AA8955F">
                        <w:pPr>
                          <w:spacing w:before="0" w:line="240" w:lineRule="auto"/>
                          <w:rPr>
                            <w:sz w:val="20"/>
                          </w:rPr>
                        </w:pPr>
                      </w:p>
                      <w:p w14:paraId="094510B8">
                        <w:pPr>
                          <w:spacing w:before="0" w:line="240" w:lineRule="auto"/>
                          <w:rPr>
                            <w:sz w:val="20"/>
                          </w:rPr>
                        </w:pPr>
                      </w:p>
                      <w:p w14:paraId="628E6573">
                        <w:pPr>
                          <w:spacing w:before="0" w:line="240" w:lineRule="auto"/>
                          <w:rPr>
                            <w:sz w:val="20"/>
                          </w:rPr>
                        </w:pPr>
                      </w:p>
                      <w:p w14:paraId="07A1059B">
                        <w:pPr>
                          <w:spacing w:before="0" w:line="240" w:lineRule="auto"/>
                          <w:rPr>
                            <w:sz w:val="20"/>
                          </w:rPr>
                        </w:pPr>
                      </w:p>
                      <w:p w14:paraId="3A984A73">
                        <w:pPr>
                          <w:spacing w:before="170" w:line="240" w:lineRule="auto"/>
                          <w:rPr>
                            <w:sz w:val="20"/>
                          </w:rPr>
                        </w:pPr>
                      </w:p>
                      <w:p w14:paraId="73AD866F">
                        <w:pPr>
                          <w:spacing w:before="1"/>
                          <w:ind w:left="141" w:right="972" w:firstLine="0"/>
                          <w:jc w:val="left"/>
                          <w:rPr>
                            <w:sz w:val="20"/>
                          </w:rPr>
                        </w:pPr>
                        <w:r>
                          <w:rPr>
                            <w:color w:val="FFFF00"/>
                            <w:sz w:val="20"/>
                          </w:rPr>
                          <w:t>Location:</w:t>
                        </w:r>
                        <w:r>
                          <w:rPr>
                            <w:color w:val="FFFF00"/>
                            <w:spacing w:val="-13"/>
                            <w:sz w:val="20"/>
                          </w:rPr>
                          <w:t xml:space="preserve"> </w:t>
                        </w:r>
                        <w:r>
                          <w:rPr>
                            <w:color w:val="FFFF00"/>
                            <w:sz w:val="20"/>
                          </w:rPr>
                          <w:t>Belkurta,</w:t>
                        </w:r>
                        <w:r>
                          <w:rPr>
                            <w:color w:val="FFFF00"/>
                            <w:spacing w:val="-12"/>
                            <w:sz w:val="20"/>
                          </w:rPr>
                          <w:t xml:space="preserve"> </w:t>
                        </w:r>
                        <w:r>
                          <w:rPr>
                            <w:color w:val="FFFF00"/>
                            <w:sz w:val="20"/>
                          </w:rPr>
                          <w:t>Chhattisgarh,</w:t>
                        </w:r>
                        <w:r>
                          <w:rPr>
                            <w:color w:val="FFFF00"/>
                            <w:spacing w:val="-12"/>
                            <w:sz w:val="20"/>
                          </w:rPr>
                          <w:t xml:space="preserve"> </w:t>
                        </w:r>
                        <w:r>
                          <w:rPr>
                            <w:color w:val="FFFF00"/>
                            <w:sz w:val="20"/>
                          </w:rPr>
                          <w:t>India Block: Dindo-Belkkurta-Basera Toposheet No: 64M/05</w:t>
                        </w:r>
                      </w:p>
                      <w:p w14:paraId="4D01B5B1">
                        <w:pPr>
                          <w:spacing w:before="0" w:line="229" w:lineRule="exact"/>
                          <w:ind w:left="141" w:right="0" w:firstLine="0"/>
                          <w:jc w:val="left"/>
                          <w:rPr>
                            <w:sz w:val="20"/>
                          </w:rPr>
                        </w:pPr>
                        <w:r>
                          <w:rPr>
                            <w:color w:val="FFFF00"/>
                            <w:sz w:val="20"/>
                          </w:rPr>
                          <w:t>Lat:</w:t>
                        </w:r>
                        <w:r>
                          <w:rPr>
                            <w:color w:val="FFFF00"/>
                            <w:spacing w:val="-4"/>
                            <w:sz w:val="20"/>
                          </w:rPr>
                          <w:t xml:space="preserve"> </w:t>
                        </w:r>
                        <w:r>
                          <w:rPr>
                            <w:color w:val="FFFF00"/>
                            <w:spacing w:val="-2"/>
                            <w:sz w:val="20"/>
                          </w:rPr>
                          <w:t>23°55’6”</w:t>
                        </w:r>
                      </w:p>
                      <w:p w14:paraId="651F1502">
                        <w:pPr>
                          <w:spacing w:before="0"/>
                          <w:ind w:left="141" w:right="0" w:firstLine="0"/>
                          <w:jc w:val="left"/>
                          <w:rPr>
                            <w:sz w:val="20"/>
                          </w:rPr>
                        </w:pPr>
                        <w:r>
                          <w:rPr>
                            <w:color w:val="FFFF00"/>
                            <w:sz w:val="20"/>
                          </w:rPr>
                          <w:t>Long:</w:t>
                        </w:r>
                        <w:r>
                          <w:rPr>
                            <w:color w:val="FFFF00"/>
                            <w:spacing w:val="-5"/>
                            <w:sz w:val="20"/>
                          </w:rPr>
                          <w:t xml:space="preserve"> </w:t>
                        </w:r>
                        <w:r>
                          <w:rPr>
                            <w:color w:val="FFFF00"/>
                            <w:spacing w:val="-2"/>
                            <w:sz w:val="20"/>
                          </w:rPr>
                          <w:t>83°22’59.1”</w:t>
                        </w:r>
                      </w:p>
                    </w:txbxContent>
                  </v:textbox>
                </v:shape>
                <w10:wrap type="topAndBottom"/>
              </v:group>
            </w:pict>
          </mc:Fallback>
        </mc:AlternateContent>
      </w:r>
      <w:r>
        <w:rPr>
          <w:sz w:val="19"/>
        </w:rPr>
        <mc:AlternateContent>
          <mc:Choice Requires="wpg">
            <w:drawing>
              <wp:anchor distT="0" distB="0" distL="0" distR="0" simplePos="0" relativeHeight="251691008" behindDoc="1" locked="0" layoutInCell="1" allowOverlap="1">
                <wp:simplePos x="0" y="0"/>
                <wp:positionH relativeFrom="page">
                  <wp:posOffset>3683000</wp:posOffset>
                </wp:positionH>
                <wp:positionV relativeFrom="paragraph">
                  <wp:posOffset>154305</wp:posOffset>
                </wp:positionV>
                <wp:extent cx="2970530" cy="2207260"/>
                <wp:effectExtent l="0" t="0" r="0" b="0"/>
                <wp:wrapTopAndBottom/>
                <wp:docPr id="369" name="Group 369"/>
                <wp:cNvGraphicFramePr/>
                <a:graphic xmlns:a="http://schemas.openxmlformats.org/drawingml/2006/main">
                  <a:graphicData uri="http://schemas.microsoft.com/office/word/2010/wordprocessingGroup">
                    <wpg:wgp>
                      <wpg:cNvGrpSpPr/>
                      <wpg:grpSpPr>
                        <a:xfrm>
                          <a:off x="0" y="0"/>
                          <a:ext cx="2970530" cy="2207260"/>
                          <a:chOff x="0" y="0"/>
                          <a:chExt cx="2970530" cy="2207260"/>
                        </a:xfrm>
                      </wpg:grpSpPr>
                      <pic:pic xmlns:pic="http://schemas.openxmlformats.org/drawingml/2006/picture">
                        <pic:nvPicPr>
                          <pic:cNvPr id="370" name="Image 370"/>
                          <pic:cNvPicPr/>
                        </pic:nvPicPr>
                        <pic:blipFill>
                          <a:blip r:embed="rId91" cstate="print"/>
                          <a:stretch>
                            <a:fillRect/>
                          </a:stretch>
                        </pic:blipFill>
                        <pic:spPr>
                          <a:xfrm>
                            <a:off x="0" y="0"/>
                            <a:ext cx="2970276" cy="2206752"/>
                          </a:xfrm>
                          <a:prstGeom prst="rect">
                            <a:avLst/>
                          </a:prstGeom>
                        </pic:spPr>
                      </pic:pic>
                      <wps:wsp>
                        <wps:cNvPr id="371" name="Textbox 371"/>
                        <wps:cNvSpPr txBox="1"/>
                        <wps:spPr>
                          <a:xfrm>
                            <a:off x="0" y="0"/>
                            <a:ext cx="2970530" cy="2207260"/>
                          </a:xfrm>
                          <a:prstGeom prst="rect">
                            <a:avLst/>
                          </a:prstGeom>
                        </wps:spPr>
                        <wps:txbx>
                          <w:txbxContent>
                            <w:p w14:paraId="0CAF0478">
                              <w:pPr>
                                <w:spacing w:before="0" w:line="240" w:lineRule="auto"/>
                                <w:rPr>
                                  <w:sz w:val="20"/>
                                </w:rPr>
                              </w:pPr>
                            </w:p>
                            <w:p w14:paraId="55B44053">
                              <w:pPr>
                                <w:spacing w:before="0" w:line="240" w:lineRule="auto"/>
                                <w:rPr>
                                  <w:sz w:val="20"/>
                                </w:rPr>
                              </w:pPr>
                            </w:p>
                            <w:p w14:paraId="7ECFFE0B">
                              <w:pPr>
                                <w:spacing w:before="0" w:line="240" w:lineRule="auto"/>
                                <w:rPr>
                                  <w:sz w:val="20"/>
                                </w:rPr>
                              </w:pPr>
                            </w:p>
                            <w:p w14:paraId="26F8C52C">
                              <w:pPr>
                                <w:spacing w:before="0" w:line="240" w:lineRule="auto"/>
                                <w:rPr>
                                  <w:sz w:val="20"/>
                                </w:rPr>
                              </w:pPr>
                            </w:p>
                            <w:p w14:paraId="514E1C15">
                              <w:pPr>
                                <w:spacing w:before="0" w:line="240" w:lineRule="auto"/>
                                <w:rPr>
                                  <w:sz w:val="20"/>
                                </w:rPr>
                              </w:pPr>
                            </w:p>
                            <w:p w14:paraId="5C31BB7B">
                              <w:pPr>
                                <w:spacing w:before="0" w:line="240" w:lineRule="auto"/>
                                <w:rPr>
                                  <w:sz w:val="20"/>
                                </w:rPr>
                              </w:pPr>
                            </w:p>
                            <w:p w14:paraId="75E6A514">
                              <w:pPr>
                                <w:spacing w:before="0" w:line="240" w:lineRule="auto"/>
                                <w:rPr>
                                  <w:sz w:val="20"/>
                                </w:rPr>
                              </w:pPr>
                            </w:p>
                            <w:p w14:paraId="0C35A3C6">
                              <w:pPr>
                                <w:spacing w:before="0" w:line="240" w:lineRule="auto"/>
                                <w:rPr>
                                  <w:sz w:val="20"/>
                                </w:rPr>
                              </w:pPr>
                            </w:p>
                            <w:p w14:paraId="27307F8B">
                              <w:pPr>
                                <w:spacing w:before="209" w:line="240" w:lineRule="auto"/>
                                <w:rPr>
                                  <w:sz w:val="20"/>
                                </w:rPr>
                              </w:pPr>
                            </w:p>
                            <w:p w14:paraId="033A070C">
                              <w:pPr>
                                <w:spacing w:before="0"/>
                                <w:ind w:left="139" w:right="1176" w:firstLine="0"/>
                                <w:jc w:val="left"/>
                                <w:rPr>
                                  <w:sz w:val="20"/>
                                </w:rPr>
                              </w:pPr>
                              <w:r>
                                <w:rPr>
                                  <w:color w:val="FFFF00"/>
                                  <w:sz w:val="20"/>
                                </w:rPr>
                                <w:t>Location:</w:t>
                              </w:r>
                              <w:r>
                                <w:rPr>
                                  <w:color w:val="FFFF00"/>
                                  <w:spacing w:val="-13"/>
                                  <w:sz w:val="20"/>
                                </w:rPr>
                                <w:t xml:space="preserve"> </w:t>
                              </w:r>
                              <w:r>
                                <w:rPr>
                                  <w:color w:val="FFFF00"/>
                                  <w:sz w:val="20"/>
                                </w:rPr>
                                <w:t>Vimtapur,</w:t>
                              </w:r>
                              <w:r>
                                <w:rPr>
                                  <w:color w:val="FFFF00"/>
                                  <w:spacing w:val="-12"/>
                                  <w:sz w:val="20"/>
                                </w:rPr>
                                <w:t xml:space="preserve"> </w:t>
                              </w:r>
                              <w:r>
                                <w:rPr>
                                  <w:color w:val="FFFF00"/>
                                  <w:sz w:val="20"/>
                                </w:rPr>
                                <w:t>Chhattisgarh,</w:t>
                              </w:r>
                              <w:r>
                                <w:rPr>
                                  <w:color w:val="FFFF00"/>
                                  <w:spacing w:val="-13"/>
                                  <w:sz w:val="20"/>
                                </w:rPr>
                                <w:t xml:space="preserve"> </w:t>
                              </w:r>
                              <w:r>
                                <w:rPr>
                                  <w:color w:val="FFFF00"/>
                                  <w:sz w:val="20"/>
                                </w:rPr>
                                <w:t>India Block: Dindo-Belkkurta-Basera Toposheet No: 64M/05</w:t>
                              </w:r>
                            </w:p>
                            <w:p w14:paraId="2A376914">
                              <w:pPr>
                                <w:spacing w:before="0" w:line="229" w:lineRule="exact"/>
                                <w:ind w:left="139" w:right="0" w:firstLine="0"/>
                                <w:jc w:val="left"/>
                                <w:rPr>
                                  <w:sz w:val="20"/>
                                </w:rPr>
                              </w:pPr>
                              <w:r>
                                <w:rPr>
                                  <w:color w:val="FFFF00"/>
                                  <w:sz w:val="20"/>
                                </w:rPr>
                                <w:t>Lat:</w:t>
                              </w:r>
                              <w:r>
                                <w:rPr>
                                  <w:color w:val="FFFF00"/>
                                  <w:spacing w:val="-4"/>
                                  <w:sz w:val="20"/>
                                </w:rPr>
                                <w:t xml:space="preserve"> </w:t>
                              </w:r>
                              <w:r>
                                <w:rPr>
                                  <w:color w:val="FFFF00"/>
                                  <w:spacing w:val="-2"/>
                                  <w:sz w:val="20"/>
                                </w:rPr>
                                <w:t>23°55’03.9”</w:t>
                              </w:r>
                            </w:p>
                            <w:p w14:paraId="0467B89A">
                              <w:pPr>
                                <w:spacing w:before="0"/>
                                <w:ind w:left="139" w:right="0" w:firstLine="0"/>
                                <w:jc w:val="left"/>
                                <w:rPr>
                                  <w:sz w:val="20"/>
                                </w:rPr>
                              </w:pPr>
                              <w:r>
                                <w:rPr>
                                  <w:color w:val="FFFF00"/>
                                  <w:sz w:val="20"/>
                                </w:rPr>
                                <w:t>Long:</w:t>
                              </w:r>
                              <w:r>
                                <w:rPr>
                                  <w:color w:val="FFFF00"/>
                                  <w:spacing w:val="-5"/>
                                  <w:sz w:val="20"/>
                                </w:rPr>
                                <w:t xml:space="preserve"> </w:t>
                              </w:r>
                              <w:r>
                                <w:rPr>
                                  <w:color w:val="FFFF00"/>
                                  <w:spacing w:val="-2"/>
                                  <w:sz w:val="20"/>
                                </w:rPr>
                                <w:t>83°21’35.9”</w:t>
                              </w:r>
                            </w:p>
                          </w:txbxContent>
                        </wps:txbx>
                        <wps:bodyPr wrap="square" lIns="0" tIns="0" rIns="0" bIns="0" rtlCol="0">
                          <a:noAutofit/>
                        </wps:bodyPr>
                      </wps:wsp>
                    </wpg:wgp>
                  </a:graphicData>
                </a:graphic>
              </wp:anchor>
            </w:drawing>
          </mc:Choice>
          <mc:Fallback>
            <w:pict>
              <v:group id="_x0000_s1026" o:spid="_x0000_s1026" o:spt="203" style="position:absolute;left:0pt;margin-left:290pt;margin-top:12.15pt;height:173.8pt;width:233.9pt;mso-position-horizontal-relative:page;mso-wrap-distance-bottom:0pt;mso-wrap-distance-top:0pt;z-index:-251625472;mso-width-relative:page;mso-height-relative:page;" coordsize="2970530,2207260" o:gfxdata="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">
                <o:lock v:ext="edit" aspectratio="f"/>
                <v:shape id="Image 370" o:spid="_x0000_s1026" o:spt="75" type="#_x0000_t75" style="position:absolute;left:0;top:0;height:2206752;width:2970276;" filled="f" o:preferrelative="t" stroked="f" coordsize="21600,21600" o:gfxdata="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lzsHLsAAADc&#10;AAAADwAAAAAAAAABACAAAAAiAAAAZHJzL2Rvd25yZXYueG1sUEsBAhQAFAAAAAgAh07iQDMvBZ47&#10;AAAAOQAAABAAAAAAAAAAAQAgAAAACgEAAGRycy9zaGFwZXhtbC54bWxQSwUGAAAAAAYABgBbAQAA&#10;tAMAAAAA&#10;">
                  <v:fill on="f" focussize="0,0"/>
                  <v:stroke on="f"/>
                  <v:imagedata r:id="rId91" o:title=""/>
                  <o:lock v:ext="edit" aspectratio="f"/>
                </v:shape>
                <v:shape id="Textbox 371" o:spid="_x0000_s1026" o:spt="202" type="#_x0000_t202" style="position:absolute;left:0;top:0;height:2207260;width:2970530;" filled="f" stroked="f" coordsize="21600,21600" o:gfxdata="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0O7m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0CAF0478">
                        <w:pPr>
                          <w:spacing w:before="0" w:line="240" w:lineRule="auto"/>
                          <w:rPr>
                            <w:sz w:val="20"/>
                          </w:rPr>
                        </w:pPr>
                      </w:p>
                      <w:p w14:paraId="55B44053">
                        <w:pPr>
                          <w:spacing w:before="0" w:line="240" w:lineRule="auto"/>
                          <w:rPr>
                            <w:sz w:val="20"/>
                          </w:rPr>
                        </w:pPr>
                      </w:p>
                      <w:p w14:paraId="7ECFFE0B">
                        <w:pPr>
                          <w:spacing w:before="0" w:line="240" w:lineRule="auto"/>
                          <w:rPr>
                            <w:sz w:val="20"/>
                          </w:rPr>
                        </w:pPr>
                      </w:p>
                      <w:p w14:paraId="26F8C52C">
                        <w:pPr>
                          <w:spacing w:before="0" w:line="240" w:lineRule="auto"/>
                          <w:rPr>
                            <w:sz w:val="20"/>
                          </w:rPr>
                        </w:pPr>
                      </w:p>
                      <w:p w14:paraId="514E1C15">
                        <w:pPr>
                          <w:spacing w:before="0" w:line="240" w:lineRule="auto"/>
                          <w:rPr>
                            <w:sz w:val="20"/>
                          </w:rPr>
                        </w:pPr>
                      </w:p>
                      <w:p w14:paraId="5C31BB7B">
                        <w:pPr>
                          <w:spacing w:before="0" w:line="240" w:lineRule="auto"/>
                          <w:rPr>
                            <w:sz w:val="20"/>
                          </w:rPr>
                        </w:pPr>
                      </w:p>
                      <w:p w14:paraId="75E6A514">
                        <w:pPr>
                          <w:spacing w:before="0" w:line="240" w:lineRule="auto"/>
                          <w:rPr>
                            <w:sz w:val="20"/>
                          </w:rPr>
                        </w:pPr>
                      </w:p>
                      <w:p w14:paraId="0C35A3C6">
                        <w:pPr>
                          <w:spacing w:before="0" w:line="240" w:lineRule="auto"/>
                          <w:rPr>
                            <w:sz w:val="20"/>
                          </w:rPr>
                        </w:pPr>
                      </w:p>
                      <w:p w14:paraId="27307F8B">
                        <w:pPr>
                          <w:spacing w:before="209" w:line="240" w:lineRule="auto"/>
                          <w:rPr>
                            <w:sz w:val="20"/>
                          </w:rPr>
                        </w:pPr>
                      </w:p>
                      <w:p w14:paraId="033A070C">
                        <w:pPr>
                          <w:spacing w:before="0"/>
                          <w:ind w:left="139" w:right="1176" w:firstLine="0"/>
                          <w:jc w:val="left"/>
                          <w:rPr>
                            <w:sz w:val="20"/>
                          </w:rPr>
                        </w:pPr>
                        <w:r>
                          <w:rPr>
                            <w:color w:val="FFFF00"/>
                            <w:sz w:val="20"/>
                          </w:rPr>
                          <w:t>Location:</w:t>
                        </w:r>
                        <w:r>
                          <w:rPr>
                            <w:color w:val="FFFF00"/>
                            <w:spacing w:val="-13"/>
                            <w:sz w:val="20"/>
                          </w:rPr>
                          <w:t xml:space="preserve"> </w:t>
                        </w:r>
                        <w:r>
                          <w:rPr>
                            <w:color w:val="FFFF00"/>
                            <w:sz w:val="20"/>
                          </w:rPr>
                          <w:t>Vimtapur,</w:t>
                        </w:r>
                        <w:r>
                          <w:rPr>
                            <w:color w:val="FFFF00"/>
                            <w:spacing w:val="-12"/>
                            <w:sz w:val="20"/>
                          </w:rPr>
                          <w:t xml:space="preserve"> </w:t>
                        </w:r>
                        <w:r>
                          <w:rPr>
                            <w:color w:val="FFFF00"/>
                            <w:sz w:val="20"/>
                          </w:rPr>
                          <w:t>Chhattisgarh,</w:t>
                        </w:r>
                        <w:r>
                          <w:rPr>
                            <w:color w:val="FFFF00"/>
                            <w:spacing w:val="-13"/>
                            <w:sz w:val="20"/>
                          </w:rPr>
                          <w:t xml:space="preserve"> </w:t>
                        </w:r>
                        <w:r>
                          <w:rPr>
                            <w:color w:val="FFFF00"/>
                            <w:sz w:val="20"/>
                          </w:rPr>
                          <w:t>India Block: Dindo-Belkkurta-Basera Toposheet No: 64M/05</w:t>
                        </w:r>
                      </w:p>
                      <w:p w14:paraId="2A376914">
                        <w:pPr>
                          <w:spacing w:before="0" w:line="229" w:lineRule="exact"/>
                          <w:ind w:left="139" w:right="0" w:firstLine="0"/>
                          <w:jc w:val="left"/>
                          <w:rPr>
                            <w:sz w:val="20"/>
                          </w:rPr>
                        </w:pPr>
                        <w:r>
                          <w:rPr>
                            <w:color w:val="FFFF00"/>
                            <w:sz w:val="20"/>
                          </w:rPr>
                          <w:t>Lat:</w:t>
                        </w:r>
                        <w:r>
                          <w:rPr>
                            <w:color w:val="FFFF00"/>
                            <w:spacing w:val="-4"/>
                            <w:sz w:val="20"/>
                          </w:rPr>
                          <w:t xml:space="preserve"> </w:t>
                        </w:r>
                        <w:r>
                          <w:rPr>
                            <w:color w:val="FFFF00"/>
                            <w:spacing w:val="-2"/>
                            <w:sz w:val="20"/>
                          </w:rPr>
                          <w:t>23°55’03.9”</w:t>
                        </w:r>
                      </w:p>
                      <w:p w14:paraId="0467B89A">
                        <w:pPr>
                          <w:spacing w:before="0"/>
                          <w:ind w:left="139" w:right="0" w:firstLine="0"/>
                          <w:jc w:val="left"/>
                          <w:rPr>
                            <w:sz w:val="20"/>
                          </w:rPr>
                        </w:pPr>
                        <w:r>
                          <w:rPr>
                            <w:color w:val="FFFF00"/>
                            <w:sz w:val="20"/>
                          </w:rPr>
                          <w:t>Long:</w:t>
                        </w:r>
                        <w:r>
                          <w:rPr>
                            <w:color w:val="FFFF00"/>
                            <w:spacing w:val="-5"/>
                            <w:sz w:val="20"/>
                          </w:rPr>
                          <w:t xml:space="preserve"> </w:t>
                        </w:r>
                        <w:r>
                          <w:rPr>
                            <w:color w:val="FFFF00"/>
                            <w:spacing w:val="-2"/>
                            <w:sz w:val="20"/>
                          </w:rPr>
                          <w:t>83°21’35.9”</w:t>
                        </w:r>
                      </w:p>
                    </w:txbxContent>
                  </v:textbox>
                </v:shape>
                <w10:wrap type="topAndBottom"/>
              </v:group>
            </w:pict>
          </mc:Fallback>
        </mc:AlternateContent>
      </w:r>
    </w:p>
    <w:p w14:paraId="63792778">
      <w:pPr>
        <w:pStyle w:val="12"/>
        <w:spacing w:before="103" w:line="237" w:lineRule="auto"/>
        <w:ind w:left="612" w:right="627"/>
      </w:pPr>
      <w:r>
        <w:t>Fig</w:t>
      </w:r>
      <w:r>
        <w:rPr>
          <w:rFonts w:hint="default"/>
          <w:lang w:val="en-IN"/>
        </w:rPr>
        <w:t xml:space="preserve"> no.19</w:t>
      </w:r>
      <w:r>
        <w:t>. Field photographs of graphite bearing mica schist in Vimtapur and Belkurta region,</w:t>
      </w:r>
      <w:r>
        <w:rPr>
          <w:spacing w:val="80"/>
        </w:rPr>
        <w:t xml:space="preserve"> </w:t>
      </w:r>
      <w:r>
        <w:t>Balrampur district, Chhattisgarh.</w:t>
      </w:r>
    </w:p>
    <w:p w14:paraId="67CECD8B">
      <w:pPr>
        <w:pStyle w:val="12"/>
        <w:spacing w:before="275"/>
        <w:rPr>
          <w:sz w:val="28"/>
        </w:rPr>
      </w:pPr>
    </w:p>
    <w:p w14:paraId="7A58DB63">
      <w:pPr>
        <w:pStyle w:val="6"/>
        <w:numPr>
          <w:ilvl w:val="1"/>
          <w:numId w:val="14"/>
        </w:numPr>
        <w:tabs>
          <w:tab w:val="left" w:pos="974"/>
        </w:tabs>
        <w:spacing w:before="0" w:after="0" w:line="240" w:lineRule="auto"/>
        <w:ind w:left="974" w:right="0" w:hanging="487"/>
        <w:jc w:val="both"/>
      </w:pPr>
      <w:r>
        <w:t>Mode</w:t>
      </w:r>
      <w:r>
        <w:rPr>
          <w:spacing w:val="-4"/>
        </w:rPr>
        <w:t xml:space="preserve"> </w:t>
      </w:r>
      <w:r>
        <w:t>of</w:t>
      </w:r>
      <w:r>
        <w:rPr>
          <w:spacing w:val="-4"/>
        </w:rPr>
        <w:t xml:space="preserve"> </w:t>
      </w:r>
      <w:r>
        <w:rPr>
          <w:spacing w:val="-2"/>
        </w:rPr>
        <w:t>Occurrence:</w:t>
      </w:r>
    </w:p>
    <w:p w14:paraId="4D22BCCA">
      <w:pPr>
        <w:pStyle w:val="12"/>
        <w:spacing w:before="162" w:line="360" w:lineRule="auto"/>
        <w:ind w:left="487" w:right="836"/>
        <w:jc w:val="both"/>
      </w:pPr>
      <w:r>
        <w:t>In the mapped area, the graphite mineralisation shows a concordant nature with the host rock and form parallel to the regional schistosity. The band of graphite varies in width from 1 m to the maximum of 15 m and the strike length of the zone is tentatively 2.7 km. In some places the mineralisation shows small lensoidal bodies along the regional trend.</w:t>
      </w:r>
    </w:p>
    <w:p w14:paraId="725038F8">
      <w:pPr>
        <w:pStyle w:val="12"/>
        <w:spacing w:line="360" w:lineRule="auto"/>
        <w:ind w:left="487" w:right="836"/>
        <w:jc w:val="both"/>
      </w:pPr>
      <w:r>
        <w:t>The host rock of graphite quartz-mica schist and graphite schist is highly deformed and intruded by pegmatites</w:t>
      </w:r>
      <w:r>
        <w:rPr>
          <w:spacing w:val="-4"/>
        </w:rPr>
        <w:t xml:space="preserve"> </w:t>
      </w:r>
      <w:r>
        <w:t>and/or</w:t>
      </w:r>
      <w:r>
        <w:rPr>
          <w:spacing w:val="-2"/>
        </w:rPr>
        <w:t xml:space="preserve"> </w:t>
      </w:r>
      <w:r>
        <w:t>quartz</w:t>
      </w:r>
      <w:r>
        <w:rPr>
          <w:spacing w:val="-3"/>
        </w:rPr>
        <w:t xml:space="preserve"> </w:t>
      </w:r>
      <w:r>
        <w:t>veins.</w:t>
      </w:r>
      <w:r>
        <w:rPr>
          <w:spacing w:val="-4"/>
        </w:rPr>
        <w:t xml:space="preserve"> </w:t>
      </w:r>
      <w:r>
        <w:t>In</w:t>
      </w:r>
      <w:r>
        <w:rPr>
          <w:spacing w:val="-2"/>
        </w:rPr>
        <w:t xml:space="preserve"> </w:t>
      </w:r>
      <w:r>
        <w:t>some</w:t>
      </w:r>
      <w:r>
        <w:rPr>
          <w:spacing w:val="-4"/>
        </w:rPr>
        <w:t xml:space="preserve"> </w:t>
      </w:r>
      <w:r>
        <w:t>places,</w:t>
      </w:r>
      <w:r>
        <w:rPr>
          <w:spacing w:val="-3"/>
        </w:rPr>
        <w:t xml:space="preserve"> </w:t>
      </w:r>
      <w:r>
        <w:t>pegmatite</w:t>
      </w:r>
      <w:r>
        <w:rPr>
          <w:spacing w:val="-2"/>
        </w:rPr>
        <w:t xml:space="preserve"> </w:t>
      </w:r>
      <w:r>
        <w:t>intersects</w:t>
      </w:r>
      <w:r>
        <w:rPr>
          <w:spacing w:val="-5"/>
        </w:rPr>
        <w:t xml:space="preserve"> </w:t>
      </w:r>
      <w:r>
        <w:t>mica</w:t>
      </w:r>
      <w:r>
        <w:rPr>
          <w:spacing w:val="-2"/>
        </w:rPr>
        <w:t xml:space="preserve"> </w:t>
      </w:r>
      <w:r>
        <w:t>schists</w:t>
      </w:r>
      <w:r>
        <w:rPr>
          <w:spacing w:val="-3"/>
        </w:rPr>
        <w:t xml:space="preserve"> </w:t>
      </w:r>
      <w:r>
        <w:t>at</w:t>
      </w:r>
      <w:r>
        <w:rPr>
          <w:spacing w:val="-1"/>
        </w:rPr>
        <w:t xml:space="preserve"> </w:t>
      </w:r>
      <w:r>
        <w:t>low</w:t>
      </w:r>
      <w:r>
        <w:rPr>
          <w:spacing w:val="-3"/>
        </w:rPr>
        <w:t xml:space="preserve"> </w:t>
      </w:r>
      <w:r>
        <w:t>to</w:t>
      </w:r>
      <w:r>
        <w:rPr>
          <w:spacing w:val="-3"/>
        </w:rPr>
        <w:t xml:space="preserve"> </w:t>
      </w:r>
      <w:r>
        <w:t xml:space="preserve">moderate angle while it exhibits a concordant relation with the host rock in places adjacent to graphite </w:t>
      </w:r>
      <w:r>
        <w:rPr>
          <w:spacing w:val="-2"/>
        </w:rPr>
        <w:t>mineralization.</w:t>
      </w:r>
    </w:p>
    <w:p w14:paraId="5FACB4C7">
      <w:pPr>
        <w:pStyle w:val="12"/>
        <w:spacing w:after="0" w:line="360" w:lineRule="auto"/>
        <w:jc w:val="both"/>
        <w:sectPr>
          <w:pgSz w:w="11920" w:h="16840"/>
          <w:pgMar w:top="1220" w:right="283" w:bottom="640" w:left="708" w:header="673" w:footer="448" w:gutter="0"/>
          <w:cols w:space="720" w:num="1"/>
        </w:sectPr>
      </w:pPr>
    </w:p>
    <w:p w14:paraId="0F569F59">
      <w:pPr>
        <w:pStyle w:val="12"/>
        <w:spacing w:before="10"/>
        <w:rPr>
          <w:sz w:val="16"/>
        </w:rPr>
      </w:pPr>
    </w:p>
    <w:p w14:paraId="7B7A0DC4">
      <w:pPr>
        <w:pStyle w:val="12"/>
        <w:ind w:left="1756"/>
        <w:rPr>
          <w:sz w:val="20"/>
        </w:rPr>
      </w:pPr>
      <w:r>
        <w:rPr>
          <w:sz w:val="20"/>
        </w:rPr>
        <w:drawing>
          <wp:inline distT="0" distB="0" distL="0" distR="0">
            <wp:extent cx="4535805" cy="2552065"/>
            <wp:effectExtent l="0" t="0" r="0" b="0"/>
            <wp:docPr id="372" name="Image 372"/>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92" cstate="print"/>
                    <a:stretch>
                      <a:fillRect/>
                    </a:stretch>
                  </pic:blipFill>
                  <pic:spPr>
                    <a:xfrm>
                      <a:off x="0" y="0"/>
                      <a:ext cx="4536432" cy="2552319"/>
                    </a:xfrm>
                    <a:prstGeom prst="rect">
                      <a:avLst/>
                    </a:prstGeom>
                  </pic:spPr>
                </pic:pic>
              </a:graphicData>
            </a:graphic>
          </wp:inline>
        </w:drawing>
      </w:r>
    </w:p>
    <w:p w14:paraId="2C11B62F">
      <w:pPr>
        <w:pStyle w:val="12"/>
        <w:spacing w:before="84"/>
        <w:ind w:left="1886" w:right="2182"/>
        <w:jc w:val="both"/>
      </w:pPr>
      <w:r>
        <w:t>Fig</w:t>
      </w:r>
      <w:r>
        <w:rPr>
          <w:rFonts w:hint="default"/>
          <w:lang w:val="en-IN"/>
        </w:rPr>
        <w:t xml:space="preserve"> no.20</w:t>
      </w:r>
      <w:r>
        <w:t>: Field</w:t>
      </w:r>
      <w:r>
        <w:rPr>
          <w:spacing w:val="-1"/>
        </w:rPr>
        <w:t xml:space="preserve"> </w:t>
      </w:r>
      <w:r>
        <w:t>photograph</w:t>
      </w:r>
      <w:r>
        <w:rPr>
          <w:spacing w:val="-1"/>
        </w:rPr>
        <w:t xml:space="preserve"> </w:t>
      </w:r>
      <w:r>
        <w:t>showing the concordant relationship between pegmatite and mica schist in the dense forest of Dindo-Belkurta forest range, Balrampur district, Chhattisgarh.</w:t>
      </w:r>
    </w:p>
    <w:p w14:paraId="4651674F">
      <w:pPr>
        <w:pStyle w:val="6"/>
        <w:numPr>
          <w:ilvl w:val="1"/>
          <w:numId w:val="14"/>
        </w:numPr>
        <w:tabs>
          <w:tab w:val="left" w:pos="974"/>
        </w:tabs>
        <w:spacing w:before="198" w:after="0" w:line="240" w:lineRule="auto"/>
        <w:ind w:left="974" w:right="0" w:hanging="487"/>
        <w:jc w:val="both"/>
      </w:pPr>
      <w:r>
        <w:t>Nature</w:t>
      </w:r>
      <w:r>
        <w:rPr>
          <w:spacing w:val="-5"/>
        </w:rPr>
        <w:t xml:space="preserve"> </w:t>
      </w:r>
      <w:r>
        <w:t>of</w:t>
      </w:r>
      <w:r>
        <w:rPr>
          <w:spacing w:val="-4"/>
        </w:rPr>
        <w:t xml:space="preserve"> </w:t>
      </w:r>
      <w:r>
        <w:rPr>
          <w:spacing w:val="-2"/>
        </w:rPr>
        <w:t>Mineralization:</w:t>
      </w:r>
    </w:p>
    <w:p w14:paraId="683909CF">
      <w:pPr>
        <w:pStyle w:val="12"/>
        <w:spacing w:before="162" w:line="360" w:lineRule="auto"/>
        <w:ind w:left="487" w:right="834"/>
        <w:jc w:val="both"/>
      </w:pPr>
      <w:r>
        <w:t>In Dindo-Belkurta area the nature of graphite is flaky to amorphous. The ore body mainly consists of small flakes of graphite with steel greyish in colour and intimately associated with muscovite flakes. In hand specimen it appears as black to steel grey in colour and usually soils hand and</w:t>
      </w:r>
      <w:r>
        <w:rPr>
          <w:spacing w:val="40"/>
        </w:rPr>
        <w:t xml:space="preserve"> </w:t>
      </w:r>
      <w:r>
        <w:t>shows greasy lustre. The amorphous variety has comparatively dull or earthy lustre whereas the flaky graphite gives shiny lustre with flakes of muscovite, biotite and graphite. At places within Dindo-Belkurta forest range, graphite bearing mica schist is associated with manganese bearing rocks. Pegmatite emplaced parallel to the body.</w:t>
      </w:r>
    </w:p>
    <w:p w14:paraId="6E75F88B">
      <w:pPr>
        <w:pStyle w:val="6"/>
        <w:numPr>
          <w:ilvl w:val="1"/>
          <w:numId w:val="14"/>
        </w:numPr>
        <w:tabs>
          <w:tab w:val="left" w:pos="974"/>
        </w:tabs>
        <w:spacing w:before="0" w:after="0" w:line="320" w:lineRule="exact"/>
        <w:ind w:left="974" w:right="0" w:hanging="487"/>
        <w:jc w:val="both"/>
      </w:pPr>
      <w:r>
        <w:t>Details</w:t>
      </w:r>
      <w:r>
        <w:rPr>
          <w:spacing w:val="-6"/>
        </w:rPr>
        <w:t xml:space="preserve"> </w:t>
      </w:r>
      <w:r>
        <w:t>of</w:t>
      </w:r>
      <w:r>
        <w:rPr>
          <w:spacing w:val="-8"/>
        </w:rPr>
        <w:t xml:space="preserve"> </w:t>
      </w:r>
      <w:r>
        <w:t>Mineralized</w:t>
      </w:r>
      <w:r>
        <w:rPr>
          <w:spacing w:val="-8"/>
        </w:rPr>
        <w:t xml:space="preserve"> </w:t>
      </w:r>
      <w:r>
        <w:rPr>
          <w:spacing w:val="-2"/>
        </w:rPr>
        <w:t>zone:</w:t>
      </w:r>
    </w:p>
    <w:p w14:paraId="3156C6F0">
      <w:pPr>
        <w:pStyle w:val="12"/>
        <w:spacing w:before="161" w:line="360" w:lineRule="auto"/>
        <w:ind w:left="487" w:right="834"/>
        <w:jc w:val="both"/>
      </w:pPr>
      <w:r>
        <w:t>The graphite mineralization in the area is an essential component of the graphite schist, graphite bearing mica schist which extend from Vimtapur in the west to Belkurta in the east of the designated block as more or less continuous band. Bands appear intermittently and the total strike length of the mineralized zone is almost 2.7 km in length with the trend of almost east-west and</w:t>
      </w:r>
      <w:r>
        <w:rPr>
          <w:spacing w:val="-1"/>
        </w:rPr>
        <w:t xml:space="preserve"> </w:t>
      </w:r>
      <w:r>
        <w:t>the maximum outcrop width of 5 m.</w:t>
      </w:r>
    </w:p>
    <w:p w14:paraId="131842E4">
      <w:pPr>
        <w:pStyle w:val="6"/>
        <w:numPr>
          <w:ilvl w:val="1"/>
          <w:numId w:val="14"/>
        </w:numPr>
        <w:tabs>
          <w:tab w:val="left" w:pos="974"/>
        </w:tabs>
        <w:spacing w:before="0" w:after="0" w:line="240" w:lineRule="auto"/>
        <w:ind w:left="974" w:right="0" w:hanging="487"/>
        <w:jc w:val="both"/>
      </w:pPr>
      <w:r>
        <w:t>Genesis</w:t>
      </w:r>
      <w:r>
        <w:rPr>
          <w:spacing w:val="-6"/>
        </w:rPr>
        <w:t xml:space="preserve"> </w:t>
      </w:r>
      <w:r>
        <w:t>of</w:t>
      </w:r>
      <w:r>
        <w:rPr>
          <w:spacing w:val="-2"/>
        </w:rPr>
        <w:t xml:space="preserve"> Mineralization:</w:t>
      </w:r>
    </w:p>
    <w:p w14:paraId="7F5288D8">
      <w:pPr>
        <w:pStyle w:val="12"/>
        <w:spacing w:before="162" w:line="360" w:lineRule="auto"/>
        <w:ind w:left="487" w:right="836"/>
        <w:jc w:val="both"/>
      </w:pPr>
      <w:r>
        <w:t>Several hypotheses have been put forth to explain the source of graphite and control on mineralization.</w:t>
      </w:r>
      <w:r>
        <w:rPr>
          <w:spacing w:val="59"/>
          <w:w w:val="150"/>
        </w:rPr>
        <w:t xml:space="preserve"> </w:t>
      </w:r>
      <w:r>
        <w:t>Some</w:t>
      </w:r>
      <w:r>
        <w:rPr>
          <w:spacing w:val="14"/>
        </w:rPr>
        <w:t xml:space="preserve"> </w:t>
      </w:r>
      <w:r>
        <w:t>of</w:t>
      </w:r>
      <w:r>
        <w:rPr>
          <w:spacing w:val="16"/>
        </w:rPr>
        <w:t xml:space="preserve"> </w:t>
      </w:r>
      <w:r>
        <w:t>these</w:t>
      </w:r>
      <w:r>
        <w:rPr>
          <w:spacing w:val="18"/>
        </w:rPr>
        <w:t xml:space="preserve"> </w:t>
      </w:r>
      <w:r>
        <w:t>explain</w:t>
      </w:r>
      <w:r>
        <w:rPr>
          <w:spacing w:val="13"/>
        </w:rPr>
        <w:t xml:space="preserve"> </w:t>
      </w:r>
      <w:r>
        <w:t>the</w:t>
      </w:r>
      <w:r>
        <w:rPr>
          <w:spacing w:val="16"/>
        </w:rPr>
        <w:t xml:space="preserve"> </w:t>
      </w:r>
      <w:r>
        <w:t>origin</w:t>
      </w:r>
      <w:r>
        <w:rPr>
          <w:spacing w:val="17"/>
        </w:rPr>
        <w:t xml:space="preserve"> </w:t>
      </w:r>
      <w:r>
        <w:t>and</w:t>
      </w:r>
      <w:r>
        <w:rPr>
          <w:spacing w:val="13"/>
        </w:rPr>
        <w:t xml:space="preserve"> </w:t>
      </w:r>
      <w:r>
        <w:t>mineralization</w:t>
      </w:r>
      <w:r>
        <w:rPr>
          <w:spacing w:val="15"/>
        </w:rPr>
        <w:t xml:space="preserve"> </w:t>
      </w:r>
      <w:r>
        <w:t>in</w:t>
      </w:r>
      <w:r>
        <w:rPr>
          <w:spacing w:val="17"/>
        </w:rPr>
        <w:t xml:space="preserve"> </w:t>
      </w:r>
      <w:r>
        <w:t>a</w:t>
      </w:r>
      <w:r>
        <w:rPr>
          <w:spacing w:val="15"/>
        </w:rPr>
        <w:t xml:space="preserve"> </w:t>
      </w:r>
      <w:r>
        <w:t>better</w:t>
      </w:r>
      <w:r>
        <w:rPr>
          <w:spacing w:val="15"/>
        </w:rPr>
        <w:t xml:space="preserve"> </w:t>
      </w:r>
      <w:r>
        <w:t>way.</w:t>
      </w:r>
      <w:r>
        <w:rPr>
          <w:spacing w:val="15"/>
        </w:rPr>
        <w:t xml:space="preserve"> </w:t>
      </w:r>
      <w:r>
        <w:t>For</w:t>
      </w:r>
      <w:r>
        <w:rPr>
          <w:spacing w:val="14"/>
        </w:rPr>
        <w:t xml:space="preserve"> </w:t>
      </w:r>
      <w:r>
        <w:rPr>
          <w:spacing w:val="-2"/>
        </w:rPr>
        <w:t>instance,</w:t>
      </w:r>
    </w:p>
    <w:p w14:paraId="215E8685">
      <w:pPr>
        <w:pStyle w:val="12"/>
        <w:spacing w:line="360" w:lineRule="auto"/>
        <w:ind w:left="487" w:right="834"/>
        <w:jc w:val="both"/>
      </w:pPr>
      <w:r>
        <w:t xml:space="preserve">(1) in syngenetic origin where later </w:t>
      </w:r>
      <w:r>
        <w:rPr>
          <w:lang w:val="en-IN"/>
        </w:rPr>
        <w:t>re-mobilization</w:t>
      </w:r>
      <w:r>
        <w:t xml:space="preserve"> along favourable deformation event takes place and (2) epigenetic origin which is related to deformation events and folding activities which may enhance the mobilization and localization process along less stress area such as hinge of a fold or along</w:t>
      </w:r>
      <w:r>
        <w:rPr>
          <w:spacing w:val="66"/>
        </w:rPr>
        <w:t xml:space="preserve"> </w:t>
      </w:r>
      <w:r>
        <w:t>a</w:t>
      </w:r>
      <w:r>
        <w:rPr>
          <w:spacing w:val="68"/>
        </w:rPr>
        <w:t xml:space="preserve"> </w:t>
      </w:r>
      <w:r>
        <w:t>shear</w:t>
      </w:r>
      <w:r>
        <w:rPr>
          <w:spacing w:val="69"/>
        </w:rPr>
        <w:t xml:space="preserve"> </w:t>
      </w:r>
      <w:r>
        <w:t>zones.</w:t>
      </w:r>
      <w:r>
        <w:rPr>
          <w:spacing w:val="67"/>
        </w:rPr>
        <w:t xml:space="preserve"> </w:t>
      </w:r>
      <w:r>
        <w:t>Graphite</w:t>
      </w:r>
      <w:r>
        <w:rPr>
          <w:spacing w:val="67"/>
        </w:rPr>
        <w:t xml:space="preserve"> </w:t>
      </w:r>
      <w:r>
        <w:t>formation</w:t>
      </w:r>
      <w:r>
        <w:rPr>
          <w:spacing w:val="68"/>
        </w:rPr>
        <w:t xml:space="preserve"> </w:t>
      </w:r>
      <w:r>
        <w:t>in</w:t>
      </w:r>
      <w:r>
        <w:rPr>
          <w:spacing w:val="70"/>
        </w:rPr>
        <w:t xml:space="preserve"> </w:t>
      </w:r>
      <w:r>
        <w:t>regionally</w:t>
      </w:r>
      <w:r>
        <w:rPr>
          <w:spacing w:val="68"/>
        </w:rPr>
        <w:t xml:space="preserve"> </w:t>
      </w:r>
      <w:r>
        <w:t>metamorphosed</w:t>
      </w:r>
      <w:r>
        <w:rPr>
          <w:spacing w:val="67"/>
        </w:rPr>
        <w:t xml:space="preserve"> </w:t>
      </w:r>
      <w:r>
        <w:t>terrain</w:t>
      </w:r>
      <w:r>
        <w:rPr>
          <w:spacing w:val="67"/>
        </w:rPr>
        <w:t xml:space="preserve"> </w:t>
      </w:r>
      <w:r>
        <w:t>is</w:t>
      </w:r>
      <w:r>
        <w:rPr>
          <w:spacing w:val="70"/>
        </w:rPr>
        <w:t xml:space="preserve"> </w:t>
      </w:r>
      <w:r>
        <w:rPr>
          <w:spacing w:val="-2"/>
        </w:rPr>
        <w:t>traditionally</w:t>
      </w:r>
    </w:p>
    <w:p w14:paraId="0AE8C73D">
      <w:pPr>
        <w:pStyle w:val="12"/>
        <w:spacing w:after="0" w:line="360" w:lineRule="auto"/>
        <w:jc w:val="both"/>
        <w:sectPr>
          <w:pgSz w:w="11920" w:h="16840"/>
          <w:pgMar w:top="1220" w:right="283" w:bottom="640" w:left="708" w:header="673" w:footer="448" w:gutter="0"/>
          <w:cols w:space="720" w:num="1"/>
        </w:sectPr>
      </w:pPr>
    </w:p>
    <w:p w14:paraId="31EB9070">
      <w:pPr>
        <w:pStyle w:val="12"/>
        <w:spacing w:before="81" w:line="360" w:lineRule="auto"/>
        <w:ind w:left="487" w:right="774"/>
        <w:jc w:val="both"/>
      </w:pPr>
      <w:r>
        <w:t>considered to be a progressive and temperature dependant transition from amorphous kerogen to crystalline graphite (Landis, 1971; Grew, 1974; Buseck and Bo-Jun, 1985). Graphitization involves the progressive solid-state transformation of carbonaceous materials with increasing crystallinity</w:t>
      </w:r>
      <w:r>
        <w:rPr>
          <w:spacing w:val="40"/>
        </w:rPr>
        <w:t xml:space="preserve"> </w:t>
      </w:r>
      <w:r>
        <w:t>and increase in metamorphic grade (Sharma et al., 2022). Graphitization of naturally occurring organic carbon may occur at temperatures as low as 300° C to 500° C or as high as 800° C to 1200° C, when an igneous intrusion gets in contact with a carbonaceous body (Rustu S. Kalyoncu, 2000). Since the graphitization process is irreversible is an important indicator of grade of metamorphism. Carbonaceous matter is ubiquitous in sedimentary and metamorphic rocks; hence the carbonaceous matter changes its crystal structure and its composition systematically with increase in grade of metamorphism irrespective of its origin. At a low grade of metamorphism up to green schist facies, the composition of the precursor material will control the process of graphitization (Diesel et. al. 1978, Busec and Huang 1985, Okuyama Kusunose and Itaya, 1986), whereas, in the high grade metamorphism,</w:t>
      </w:r>
      <w:r>
        <w:rPr>
          <w:spacing w:val="-4"/>
        </w:rPr>
        <w:t xml:space="preserve"> </w:t>
      </w:r>
      <w:r>
        <w:t>all</w:t>
      </w:r>
      <w:r>
        <w:rPr>
          <w:spacing w:val="-4"/>
        </w:rPr>
        <w:t xml:space="preserve"> </w:t>
      </w:r>
      <w:r>
        <w:t>the</w:t>
      </w:r>
      <w:r>
        <w:rPr>
          <w:spacing w:val="-4"/>
        </w:rPr>
        <w:t xml:space="preserve"> </w:t>
      </w:r>
      <w:r>
        <w:t>carbonaceous</w:t>
      </w:r>
      <w:r>
        <w:rPr>
          <w:spacing w:val="-2"/>
        </w:rPr>
        <w:t xml:space="preserve"> </w:t>
      </w:r>
      <w:r>
        <w:t>matter</w:t>
      </w:r>
      <w:r>
        <w:rPr>
          <w:spacing w:val="-2"/>
        </w:rPr>
        <w:t xml:space="preserve"> </w:t>
      </w:r>
      <w:r>
        <w:t>is</w:t>
      </w:r>
      <w:r>
        <w:rPr>
          <w:spacing w:val="-5"/>
        </w:rPr>
        <w:t xml:space="preserve"> </w:t>
      </w:r>
      <w:r>
        <w:t>converted</w:t>
      </w:r>
      <w:r>
        <w:rPr>
          <w:spacing w:val="-2"/>
        </w:rPr>
        <w:t xml:space="preserve"> </w:t>
      </w:r>
      <w:r>
        <w:t>to</w:t>
      </w:r>
      <w:r>
        <w:rPr>
          <w:spacing w:val="-3"/>
        </w:rPr>
        <w:t xml:space="preserve"> </w:t>
      </w:r>
      <w:r>
        <w:t>graphite</w:t>
      </w:r>
      <w:r>
        <w:rPr>
          <w:spacing w:val="-3"/>
        </w:rPr>
        <w:t xml:space="preserve"> </w:t>
      </w:r>
      <w:r>
        <w:t>(Okuyama,</w:t>
      </w:r>
      <w:r>
        <w:rPr>
          <w:spacing w:val="-4"/>
        </w:rPr>
        <w:t xml:space="preserve"> </w:t>
      </w:r>
      <w:r>
        <w:t>Kusunose</w:t>
      </w:r>
      <w:r>
        <w:rPr>
          <w:spacing w:val="-3"/>
        </w:rPr>
        <w:t xml:space="preserve"> </w:t>
      </w:r>
      <w:r>
        <w:t>and</w:t>
      </w:r>
      <w:r>
        <w:rPr>
          <w:spacing w:val="-2"/>
        </w:rPr>
        <w:t xml:space="preserve"> </w:t>
      </w:r>
      <w:r>
        <w:t>Itaya, 1986). In low grade rocks many authors (Diesel et.al. 1975; Itaya (1981) have noted mixture of carbonaceous matter and graphite (detrital graphite) can be identified by X-ray diffraction (Diesel</w:t>
      </w:r>
      <w:r>
        <w:rPr>
          <w:spacing w:val="40"/>
        </w:rPr>
        <w:t xml:space="preserve"> </w:t>
      </w:r>
      <w:r>
        <w:t>et. al., 1978) and Wang, 1989). Graphitization process is accelerated in the presence of calcite in pelitic rocks in comparison to arenaceous rocks. Itaya (1981), Wang 1(989) reported further, that to a great extent, graphitization in a regional terrain of metamorphism compared to a contact metamorphic terrain is attained in the temperature range of 410° C to 440°C with little pressure dependence. Thus the degree and process of graphitization of carbonaceous matter is considered to be controlled mainly by the metamorphic temperature, the duration of metamorphism and metamorphic</w:t>
      </w:r>
      <w:r>
        <w:rPr>
          <w:spacing w:val="-2"/>
        </w:rPr>
        <w:t xml:space="preserve"> </w:t>
      </w:r>
      <w:r>
        <w:t>fluid</w:t>
      </w:r>
      <w:r>
        <w:rPr>
          <w:spacing w:val="-2"/>
        </w:rPr>
        <w:t xml:space="preserve"> </w:t>
      </w:r>
      <w:r>
        <w:t>with</w:t>
      </w:r>
      <w:r>
        <w:rPr>
          <w:spacing w:val="-2"/>
        </w:rPr>
        <w:t xml:space="preserve"> </w:t>
      </w:r>
      <w:r>
        <w:t>some</w:t>
      </w:r>
      <w:r>
        <w:rPr>
          <w:spacing w:val="-3"/>
        </w:rPr>
        <w:t xml:space="preserve"> </w:t>
      </w:r>
      <w:r>
        <w:t>influence</w:t>
      </w:r>
      <w:r>
        <w:rPr>
          <w:spacing w:val="-3"/>
        </w:rPr>
        <w:t xml:space="preserve"> </w:t>
      </w:r>
      <w:r>
        <w:t>from</w:t>
      </w:r>
      <w:r>
        <w:rPr>
          <w:spacing w:val="-1"/>
        </w:rPr>
        <w:t xml:space="preserve"> </w:t>
      </w:r>
      <w:r>
        <w:t>the</w:t>
      </w:r>
      <w:r>
        <w:rPr>
          <w:spacing w:val="-3"/>
        </w:rPr>
        <w:t xml:space="preserve"> </w:t>
      </w:r>
      <w:r>
        <w:t>lithology</w:t>
      </w:r>
      <w:r>
        <w:rPr>
          <w:spacing w:val="-1"/>
        </w:rPr>
        <w:t xml:space="preserve"> </w:t>
      </w:r>
      <w:r>
        <w:t>and</w:t>
      </w:r>
      <w:r>
        <w:rPr>
          <w:spacing w:val="-4"/>
        </w:rPr>
        <w:t xml:space="preserve"> </w:t>
      </w:r>
      <w:r>
        <w:t>original</w:t>
      </w:r>
      <w:r>
        <w:rPr>
          <w:spacing w:val="-3"/>
        </w:rPr>
        <w:t xml:space="preserve"> </w:t>
      </w:r>
      <w:r>
        <w:t>texture</w:t>
      </w:r>
      <w:r>
        <w:rPr>
          <w:spacing w:val="-2"/>
        </w:rPr>
        <w:t xml:space="preserve"> </w:t>
      </w:r>
      <w:r>
        <w:t>of</w:t>
      </w:r>
      <w:r>
        <w:rPr>
          <w:spacing w:val="-1"/>
        </w:rPr>
        <w:t xml:space="preserve"> </w:t>
      </w:r>
      <w:r>
        <w:t>the</w:t>
      </w:r>
      <w:r>
        <w:rPr>
          <w:spacing w:val="-3"/>
        </w:rPr>
        <w:t xml:space="preserve"> </w:t>
      </w:r>
      <w:r>
        <w:t>organic</w:t>
      </w:r>
      <w:r>
        <w:rPr>
          <w:spacing w:val="-3"/>
        </w:rPr>
        <w:t xml:space="preserve"> </w:t>
      </w:r>
      <w:r>
        <w:t>matter. Graphite mineralization in the present study area may occur as a result of epigenetic process which is evident from both field observations, structural relationship with the host rock and microscopic study. Graphite might have deposited as a result of mobility of carbonaceous materials along weak foliation planes of the host rock. This is also evident from thin section study of graphite schist and graphite bearing mica schist rocks (e.g., G/Vim/GR-5/5, DBAS - 134, DBAS - 203).</w:t>
      </w:r>
    </w:p>
    <w:p w14:paraId="047B00CD">
      <w:pPr>
        <w:pStyle w:val="12"/>
        <w:spacing w:after="0" w:line="360" w:lineRule="auto"/>
        <w:jc w:val="both"/>
        <w:sectPr>
          <w:pgSz w:w="11920" w:h="16840"/>
          <w:pgMar w:top="1220" w:right="283" w:bottom="640" w:left="708" w:header="673" w:footer="448" w:gutter="0"/>
          <w:cols w:space="720" w:num="1"/>
        </w:sectPr>
      </w:pPr>
    </w:p>
    <w:p w14:paraId="15BED0F9">
      <w:pPr>
        <w:pStyle w:val="2"/>
        <w:spacing w:line="360" w:lineRule="auto"/>
        <w:ind w:left="2032" w:right="2272" w:firstLine="2133"/>
        <w:jc w:val="left"/>
      </w:pPr>
      <w:r>
        <w:t>CHAPTER - 9 EXPLORATION</w:t>
      </w:r>
      <w:r>
        <w:rPr>
          <w:spacing w:val="-14"/>
        </w:rPr>
        <w:t xml:space="preserve"> </w:t>
      </w:r>
      <w:r>
        <w:t>BY</w:t>
      </w:r>
      <w:r>
        <w:rPr>
          <w:spacing w:val="-13"/>
        </w:rPr>
        <w:t xml:space="preserve"> </w:t>
      </w:r>
      <w:r>
        <w:t>SCOUT</w:t>
      </w:r>
      <w:r>
        <w:rPr>
          <w:spacing w:val="-14"/>
        </w:rPr>
        <w:t xml:space="preserve"> </w:t>
      </w:r>
      <w:r>
        <w:t>DRILLING</w:t>
      </w:r>
    </w:p>
    <w:p w14:paraId="4B171513">
      <w:pPr>
        <w:pStyle w:val="12"/>
        <w:rPr>
          <w:b/>
          <w:sz w:val="36"/>
        </w:rPr>
      </w:pPr>
    </w:p>
    <w:p w14:paraId="2E9D370D">
      <w:pPr>
        <w:pStyle w:val="6"/>
        <w:numPr>
          <w:ilvl w:val="1"/>
          <w:numId w:val="15"/>
        </w:numPr>
        <w:tabs>
          <w:tab w:val="left" w:pos="974"/>
        </w:tabs>
        <w:spacing w:before="0" w:after="0" w:line="240" w:lineRule="auto"/>
        <w:ind w:left="927" w:leftChars="0" w:right="0" w:hanging="487" w:firstLineChars="0"/>
        <w:jc w:val="both"/>
      </w:pPr>
      <w:r>
        <w:rPr>
          <w:spacing w:val="-2"/>
        </w:rPr>
        <w:t>Introduction</w:t>
      </w:r>
    </w:p>
    <w:p w14:paraId="2119631A">
      <w:pPr>
        <w:pStyle w:val="12"/>
        <w:spacing w:before="162" w:line="360" w:lineRule="auto"/>
        <w:ind w:left="487" w:right="839"/>
        <w:jc w:val="both"/>
      </w:pPr>
      <w:r>
        <w:t>Geological mapping, geophysical survey and geochemical sampling were conducted in Dindo- Belkurta-Basera</w:t>
      </w:r>
      <w:r>
        <w:rPr>
          <w:spacing w:val="12"/>
        </w:rPr>
        <w:t xml:space="preserve"> </w:t>
      </w:r>
      <w:r>
        <w:t>graphite</w:t>
      </w:r>
      <w:r>
        <w:rPr>
          <w:spacing w:val="12"/>
        </w:rPr>
        <w:t xml:space="preserve"> </w:t>
      </w:r>
      <w:r>
        <w:t>block</w:t>
      </w:r>
      <w:r>
        <w:rPr>
          <w:spacing w:val="14"/>
        </w:rPr>
        <w:t xml:space="preserve"> </w:t>
      </w:r>
      <w:r>
        <w:t>through</w:t>
      </w:r>
      <w:r>
        <w:rPr>
          <w:spacing w:val="11"/>
        </w:rPr>
        <w:t xml:space="preserve"> </w:t>
      </w:r>
      <w:r>
        <w:t>large</w:t>
      </w:r>
      <w:r>
        <w:rPr>
          <w:spacing w:val="12"/>
        </w:rPr>
        <w:t xml:space="preserve"> </w:t>
      </w:r>
      <w:r>
        <w:t>scale</w:t>
      </w:r>
      <w:r>
        <w:rPr>
          <w:spacing w:val="14"/>
        </w:rPr>
        <w:t xml:space="preserve"> </w:t>
      </w:r>
      <w:r>
        <w:t>mapping</w:t>
      </w:r>
      <w:r>
        <w:rPr>
          <w:spacing w:val="12"/>
        </w:rPr>
        <w:t xml:space="preserve"> </w:t>
      </w:r>
      <w:r>
        <w:t>at</w:t>
      </w:r>
      <w:r>
        <w:rPr>
          <w:spacing w:val="14"/>
        </w:rPr>
        <w:t xml:space="preserve"> </w:t>
      </w:r>
      <w:r>
        <w:t>1:12,500</w:t>
      </w:r>
      <w:r>
        <w:rPr>
          <w:spacing w:val="12"/>
        </w:rPr>
        <w:t xml:space="preserve"> </w:t>
      </w:r>
      <w:r>
        <w:t>scale,</w:t>
      </w:r>
      <w:r>
        <w:rPr>
          <w:spacing w:val="12"/>
        </w:rPr>
        <w:t xml:space="preserve"> </w:t>
      </w:r>
      <w:r>
        <w:t>covering</w:t>
      </w:r>
      <w:r>
        <w:rPr>
          <w:spacing w:val="14"/>
        </w:rPr>
        <w:t xml:space="preserve"> </w:t>
      </w:r>
      <w:r>
        <w:t>an</w:t>
      </w:r>
      <w:r>
        <w:rPr>
          <w:spacing w:val="13"/>
        </w:rPr>
        <w:t xml:space="preserve"> </w:t>
      </w:r>
      <w:r>
        <w:t>area</w:t>
      </w:r>
      <w:r>
        <w:rPr>
          <w:spacing w:val="13"/>
        </w:rPr>
        <w:t xml:space="preserve"> </w:t>
      </w:r>
      <w:r>
        <w:rPr>
          <w:spacing w:val="-5"/>
        </w:rPr>
        <w:t>of</w:t>
      </w:r>
    </w:p>
    <w:p w14:paraId="2BD8D624">
      <w:pPr>
        <w:pStyle w:val="12"/>
        <w:spacing w:line="360" w:lineRule="auto"/>
        <w:ind w:left="487" w:right="838"/>
        <w:jc w:val="both"/>
      </w:pPr>
      <w:r>
        <w:t>54.4 sq km. During large-scale mapping, discontinuous patches of graphite bodies found to occur along the strike length for a zone of 2.7 km long. Following this the geophysical SP survey confirmed the geological observations regarding the continuity of the ore body below the surface. Geochemical analyses of the bed rock samples and the geophysical SP survey result to plan five boreholes on 25</w:t>
      </w:r>
      <w:r>
        <w:rPr>
          <w:vertAlign w:val="superscript"/>
        </w:rPr>
        <w:t>th</w:t>
      </w:r>
      <w:r>
        <w:rPr>
          <w:spacing w:val="-15"/>
          <w:vertAlign w:val="baseline"/>
        </w:rPr>
        <w:t xml:space="preserve"> </w:t>
      </w:r>
      <w:r>
        <w:rPr>
          <w:vertAlign w:val="baseline"/>
        </w:rPr>
        <w:t>September 2024. The drilling was completed on 12</w:t>
      </w:r>
      <w:r>
        <w:rPr>
          <w:vertAlign w:val="superscript"/>
        </w:rPr>
        <w:t>th</w:t>
      </w:r>
      <w:r>
        <w:rPr>
          <w:vertAlign w:val="baseline"/>
        </w:rPr>
        <w:t xml:space="preserve"> October 2024.</w:t>
      </w:r>
    </w:p>
    <w:p w14:paraId="650DC640">
      <w:pPr>
        <w:pStyle w:val="12"/>
        <w:spacing w:line="360" w:lineRule="auto"/>
        <w:ind w:left="487" w:right="838"/>
        <w:jc w:val="both"/>
      </w:pPr>
      <w:r>
        <w:t>Total five number of boreholes were drilled by Maheshwaree Mining Private Limited to study the depth continuity and the thickness of the graphite zone in subsurface. A total cumulative meterage of 300 m were drilled in five boreholes.</w:t>
      </w:r>
    </w:p>
    <w:p w14:paraId="78D57142">
      <w:pPr>
        <w:pStyle w:val="6"/>
        <w:numPr>
          <w:ilvl w:val="1"/>
          <w:numId w:val="15"/>
        </w:numPr>
        <w:tabs>
          <w:tab w:val="left" w:pos="974"/>
        </w:tabs>
        <w:spacing w:before="0" w:after="0" w:line="240" w:lineRule="auto"/>
        <w:ind w:left="927" w:leftChars="0" w:right="0" w:hanging="487" w:firstLineChars="0"/>
        <w:jc w:val="both"/>
      </w:pPr>
      <w:r>
        <w:t>Stages</w:t>
      </w:r>
      <w:r>
        <w:rPr>
          <w:spacing w:val="-4"/>
        </w:rPr>
        <w:t xml:space="preserve"> </w:t>
      </w:r>
      <w:r>
        <w:t>of</w:t>
      </w:r>
      <w:r>
        <w:rPr>
          <w:spacing w:val="-6"/>
        </w:rPr>
        <w:t xml:space="preserve"> </w:t>
      </w:r>
      <w:r>
        <w:t>Exploration:</w:t>
      </w:r>
      <w:r>
        <w:rPr>
          <w:spacing w:val="-3"/>
        </w:rPr>
        <w:t xml:space="preserve"> </w:t>
      </w:r>
      <w:r>
        <w:t>G4</w:t>
      </w:r>
      <w:r>
        <w:rPr>
          <w:spacing w:val="-8"/>
        </w:rPr>
        <w:t xml:space="preserve"> </w:t>
      </w:r>
      <w:r>
        <w:t>stage</w:t>
      </w:r>
      <w:r>
        <w:rPr>
          <w:spacing w:val="-2"/>
        </w:rPr>
        <w:t xml:space="preserve"> </w:t>
      </w:r>
      <w:r>
        <w:t>of</w:t>
      </w:r>
      <w:r>
        <w:rPr>
          <w:spacing w:val="-5"/>
        </w:rPr>
        <w:t xml:space="preserve"> </w:t>
      </w:r>
      <w:r>
        <w:rPr>
          <w:spacing w:val="-2"/>
        </w:rPr>
        <w:t>exploration</w:t>
      </w:r>
    </w:p>
    <w:p w14:paraId="3380AC01">
      <w:pPr>
        <w:pStyle w:val="12"/>
        <w:spacing w:before="161"/>
        <w:ind w:left="487"/>
        <w:jc w:val="both"/>
      </w:pPr>
      <w:r>
        <w:t>Guidelines</w:t>
      </w:r>
      <w:r>
        <w:rPr>
          <w:spacing w:val="-1"/>
        </w:rPr>
        <w:t xml:space="preserve"> </w:t>
      </w:r>
      <w:r>
        <w:t>of</w:t>
      </w:r>
      <w:r>
        <w:rPr>
          <w:spacing w:val="-1"/>
        </w:rPr>
        <w:t xml:space="preserve"> </w:t>
      </w:r>
      <w:r>
        <w:t>MEMC Rule, 2015 has</w:t>
      </w:r>
      <w:r>
        <w:rPr>
          <w:spacing w:val="-1"/>
        </w:rPr>
        <w:t xml:space="preserve"> </w:t>
      </w:r>
      <w:r>
        <w:t>been complied</w:t>
      </w:r>
      <w:r>
        <w:rPr>
          <w:spacing w:val="-1"/>
        </w:rPr>
        <w:t xml:space="preserve"> </w:t>
      </w:r>
      <w:r>
        <w:t>with to</w:t>
      </w:r>
      <w:r>
        <w:rPr>
          <w:spacing w:val="-2"/>
        </w:rPr>
        <w:t xml:space="preserve"> </w:t>
      </w:r>
      <w:r>
        <w:t>accomplish</w:t>
      </w:r>
      <w:r>
        <w:rPr>
          <w:spacing w:val="1"/>
        </w:rPr>
        <w:t xml:space="preserve"> </w:t>
      </w:r>
      <w:r>
        <w:t>the</w:t>
      </w:r>
      <w:r>
        <w:rPr>
          <w:spacing w:val="-1"/>
        </w:rPr>
        <w:t xml:space="preserve"> </w:t>
      </w:r>
      <w:r>
        <w:rPr>
          <w:spacing w:val="-2"/>
        </w:rPr>
        <w:t>investigation.</w:t>
      </w:r>
    </w:p>
    <w:p w14:paraId="4E1441A2">
      <w:pPr>
        <w:pStyle w:val="6"/>
        <w:numPr>
          <w:ilvl w:val="1"/>
          <w:numId w:val="15"/>
        </w:numPr>
        <w:tabs>
          <w:tab w:val="left" w:pos="974"/>
        </w:tabs>
        <w:spacing w:before="138" w:after="0" w:line="240" w:lineRule="auto"/>
        <w:ind w:left="927" w:leftChars="0" w:right="0" w:hanging="487" w:firstLineChars="0"/>
        <w:jc w:val="both"/>
      </w:pPr>
      <w:r>
        <w:t>Methods</w:t>
      </w:r>
      <w:r>
        <w:rPr>
          <w:spacing w:val="-6"/>
        </w:rPr>
        <w:t xml:space="preserve"> </w:t>
      </w:r>
      <w:r>
        <w:t>of</w:t>
      </w:r>
      <w:r>
        <w:rPr>
          <w:spacing w:val="-2"/>
        </w:rPr>
        <w:t xml:space="preserve"> Drilling</w:t>
      </w:r>
    </w:p>
    <w:p w14:paraId="18D9CBEF">
      <w:pPr>
        <w:pStyle w:val="12"/>
        <w:spacing w:before="161" w:line="360" w:lineRule="auto"/>
        <w:ind w:left="487" w:right="838"/>
        <w:jc w:val="both"/>
      </w:pPr>
      <w:r>
        <w:t>In Dindo-Belkurta-Basera block hydrostatic diamond drilling rigs with the wireline method were deployed. In this method diamond tip drill-bit were used to penetrate the lithounits and the core samples were retrieved using a wireline system that allows for quick and efficient extraction of the drill cores without removing the entire drill string from the hole. Boreholes were drilled at an angle of 45° by HQ size drill bit with triple tube techniques for better core recovery. The outer diameter of the HQ rod is 96 mm and the inner diameter is 63.5 mm. The short runs were drilled to maintain and achieve optimum core recovery.</w:t>
      </w:r>
    </w:p>
    <w:p w14:paraId="5485D538">
      <w:pPr>
        <w:pStyle w:val="6"/>
        <w:numPr>
          <w:ilvl w:val="1"/>
          <w:numId w:val="15"/>
        </w:numPr>
        <w:tabs>
          <w:tab w:val="left" w:pos="974"/>
        </w:tabs>
        <w:spacing w:before="0" w:after="0" w:line="320" w:lineRule="exact"/>
        <w:ind w:left="927" w:leftChars="0" w:right="0" w:hanging="487" w:firstLineChars="0"/>
        <w:jc w:val="both"/>
      </w:pPr>
      <w:r>
        <w:t>Borehole</w:t>
      </w:r>
      <w:r>
        <w:rPr>
          <w:spacing w:val="-9"/>
        </w:rPr>
        <w:t xml:space="preserve"> </w:t>
      </w:r>
      <w:r>
        <w:rPr>
          <w:spacing w:val="-2"/>
        </w:rPr>
        <w:t>planning</w:t>
      </w:r>
    </w:p>
    <w:p w14:paraId="6F8173F6">
      <w:pPr>
        <w:pStyle w:val="12"/>
        <w:spacing w:before="162" w:line="360" w:lineRule="auto"/>
        <w:ind w:left="487" w:right="837"/>
        <w:jc w:val="both"/>
        <w:rPr>
          <w:rFonts w:hint="default"/>
          <w:lang w:val="en-IN"/>
        </w:rPr>
      </w:pPr>
      <w:r>
        <w:t>Boreholes were</w:t>
      </w:r>
      <w:r>
        <w:rPr>
          <w:spacing w:val="-2"/>
        </w:rPr>
        <w:t xml:space="preserve"> </w:t>
      </w:r>
      <w:r>
        <w:t>strategically planned at</w:t>
      </w:r>
      <w:r>
        <w:rPr>
          <w:spacing w:val="-1"/>
        </w:rPr>
        <w:t xml:space="preserve"> </w:t>
      </w:r>
      <w:r>
        <w:rPr>
          <w:rFonts w:hint="default"/>
          <w:lang w:val="en-IN"/>
        </w:rPr>
        <w:t>five</w:t>
      </w:r>
      <w:r>
        <w:t xml:space="preserve"> locations</w:t>
      </w:r>
      <w:r>
        <w:rPr>
          <w:spacing w:val="-1"/>
        </w:rPr>
        <w:t xml:space="preserve"> </w:t>
      </w:r>
      <w:r>
        <w:t>to intersect the graphite bearing zone where it has surface manifestations. A total 5 number of inclined boreholes were planned against the dip direction of the interpreted ore body</w:t>
      </w:r>
      <w:r>
        <w:rPr>
          <w:rFonts w:hint="default"/>
          <w:lang w:val="en-IN"/>
        </w:rPr>
        <w:t xml:space="preserve">, with an attempt to intersect the ore body at a vertical depth of 30m. Angle of boreholes were maintained </w:t>
      </w:r>
      <w:r>
        <w:t>45°</w:t>
      </w:r>
      <w:r>
        <w:rPr>
          <w:rFonts w:hint="default"/>
          <w:lang w:val="en-IN"/>
        </w:rPr>
        <w:t>.</w:t>
      </w:r>
    </w:p>
    <w:p w14:paraId="5559B6F7">
      <w:pPr>
        <w:pStyle w:val="6"/>
        <w:numPr>
          <w:ilvl w:val="1"/>
          <w:numId w:val="15"/>
        </w:numPr>
        <w:tabs>
          <w:tab w:val="left" w:pos="974"/>
        </w:tabs>
        <w:spacing w:before="0" w:after="0" w:line="240" w:lineRule="auto"/>
        <w:ind w:left="927" w:leftChars="0" w:right="0" w:hanging="487" w:firstLineChars="0"/>
        <w:jc w:val="both"/>
      </w:pPr>
      <w:r>
        <w:t>Borehole</w:t>
      </w:r>
      <w:r>
        <w:rPr>
          <w:spacing w:val="-9"/>
        </w:rPr>
        <w:t xml:space="preserve"> </w:t>
      </w:r>
      <w:r>
        <w:rPr>
          <w:spacing w:val="-2"/>
        </w:rPr>
        <w:t>summary</w:t>
      </w:r>
    </w:p>
    <w:p w14:paraId="57943D55">
      <w:pPr>
        <w:pStyle w:val="6"/>
        <w:spacing w:after="0" w:line="240" w:lineRule="auto"/>
        <w:jc w:val="both"/>
        <w:sectPr>
          <w:pgSz w:w="11920" w:h="16840"/>
          <w:pgMar w:top="1220" w:right="283" w:bottom="640" w:left="708" w:header="673" w:footer="448" w:gutter="0"/>
          <w:cols w:space="720" w:num="1"/>
        </w:sectPr>
      </w:pPr>
    </w:p>
    <w:p w14:paraId="6879D25F">
      <w:pPr>
        <w:pStyle w:val="12"/>
        <w:spacing w:before="98"/>
        <w:rPr>
          <w:b/>
          <w:sz w:val="20"/>
        </w:rPr>
      </w:pPr>
    </w:p>
    <w:p w14:paraId="64B3B241">
      <w:pPr>
        <w:pStyle w:val="12"/>
        <w:spacing w:before="98"/>
        <w:jc w:val="center"/>
        <w:rPr>
          <w:rFonts w:hint="default"/>
          <w:b/>
          <w:sz w:val="24"/>
          <w:szCs w:val="24"/>
          <w:lang w:val="en-IN"/>
        </w:rPr>
      </w:pPr>
      <w:r>
        <w:rPr>
          <w:rFonts w:hint="default"/>
          <w:b/>
          <w:sz w:val="24"/>
          <w:szCs w:val="24"/>
          <w:lang w:val="en-IN"/>
        </w:rPr>
        <w:t>Table-9.1: Borehole suumary</w:t>
      </w:r>
    </w:p>
    <w:tbl>
      <w:tblPr>
        <w:tblStyle w:val="11"/>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190"/>
        <w:gridCol w:w="972"/>
        <w:gridCol w:w="1012"/>
        <w:gridCol w:w="1063"/>
        <w:gridCol w:w="820"/>
        <w:gridCol w:w="1244"/>
        <w:gridCol w:w="1073"/>
        <w:gridCol w:w="1075"/>
        <w:gridCol w:w="1138"/>
        <w:gridCol w:w="1184"/>
      </w:tblGrid>
      <w:tr w14:paraId="577CA67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88" w:hRule="atLeast"/>
          <w:jc w:val="center"/>
        </w:trPr>
        <w:tc>
          <w:tcPr>
            <w:tcW w:w="1190" w:type="dxa"/>
            <w:tcBorders>
              <w:bottom w:val="single" w:color="000000" w:sz="4" w:space="0"/>
              <w:right w:val="single" w:color="000000" w:sz="4" w:space="0"/>
            </w:tcBorders>
          </w:tcPr>
          <w:p w14:paraId="0D027EF9">
            <w:pPr>
              <w:pStyle w:val="17"/>
              <w:spacing w:before="159"/>
              <w:jc w:val="left"/>
              <w:rPr>
                <w:b/>
                <w:sz w:val="28"/>
              </w:rPr>
            </w:pPr>
          </w:p>
          <w:p w14:paraId="3D5836C3">
            <w:pPr>
              <w:pStyle w:val="17"/>
              <w:ind w:left="368"/>
              <w:jc w:val="left"/>
              <w:rPr>
                <w:b/>
                <w:sz w:val="28"/>
              </w:rPr>
            </w:pPr>
            <w:r>
              <w:rPr>
                <w:b/>
                <w:spacing w:val="-4"/>
                <w:sz w:val="28"/>
              </w:rPr>
              <w:t>Site</w:t>
            </w:r>
          </w:p>
        </w:tc>
        <w:tc>
          <w:tcPr>
            <w:tcW w:w="972" w:type="dxa"/>
            <w:tcBorders>
              <w:left w:val="single" w:color="000000" w:sz="4" w:space="0"/>
              <w:bottom w:val="single" w:color="000000" w:sz="4" w:space="0"/>
              <w:right w:val="single" w:color="000000" w:sz="4" w:space="0"/>
            </w:tcBorders>
          </w:tcPr>
          <w:p w14:paraId="31884C12">
            <w:pPr>
              <w:pStyle w:val="17"/>
              <w:spacing w:before="320"/>
              <w:ind w:left="335" w:right="282" w:hanging="48"/>
              <w:jc w:val="left"/>
              <w:rPr>
                <w:b/>
                <w:sz w:val="28"/>
              </w:rPr>
            </w:pPr>
            <w:r>
              <w:rPr>
                <w:b/>
                <w:spacing w:val="-12"/>
                <w:sz w:val="28"/>
              </w:rPr>
              <w:t xml:space="preserve">BH </w:t>
            </w:r>
            <w:r>
              <w:rPr>
                <w:b/>
                <w:spacing w:val="-5"/>
                <w:sz w:val="28"/>
              </w:rPr>
              <w:t>ID</w:t>
            </w:r>
          </w:p>
        </w:tc>
        <w:tc>
          <w:tcPr>
            <w:tcW w:w="1012" w:type="dxa"/>
            <w:tcBorders>
              <w:left w:val="single" w:color="000000" w:sz="4" w:space="0"/>
              <w:bottom w:val="single" w:color="000000" w:sz="4" w:space="0"/>
              <w:right w:val="single" w:color="000000" w:sz="4" w:space="0"/>
            </w:tcBorders>
          </w:tcPr>
          <w:p w14:paraId="25707747">
            <w:pPr>
              <w:pStyle w:val="17"/>
              <w:spacing w:before="320"/>
              <w:ind w:left="441" w:right="88" w:hanging="312"/>
              <w:jc w:val="left"/>
              <w:rPr>
                <w:b/>
                <w:sz w:val="28"/>
              </w:rPr>
            </w:pPr>
            <w:r>
              <w:rPr>
                <w:b/>
                <w:spacing w:val="-2"/>
                <w:w w:val="90"/>
                <w:sz w:val="28"/>
              </w:rPr>
              <w:t xml:space="preserve">Eastin </w:t>
            </w:r>
            <w:r>
              <w:rPr>
                <w:b/>
                <w:spacing w:val="-10"/>
                <w:sz w:val="28"/>
              </w:rPr>
              <w:t>g</w:t>
            </w:r>
          </w:p>
        </w:tc>
        <w:tc>
          <w:tcPr>
            <w:tcW w:w="1063" w:type="dxa"/>
            <w:tcBorders>
              <w:left w:val="single" w:color="000000" w:sz="4" w:space="0"/>
              <w:bottom w:val="single" w:color="000000" w:sz="4" w:space="0"/>
              <w:right w:val="single" w:color="000000" w:sz="4" w:space="0"/>
            </w:tcBorders>
          </w:tcPr>
          <w:p w14:paraId="6A476F8A">
            <w:pPr>
              <w:pStyle w:val="17"/>
              <w:spacing w:before="159"/>
              <w:jc w:val="left"/>
              <w:rPr>
                <w:b/>
                <w:sz w:val="28"/>
              </w:rPr>
            </w:pPr>
          </w:p>
          <w:p w14:paraId="519EE78E">
            <w:pPr>
              <w:pStyle w:val="17"/>
              <w:ind w:left="386" w:hanging="248"/>
              <w:jc w:val="left"/>
              <w:rPr>
                <w:b/>
                <w:sz w:val="28"/>
              </w:rPr>
            </w:pPr>
            <w:r>
              <w:rPr>
                <w:b/>
                <w:spacing w:val="7"/>
                <w:w w:val="90"/>
                <w:sz w:val="28"/>
              </w:rPr>
              <w:t xml:space="preserve">Northi </w:t>
            </w:r>
            <w:r>
              <w:rPr>
                <w:b/>
                <w:spacing w:val="-6"/>
                <w:sz w:val="28"/>
              </w:rPr>
              <w:t>ng</w:t>
            </w:r>
          </w:p>
        </w:tc>
        <w:tc>
          <w:tcPr>
            <w:tcW w:w="820" w:type="dxa"/>
            <w:tcBorders>
              <w:left w:val="single" w:color="000000" w:sz="4" w:space="0"/>
              <w:bottom w:val="single" w:color="000000" w:sz="4" w:space="0"/>
              <w:right w:val="single" w:color="000000" w:sz="4" w:space="0"/>
            </w:tcBorders>
          </w:tcPr>
          <w:p w14:paraId="6DA99558">
            <w:pPr>
              <w:pStyle w:val="17"/>
              <w:spacing w:before="159"/>
              <w:jc w:val="left"/>
              <w:rPr>
                <w:b/>
                <w:sz w:val="28"/>
              </w:rPr>
            </w:pPr>
          </w:p>
          <w:p w14:paraId="1B1E0B2B">
            <w:pPr>
              <w:pStyle w:val="17"/>
              <w:ind w:left="18" w:right="15"/>
              <w:rPr>
                <w:rFonts w:hint="default"/>
                <w:b/>
                <w:sz w:val="28"/>
                <w:lang w:val="en-IN"/>
              </w:rPr>
            </w:pPr>
            <w:r>
              <w:rPr>
                <w:b/>
                <w:spacing w:val="-4"/>
                <w:sz w:val="28"/>
              </w:rPr>
              <w:t>Azi</w:t>
            </w:r>
            <w:r>
              <w:rPr>
                <w:rFonts w:hint="default"/>
                <w:b/>
                <w:spacing w:val="-4"/>
                <w:sz w:val="28"/>
                <w:lang w:val="en-IN"/>
              </w:rPr>
              <w:t>muth</w:t>
            </w:r>
          </w:p>
        </w:tc>
        <w:tc>
          <w:tcPr>
            <w:tcW w:w="1244" w:type="dxa"/>
            <w:tcBorders>
              <w:left w:val="single" w:color="000000" w:sz="4" w:space="0"/>
              <w:bottom w:val="single" w:color="000000" w:sz="4" w:space="0"/>
              <w:right w:val="single" w:color="000000" w:sz="4" w:space="0"/>
            </w:tcBorders>
          </w:tcPr>
          <w:p w14:paraId="352DEAB0">
            <w:pPr>
              <w:pStyle w:val="17"/>
              <w:spacing w:before="320"/>
              <w:ind w:left="224" w:hanging="46"/>
              <w:jc w:val="left"/>
              <w:rPr>
                <w:rFonts w:hint="default"/>
                <w:b/>
                <w:spacing w:val="-2"/>
                <w:w w:val="90"/>
                <w:sz w:val="28"/>
                <w:lang w:val="en-IN"/>
              </w:rPr>
            </w:pPr>
            <w:r>
              <w:rPr>
                <w:rFonts w:hint="default"/>
                <w:b/>
                <w:spacing w:val="-2"/>
                <w:w w:val="90"/>
                <w:sz w:val="28"/>
                <w:lang w:val="en-IN"/>
              </w:rPr>
              <w:t>Borehole</w:t>
            </w:r>
          </w:p>
          <w:p w14:paraId="0198C78E">
            <w:pPr>
              <w:pStyle w:val="17"/>
              <w:spacing w:before="320"/>
              <w:ind w:left="224" w:hanging="46"/>
              <w:jc w:val="left"/>
              <w:rPr>
                <w:b/>
                <w:sz w:val="28"/>
              </w:rPr>
            </w:pPr>
            <w:r>
              <w:rPr>
                <w:b/>
                <w:spacing w:val="-2"/>
                <w:w w:val="90"/>
                <w:sz w:val="28"/>
              </w:rPr>
              <w:t>Incli</w:t>
            </w:r>
            <w:r>
              <w:rPr>
                <w:b/>
                <w:spacing w:val="-2"/>
                <w:sz w:val="28"/>
              </w:rPr>
              <w:t>ation</w:t>
            </w:r>
          </w:p>
        </w:tc>
        <w:tc>
          <w:tcPr>
            <w:tcW w:w="1073" w:type="dxa"/>
            <w:tcBorders>
              <w:left w:val="single" w:color="000000" w:sz="4" w:space="0"/>
              <w:bottom w:val="single" w:color="000000" w:sz="4" w:space="0"/>
              <w:right w:val="single" w:color="000000" w:sz="4" w:space="0"/>
            </w:tcBorders>
          </w:tcPr>
          <w:p w14:paraId="7FB71AE1">
            <w:pPr>
              <w:pStyle w:val="17"/>
              <w:spacing w:before="159"/>
              <w:ind w:left="91" w:right="68"/>
              <w:rPr>
                <w:b/>
                <w:sz w:val="28"/>
              </w:rPr>
            </w:pPr>
            <w:r>
              <w:rPr>
                <w:b/>
                <w:spacing w:val="-2"/>
                <w:sz w:val="28"/>
              </w:rPr>
              <w:t xml:space="preserve">Drilling depth </w:t>
            </w:r>
            <w:r>
              <w:rPr>
                <w:b/>
                <w:spacing w:val="-4"/>
                <w:sz w:val="28"/>
              </w:rPr>
              <w:t>(m)</w:t>
            </w:r>
          </w:p>
        </w:tc>
        <w:tc>
          <w:tcPr>
            <w:tcW w:w="1075" w:type="dxa"/>
            <w:tcBorders>
              <w:left w:val="single" w:color="000000" w:sz="4" w:space="0"/>
              <w:bottom w:val="single" w:color="000000" w:sz="4" w:space="0"/>
              <w:right w:val="single" w:color="000000" w:sz="4" w:space="0"/>
            </w:tcBorders>
          </w:tcPr>
          <w:p w14:paraId="5317C2E6">
            <w:pPr>
              <w:pStyle w:val="17"/>
              <w:spacing w:before="320"/>
              <w:ind w:left="161" w:firstLine="33"/>
              <w:jc w:val="left"/>
              <w:rPr>
                <w:b/>
                <w:sz w:val="28"/>
              </w:rPr>
            </w:pPr>
            <w:r>
              <w:rPr>
                <w:b/>
                <w:sz w:val="28"/>
              </w:rPr>
              <w:t>RL</w:t>
            </w:r>
            <w:r>
              <w:rPr>
                <w:b/>
                <w:spacing w:val="-16"/>
                <w:sz w:val="28"/>
              </w:rPr>
              <w:t xml:space="preserve"> </w:t>
            </w:r>
            <w:r>
              <w:rPr>
                <w:b/>
                <w:sz w:val="28"/>
              </w:rPr>
              <w:t xml:space="preserve">of </w:t>
            </w:r>
            <w:r>
              <w:rPr>
                <w:b/>
                <w:spacing w:val="-2"/>
                <w:w w:val="90"/>
                <w:sz w:val="28"/>
              </w:rPr>
              <w:t>Collar</w:t>
            </w:r>
          </w:p>
        </w:tc>
        <w:tc>
          <w:tcPr>
            <w:tcW w:w="1138" w:type="dxa"/>
            <w:tcBorders>
              <w:left w:val="single" w:color="000000" w:sz="4" w:space="0"/>
              <w:bottom w:val="single" w:color="000000" w:sz="4" w:space="0"/>
              <w:right w:val="single" w:color="000000" w:sz="4" w:space="0"/>
            </w:tcBorders>
          </w:tcPr>
          <w:p w14:paraId="5FE2EAFA">
            <w:pPr>
              <w:pStyle w:val="17"/>
              <w:spacing w:line="322" w:lineRule="exact"/>
              <w:ind w:left="130" w:right="109" w:hanging="1"/>
              <w:rPr>
                <w:b/>
                <w:sz w:val="28"/>
              </w:rPr>
            </w:pPr>
            <w:r>
              <w:rPr>
                <w:b/>
                <w:sz w:val="28"/>
              </w:rPr>
              <w:t>Date</w:t>
            </w:r>
            <w:r>
              <w:rPr>
                <w:b/>
                <w:spacing w:val="-14"/>
                <w:sz w:val="28"/>
              </w:rPr>
              <w:t xml:space="preserve"> </w:t>
            </w:r>
            <w:r>
              <w:rPr>
                <w:b/>
                <w:sz w:val="28"/>
              </w:rPr>
              <w:t xml:space="preserve">of </w:t>
            </w:r>
            <w:r>
              <w:rPr>
                <w:b/>
                <w:spacing w:val="-4"/>
                <w:sz w:val="28"/>
              </w:rPr>
              <w:t xml:space="preserve">Comm </w:t>
            </w:r>
            <w:r>
              <w:rPr>
                <w:b/>
                <w:spacing w:val="-2"/>
                <w:sz w:val="28"/>
              </w:rPr>
              <w:t xml:space="preserve">enceme </w:t>
            </w:r>
            <w:r>
              <w:rPr>
                <w:b/>
                <w:spacing w:val="-6"/>
                <w:sz w:val="28"/>
              </w:rPr>
              <w:t>nt</w:t>
            </w:r>
          </w:p>
        </w:tc>
        <w:tc>
          <w:tcPr>
            <w:tcW w:w="1184" w:type="dxa"/>
            <w:tcBorders>
              <w:left w:val="single" w:color="000000" w:sz="4" w:space="0"/>
              <w:bottom w:val="single" w:color="000000" w:sz="4" w:space="0"/>
            </w:tcBorders>
          </w:tcPr>
          <w:p w14:paraId="4F49A148">
            <w:pPr>
              <w:pStyle w:val="17"/>
              <w:spacing w:before="159"/>
              <w:ind w:left="26"/>
              <w:rPr>
                <w:b/>
                <w:sz w:val="28"/>
              </w:rPr>
            </w:pPr>
            <w:r>
              <w:rPr>
                <w:b/>
                <w:sz w:val="28"/>
              </w:rPr>
              <w:t xml:space="preserve">Date of </w:t>
            </w:r>
            <w:r>
              <w:rPr>
                <w:b/>
                <w:spacing w:val="-2"/>
                <w:sz w:val="28"/>
              </w:rPr>
              <w:t xml:space="preserve">Comple </w:t>
            </w:r>
            <w:r>
              <w:rPr>
                <w:b/>
                <w:spacing w:val="-4"/>
                <w:sz w:val="28"/>
              </w:rPr>
              <w:t>tion</w:t>
            </w:r>
          </w:p>
        </w:tc>
      </w:tr>
      <w:tr w14:paraId="7C0FAAA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27" w:hRule="atLeast"/>
          <w:jc w:val="center"/>
        </w:trPr>
        <w:tc>
          <w:tcPr>
            <w:tcW w:w="1190" w:type="dxa"/>
            <w:tcBorders>
              <w:top w:val="single" w:color="000000" w:sz="4" w:space="0"/>
              <w:bottom w:val="single" w:color="000000" w:sz="4" w:space="0"/>
              <w:right w:val="single" w:color="000000" w:sz="4" w:space="0"/>
            </w:tcBorders>
          </w:tcPr>
          <w:p w14:paraId="0D993D61">
            <w:pPr>
              <w:pStyle w:val="17"/>
              <w:spacing w:line="276" w:lineRule="exact"/>
              <w:ind w:left="181" w:right="165" w:firstLine="2"/>
              <w:rPr>
                <w:sz w:val="24"/>
              </w:rPr>
            </w:pPr>
            <w:r>
              <w:rPr>
                <w:spacing w:val="-2"/>
                <w:sz w:val="24"/>
              </w:rPr>
              <w:t>Dindo- Belkurta Block</w:t>
            </w:r>
          </w:p>
        </w:tc>
        <w:tc>
          <w:tcPr>
            <w:tcW w:w="972" w:type="dxa"/>
            <w:tcBorders>
              <w:top w:val="single" w:color="000000" w:sz="4" w:space="0"/>
              <w:left w:val="single" w:color="000000" w:sz="4" w:space="0"/>
              <w:bottom w:val="single" w:color="000000" w:sz="4" w:space="0"/>
              <w:right w:val="single" w:color="000000" w:sz="4" w:space="0"/>
            </w:tcBorders>
          </w:tcPr>
          <w:p w14:paraId="185E4181">
            <w:pPr>
              <w:pStyle w:val="17"/>
              <w:spacing w:before="135"/>
              <w:ind w:left="371" w:right="89" w:hanging="255"/>
              <w:jc w:val="left"/>
              <w:rPr>
                <w:sz w:val="24"/>
              </w:rPr>
            </w:pPr>
            <w:r>
              <w:rPr>
                <w:spacing w:val="-2"/>
                <w:sz w:val="24"/>
              </w:rPr>
              <w:t>DB</w:t>
            </w:r>
            <w:r>
              <w:rPr>
                <w:rFonts w:hint="default"/>
                <w:spacing w:val="-2"/>
                <w:sz w:val="24"/>
                <w:lang w:val="en-IN"/>
              </w:rPr>
              <w:t>CD</w:t>
            </w:r>
            <w:r>
              <w:rPr>
                <w:spacing w:val="-2"/>
                <w:sz w:val="24"/>
              </w:rPr>
              <w:t xml:space="preserve">- </w:t>
            </w:r>
            <w:r>
              <w:rPr>
                <w:spacing w:val="-6"/>
                <w:sz w:val="24"/>
              </w:rPr>
              <w:t>01</w:t>
            </w:r>
          </w:p>
        </w:tc>
        <w:tc>
          <w:tcPr>
            <w:tcW w:w="1012" w:type="dxa"/>
            <w:tcBorders>
              <w:top w:val="single" w:color="000000" w:sz="4" w:space="0"/>
              <w:left w:val="single" w:color="000000" w:sz="4" w:space="0"/>
              <w:bottom w:val="single" w:color="000000" w:sz="4" w:space="0"/>
              <w:right w:val="single" w:color="000000" w:sz="4" w:space="0"/>
            </w:tcBorders>
          </w:tcPr>
          <w:p w14:paraId="5C36E0B4">
            <w:pPr>
              <w:pStyle w:val="17"/>
              <w:spacing w:before="135"/>
              <w:ind w:left="19" w:right="3"/>
              <w:rPr>
                <w:sz w:val="24"/>
              </w:rPr>
            </w:pPr>
            <w:r>
              <w:rPr>
                <w:spacing w:val="-2"/>
                <w:sz w:val="24"/>
              </w:rPr>
              <w:t>740210.</w:t>
            </w:r>
          </w:p>
          <w:p w14:paraId="31C4C222">
            <w:pPr>
              <w:pStyle w:val="17"/>
              <w:ind w:left="19"/>
              <w:rPr>
                <w:sz w:val="24"/>
              </w:rPr>
            </w:pPr>
            <w:r>
              <w:rPr>
                <w:spacing w:val="-5"/>
                <w:sz w:val="24"/>
              </w:rPr>
              <w:t>054</w:t>
            </w:r>
          </w:p>
        </w:tc>
        <w:tc>
          <w:tcPr>
            <w:tcW w:w="1063" w:type="dxa"/>
            <w:tcBorders>
              <w:top w:val="single" w:color="000000" w:sz="4" w:space="0"/>
              <w:left w:val="single" w:color="000000" w:sz="4" w:space="0"/>
              <w:bottom w:val="single" w:color="000000" w:sz="4" w:space="0"/>
              <w:right w:val="single" w:color="000000" w:sz="4" w:space="0"/>
            </w:tcBorders>
          </w:tcPr>
          <w:p w14:paraId="3520F748">
            <w:pPr>
              <w:pStyle w:val="17"/>
              <w:spacing w:before="135"/>
              <w:ind w:left="20" w:right="3"/>
              <w:rPr>
                <w:sz w:val="24"/>
              </w:rPr>
            </w:pPr>
            <w:r>
              <w:rPr>
                <w:spacing w:val="-2"/>
                <w:sz w:val="24"/>
              </w:rPr>
              <w:t>2647031</w:t>
            </w:r>
          </w:p>
          <w:p w14:paraId="2E44B8F4">
            <w:pPr>
              <w:pStyle w:val="17"/>
              <w:ind w:left="20"/>
              <w:rPr>
                <w:sz w:val="24"/>
              </w:rPr>
            </w:pPr>
            <w:r>
              <w:rPr>
                <w:spacing w:val="-4"/>
                <w:sz w:val="24"/>
              </w:rPr>
              <w:t>.666</w:t>
            </w:r>
          </w:p>
        </w:tc>
        <w:tc>
          <w:tcPr>
            <w:tcW w:w="820" w:type="dxa"/>
            <w:tcBorders>
              <w:top w:val="single" w:color="000000" w:sz="4" w:space="0"/>
              <w:left w:val="single" w:color="000000" w:sz="4" w:space="0"/>
              <w:bottom w:val="single" w:color="000000" w:sz="4" w:space="0"/>
              <w:right w:val="single" w:color="000000" w:sz="4" w:space="0"/>
            </w:tcBorders>
          </w:tcPr>
          <w:p w14:paraId="7FA3587D">
            <w:pPr>
              <w:pStyle w:val="17"/>
              <w:spacing w:before="274"/>
              <w:ind w:left="18"/>
              <w:rPr>
                <w:sz w:val="24"/>
              </w:rPr>
            </w:pPr>
            <w:r>
              <w:rPr>
                <w:spacing w:val="-2"/>
                <w:sz w:val="24"/>
              </w:rPr>
              <w:t>N350°</w:t>
            </w:r>
          </w:p>
        </w:tc>
        <w:tc>
          <w:tcPr>
            <w:tcW w:w="1244" w:type="dxa"/>
            <w:tcBorders>
              <w:top w:val="single" w:color="000000" w:sz="4" w:space="0"/>
              <w:left w:val="single" w:color="000000" w:sz="4" w:space="0"/>
              <w:bottom w:val="single" w:color="000000" w:sz="4" w:space="0"/>
              <w:right w:val="single" w:color="000000" w:sz="4" w:space="0"/>
            </w:tcBorders>
          </w:tcPr>
          <w:p w14:paraId="341F4E33">
            <w:pPr>
              <w:pStyle w:val="17"/>
              <w:spacing w:before="274"/>
              <w:ind w:left="18"/>
              <w:rPr>
                <w:sz w:val="24"/>
              </w:rPr>
            </w:pPr>
            <w:r>
              <w:rPr>
                <w:spacing w:val="-5"/>
                <w:sz w:val="24"/>
              </w:rPr>
              <w:t>45°</w:t>
            </w:r>
          </w:p>
        </w:tc>
        <w:tc>
          <w:tcPr>
            <w:tcW w:w="1073" w:type="dxa"/>
            <w:tcBorders>
              <w:top w:val="single" w:color="000000" w:sz="4" w:space="0"/>
              <w:left w:val="single" w:color="000000" w:sz="4" w:space="0"/>
              <w:bottom w:val="single" w:color="000000" w:sz="4" w:space="0"/>
              <w:right w:val="single" w:color="000000" w:sz="4" w:space="0"/>
            </w:tcBorders>
          </w:tcPr>
          <w:p w14:paraId="53C00B12">
            <w:pPr>
              <w:pStyle w:val="17"/>
              <w:spacing w:before="274"/>
              <w:ind w:left="91" w:right="74"/>
              <w:rPr>
                <w:sz w:val="24"/>
              </w:rPr>
            </w:pPr>
            <w:r>
              <w:rPr>
                <w:spacing w:val="-5"/>
                <w:sz w:val="24"/>
              </w:rPr>
              <w:t>60</w:t>
            </w:r>
          </w:p>
        </w:tc>
        <w:tc>
          <w:tcPr>
            <w:tcW w:w="1075" w:type="dxa"/>
            <w:tcBorders>
              <w:top w:val="single" w:color="000000" w:sz="4" w:space="0"/>
              <w:left w:val="single" w:color="000000" w:sz="4" w:space="0"/>
              <w:bottom w:val="single" w:color="000000" w:sz="4" w:space="0"/>
              <w:right w:val="single" w:color="000000" w:sz="4" w:space="0"/>
            </w:tcBorders>
          </w:tcPr>
          <w:p w14:paraId="290F68B9">
            <w:pPr>
              <w:pStyle w:val="17"/>
              <w:spacing w:before="274"/>
              <w:ind w:left="17"/>
              <w:rPr>
                <w:sz w:val="24"/>
              </w:rPr>
            </w:pPr>
            <w:r>
              <w:rPr>
                <w:spacing w:val="-2"/>
                <w:sz w:val="24"/>
              </w:rPr>
              <w:t>457.181</w:t>
            </w:r>
          </w:p>
        </w:tc>
        <w:tc>
          <w:tcPr>
            <w:tcW w:w="1138" w:type="dxa"/>
            <w:tcBorders>
              <w:top w:val="single" w:color="000000" w:sz="4" w:space="0"/>
              <w:left w:val="single" w:color="000000" w:sz="4" w:space="0"/>
              <w:bottom w:val="single" w:color="000000" w:sz="4" w:space="0"/>
              <w:right w:val="single" w:color="000000" w:sz="4" w:space="0"/>
            </w:tcBorders>
          </w:tcPr>
          <w:p w14:paraId="41097956">
            <w:pPr>
              <w:pStyle w:val="17"/>
              <w:spacing w:before="135"/>
              <w:ind w:left="20" w:right="2"/>
              <w:rPr>
                <w:sz w:val="24"/>
              </w:rPr>
            </w:pPr>
            <w:r>
              <w:rPr>
                <w:spacing w:val="-2"/>
                <w:sz w:val="24"/>
              </w:rPr>
              <w:t>04/10/20</w:t>
            </w:r>
          </w:p>
          <w:p w14:paraId="643727F6">
            <w:pPr>
              <w:pStyle w:val="17"/>
              <w:ind w:left="20"/>
              <w:rPr>
                <w:sz w:val="24"/>
              </w:rPr>
            </w:pPr>
            <w:r>
              <w:rPr>
                <w:spacing w:val="-5"/>
                <w:sz w:val="24"/>
              </w:rPr>
              <w:t>24</w:t>
            </w:r>
          </w:p>
        </w:tc>
        <w:tc>
          <w:tcPr>
            <w:tcW w:w="1184" w:type="dxa"/>
            <w:tcBorders>
              <w:top w:val="single" w:color="000000" w:sz="4" w:space="0"/>
              <w:left w:val="single" w:color="000000" w:sz="4" w:space="0"/>
              <w:bottom w:val="single" w:color="000000" w:sz="4" w:space="0"/>
            </w:tcBorders>
          </w:tcPr>
          <w:p w14:paraId="1ABF001A">
            <w:pPr>
              <w:pStyle w:val="17"/>
              <w:spacing w:before="135"/>
              <w:ind w:left="26" w:right="1"/>
              <w:rPr>
                <w:sz w:val="24"/>
              </w:rPr>
            </w:pPr>
            <w:r>
              <w:rPr>
                <w:spacing w:val="-2"/>
                <w:sz w:val="24"/>
              </w:rPr>
              <w:t>08/10/20</w:t>
            </w:r>
          </w:p>
          <w:p w14:paraId="7B43D213">
            <w:pPr>
              <w:pStyle w:val="17"/>
              <w:ind w:left="26"/>
              <w:rPr>
                <w:sz w:val="24"/>
              </w:rPr>
            </w:pPr>
            <w:r>
              <w:rPr>
                <w:spacing w:val="-5"/>
                <w:sz w:val="24"/>
              </w:rPr>
              <w:t>24</w:t>
            </w:r>
          </w:p>
        </w:tc>
      </w:tr>
      <w:tr w14:paraId="05C6289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27" w:hRule="atLeast"/>
          <w:jc w:val="center"/>
        </w:trPr>
        <w:tc>
          <w:tcPr>
            <w:tcW w:w="1190" w:type="dxa"/>
            <w:tcBorders>
              <w:top w:val="single" w:color="000000" w:sz="4" w:space="0"/>
              <w:bottom w:val="single" w:color="000000" w:sz="4" w:space="0"/>
              <w:right w:val="single" w:color="000000" w:sz="4" w:space="0"/>
            </w:tcBorders>
          </w:tcPr>
          <w:p w14:paraId="200FBCC1">
            <w:pPr>
              <w:pStyle w:val="17"/>
              <w:spacing w:before="2" w:line="237" w:lineRule="auto"/>
              <w:ind w:left="181" w:right="163" w:firstLine="74"/>
              <w:jc w:val="left"/>
              <w:rPr>
                <w:sz w:val="24"/>
              </w:rPr>
            </w:pPr>
            <w:r>
              <w:rPr>
                <w:spacing w:val="-2"/>
                <w:sz w:val="24"/>
              </w:rPr>
              <w:t>Dindo- Belkurta</w:t>
            </w:r>
          </w:p>
          <w:p w14:paraId="680DDE14">
            <w:pPr>
              <w:pStyle w:val="17"/>
              <w:spacing w:before="1" w:line="258" w:lineRule="exact"/>
              <w:ind w:left="308"/>
              <w:jc w:val="left"/>
              <w:rPr>
                <w:sz w:val="24"/>
              </w:rPr>
            </w:pPr>
            <w:r>
              <w:rPr>
                <w:spacing w:val="-2"/>
                <w:sz w:val="24"/>
              </w:rPr>
              <w:t>Block</w:t>
            </w:r>
          </w:p>
        </w:tc>
        <w:tc>
          <w:tcPr>
            <w:tcW w:w="972" w:type="dxa"/>
            <w:tcBorders>
              <w:top w:val="single" w:color="000000" w:sz="4" w:space="0"/>
              <w:left w:val="single" w:color="000000" w:sz="4" w:space="0"/>
              <w:bottom w:val="single" w:color="000000" w:sz="4" w:space="0"/>
              <w:right w:val="single" w:color="000000" w:sz="4" w:space="0"/>
            </w:tcBorders>
          </w:tcPr>
          <w:p w14:paraId="51AB2E8D">
            <w:pPr>
              <w:pStyle w:val="17"/>
              <w:spacing w:before="139" w:line="237" w:lineRule="auto"/>
              <w:ind w:left="371" w:right="89" w:hanging="255"/>
              <w:jc w:val="left"/>
              <w:rPr>
                <w:sz w:val="24"/>
              </w:rPr>
            </w:pPr>
            <w:r>
              <w:rPr>
                <w:spacing w:val="-2"/>
                <w:sz w:val="24"/>
              </w:rPr>
              <w:t xml:space="preserve">DBBH- </w:t>
            </w:r>
            <w:r>
              <w:rPr>
                <w:spacing w:val="-6"/>
                <w:sz w:val="24"/>
              </w:rPr>
              <w:t>02</w:t>
            </w:r>
          </w:p>
        </w:tc>
        <w:tc>
          <w:tcPr>
            <w:tcW w:w="1012" w:type="dxa"/>
            <w:tcBorders>
              <w:top w:val="single" w:color="000000" w:sz="4" w:space="0"/>
              <w:left w:val="single" w:color="000000" w:sz="4" w:space="0"/>
              <w:bottom w:val="single" w:color="000000" w:sz="4" w:space="0"/>
              <w:right w:val="single" w:color="000000" w:sz="4" w:space="0"/>
            </w:tcBorders>
          </w:tcPr>
          <w:p w14:paraId="180CC699">
            <w:pPr>
              <w:pStyle w:val="17"/>
              <w:spacing w:before="137" w:line="275" w:lineRule="exact"/>
              <w:ind w:left="19" w:right="3"/>
              <w:rPr>
                <w:sz w:val="24"/>
              </w:rPr>
            </w:pPr>
            <w:r>
              <w:rPr>
                <w:spacing w:val="-2"/>
                <w:sz w:val="24"/>
              </w:rPr>
              <w:t>740602.</w:t>
            </w:r>
          </w:p>
          <w:p w14:paraId="75B2321E">
            <w:pPr>
              <w:pStyle w:val="17"/>
              <w:spacing w:line="275" w:lineRule="exact"/>
              <w:ind w:left="19"/>
              <w:rPr>
                <w:sz w:val="24"/>
              </w:rPr>
            </w:pPr>
            <w:r>
              <w:rPr>
                <w:spacing w:val="-5"/>
                <w:sz w:val="24"/>
              </w:rPr>
              <w:t>77</w:t>
            </w:r>
          </w:p>
        </w:tc>
        <w:tc>
          <w:tcPr>
            <w:tcW w:w="1063" w:type="dxa"/>
            <w:tcBorders>
              <w:top w:val="single" w:color="000000" w:sz="4" w:space="0"/>
              <w:left w:val="single" w:color="000000" w:sz="4" w:space="0"/>
              <w:bottom w:val="single" w:color="000000" w:sz="4" w:space="0"/>
              <w:right w:val="single" w:color="000000" w:sz="4" w:space="0"/>
            </w:tcBorders>
          </w:tcPr>
          <w:p w14:paraId="53069FCD">
            <w:pPr>
              <w:pStyle w:val="17"/>
              <w:spacing w:before="137" w:line="275" w:lineRule="exact"/>
              <w:ind w:left="20" w:right="3"/>
              <w:rPr>
                <w:sz w:val="24"/>
              </w:rPr>
            </w:pPr>
            <w:r>
              <w:rPr>
                <w:spacing w:val="-2"/>
                <w:sz w:val="24"/>
              </w:rPr>
              <w:t>2647047</w:t>
            </w:r>
          </w:p>
          <w:p w14:paraId="0FCC058B">
            <w:pPr>
              <w:pStyle w:val="17"/>
              <w:spacing w:line="275" w:lineRule="exact"/>
              <w:ind w:left="20"/>
              <w:rPr>
                <w:sz w:val="24"/>
              </w:rPr>
            </w:pPr>
            <w:r>
              <w:rPr>
                <w:spacing w:val="-5"/>
                <w:sz w:val="24"/>
              </w:rPr>
              <w:t>.84</w:t>
            </w:r>
          </w:p>
        </w:tc>
        <w:tc>
          <w:tcPr>
            <w:tcW w:w="820" w:type="dxa"/>
            <w:tcBorders>
              <w:top w:val="single" w:color="000000" w:sz="4" w:space="0"/>
              <w:left w:val="single" w:color="000000" w:sz="4" w:space="0"/>
              <w:bottom w:val="single" w:color="000000" w:sz="4" w:space="0"/>
              <w:right w:val="single" w:color="000000" w:sz="4" w:space="0"/>
            </w:tcBorders>
          </w:tcPr>
          <w:p w14:paraId="039565F2">
            <w:pPr>
              <w:pStyle w:val="17"/>
              <w:spacing w:before="273"/>
              <w:ind w:left="18"/>
              <w:rPr>
                <w:sz w:val="24"/>
              </w:rPr>
            </w:pPr>
            <w:r>
              <w:rPr>
                <w:spacing w:val="-2"/>
                <w:sz w:val="24"/>
              </w:rPr>
              <w:t>N360°</w:t>
            </w:r>
          </w:p>
        </w:tc>
        <w:tc>
          <w:tcPr>
            <w:tcW w:w="1244" w:type="dxa"/>
            <w:tcBorders>
              <w:top w:val="single" w:color="000000" w:sz="4" w:space="0"/>
              <w:left w:val="single" w:color="000000" w:sz="4" w:space="0"/>
              <w:bottom w:val="single" w:color="000000" w:sz="4" w:space="0"/>
              <w:right w:val="single" w:color="000000" w:sz="4" w:space="0"/>
            </w:tcBorders>
          </w:tcPr>
          <w:p w14:paraId="1559690A">
            <w:pPr>
              <w:pStyle w:val="17"/>
              <w:spacing w:before="273"/>
              <w:ind w:left="18"/>
              <w:rPr>
                <w:sz w:val="24"/>
              </w:rPr>
            </w:pPr>
            <w:r>
              <w:rPr>
                <w:spacing w:val="-5"/>
                <w:sz w:val="24"/>
              </w:rPr>
              <w:t>45°</w:t>
            </w:r>
          </w:p>
        </w:tc>
        <w:tc>
          <w:tcPr>
            <w:tcW w:w="1073" w:type="dxa"/>
            <w:tcBorders>
              <w:top w:val="single" w:color="000000" w:sz="4" w:space="0"/>
              <w:left w:val="single" w:color="000000" w:sz="4" w:space="0"/>
              <w:bottom w:val="single" w:color="000000" w:sz="4" w:space="0"/>
              <w:right w:val="single" w:color="000000" w:sz="4" w:space="0"/>
            </w:tcBorders>
          </w:tcPr>
          <w:p w14:paraId="0DD353B8">
            <w:pPr>
              <w:pStyle w:val="17"/>
              <w:spacing w:before="273"/>
              <w:ind w:left="91" w:right="74"/>
              <w:rPr>
                <w:sz w:val="24"/>
              </w:rPr>
            </w:pPr>
            <w:r>
              <w:rPr>
                <w:spacing w:val="-5"/>
                <w:sz w:val="24"/>
              </w:rPr>
              <w:t>60</w:t>
            </w:r>
          </w:p>
        </w:tc>
        <w:tc>
          <w:tcPr>
            <w:tcW w:w="1075" w:type="dxa"/>
            <w:tcBorders>
              <w:top w:val="single" w:color="000000" w:sz="4" w:space="0"/>
              <w:left w:val="single" w:color="000000" w:sz="4" w:space="0"/>
              <w:bottom w:val="single" w:color="000000" w:sz="4" w:space="0"/>
              <w:right w:val="single" w:color="000000" w:sz="4" w:space="0"/>
            </w:tcBorders>
          </w:tcPr>
          <w:p w14:paraId="5A2000B1">
            <w:pPr>
              <w:pStyle w:val="17"/>
              <w:spacing w:before="273"/>
              <w:ind w:left="17"/>
              <w:rPr>
                <w:sz w:val="24"/>
              </w:rPr>
            </w:pPr>
            <w:r>
              <w:rPr>
                <w:spacing w:val="-2"/>
                <w:sz w:val="24"/>
              </w:rPr>
              <w:t>439.836</w:t>
            </w:r>
          </w:p>
        </w:tc>
        <w:tc>
          <w:tcPr>
            <w:tcW w:w="1138" w:type="dxa"/>
            <w:tcBorders>
              <w:top w:val="single" w:color="000000" w:sz="4" w:space="0"/>
              <w:left w:val="single" w:color="000000" w:sz="4" w:space="0"/>
              <w:bottom w:val="single" w:color="000000" w:sz="4" w:space="0"/>
              <w:right w:val="single" w:color="000000" w:sz="4" w:space="0"/>
            </w:tcBorders>
          </w:tcPr>
          <w:p w14:paraId="7725D450">
            <w:pPr>
              <w:pStyle w:val="17"/>
              <w:spacing w:before="137" w:line="275" w:lineRule="exact"/>
              <w:ind w:left="20" w:right="2"/>
              <w:rPr>
                <w:sz w:val="24"/>
              </w:rPr>
            </w:pPr>
            <w:r>
              <w:rPr>
                <w:spacing w:val="-2"/>
                <w:sz w:val="24"/>
              </w:rPr>
              <w:t>08/10//20</w:t>
            </w:r>
          </w:p>
          <w:p w14:paraId="2555D552">
            <w:pPr>
              <w:pStyle w:val="17"/>
              <w:spacing w:line="275" w:lineRule="exact"/>
              <w:ind w:left="20"/>
              <w:rPr>
                <w:sz w:val="24"/>
              </w:rPr>
            </w:pPr>
            <w:r>
              <w:rPr>
                <w:spacing w:val="-5"/>
                <w:sz w:val="24"/>
              </w:rPr>
              <w:t>24</w:t>
            </w:r>
          </w:p>
        </w:tc>
        <w:tc>
          <w:tcPr>
            <w:tcW w:w="1184" w:type="dxa"/>
            <w:tcBorders>
              <w:top w:val="single" w:color="000000" w:sz="4" w:space="0"/>
              <w:left w:val="single" w:color="000000" w:sz="4" w:space="0"/>
              <w:bottom w:val="single" w:color="000000" w:sz="4" w:space="0"/>
            </w:tcBorders>
          </w:tcPr>
          <w:p w14:paraId="28F2D15B">
            <w:pPr>
              <w:pStyle w:val="17"/>
              <w:spacing w:before="137" w:line="275" w:lineRule="exact"/>
              <w:ind w:left="26" w:right="1"/>
              <w:rPr>
                <w:sz w:val="24"/>
              </w:rPr>
            </w:pPr>
            <w:r>
              <w:rPr>
                <w:spacing w:val="-2"/>
                <w:sz w:val="24"/>
              </w:rPr>
              <w:t>12/10/20</w:t>
            </w:r>
          </w:p>
          <w:p w14:paraId="4EC7B4F5">
            <w:pPr>
              <w:pStyle w:val="17"/>
              <w:spacing w:line="275" w:lineRule="exact"/>
              <w:ind w:left="26"/>
              <w:rPr>
                <w:sz w:val="24"/>
              </w:rPr>
            </w:pPr>
            <w:r>
              <w:rPr>
                <w:spacing w:val="-5"/>
                <w:sz w:val="24"/>
              </w:rPr>
              <w:t>24</w:t>
            </w:r>
          </w:p>
        </w:tc>
      </w:tr>
      <w:tr w14:paraId="7DDDBC9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28" w:hRule="atLeast"/>
          <w:jc w:val="center"/>
        </w:trPr>
        <w:tc>
          <w:tcPr>
            <w:tcW w:w="1190" w:type="dxa"/>
            <w:tcBorders>
              <w:top w:val="single" w:color="000000" w:sz="4" w:space="0"/>
              <w:bottom w:val="single" w:color="000000" w:sz="4" w:space="0"/>
              <w:right w:val="single" w:color="000000" w:sz="4" w:space="0"/>
            </w:tcBorders>
          </w:tcPr>
          <w:p w14:paraId="07FC410F">
            <w:pPr>
              <w:pStyle w:val="17"/>
              <w:spacing w:before="2" w:line="237" w:lineRule="auto"/>
              <w:ind w:left="181" w:right="163" w:firstLine="74"/>
              <w:jc w:val="left"/>
              <w:rPr>
                <w:sz w:val="24"/>
              </w:rPr>
            </w:pPr>
            <w:r>
              <w:rPr>
                <w:spacing w:val="-2"/>
                <w:sz w:val="24"/>
              </w:rPr>
              <w:t>Dindo- Belkurta</w:t>
            </w:r>
          </w:p>
          <w:p w14:paraId="58E83990">
            <w:pPr>
              <w:pStyle w:val="17"/>
              <w:spacing w:before="1" w:line="259" w:lineRule="exact"/>
              <w:ind w:left="308"/>
              <w:jc w:val="left"/>
              <w:rPr>
                <w:sz w:val="24"/>
              </w:rPr>
            </w:pPr>
            <w:r>
              <w:rPr>
                <w:spacing w:val="-2"/>
                <w:sz w:val="24"/>
              </w:rPr>
              <w:t>Block</w:t>
            </w:r>
          </w:p>
        </w:tc>
        <w:tc>
          <w:tcPr>
            <w:tcW w:w="972" w:type="dxa"/>
            <w:tcBorders>
              <w:top w:val="single" w:color="000000" w:sz="4" w:space="0"/>
              <w:left w:val="single" w:color="000000" w:sz="4" w:space="0"/>
              <w:bottom w:val="single" w:color="000000" w:sz="4" w:space="0"/>
              <w:right w:val="single" w:color="000000" w:sz="4" w:space="0"/>
            </w:tcBorders>
          </w:tcPr>
          <w:p w14:paraId="463ADD35">
            <w:pPr>
              <w:pStyle w:val="17"/>
              <w:spacing w:before="138" w:line="237" w:lineRule="auto"/>
              <w:ind w:left="371" w:right="89" w:hanging="255"/>
              <w:jc w:val="left"/>
              <w:rPr>
                <w:sz w:val="24"/>
              </w:rPr>
            </w:pPr>
            <w:r>
              <w:rPr>
                <w:spacing w:val="-2"/>
                <w:sz w:val="24"/>
              </w:rPr>
              <w:t>DB</w:t>
            </w:r>
            <w:r>
              <w:rPr>
                <w:rFonts w:hint="default"/>
                <w:spacing w:val="-2"/>
                <w:sz w:val="24"/>
                <w:lang w:val="en-IN"/>
              </w:rPr>
              <w:t>CD</w:t>
            </w:r>
            <w:r>
              <w:rPr>
                <w:spacing w:val="-2"/>
                <w:sz w:val="24"/>
              </w:rPr>
              <w:t xml:space="preserve">- </w:t>
            </w:r>
            <w:r>
              <w:rPr>
                <w:spacing w:val="-6"/>
                <w:sz w:val="24"/>
              </w:rPr>
              <w:t>03</w:t>
            </w:r>
          </w:p>
        </w:tc>
        <w:tc>
          <w:tcPr>
            <w:tcW w:w="1012" w:type="dxa"/>
            <w:tcBorders>
              <w:top w:val="single" w:color="000000" w:sz="4" w:space="0"/>
              <w:left w:val="single" w:color="000000" w:sz="4" w:space="0"/>
              <w:bottom w:val="single" w:color="000000" w:sz="4" w:space="0"/>
              <w:right w:val="single" w:color="000000" w:sz="4" w:space="0"/>
            </w:tcBorders>
          </w:tcPr>
          <w:p w14:paraId="76072476">
            <w:pPr>
              <w:pStyle w:val="17"/>
              <w:spacing w:before="136" w:line="275" w:lineRule="exact"/>
              <w:ind w:left="19" w:right="3"/>
              <w:rPr>
                <w:sz w:val="24"/>
              </w:rPr>
            </w:pPr>
            <w:r>
              <w:rPr>
                <w:spacing w:val="-2"/>
                <w:sz w:val="24"/>
              </w:rPr>
              <w:t>740945.</w:t>
            </w:r>
          </w:p>
          <w:p w14:paraId="57112A6C">
            <w:pPr>
              <w:pStyle w:val="17"/>
              <w:spacing w:line="275" w:lineRule="exact"/>
              <w:ind w:left="19"/>
              <w:rPr>
                <w:sz w:val="24"/>
              </w:rPr>
            </w:pPr>
            <w:r>
              <w:rPr>
                <w:spacing w:val="-5"/>
                <w:sz w:val="24"/>
              </w:rPr>
              <w:t>314</w:t>
            </w:r>
          </w:p>
        </w:tc>
        <w:tc>
          <w:tcPr>
            <w:tcW w:w="1063" w:type="dxa"/>
            <w:tcBorders>
              <w:top w:val="single" w:color="000000" w:sz="4" w:space="0"/>
              <w:left w:val="single" w:color="000000" w:sz="4" w:space="0"/>
              <w:bottom w:val="single" w:color="000000" w:sz="4" w:space="0"/>
              <w:right w:val="single" w:color="000000" w:sz="4" w:space="0"/>
            </w:tcBorders>
          </w:tcPr>
          <w:p w14:paraId="6D974DC1">
            <w:pPr>
              <w:pStyle w:val="17"/>
              <w:spacing w:before="136" w:line="275" w:lineRule="exact"/>
              <w:ind w:left="20" w:right="3"/>
              <w:rPr>
                <w:sz w:val="24"/>
              </w:rPr>
            </w:pPr>
            <w:r>
              <w:rPr>
                <w:spacing w:val="-2"/>
                <w:sz w:val="24"/>
              </w:rPr>
              <w:t>2647092</w:t>
            </w:r>
          </w:p>
          <w:p w14:paraId="0F32AE6C">
            <w:pPr>
              <w:pStyle w:val="17"/>
              <w:spacing w:line="275" w:lineRule="exact"/>
              <w:ind w:left="20"/>
              <w:rPr>
                <w:sz w:val="24"/>
              </w:rPr>
            </w:pPr>
            <w:r>
              <w:rPr>
                <w:spacing w:val="-4"/>
                <w:sz w:val="24"/>
              </w:rPr>
              <w:t>.387</w:t>
            </w:r>
          </w:p>
        </w:tc>
        <w:tc>
          <w:tcPr>
            <w:tcW w:w="820" w:type="dxa"/>
            <w:tcBorders>
              <w:top w:val="single" w:color="000000" w:sz="4" w:space="0"/>
              <w:left w:val="single" w:color="000000" w:sz="4" w:space="0"/>
              <w:bottom w:val="single" w:color="000000" w:sz="4" w:space="0"/>
              <w:right w:val="single" w:color="000000" w:sz="4" w:space="0"/>
            </w:tcBorders>
          </w:tcPr>
          <w:p w14:paraId="1DDC69A4">
            <w:pPr>
              <w:pStyle w:val="17"/>
              <w:spacing w:before="273"/>
              <w:ind w:left="18"/>
              <w:rPr>
                <w:sz w:val="24"/>
              </w:rPr>
            </w:pPr>
            <w:r>
              <w:rPr>
                <w:spacing w:val="-2"/>
                <w:sz w:val="24"/>
              </w:rPr>
              <w:t>N350°</w:t>
            </w:r>
          </w:p>
        </w:tc>
        <w:tc>
          <w:tcPr>
            <w:tcW w:w="1244" w:type="dxa"/>
            <w:tcBorders>
              <w:top w:val="single" w:color="000000" w:sz="4" w:space="0"/>
              <w:left w:val="single" w:color="000000" w:sz="4" w:space="0"/>
              <w:bottom w:val="single" w:color="000000" w:sz="4" w:space="0"/>
              <w:right w:val="single" w:color="000000" w:sz="4" w:space="0"/>
            </w:tcBorders>
          </w:tcPr>
          <w:p w14:paraId="4BF1045A">
            <w:pPr>
              <w:pStyle w:val="17"/>
              <w:spacing w:before="273"/>
              <w:ind w:left="18"/>
              <w:rPr>
                <w:sz w:val="24"/>
              </w:rPr>
            </w:pPr>
            <w:r>
              <w:rPr>
                <w:spacing w:val="-5"/>
                <w:sz w:val="24"/>
              </w:rPr>
              <w:t>45°</w:t>
            </w:r>
          </w:p>
        </w:tc>
        <w:tc>
          <w:tcPr>
            <w:tcW w:w="1073" w:type="dxa"/>
            <w:tcBorders>
              <w:top w:val="single" w:color="000000" w:sz="4" w:space="0"/>
              <w:left w:val="single" w:color="000000" w:sz="4" w:space="0"/>
              <w:bottom w:val="single" w:color="000000" w:sz="4" w:space="0"/>
              <w:right w:val="single" w:color="000000" w:sz="4" w:space="0"/>
            </w:tcBorders>
          </w:tcPr>
          <w:p w14:paraId="4331F048">
            <w:pPr>
              <w:pStyle w:val="17"/>
              <w:spacing w:before="273"/>
              <w:ind w:left="91" w:right="74"/>
              <w:rPr>
                <w:sz w:val="24"/>
              </w:rPr>
            </w:pPr>
            <w:r>
              <w:rPr>
                <w:spacing w:val="-5"/>
                <w:sz w:val="24"/>
              </w:rPr>
              <w:t>60</w:t>
            </w:r>
          </w:p>
        </w:tc>
        <w:tc>
          <w:tcPr>
            <w:tcW w:w="1075" w:type="dxa"/>
            <w:tcBorders>
              <w:top w:val="single" w:color="000000" w:sz="4" w:space="0"/>
              <w:left w:val="single" w:color="000000" w:sz="4" w:space="0"/>
              <w:bottom w:val="single" w:color="000000" w:sz="4" w:space="0"/>
              <w:right w:val="single" w:color="000000" w:sz="4" w:space="0"/>
            </w:tcBorders>
          </w:tcPr>
          <w:p w14:paraId="72AD94EA">
            <w:pPr>
              <w:pStyle w:val="17"/>
              <w:spacing w:before="273"/>
              <w:ind w:left="17"/>
              <w:rPr>
                <w:sz w:val="24"/>
              </w:rPr>
            </w:pPr>
            <w:r>
              <w:rPr>
                <w:spacing w:val="-2"/>
                <w:sz w:val="24"/>
              </w:rPr>
              <w:t>460.242</w:t>
            </w:r>
          </w:p>
        </w:tc>
        <w:tc>
          <w:tcPr>
            <w:tcW w:w="1138" w:type="dxa"/>
            <w:tcBorders>
              <w:top w:val="single" w:color="000000" w:sz="4" w:space="0"/>
              <w:left w:val="single" w:color="000000" w:sz="4" w:space="0"/>
              <w:bottom w:val="single" w:color="000000" w:sz="4" w:space="0"/>
              <w:right w:val="single" w:color="000000" w:sz="4" w:space="0"/>
            </w:tcBorders>
          </w:tcPr>
          <w:p w14:paraId="703B53E7">
            <w:pPr>
              <w:pStyle w:val="17"/>
              <w:spacing w:before="136" w:line="275" w:lineRule="exact"/>
              <w:ind w:left="20" w:right="2"/>
              <w:rPr>
                <w:sz w:val="24"/>
              </w:rPr>
            </w:pPr>
            <w:r>
              <w:rPr>
                <w:spacing w:val="-2"/>
                <w:sz w:val="24"/>
              </w:rPr>
              <w:t>04/10/20</w:t>
            </w:r>
          </w:p>
          <w:p w14:paraId="10F2125A">
            <w:pPr>
              <w:pStyle w:val="17"/>
              <w:spacing w:line="275" w:lineRule="exact"/>
              <w:ind w:left="20"/>
              <w:rPr>
                <w:sz w:val="24"/>
              </w:rPr>
            </w:pPr>
            <w:r>
              <w:rPr>
                <w:spacing w:val="-5"/>
                <w:sz w:val="24"/>
              </w:rPr>
              <w:t>24</w:t>
            </w:r>
          </w:p>
        </w:tc>
        <w:tc>
          <w:tcPr>
            <w:tcW w:w="1184" w:type="dxa"/>
            <w:tcBorders>
              <w:top w:val="single" w:color="000000" w:sz="4" w:space="0"/>
              <w:left w:val="single" w:color="000000" w:sz="4" w:space="0"/>
              <w:bottom w:val="single" w:color="000000" w:sz="4" w:space="0"/>
            </w:tcBorders>
          </w:tcPr>
          <w:p w14:paraId="76D5580D">
            <w:pPr>
              <w:pStyle w:val="17"/>
              <w:spacing w:before="136" w:line="275" w:lineRule="exact"/>
              <w:ind w:left="26" w:right="1"/>
              <w:rPr>
                <w:sz w:val="24"/>
              </w:rPr>
            </w:pPr>
            <w:r>
              <w:rPr>
                <w:spacing w:val="-2"/>
                <w:sz w:val="24"/>
              </w:rPr>
              <w:t>08/10/20</w:t>
            </w:r>
          </w:p>
          <w:p w14:paraId="16C7C790">
            <w:pPr>
              <w:pStyle w:val="17"/>
              <w:spacing w:line="275" w:lineRule="exact"/>
              <w:ind w:left="26"/>
              <w:rPr>
                <w:sz w:val="24"/>
              </w:rPr>
            </w:pPr>
            <w:r>
              <w:rPr>
                <w:spacing w:val="-5"/>
                <w:sz w:val="24"/>
              </w:rPr>
              <w:t>24</w:t>
            </w:r>
          </w:p>
        </w:tc>
      </w:tr>
      <w:tr w14:paraId="21FF3D4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27" w:hRule="atLeast"/>
          <w:jc w:val="center"/>
        </w:trPr>
        <w:tc>
          <w:tcPr>
            <w:tcW w:w="1190" w:type="dxa"/>
            <w:tcBorders>
              <w:top w:val="single" w:color="000000" w:sz="4" w:space="0"/>
              <w:bottom w:val="single" w:color="000000" w:sz="4" w:space="0"/>
              <w:right w:val="single" w:color="000000" w:sz="4" w:space="0"/>
            </w:tcBorders>
          </w:tcPr>
          <w:p w14:paraId="1C807EDE">
            <w:pPr>
              <w:pStyle w:val="17"/>
              <w:spacing w:before="1" w:line="237" w:lineRule="auto"/>
              <w:ind w:left="181" w:right="163" w:firstLine="74"/>
              <w:jc w:val="left"/>
              <w:rPr>
                <w:sz w:val="24"/>
              </w:rPr>
            </w:pPr>
            <w:r>
              <w:rPr>
                <w:spacing w:val="-2"/>
                <w:sz w:val="24"/>
              </w:rPr>
              <w:t>Dindo- Belkurta</w:t>
            </w:r>
          </w:p>
          <w:p w14:paraId="35F24C30">
            <w:pPr>
              <w:pStyle w:val="17"/>
              <w:spacing w:before="1" w:line="259" w:lineRule="exact"/>
              <w:ind w:left="308"/>
              <w:jc w:val="left"/>
              <w:rPr>
                <w:sz w:val="24"/>
              </w:rPr>
            </w:pPr>
            <w:r>
              <w:rPr>
                <w:spacing w:val="-2"/>
                <w:sz w:val="24"/>
              </w:rPr>
              <w:t>Block</w:t>
            </w:r>
          </w:p>
        </w:tc>
        <w:tc>
          <w:tcPr>
            <w:tcW w:w="972" w:type="dxa"/>
            <w:tcBorders>
              <w:top w:val="single" w:color="000000" w:sz="4" w:space="0"/>
              <w:left w:val="single" w:color="000000" w:sz="4" w:space="0"/>
              <w:bottom w:val="single" w:color="000000" w:sz="4" w:space="0"/>
              <w:right w:val="single" w:color="000000" w:sz="4" w:space="0"/>
            </w:tcBorders>
          </w:tcPr>
          <w:p w14:paraId="1783CE37">
            <w:pPr>
              <w:pStyle w:val="17"/>
              <w:spacing w:before="136"/>
              <w:ind w:left="371" w:right="89" w:hanging="255"/>
              <w:jc w:val="left"/>
              <w:rPr>
                <w:sz w:val="24"/>
              </w:rPr>
            </w:pPr>
            <w:r>
              <w:rPr>
                <w:spacing w:val="-2"/>
                <w:sz w:val="24"/>
              </w:rPr>
              <w:t>DB</w:t>
            </w:r>
            <w:r>
              <w:rPr>
                <w:rFonts w:hint="default"/>
                <w:spacing w:val="-2"/>
                <w:sz w:val="24"/>
                <w:lang w:val="en-IN"/>
              </w:rPr>
              <w:t>CD</w:t>
            </w:r>
            <w:r>
              <w:rPr>
                <w:spacing w:val="-2"/>
                <w:sz w:val="24"/>
              </w:rPr>
              <w:t xml:space="preserve">- </w:t>
            </w:r>
            <w:r>
              <w:rPr>
                <w:spacing w:val="-6"/>
                <w:sz w:val="24"/>
              </w:rPr>
              <w:t>04</w:t>
            </w:r>
          </w:p>
        </w:tc>
        <w:tc>
          <w:tcPr>
            <w:tcW w:w="1012" w:type="dxa"/>
            <w:tcBorders>
              <w:top w:val="single" w:color="000000" w:sz="4" w:space="0"/>
              <w:left w:val="single" w:color="000000" w:sz="4" w:space="0"/>
              <w:bottom w:val="single" w:color="000000" w:sz="4" w:space="0"/>
              <w:right w:val="single" w:color="000000" w:sz="4" w:space="0"/>
            </w:tcBorders>
          </w:tcPr>
          <w:p w14:paraId="4F79A7FE">
            <w:pPr>
              <w:pStyle w:val="17"/>
              <w:spacing w:before="136"/>
              <w:ind w:left="19" w:right="3"/>
              <w:rPr>
                <w:sz w:val="24"/>
              </w:rPr>
            </w:pPr>
            <w:r>
              <w:rPr>
                <w:spacing w:val="-2"/>
                <w:sz w:val="24"/>
              </w:rPr>
              <w:t>742125.</w:t>
            </w:r>
          </w:p>
          <w:p w14:paraId="77104D0A">
            <w:pPr>
              <w:pStyle w:val="17"/>
              <w:ind w:left="19"/>
              <w:rPr>
                <w:sz w:val="24"/>
              </w:rPr>
            </w:pPr>
            <w:r>
              <w:rPr>
                <w:spacing w:val="-5"/>
                <w:sz w:val="24"/>
              </w:rPr>
              <w:t>898</w:t>
            </w:r>
          </w:p>
        </w:tc>
        <w:tc>
          <w:tcPr>
            <w:tcW w:w="1063" w:type="dxa"/>
            <w:tcBorders>
              <w:top w:val="single" w:color="000000" w:sz="4" w:space="0"/>
              <w:left w:val="single" w:color="000000" w:sz="4" w:space="0"/>
              <w:bottom w:val="single" w:color="000000" w:sz="4" w:space="0"/>
              <w:right w:val="single" w:color="000000" w:sz="4" w:space="0"/>
            </w:tcBorders>
          </w:tcPr>
          <w:p w14:paraId="4E38CEB4">
            <w:pPr>
              <w:pStyle w:val="17"/>
              <w:spacing w:before="136"/>
              <w:ind w:left="20" w:right="3"/>
              <w:rPr>
                <w:sz w:val="24"/>
              </w:rPr>
            </w:pPr>
            <w:r>
              <w:rPr>
                <w:spacing w:val="-2"/>
                <w:sz w:val="24"/>
              </w:rPr>
              <w:t>2646944</w:t>
            </w:r>
          </w:p>
          <w:p w14:paraId="00B8202E">
            <w:pPr>
              <w:pStyle w:val="17"/>
              <w:ind w:left="20"/>
              <w:rPr>
                <w:sz w:val="24"/>
              </w:rPr>
            </w:pPr>
            <w:r>
              <w:rPr>
                <w:spacing w:val="-4"/>
                <w:sz w:val="24"/>
              </w:rPr>
              <w:t>.836</w:t>
            </w:r>
          </w:p>
        </w:tc>
        <w:tc>
          <w:tcPr>
            <w:tcW w:w="820" w:type="dxa"/>
            <w:tcBorders>
              <w:top w:val="single" w:color="000000" w:sz="4" w:space="0"/>
              <w:left w:val="single" w:color="000000" w:sz="4" w:space="0"/>
              <w:bottom w:val="single" w:color="000000" w:sz="4" w:space="0"/>
              <w:right w:val="single" w:color="000000" w:sz="4" w:space="0"/>
            </w:tcBorders>
          </w:tcPr>
          <w:p w14:paraId="4E0C4067">
            <w:pPr>
              <w:pStyle w:val="17"/>
              <w:spacing w:before="273"/>
              <w:ind w:left="18"/>
              <w:rPr>
                <w:sz w:val="24"/>
              </w:rPr>
            </w:pPr>
            <w:r>
              <w:rPr>
                <w:spacing w:val="-2"/>
                <w:sz w:val="24"/>
              </w:rPr>
              <w:t>N360°</w:t>
            </w:r>
          </w:p>
        </w:tc>
        <w:tc>
          <w:tcPr>
            <w:tcW w:w="1244" w:type="dxa"/>
            <w:tcBorders>
              <w:top w:val="single" w:color="000000" w:sz="4" w:space="0"/>
              <w:left w:val="single" w:color="000000" w:sz="4" w:space="0"/>
              <w:bottom w:val="single" w:color="000000" w:sz="4" w:space="0"/>
              <w:right w:val="single" w:color="000000" w:sz="4" w:space="0"/>
            </w:tcBorders>
          </w:tcPr>
          <w:p w14:paraId="2F75A127">
            <w:pPr>
              <w:pStyle w:val="17"/>
              <w:spacing w:before="273"/>
              <w:ind w:left="18"/>
              <w:rPr>
                <w:sz w:val="24"/>
              </w:rPr>
            </w:pPr>
            <w:r>
              <w:rPr>
                <w:spacing w:val="-5"/>
                <w:sz w:val="24"/>
              </w:rPr>
              <w:t>45°</w:t>
            </w:r>
          </w:p>
        </w:tc>
        <w:tc>
          <w:tcPr>
            <w:tcW w:w="1073" w:type="dxa"/>
            <w:tcBorders>
              <w:top w:val="single" w:color="000000" w:sz="4" w:space="0"/>
              <w:left w:val="single" w:color="000000" w:sz="4" w:space="0"/>
              <w:bottom w:val="single" w:color="000000" w:sz="4" w:space="0"/>
              <w:right w:val="single" w:color="000000" w:sz="4" w:space="0"/>
            </w:tcBorders>
          </w:tcPr>
          <w:p w14:paraId="467A5CFC">
            <w:pPr>
              <w:pStyle w:val="17"/>
              <w:spacing w:before="273"/>
              <w:ind w:left="91" w:right="74"/>
              <w:rPr>
                <w:sz w:val="24"/>
              </w:rPr>
            </w:pPr>
            <w:r>
              <w:rPr>
                <w:spacing w:val="-5"/>
                <w:sz w:val="24"/>
              </w:rPr>
              <w:t>60</w:t>
            </w:r>
          </w:p>
        </w:tc>
        <w:tc>
          <w:tcPr>
            <w:tcW w:w="1075" w:type="dxa"/>
            <w:tcBorders>
              <w:top w:val="single" w:color="000000" w:sz="4" w:space="0"/>
              <w:left w:val="single" w:color="000000" w:sz="4" w:space="0"/>
              <w:bottom w:val="single" w:color="000000" w:sz="4" w:space="0"/>
              <w:right w:val="single" w:color="000000" w:sz="4" w:space="0"/>
            </w:tcBorders>
          </w:tcPr>
          <w:p w14:paraId="4894AE22">
            <w:pPr>
              <w:pStyle w:val="17"/>
              <w:spacing w:before="273"/>
              <w:ind w:left="17"/>
              <w:rPr>
                <w:sz w:val="24"/>
              </w:rPr>
            </w:pPr>
            <w:r>
              <w:rPr>
                <w:spacing w:val="-2"/>
                <w:sz w:val="24"/>
              </w:rPr>
              <w:t>471.406</w:t>
            </w:r>
          </w:p>
        </w:tc>
        <w:tc>
          <w:tcPr>
            <w:tcW w:w="1138" w:type="dxa"/>
            <w:tcBorders>
              <w:top w:val="single" w:color="000000" w:sz="4" w:space="0"/>
              <w:left w:val="single" w:color="000000" w:sz="4" w:space="0"/>
              <w:bottom w:val="single" w:color="000000" w:sz="4" w:space="0"/>
              <w:right w:val="single" w:color="000000" w:sz="4" w:space="0"/>
            </w:tcBorders>
          </w:tcPr>
          <w:p w14:paraId="4F0F097B">
            <w:pPr>
              <w:pStyle w:val="17"/>
              <w:spacing w:before="136"/>
              <w:ind w:left="20" w:right="2"/>
              <w:rPr>
                <w:sz w:val="24"/>
              </w:rPr>
            </w:pPr>
            <w:r>
              <w:rPr>
                <w:spacing w:val="-2"/>
                <w:sz w:val="24"/>
              </w:rPr>
              <w:t>25/09/20</w:t>
            </w:r>
          </w:p>
          <w:p w14:paraId="112C49A8">
            <w:pPr>
              <w:pStyle w:val="17"/>
              <w:ind w:left="20"/>
              <w:rPr>
                <w:sz w:val="24"/>
              </w:rPr>
            </w:pPr>
            <w:r>
              <w:rPr>
                <w:spacing w:val="-5"/>
                <w:sz w:val="24"/>
              </w:rPr>
              <w:t>24</w:t>
            </w:r>
          </w:p>
        </w:tc>
        <w:tc>
          <w:tcPr>
            <w:tcW w:w="1184" w:type="dxa"/>
            <w:tcBorders>
              <w:top w:val="single" w:color="000000" w:sz="4" w:space="0"/>
              <w:left w:val="single" w:color="000000" w:sz="4" w:space="0"/>
              <w:bottom w:val="single" w:color="000000" w:sz="4" w:space="0"/>
            </w:tcBorders>
          </w:tcPr>
          <w:p w14:paraId="20EF5985">
            <w:pPr>
              <w:pStyle w:val="17"/>
              <w:spacing w:before="136"/>
              <w:ind w:left="26" w:right="1"/>
              <w:rPr>
                <w:sz w:val="24"/>
              </w:rPr>
            </w:pPr>
            <w:r>
              <w:rPr>
                <w:spacing w:val="-2"/>
                <w:sz w:val="24"/>
              </w:rPr>
              <w:t>30/09/20</w:t>
            </w:r>
          </w:p>
          <w:p w14:paraId="24738EB3">
            <w:pPr>
              <w:pStyle w:val="17"/>
              <w:ind w:left="26"/>
              <w:rPr>
                <w:sz w:val="24"/>
              </w:rPr>
            </w:pPr>
            <w:r>
              <w:rPr>
                <w:spacing w:val="-5"/>
                <w:sz w:val="24"/>
              </w:rPr>
              <w:t>24</w:t>
            </w:r>
          </w:p>
        </w:tc>
      </w:tr>
      <w:tr w14:paraId="704B641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27" w:hRule="atLeast"/>
          <w:jc w:val="center"/>
        </w:trPr>
        <w:tc>
          <w:tcPr>
            <w:tcW w:w="1190" w:type="dxa"/>
            <w:tcBorders>
              <w:top w:val="single" w:color="000000" w:sz="4" w:space="0"/>
              <w:right w:val="single" w:color="000000" w:sz="4" w:space="0"/>
            </w:tcBorders>
          </w:tcPr>
          <w:p w14:paraId="5C71B4B9">
            <w:pPr>
              <w:pStyle w:val="17"/>
              <w:spacing w:line="276" w:lineRule="exact"/>
              <w:ind w:left="181" w:right="165" w:firstLine="2"/>
              <w:rPr>
                <w:sz w:val="24"/>
              </w:rPr>
            </w:pPr>
            <w:r>
              <w:rPr>
                <w:spacing w:val="-2"/>
                <w:sz w:val="24"/>
              </w:rPr>
              <w:t>Dindo- Belkurta Block</w:t>
            </w:r>
          </w:p>
        </w:tc>
        <w:tc>
          <w:tcPr>
            <w:tcW w:w="972" w:type="dxa"/>
            <w:tcBorders>
              <w:top w:val="single" w:color="000000" w:sz="4" w:space="0"/>
              <w:left w:val="single" w:color="000000" w:sz="4" w:space="0"/>
              <w:right w:val="single" w:color="000000" w:sz="4" w:space="0"/>
            </w:tcBorders>
          </w:tcPr>
          <w:p w14:paraId="052109D7">
            <w:pPr>
              <w:pStyle w:val="17"/>
              <w:spacing w:before="135"/>
              <w:ind w:left="371" w:right="89" w:hanging="255"/>
              <w:jc w:val="left"/>
              <w:rPr>
                <w:sz w:val="24"/>
              </w:rPr>
            </w:pPr>
            <w:r>
              <w:rPr>
                <w:spacing w:val="-2"/>
                <w:sz w:val="24"/>
              </w:rPr>
              <w:t>DB</w:t>
            </w:r>
            <w:r>
              <w:rPr>
                <w:rFonts w:hint="default"/>
                <w:spacing w:val="-2"/>
                <w:sz w:val="24"/>
                <w:lang w:val="en-IN"/>
              </w:rPr>
              <w:t>CD</w:t>
            </w:r>
            <w:r>
              <w:rPr>
                <w:spacing w:val="-2"/>
                <w:sz w:val="24"/>
              </w:rPr>
              <w:t xml:space="preserve">- </w:t>
            </w:r>
            <w:r>
              <w:rPr>
                <w:spacing w:val="-6"/>
                <w:sz w:val="24"/>
              </w:rPr>
              <w:t>05</w:t>
            </w:r>
          </w:p>
        </w:tc>
        <w:tc>
          <w:tcPr>
            <w:tcW w:w="1012" w:type="dxa"/>
            <w:tcBorders>
              <w:top w:val="single" w:color="000000" w:sz="4" w:space="0"/>
              <w:left w:val="single" w:color="000000" w:sz="4" w:space="0"/>
              <w:right w:val="single" w:color="000000" w:sz="4" w:space="0"/>
            </w:tcBorders>
          </w:tcPr>
          <w:p w14:paraId="1D038B76">
            <w:pPr>
              <w:pStyle w:val="17"/>
              <w:spacing w:before="135"/>
              <w:ind w:left="19" w:right="3"/>
              <w:rPr>
                <w:sz w:val="24"/>
              </w:rPr>
            </w:pPr>
            <w:r>
              <w:rPr>
                <w:spacing w:val="-2"/>
                <w:sz w:val="24"/>
              </w:rPr>
              <w:t>742673.</w:t>
            </w:r>
          </w:p>
          <w:p w14:paraId="1FCADEE3">
            <w:pPr>
              <w:pStyle w:val="17"/>
              <w:ind w:left="19"/>
              <w:rPr>
                <w:sz w:val="24"/>
              </w:rPr>
            </w:pPr>
            <w:r>
              <w:rPr>
                <w:spacing w:val="-5"/>
                <w:sz w:val="24"/>
              </w:rPr>
              <w:t>045</w:t>
            </w:r>
          </w:p>
        </w:tc>
        <w:tc>
          <w:tcPr>
            <w:tcW w:w="1063" w:type="dxa"/>
            <w:tcBorders>
              <w:top w:val="single" w:color="000000" w:sz="4" w:space="0"/>
              <w:left w:val="single" w:color="000000" w:sz="4" w:space="0"/>
              <w:right w:val="single" w:color="000000" w:sz="4" w:space="0"/>
            </w:tcBorders>
          </w:tcPr>
          <w:p w14:paraId="4AD6D3B8">
            <w:pPr>
              <w:pStyle w:val="17"/>
              <w:spacing w:before="135"/>
              <w:ind w:left="20" w:right="3"/>
              <w:rPr>
                <w:sz w:val="24"/>
              </w:rPr>
            </w:pPr>
            <w:r>
              <w:rPr>
                <w:spacing w:val="-2"/>
                <w:sz w:val="24"/>
              </w:rPr>
              <w:t>2647019</w:t>
            </w:r>
          </w:p>
          <w:p w14:paraId="7CC29228">
            <w:pPr>
              <w:pStyle w:val="17"/>
              <w:ind w:left="20"/>
              <w:rPr>
                <w:sz w:val="24"/>
              </w:rPr>
            </w:pPr>
            <w:r>
              <w:rPr>
                <w:spacing w:val="-4"/>
                <w:sz w:val="24"/>
              </w:rPr>
              <w:t>.416</w:t>
            </w:r>
          </w:p>
        </w:tc>
        <w:tc>
          <w:tcPr>
            <w:tcW w:w="820" w:type="dxa"/>
            <w:tcBorders>
              <w:top w:val="single" w:color="000000" w:sz="4" w:space="0"/>
              <w:left w:val="single" w:color="000000" w:sz="4" w:space="0"/>
              <w:right w:val="single" w:color="000000" w:sz="4" w:space="0"/>
            </w:tcBorders>
          </w:tcPr>
          <w:p w14:paraId="35B0CEB4">
            <w:pPr>
              <w:pStyle w:val="17"/>
              <w:spacing w:before="275"/>
              <w:ind w:left="18"/>
              <w:rPr>
                <w:sz w:val="24"/>
              </w:rPr>
            </w:pPr>
            <w:r>
              <w:rPr>
                <w:spacing w:val="-2"/>
                <w:sz w:val="24"/>
              </w:rPr>
              <w:t>N360°</w:t>
            </w:r>
          </w:p>
        </w:tc>
        <w:tc>
          <w:tcPr>
            <w:tcW w:w="1244" w:type="dxa"/>
            <w:tcBorders>
              <w:top w:val="single" w:color="000000" w:sz="4" w:space="0"/>
              <w:left w:val="single" w:color="000000" w:sz="4" w:space="0"/>
              <w:right w:val="single" w:color="000000" w:sz="4" w:space="0"/>
            </w:tcBorders>
          </w:tcPr>
          <w:p w14:paraId="5D7DD54D">
            <w:pPr>
              <w:pStyle w:val="17"/>
              <w:spacing w:before="275"/>
              <w:ind w:left="18"/>
              <w:rPr>
                <w:sz w:val="24"/>
              </w:rPr>
            </w:pPr>
            <w:r>
              <w:rPr>
                <w:spacing w:val="-5"/>
                <w:sz w:val="24"/>
              </w:rPr>
              <w:t>45°</w:t>
            </w:r>
          </w:p>
        </w:tc>
        <w:tc>
          <w:tcPr>
            <w:tcW w:w="1073" w:type="dxa"/>
            <w:tcBorders>
              <w:top w:val="single" w:color="000000" w:sz="4" w:space="0"/>
              <w:left w:val="single" w:color="000000" w:sz="4" w:space="0"/>
              <w:right w:val="single" w:color="000000" w:sz="4" w:space="0"/>
            </w:tcBorders>
          </w:tcPr>
          <w:p w14:paraId="5BF13D64">
            <w:pPr>
              <w:pStyle w:val="17"/>
              <w:spacing w:before="275"/>
              <w:ind w:left="91" w:right="74"/>
              <w:rPr>
                <w:sz w:val="24"/>
              </w:rPr>
            </w:pPr>
            <w:r>
              <w:rPr>
                <w:spacing w:val="-5"/>
                <w:sz w:val="24"/>
              </w:rPr>
              <w:t>60</w:t>
            </w:r>
          </w:p>
        </w:tc>
        <w:tc>
          <w:tcPr>
            <w:tcW w:w="1075" w:type="dxa"/>
            <w:tcBorders>
              <w:top w:val="single" w:color="000000" w:sz="4" w:space="0"/>
              <w:left w:val="single" w:color="000000" w:sz="4" w:space="0"/>
              <w:right w:val="single" w:color="000000" w:sz="4" w:space="0"/>
            </w:tcBorders>
          </w:tcPr>
          <w:p w14:paraId="4504ED06">
            <w:pPr>
              <w:pStyle w:val="17"/>
              <w:spacing w:before="275"/>
              <w:ind w:left="17"/>
              <w:rPr>
                <w:sz w:val="24"/>
              </w:rPr>
            </w:pPr>
            <w:r>
              <w:rPr>
                <w:spacing w:val="-2"/>
                <w:sz w:val="24"/>
              </w:rPr>
              <w:t>465.173</w:t>
            </w:r>
          </w:p>
        </w:tc>
        <w:tc>
          <w:tcPr>
            <w:tcW w:w="1138" w:type="dxa"/>
            <w:tcBorders>
              <w:top w:val="single" w:color="000000" w:sz="4" w:space="0"/>
              <w:left w:val="single" w:color="000000" w:sz="4" w:space="0"/>
              <w:right w:val="single" w:color="000000" w:sz="4" w:space="0"/>
            </w:tcBorders>
          </w:tcPr>
          <w:p w14:paraId="58EC5541">
            <w:pPr>
              <w:pStyle w:val="17"/>
              <w:spacing w:before="135"/>
              <w:ind w:left="20" w:right="2"/>
              <w:rPr>
                <w:sz w:val="24"/>
              </w:rPr>
            </w:pPr>
            <w:r>
              <w:rPr>
                <w:spacing w:val="-2"/>
                <w:sz w:val="24"/>
              </w:rPr>
              <w:t>08/10/20</w:t>
            </w:r>
          </w:p>
          <w:p w14:paraId="53F7EB2F">
            <w:pPr>
              <w:pStyle w:val="17"/>
              <w:ind w:left="20"/>
              <w:rPr>
                <w:sz w:val="24"/>
              </w:rPr>
            </w:pPr>
            <w:r>
              <w:rPr>
                <w:spacing w:val="-5"/>
                <w:sz w:val="24"/>
              </w:rPr>
              <w:t>24</w:t>
            </w:r>
          </w:p>
        </w:tc>
        <w:tc>
          <w:tcPr>
            <w:tcW w:w="1184" w:type="dxa"/>
            <w:tcBorders>
              <w:top w:val="single" w:color="000000" w:sz="4" w:space="0"/>
              <w:left w:val="single" w:color="000000" w:sz="4" w:space="0"/>
            </w:tcBorders>
          </w:tcPr>
          <w:p w14:paraId="41990B9F">
            <w:pPr>
              <w:pStyle w:val="17"/>
              <w:spacing w:before="135"/>
              <w:ind w:left="26" w:right="1"/>
              <w:rPr>
                <w:sz w:val="24"/>
              </w:rPr>
            </w:pPr>
            <w:r>
              <w:rPr>
                <w:spacing w:val="-2"/>
                <w:sz w:val="24"/>
              </w:rPr>
              <w:t>12/10/20</w:t>
            </w:r>
          </w:p>
          <w:p w14:paraId="486BE7F9">
            <w:pPr>
              <w:pStyle w:val="17"/>
              <w:ind w:left="26"/>
              <w:rPr>
                <w:sz w:val="24"/>
              </w:rPr>
            </w:pPr>
            <w:r>
              <w:rPr>
                <w:spacing w:val="-5"/>
                <w:sz w:val="24"/>
              </w:rPr>
              <w:t>24</w:t>
            </w:r>
          </w:p>
        </w:tc>
      </w:tr>
    </w:tbl>
    <w:p w14:paraId="3C0DAA88">
      <w:pPr>
        <w:pStyle w:val="12"/>
        <w:spacing w:before="96"/>
        <w:rPr>
          <w:b/>
          <w:sz w:val="28"/>
        </w:rPr>
      </w:pPr>
    </w:p>
    <w:p w14:paraId="738C1BB6">
      <w:pPr>
        <w:pStyle w:val="16"/>
        <w:numPr>
          <w:ilvl w:val="1"/>
          <w:numId w:val="15"/>
        </w:numPr>
        <w:tabs>
          <w:tab w:val="left" w:pos="974"/>
        </w:tabs>
        <w:spacing w:before="0" w:after="0" w:line="240" w:lineRule="auto"/>
        <w:ind w:left="927" w:leftChars="0" w:right="0" w:hanging="487" w:firstLineChars="0"/>
        <w:jc w:val="both"/>
        <w:rPr>
          <w:b/>
          <w:sz w:val="28"/>
        </w:rPr>
      </w:pPr>
      <w:r>
        <w:rPr>
          <w:b/>
          <w:sz w:val="28"/>
        </w:rPr>
        <w:t>Level</w:t>
      </w:r>
      <w:r>
        <w:rPr>
          <w:b/>
          <w:spacing w:val="-6"/>
          <w:sz w:val="28"/>
        </w:rPr>
        <w:t xml:space="preserve"> </w:t>
      </w:r>
      <w:r>
        <w:rPr>
          <w:b/>
          <w:sz w:val="28"/>
        </w:rPr>
        <w:t>of</w:t>
      </w:r>
      <w:r>
        <w:rPr>
          <w:b/>
          <w:spacing w:val="-3"/>
          <w:sz w:val="28"/>
        </w:rPr>
        <w:t xml:space="preserve"> </w:t>
      </w:r>
      <w:r>
        <w:rPr>
          <w:b/>
          <w:sz w:val="28"/>
        </w:rPr>
        <w:t>intersection</w:t>
      </w:r>
      <w:r>
        <w:rPr>
          <w:b/>
          <w:spacing w:val="-6"/>
          <w:sz w:val="28"/>
        </w:rPr>
        <w:t xml:space="preserve"> </w:t>
      </w:r>
      <w:r>
        <w:rPr>
          <w:b/>
          <w:sz w:val="28"/>
        </w:rPr>
        <w:t>of</w:t>
      </w:r>
      <w:r>
        <w:rPr>
          <w:b/>
          <w:spacing w:val="-6"/>
          <w:sz w:val="28"/>
        </w:rPr>
        <w:t xml:space="preserve"> </w:t>
      </w:r>
      <w:r>
        <w:rPr>
          <w:b/>
          <w:sz w:val="28"/>
        </w:rPr>
        <w:t>ore</w:t>
      </w:r>
      <w:r>
        <w:rPr>
          <w:b/>
          <w:spacing w:val="-5"/>
          <w:sz w:val="28"/>
        </w:rPr>
        <w:t xml:space="preserve"> </w:t>
      </w:r>
      <w:r>
        <w:rPr>
          <w:b/>
          <w:sz w:val="28"/>
        </w:rPr>
        <w:t>bearing</w:t>
      </w:r>
      <w:r>
        <w:rPr>
          <w:b/>
          <w:spacing w:val="-4"/>
          <w:sz w:val="28"/>
        </w:rPr>
        <w:t xml:space="preserve"> zone</w:t>
      </w:r>
    </w:p>
    <w:p w14:paraId="738BACEF">
      <w:pPr>
        <w:pStyle w:val="12"/>
        <w:spacing w:before="162" w:line="360" w:lineRule="auto"/>
        <w:ind w:left="487" w:right="627"/>
      </w:pPr>
      <w:r>
        <w:t>In</w:t>
      </w:r>
      <w:r>
        <w:rPr>
          <w:spacing w:val="-2"/>
        </w:rPr>
        <w:t xml:space="preserve"> </w:t>
      </w:r>
      <w:r>
        <w:t>Dindo-Belkurta-Basera</w:t>
      </w:r>
      <w:r>
        <w:rPr>
          <w:spacing w:val="-1"/>
        </w:rPr>
        <w:t xml:space="preserve"> </w:t>
      </w:r>
      <w:r>
        <w:t>block</w:t>
      </w:r>
      <w:r>
        <w:rPr>
          <w:rFonts w:hint="default"/>
          <w:lang w:val="en-IN"/>
        </w:rPr>
        <w:t xml:space="preserve"> a</w:t>
      </w:r>
      <w:r>
        <w:rPr>
          <w:spacing w:val="-1"/>
        </w:rPr>
        <w:t xml:space="preserve"> </w:t>
      </w:r>
      <w:r>
        <w:t>total 5</w:t>
      </w:r>
      <w:r>
        <w:rPr>
          <w:spacing w:val="-1"/>
        </w:rPr>
        <w:t xml:space="preserve"> </w:t>
      </w:r>
      <w:r>
        <w:t>number</w:t>
      </w:r>
      <w:r>
        <w:rPr>
          <w:spacing w:val="-2"/>
        </w:rPr>
        <w:t xml:space="preserve"> </w:t>
      </w:r>
      <w:r>
        <w:t>of boreholes</w:t>
      </w:r>
      <w:r>
        <w:rPr>
          <w:spacing w:val="-1"/>
        </w:rPr>
        <w:t xml:space="preserve"> </w:t>
      </w:r>
      <w:r>
        <w:t>were</w:t>
      </w:r>
      <w:r>
        <w:rPr>
          <w:spacing w:val="-2"/>
        </w:rPr>
        <w:t xml:space="preserve"> </w:t>
      </w:r>
      <w:r>
        <w:t>drilled.</w:t>
      </w:r>
      <w:r>
        <w:rPr>
          <w:spacing w:val="-1"/>
        </w:rPr>
        <w:t xml:space="preserve"> </w:t>
      </w:r>
      <w:r>
        <w:t>The</w:t>
      </w:r>
      <w:r>
        <w:rPr>
          <w:spacing w:val="-2"/>
        </w:rPr>
        <w:t xml:space="preserve"> </w:t>
      </w:r>
      <w:r>
        <w:t>intersection levels</w:t>
      </w:r>
      <w:r>
        <w:rPr>
          <w:spacing w:val="-2"/>
        </w:rPr>
        <w:t xml:space="preserve"> </w:t>
      </w:r>
      <w:r>
        <w:t>of graphite bearing zone for each borehole are described below:</w:t>
      </w:r>
    </w:p>
    <w:p w14:paraId="4EE42C5E">
      <w:pPr>
        <w:pStyle w:val="12"/>
        <w:spacing w:before="136"/>
      </w:pPr>
    </w:p>
    <w:p w14:paraId="1DBD68DA">
      <w:pPr>
        <w:pStyle w:val="7"/>
        <w:numPr>
          <w:ilvl w:val="0"/>
          <w:numId w:val="16"/>
        </w:numPr>
        <w:tabs>
          <w:tab w:val="left" w:pos="772"/>
        </w:tabs>
        <w:spacing w:before="1" w:after="0" w:line="240" w:lineRule="auto"/>
        <w:ind w:left="772" w:right="0" w:hanging="285"/>
        <w:jc w:val="left"/>
      </w:pPr>
      <w:r>
        <w:t>DBCD</w:t>
      </w:r>
      <w:r>
        <w:rPr>
          <w:spacing w:val="-2"/>
        </w:rPr>
        <w:t xml:space="preserve"> </w:t>
      </w:r>
      <w:r>
        <w:t>-</w:t>
      </w:r>
      <w:r>
        <w:rPr>
          <w:spacing w:val="-1"/>
        </w:rPr>
        <w:t xml:space="preserve"> </w:t>
      </w:r>
      <w:r>
        <w:rPr>
          <w:spacing w:val="-5"/>
        </w:rPr>
        <w:t>01:</w:t>
      </w:r>
    </w:p>
    <w:p w14:paraId="26C85DBE">
      <w:pPr>
        <w:pStyle w:val="12"/>
        <w:spacing w:before="139" w:line="360" w:lineRule="auto"/>
        <w:ind w:left="487" w:right="838" w:firstLine="1440"/>
        <w:jc w:val="both"/>
        <w:rPr>
          <w:highlight w:val="none"/>
        </w:rPr>
      </w:pPr>
      <w:r>
        <w:rPr>
          <w:highlight w:val="none"/>
        </w:rPr>
        <w:t xml:space="preserve">From the depth of 37.50 m to 50.00 m, light grey-coloured mica schist is observed, where graphite is present in variable concentrations as several thin bands. </w:t>
      </w:r>
      <w:r>
        <w:rPr>
          <w:rFonts w:hint="default"/>
          <w:highlight w:val="none"/>
          <w:lang w:val="en-IN"/>
        </w:rPr>
        <w:t xml:space="preserve">This zone starts from 430.5 m vertical depth and continues upto 421.6m. </w:t>
      </w:r>
      <w:r>
        <w:rPr>
          <w:highlight w:val="none"/>
        </w:rPr>
        <w:t>The fixed carbon values range from 0.21 % to 2.38 %.</w:t>
      </w:r>
    </w:p>
    <w:p w14:paraId="7ED849BF">
      <w:pPr>
        <w:pStyle w:val="7"/>
        <w:numPr>
          <w:ilvl w:val="0"/>
          <w:numId w:val="16"/>
        </w:numPr>
        <w:tabs>
          <w:tab w:val="left" w:pos="839"/>
        </w:tabs>
        <w:spacing w:before="0" w:after="0" w:line="275" w:lineRule="exact"/>
        <w:ind w:left="839" w:right="0" w:hanging="352"/>
        <w:jc w:val="left"/>
        <w:rPr>
          <w:i w:val="0"/>
          <w:iCs w:val="0"/>
          <w:highlight w:val="none"/>
        </w:rPr>
      </w:pPr>
      <w:r>
        <w:rPr>
          <w:i w:val="0"/>
          <w:iCs w:val="0"/>
          <w:highlight w:val="none"/>
        </w:rPr>
        <w:t>DBCD</w:t>
      </w:r>
      <w:r>
        <w:rPr>
          <w:i w:val="0"/>
          <w:iCs w:val="0"/>
          <w:spacing w:val="-2"/>
          <w:highlight w:val="none"/>
        </w:rPr>
        <w:t xml:space="preserve"> </w:t>
      </w:r>
      <w:r>
        <w:rPr>
          <w:i w:val="0"/>
          <w:iCs w:val="0"/>
          <w:highlight w:val="none"/>
        </w:rPr>
        <w:t>-</w:t>
      </w:r>
      <w:r>
        <w:rPr>
          <w:i w:val="0"/>
          <w:iCs w:val="0"/>
          <w:spacing w:val="-1"/>
          <w:highlight w:val="none"/>
        </w:rPr>
        <w:t xml:space="preserve"> </w:t>
      </w:r>
      <w:r>
        <w:rPr>
          <w:i w:val="0"/>
          <w:iCs w:val="0"/>
          <w:spacing w:val="-5"/>
          <w:highlight w:val="none"/>
        </w:rPr>
        <w:t>02:</w:t>
      </w:r>
    </w:p>
    <w:p w14:paraId="4F0FDCBD">
      <w:pPr>
        <w:pStyle w:val="12"/>
        <w:spacing w:before="139" w:line="360" w:lineRule="auto"/>
        <w:ind w:left="487" w:right="838" w:firstLine="1440"/>
        <w:jc w:val="both"/>
        <w:rPr>
          <w:i w:val="0"/>
          <w:iCs w:val="0"/>
          <w:highlight w:val="none"/>
        </w:rPr>
      </w:pPr>
      <w:r>
        <w:rPr>
          <w:i w:val="0"/>
          <w:iCs w:val="0"/>
          <w:highlight w:val="none"/>
        </w:rPr>
        <w:t>From the depth of 10.00</w:t>
      </w:r>
      <w:r>
        <w:rPr>
          <w:rFonts w:hint="default"/>
          <w:i w:val="0"/>
          <w:iCs w:val="0"/>
          <w:highlight w:val="none"/>
          <w:lang w:val="en-IN"/>
        </w:rPr>
        <w:t>(RL-432.8m)</w:t>
      </w:r>
      <w:r>
        <w:rPr>
          <w:i w:val="0"/>
          <w:iCs w:val="0"/>
          <w:highlight w:val="none"/>
        </w:rPr>
        <w:t xml:space="preserve"> m to 32.00</w:t>
      </w:r>
      <w:r>
        <w:rPr>
          <w:rFonts w:hint="default"/>
          <w:i w:val="0"/>
          <w:iCs w:val="0"/>
          <w:highlight w:val="none"/>
          <w:lang w:val="en-IN"/>
        </w:rPr>
        <w:t>(RL-417.2m)</w:t>
      </w:r>
      <w:r>
        <w:rPr>
          <w:i w:val="0"/>
          <w:iCs w:val="0"/>
          <w:highlight w:val="none"/>
        </w:rPr>
        <w:t xml:space="preserve"> m light greyish mica schist is encountered</w:t>
      </w:r>
      <w:r>
        <w:rPr>
          <w:i w:val="0"/>
          <w:iCs w:val="0"/>
          <w:spacing w:val="40"/>
          <w:highlight w:val="none"/>
        </w:rPr>
        <w:t xml:space="preserve"> </w:t>
      </w:r>
      <w:r>
        <w:rPr>
          <w:i w:val="0"/>
          <w:iCs w:val="0"/>
          <w:highlight w:val="none"/>
        </w:rPr>
        <w:t>which</w:t>
      </w:r>
      <w:r>
        <w:rPr>
          <w:i w:val="0"/>
          <w:iCs w:val="0"/>
          <w:spacing w:val="-1"/>
          <w:highlight w:val="none"/>
        </w:rPr>
        <w:t xml:space="preserve"> </w:t>
      </w:r>
      <w:r>
        <w:rPr>
          <w:i w:val="0"/>
          <w:iCs w:val="0"/>
          <w:highlight w:val="none"/>
        </w:rPr>
        <w:t>contains graphite with variable concentrations as a</w:t>
      </w:r>
      <w:r>
        <w:rPr>
          <w:i w:val="0"/>
          <w:iCs w:val="0"/>
          <w:spacing w:val="-1"/>
          <w:highlight w:val="none"/>
        </w:rPr>
        <w:t xml:space="preserve"> </w:t>
      </w:r>
      <w:r>
        <w:rPr>
          <w:i w:val="0"/>
          <w:iCs w:val="0"/>
          <w:highlight w:val="none"/>
        </w:rPr>
        <w:t>thin band. Again,</w:t>
      </w:r>
      <w:r>
        <w:rPr>
          <w:i w:val="0"/>
          <w:iCs w:val="0"/>
          <w:spacing w:val="-1"/>
          <w:highlight w:val="none"/>
        </w:rPr>
        <w:t xml:space="preserve"> </w:t>
      </w:r>
      <w:r>
        <w:rPr>
          <w:i w:val="0"/>
          <w:iCs w:val="0"/>
          <w:highlight w:val="none"/>
        </w:rPr>
        <w:t>from the depth of</w:t>
      </w:r>
      <w:r>
        <w:rPr>
          <w:i w:val="0"/>
          <w:iCs w:val="0"/>
          <w:spacing w:val="-1"/>
          <w:highlight w:val="none"/>
        </w:rPr>
        <w:t xml:space="preserve"> </w:t>
      </w:r>
      <w:r>
        <w:rPr>
          <w:i w:val="0"/>
          <w:iCs w:val="0"/>
          <w:highlight w:val="none"/>
        </w:rPr>
        <w:t>38.84 m</w:t>
      </w:r>
      <w:r>
        <w:rPr>
          <w:i w:val="0"/>
          <w:iCs w:val="0"/>
          <w:spacing w:val="10"/>
          <w:highlight w:val="none"/>
        </w:rPr>
        <w:t xml:space="preserve"> </w:t>
      </w:r>
      <w:r>
        <w:rPr>
          <w:i w:val="0"/>
          <w:iCs w:val="0"/>
          <w:highlight w:val="none"/>
        </w:rPr>
        <w:t>to</w:t>
      </w:r>
      <w:r>
        <w:rPr>
          <w:i w:val="0"/>
          <w:iCs w:val="0"/>
          <w:spacing w:val="12"/>
          <w:highlight w:val="none"/>
        </w:rPr>
        <w:t xml:space="preserve"> </w:t>
      </w:r>
      <w:r>
        <w:rPr>
          <w:i w:val="0"/>
          <w:iCs w:val="0"/>
          <w:highlight w:val="none"/>
        </w:rPr>
        <w:t>39.32</w:t>
      </w:r>
      <w:r>
        <w:rPr>
          <w:i w:val="0"/>
          <w:iCs w:val="0"/>
          <w:spacing w:val="9"/>
          <w:highlight w:val="none"/>
        </w:rPr>
        <w:t xml:space="preserve"> </w:t>
      </w:r>
      <w:r>
        <w:rPr>
          <w:i w:val="0"/>
          <w:iCs w:val="0"/>
          <w:highlight w:val="none"/>
        </w:rPr>
        <w:t>m,</w:t>
      </w:r>
      <w:r>
        <w:rPr>
          <w:i w:val="0"/>
          <w:iCs w:val="0"/>
          <w:spacing w:val="12"/>
          <w:highlight w:val="none"/>
        </w:rPr>
        <w:t xml:space="preserve"> </w:t>
      </w:r>
      <w:r>
        <w:rPr>
          <w:i w:val="0"/>
          <w:iCs w:val="0"/>
          <w:highlight w:val="none"/>
        </w:rPr>
        <w:t>40.31</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to</w:t>
      </w:r>
      <w:r>
        <w:rPr>
          <w:i w:val="0"/>
          <w:iCs w:val="0"/>
          <w:spacing w:val="12"/>
          <w:highlight w:val="none"/>
        </w:rPr>
        <w:t xml:space="preserve"> </w:t>
      </w:r>
      <w:r>
        <w:rPr>
          <w:i w:val="0"/>
          <w:iCs w:val="0"/>
          <w:highlight w:val="none"/>
        </w:rPr>
        <w:t>41.96</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42.33</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to</w:t>
      </w:r>
      <w:r>
        <w:rPr>
          <w:i w:val="0"/>
          <w:iCs w:val="0"/>
          <w:spacing w:val="12"/>
          <w:highlight w:val="none"/>
        </w:rPr>
        <w:t xml:space="preserve"> </w:t>
      </w:r>
      <w:r>
        <w:rPr>
          <w:i w:val="0"/>
          <w:iCs w:val="0"/>
          <w:highlight w:val="none"/>
        </w:rPr>
        <w:t>42.79</w:t>
      </w:r>
      <w:r>
        <w:rPr>
          <w:i w:val="0"/>
          <w:iCs w:val="0"/>
          <w:spacing w:val="9"/>
          <w:highlight w:val="none"/>
        </w:rPr>
        <w:t xml:space="preserve"> </w:t>
      </w:r>
      <w:r>
        <w:rPr>
          <w:i w:val="0"/>
          <w:iCs w:val="0"/>
          <w:highlight w:val="none"/>
        </w:rPr>
        <w:t>m,</w:t>
      </w:r>
      <w:r>
        <w:rPr>
          <w:i w:val="0"/>
          <w:iCs w:val="0"/>
          <w:spacing w:val="12"/>
          <w:highlight w:val="none"/>
        </w:rPr>
        <w:t xml:space="preserve"> </w:t>
      </w:r>
      <w:r>
        <w:rPr>
          <w:i w:val="0"/>
          <w:iCs w:val="0"/>
          <w:highlight w:val="none"/>
        </w:rPr>
        <w:t>46.80</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to</w:t>
      </w:r>
      <w:r>
        <w:rPr>
          <w:i w:val="0"/>
          <w:iCs w:val="0"/>
          <w:spacing w:val="12"/>
          <w:highlight w:val="none"/>
        </w:rPr>
        <w:t xml:space="preserve"> </w:t>
      </w:r>
      <w:r>
        <w:rPr>
          <w:i w:val="0"/>
          <w:iCs w:val="0"/>
          <w:highlight w:val="none"/>
        </w:rPr>
        <w:t>47.25</w:t>
      </w:r>
      <w:r>
        <w:rPr>
          <w:i w:val="0"/>
          <w:iCs w:val="0"/>
          <w:spacing w:val="9"/>
          <w:highlight w:val="none"/>
        </w:rPr>
        <w:t xml:space="preserve"> </w:t>
      </w:r>
      <w:r>
        <w:rPr>
          <w:i w:val="0"/>
          <w:iCs w:val="0"/>
          <w:highlight w:val="none"/>
        </w:rPr>
        <w:t>m,</w:t>
      </w:r>
      <w:r>
        <w:rPr>
          <w:i w:val="0"/>
          <w:iCs w:val="0"/>
          <w:spacing w:val="12"/>
          <w:highlight w:val="none"/>
        </w:rPr>
        <w:t xml:space="preserve"> </w:t>
      </w:r>
      <w:r>
        <w:rPr>
          <w:i w:val="0"/>
          <w:iCs w:val="0"/>
          <w:highlight w:val="none"/>
        </w:rPr>
        <w:t>47.45</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to</w:t>
      </w:r>
      <w:r>
        <w:rPr>
          <w:i w:val="0"/>
          <w:iCs w:val="0"/>
          <w:spacing w:val="12"/>
          <w:highlight w:val="none"/>
        </w:rPr>
        <w:t xml:space="preserve"> </w:t>
      </w:r>
      <w:r>
        <w:rPr>
          <w:i w:val="0"/>
          <w:iCs w:val="0"/>
          <w:highlight w:val="none"/>
        </w:rPr>
        <w:t>48.24</w:t>
      </w:r>
      <w:r>
        <w:rPr>
          <w:i w:val="0"/>
          <w:iCs w:val="0"/>
          <w:spacing w:val="9"/>
          <w:highlight w:val="none"/>
        </w:rPr>
        <w:t xml:space="preserve"> </w:t>
      </w:r>
      <w:r>
        <w:rPr>
          <w:i w:val="0"/>
          <w:iCs w:val="0"/>
          <w:spacing w:val="-5"/>
          <w:highlight w:val="none"/>
        </w:rPr>
        <w:t>m,</w:t>
      </w:r>
    </w:p>
    <w:p w14:paraId="34074F82">
      <w:pPr>
        <w:pStyle w:val="12"/>
        <w:spacing w:line="360" w:lineRule="auto"/>
        <w:ind w:left="487" w:right="838"/>
        <w:jc w:val="both"/>
        <w:rPr>
          <w:rFonts w:hint="default"/>
          <w:i w:val="0"/>
          <w:iCs w:val="0"/>
          <w:highlight w:val="none"/>
          <w:lang w:val="en-IN"/>
        </w:rPr>
      </w:pPr>
      <w:r>
        <w:rPr>
          <w:i w:val="0"/>
          <w:iCs w:val="0"/>
          <w:highlight w:val="none"/>
        </w:rPr>
        <w:t>52.56 m to 52.87 m, 53.70m to 54.02 m and 54.75 m to 55.00 m thin bands of graphite is encountered</w:t>
      </w:r>
      <w:r>
        <w:rPr>
          <w:i w:val="0"/>
          <w:iCs w:val="0"/>
          <w:spacing w:val="-3"/>
          <w:highlight w:val="none"/>
        </w:rPr>
        <w:t xml:space="preserve"> </w:t>
      </w:r>
      <w:r>
        <w:rPr>
          <w:i w:val="0"/>
          <w:iCs w:val="0"/>
          <w:highlight w:val="none"/>
        </w:rPr>
        <w:t>as</w:t>
      </w:r>
      <w:r>
        <w:rPr>
          <w:i w:val="0"/>
          <w:iCs w:val="0"/>
          <w:spacing w:val="-4"/>
          <w:highlight w:val="none"/>
        </w:rPr>
        <w:t xml:space="preserve"> </w:t>
      </w:r>
      <w:r>
        <w:rPr>
          <w:i w:val="0"/>
          <w:iCs w:val="0"/>
          <w:highlight w:val="none"/>
        </w:rPr>
        <w:t>a</w:t>
      </w:r>
      <w:r>
        <w:rPr>
          <w:i w:val="0"/>
          <w:iCs w:val="0"/>
          <w:spacing w:val="-2"/>
          <w:highlight w:val="none"/>
        </w:rPr>
        <w:t xml:space="preserve"> </w:t>
      </w:r>
      <w:r>
        <w:rPr>
          <w:i w:val="0"/>
          <w:iCs w:val="0"/>
          <w:highlight w:val="none"/>
        </w:rPr>
        <w:t>discreet</w:t>
      </w:r>
      <w:r>
        <w:rPr>
          <w:i w:val="0"/>
          <w:iCs w:val="0"/>
          <w:spacing w:val="-3"/>
          <w:highlight w:val="none"/>
        </w:rPr>
        <w:t xml:space="preserve"> </w:t>
      </w:r>
      <w:r>
        <w:rPr>
          <w:i w:val="0"/>
          <w:iCs w:val="0"/>
          <w:highlight w:val="none"/>
        </w:rPr>
        <w:t>manner</w:t>
      </w:r>
      <w:r>
        <w:rPr>
          <w:i w:val="0"/>
          <w:iCs w:val="0"/>
          <w:spacing w:val="-3"/>
          <w:highlight w:val="none"/>
        </w:rPr>
        <w:t xml:space="preserve"> </w:t>
      </w:r>
      <w:r>
        <w:rPr>
          <w:i w:val="0"/>
          <w:iCs w:val="0"/>
          <w:highlight w:val="none"/>
        </w:rPr>
        <w:t>with</w:t>
      </w:r>
      <w:r>
        <w:rPr>
          <w:i w:val="0"/>
          <w:iCs w:val="0"/>
          <w:spacing w:val="-1"/>
          <w:highlight w:val="none"/>
        </w:rPr>
        <w:t xml:space="preserve"> </w:t>
      </w:r>
      <w:r>
        <w:rPr>
          <w:i w:val="0"/>
          <w:iCs w:val="0"/>
          <w:highlight w:val="none"/>
        </w:rPr>
        <w:t>minor</w:t>
      </w:r>
      <w:r>
        <w:rPr>
          <w:i w:val="0"/>
          <w:iCs w:val="0"/>
          <w:spacing w:val="-3"/>
          <w:highlight w:val="none"/>
        </w:rPr>
        <w:t xml:space="preserve"> </w:t>
      </w:r>
      <w:r>
        <w:rPr>
          <w:i w:val="0"/>
          <w:iCs w:val="0"/>
          <w:highlight w:val="none"/>
        </w:rPr>
        <w:t>concentration</w:t>
      </w:r>
      <w:r>
        <w:rPr>
          <w:i w:val="0"/>
          <w:iCs w:val="0"/>
          <w:spacing w:val="-4"/>
          <w:highlight w:val="none"/>
        </w:rPr>
        <w:t xml:space="preserve"> </w:t>
      </w:r>
      <w:r>
        <w:rPr>
          <w:i w:val="0"/>
          <w:iCs w:val="0"/>
          <w:highlight w:val="none"/>
        </w:rPr>
        <w:t>within</w:t>
      </w:r>
      <w:r>
        <w:rPr>
          <w:i w:val="0"/>
          <w:iCs w:val="0"/>
          <w:spacing w:val="-2"/>
          <w:highlight w:val="none"/>
        </w:rPr>
        <w:t xml:space="preserve"> </w:t>
      </w:r>
      <w:r>
        <w:rPr>
          <w:i w:val="0"/>
          <w:iCs w:val="0"/>
          <w:highlight w:val="none"/>
        </w:rPr>
        <w:t>the</w:t>
      </w:r>
      <w:r>
        <w:rPr>
          <w:i w:val="0"/>
          <w:iCs w:val="0"/>
          <w:spacing w:val="-1"/>
          <w:highlight w:val="none"/>
        </w:rPr>
        <w:t xml:space="preserve"> </w:t>
      </w:r>
      <w:r>
        <w:rPr>
          <w:i w:val="0"/>
          <w:iCs w:val="0"/>
          <w:highlight w:val="none"/>
        </w:rPr>
        <w:t>mica</w:t>
      </w:r>
      <w:r>
        <w:rPr>
          <w:i w:val="0"/>
          <w:iCs w:val="0"/>
          <w:spacing w:val="-4"/>
          <w:highlight w:val="none"/>
        </w:rPr>
        <w:t xml:space="preserve"> </w:t>
      </w:r>
      <w:r>
        <w:rPr>
          <w:i w:val="0"/>
          <w:iCs w:val="0"/>
          <w:highlight w:val="none"/>
        </w:rPr>
        <w:t>schist.</w:t>
      </w:r>
      <w:r>
        <w:rPr>
          <w:rFonts w:hint="default"/>
          <w:i w:val="0"/>
          <w:iCs w:val="0"/>
          <w:highlight w:val="none"/>
          <w:lang w:val="en-IN"/>
        </w:rPr>
        <w:t>This zone stars from412.6 m vertical depth and continues upto400.9 m vertical depth.</w:t>
      </w:r>
      <w:r>
        <w:rPr>
          <w:i w:val="0"/>
          <w:iCs w:val="0"/>
          <w:spacing w:val="-1"/>
          <w:highlight w:val="none"/>
        </w:rPr>
        <w:t xml:space="preserve"> </w:t>
      </w:r>
      <w:r>
        <w:rPr>
          <w:i w:val="0"/>
          <w:iCs w:val="0"/>
          <w:highlight w:val="none"/>
        </w:rPr>
        <w:t>The</w:t>
      </w:r>
      <w:r>
        <w:rPr>
          <w:i w:val="0"/>
          <w:iCs w:val="0"/>
          <w:spacing w:val="-5"/>
          <w:highlight w:val="none"/>
        </w:rPr>
        <w:t xml:space="preserve"> </w:t>
      </w:r>
      <w:r>
        <w:rPr>
          <w:i w:val="0"/>
          <w:iCs w:val="0"/>
          <w:highlight w:val="none"/>
        </w:rPr>
        <w:t>fixed</w:t>
      </w:r>
      <w:r>
        <w:rPr>
          <w:i w:val="0"/>
          <w:iCs w:val="0"/>
          <w:spacing w:val="-2"/>
          <w:highlight w:val="none"/>
        </w:rPr>
        <w:t xml:space="preserve"> </w:t>
      </w:r>
      <w:r>
        <w:rPr>
          <w:i w:val="0"/>
          <w:iCs w:val="0"/>
          <w:highlight w:val="none"/>
        </w:rPr>
        <w:t>carbon values range from 0.19 % to 2.16 %</w:t>
      </w:r>
      <w:r>
        <w:rPr>
          <w:rFonts w:hint="default"/>
          <w:i w:val="0"/>
          <w:iCs w:val="0"/>
          <w:highlight w:val="none"/>
          <w:lang w:val="en-IN"/>
        </w:rPr>
        <w:t>.</w:t>
      </w:r>
    </w:p>
    <w:p w14:paraId="16B95AE6">
      <w:pPr>
        <w:pStyle w:val="12"/>
        <w:spacing w:line="360" w:lineRule="auto"/>
        <w:ind w:left="487" w:right="838"/>
        <w:jc w:val="both"/>
        <w:rPr>
          <w:rFonts w:hint="default"/>
          <w:i w:val="0"/>
          <w:iCs w:val="0"/>
          <w:highlight w:val="none"/>
          <w:lang w:val="en-IN"/>
        </w:rPr>
      </w:pPr>
    </w:p>
    <w:p w14:paraId="157C01E5">
      <w:pPr>
        <w:pStyle w:val="12"/>
        <w:spacing w:line="360" w:lineRule="auto"/>
        <w:ind w:left="487" w:right="838"/>
        <w:jc w:val="both"/>
        <w:rPr>
          <w:rFonts w:hint="default"/>
          <w:i w:val="0"/>
          <w:iCs w:val="0"/>
          <w:highlight w:val="none"/>
          <w:lang w:val="en-IN"/>
        </w:rPr>
      </w:pPr>
    </w:p>
    <w:p w14:paraId="0FB3BB9B">
      <w:pPr>
        <w:pStyle w:val="7"/>
        <w:numPr>
          <w:ilvl w:val="0"/>
          <w:numId w:val="16"/>
        </w:numPr>
        <w:tabs>
          <w:tab w:val="left" w:pos="903"/>
        </w:tabs>
        <w:spacing w:before="0" w:after="0" w:line="240" w:lineRule="auto"/>
        <w:ind w:left="903" w:right="0" w:hanging="416"/>
        <w:jc w:val="left"/>
        <w:rPr>
          <w:i w:val="0"/>
          <w:iCs w:val="0"/>
          <w:highlight w:val="none"/>
        </w:rPr>
      </w:pPr>
      <w:r>
        <w:rPr>
          <w:rFonts w:hint="default"/>
          <w:i w:val="0"/>
          <w:iCs w:val="0"/>
          <w:highlight w:val="none"/>
          <w:lang w:val="en-IN"/>
        </w:rPr>
        <w:t>DB</w:t>
      </w:r>
      <w:r>
        <w:rPr>
          <w:i w:val="0"/>
          <w:iCs w:val="0"/>
          <w:highlight w:val="none"/>
        </w:rPr>
        <w:t>CD -</w:t>
      </w:r>
      <w:r>
        <w:rPr>
          <w:i w:val="0"/>
          <w:iCs w:val="0"/>
          <w:spacing w:val="-1"/>
          <w:highlight w:val="none"/>
        </w:rPr>
        <w:t xml:space="preserve"> </w:t>
      </w:r>
      <w:r>
        <w:rPr>
          <w:i w:val="0"/>
          <w:iCs w:val="0"/>
          <w:spacing w:val="-5"/>
          <w:highlight w:val="none"/>
        </w:rPr>
        <w:t>03:</w:t>
      </w:r>
    </w:p>
    <w:p w14:paraId="53D2534E">
      <w:pPr>
        <w:pStyle w:val="12"/>
        <w:spacing w:before="81" w:line="360" w:lineRule="auto"/>
        <w:ind w:right="835"/>
        <w:jc w:val="both"/>
        <w:rPr>
          <w:rFonts w:hint="default"/>
          <w:i w:val="0"/>
          <w:iCs w:val="0"/>
          <w:highlight w:val="none"/>
          <w:lang w:val="en-IN"/>
        </w:rPr>
        <w:sectPr>
          <w:pgSz w:w="11920" w:h="16840"/>
          <w:pgMar w:top="1220" w:right="283" w:bottom="640" w:left="708" w:header="673" w:footer="448" w:gutter="0"/>
          <w:cols w:space="720" w:num="1"/>
        </w:sectPr>
      </w:pPr>
      <w:r>
        <w:rPr>
          <w:i w:val="0"/>
          <w:iCs w:val="0"/>
          <w:highlight w:val="none"/>
        </w:rPr>
        <w:t>From the depth of</w:t>
      </w:r>
      <w:r>
        <w:rPr>
          <w:i w:val="0"/>
          <w:iCs w:val="0"/>
          <w:spacing w:val="80"/>
          <w:highlight w:val="none"/>
        </w:rPr>
        <w:t xml:space="preserve"> </w:t>
      </w:r>
      <w:r>
        <w:rPr>
          <w:i w:val="0"/>
          <w:iCs w:val="0"/>
          <w:highlight w:val="none"/>
        </w:rPr>
        <w:t>36.00</w:t>
      </w:r>
      <w:r>
        <w:rPr>
          <w:rFonts w:hint="default"/>
          <w:i w:val="0"/>
          <w:iCs w:val="0"/>
          <w:highlight w:val="none"/>
          <w:lang w:val="en-IN"/>
        </w:rPr>
        <w:t>(RL434.8m)</w:t>
      </w:r>
      <w:r>
        <w:rPr>
          <w:i w:val="0"/>
          <w:iCs w:val="0"/>
          <w:highlight w:val="none"/>
        </w:rPr>
        <w:t xml:space="preserve"> m to 42.00</w:t>
      </w:r>
      <w:r>
        <w:rPr>
          <w:rFonts w:hint="default"/>
          <w:i w:val="0"/>
          <w:iCs w:val="0"/>
          <w:highlight w:val="none"/>
          <w:lang w:val="en-IN"/>
        </w:rPr>
        <w:t>(RL430.5m)</w:t>
      </w:r>
      <w:r>
        <w:rPr>
          <w:i w:val="0"/>
          <w:iCs w:val="0"/>
          <w:highlight w:val="none"/>
        </w:rPr>
        <w:t xml:space="preserve"> m graphite is present within the mica schist rock</w:t>
      </w:r>
      <w:r>
        <w:rPr>
          <w:i w:val="0"/>
          <w:iCs w:val="0"/>
          <w:spacing w:val="-2"/>
          <w:highlight w:val="none"/>
        </w:rPr>
        <w:t xml:space="preserve"> </w:t>
      </w:r>
      <w:r>
        <w:rPr>
          <w:i w:val="0"/>
          <w:iCs w:val="0"/>
          <w:highlight w:val="none"/>
        </w:rPr>
        <w:t>as</w:t>
      </w:r>
      <w:r>
        <w:rPr>
          <w:i w:val="0"/>
          <w:iCs w:val="0"/>
          <w:spacing w:val="1"/>
          <w:highlight w:val="none"/>
        </w:rPr>
        <w:t xml:space="preserve"> </w:t>
      </w:r>
      <w:r>
        <w:rPr>
          <w:i w:val="0"/>
          <w:iCs w:val="0"/>
          <w:highlight w:val="none"/>
        </w:rPr>
        <w:t>various</w:t>
      </w:r>
      <w:r>
        <w:rPr>
          <w:i w:val="0"/>
          <w:iCs w:val="0"/>
          <w:spacing w:val="-1"/>
          <w:highlight w:val="none"/>
        </w:rPr>
        <w:t xml:space="preserve"> </w:t>
      </w:r>
      <w:r>
        <w:rPr>
          <w:i w:val="0"/>
          <w:iCs w:val="0"/>
          <w:highlight w:val="none"/>
        </w:rPr>
        <w:t>thin</w:t>
      </w:r>
      <w:r>
        <w:rPr>
          <w:i w:val="0"/>
          <w:iCs w:val="0"/>
          <w:spacing w:val="1"/>
          <w:highlight w:val="none"/>
        </w:rPr>
        <w:t xml:space="preserve"> </w:t>
      </w:r>
      <w:r>
        <w:rPr>
          <w:i w:val="0"/>
          <w:iCs w:val="0"/>
          <w:highlight w:val="none"/>
        </w:rPr>
        <w:t>bands.</w:t>
      </w:r>
      <w:r>
        <w:rPr>
          <w:i w:val="0"/>
          <w:iCs w:val="0"/>
          <w:spacing w:val="-1"/>
          <w:highlight w:val="none"/>
        </w:rPr>
        <w:t xml:space="preserve"> </w:t>
      </w:r>
      <w:r>
        <w:rPr>
          <w:i w:val="0"/>
          <w:iCs w:val="0"/>
          <w:highlight w:val="none"/>
        </w:rPr>
        <w:t>This zone</w:t>
      </w:r>
      <w:r>
        <w:rPr>
          <w:i w:val="0"/>
          <w:iCs w:val="0"/>
          <w:spacing w:val="-2"/>
          <w:highlight w:val="none"/>
        </w:rPr>
        <w:t xml:space="preserve"> </w:t>
      </w:r>
      <w:r>
        <w:rPr>
          <w:i w:val="0"/>
          <w:iCs w:val="0"/>
          <w:highlight w:val="none"/>
        </w:rPr>
        <w:t>shows</w:t>
      </w:r>
      <w:r>
        <w:rPr>
          <w:i w:val="0"/>
          <w:iCs w:val="0"/>
          <w:spacing w:val="2"/>
          <w:highlight w:val="none"/>
        </w:rPr>
        <w:t xml:space="preserve"> </w:t>
      </w:r>
      <w:r>
        <w:rPr>
          <w:i w:val="0"/>
          <w:iCs w:val="0"/>
          <w:highlight w:val="none"/>
        </w:rPr>
        <w:t>a</w:t>
      </w:r>
      <w:r>
        <w:rPr>
          <w:i w:val="0"/>
          <w:iCs w:val="0"/>
          <w:spacing w:val="-1"/>
          <w:highlight w:val="none"/>
        </w:rPr>
        <w:t xml:space="preserve"> </w:t>
      </w:r>
      <w:r>
        <w:rPr>
          <w:i w:val="0"/>
          <w:iCs w:val="0"/>
          <w:highlight w:val="none"/>
        </w:rPr>
        <w:t>fixed</w:t>
      </w:r>
      <w:r>
        <w:rPr>
          <w:i w:val="0"/>
          <w:iCs w:val="0"/>
          <w:spacing w:val="-2"/>
          <w:highlight w:val="none"/>
        </w:rPr>
        <w:t xml:space="preserve"> </w:t>
      </w:r>
      <w:r>
        <w:rPr>
          <w:i w:val="0"/>
          <w:iCs w:val="0"/>
          <w:highlight w:val="none"/>
        </w:rPr>
        <w:t>carbon</w:t>
      </w:r>
      <w:r>
        <w:rPr>
          <w:i w:val="0"/>
          <w:iCs w:val="0"/>
          <w:spacing w:val="-1"/>
          <w:highlight w:val="none"/>
        </w:rPr>
        <w:t xml:space="preserve"> </w:t>
      </w:r>
      <w:r>
        <w:rPr>
          <w:i w:val="0"/>
          <w:iCs w:val="0"/>
          <w:highlight w:val="none"/>
        </w:rPr>
        <w:t>value</w:t>
      </w:r>
      <w:r>
        <w:rPr>
          <w:i w:val="0"/>
          <w:iCs w:val="0"/>
          <w:spacing w:val="1"/>
          <w:highlight w:val="none"/>
        </w:rPr>
        <w:t xml:space="preserve"> </w:t>
      </w:r>
      <w:r>
        <w:rPr>
          <w:i w:val="0"/>
          <w:iCs w:val="0"/>
          <w:highlight w:val="none"/>
        </w:rPr>
        <w:t>from</w:t>
      </w:r>
      <w:r>
        <w:rPr>
          <w:i w:val="0"/>
          <w:iCs w:val="0"/>
          <w:spacing w:val="59"/>
          <w:highlight w:val="none"/>
        </w:rPr>
        <w:t xml:space="preserve"> </w:t>
      </w:r>
      <w:r>
        <w:rPr>
          <w:i w:val="0"/>
          <w:iCs w:val="0"/>
          <w:highlight w:val="none"/>
        </w:rPr>
        <w:t>0.43 %</w:t>
      </w:r>
      <w:r>
        <w:rPr>
          <w:i w:val="0"/>
          <w:iCs w:val="0"/>
          <w:spacing w:val="61"/>
          <w:highlight w:val="none"/>
        </w:rPr>
        <w:t xml:space="preserve"> </w:t>
      </w:r>
      <w:r>
        <w:rPr>
          <w:i w:val="0"/>
          <w:iCs w:val="0"/>
          <w:highlight w:val="none"/>
        </w:rPr>
        <w:t>to</w:t>
      </w:r>
      <w:r>
        <w:rPr>
          <w:i w:val="0"/>
          <w:iCs w:val="0"/>
          <w:spacing w:val="-2"/>
          <w:highlight w:val="none"/>
        </w:rPr>
        <w:t xml:space="preserve"> </w:t>
      </w:r>
      <w:r>
        <w:rPr>
          <w:i w:val="0"/>
          <w:iCs w:val="0"/>
          <w:highlight w:val="none"/>
        </w:rPr>
        <w:t>1.90 %.</w:t>
      </w:r>
      <w:r>
        <w:rPr>
          <w:i w:val="0"/>
          <w:iCs w:val="0"/>
          <w:spacing w:val="1"/>
          <w:highlight w:val="none"/>
        </w:rPr>
        <w:t xml:space="preserve"> </w:t>
      </w:r>
      <w:r>
        <w:rPr>
          <w:i w:val="0"/>
          <w:iCs w:val="0"/>
          <w:highlight w:val="none"/>
        </w:rPr>
        <w:t>From</w:t>
      </w:r>
      <w:r>
        <w:rPr>
          <w:i w:val="0"/>
          <w:iCs w:val="0"/>
          <w:spacing w:val="-2"/>
          <w:highlight w:val="none"/>
        </w:rPr>
        <w:t xml:space="preserve"> </w:t>
      </w:r>
      <w:r>
        <w:rPr>
          <w:i w:val="0"/>
          <w:iCs w:val="0"/>
          <w:spacing w:val="-5"/>
          <w:highlight w:val="none"/>
        </w:rPr>
        <w:t>the</w:t>
      </w:r>
      <w:r>
        <w:rPr>
          <w:rFonts w:hint="default"/>
          <w:i w:val="0"/>
          <w:iCs w:val="0"/>
          <w:spacing w:val="-5"/>
          <w:highlight w:val="none"/>
          <w:lang w:val="en-IN"/>
        </w:rPr>
        <w:t xml:space="preserve"> </w:t>
      </w:r>
      <w:r>
        <w:rPr>
          <w:i w:val="0"/>
          <w:iCs w:val="0"/>
          <w:highlight w:val="none"/>
        </w:rPr>
        <w:t>depth of 42.00</w:t>
      </w:r>
      <w:r>
        <w:rPr>
          <w:rFonts w:hint="default"/>
          <w:i w:val="0"/>
          <w:iCs w:val="0"/>
          <w:highlight w:val="none"/>
          <w:lang w:val="en-IN"/>
        </w:rPr>
        <w:t>m(RL-430.5m)</w:t>
      </w:r>
      <w:r>
        <w:rPr>
          <w:i w:val="0"/>
          <w:iCs w:val="0"/>
          <w:highlight w:val="none"/>
        </w:rPr>
        <w:t xml:space="preserve">  to 54.00 m </w:t>
      </w:r>
      <w:r>
        <w:rPr>
          <w:rFonts w:hint="default"/>
          <w:i w:val="0"/>
          <w:iCs w:val="0"/>
          <w:highlight w:val="none"/>
          <w:lang w:val="en-IN"/>
        </w:rPr>
        <w:t>( RL-422.1m)</w:t>
      </w:r>
      <w:r>
        <w:rPr>
          <w:i w:val="0"/>
          <w:iCs w:val="0"/>
          <w:highlight w:val="none"/>
        </w:rPr>
        <w:t xml:space="preserve">dark grey-coloured graphite schist rock is observed. This 12 m thick zone has a fixed carbon value </w:t>
      </w:r>
      <w:r>
        <w:rPr>
          <w:i w:val="0"/>
          <w:iCs w:val="0"/>
          <w:highlight w:val="none"/>
          <w:lang w:val="en-IN"/>
        </w:rPr>
        <w:t>varies</w:t>
      </w:r>
      <w:r>
        <w:rPr>
          <w:i w:val="0"/>
          <w:iCs w:val="0"/>
          <w:highlight w:val="none"/>
        </w:rPr>
        <w:t xml:space="preserve"> from 2.16 % to 4.23 </w:t>
      </w:r>
      <w:r>
        <w:rPr>
          <w:rFonts w:hint="default"/>
          <w:i w:val="0"/>
          <w:iCs w:val="0"/>
          <w:highlight w:val="none"/>
          <w:lang w:val="en-IN"/>
        </w:rPr>
        <w:t>.</w:t>
      </w:r>
    </w:p>
    <w:p w14:paraId="71640038">
      <w:pPr>
        <w:pStyle w:val="7"/>
        <w:numPr>
          <w:ilvl w:val="0"/>
          <w:numId w:val="16"/>
        </w:numPr>
        <w:tabs>
          <w:tab w:val="left" w:pos="880"/>
        </w:tabs>
        <w:spacing w:before="0" w:after="0" w:line="274" w:lineRule="exact"/>
        <w:ind w:left="880" w:right="0" w:hanging="393"/>
        <w:jc w:val="both"/>
        <w:rPr>
          <w:i w:val="0"/>
          <w:iCs w:val="0"/>
          <w:highlight w:val="none"/>
        </w:rPr>
      </w:pPr>
      <w:r>
        <w:rPr>
          <w:rFonts w:hint="default"/>
          <w:i w:val="0"/>
          <w:iCs w:val="0"/>
          <w:highlight w:val="none"/>
          <w:lang w:val="en-IN"/>
        </w:rPr>
        <w:t>D</w:t>
      </w:r>
      <w:bookmarkStart w:id="21" w:name="_GoBack"/>
      <w:bookmarkEnd w:id="21"/>
      <w:r>
        <w:rPr>
          <w:i w:val="0"/>
          <w:iCs w:val="0"/>
          <w:highlight w:val="none"/>
        </w:rPr>
        <w:t>BCD</w:t>
      </w:r>
      <w:r>
        <w:rPr>
          <w:i w:val="0"/>
          <w:iCs w:val="0"/>
          <w:spacing w:val="-2"/>
          <w:highlight w:val="none"/>
        </w:rPr>
        <w:t xml:space="preserve"> </w:t>
      </w:r>
      <w:r>
        <w:rPr>
          <w:i w:val="0"/>
          <w:iCs w:val="0"/>
          <w:highlight w:val="none"/>
        </w:rPr>
        <w:t>-</w:t>
      </w:r>
      <w:r>
        <w:rPr>
          <w:i w:val="0"/>
          <w:iCs w:val="0"/>
          <w:spacing w:val="-1"/>
          <w:highlight w:val="none"/>
        </w:rPr>
        <w:t xml:space="preserve"> </w:t>
      </w:r>
      <w:r>
        <w:rPr>
          <w:i w:val="0"/>
          <w:iCs w:val="0"/>
          <w:spacing w:val="-5"/>
          <w:highlight w:val="none"/>
        </w:rPr>
        <w:t>04:</w:t>
      </w:r>
    </w:p>
    <w:p w14:paraId="47043175">
      <w:pPr>
        <w:pStyle w:val="12"/>
        <w:spacing w:before="140" w:line="360" w:lineRule="auto"/>
        <w:ind w:left="487" w:right="838" w:firstLine="1440"/>
        <w:jc w:val="both"/>
        <w:rPr>
          <w:i w:val="0"/>
          <w:iCs w:val="0"/>
          <w:highlight w:val="none"/>
        </w:rPr>
      </w:pPr>
      <w:r>
        <w:rPr>
          <w:i w:val="0"/>
          <w:iCs w:val="0"/>
          <w:highlight w:val="none"/>
        </w:rPr>
        <w:t>From the depth of 31.90 m to 34.90 m graphite is observed within the mica schist rock with very less concentration.</w:t>
      </w:r>
      <w:r>
        <w:rPr>
          <w:rFonts w:hint="default"/>
          <w:highlight w:val="none"/>
          <w:lang w:val="en-IN"/>
        </w:rPr>
        <w:t>This zone starts from 448.4 m vertical depth and continues upto 446.3m</w:t>
      </w:r>
      <w:r>
        <w:rPr>
          <w:i w:val="0"/>
          <w:iCs w:val="0"/>
          <w:highlight w:val="none"/>
        </w:rPr>
        <w:t xml:space="preserve"> </w:t>
      </w:r>
      <w:r>
        <w:rPr>
          <w:rFonts w:hint="default"/>
          <w:i w:val="0"/>
          <w:iCs w:val="0"/>
          <w:highlight w:val="none"/>
          <w:lang w:val="en-IN"/>
        </w:rPr>
        <w:t>and</w:t>
      </w:r>
      <w:r>
        <w:rPr>
          <w:i w:val="0"/>
          <w:iCs w:val="0"/>
          <w:highlight w:val="none"/>
        </w:rPr>
        <w:t xml:space="preserve"> shows the fixed carbon value from 0.53 % to 0.90 %. After</w:t>
      </w:r>
      <w:r>
        <w:rPr>
          <w:i w:val="0"/>
          <w:iCs w:val="0"/>
          <w:spacing w:val="9"/>
          <w:highlight w:val="none"/>
        </w:rPr>
        <w:t xml:space="preserve"> </w:t>
      </w:r>
      <w:r>
        <w:rPr>
          <w:i w:val="0"/>
          <w:iCs w:val="0"/>
          <w:highlight w:val="none"/>
        </w:rPr>
        <w:t>that</w:t>
      </w:r>
      <w:r>
        <w:rPr>
          <w:i w:val="0"/>
          <w:iCs w:val="0"/>
          <w:spacing w:val="12"/>
          <w:highlight w:val="none"/>
        </w:rPr>
        <w:t xml:space="preserve"> </w:t>
      </w:r>
      <w:r>
        <w:rPr>
          <w:i w:val="0"/>
          <w:iCs w:val="0"/>
          <w:highlight w:val="none"/>
        </w:rPr>
        <w:t>a</w:t>
      </w:r>
      <w:r>
        <w:rPr>
          <w:i w:val="0"/>
          <w:iCs w:val="0"/>
          <w:spacing w:val="11"/>
          <w:highlight w:val="none"/>
        </w:rPr>
        <w:t xml:space="preserve"> </w:t>
      </w:r>
      <w:r>
        <w:rPr>
          <w:i w:val="0"/>
          <w:iCs w:val="0"/>
          <w:highlight w:val="none"/>
        </w:rPr>
        <w:t>3.1</w:t>
      </w:r>
      <w:r>
        <w:rPr>
          <w:i w:val="0"/>
          <w:iCs w:val="0"/>
          <w:spacing w:val="12"/>
          <w:highlight w:val="none"/>
        </w:rPr>
        <w:t xml:space="preserve"> </w:t>
      </w:r>
      <w:r>
        <w:rPr>
          <w:i w:val="0"/>
          <w:iCs w:val="0"/>
          <w:highlight w:val="none"/>
        </w:rPr>
        <w:t>m</w:t>
      </w:r>
      <w:r>
        <w:rPr>
          <w:i w:val="0"/>
          <w:iCs w:val="0"/>
          <w:spacing w:val="10"/>
          <w:highlight w:val="none"/>
        </w:rPr>
        <w:t xml:space="preserve"> </w:t>
      </w:r>
      <w:r>
        <w:rPr>
          <w:i w:val="0"/>
          <w:iCs w:val="0"/>
          <w:highlight w:val="none"/>
        </w:rPr>
        <w:t>thick</w:t>
      </w:r>
      <w:r>
        <w:rPr>
          <w:i w:val="0"/>
          <w:iCs w:val="0"/>
          <w:spacing w:val="12"/>
          <w:highlight w:val="none"/>
        </w:rPr>
        <w:t xml:space="preserve"> </w:t>
      </w:r>
      <w:r>
        <w:rPr>
          <w:i w:val="0"/>
          <w:iCs w:val="0"/>
          <w:highlight w:val="none"/>
        </w:rPr>
        <w:t>graphite</w:t>
      </w:r>
      <w:r>
        <w:rPr>
          <w:i w:val="0"/>
          <w:iCs w:val="0"/>
          <w:spacing w:val="10"/>
          <w:highlight w:val="none"/>
        </w:rPr>
        <w:t xml:space="preserve"> </w:t>
      </w:r>
      <w:r>
        <w:rPr>
          <w:i w:val="0"/>
          <w:iCs w:val="0"/>
          <w:highlight w:val="none"/>
        </w:rPr>
        <w:t>schist</w:t>
      </w:r>
      <w:r>
        <w:rPr>
          <w:i w:val="0"/>
          <w:iCs w:val="0"/>
          <w:spacing w:val="12"/>
          <w:highlight w:val="none"/>
        </w:rPr>
        <w:t xml:space="preserve"> </w:t>
      </w:r>
      <w:r>
        <w:rPr>
          <w:i w:val="0"/>
          <w:iCs w:val="0"/>
          <w:highlight w:val="none"/>
        </w:rPr>
        <w:t>zone</w:t>
      </w:r>
      <w:r>
        <w:rPr>
          <w:i w:val="0"/>
          <w:iCs w:val="0"/>
          <w:spacing w:val="10"/>
          <w:highlight w:val="none"/>
        </w:rPr>
        <w:t xml:space="preserve"> </w:t>
      </w:r>
      <w:r>
        <w:rPr>
          <w:i w:val="0"/>
          <w:iCs w:val="0"/>
          <w:highlight w:val="none"/>
        </w:rPr>
        <w:t>is</w:t>
      </w:r>
      <w:r>
        <w:rPr>
          <w:i w:val="0"/>
          <w:iCs w:val="0"/>
          <w:spacing w:val="10"/>
          <w:highlight w:val="none"/>
        </w:rPr>
        <w:t xml:space="preserve"> </w:t>
      </w:r>
      <w:r>
        <w:rPr>
          <w:i w:val="0"/>
          <w:iCs w:val="0"/>
          <w:highlight w:val="none"/>
        </w:rPr>
        <w:t>observed</w:t>
      </w:r>
      <w:r>
        <w:rPr>
          <w:i w:val="0"/>
          <w:iCs w:val="0"/>
          <w:spacing w:val="12"/>
          <w:highlight w:val="none"/>
        </w:rPr>
        <w:t xml:space="preserve"> </w:t>
      </w:r>
      <w:r>
        <w:rPr>
          <w:i w:val="0"/>
          <w:iCs w:val="0"/>
          <w:highlight w:val="none"/>
        </w:rPr>
        <w:t>where</w:t>
      </w:r>
      <w:r>
        <w:rPr>
          <w:i w:val="0"/>
          <w:iCs w:val="0"/>
          <w:spacing w:val="11"/>
          <w:highlight w:val="none"/>
        </w:rPr>
        <w:t xml:space="preserve"> </w:t>
      </w:r>
      <w:r>
        <w:rPr>
          <w:i w:val="0"/>
          <w:iCs w:val="0"/>
          <w:highlight w:val="none"/>
        </w:rPr>
        <w:t>the</w:t>
      </w:r>
      <w:r>
        <w:rPr>
          <w:i w:val="0"/>
          <w:iCs w:val="0"/>
          <w:spacing w:val="11"/>
          <w:highlight w:val="none"/>
        </w:rPr>
        <w:t xml:space="preserve"> </w:t>
      </w:r>
      <w:r>
        <w:rPr>
          <w:i w:val="0"/>
          <w:iCs w:val="0"/>
          <w:highlight w:val="none"/>
        </w:rPr>
        <w:t>fixed</w:t>
      </w:r>
      <w:r>
        <w:rPr>
          <w:i w:val="0"/>
          <w:iCs w:val="0"/>
          <w:spacing w:val="10"/>
          <w:highlight w:val="none"/>
        </w:rPr>
        <w:t xml:space="preserve"> </w:t>
      </w:r>
      <w:r>
        <w:rPr>
          <w:i w:val="0"/>
          <w:iCs w:val="0"/>
          <w:highlight w:val="none"/>
        </w:rPr>
        <w:t>carbon</w:t>
      </w:r>
      <w:r>
        <w:rPr>
          <w:i w:val="0"/>
          <w:iCs w:val="0"/>
          <w:spacing w:val="11"/>
          <w:highlight w:val="none"/>
        </w:rPr>
        <w:t xml:space="preserve"> </w:t>
      </w:r>
      <w:r>
        <w:rPr>
          <w:i w:val="0"/>
          <w:iCs w:val="0"/>
          <w:highlight w:val="none"/>
        </w:rPr>
        <w:t>value</w:t>
      </w:r>
      <w:r>
        <w:rPr>
          <w:i w:val="0"/>
          <w:iCs w:val="0"/>
          <w:spacing w:val="10"/>
          <w:highlight w:val="none"/>
        </w:rPr>
        <w:t xml:space="preserve"> </w:t>
      </w:r>
      <w:r>
        <w:rPr>
          <w:i w:val="0"/>
          <w:iCs w:val="0"/>
          <w:highlight w:val="none"/>
        </w:rPr>
        <w:t>ranges</w:t>
      </w:r>
      <w:r>
        <w:rPr>
          <w:i w:val="0"/>
          <w:iCs w:val="0"/>
          <w:spacing w:val="12"/>
          <w:highlight w:val="none"/>
        </w:rPr>
        <w:t xml:space="preserve"> </w:t>
      </w:r>
      <w:r>
        <w:rPr>
          <w:i w:val="0"/>
          <w:iCs w:val="0"/>
          <w:spacing w:val="-4"/>
          <w:highlight w:val="none"/>
        </w:rPr>
        <w:t>from</w:t>
      </w:r>
    </w:p>
    <w:p w14:paraId="17D0D7B8">
      <w:pPr>
        <w:pStyle w:val="12"/>
        <w:spacing w:line="360" w:lineRule="auto"/>
        <w:ind w:left="487" w:right="840"/>
        <w:jc w:val="both"/>
        <w:rPr>
          <w:i w:val="0"/>
          <w:iCs w:val="0"/>
          <w:highlight w:val="none"/>
        </w:rPr>
      </w:pPr>
      <w:r>
        <w:rPr>
          <w:i w:val="0"/>
          <w:iCs w:val="0"/>
          <w:highlight w:val="none"/>
        </w:rPr>
        <w:t>0.83</w:t>
      </w:r>
      <w:r>
        <w:rPr>
          <w:i w:val="0"/>
          <w:iCs w:val="0"/>
          <w:spacing w:val="-2"/>
          <w:highlight w:val="none"/>
        </w:rPr>
        <w:t xml:space="preserve"> </w:t>
      </w:r>
      <w:r>
        <w:rPr>
          <w:i w:val="0"/>
          <w:iCs w:val="0"/>
          <w:highlight w:val="none"/>
        </w:rPr>
        <w:t>%</w:t>
      </w:r>
      <w:r>
        <w:rPr>
          <w:i w:val="0"/>
          <w:iCs w:val="0"/>
          <w:spacing w:val="-3"/>
          <w:highlight w:val="none"/>
        </w:rPr>
        <w:t xml:space="preserve"> </w:t>
      </w:r>
      <w:r>
        <w:rPr>
          <w:i w:val="0"/>
          <w:iCs w:val="0"/>
          <w:highlight w:val="none"/>
        </w:rPr>
        <w:t>to 1.00</w:t>
      </w:r>
      <w:r>
        <w:rPr>
          <w:i w:val="0"/>
          <w:iCs w:val="0"/>
          <w:spacing w:val="-2"/>
          <w:highlight w:val="none"/>
        </w:rPr>
        <w:t xml:space="preserve"> </w:t>
      </w:r>
      <w:r>
        <w:rPr>
          <w:i w:val="0"/>
          <w:iCs w:val="0"/>
          <w:highlight w:val="none"/>
        </w:rPr>
        <w:t>%.</w:t>
      </w:r>
      <w:r>
        <w:rPr>
          <w:i w:val="0"/>
          <w:iCs w:val="0"/>
          <w:spacing w:val="-3"/>
          <w:highlight w:val="none"/>
        </w:rPr>
        <w:t xml:space="preserve"> </w:t>
      </w:r>
      <w:r>
        <w:rPr>
          <w:i w:val="0"/>
          <w:iCs w:val="0"/>
          <w:highlight w:val="none"/>
        </w:rPr>
        <w:t>Again,</w:t>
      </w:r>
      <w:r>
        <w:rPr>
          <w:i w:val="0"/>
          <w:iCs w:val="0"/>
          <w:spacing w:val="-3"/>
          <w:highlight w:val="none"/>
        </w:rPr>
        <w:t xml:space="preserve"> </w:t>
      </w:r>
      <w:r>
        <w:rPr>
          <w:i w:val="0"/>
          <w:iCs w:val="0"/>
          <w:highlight w:val="none"/>
        </w:rPr>
        <w:t>from</w:t>
      </w:r>
      <w:r>
        <w:rPr>
          <w:i w:val="0"/>
          <w:iCs w:val="0"/>
          <w:spacing w:val="-1"/>
          <w:highlight w:val="none"/>
        </w:rPr>
        <w:t xml:space="preserve"> </w:t>
      </w:r>
      <w:r>
        <w:rPr>
          <w:i w:val="0"/>
          <w:iCs w:val="0"/>
          <w:highlight w:val="none"/>
        </w:rPr>
        <w:t>the depth</w:t>
      </w:r>
      <w:r>
        <w:rPr>
          <w:i w:val="0"/>
          <w:iCs w:val="0"/>
          <w:spacing w:val="-3"/>
          <w:highlight w:val="none"/>
        </w:rPr>
        <w:t xml:space="preserve"> </w:t>
      </w:r>
      <w:r>
        <w:rPr>
          <w:i w:val="0"/>
          <w:iCs w:val="0"/>
          <w:highlight w:val="none"/>
        </w:rPr>
        <w:t>of</w:t>
      </w:r>
      <w:r>
        <w:rPr>
          <w:i w:val="0"/>
          <w:iCs w:val="0"/>
          <w:spacing w:val="-3"/>
          <w:highlight w:val="none"/>
        </w:rPr>
        <w:t xml:space="preserve"> </w:t>
      </w:r>
      <w:r>
        <w:rPr>
          <w:i w:val="0"/>
          <w:iCs w:val="0"/>
          <w:highlight w:val="none"/>
        </w:rPr>
        <w:t>38.40</w:t>
      </w:r>
      <w:r>
        <w:rPr>
          <w:rFonts w:hint="default"/>
          <w:i w:val="0"/>
          <w:iCs w:val="0"/>
          <w:highlight w:val="none"/>
          <w:lang w:val="en-IN"/>
        </w:rPr>
        <w:t>m (RL-443.1m)</w:t>
      </w:r>
      <w:r>
        <w:rPr>
          <w:i w:val="0"/>
          <w:iCs w:val="0"/>
          <w:highlight w:val="none"/>
        </w:rPr>
        <w:t xml:space="preserve"> </w:t>
      </w:r>
      <w:r>
        <w:rPr>
          <w:i w:val="0"/>
          <w:iCs w:val="0"/>
          <w:spacing w:val="-2"/>
          <w:highlight w:val="none"/>
        </w:rPr>
        <w:t xml:space="preserve"> </w:t>
      </w:r>
      <w:r>
        <w:rPr>
          <w:i w:val="0"/>
          <w:iCs w:val="0"/>
          <w:highlight w:val="none"/>
        </w:rPr>
        <w:t>to</w:t>
      </w:r>
      <w:r>
        <w:rPr>
          <w:i w:val="0"/>
          <w:iCs w:val="0"/>
          <w:spacing w:val="-2"/>
          <w:highlight w:val="none"/>
        </w:rPr>
        <w:t xml:space="preserve"> </w:t>
      </w:r>
      <w:r>
        <w:rPr>
          <w:i w:val="0"/>
          <w:iCs w:val="0"/>
          <w:highlight w:val="none"/>
        </w:rPr>
        <w:t>47.40</w:t>
      </w:r>
      <w:r>
        <w:rPr>
          <w:i w:val="0"/>
          <w:iCs w:val="0"/>
          <w:spacing w:val="-2"/>
          <w:highlight w:val="none"/>
        </w:rPr>
        <w:t xml:space="preserve"> </w:t>
      </w:r>
      <w:r>
        <w:rPr>
          <w:i w:val="0"/>
          <w:iCs w:val="0"/>
          <w:highlight w:val="none"/>
        </w:rPr>
        <w:t>m</w:t>
      </w:r>
      <w:r>
        <w:rPr>
          <w:rFonts w:hint="default"/>
          <w:i w:val="0"/>
          <w:iCs w:val="0"/>
          <w:highlight w:val="none"/>
          <w:lang w:val="en-IN"/>
        </w:rPr>
        <w:t>( RL-440.5m)</w:t>
      </w:r>
      <w:r>
        <w:rPr>
          <w:i w:val="0"/>
          <w:iCs w:val="0"/>
          <w:spacing w:val="-2"/>
          <w:highlight w:val="none"/>
        </w:rPr>
        <w:t xml:space="preserve"> </w:t>
      </w:r>
      <w:r>
        <w:rPr>
          <w:i w:val="0"/>
          <w:iCs w:val="0"/>
          <w:highlight w:val="none"/>
        </w:rPr>
        <w:t>graphite</w:t>
      </w:r>
      <w:r>
        <w:rPr>
          <w:i w:val="0"/>
          <w:iCs w:val="0"/>
          <w:spacing w:val="-4"/>
          <w:highlight w:val="none"/>
        </w:rPr>
        <w:t xml:space="preserve"> </w:t>
      </w:r>
      <w:r>
        <w:rPr>
          <w:i w:val="0"/>
          <w:iCs w:val="0"/>
          <w:highlight w:val="none"/>
        </w:rPr>
        <w:t>is present</w:t>
      </w:r>
      <w:r>
        <w:rPr>
          <w:i w:val="0"/>
          <w:iCs w:val="0"/>
          <w:spacing w:val="-4"/>
          <w:highlight w:val="none"/>
        </w:rPr>
        <w:t xml:space="preserve"> </w:t>
      </w:r>
      <w:r>
        <w:rPr>
          <w:i w:val="0"/>
          <w:iCs w:val="0"/>
          <w:highlight w:val="none"/>
        </w:rPr>
        <w:t>discreetly</w:t>
      </w:r>
      <w:r>
        <w:rPr>
          <w:i w:val="0"/>
          <w:iCs w:val="0"/>
          <w:spacing w:val="-4"/>
          <w:highlight w:val="none"/>
        </w:rPr>
        <w:t xml:space="preserve"> </w:t>
      </w:r>
      <w:r>
        <w:rPr>
          <w:i w:val="0"/>
          <w:iCs w:val="0"/>
          <w:highlight w:val="none"/>
        </w:rPr>
        <w:t>within the mica schist. This zone shows the percentage of fixed carbon value from 0.35 to 1.53.</w:t>
      </w:r>
    </w:p>
    <w:p w14:paraId="7F563EDA">
      <w:pPr>
        <w:pStyle w:val="7"/>
        <w:numPr>
          <w:ilvl w:val="0"/>
          <w:numId w:val="16"/>
        </w:numPr>
        <w:tabs>
          <w:tab w:val="left" w:pos="813"/>
        </w:tabs>
        <w:spacing w:before="0" w:after="0" w:line="240" w:lineRule="auto"/>
        <w:ind w:left="813" w:right="0" w:hanging="326"/>
        <w:jc w:val="both"/>
        <w:rPr>
          <w:i w:val="0"/>
          <w:iCs w:val="0"/>
          <w:highlight w:val="none"/>
        </w:rPr>
      </w:pPr>
      <w:r>
        <w:rPr>
          <w:i w:val="0"/>
          <w:iCs w:val="0"/>
          <w:highlight w:val="none"/>
        </w:rPr>
        <w:t>DBCD</w:t>
      </w:r>
      <w:r>
        <w:rPr>
          <w:i w:val="0"/>
          <w:iCs w:val="0"/>
          <w:spacing w:val="-2"/>
          <w:highlight w:val="none"/>
        </w:rPr>
        <w:t xml:space="preserve"> </w:t>
      </w:r>
      <w:r>
        <w:rPr>
          <w:i w:val="0"/>
          <w:iCs w:val="0"/>
          <w:highlight w:val="none"/>
        </w:rPr>
        <w:t>-</w:t>
      </w:r>
      <w:r>
        <w:rPr>
          <w:i w:val="0"/>
          <w:iCs w:val="0"/>
          <w:spacing w:val="-1"/>
          <w:highlight w:val="none"/>
        </w:rPr>
        <w:t xml:space="preserve"> </w:t>
      </w:r>
      <w:r>
        <w:rPr>
          <w:i w:val="0"/>
          <w:iCs w:val="0"/>
          <w:spacing w:val="-5"/>
          <w:highlight w:val="none"/>
        </w:rPr>
        <w:t>05:</w:t>
      </w:r>
    </w:p>
    <w:p w14:paraId="4565B14F">
      <w:pPr>
        <w:pStyle w:val="12"/>
        <w:spacing w:before="138" w:line="360" w:lineRule="auto"/>
        <w:ind w:left="487" w:right="929" w:firstLine="1440"/>
        <w:jc w:val="both"/>
        <w:rPr>
          <w:rFonts w:hint="default"/>
          <w:highlight w:val="none"/>
          <w:lang w:val="en-IN"/>
        </w:rPr>
      </w:pPr>
      <w:r>
        <w:rPr>
          <w:highlight w:val="none"/>
        </w:rPr>
        <w:t>From</w:t>
      </w:r>
      <w:r>
        <w:rPr>
          <w:spacing w:val="-3"/>
          <w:highlight w:val="none"/>
        </w:rPr>
        <w:t xml:space="preserve"> </w:t>
      </w:r>
      <w:r>
        <w:rPr>
          <w:highlight w:val="none"/>
        </w:rPr>
        <w:t>the</w:t>
      </w:r>
      <w:r>
        <w:rPr>
          <w:spacing w:val="-4"/>
          <w:highlight w:val="none"/>
        </w:rPr>
        <w:t xml:space="preserve"> </w:t>
      </w:r>
      <w:r>
        <w:rPr>
          <w:highlight w:val="none"/>
        </w:rPr>
        <w:t>depth</w:t>
      </w:r>
      <w:r>
        <w:rPr>
          <w:spacing w:val="-4"/>
          <w:highlight w:val="none"/>
        </w:rPr>
        <w:t xml:space="preserve"> </w:t>
      </w:r>
      <w:r>
        <w:rPr>
          <w:highlight w:val="none"/>
        </w:rPr>
        <w:t>of</w:t>
      </w:r>
      <w:r>
        <w:rPr>
          <w:spacing w:val="-4"/>
          <w:highlight w:val="none"/>
        </w:rPr>
        <w:t xml:space="preserve"> </w:t>
      </w:r>
      <w:r>
        <w:rPr>
          <w:highlight w:val="none"/>
        </w:rPr>
        <w:t>27.50</w:t>
      </w:r>
      <w:r>
        <w:rPr>
          <w:spacing w:val="-3"/>
          <w:highlight w:val="none"/>
        </w:rPr>
        <w:t xml:space="preserve"> </w:t>
      </w:r>
      <w:r>
        <w:rPr>
          <w:highlight w:val="none"/>
        </w:rPr>
        <w:t>m</w:t>
      </w:r>
      <w:r>
        <w:rPr>
          <w:spacing w:val="-3"/>
          <w:highlight w:val="none"/>
        </w:rPr>
        <w:t xml:space="preserve"> </w:t>
      </w:r>
      <w:r>
        <w:rPr>
          <w:highlight w:val="none"/>
        </w:rPr>
        <w:t>to</w:t>
      </w:r>
      <w:r>
        <w:rPr>
          <w:spacing w:val="-5"/>
          <w:highlight w:val="none"/>
        </w:rPr>
        <w:t xml:space="preserve"> </w:t>
      </w:r>
      <w:r>
        <w:rPr>
          <w:highlight w:val="none"/>
        </w:rPr>
        <w:t>32.00</w:t>
      </w:r>
      <w:r>
        <w:rPr>
          <w:spacing w:val="-3"/>
          <w:highlight w:val="none"/>
        </w:rPr>
        <w:t xml:space="preserve"> </w:t>
      </w:r>
      <w:r>
        <w:rPr>
          <w:highlight w:val="none"/>
        </w:rPr>
        <w:t>m,</w:t>
      </w:r>
      <w:r>
        <w:rPr>
          <w:spacing w:val="-3"/>
          <w:highlight w:val="none"/>
        </w:rPr>
        <w:t xml:space="preserve"> </w:t>
      </w:r>
      <w:r>
        <w:rPr>
          <w:highlight w:val="none"/>
        </w:rPr>
        <w:t>graphite</w:t>
      </w:r>
      <w:r>
        <w:rPr>
          <w:spacing w:val="-3"/>
          <w:highlight w:val="none"/>
        </w:rPr>
        <w:t xml:space="preserve"> </w:t>
      </w:r>
      <w:r>
        <w:rPr>
          <w:highlight w:val="none"/>
        </w:rPr>
        <w:t>schist</w:t>
      </w:r>
      <w:r>
        <w:rPr>
          <w:spacing w:val="-3"/>
          <w:highlight w:val="none"/>
        </w:rPr>
        <w:t xml:space="preserve"> </w:t>
      </w:r>
      <w:r>
        <w:rPr>
          <w:highlight w:val="none"/>
        </w:rPr>
        <w:t>rocks</w:t>
      </w:r>
      <w:r>
        <w:rPr>
          <w:spacing w:val="-5"/>
          <w:highlight w:val="none"/>
        </w:rPr>
        <w:t xml:space="preserve"> </w:t>
      </w:r>
      <w:r>
        <w:rPr>
          <w:highlight w:val="none"/>
        </w:rPr>
        <w:t>are</w:t>
      </w:r>
      <w:r>
        <w:rPr>
          <w:spacing w:val="-1"/>
          <w:highlight w:val="none"/>
        </w:rPr>
        <w:t xml:space="preserve"> </w:t>
      </w:r>
      <w:r>
        <w:rPr>
          <w:highlight w:val="none"/>
        </w:rPr>
        <w:t>recorded</w:t>
      </w:r>
      <w:r>
        <w:rPr>
          <w:rFonts w:hint="default"/>
          <w:highlight w:val="none"/>
          <w:lang w:val="en-IN"/>
        </w:rPr>
        <w:t xml:space="preserve"> along the borehole axis.The initial intersected vertical depth is 446.3m and it is continues upto 443.4m vertical depth</w:t>
      </w:r>
      <w:r>
        <w:rPr>
          <w:highlight w:val="none"/>
        </w:rPr>
        <w:t>.</w:t>
      </w:r>
      <w:r>
        <w:rPr>
          <w:spacing w:val="-4"/>
          <w:highlight w:val="none"/>
        </w:rPr>
        <w:t xml:space="preserve"> </w:t>
      </w:r>
      <w:r>
        <w:rPr>
          <w:highlight w:val="none"/>
        </w:rPr>
        <w:t>This</w:t>
      </w:r>
      <w:r>
        <w:rPr>
          <w:spacing w:val="-3"/>
          <w:highlight w:val="none"/>
        </w:rPr>
        <w:t xml:space="preserve"> </w:t>
      </w:r>
      <w:r>
        <w:rPr>
          <w:highlight w:val="none"/>
        </w:rPr>
        <w:t>zone shows the fixed carbon values from the percentage of 0.39 to 0.77.</w:t>
      </w:r>
      <w:r>
        <w:rPr>
          <w:rFonts w:hint="default"/>
          <w:highlight w:val="none"/>
          <w:lang w:val="en-IN"/>
        </w:rPr>
        <w:t xml:space="preserve"> </w:t>
      </w:r>
    </w:p>
    <w:p w14:paraId="06FA8FF1">
      <w:pPr>
        <w:pStyle w:val="12"/>
        <w:spacing w:before="138"/>
      </w:pPr>
    </w:p>
    <w:p w14:paraId="353573D9">
      <w:pPr>
        <w:pStyle w:val="6"/>
        <w:numPr>
          <w:ilvl w:val="1"/>
          <w:numId w:val="15"/>
        </w:numPr>
        <w:tabs>
          <w:tab w:val="left" w:pos="974"/>
        </w:tabs>
        <w:spacing w:before="0" w:after="0" w:line="240" w:lineRule="auto"/>
        <w:ind w:left="927" w:leftChars="0" w:right="0" w:hanging="487" w:firstLineChars="0"/>
        <w:jc w:val="both"/>
      </w:pPr>
      <w:r>
        <w:t>Borehole</w:t>
      </w:r>
      <w:r>
        <w:rPr>
          <w:spacing w:val="-9"/>
        </w:rPr>
        <w:t xml:space="preserve"> </w:t>
      </w:r>
      <w:r>
        <w:rPr>
          <w:spacing w:val="-2"/>
        </w:rPr>
        <w:t>logging:</w:t>
      </w:r>
    </w:p>
    <w:p w14:paraId="4220293F">
      <w:pPr>
        <w:pStyle w:val="12"/>
        <w:spacing w:before="162" w:line="360" w:lineRule="auto"/>
        <w:ind w:left="487" w:right="838"/>
        <w:jc w:val="both"/>
      </w:pPr>
      <w:r>
        <w:t>The cores obtained from drilling were kept in core boxes for logging and sampling. The core samples were</w:t>
      </w:r>
      <w:r>
        <w:rPr>
          <w:spacing w:val="-1"/>
        </w:rPr>
        <w:t xml:space="preserve"> </w:t>
      </w:r>
      <w:r>
        <w:t>marked with arrows indicating the</w:t>
      </w:r>
      <w:r>
        <w:rPr>
          <w:spacing w:val="-1"/>
        </w:rPr>
        <w:t xml:space="preserve"> </w:t>
      </w:r>
      <w:r>
        <w:t>top and</w:t>
      </w:r>
      <w:r>
        <w:rPr>
          <w:spacing w:val="-1"/>
        </w:rPr>
        <w:t xml:space="preserve"> </w:t>
      </w:r>
      <w:r>
        <w:t>bottom level</w:t>
      </w:r>
      <w:r>
        <w:rPr>
          <w:spacing w:val="-1"/>
        </w:rPr>
        <w:t xml:space="preserve"> </w:t>
      </w:r>
      <w:r>
        <w:t>and</w:t>
      </w:r>
      <w:r>
        <w:rPr>
          <w:spacing w:val="-1"/>
        </w:rPr>
        <w:t xml:space="preserve"> </w:t>
      </w:r>
      <w:r>
        <w:t>steel separator</w:t>
      </w:r>
      <w:r>
        <w:rPr>
          <w:spacing w:val="-1"/>
        </w:rPr>
        <w:t xml:space="preserve"> </w:t>
      </w:r>
      <w:r>
        <w:t>were used after</w:t>
      </w:r>
      <w:r>
        <w:rPr>
          <w:spacing w:val="-1"/>
        </w:rPr>
        <w:t xml:space="preserve"> </w:t>
      </w:r>
      <w:r>
        <w:t>the</w:t>
      </w:r>
      <w:r>
        <w:rPr>
          <w:spacing w:val="-1"/>
        </w:rPr>
        <w:t xml:space="preserve"> </w:t>
      </w:r>
      <w:r>
        <w:t>completion</w:t>
      </w:r>
      <w:r>
        <w:rPr>
          <w:spacing w:val="-1"/>
        </w:rPr>
        <w:t xml:space="preserve"> </w:t>
      </w:r>
      <w:r>
        <w:t>of each</w:t>
      </w:r>
      <w:r>
        <w:rPr>
          <w:spacing w:val="-1"/>
        </w:rPr>
        <w:t xml:space="preserve"> </w:t>
      </w:r>
      <w:r>
        <w:t>run, with</w:t>
      </w:r>
      <w:r>
        <w:rPr>
          <w:spacing w:val="-1"/>
        </w:rPr>
        <w:t xml:space="preserve"> </w:t>
      </w:r>
      <w:r>
        <w:t>the</w:t>
      </w:r>
      <w:r>
        <w:rPr>
          <w:spacing w:val="-1"/>
        </w:rPr>
        <w:t xml:space="preserve"> </w:t>
      </w:r>
      <w:r>
        <w:t>depth</w:t>
      </w:r>
      <w:r>
        <w:rPr>
          <w:spacing w:val="-1"/>
        </w:rPr>
        <w:t xml:space="preserve"> </w:t>
      </w:r>
      <w:r>
        <w:t>of the</w:t>
      </w:r>
      <w:r>
        <w:rPr>
          <w:spacing w:val="-1"/>
        </w:rPr>
        <w:t xml:space="preserve"> </w:t>
      </w:r>
      <w:r>
        <w:t>borehole</w:t>
      </w:r>
      <w:r>
        <w:rPr>
          <w:spacing w:val="-1"/>
        </w:rPr>
        <w:t xml:space="preserve"> </w:t>
      </w:r>
      <w:r>
        <w:t>written on</w:t>
      </w:r>
      <w:r>
        <w:rPr>
          <w:spacing w:val="-1"/>
        </w:rPr>
        <w:t xml:space="preserve"> </w:t>
      </w:r>
      <w:r>
        <w:t>each</w:t>
      </w:r>
      <w:r>
        <w:rPr>
          <w:spacing w:val="-1"/>
        </w:rPr>
        <w:t xml:space="preserve"> </w:t>
      </w:r>
      <w:r>
        <w:t>separator. Borehole data including physical properties, mode of occurrence and percentage of recovery in details for each run were systematically recorded during core logging. The coordinates of each borehole was determined with the help of DGPS survey method.</w:t>
      </w:r>
    </w:p>
    <w:p w14:paraId="65A5B76B">
      <w:pPr>
        <w:pStyle w:val="12"/>
        <w:spacing w:line="360" w:lineRule="auto"/>
        <w:ind w:left="487" w:right="839"/>
        <w:jc w:val="both"/>
        <w:rPr>
          <w:rFonts w:hint="default"/>
          <w:color w:val="000000"/>
          <w:highlight w:val="none"/>
          <w:lang w:val="en-IN"/>
        </w:rPr>
        <w:sectPr>
          <w:pgSz w:w="11920" w:h="16840"/>
          <w:pgMar w:top="1220" w:right="283" w:bottom="640" w:left="708" w:header="673" w:footer="448" w:gutter="0"/>
          <w:cols w:space="720" w:num="1"/>
        </w:sectPr>
      </w:pPr>
      <w:r>
        <w:rPr>
          <w:sz w:val="24"/>
        </w:rPr>
        <mc:AlternateContent>
          <mc:Choice Requires="wps">
            <w:drawing>
              <wp:anchor distT="0" distB="0" distL="114300" distR="114300" simplePos="0" relativeHeight="251716608" behindDoc="0" locked="0" layoutInCell="1" allowOverlap="1">
                <wp:simplePos x="0" y="0"/>
                <wp:positionH relativeFrom="column">
                  <wp:posOffset>1159510</wp:posOffset>
                </wp:positionH>
                <wp:positionV relativeFrom="paragraph">
                  <wp:posOffset>1082675</wp:posOffset>
                </wp:positionV>
                <wp:extent cx="297815" cy="260350"/>
                <wp:effectExtent l="0" t="0" r="6985" b="6350"/>
                <wp:wrapNone/>
                <wp:docPr id="417" name="Text Box 417"/>
                <wp:cNvGraphicFramePr/>
                <a:graphic xmlns:a="http://schemas.openxmlformats.org/drawingml/2006/main">
                  <a:graphicData uri="http://schemas.microsoft.com/office/word/2010/wordprocessingShape">
                    <wps:wsp>
                      <wps:cNvSpPr txBox="1"/>
                      <wps:spPr>
                        <a:xfrm>
                          <a:off x="1609090" y="6947535"/>
                          <a:ext cx="297815" cy="2603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56E2DAA">
                            <w:pPr>
                              <w:rPr>
                                <w:rFonts w:hint="default"/>
                                <w:b/>
                                <w:bCs/>
                                <w:sz w:val="24"/>
                                <w:szCs w:val="24"/>
                                <w:lang w:val="en-IN"/>
                              </w:rPr>
                            </w:pPr>
                            <w:r>
                              <w:rPr>
                                <w:rFonts w:hint="default"/>
                                <w:b/>
                                <w:bCs/>
                                <w:sz w:val="24"/>
                                <w:szCs w:val="24"/>
                                <w:lang w:val="en-I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1.3pt;margin-top:85.25pt;height:20.5pt;width:23.45pt;z-index:251716608;mso-width-relative:page;mso-height-relative:page;" fillcolor="#FFFFFF [3201]" filled="t" stroked="f" coordsize="21600,21600" o:gfxdata="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tjr/41AAAAAsBAAAPAAAAAAAAAAEA&#10;IAAAACIAAABkcnMvZG93bnJldi54bWxQSwECFAAUAAAACACHTuJAW3OdkkwCAACdBAAADgAAAAAA&#10;AAABACAAAAAjAQAAZHJzL2Uyb0RvYy54bWxQSwUGAAAAAAYABgBZAQAA4QUAAAAA&#10;">
                <v:fill on="t" focussize="0,0"/>
                <v:stroke on="f" weight="0.5pt"/>
                <v:imagedata o:title=""/>
                <o:lock v:ext="edit" aspectratio="f"/>
                <v:textbox>
                  <w:txbxContent>
                    <w:p w14:paraId="356E2DAA">
                      <w:pPr>
                        <w:rPr>
                          <w:rFonts w:hint="default"/>
                          <w:b/>
                          <w:bCs/>
                          <w:sz w:val="24"/>
                          <w:szCs w:val="24"/>
                          <w:lang w:val="en-IN"/>
                        </w:rPr>
                      </w:pPr>
                      <w:r>
                        <w:rPr>
                          <w:rFonts w:hint="default"/>
                          <w:b/>
                          <w:bCs/>
                          <w:sz w:val="24"/>
                          <w:szCs w:val="24"/>
                          <w:lang w:val="en-IN"/>
                        </w:rPr>
                        <w:t>a)))</w:t>
                      </w:r>
                    </w:p>
                  </w:txbxContent>
                </v:textbox>
              </v:shape>
            </w:pict>
          </mc:Fallback>
        </mc:AlternateContent>
      </w:r>
      <w:r>
        <w:rPr>
          <w:rFonts w:hint="default"/>
          <w:color w:val="000000"/>
          <w:highlight w:val="none"/>
          <w:lang w:val="en-IN"/>
        </w:rPr>
        <w:drawing>
          <wp:anchor distT="0" distB="0" distL="114300" distR="114300" simplePos="0" relativeHeight="251710464" behindDoc="1" locked="0" layoutInCell="1" allowOverlap="1">
            <wp:simplePos x="0" y="0"/>
            <wp:positionH relativeFrom="column">
              <wp:posOffset>1089660</wp:posOffset>
            </wp:positionH>
            <wp:positionV relativeFrom="paragraph">
              <wp:posOffset>1017270</wp:posOffset>
            </wp:positionV>
            <wp:extent cx="4852670" cy="2877820"/>
            <wp:effectExtent l="0" t="0" r="0" b="0"/>
            <wp:wrapTight wrapText="bothSides">
              <wp:wrapPolygon>
                <wp:start x="0" y="0"/>
                <wp:lineTo x="0" y="21543"/>
                <wp:lineTo x="21538" y="21543"/>
                <wp:lineTo x="21538" y="0"/>
                <wp:lineTo x="0" y="0"/>
              </wp:wrapPolygon>
            </wp:wrapTight>
            <wp:docPr id="349" name="Picture 349" descr="BOREHOLE 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descr="BOREHOLE 1_page-0001"/>
                    <pic:cNvPicPr>
                      <a:picLocks noChangeAspect="1"/>
                    </pic:cNvPicPr>
                  </pic:nvPicPr>
                  <pic:blipFill>
                    <a:blip r:embed="rId93"/>
                    <a:srcRect l="22046" t="26549" r="22229" b="26679"/>
                    <a:stretch>
                      <a:fillRect/>
                    </a:stretch>
                  </pic:blipFill>
                  <pic:spPr>
                    <a:xfrm>
                      <a:off x="0" y="0"/>
                      <a:ext cx="4852670" cy="2877820"/>
                    </a:xfrm>
                    <a:prstGeom prst="rect">
                      <a:avLst/>
                    </a:prstGeom>
                  </pic:spPr>
                </pic:pic>
              </a:graphicData>
            </a:graphic>
          </wp:anchor>
        </w:drawing>
      </w:r>
      <w:r>
        <w:t>The lithological de</w:t>
      </w:r>
      <w:r>
        <w:rPr>
          <w:rFonts w:hint="default"/>
          <w:lang w:val="en-IN"/>
        </w:rPr>
        <w:t>scriptions</w:t>
      </w:r>
      <w:r>
        <w:t xml:space="preserve"> of the cores of 5 boreholes drilled </w:t>
      </w:r>
      <w:r>
        <w:rPr>
          <w:rFonts w:hint="default"/>
          <w:lang w:val="en-IN"/>
        </w:rPr>
        <w:t xml:space="preserve">by </w:t>
      </w:r>
      <w:r>
        <w:t xml:space="preserve">Maheshwari Mining Private limited, </w:t>
      </w:r>
      <w:r>
        <w:rPr>
          <w:highlight w:val="none"/>
        </w:rPr>
        <w:t>a</w:t>
      </w:r>
      <w:r>
        <w:rPr>
          <w:color w:val="000000"/>
          <w:highlight w:val="none"/>
        </w:rPr>
        <w:t>re given in the Annexure-</w:t>
      </w:r>
      <w:r>
        <w:rPr>
          <w:rFonts w:hint="default"/>
          <w:color w:val="000000"/>
          <w:highlight w:val="none"/>
          <w:lang w:val="en-IN"/>
        </w:rPr>
        <w:t xml:space="preserve"> 4a,4b,4c,4d and 4e.</w:t>
      </w:r>
    </w:p>
    <w:p w14:paraId="33ED9554">
      <w:pPr>
        <w:pStyle w:val="12"/>
        <w:spacing w:line="360" w:lineRule="auto"/>
        <w:ind w:left="487" w:right="839"/>
        <w:jc w:val="both"/>
        <w:rPr>
          <w:rFonts w:hint="default"/>
          <w:color w:val="000000"/>
          <w:highlight w:val="none"/>
          <w:lang w:val="en-IN"/>
        </w:rPr>
      </w:pPr>
      <w:r>
        <w:rPr>
          <w:sz w:val="24"/>
        </w:rPr>
        <mc:AlternateContent>
          <mc:Choice Requires="wps">
            <w:drawing>
              <wp:anchor distT="0" distB="0" distL="114300" distR="114300" simplePos="0" relativeHeight="251717632" behindDoc="0" locked="0" layoutInCell="1" allowOverlap="1">
                <wp:simplePos x="0" y="0"/>
                <wp:positionH relativeFrom="column">
                  <wp:posOffset>808990</wp:posOffset>
                </wp:positionH>
                <wp:positionV relativeFrom="paragraph">
                  <wp:posOffset>69215</wp:posOffset>
                </wp:positionV>
                <wp:extent cx="297815" cy="260350"/>
                <wp:effectExtent l="0" t="0" r="6985" b="6350"/>
                <wp:wrapNone/>
                <wp:docPr id="427" name="Text Box 427"/>
                <wp:cNvGraphicFramePr/>
                <a:graphic xmlns:a="http://schemas.openxmlformats.org/drawingml/2006/main">
                  <a:graphicData uri="http://schemas.microsoft.com/office/word/2010/wordprocessingShape">
                    <wps:wsp>
                      <wps:cNvSpPr txBox="1"/>
                      <wps:spPr>
                        <a:xfrm>
                          <a:off x="0" y="0"/>
                          <a:ext cx="297815"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907C4E">
                            <w:pPr>
                              <w:rPr>
                                <w:rFonts w:hint="default"/>
                                <w:b/>
                                <w:bCs/>
                                <w:sz w:val="24"/>
                                <w:szCs w:val="24"/>
                                <w:lang w:val="en-IN"/>
                              </w:rPr>
                            </w:pPr>
                            <w:r>
                              <w:rPr>
                                <w:rFonts w:hint="default"/>
                                <w:b/>
                                <w:bCs/>
                                <w:sz w:val="24"/>
                                <w:szCs w:val="24"/>
                                <w:lang w:val="en-IN"/>
                              </w:rPr>
                              <w:t>b</w:t>
                            </w:r>
                          </w:p>
                          <w:p w14:paraId="36072ADB">
                            <w:pPr>
                              <w:rPr>
                                <w:rFonts w:hint="default"/>
                                <w:b/>
                                <w:bCs/>
                                <w:sz w:val="24"/>
                                <w:szCs w:val="24"/>
                                <w:lang w:val="en-IN"/>
                              </w:rPr>
                            </w:pPr>
                            <w:r>
                              <w:rPr>
                                <w:rFonts w:hint="default"/>
                                <w:b/>
                                <w:bCs/>
                                <w:sz w:val="24"/>
                                <w:szCs w:val="24"/>
                                <w:lang w:val="en-I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7pt;margin-top:5.45pt;height:20.5pt;width:23.45pt;z-index:251717632;mso-width-relative:page;mso-height-relative:page;" filled="f" stroked="f" coordsize="21600,21600" o:gfxdata="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sA+P9oAAAAJAQAADwAAAAAAAAABACAAAAAiAAAAZHJzL2Rvd25yZXYueG1sUEsB&#10;AhQAFAAAAAgAh07iQALTl78sAgAAaAQAAA4AAAAAAAAAAQAgAAAAKQEAAGRycy9lMm9Eb2MueG1s&#10;UEsFBgAAAAAGAAYAWQEAAMcFAAAAAA==&#10;">
                <v:fill on="f" focussize="0,0"/>
                <v:stroke on="f" weight="0.5pt"/>
                <v:imagedata o:title=""/>
                <o:lock v:ext="edit" aspectratio="f"/>
                <v:textbox>
                  <w:txbxContent>
                    <w:p w14:paraId="55907C4E">
                      <w:pPr>
                        <w:rPr>
                          <w:rFonts w:hint="default"/>
                          <w:b/>
                          <w:bCs/>
                          <w:sz w:val="24"/>
                          <w:szCs w:val="24"/>
                          <w:lang w:val="en-IN"/>
                        </w:rPr>
                      </w:pPr>
                      <w:r>
                        <w:rPr>
                          <w:rFonts w:hint="default"/>
                          <w:b/>
                          <w:bCs/>
                          <w:sz w:val="24"/>
                          <w:szCs w:val="24"/>
                          <w:lang w:val="en-IN"/>
                        </w:rPr>
                        <w:t>b</w:t>
                      </w:r>
                    </w:p>
                    <w:p w14:paraId="36072ADB">
                      <w:pPr>
                        <w:rPr>
                          <w:rFonts w:hint="default"/>
                          <w:b/>
                          <w:bCs/>
                          <w:sz w:val="24"/>
                          <w:szCs w:val="24"/>
                          <w:lang w:val="en-IN"/>
                        </w:rPr>
                      </w:pPr>
                      <w:r>
                        <w:rPr>
                          <w:rFonts w:hint="default"/>
                          <w:b/>
                          <w:bCs/>
                          <w:sz w:val="24"/>
                          <w:szCs w:val="24"/>
                          <w:lang w:val="en-IN"/>
                        </w:rPr>
                        <w:t>)))</w:t>
                      </w:r>
                    </w:p>
                  </w:txbxContent>
                </v:textbox>
              </v:shape>
            </w:pict>
          </mc:Fallback>
        </mc:AlternateContent>
      </w:r>
      <w:r>
        <w:rPr>
          <w:rFonts w:hint="default"/>
          <w:color w:val="000000"/>
          <w:highlight w:val="none"/>
          <w:lang w:val="en-IN"/>
        </w:rPr>
        <w:drawing>
          <wp:anchor distT="0" distB="0" distL="114300" distR="114300" simplePos="0" relativeHeight="251711488" behindDoc="1" locked="0" layoutInCell="1" allowOverlap="1">
            <wp:simplePos x="0" y="0"/>
            <wp:positionH relativeFrom="column">
              <wp:posOffset>833120</wp:posOffset>
            </wp:positionH>
            <wp:positionV relativeFrom="paragraph">
              <wp:posOffset>64770</wp:posOffset>
            </wp:positionV>
            <wp:extent cx="5149850" cy="2263140"/>
            <wp:effectExtent l="0" t="0" r="6350" b="10160"/>
            <wp:wrapTight wrapText="bothSides">
              <wp:wrapPolygon>
                <wp:start x="0" y="0"/>
                <wp:lineTo x="0" y="21455"/>
                <wp:lineTo x="21573" y="21455"/>
                <wp:lineTo x="21573" y="0"/>
                <wp:lineTo x="0" y="0"/>
              </wp:wrapPolygon>
            </wp:wrapTight>
            <wp:docPr id="355" name="Picture 355" descr="BOREHOLE 2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BOREHOLE 2_page-0001"/>
                    <pic:cNvPicPr>
                      <a:picLocks noChangeAspect="1"/>
                    </pic:cNvPicPr>
                  </pic:nvPicPr>
                  <pic:blipFill>
                    <a:blip r:embed="rId94"/>
                    <a:srcRect l="12805" t="26925" r="12914" b="26873"/>
                    <a:stretch>
                      <a:fillRect/>
                    </a:stretch>
                  </pic:blipFill>
                  <pic:spPr>
                    <a:xfrm>
                      <a:off x="0" y="0"/>
                      <a:ext cx="5149850" cy="2263140"/>
                    </a:xfrm>
                    <a:prstGeom prst="rect">
                      <a:avLst/>
                    </a:prstGeom>
                  </pic:spPr>
                </pic:pic>
              </a:graphicData>
            </a:graphic>
          </wp:anchor>
        </w:drawing>
      </w:r>
    </w:p>
    <w:p w14:paraId="2DBA8D9E">
      <w:pPr>
        <w:pStyle w:val="12"/>
        <w:spacing w:line="360" w:lineRule="auto"/>
        <w:ind w:left="487" w:right="839"/>
        <w:jc w:val="both"/>
        <w:rPr>
          <w:rFonts w:hint="default"/>
          <w:color w:val="000000"/>
          <w:highlight w:val="none"/>
          <w:lang w:val="en-IN"/>
        </w:rPr>
      </w:pPr>
    </w:p>
    <w:p w14:paraId="0C5A5824">
      <w:pPr>
        <w:pStyle w:val="12"/>
        <w:spacing w:line="360" w:lineRule="auto"/>
        <w:ind w:left="487" w:right="839"/>
        <w:jc w:val="both"/>
        <w:rPr>
          <w:rFonts w:hint="default"/>
          <w:color w:val="000000"/>
          <w:highlight w:val="none"/>
          <w:lang w:val="en-IN"/>
        </w:rPr>
      </w:pPr>
    </w:p>
    <w:p w14:paraId="136BD608">
      <w:pPr>
        <w:pStyle w:val="12"/>
        <w:spacing w:line="360" w:lineRule="auto"/>
        <w:ind w:left="487" w:right="839"/>
        <w:jc w:val="both"/>
        <w:rPr>
          <w:rFonts w:hint="default"/>
          <w:color w:val="000000"/>
          <w:highlight w:val="none"/>
          <w:lang w:val="en-IN"/>
        </w:rPr>
      </w:pPr>
    </w:p>
    <w:p w14:paraId="04C417A2">
      <w:pPr>
        <w:pStyle w:val="12"/>
        <w:spacing w:line="360" w:lineRule="auto"/>
        <w:ind w:left="487" w:right="839"/>
        <w:jc w:val="both"/>
        <w:rPr>
          <w:rFonts w:hint="default"/>
          <w:color w:val="000000"/>
          <w:highlight w:val="none"/>
          <w:lang w:val="en-IN"/>
        </w:rPr>
      </w:pPr>
    </w:p>
    <w:p w14:paraId="0A90AA5D">
      <w:pPr>
        <w:pStyle w:val="12"/>
        <w:spacing w:line="360" w:lineRule="auto"/>
        <w:ind w:left="487" w:right="839"/>
        <w:jc w:val="both"/>
        <w:rPr>
          <w:rFonts w:hint="default"/>
          <w:color w:val="000000"/>
          <w:highlight w:val="none"/>
          <w:lang w:val="en-IN"/>
        </w:rPr>
      </w:pPr>
    </w:p>
    <w:p w14:paraId="7B75CD8B">
      <w:pPr>
        <w:pStyle w:val="12"/>
        <w:spacing w:line="360" w:lineRule="auto"/>
        <w:ind w:left="487" w:right="839"/>
        <w:jc w:val="both"/>
        <w:rPr>
          <w:rFonts w:hint="default"/>
          <w:color w:val="000000"/>
          <w:highlight w:val="none"/>
          <w:lang w:val="en-IN"/>
        </w:rPr>
      </w:pPr>
    </w:p>
    <w:p w14:paraId="0D159577">
      <w:pPr>
        <w:pStyle w:val="12"/>
        <w:spacing w:line="360" w:lineRule="auto"/>
        <w:ind w:left="487" w:right="839"/>
        <w:jc w:val="both"/>
        <w:rPr>
          <w:rFonts w:hint="default"/>
          <w:color w:val="000000"/>
          <w:highlight w:val="none"/>
          <w:lang w:val="en-IN"/>
        </w:rPr>
      </w:pPr>
    </w:p>
    <w:p w14:paraId="273A3CB8">
      <w:pPr>
        <w:pStyle w:val="12"/>
        <w:spacing w:line="360" w:lineRule="auto"/>
        <w:ind w:left="487" w:right="839"/>
        <w:jc w:val="both"/>
        <w:rPr>
          <w:rFonts w:hint="default"/>
          <w:color w:val="000000"/>
          <w:highlight w:val="none"/>
          <w:lang w:val="en-IN"/>
        </w:rPr>
      </w:pPr>
    </w:p>
    <w:p w14:paraId="6EEFB50E">
      <w:pPr>
        <w:pStyle w:val="12"/>
        <w:spacing w:line="360" w:lineRule="auto"/>
        <w:ind w:left="487" w:right="839"/>
        <w:jc w:val="both"/>
        <w:rPr>
          <w:rFonts w:hint="default"/>
          <w:color w:val="000000"/>
          <w:highlight w:val="none"/>
          <w:lang w:val="en-IN"/>
        </w:rPr>
      </w:pPr>
    </w:p>
    <w:p w14:paraId="720E90A5">
      <w:pPr>
        <w:pStyle w:val="12"/>
        <w:spacing w:line="360" w:lineRule="auto"/>
        <w:ind w:left="487" w:right="839"/>
        <w:jc w:val="both"/>
        <w:rPr>
          <w:rFonts w:hint="default"/>
          <w:color w:val="000000"/>
          <w:highlight w:val="none"/>
          <w:lang w:val="en-IN"/>
        </w:rPr>
      </w:pPr>
    </w:p>
    <w:p w14:paraId="20FD05C1">
      <w:pPr>
        <w:pStyle w:val="12"/>
        <w:spacing w:line="360" w:lineRule="auto"/>
        <w:ind w:left="487" w:right="839"/>
        <w:jc w:val="both"/>
        <w:rPr>
          <w:rFonts w:hint="default"/>
          <w:color w:val="000000"/>
          <w:highlight w:val="none"/>
          <w:lang w:val="en-IN"/>
        </w:rPr>
      </w:pPr>
    </w:p>
    <w:p w14:paraId="7E169A91">
      <w:pPr>
        <w:pStyle w:val="12"/>
        <w:spacing w:line="360" w:lineRule="auto"/>
        <w:ind w:left="487" w:right="839"/>
        <w:jc w:val="both"/>
        <w:rPr>
          <w:rFonts w:hint="default"/>
          <w:color w:val="000000"/>
          <w:highlight w:val="none"/>
          <w:lang w:val="en-IN"/>
        </w:rPr>
      </w:pPr>
      <w:r>
        <w:rPr>
          <w:sz w:val="24"/>
        </w:rPr>
        <mc:AlternateContent>
          <mc:Choice Requires="wps">
            <w:drawing>
              <wp:anchor distT="0" distB="0" distL="114300" distR="114300" simplePos="0" relativeHeight="251718656" behindDoc="0" locked="0" layoutInCell="1" allowOverlap="1">
                <wp:simplePos x="0" y="0"/>
                <wp:positionH relativeFrom="column">
                  <wp:posOffset>763270</wp:posOffset>
                </wp:positionH>
                <wp:positionV relativeFrom="paragraph">
                  <wp:posOffset>229870</wp:posOffset>
                </wp:positionV>
                <wp:extent cx="297815" cy="260350"/>
                <wp:effectExtent l="0" t="0" r="0" b="0"/>
                <wp:wrapNone/>
                <wp:docPr id="428" name="Text Box 428"/>
                <wp:cNvGraphicFramePr/>
                <a:graphic xmlns:a="http://schemas.openxmlformats.org/drawingml/2006/main">
                  <a:graphicData uri="http://schemas.microsoft.com/office/word/2010/wordprocessingShape">
                    <wps:wsp>
                      <wps:cNvSpPr txBox="1"/>
                      <wps:spPr>
                        <a:xfrm>
                          <a:off x="0" y="0"/>
                          <a:ext cx="297815"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06CD8A">
                            <w:pPr>
                              <w:rPr>
                                <w:rFonts w:hint="default"/>
                                <w:b/>
                                <w:bCs/>
                                <w:sz w:val="24"/>
                                <w:szCs w:val="24"/>
                                <w:lang w:val="en-IN"/>
                              </w:rPr>
                            </w:pPr>
                            <w:r>
                              <w:rPr>
                                <w:rFonts w:hint="default"/>
                                <w:b/>
                                <w:bCs/>
                                <w:sz w:val="24"/>
                                <w:szCs w:val="24"/>
                                <w:lang w:val="en-I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1pt;margin-top:18.1pt;height:20.5pt;width:23.45pt;z-index:251718656;mso-width-relative:page;mso-height-relative:page;" filled="f" stroked="f" coordsize="21600,21600" o:gfxdata="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YIv0J2QAAAAkBAAAPAAAAAAAAAAEAIAAAACIAAABkcnMvZG93bnJldi54bWxQSwEC&#10;FAAUAAAACACHTuJAk0aTYywCAABoBAAADgAAAAAAAAABACAAAAAoAQAAZHJzL2Uyb0RvYy54bWxQ&#10;SwUGAAAAAAYABgBZAQAAxgUAAAAA&#10;">
                <v:fill on="f" focussize="0,0"/>
                <v:stroke on="f" weight="0.5pt"/>
                <v:imagedata o:title=""/>
                <o:lock v:ext="edit" aspectratio="f"/>
                <v:textbox>
                  <w:txbxContent>
                    <w:p w14:paraId="5006CD8A">
                      <w:pPr>
                        <w:rPr>
                          <w:rFonts w:hint="default"/>
                          <w:b/>
                          <w:bCs/>
                          <w:sz w:val="24"/>
                          <w:szCs w:val="24"/>
                          <w:lang w:val="en-IN"/>
                        </w:rPr>
                      </w:pPr>
                      <w:r>
                        <w:rPr>
                          <w:rFonts w:hint="default"/>
                          <w:b/>
                          <w:bCs/>
                          <w:sz w:val="24"/>
                          <w:szCs w:val="24"/>
                          <w:lang w:val="en-IN"/>
                        </w:rPr>
                        <w:t>c)))</w:t>
                      </w:r>
                    </w:p>
                  </w:txbxContent>
                </v:textbox>
              </v:shape>
            </w:pict>
          </mc:Fallback>
        </mc:AlternateContent>
      </w:r>
      <w:r>
        <w:rPr>
          <w:rFonts w:hint="default"/>
          <w:color w:val="000000"/>
          <w:highlight w:val="none"/>
          <w:lang w:val="en-IN"/>
        </w:rPr>
        <w:drawing>
          <wp:anchor distT="0" distB="0" distL="114300" distR="114300" simplePos="0" relativeHeight="251712512" behindDoc="1" locked="0" layoutInCell="1" allowOverlap="1">
            <wp:simplePos x="0" y="0"/>
            <wp:positionH relativeFrom="column">
              <wp:posOffset>755015</wp:posOffset>
            </wp:positionH>
            <wp:positionV relativeFrom="paragraph">
              <wp:posOffset>201930</wp:posOffset>
            </wp:positionV>
            <wp:extent cx="5320665" cy="2326005"/>
            <wp:effectExtent l="0" t="0" r="635" b="10795"/>
            <wp:wrapTight wrapText="bothSides">
              <wp:wrapPolygon>
                <wp:start x="0" y="0"/>
                <wp:lineTo x="0" y="21464"/>
                <wp:lineTo x="21551" y="21464"/>
                <wp:lineTo x="21551" y="0"/>
                <wp:lineTo x="0" y="0"/>
              </wp:wrapPolygon>
            </wp:wrapTight>
            <wp:docPr id="356" name="Picture 356" descr="BOREHOLE 3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descr="BOREHOLE 3_page-0001"/>
                    <pic:cNvPicPr>
                      <a:picLocks noChangeAspect="1"/>
                    </pic:cNvPicPr>
                  </pic:nvPicPr>
                  <pic:blipFill>
                    <a:blip r:embed="rId95"/>
                    <a:srcRect l="11889" t="26212" r="12228" b="26834"/>
                    <a:stretch>
                      <a:fillRect/>
                    </a:stretch>
                  </pic:blipFill>
                  <pic:spPr>
                    <a:xfrm>
                      <a:off x="0" y="0"/>
                      <a:ext cx="5320665" cy="2326005"/>
                    </a:xfrm>
                    <a:prstGeom prst="rect">
                      <a:avLst/>
                    </a:prstGeom>
                  </pic:spPr>
                </pic:pic>
              </a:graphicData>
            </a:graphic>
          </wp:anchor>
        </w:drawing>
      </w:r>
    </w:p>
    <w:p w14:paraId="214CD726">
      <w:pPr>
        <w:pStyle w:val="12"/>
        <w:spacing w:line="360" w:lineRule="auto"/>
        <w:ind w:left="487" w:right="839"/>
        <w:jc w:val="both"/>
        <w:rPr>
          <w:rFonts w:hint="default"/>
          <w:color w:val="000000"/>
          <w:highlight w:val="none"/>
          <w:lang w:val="en-IN"/>
        </w:rPr>
      </w:pPr>
    </w:p>
    <w:p w14:paraId="490CDDC1">
      <w:pPr>
        <w:pStyle w:val="12"/>
        <w:spacing w:line="360" w:lineRule="auto"/>
        <w:ind w:left="487" w:right="839"/>
        <w:jc w:val="both"/>
        <w:rPr>
          <w:rFonts w:hint="default"/>
          <w:color w:val="000000"/>
          <w:highlight w:val="none"/>
          <w:lang w:val="en-IN"/>
        </w:rPr>
      </w:pPr>
    </w:p>
    <w:p w14:paraId="3D83C53A">
      <w:pPr>
        <w:pStyle w:val="12"/>
        <w:spacing w:line="360" w:lineRule="auto"/>
        <w:ind w:left="487" w:right="839"/>
        <w:jc w:val="both"/>
        <w:rPr>
          <w:rFonts w:hint="default"/>
          <w:color w:val="000000"/>
          <w:highlight w:val="none"/>
          <w:lang w:val="en-IN"/>
        </w:rPr>
      </w:pPr>
    </w:p>
    <w:p w14:paraId="2C58CB0D">
      <w:pPr>
        <w:pStyle w:val="12"/>
        <w:spacing w:line="360" w:lineRule="auto"/>
        <w:ind w:left="487" w:right="839"/>
        <w:jc w:val="both"/>
        <w:rPr>
          <w:rFonts w:hint="default"/>
          <w:color w:val="000000"/>
          <w:highlight w:val="none"/>
          <w:lang w:val="en-IN"/>
        </w:rPr>
      </w:pPr>
    </w:p>
    <w:p w14:paraId="52C489A0">
      <w:pPr>
        <w:pStyle w:val="12"/>
        <w:spacing w:line="360" w:lineRule="auto"/>
        <w:ind w:left="487" w:right="839"/>
        <w:jc w:val="both"/>
        <w:rPr>
          <w:rFonts w:hint="default"/>
          <w:color w:val="000000"/>
          <w:highlight w:val="none"/>
          <w:lang w:val="en-IN"/>
        </w:rPr>
      </w:pPr>
    </w:p>
    <w:p w14:paraId="49581B1B">
      <w:pPr>
        <w:pStyle w:val="12"/>
        <w:spacing w:line="360" w:lineRule="auto"/>
        <w:ind w:left="487" w:right="839"/>
        <w:jc w:val="both"/>
        <w:rPr>
          <w:rFonts w:hint="default"/>
          <w:color w:val="000000"/>
          <w:highlight w:val="none"/>
          <w:lang w:val="en-IN"/>
        </w:rPr>
      </w:pPr>
    </w:p>
    <w:p w14:paraId="6976109C">
      <w:pPr>
        <w:pStyle w:val="12"/>
        <w:spacing w:line="360" w:lineRule="auto"/>
        <w:ind w:left="487" w:right="839"/>
        <w:jc w:val="both"/>
        <w:rPr>
          <w:rFonts w:hint="default"/>
          <w:color w:val="000000"/>
          <w:highlight w:val="none"/>
          <w:lang w:val="en-IN"/>
        </w:rPr>
      </w:pPr>
    </w:p>
    <w:p w14:paraId="52089285">
      <w:pPr>
        <w:pStyle w:val="12"/>
        <w:spacing w:line="360" w:lineRule="auto"/>
        <w:ind w:left="487" w:right="839"/>
        <w:jc w:val="both"/>
        <w:rPr>
          <w:rFonts w:hint="default"/>
          <w:color w:val="000000"/>
          <w:highlight w:val="none"/>
          <w:lang w:val="en-IN"/>
        </w:rPr>
      </w:pPr>
    </w:p>
    <w:p w14:paraId="5F3FD00F">
      <w:pPr>
        <w:pStyle w:val="12"/>
        <w:spacing w:line="360" w:lineRule="auto"/>
        <w:ind w:left="487" w:right="839"/>
        <w:jc w:val="both"/>
        <w:rPr>
          <w:rFonts w:hint="default"/>
          <w:color w:val="000000"/>
          <w:highlight w:val="none"/>
          <w:lang w:val="en-IN"/>
        </w:rPr>
      </w:pPr>
    </w:p>
    <w:p w14:paraId="2B066A69">
      <w:pPr>
        <w:pStyle w:val="12"/>
        <w:spacing w:line="360" w:lineRule="auto"/>
        <w:ind w:left="487" w:right="839"/>
        <w:jc w:val="both"/>
        <w:rPr>
          <w:rFonts w:hint="default"/>
          <w:color w:val="000000"/>
          <w:highlight w:val="none"/>
          <w:lang w:val="en-IN"/>
        </w:rPr>
      </w:pPr>
    </w:p>
    <w:p w14:paraId="2D4BDCFE">
      <w:pPr>
        <w:pStyle w:val="12"/>
        <w:spacing w:line="360" w:lineRule="auto"/>
        <w:ind w:left="487" w:right="839"/>
        <w:jc w:val="both"/>
        <w:rPr>
          <w:rFonts w:hint="default"/>
          <w:color w:val="000000"/>
          <w:highlight w:val="none"/>
          <w:lang w:val="en-IN"/>
        </w:rPr>
      </w:pPr>
    </w:p>
    <w:p w14:paraId="48CC6351">
      <w:pPr>
        <w:pStyle w:val="12"/>
        <w:spacing w:line="360" w:lineRule="auto"/>
        <w:ind w:left="487" w:right="839"/>
        <w:jc w:val="both"/>
        <w:rPr>
          <w:rFonts w:hint="default"/>
          <w:color w:val="000000"/>
          <w:highlight w:val="none"/>
          <w:lang w:val="en-IN"/>
        </w:rPr>
      </w:pPr>
      <w:r>
        <w:rPr>
          <w:sz w:val="24"/>
        </w:rPr>
        <mc:AlternateContent>
          <mc:Choice Requires="wps">
            <w:drawing>
              <wp:anchor distT="0" distB="0" distL="114300" distR="114300" simplePos="0" relativeHeight="251719680" behindDoc="0" locked="0" layoutInCell="1" allowOverlap="1">
                <wp:simplePos x="0" y="0"/>
                <wp:positionH relativeFrom="column">
                  <wp:posOffset>816610</wp:posOffset>
                </wp:positionH>
                <wp:positionV relativeFrom="paragraph">
                  <wp:posOffset>123190</wp:posOffset>
                </wp:positionV>
                <wp:extent cx="297815" cy="260350"/>
                <wp:effectExtent l="0" t="0" r="0" b="0"/>
                <wp:wrapNone/>
                <wp:docPr id="429" name="Text Box 429"/>
                <wp:cNvGraphicFramePr/>
                <a:graphic xmlns:a="http://schemas.openxmlformats.org/drawingml/2006/main">
                  <a:graphicData uri="http://schemas.microsoft.com/office/word/2010/wordprocessingShape">
                    <wps:wsp>
                      <wps:cNvSpPr txBox="1"/>
                      <wps:spPr>
                        <a:xfrm>
                          <a:off x="0" y="0"/>
                          <a:ext cx="297815" cy="2603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E1113D">
                            <w:pPr>
                              <w:rPr>
                                <w:rFonts w:hint="default"/>
                                <w:b/>
                                <w:bCs/>
                                <w:sz w:val="24"/>
                                <w:szCs w:val="24"/>
                                <w:lang w:val="en-IN"/>
                              </w:rPr>
                            </w:pPr>
                            <w:r>
                              <w:rPr>
                                <w:rFonts w:hint="default"/>
                                <w:b/>
                                <w:bCs/>
                                <w:sz w:val="24"/>
                                <w:szCs w:val="24"/>
                                <w:lang w:val="en-I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3pt;margin-top:9.7pt;height:20.5pt;width:23.45pt;z-index:251719680;mso-width-relative:page;mso-height-relative:page;" filled="f" stroked="f" coordsize="21600,21600" o:gfxdata="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64L7aAAAACQEAAA8AAAAAAAAAAQAgAAAAIgAAAGRycy9kb3ducmV2LnhtbFBL&#10;AQIUABQAAAAIAIdO4kDJOVCLLQIAAGgEAAAOAAAAAAAAAAEAIAAAACkBAABkcnMvZTJvRG9jLnht&#10;bFBLBQYAAAAABgAGAFkBAADIBQAAAAA=&#10;">
                <v:fill on="f" focussize="0,0"/>
                <v:stroke on="f" weight="0.5pt"/>
                <v:imagedata o:title=""/>
                <o:lock v:ext="edit" aspectratio="f"/>
                <v:textbox>
                  <w:txbxContent>
                    <w:p w14:paraId="1EE1113D">
                      <w:pPr>
                        <w:rPr>
                          <w:rFonts w:hint="default"/>
                          <w:b/>
                          <w:bCs/>
                          <w:sz w:val="24"/>
                          <w:szCs w:val="24"/>
                          <w:lang w:val="en-IN"/>
                        </w:rPr>
                      </w:pPr>
                      <w:r>
                        <w:rPr>
                          <w:rFonts w:hint="default"/>
                          <w:b/>
                          <w:bCs/>
                          <w:sz w:val="24"/>
                          <w:szCs w:val="24"/>
                          <w:lang w:val="en-IN"/>
                        </w:rPr>
                        <w:t>d)))</w:t>
                      </w:r>
                    </w:p>
                  </w:txbxContent>
                </v:textbox>
              </v:shape>
            </w:pict>
          </mc:Fallback>
        </mc:AlternateContent>
      </w:r>
      <w:r>
        <w:rPr>
          <w:rFonts w:hint="default"/>
          <w:color w:val="000000"/>
          <w:highlight w:val="none"/>
          <w:lang w:val="en-IN"/>
        </w:rPr>
        <w:drawing>
          <wp:anchor distT="0" distB="0" distL="114300" distR="114300" simplePos="0" relativeHeight="251713536" behindDoc="1" locked="0" layoutInCell="1" allowOverlap="1">
            <wp:simplePos x="0" y="0"/>
            <wp:positionH relativeFrom="column">
              <wp:posOffset>739140</wp:posOffset>
            </wp:positionH>
            <wp:positionV relativeFrom="paragraph">
              <wp:posOffset>139700</wp:posOffset>
            </wp:positionV>
            <wp:extent cx="5300345" cy="2450465"/>
            <wp:effectExtent l="0" t="0" r="8255" b="635"/>
            <wp:wrapThrough wrapText="bothSides">
              <wp:wrapPolygon>
                <wp:start x="0" y="0"/>
                <wp:lineTo x="0" y="21494"/>
                <wp:lineTo x="21530" y="21494"/>
                <wp:lineTo x="21530" y="0"/>
                <wp:lineTo x="0" y="0"/>
              </wp:wrapPolygon>
            </wp:wrapThrough>
            <wp:docPr id="411" name="Picture 411" descr="BOREHOLE 4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Picture 411" descr="BOREHOLE 4_page-0001"/>
                    <pic:cNvPicPr>
                      <a:picLocks noChangeAspect="1"/>
                    </pic:cNvPicPr>
                  </pic:nvPicPr>
                  <pic:blipFill>
                    <a:blip r:embed="rId96"/>
                    <a:srcRect l="14050" t="27418" r="14105" b="25577"/>
                    <a:stretch>
                      <a:fillRect/>
                    </a:stretch>
                  </pic:blipFill>
                  <pic:spPr>
                    <a:xfrm>
                      <a:off x="0" y="0"/>
                      <a:ext cx="5300345" cy="2450465"/>
                    </a:xfrm>
                    <a:prstGeom prst="rect">
                      <a:avLst/>
                    </a:prstGeom>
                  </pic:spPr>
                </pic:pic>
              </a:graphicData>
            </a:graphic>
          </wp:anchor>
        </w:drawing>
      </w:r>
    </w:p>
    <w:p w14:paraId="478F634C">
      <w:pPr>
        <w:pStyle w:val="12"/>
        <w:spacing w:line="360" w:lineRule="auto"/>
        <w:ind w:left="487" w:right="839"/>
        <w:jc w:val="both"/>
        <w:rPr>
          <w:rFonts w:hint="default"/>
          <w:color w:val="000000"/>
          <w:highlight w:val="none"/>
          <w:lang w:val="en-IN"/>
        </w:rPr>
      </w:pPr>
    </w:p>
    <w:p w14:paraId="25E0509B">
      <w:pPr>
        <w:pStyle w:val="12"/>
        <w:spacing w:line="360" w:lineRule="auto"/>
        <w:ind w:right="839"/>
        <w:jc w:val="both"/>
        <w:rPr>
          <w:rFonts w:hint="default"/>
          <w:color w:val="000000"/>
          <w:highlight w:val="none"/>
          <w:lang w:val="en-IN"/>
        </w:rPr>
      </w:pPr>
    </w:p>
    <w:p w14:paraId="6DEA90F6">
      <w:pPr>
        <w:pStyle w:val="12"/>
        <w:spacing w:line="360" w:lineRule="auto"/>
        <w:ind w:right="839"/>
        <w:jc w:val="both"/>
        <w:rPr>
          <w:rFonts w:hint="default"/>
          <w:color w:val="000000"/>
          <w:highlight w:val="none"/>
          <w:lang w:val="en-IN"/>
        </w:rPr>
        <w:sectPr>
          <w:pgSz w:w="11920" w:h="16840"/>
          <w:pgMar w:top="1220" w:right="283" w:bottom="640" w:left="708" w:header="673" w:footer="448" w:gutter="0"/>
          <w:cols w:space="720" w:num="1"/>
        </w:sectPr>
      </w:pPr>
    </w:p>
    <w:p w14:paraId="732DBEAB">
      <w:pPr>
        <w:pStyle w:val="12"/>
        <w:spacing w:line="360" w:lineRule="auto"/>
        <w:ind w:left="487" w:right="839"/>
        <w:jc w:val="both"/>
        <w:rPr>
          <w:rFonts w:hint="default"/>
          <w:color w:val="000000"/>
          <w:highlight w:val="none"/>
          <w:lang w:val="en-IN"/>
        </w:rPr>
      </w:pPr>
      <w:r>
        <w:rPr>
          <w:rFonts w:hint="default"/>
          <w:color w:val="000000"/>
          <w:highlight w:val="none"/>
          <w:lang w:val="en-IN"/>
        </w:rPr>
        <w:drawing>
          <wp:anchor distT="0" distB="0" distL="114300" distR="114300" simplePos="0" relativeHeight="251714560" behindDoc="1" locked="0" layoutInCell="1" allowOverlap="1">
            <wp:simplePos x="0" y="0"/>
            <wp:positionH relativeFrom="column">
              <wp:posOffset>857885</wp:posOffset>
            </wp:positionH>
            <wp:positionV relativeFrom="paragraph">
              <wp:posOffset>49530</wp:posOffset>
            </wp:positionV>
            <wp:extent cx="4904740" cy="2858135"/>
            <wp:effectExtent l="0" t="0" r="0" b="0"/>
            <wp:wrapTight wrapText="bothSides">
              <wp:wrapPolygon>
                <wp:start x="0" y="0"/>
                <wp:lineTo x="0" y="21499"/>
                <wp:lineTo x="21533" y="21499"/>
                <wp:lineTo x="21533" y="0"/>
                <wp:lineTo x="0" y="0"/>
              </wp:wrapPolygon>
            </wp:wrapTight>
            <wp:docPr id="412" name="Picture 412" descr="BOREHOLE 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Picture 412" descr="BOREHOLE 5_page-0001"/>
                    <pic:cNvPicPr>
                      <a:picLocks noChangeAspect="1"/>
                    </pic:cNvPicPr>
                  </pic:nvPicPr>
                  <pic:blipFill>
                    <a:blip r:embed="rId97"/>
                    <a:srcRect l="21258" t="25797" r="21048" b="26614"/>
                    <a:stretch>
                      <a:fillRect/>
                    </a:stretch>
                  </pic:blipFill>
                  <pic:spPr>
                    <a:xfrm>
                      <a:off x="0" y="0"/>
                      <a:ext cx="4904740" cy="2858135"/>
                    </a:xfrm>
                    <a:prstGeom prst="rect">
                      <a:avLst/>
                    </a:prstGeom>
                  </pic:spPr>
                </pic:pic>
              </a:graphicData>
            </a:graphic>
          </wp:anchor>
        </w:drawing>
      </w:r>
      <w:r>
        <w:rPr>
          <w:sz w:val="24"/>
        </w:rPr>
        <mc:AlternateContent>
          <mc:Choice Requires="wps">
            <w:drawing>
              <wp:anchor distT="0" distB="0" distL="114300" distR="114300" simplePos="0" relativeHeight="251720704" behindDoc="0" locked="0" layoutInCell="1" allowOverlap="1">
                <wp:simplePos x="0" y="0"/>
                <wp:positionH relativeFrom="column">
                  <wp:posOffset>906780</wp:posOffset>
                </wp:positionH>
                <wp:positionV relativeFrom="paragraph">
                  <wp:posOffset>136525</wp:posOffset>
                </wp:positionV>
                <wp:extent cx="283210" cy="252730"/>
                <wp:effectExtent l="0" t="0" r="0" b="0"/>
                <wp:wrapNone/>
                <wp:docPr id="431" name="Text Box 431"/>
                <wp:cNvGraphicFramePr/>
                <a:graphic xmlns:a="http://schemas.openxmlformats.org/drawingml/2006/main">
                  <a:graphicData uri="http://schemas.microsoft.com/office/word/2010/wordprocessingShape">
                    <wps:wsp>
                      <wps:cNvSpPr txBox="1"/>
                      <wps:spPr>
                        <a:xfrm>
                          <a:off x="1379220" y="987425"/>
                          <a:ext cx="283210" cy="252730"/>
                        </a:xfrm>
                        <a:prstGeom prst="rect">
                          <a:avLst/>
                        </a:prstGeom>
                        <a:ln>
                          <a:noFill/>
                        </a:ln>
                      </wps:spPr>
                      <wps:style>
                        <a:lnRef idx="2">
                          <a:schemeClr val="accent1"/>
                        </a:lnRef>
                        <a:fillRef idx="0">
                          <a:srgbClr val="FFFFFF"/>
                        </a:fillRef>
                        <a:effectRef idx="0">
                          <a:srgbClr val="FFFFFF"/>
                        </a:effectRef>
                        <a:fontRef idx="minor">
                          <a:schemeClr val="tx1"/>
                        </a:fontRef>
                      </wps:style>
                      <wps:txbx>
                        <w:txbxContent>
                          <w:p w14:paraId="59F91EC2">
                            <w:pPr>
                              <w:rPr>
                                <w:rFonts w:hint="default"/>
                                <w:b/>
                                <w:bCs/>
                                <w:sz w:val="24"/>
                                <w:szCs w:val="24"/>
                                <w:lang w:val="en-IN"/>
                              </w:rPr>
                            </w:pPr>
                            <w:r>
                              <w:rPr>
                                <w:rFonts w:hint="default"/>
                                <w:b/>
                                <w:bCs/>
                                <w:sz w:val="24"/>
                                <w:szCs w:val="24"/>
                                <w:lang w:val="en-I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1.4pt;margin-top:10.75pt;height:19.9pt;width:22.3pt;z-index:251720704;mso-width-relative:page;mso-height-relative:page;" filled="f" stroked="f" coordsize="21600,21600" o:gfxdata="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avk&#10;B9sAAAAJAQAADwAAAAAAAAABACAAAAAiAAAAZHJzL2Rvd25yZXYueG1sUEsBAhQAFAAAAAgAh07i&#10;QOWhKXhYAgAArgQAAA4AAAAAAAAAAQAgAAAAKgEAAGRycy9lMm9Eb2MueG1sUEsFBgAAAAAGAAYA&#10;WQEAAPQFAAAAAA==&#10;">
                <v:fill on="f" focussize="0,0"/>
                <v:stroke on="f" weight="2pt"/>
                <v:imagedata o:title=""/>
                <o:lock v:ext="edit" aspectratio="f"/>
                <v:textbox>
                  <w:txbxContent>
                    <w:p w14:paraId="59F91EC2">
                      <w:pPr>
                        <w:rPr>
                          <w:rFonts w:hint="default"/>
                          <w:b/>
                          <w:bCs/>
                          <w:sz w:val="24"/>
                          <w:szCs w:val="24"/>
                          <w:lang w:val="en-IN"/>
                        </w:rPr>
                      </w:pPr>
                      <w:r>
                        <w:rPr>
                          <w:rFonts w:hint="default"/>
                          <w:b/>
                          <w:bCs/>
                          <w:sz w:val="24"/>
                          <w:szCs w:val="24"/>
                          <w:lang w:val="en-IN"/>
                        </w:rPr>
                        <w:t>e</w:t>
                      </w:r>
                    </w:p>
                  </w:txbxContent>
                </v:textbox>
              </v:shape>
            </w:pict>
          </mc:Fallback>
        </mc:AlternateContent>
      </w:r>
    </w:p>
    <w:p w14:paraId="749C2AE1">
      <w:pPr>
        <w:pStyle w:val="12"/>
        <w:spacing w:line="360" w:lineRule="auto"/>
        <w:ind w:left="487" w:right="839"/>
        <w:jc w:val="both"/>
        <w:rPr>
          <w:rFonts w:hint="default"/>
          <w:color w:val="000000"/>
          <w:highlight w:val="none"/>
          <w:lang w:val="en-IN"/>
        </w:rPr>
      </w:pPr>
    </w:p>
    <w:p w14:paraId="2D8B8CD7">
      <w:pPr>
        <w:pStyle w:val="12"/>
        <w:spacing w:line="360" w:lineRule="auto"/>
        <w:ind w:left="487" w:right="839"/>
        <w:jc w:val="both"/>
        <w:rPr>
          <w:rFonts w:hint="default"/>
          <w:color w:val="000000"/>
          <w:highlight w:val="none"/>
          <w:lang w:val="en-IN"/>
        </w:rPr>
      </w:pPr>
    </w:p>
    <w:p w14:paraId="573F49CB">
      <w:pPr>
        <w:pStyle w:val="12"/>
        <w:spacing w:line="360" w:lineRule="auto"/>
        <w:ind w:left="487" w:right="839"/>
        <w:jc w:val="both"/>
        <w:rPr>
          <w:rFonts w:hint="default"/>
          <w:color w:val="000000"/>
          <w:highlight w:val="none"/>
          <w:lang w:val="en-IN"/>
        </w:rPr>
      </w:pPr>
    </w:p>
    <w:p w14:paraId="5DAB951E">
      <w:pPr>
        <w:pStyle w:val="12"/>
        <w:spacing w:line="360" w:lineRule="auto"/>
        <w:ind w:left="487" w:right="839"/>
        <w:jc w:val="both"/>
        <w:rPr>
          <w:rFonts w:hint="default"/>
          <w:color w:val="000000"/>
          <w:highlight w:val="none"/>
          <w:lang w:val="en-IN"/>
        </w:rPr>
      </w:pPr>
    </w:p>
    <w:p w14:paraId="118AA137">
      <w:pPr>
        <w:pStyle w:val="12"/>
        <w:spacing w:line="360" w:lineRule="auto"/>
        <w:ind w:left="487" w:right="839"/>
        <w:jc w:val="both"/>
        <w:rPr>
          <w:rFonts w:hint="default"/>
          <w:color w:val="000000"/>
          <w:highlight w:val="none"/>
          <w:lang w:val="en-IN"/>
        </w:rPr>
      </w:pPr>
    </w:p>
    <w:p w14:paraId="08558514">
      <w:pPr>
        <w:pStyle w:val="12"/>
        <w:spacing w:line="360" w:lineRule="auto"/>
        <w:ind w:left="487" w:right="839"/>
        <w:jc w:val="both"/>
        <w:rPr>
          <w:rFonts w:hint="default"/>
          <w:color w:val="000000"/>
          <w:highlight w:val="none"/>
          <w:lang w:val="en-IN"/>
        </w:rPr>
      </w:pPr>
    </w:p>
    <w:p w14:paraId="07F6CEE2">
      <w:pPr>
        <w:pStyle w:val="12"/>
        <w:spacing w:line="360" w:lineRule="auto"/>
        <w:ind w:left="487" w:right="839"/>
        <w:jc w:val="both"/>
        <w:rPr>
          <w:rFonts w:hint="default"/>
          <w:color w:val="000000"/>
          <w:highlight w:val="none"/>
          <w:lang w:val="en-IN"/>
        </w:rPr>
      </w:pPr>
    </w:p>
    <w:p w14:paraId="02525961">
      <w:pPr>
        <w:pStyle w:val="12"/>
        <w:spacing w:line="360" w:lineRule="auto"/>
        <w:ind w:left="487" w:right="839"/>
        <w:jc w:val="both"/>
        <w:rPr>
          <w:rFonts w:hint="default"/>
          <w:color w:val="000000"/>
          <w:highlight w:val="none"/>
          <w:lang w:val="en-IN"/>
        </w:rPr>
      </w:pPr>
    </w:p>
    <w:p w14:paraId="10AF4309">
      <w:pPr>
        <w:pStyle w:val="12"/>
        <w:spacing w:line="360" w:lineRule="auto"/>
        <w:ind w:left="487" w:right="839"/>
        <w:jc w:val="both"/>
        <w:rPr>
          <w:rFonts w:hint="default"/>
          <w:color w:val="000000"/>
          <w:highlight w:val="none"/>
          <w:lang w:val="en-IN"/>
        </w:rPr>
      </w:pPr>
    </w:p>
    <w:p w14:paraId="59A9910C">
      <w:pPr>
        <w:pStyle w:val="12"/>
        <w:spacing w:line="360" w:lineRule="auto"/>
        <w:ind w:left="487" w:right="839"/>
        <w:jc w:val="both"/>
        <w:rPr>
          <w:rFonts w:hint="default"/>
          <w:color w:val="000000"/>
          <w:highlight w:val="none"/>
          <w:lang w:val="en-IN"/>
        </w:rPr>
      </w:pPr>
    </w:p>
    <w:p w14:paraId="5F734D7A">
      <w:pPr>
        <w:pStyle w:val="12"/>
        <w:spacing w:line="360" w:lineRule="auto"/>
        <w:ind w:left="487" w:right="839"/>
        <w:jc w:val="both"/>
        <w:rPr>
          <w:rFonts w:hint="default"/>
          <w:color w:val="000000"/>
          <w:highlight w:val="none"/>
          <w:lang w:val="en-IN"/>
        </w:rPr>
      </w:pPr>
      <w:r>
        <w:rPr>
          <w:sz w:val="20"/>
        </w:rPr>
        <mc:AlternateContent>
          <mc:Choice Requires="wps">
            <w:drawing>
              <wp:anchor distT="0" distB="0" distL="114300" distR="114300" simplePos="0" relativeHeight="251715584" behindDoc="0" locked="0" layoutInCell="1" allowOverlap="1">
                <wp:simplePos x="0" y="0"/>
                <wp:positionH relativeFrom="column">
                  <wp:posOffset>69850</wp:posOffset>
                </wp:positionH>
                <wp:positionV relativeFrom="paragraph">
                  <wp:posOffset>201930</wp:posOffset>
                </wp:positionV>
                <wp:extent cx="6753225" cy="565785"/>
                <wp:effectExtent l="0" t="0" r="3175" b="5715"/>
                <wp:wrapNone/>
                <wp:docPr id="416" name="Text Box 416"/>
                <wp:cNvGraphicFramePr/>
                <a:graphic xmlns:a="http://schemas.openxmlformats.org/drawingml/2006/main">
                  <a:graphicData uri="http://schemas.microsoft.com/office/word/2010/wordprocessingShape">
                    <wps:wsp>
                      <wps:cNvSpPr txBox="1"/>
                      <wps:spPr>
                        <a:xfrm>
                          <a:off x="0" y="0"/>
                          <a:ext cx="6753225" cy="5657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92831EE">
                            <w:pPr>
                              <w:rPr>
                                <w:rFonts w:hint="default"/>
                                <w:lang w:val="en-IN"/>
                              </w:rPr>
                            </w:pPr>
                            <w:r>
                              <w:rPr>
                                <w:rFonts w:hint="default"/>
                                <w:b w:val="0"/>
                                <w:bCs w:val="0"/>
                                <w:sz w:val="28"/>
                                <w:szCs w:val="28"/>
                                <w:lang w:val="en-IN"/>
                              </w:rPr>
                              <w:t>Fig no.21</w:t>
                            </w:r>
                            <w:r>
                              <w:rPr>
                                <w:rFonts w:hint="default"/>
                                <w:lang w:val="en-IN"/>
                              </w:rPr>
                              <w:t xml:space="preserve">: </w:t>
                            </w:r>
                            <w:r>
                              <w:rPr>
                                <w:rFonts w:hint="default"/>
                                <w:sz w:val="24"/>
                                <w:szCs w:val="24"/>
                                <w:lang w:val="en-IN"/>
                              </w:rPr>
                              <w:t>Profile section diagrams of showing  lithological variations along borehole (a) DBCD-01, (b) DBCD-02, (c) DBCD-03, (a) DBCD-01, (d) DBCD-04, (e) DBCD-05</w:t>
                            </w:r>
                          </w:p>
                          <w:p w14:paraId="370F3805">
                            <w:pPr>
                              <w:rPr>
                                <w:rFonts w:hint="default"/>
                                <w:lang w:val="en-I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pt;margin-top:15.9pt;height:44.55pt;width:531.75pt;z-index:251715584;mso-width-relative:page;mso-height-relative:page;" fillcolor="#FFFFFF [3201]" filled="t" stroked="f" coordsize="21600,21600" o:gfxdata="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&#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9LrY7VAAAACgEAAA8AAAAAAAAAAQAgAAAAIgAAAGRy&#10;cy9kb3ducmV2LnhtbFBLAQIUABQAAAAIAIdO4kD4fvnRQQIAAJIEAAAOAAAAAAAAAAEAIAAAACQB&#10;AABkcnMvZTJvRG9jLnhtbFBLBQYAAAAABgAGAFkBAADXBQAAAAA=&#10;">
                <v:fill on="t" focussize="0,0"/>
                <v:stroke on="f" weight="0.5pt"/>
                <v:imagedata o:title=""/>
                <o:lock v:ext="edit" aspectratio="f"/>
                <v:textbox>
                  <w:txbxContent>
                    <w:p w14:paraId="392831EE">
                      <w:pPr>
                        <w:rPr>
                          <w:rFonts w:hint="default"/>
                          <w:lang w:val="en-IN"/>
                        </w:rPr>
                      </w:pPr>
                      <w:r>
                        <w:rPr>
                          <w:rFonts w:hint="default"/>
                          <w:b w:val="0"/>
                          <w:bCs w:val="0"/>
                          <w:sz w:val="28"/>
                          <w:szCs w:val="28"/>
                          <w:lang w:val="en-IN"/>
                        </w:rPr>
                        <w:t>Fig no.21</w:t>
                      </w:r>
                      <w:r>
                        <w:rPr>
                          <w:rFonts w:hint="default"/>
                          <w:lang w:val="en-IN"/>
                        </w:rPr>
                        <w:t xml:space="preserve">: </w:t>
                      </w:r>
                      <w:r>
                        <w:rPr>
                          <w:rFonts w:hint="default"/>
                          <w:sz w:val="24"/>
                          <w:szCs w:val="24"/>
                          <w:lang w:val="en-IN"/>
                        </w:rPr>
                        <w:t>Profile section diagrams of showing  lithological variations along borehole (a) DBCD-01, (b) DBCD-02, (c) DBCD-03, (a) DBCD-01, (d) DBCD-04, (e) DBCD-05</w:t>
                      </w:r>
                    </w:p>
                    <w:p w14:paraId="370F3805">
                      <w:pPr>
                        <w:rPr>
                          <w:rFonts w:hint="default"/>
                          <w:lang w:val="en-IN"/>
                        </w:rPr>
                      </w:pPr>
                    </w:p>
                  </w:txbxContent>
                </v:textbox>
              </v:shape>
            </w:pict>
          </mc:Fallback>
        </mc:AlternateContent>
      </w:r>
    </w:p>
    <w:p w14:paraId="35392EFB">
      <w:pPr>
        <w:pStyle w:val="12"/>
        <w:spacing w:line="360" w:lineRule="auto"/>
        <w:ind w:left="487" w:right="839"/>
        <w:jc w:val="both"/>
        <w:rPr>
          <w:rFonts w:hint="default"/>
          <w:color w:val="000000"/>
          <w:highlight w:val="none"/>
          <w:lang w:val="en-IN"/>
        </w:rPr>
        <w:sectPr>
          <w:pgSz w:w="11920" w:h="16840"/>
          <w:pgMar w:top="1220" w:right="283" w:bottom="640" w:left="708" w:header="673" w:footer="448" w:gutter="0"/>
          <w:cols w:space="720" w:num="1"/>
        </w:sectPr>
      </w:pPr>
    </w:p>
    <w:p w14:paraId="2376BAF3">
      <w:pPr>
        <w:pStyle w:val="12"/>
        <w:spacing w:before="88"/>
        <w:rPr>
          <w:sz w:val="20"/>
        </w:rPr>
      </w:pPr>
    </w:p>
    <w:p w14:paraId="3B5664F2">
      <w:pPr>
        <w:spacing w:line="240" w:lineRule="auto"/>
        <w:ind w:left="543" w:right="0" w:firstLine="0"/>
        <w:jc w:val="left"/>
        <w:rPr>
          <w:rFonts w:hint="default"/>
          <w:sz w:val="20"/>
          <w:lang w:val="en-IN"/>
        </w:rPr>
      </w:pPr>
      <w:r>
        <w:rPr>
          <w:spacing w:val="42"/>
          <w:position w:val="4"/>
          <w:sz w:val="20"/>
        </w:rPr>
        <w:t xml:space="preserve"> </w:t>
      </w:r>
    </w:p>
    <w:p w14:paraId="68E4BC9E">
      <w:pPr>
        <w:pStyle w:val="12"/>
        <w:spacing w:after="0"/>
        <w:ind w:firstLine="140" w:firstLineChars="50"/>
        <w:rPr>
          <w:b/>
          <w:bCs/>
          <w:sz w:val="28"/>
          <w:szCs w:val="28"/>
        </w:rPr>
      </w:pPr>
      <w:r>
        <w:rPr>
          <w:b/>
          <w:bCs/>
          <w:sz w:val="28"/>
          <w:szCs w:val="28"/>
        </w:rPr>
        <mc:AlternateContent>
          <mc:Choice Requires="wps">
            <w:drawing>
              <wp:anchor distT="0" distB="0" distL="114300" distR="114300" simplePos="0" relativeHeight="251697152" behindDoc="0" locked="0" layoutInCell="1" allowOverlap="1">
                <wp:simplePos x="0" y="0"/>
                <wp:positionH relativeFrom="column">
                  <wp:posOffset>-6570345</wp:posOffset>
                </wp:positionH>
                <wp:positionV relativeFrom="paragraph">
                  <wp:posOffset>4404995</wp:posOffset>
                </wp:positionV>
                <wp:extent cx="386080" cy="316230"/>
                <wp:effectExtent l="0" t="0" r="0" b="0"/>
                <wp:wrapNone/>
                <wp:docPr id="376" name="Text Box 376"/>
                <wp:cNvGraphicFramePr/>
                <a:graphic xmlns:a="http://schemas.openxmlformats.org/drawingml/2006/main">
                  <a:graphicData uri="http://schemas.microsoft.com/office/word/2010/wordprocessingShape">
                    <wps:wsp>
                      <wps:cNvSpPr txBox="1"/>
                      <wps:spPr>
                        <a:xfrm>
                          <a:off x="0" y="0"/>
                          <a:ext cx="386080" cy="316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E8CC2">
                            <w:pPr>
                              <w:rPr>
                                <w:rFonts w:hint="default"/>
                                <w:lang w:val="en-IN"/>
                              </w:rPr>
                            </w:pPr>
                            <w:r>
                              <w:rPr>
                                <w:rFonts w:hint="default"/>
                                <w:lang w:val="en-I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7.35pt;margin-top:346.85pt;height:24.9pt;width:30.4pt;z-index:251697152;mso-width-relative:page;mso-height-relative:page;" filled="f" stroked="f" coordsize="21600,21600" o:gfxdata="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LAlHjfAAAADgEAAA8AAAAAAAAAAQAgAAAAIgAAAGRycy9kb3ducmV2&#10;LnhtbFBLAQIUABQAAAAIAIdO4kD2/aFELgIAAGgEAAAOAAAAAAAAAAEAIAAAAC4BAABkcnMvZTJv&#10;RG9jLnhtbFBLBQYAAAAABgAGAFkBAADOBQAAAAA=&#10;">
                <v:fill on="f" focussize="0,0"/>
                <v:stroke on="f" weight="0.5pt"/>
                <v:imagedata o:title=""/>
                <o:lock v:ext="edit" aspectratio="f"/>
                <v:textbox>
                  <w:txbxContent>
                    <w:p w14:paraId="5CBE8CC2">
                      <w:pPr>
                        <w:rPr>
                          <w:rFonts w:hint="default"/>
                          <w:lang w:val="en-IN"/>
                        </w:rPr>
                      </w:pPr>
                      <w:r>
                        <w:rPr>
                          <w:rFonts w:hint="default"/>
                          <w:lang w:val="en-IN"/>
                        </w:rPr>
                        <w:t>d</w:t>
                      </w:r>
                    </w:p>
                  </w:txbxContent>
                </v:textbox>
              </v:shape>
            </w:pict>
          </mc:Fallback>
        </mc:AlternateContent>
      </w:r>
      <w:r>
        <w:rPr>
          <w:b/>
          <w:bCs/>
          <w:sz w:val="28"/>
          <w:szCs w:val="28"/>
        </w:rPr>
        <mc:AlternateContent>
          <mc:Choice Requires="wps">
            <w:drawing>
              <wp:anchor distT="0" distB="0" distL="114300" distR="114300" simplePos="0" relativeHeight="251695104" behindDoc="0" locked="0" layoutInCell="1" allowOverlap="1">
                <wp:simplePos x="0" y="0"/>
                <wp:positionH relativeFrom="column">
                  <wp:posOffset>-6544310</wp:posOffset>
                </wp:positionH>
                <wp:positionV relativeFrom="paragraph">
                  <wp:posOffset>1452880</wp:posOffset>
                </wp:positionV>
                <wp:extent cx="386080" cy="316230"/>
                <wp:effectExtent l="0" t="0" r="7620" b="1270"/>
                <wp:wrapNone/>
                <wp:docPr id="374" name="Text Box 374"/>
                <wp:cNvGraphicFramePr/>
                <a:graphic xmlns:a="http://schemas.openxmlformats.org/drawingml/2006/main">
                  <a:graphicData uri="http://schemas.microsoft.com/office/word/2010/wordprocessingShape">
                    <wps:wsp>
                      <wps:cNvSpPr txBox="1"/>
                      <wps:spPr>
                        <a:xfrm>
                          <a:off x="1840865" y="6610350"/>
                          <a:ext cx="386080" cy="316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DF2465">
                            <w:pPr>
                              <w:rPr>
                                <w:rFonts w:hint="default"/>
                                <w:lang w:val="en-IN"/>
                              </w:rPr>
                            </w:pPr>
                            <w:r>
                              <w:rPr>
                                <w:rFonts w:hint="default"/>
                                <w:lang w:val="en-I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5.3pt;margin-top:114.4pt;height:24.9pt;width:30.4pt;z-index:251695104;mso-width-relative:page;mso-height-relative:page;" filled="f" stroked="f" coordsize="21600,21600" o:gfxdata="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0UqVPt4AAAAOAQAADwAAAAAAAAABACAAAAAiAAAAZHJz&#10;L2Rvd25yZXYueG1sUEsBAhQAFAAAAAgAh07iQCUXdLE3AgAAdAQAAA4AAAAAAAAAAQAgAAAALQEA&#10;AGRycy9lMm9Eb2MueG1sUEsFBgAAAAAGAAYAWQEAANYFAAAAAA==&#10;">
                <v:fill on="f" focussize="0,0"/>
                <v:stroke on="f" weight="0.5pt"/>
                <v:imagedata o:title=""/>
                <o:lock v:ext="edit" aspectratio="f"/>
                <v:textbox>
                  <w:txbxContent>
                    <w:p w14:paraId="6EDF2465">
                      <w:pPr>
                        <w:rPr>
                          <w:rFonts w:hint="default"/>
                          <w:lang w:val="en-IN"/>
                        </w:rPr>
                      </w:pPr>
                      <w:r>
                        <w:rPr>
                          <w:rFonts w:hint="default"/>
                          <w:lang w:val="en-IN"/>
                        </w:rPr>
                        <w:t>c</w:t>
                      </w:r>
                    </w:p>
                  </w:txbxContent>
                </v:textbox>
              </v:shape>
            </w:pict>
          </mc:Fallback>
        </mc:AlternateContent>
      </w:r>
      <w:r>
        <w:rPr>
          <w:b/>
          <w:bCs/>
          <w:sz w:val="28"/>
          <w:szCs w:val="28"/>
        </w:rPr>
        <mc:AlternateContent>
          <mc:Choice Requires="wps">
            <w:drawing>
              <wp:anchor distT="0" distB="0" distL="114300" distR="114300" simplePos="0" relativeHeight="251696128" behindDoc="0" locked="0" layoutInCell="1" allowOverlap="1">
                <wp:simplePos x="0" y="0"/>
                <wp:positionH relativeFrom="column">
                  <wp:posOffset>95885</wp:posOffset>
                </wp:positionH>
                <wp:positionV relativeFrom="paragraph">
                  <wp:posOffset>-3269615</wp:posOffset>
                </wp:positionV>
                <wp:extent cx="386080" cy="316230"/>
                <wp:effectExtent l="0" t="0" r="0" b="0"/>
                <wp:wrapNone/>
                <wp:docPr id="375" name="Text Box 375"/>
                <wp:cNvGraphicFramePr/>
                <a:graphic xmlns:a="http://schemas.openxmlformats.org/drawingml/2006/main">
                  <a:graphicData uri="http://schemas.microsoft.com/office/word/2010/wordprocessingShape">
                    <wps:wsp>
                      <wps:cNvSpPr txBox="1"/>
                      <wps:spPr>
                        <a:xfrm>
                          <a:off x="0" y="0"/>
                          <a:ext cx="386080" cy="316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24C57C">
                            <w:pPr>
                              <w:rPr>
                                <w:rFonts w:hint="default"/>
                                <w:lang w:val="en-IN"/>
                              </w:rPr>
                            </w:pPr>
                            <w:r>
                              <w:rPr>
                                <w:rFonts w:hint="default"/>
                                <w:lang w:val="en-I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5pt;margin-top:-257.45pt;height:24.9pt;width:30.4pt;z-index:251696128;mso-width-relative:page;mso-height-relative:page;" filled="f" stroked="f" coordsize="21600,21600" o:gfxdata="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WBn6NsAAAALAQAADwAAAAAAAAABACAAAAAiAAAAZHJzL2Rvd25yZXYueG1s&#10;UEsBAhQAFAAAAAgAh07iQFl6laYuAgAAaAQAAA4AAAAAAAAAAQAgAAAAKgEAAGRycy9lMm9Eb2Mu&#10;eG1sUEsFBgAAAAAGAAYAWQEAAMoFAAAAAA==&#10;">
                <v:fill on="f" focussize="0,0"/>
                <v:stroke on="f" weight="0.5pt"/>
                <v:imagedata o:title=""/>
                <o:lock v:ext="edit" aspectratio="f"/>
                <v:textbox>
                  <w:txbxContent>
                    <w:p w14:paraId="1224C57C">
                      <w:pPr>
                        <w:rPr>
                          <w:rFonts w:hint="default"/>
                          <w:lang w:val="en-IN"/>
                        </w:rPr>
                      </w:pPr>
                      <w:r>
                        <w:rPr>
                          <w:rFonts w:hint="default"/>
                          <w:lang w:val="en-IN"/>
                        </w:rPr>
                        <w:t>e</w:t>
                      </w:r>
                    </w:p>
                  </w:txbxContent>
                </v:textbox>
              </v:shape>
            </w:pict>
          </mc:Fallback>
        </mc:AlternateContent>
      </w:r>
      <w:r>
        <w:rPr>
          <w:rFonts w:hint="default"/>
          <w:b/>
          <w:bCs/>
          <w:sz w:val="28"/>
          <w:szCs w:val="28"/>
          <w:lang w:val="en-IN"/>
        </w:rPr>
        <w:t xml:space="preserve">9.8 </w:t>
      </w:r>
      <w:r>
        <w:rPr>
          <w:b/>
          <w:bCs/>
          <w:sz w:val="28"/>
          <w:szCs w:val="28"/>
        </w:rPr>
        <w:t>C</w:t>
      </w:r>
      <w:r>
        <w:rPr>
          <w:rFonts w:hint="default"/>
          <w:b/>
          <w:bCs/>
          <w:sz w:val="28"/>
          <w:szCs w:val="28"/>
          <w:lang w:val="en-IN"/>
        </w:rPr>
        <w:t xml:space="preserve">ore </w:t>
      </w:r>
      <w:r>
        <w:rPr>
          <w:b/>
          <w:bCs/>
          <w:spacing w:val="-5"/>
          <w:sz w:val="28"/>
          <w:szCs w:val="28"/>
        </w:rPr>
        <w:t xml:space="preserve"> </w:t>
      </w:r>
      <w:r>
        <w:rPr>
          <w:b/>
          <w:bCs/>
          <w:spacing w:val="-2"/>
          <w:sz w:val="28"/>
          <w:szCs w:val="28"/>
        </w:rPr>
        <w:t>recovery</w:t>
      </w:r>
    </w:p>
    <w:p w14:paraId="255E5810">
      <w:pPr>
        <w:pStyle w:val="12"/>
        <w:spacing w:before="162" w:line="360" w:lineRule="auto"/>
        <w:ind w:left="487" w:right="839"/>
        <w:jc w:val="both"/>
      </w:pPr>
      <w:r>
        <w:t>In</w:t>
      </w:r>
      <w:r>
        <w:rPr>
          <w:spacing w:val="34"/>
        </w:rPr>
        <w:t xml:space="preserve"> </w:t>
      </w:r>
      <w:r>
        <w:t>Dindo-Belkurta-Basera</w:t>
      </w:r>
      <w:r>
        <w:rPr>
          <w:spacing w:val="35"/>
        </w:rPr>
        <w:t xml:space="preserve"> </w:t>
      </w:r>
      <w:r>
        <w:t>block</w:t>
      </w:r>
      <w:r>
        <w:rPr>
          <w:spacing w:val="35"/>
        </w:rPr>
        <w:t xml:space="preserve"> </w:t>
      </w:r>
      <w:r>
        <w:t>the</w:t>
      </w:r>
      <w:r>
        <w:rPr>
          <w:spacing w:val="35"/>
        </w:rPr>
        <w:t xml:space="preserve"> </w:t>
      </w:r>
      <w:r>
        <w:t>average</w:t>
      </w:r>
      <w:r>
        <w:rPr>
          <w:spacing w:val="35"/>
        </w:rPr>
        <w:t xml:space="preserve"> </w:t>
      </w:r>
      <w:r>
        <w:t>core</w:t>
      </w:r>
      <w:r>
        <w:rPr>
          <w:spacing w:val="35"/>
        </w:rPr>
        <w:t xml:space="preserve"> </w:t>
      </w:r>
      <w:r>
        <w:t>recovery</w:t>
      </w:r>
      <w:r>
        <w:rPr>
          <w:spacing w:val="33"/>
        </w:rPr>
        <w:t xml:space="preserve"> </w:t>
      </w:r>
      <w:r>
        <w:t>varies</w:t>
      </w:r>
      <w:r>
        <w:rPr>
          <w:spacing w:val="35"/>
        </w:rPr>
        <w:t xml:space="preserve"> </w:t>
      </w:r>
      <w:r>
        <w:t>across</w:t>
      </w:r>
      <w:r>
        <w:rPr>
          <w:spacing w:val="35"/>
        </w:rPr>
        <w:t xml:space="preserve"> </w:t>
      </w:r>
      <w:r>
        <w:t>5</w:t>
      </w:r>
      <w:r>
        <w:rPr>
          <w:spacing w:val="35"/>
        </w:rPr>
        <w:t xml:space="preserve"> </w:t>
      </w:r>
      <w:r>
        <w:t>number</w:t>
      </w:r>
      <w:r>
        <w:rPr>
          <w:spacing w:val="34"/>
        </w:rPr>
        <w:t xml:space="preserve"> </w:t>
      </w:r>
      <w:r>
        <w:t>of</w:t>
      </w:r>
      <w:r>
        <w:rPr>
          <w:spacing w:val="34"/>
        </w:rPr>
        <w:t xml:space="preserve"> </w:t>
      </w:r>
      <w:r>
        <w:t>boreholes depend</w:t>
      </w:r>
      <w:r>
        <w:rPr>
          <w:rFonts w:hint="default"/>
          <w:lang w:val="en-IN"/>
        </w:rPr>
        <w:t>ing</w:t>
      </w:r>
      <w:r>
        <w:rPr>
          <w:spacing w:val="32"/>
        </w:rPr>
        <w:t xml:space="preserve"> </w:t>
      </w:r>
      <w:r>
        <w:t>on</w:t>
      </w:r>
      <w:r>
        <w:rPr>
          <w:spacing w:val="34"/>
        </w:rPr>
        <w:t xml:space="preserve"> </w:t>
      </w:r>
      <w:r>
        <w:t>the</w:t>
      </w:r>
      <w:r>
        <w:rPr>
          <w:spacing w:val="31"/>
        </w:rPr>
        <w:t xml:space="preserve"> </w:t>
      </w:r>
      <w:r>
        <w:t>properties</w:t>
      </w:r>
      <w:r>
        <w:rPr>
          <w:spacing w:val="34"/>
        </w:rPr>
        <w:t xml:space="preserve"> </w:t>
      </w:r>
      <w:r>
        <w:t>of</w:t>
      </w:r>
      <w:r>
        <w:rPr>
          <w:spacing w:val="33"/>
        </w:rPr>
        <w:t xml:space="preserve"> </w:t>
      </w:r>
      <w:r>
        <w:t>the</w:t>
      </w:r>
      <w:r>
        <w:rPr>
          <w:spacing w:val="33"/>
        </w:rPr>
        <w:t xml:space="preserve"> </w:t>
      </w:r>
      <w:r>
        <w:t>rock</w:t>
      </w:r>
      <w:r>
        <w:rPr>
          <w:spacing w:val="32"/>
        </w:rPr>
        <w:t xml:space="preserve"> </w:t>
      </w:r>
      <w:r>
        <w:t>types,</w:t>
      </w:r>
      <w:r>
        <w:rPr>
          <w:spacing w:val="33"/>
        </w:rPr>
        <w:t xml:space="preserve"> </w:t>
      </w:r>
      <w:r>
        <w:t>RPM</w:t>
      </w:r>
      <w:r>
        <w:rPr>
          <w:spacing w:val="31"/>
        </w:rPr>
        <w:t xml:space="preserve"> </w:t>
      </w:r>
      <w:r>
        <w:t>of</w:t>
      </w:r>
      <w:r>
        <w:rPr>
          <w:spacing w:val="33"/>
        </w:rPr>
        <w:t xml:space="preserve"> </w:t>
      </w:r>
      <w:r>
        <w:t>the</w:t>
      </w:r>
      <w:r>
        <w:rPr>
          <w:spacing w:val="33"/>
        </w:rPr>
        <w:t xml:space="preserve"> </w:t>
      </w:r>
      <w:r>
        <w:t>drilling</w:t>
      </w:r>
      <w:r>
        <w:rPr>
          <w:spacing w:val="32"/>
        </w:rPr>
        <w:t xml:space="preserve"> </w:t>
      </w:r>
      <w:r>
        <w:t>bits</w:t>
      </w:r>
      <w:r>
        <w:rPr>
          <w:spacing w:val="32"/>
        </w:rPr>
        <w:t xml:space="preserve"> </w:t>
      </w:r>
      <w:r>
        <w:t>&amp;</w:t>
      </w:r>
      <w:r>
        <w:rPr>
          <w:spacing w:val="32"/>
        </w:rPr>
        <w:t xml:space="preserve"> </w:t>
      </w:r>
      <w:r>
        <w:t>usage</w:t>
      </w:r>
      <w:r>
        <w:rPr>
          <w:spacing w:val="32"/>
        </w:rPr>
        <w:t xml:space="preserve"> </w:t>
      </w:r>
      <w:r>
        <w:t>of</w:t>
      </w:r>
      <w:r>
        <w:rPr>
          <w:spacing w:val="33"/>
        </w:rPr>
        <w:t xml:space="preserve"> </w:t>
      </w:r>
      <w:r>
        <w:t>water</w:t>
      </w:r>
      <w:r>
        <w:rPr>
          <w:rFonts w:hint="default"/>
          <w:lang w:val="en-IN"/>
        </w:rPr>
        <w:t>.</w:t>
      </w:r>
      <w:r>
        <w:rPr>
          <w:spacing w:val="33"/>
        </w:rPr>
        <w:t xml:space="preserve"> </w:t>
      </w:r>
      <w:r>
        <w:rPr>
          <w:rFonts w:hint="default"/>
          <w:lang w:val="en-IN"/>
        </w:rPr>
        <w:t>T</w:t>
      </w:r>
      <w:r>
        <w:t>he average</w:t>
      </w:r>
      <w:r>
        <w:rPr>
          <w:spacing w:val="64"/>
        </w:rPr>
        <w:t xml:space="preserve"> </w:t>
      </w:r>
      <w:r>
        <w:t>recovery</w:t>
      </w:r>
      <w:r>
        <w:rPr>
          <w:spacing w:val="64"/>
        </w:rPr>
        <w:t xml:space="preserve"> </w:t>
      </w:r>
      <w:r>
        <w:t>is</w:t>
      </w:r>
      <w:r>
        <w:rPr>
          <w:spacing w:val="64"/>
        </w:rPr>
        <w:t xml:space="preserve"> </w:t>
      </w:r>
      <w:r>
        <w:t>96.95%.</w:t>
      </w:r>
      <w:r>
        <w:rPr>
          <w:spacing w:val="65"/>
        </w:rPr>
        <w:t xml:space="preserve"> </w:t>
      </w:r>
      <w:r>
        <w:t>In</w:t>
      </w:r>
      <w:r>
        <w:rPr>
          <w:spacing w:val="63"/>
        </w:rPr>
        <w:t xml:space="preserve"> </w:t>
      </w:r>
      <w:r>
        <w:t>the</w:t>
      </w:r>
      <w:r>
        <w:rPr>
          <w:spacing w:val="66"/>
        </w:rPr>
        <w:t xml:space="preserve"> </w:t>
      </w:r>
      <w:r>
        <w:t>first</w:t>
      </w:r>
      <w:r>
        <w:rPr>
          <w:spacing w:val="64"/>
        </w:rPr>
        <w:t xml:space="preserve"> </w:t>
      </w:r>
      <w:r>
        <w:t>borehole</w:t>
      </w:r>
      <w:r>
        <w:rPr>
          <w:spacing w:val="64"/>
        </w:rPr>
        <w:t xml:space="preserve"> </w:t>
      </w:r>
      <w:r>
        <w:t>that</w:t>
      </w:r>
      <w:r>
        <w:rPr>
          <w:spacing w:val="66"/>
        </w:rPr>
        <w:t xml:space="preserve"> </w:t>
      </w:r>
      <w:r>
        <w:t>is</w:t>
      </w:r>
      <w:r>
        <w:rPr>
          <w:spacing w:val="64"/>
        </w:rPr>
        <w:t xml:space="preserve"> </w:t>
      </w:r>
      <w:r>
        <w:t>DB</w:t>
      </w:r>
      <w:r>
        <w:rPr>
          <w:rFonts w:hint="default"/>
          <w:lang w:val="en-IN"/>
        </w:rPr>
        <w:t>CD</w:t>
      </w:r>
      <w:r>
        <w:t>-01,</w:t>
      </w:r>
      <w:r>
        <w:rPr>
          <w:spacing w:val="63"/>
        </w:rPr>
        <w:t xml:space="preserve"> </w:t>
      </w:r>
      <w:r>
        <w:t>the</w:t>
      </w:r>
      <w:r>
        <w:rPr>
          <w:spacing w:val="66"/>
        </w:rPr>
        <w:t xml:space="preserve"> </w:t>
      </w:r>
      <w:r>
        <w:t>maximum</w:t>
      </w:r>
      <w:r>
        <w:rPr>
          <w:spacing w:val="62"/>
        </w:rPr>
        <w:t xml:space="preserve"> </w:t>
      </w:r>
      <w:r>
        <w:t>recovery percentage is 100 and the minimum percentage is 90, maintaining an average recovery percentage value at 96.94. While in the borehole DB</w:t>
      </w:r>
      <w:r>
        <w:rPr>
          <w:rFonts w:hint="default"/>
          <w:lang w:val="en-IN"/>
        </w:rPr>
        <w:t>CD</w:t>
      </w:r>
      <w:r>
        <w:t>-02 the maximum recovery percentage is 100 and the minimum percentage is 96, keeping an average recovery percentage value at 98.58. In the borehole DBBH-03,</w:t>
      </w:r>
      <w:r>
        <w:rPr>
          <w:spacing w:val="80"/>
        </w:rPr>
        <w:t xml:space="preserve"> </w:t>
      </w:r>
      <w:r>
        <w:t>the</w:t>
      </w:r>
      <w:r>
        <w:rPr>
          <w:spacing w:val="80"/>
        </w:rPr>
        <w:t xml:space="preserve"> </w:t>
      </w:r>
      <w:r>
        <w:t>maximum</w:t>
      </w:r>
      <w:r>
        <w:rPr>
          <w:spacing w:val="80"/>
        </w:rPr>
        <w:t xml:space="preserve"> </w:t>
      </w:r>
      <w:r>
        <w:t>recovery</w:t>
      </w:r>
      <w:r>
        <w:rPr>
          <w:spacing w:val="80"/>
        </w:rPr>
        <w:t xml:space="preserve"> </w:t>
      </w:r>
      <w:r>
        <w:t>percentage</w:t>
      </w:r>
      <w:r>
        <w:rPr>
          <w:spacing w:val="80"/>
        </w:rPr>
        <w:t xml:space="preserve"> </w:t>
      </w:r>
      <w:r>
        <w:t>is</w:t>
      </w:r>
      <w:r>
        <w:rPr>
          <w:spacing w:val="80"/>
        </w:rPr>
        <w:t xml:space="preserve"> </w:t>
      </w:r>
      <w:r>
        <w:t>100</w:t>
      </w:r>
      <w:r>
        <w:rPr>
          <w:spacing w:val="80"/>
        </w:rPr>
        <w:t xml:space="preserve"> </w:t>
      </w:r>
      <w:r>
        <w:t>and</w:t>
      </w:r>
      <w:r>
        <w:rPr>
          <w:spacing w:val="80"/>
        </w:rPr>
        <w:t xml:space="preserve"> </w:t>
      </w:r>
      <w:r>
        <w:t>the</w:t>
      </w:r>
      <w:r>
        <w:rPr>
          <w:spacing w:val="80"/>
        </w:rPr>
        <w:t xml:space="preserve"> </w:t>
      </w:r>
      <w:r>
        <w:t>minimum</w:t>
      </w:r>
      <w:r>
        <w:rPr>
          <w:spacing w:val="80"/>
        </w:rPr>
        <w:t xml:space="preserve"> </w:t>
      </w:r>
      <w:r>
        <w:t>percentage</w:t>
      </w:r>
      <w:r>
        <w:rPr>
          <w:spacing w:val="80"/>
        </w:rPr>
        <w:t xml:space="preserve"> </w:t>
      </w:r>
      <w:r>
        <w:t>is</w:t>
      </w:r>
      <w:r>
        <w:rPr>
          <w:spacing w:val="80"/>
        </w:rPr>
        <w:t xml:space="preserve"> </w:t>
      </w:r>
      <w:r>
        <w:t>88, maintaining an average recovery percentage value at 96.74. In DB</w:t>
      </w:r>
      <w:r>
        <w:rPr>
          <w:rFonts w:hint="default"/>
          <w:lang w:val="en-IN"/>
        </w:rPr>
        <w:t>CD</w:t>
      </w:r>
      <w:r>
        <w:t>-04, maximum value of core recovery</w:t>
      </w:r>
      <w:r>
        <w:rPr>
          <w:spacing w:val="40"/>
        </w:rPr>
        <w:t xml:space="preserve"> </w:t>
      </w:r>
      <w:r>
        <w:t>percentage</w:t>
      </w:r>
      <w:r>
        <w:rPr>
          <w:spacing w:val="40"/>
        </w:rPr>
        <w:t xml:space="preserve"> </w:t>
      </w:r>
      <w:r>
        <w:t>is</w:t>
      </w:r>
      <w:r>
        <w:rPr>
          <w:spacing w:val="40"/>
        </w:rPr>
        <w:t xml:space="preserve"> </w:t>
      </w:r>
      <w:r>
        <w:t>100</w:t>
      </w:r>
      <w:r>
        <w:rPr>
          <w:spacing w:val="40"/>
        </w:rPr>
        <w:t xml:space="preserve"> </w:t>
      </w:r>
      <w:r>
        <w:t>and</w:t>
      </w:r>
      <w:r>
        <w:rPr>
          <w:spacing w:val="40"/>
        </w:rPr>
        <w:t xml:space="preserve"> </w:t>
      </w:r>
      <w:r>
        <w:t>minimum</w:t>
      </w:r>
      <w:r>
        <w:rPr>
          <w:spacing w:val="40"/>
        </w:rPr>
        <w:t xml:space="preserve"> </w:t>
      </w:r>
      <w:r>
        <w:t>percentage</w:t>
      </w:r>
      <w:r>
        <w:rPr>
          <w:spacing w:val="40"/>
        </w:rPr>
        <w:t xml:space="preserve"> </w:t>
      </w:r>
      <w:r>
        <w:t>is</w:t>
      </w:r>
      <w:r>
        <w:rPr>
          <w:spacing w:val="40"/>
        </w:rPr>
        <w:t xml:space="preserve"> </w:t>
      </w:r>
      <w:r>
        <w:t>80</w:t>
      </w:r>
      <w:r>
        <w:rPr>
          <w:spacing w:val="40"/>
        </w:rPr>
        <w:t xml:space="preserve"> </w:t>
      </w:r>
      <w:r>
        <w:t>and</w:t>
      </w:r>
      <w:r>
        <w:rPr>
          <w:spacing w:val="40"/>
        </w:rPr>
        <w:t xml:space="preserve"> </w:t>
      </w:r>
      <w:r>
        <w:t>the</w:t>
      </w:r>
      <w:r>
        <w:rPr>
          <w:spacing w:val="40"/>
        </w:rPr>
        <w:t xml:space="preserve"> </w:t>
      </w:r>
      <w:r>
        <w:t>overall</w:t>
      </w:r>
      <w:r>
        <w:rPr>
          <w:spacing w:val="40"/>
        </w:rPr>
        <w:t xml:space="preserve"> </w:t>
      </w:r>
      <w:r>
        <w:t>percentage</w:t>
      </w:r>
      <w:r>
        <w:rPr>
          <w:spacing w:val="40"/>
        </w:rPr>
        <w:t xml:space="preserve"> </w:t>
      </w:r>
      <w:r>
        <w:t>of</w:t>
      </w:r>
      <w:r>
        <w:rPr>
          <w:spacing w:val="40"/>
        </w:rPr>
        <w:t xml:space="preserve"> </w:t>
      </w:r>
      <w:r>
        <w:t>core recovery</w:t>
      </w:r>
      <w:r>
        <w:rPr>
          <w:spacing w:val="24"/>
        </w:rPr>
        <w:t xml:space="preserve"> </w:t>
      </w:r>
      <w:r>
        <w:t>is</w:t>
      </w:r>
      <w:r>
        <w:rPr>
          <w:spacing w:val="24"/>
        </w:rPr>
        <w:t xml:space="preserve"> </w:t>
      </w:r>
      <w:r>
        <w:t>93.66.</w:t>
      </w:r>
      <w:r>
        <w:rPr>
          <w:spacing w:val="23"/>
        </w:rPr>
        <w:t xml:space="preserve"> </w:t>
      </w:r>
      <w:r>
        <w:t>Finally for</w:t>
      </w:r>
      <w:r>
        <w:rPr>
          <w:spacing w:val="24"/>
        </w:rPr>
        <w:t xml:space="preserve"> </w:t>
      </w:r>
      <w:r>
        <w:t>the</w:t>
      </w:r>
      <w:r>
        <w:rPr>
          <w:spacing w:val="25"/>
        </w:rPr>
        <w:t xml:space="preserve"> </w:t>
      </w:r>
      <w:r>
        <w:t>borehole</w:t>
      </w:r>
      <w:r>
        <w:rPr>
          <w:spacing w:val="23"/>
        </w:rPr>
        <w:t xml:space="preserve"> </w:t>
      </w:r>
      <w:r>
        <w:t>DB</w:t>
      </w:r>
      <w:r>
        <w:rPr>
          <w:rFonts w:hint="default"/>
          <w:lang w:val="en-IN"/>
        </w:rPr>
        <w:t>CD</w:t>
      </w:r>
      <w:r>
        <w:t>-05,</w:t>
      </w:r>
      <w:r>
        <w:rPr>
          <w:spacing w:val="23"/>
        </w:rPr>
        <w:t xml:space="preserve"> </w:t>
      </w:r>
      <w:r>
        <w:t>maximum</w:t>
      </w:r>
      <w:r>
        <w:rPr>
          <w:spacing w:val="24"/>
        </w:rPr>
        <w:t xml:space="preserve"> </w:t>
      </w:r>
      <w:r>
        <w:t>value</w:t>
      </w:r>
      <w:r>
        <w:rPr>
          <w:spacing w:val="24"/>
        </w:rPr>
        <w:t xml:space="preserve"> </w:t>
      </w:r>
      <w:r>
        <w:t>of recovery</w:t>
      </w:r>
      <w:r>
        <w:rPr>
          <w:spacing w:val="24"/>
        </w:rPr>
        <w:t xml:space="preserve"> </w:t>
      </w:r>
      <w:r>
        <w:t>percentage</w:t>
      </w:r>
      <w:r>
        <w:rPr>
          <w:spacing w:val="23"/>
        </w:rPr>
        <w:t xml:space="preserve"> </w:t>
      </w:r>
      <w:r>
        <w:t>is 100 and minimum percentage is 96 and the average percentage of core recovery is 98.82.</w:t>
      </w:r>
    </w:p>
    <w:p w14:paraId="391CB099">
      <w:pPr>
        <w:pStyle w:val="12"/>
        <w:spacing w:before="8"/>
        <w:rPr>
          <w:sz w:val="13"/>
        </w:rPr>
      </w:pPr>
      <w:r>
        <w:rPr>
          <w:sz w:val="13"/>
        </w:rPr>
        <mc:AlternateContent>
          <mc:Choice Requires="wpg">
            <w:drawing>
              <wp:anchor distT="0" distB="0" distL="0" distR="0" simplePos="0" relativeHeight="251692032" behindDoc="1" locked="0" layoutInCell="1" allowOverlap="1">
                <wp:simplePos x="0" y="0"/>
                <wp:positionH relativeFrom="page">
                  <wp:posOffset>1095375</wp:posOffset>
                </wp:positionH>
                <wp:positionV relativeFrom="paragraph">
                  <wp:posOffset>114935</wp:posOffset>
                </wp:positionV>
                <wp:extent cx="5581015" cy="4776470"/>
                <wp:effectExtent l="0" t="0" r="0" b="0"/>
                <wp:wrapTopAndBottom/>
                <wp:docPr id="382" name="Group 382"/>
                <wp:cNvGraphicFramePr/>
                <a:graphic xmlns:a="http://schemas.openxmlformats.org/drawingml/2006/main">
                  <a:graphicData uri="http://schemas.microsoft.com/office/word/2010/wordprocessingGroup">
                    <wpg:wgp>
                      <wpg:cNvGrpSpPr/>
                      <wpg:grpSpPr>
                        <a:xfrm>
                          <a:off x="0" y="0"/>
                          <a:ext cx="5581015" cy="4776470"/>
                          <a:chOff x="0" y="0"/>
                          <a:chExt cx="5581015" cy="4776470"/>
                        </a:xfrm>
                      </wpg:grpSpPr>
                      <pic:pic xmlns:pic="http://schemas.openxmlformats.org/drawingml/2006/picture">
                        <pic:nvPicPr>
                          <pic:cNvPr id="383" name="Image 383"/>
                          <pic:cNvPicPr/>
                        </pic:nvPicPr>
                        <pic:blipFill>
                          <a:blip r:embed="rId98" cstate="print"/>
                          <a:stretch>
                            <a:fillRect/>
                          </a:stretch>
                        </pic:blipFill>
                        <pic:spPr>
                          <a:xfrm>
                            <a:off x="0" y="0"/>
                            <a:ext cx="5527548" cy="1499616"/>
                          </a:xfrm>
                          <a:prstGeom prst="rect">
                            <a:avLst/>
                          </a:prstGeom>
                        </pic:spPr>
                      </pic:pic>
                      <pic:pic xmlns:pic="http://schemas.openxmlformats.org/drawingml/2006/picture">
                        <pic:nvPicPr>
                          <pic:cNvPr id="384" name="Image 384"/>
                          <pic:cNvPicPr/>
                        </pic:nvPicPr>
                        <pic:blipFill>
                          <a:blip r:embed="rId99" cstate="print"/>
                          <a:stretch>
                            <a:fillRect/>
                          </a:stretch>
                        </pic:blipFill>
                        <pic:spPr>
                          <a:xfrm>
                            <a:off x="4572" y="1499616"/>
                            <a:ext cx="2862072" cy="1498091"/>
                          </a:xfrm>
                          <a:prstGeom prst="rect">
                            <a:avLst/>
                          </a:prstGeom>
                        </pic:spPr>
                      </pic:pic>
                      <pic:pic xmlns:pic="http://schemas.openxmlformats.org/drawingml/2006/picture">
                        <pic:nvPicPr>
                          <pic:cNvPr id="385" name="Image 385"/>
                          <pic:cNvPicPr/>
                        </pic:nvPicPr>
                        <pic:blipFill>
                          <a:blip r:embed="rId100" cstate="print"/>
                          <a:stretch>
                            <a:fillRect/>
                          </a:stretch>
                        </pic:blipFill>
                        <pic:spPr>
                          <a:xfrm>
                            <a:off x="2878835" y="1513332"/>
                            <a:ext cx="2648712" cy="1473708"/>
                          </a:xfrm>
                          <a:prstGeom prst="rect">
                            <a:avLst/>
                          </a:prstGeom>
                        </pic:spPr>
                      </pic:pic>
                      <pic:pic xmlns:pic="http://schemas.openxmlformats.org/drawingml/2006/picture">
                        <pic:nvPicPr>
                          <pic:cNvPr id="386" name="Image 386"/>
                          <pic:cNvPicPr/>
                        </pic:nvPicPr>
                        <pic:blipFill>
                          <a:blip r:embed="rId101" cstate="print"/>
                          <a:stretch>
                            <a:fillRect/>
                          </a:stretch>
                        </pic:blipFill>
                        <pic:spPr>
                          <a:xfrm>
                            <a:off x="7620" y="3012948"/>
                            <a:ext cx="2854452" cy="1758696"/>
                          </a:xfrm>
                          <a:prstGeom prst="rect">
                            <a:avLst/>
                          </a:prstGeom>
                        </pic:spPr>
                      </pic:pic>
                      <wps:wsp>
                        <wps:cNvPr id="387" name="Textbox 387"/>
                        <wps:cNvSpPr txBox="1"/>
                        <wps:spPr>
                          <a:xfrm>
                            <a:off x="0" y="0"/>
                            <a:ext cx="5581015" cy="4776470"/>
                          </a:xfrm>
                          <a:prstGeom prst="rect">
                            <a:avLst/>
                          </a:prstGeom>
                        </wps:spPr>
                        <wps:txbx>
                          <w:txbxContent>
                            <w:p w14:paraId="6FD0BD6A">
                              <w:pPr>
                                <w:spacing w:before="0" w:line="240" w:lineRule="auto"/>
                                <w:rPr>
                                  <w:sz w:val="24"/>
                                </w:rPr>
                              </w:pPr>
                            </w:p>
                            <w:p w14:paraId="60F6823C">
                              <w:pPr>
                                <w:spacing w:before="0" w:line="240" w:lineRule="auto"/>
                                <w:rPr>
                                  <w:sz w:val="24"/>
                                </w:rPr>
                              </w:pPr>
                            </w:p>
                            <w:p w14:paraId="795E1CEA">
                              <w:pPr>
                                <w:spacing w:before="0" w:line="240" w:lineRule="auto"/>
                                <w:rPr>
                                  <w:sz w:val="24"/>
                                </w:rPr>
                              </w:pPr>
                            </w:p>
                            <w:p w14:paraId="332A6B0B">
                              <w:pPr>
                                <w:spacing w:before="0" w:line="240" w:lineRule="auto"/>
                                <w:rPr>
                                  <w:sz w:val="24"/>
                                </w:rPr>
                              </w:pPr>
                            </w:p>
                            <w:p w14:paraId="2A404045">
                              <w:pPr>
                                <w:spacing w:before="0" w:line="240" w:lineRule="auto"/>
                                <w:rPr>
                                  <w:sz w:val="24"/>
                                </w:rPr>
                              </w:pPr>
                            </w:p>
                            <w:p w14:paraId="77520E2C">
                              <w:pPr>
                                <w:spacing w:before="0" w:line="240" w:lineRule="auto"/>
                                <w:rPr>
                                  <w:sz w:val="24"/>
                                </w:rPr>
                              </w:pPr>
                            </w:p>
                            <w:p w14:paraId="1CFC3C7D">
                              <w:pPr>
                                <w:spacing w:before="0" w:line="240" w:lineRule="auto"/>
                                <w:rPr>
                                  <w:sz w:val="24"/>
                                </w:rPr>
                              </w:pPr>
                            </w:p>
                            <w:p w14:paraId="48A02EA4">
                              <w:pPr>
                                <w:spacing w:before="0" w:line="240" w:lineRule="auto"/>
                                <w:rPr>
                                  <w:sz w:val="24"/>
                                </w:rPr>
                              </w:pPr>
                            </w:p>
                            <w:p w14:paraId="250058A5">
                              <w:pPr>
                                <w:spacing w:before="0" w:line="240" w:lineRule="auto"/>
                                <w:rPr>
                                  <w:sz w:val="24"/>
                                </w:rPr>
                              </w:pPr>
                            </w:p>
                            <w:p w14:paraId="5176CB05">
                              <w:pPr>
                                <w:spacing w:before="0" w:line="240" w:lineRule="auto"/>
                                <w:rPr>
                                  <w:sz w:val="24"/>
                                </w:rPr>
                              </w:pPr>
                            </w:p>
                            <w:p w14:paraId="7BFF96FE">
                              <w:pPr>
                                <w:spacing w:before="0" w:line="240" w:lineRule="auto"/>
                                <w:rPr>
                                  <w:sz w:val="24"/>
                                </w:rPr>
                              </w:pPr>
                            </w:p>
                            <w:p w14:paraId="0B0054FB">
                              <w:pPr>
                                <w:spacing w:before="0" w:line="240" w:lineRule="auto"/>
                                <w:rPr>
                                  <w:sz w:val="24"/>
                                </w:rPr>
                              </w:pPr>
                            </w:p>
                            <w:p w14:paraId="04D3026C">
                              <w:pPr>
                                <w:spacing w:before="0" w:line="240" w:lineRule="auto"/>
                                <w:rPr>
                                  <w:sz w:val="24"/>
                                </w:rPr>
                              </w:pPr>
                            </w:p>
                            <w:p w14:paraId="79CF81DB">
                              <w:pPr>
                                <w:spacing w:before="0" w:line="240" w:lineRule="auto"/>
                                <w:rPr>
                                  <w:sz w:val="24"/>
                                </w:rPr>
                              </w:pPr>
                            </w:p>
                            <w:p w14:paraId="54F34389">
                              <w:pPr>
                                <w:spacing w:before="0" w:line="240" w:lineRule="auto"/>
                                <w:rPr>
                                  <w:sz w:val="24"/>
                                </w:rPr>
                              </w:pPr>
                            </w:p>
                            <w:p w14:paraId="03409A05">
                              <w:pPr>
                                <w:spacing w:before="0" w:line="240" w:lineRule="auto"/>
                                <w:rPr>
                                  <w:sz w:val="24"/>
                                </w:rPr>
                              </w:pPr>
                            </w:p>
                            <w:p w14:paraId="2BDA9DA4">
                              <w:pPr>
                                <w:spacing w:before="70" w:line="240" w:lineRule="auto"/>
                                <w:rPr>
                                  <w:sz w:val="24"/>
                                </w:rPr>
                              </w:pPr>
                            </w:p>
                            <w:p w14:paraId="0BAC2549">
                              <w:pPr>
                                <w:spacing w:before="0"/>
                                <w:ind w:left="4586" w:right="0" w:firstLine="0"/>
                                <w:jc w:val="both"/>
                                <w:rPr>
                                  <w:sz w:val="24"/>
                                </w:rPr>
                              </w:pPr>
                              <w:r>
                                <w:rPr>
                                  <w:b/>
                                  <w:sz w:val="24"/>
                                </w:rPr>
                                <w:t>Fig</w:t>
                              </w:r>
                              <w:r>
                                <w:rPr>
                                  <w:rFonts w:hint="default"/>
                                  <w:b/>
                                  <w:sz w:val="24"/>
                                  <w:lang w:val="en-IN"/>
                                </w:rPr>
                                <w:t xml:space="preserve"> no.22</w:t>
                              </w:r>
                              <w:r>
                                <w:rPr>
                                  <w:b/>
                                  <w:sz w:val="24"/>
                                </w:rPr>
                                <w:t xml:space="preserve"> - : </w:t>
                              </w:r>
                              <w:r>
                                <w:rPr>
                                  <w:sz w:val="24"/>
                                </w:rPr>
                                <w:t>Field photographs of recovery of drilled core samples from 5 boreholes. (a) Half</w:t>
                              </w:r>
                              <w:r>
                                <w:rPr>
                                  <w:rFonts w:hint="default"/>
                                  <w:sz w:val="24"/>
                                  <w:lang w:val="en-IN"/>
                                </w:rPr>
                                <w:t xml:space="preserve"> split-core</w:t>
                              </w:r>
                              <w:r>
                                <w:rPr>
                                  <w:sz w:val="24"/>
                                </w:rPr>
                                <w:t xml:space="preserve"> samples of graphite bearing zone of</w:t>
                              </w:r>
                              <w:r>
                                <w:rPr>
                                  <w:spacing w:val="-2"/>
                                  <w:sz w:val="24"/>
                                </w:rPr>
                                <w:t xml:space="preserve"> </w:t>
                              </w:r>
                              <w:r>
                                <w:rPr>
                                  <w:sz w:val="24"/>
                                </w:rPr>
                                <w:t>BH ID</w:t>
                              </w:r>
                              <w:r>
                                <w:rPr>
                                  <w:spacing w:val="-1"/>
                                  <w:sz w:val="24"/>
                                </w:rPr>
                                <w:t xml:space="preserve"> </w:t>
                              </w:r>
                              <w:r>
                                <w:rPr>
                                  <w:sz w:val="24"/>
                                </w:rPr>
                                <w:t>DBCD-01.</w:t>
                              </w:r>
                              <w:r>
                                <w:rPr>
                                  <w:spacing w:val="-2"/>
                                  <w:sz w:val="24"/>
                                </w:rPr>
                                <w:t xml:space="preserve"> </w:t>
                              </w:r>
                              <w:r>
                                <w:rPr>
                                  <w:sz w:val="24"/>
                                </w:rPr>
                                <w:t>(b)</w:t>
                              </w:r>
                              <w:r>
                                <w:rPr>
                                  <w:spacing w:val="-1"/>
                                  <w:sz w:val="24"/>
                                </w:rPr>
                                <w:t xml:space="preserve"> </w:t>
                              </w:r>
                              <w:r>
                                <w:rPr>
                                  <w:sz w:val="24"/>
                                </w:rPr>
                                <w:t>Half-core samples of</w:t>
                              </w:r>
                              <w:r>
                                <w:rPr>
                                  <w:spacing w:val="11"/>
                                  <w:sz w:val="24"/>
                                </w:rPr>
                                <w:t xml:space="preserve"> </w:t>
                              </w:r>
                              <w:r>
                                <w:rPr>
                                  <w:sz w:val="24"/>
                                </w:rPr>
                                <w:t>graphite</w:t>
                              </w:r>
                              <w:r>
                                <w:rPr>
                                  <w:spacing w:val="12"/>
                                  <w:sz w:val="24"/>
                                </w:rPr>
                                <w:t xml:space="preserve"> </w:t>
                              </w:r>
                              <w:r>
                                <w:rPr>
                                  <w:sz w:val="24"/>
                                </w:rPr>
                                <w:t>bearing</w:t>
                              </w:r>
                              <w:r>
                                <w:rPr>
                                  <w:spacing w:val="14"/>
                                  <w:sz w:val="24"/>
                                </w:rPr>
                                <w:t xml:space="preserve"> </w:t>
                              </w:r>
                              <w:r>
                                <w:rPr>
                                  <w:sz w:val="24"/>
                                </w:rPr>
                                <w:t>zone</w:t>
                              </w:r>
                              <w:r>
                                <w:rPr>
                                  <w:spacing w:val="10"/>
                                  <w:sz w:val="24"/>
                                </w:rPr>
                                <w:t xml:space="preserve"> </w:t>
                              </w:r>
                              <w:r>
                                <w:rPr>
                                  <w:sz w:val="24"/>
                                </w:rPr>
                                <w:t>of</w:t>
                              </w:r>
                              <w:r>
                                <w:rPr>
                                  <w:spacing w:val="13"/>
                                  <w:sz w:val="24"/>
                                </w:rPr>
                                <w:t xml:space="preserve"> </w:t>
                              </w:r>
                              <w:r>
                                <w:rPr>
                                  <w:sz w:val="24"/>
                                </w:rPr>
                                <w:t>BH</w:t>
                              </w:r>
                              <w:r>
                                <w:rPr>
                                  <w:spacing w:val="12"/>
                                  <w:sz w:val="24"/>
                                </w:rPr>
                                <w:t xml:space="preserve"> </w:t>
                              </w:r>
                              <w:r>
                                <w:rPr>
                                  <w:sz w:val="24"/>
                                </w:rPr>
                                <w:t>ID</w:t>
                              </w:r>
                              <w:r>
                                <w:rPr>
                                  <w:spacing w:val="13"/>
                                  <w:sz w:val="24"/>
                                </w:rPr>
                                <w:t xml:space="preserve"> </w:t>
                              </w:r>
                              <w:r>
                                <w:rPr>
                                  <w:spacing w:val="-2"/>
                                  <w:sz w:val="24"/>
                                </w:rPr>
                                <w:t>DBCD-</w:t>
                              </w:r>
                            </w:p>
                            <w:p w14:paraId="2660EE68">
                              <w:pPr>
                                <w:spacing w:before="0"/>
                                <w:ind w:left="4586" w:right="1" w:firstLine="0"/>
                                <w:jc w:val="both"/>
                                <w:rPr>
                                  <w:sz w:val="24"/>
                                </w:rPr>
                              </w:pPr>
                              <w:r>
                                <w:rPr>
                                  <w:sz w:val="24"/>
                                </w:rPr>
                                <w:t>02.</w:t>
                              </w:r>
                              <w:r>
                                <w:rPr>
                                  <w:spacing w:val="-2"/>
                                  <w:sz w:val="24"/>
                                </w:rPr>
                                <w:t xml:space="preserve"> </w:t>
                              </w:r>
                              <w:r>
                                <w:rPr>
                                  <w:sz w:val="24"/>
                                </w:rPr>
                                <w:t>(c)</w:t>
                              </w:r>
                              <w:r>
                                <w:rPr>
                                  <w:spacing w:val="-3"/>
                                  <w:sz w:val="24"/>
                                </w:rPr>
                                <w:t xml:space="preserve"> </w:t>
                              </w:r>
                              <w:r>
                                <w:rPr>
                                  <w:sz w:val="24"/>
                                </w:rPr>
                                <w:t>Full-core</w:t>
                              </w:r>
                              <w:r>
                                <w:rPr>
                                  <w:spacing w:val="-3"/>
                                  <w:sz w:val="24"/>
                                </w:rPr>
                                <w:t xml:space="preserve"> </w:t>
                              </w:r>
                              <w:r>
                                <w:rPr>
                                  <w:sz w:val="24"/>
                                </w:rPr>
                                <w:t>samples</w:t>
                              </w:r>
                              <w:r>
                                <w:rPr>
                                  <w:spacing w:val="-2"/>
                                  <w:sz w:val="24"/>
                                </w:rPr>
                                <w:t xml:space="preserve"> </w:t>
                              </w:r>
                              <w:r>
                                <w:rPr>
                                  <w:sz w:val="24"/>
                                </w:rPr>
                                <w:t>of</w:t>
                              </w:r>
                              <w:r>
                                <w:rPr>
                                  <w:spacing w:val="-2"/>
                                  <w:sz w:val="24"/>
                                </w:rPr>
                                <w:t xml:space="preserve"> </w:t>
                              </w:r>
                              <w:r>
                                <w:rPr>
                                  <w:sz w:val="24"/>
                                </w:rPr>
                                <w:t>BH</w:t>
                              </w:r>
                              <w:r>
                                <w:rPr>
                                  <w:spacing w:val="-1"/>
                                  <w:sz w:val="24"/>
                                </w:rPr>
                                <w:t xml:space="preserve"> </w:t>
                              </w:r>
                              <w:r>
                                <w:rPr>
                                  <w:sz w:val="24"/>
                                </w:rPr>
                                <w:t>ID</w:t>
                              </w:r>
                              <w:r>
                                <w:rPr>
                                  <w:spacing w:val="-3"/>
                                  <w:sz w:val="24"/>
                                </w:rPr>
                                <w:t xml:space="preserve"> </w:t>
                              </w:r>
                              <w:r>
                                <w:rPr>
                                  <w:sz w:val="24"/>
                                </w:rPr>
                                <w:t>DBCD- 03 (d) Half-core samples of graphite bearing</w:t>
                              </w:r>
                              <w:r>
                                <w:rPr>
                                  <w:spacing w:val="-6"/>
                                  <w:sz w:val="24"/>
                                </w:rPr>
                                <w:t xml:space="preserve"> </w:t>
                              </w:r>
                              <w:r>
                                <w:rPr>
                                  <w:sz w:val="24"/>
                                </w:rPr>
                                <w:t>zone</w:t>
                              </w:r>
                              <w:r>
                                <w:rPr>
                                  <w:spacing w:val="-6"/>
                                  <w:sz w:val="24"/>
                                </w:rPr>
                                <w:t xml:space="preserve"> </w:t>
                              </w:r>
                              <w:r>
                                <w:rPr>
                                  <w:sz w:val="24"/>
                                </w:rPr>
                                <w:t>of</w:t>
                              </w:r>
                              <w:r>
                                <w:rPr>
                                  <w:spacing w:val="-7"/>
                                  <w:sz w:val="24"/>
                                </w:rPr>
                                <w:t xml:space="preserve"> </w:t>
                              </w:r>
                              <w:r>
                                <w:rPr>
                                  <w:sz w:val="24"/>
                                </w:rPr>
                                <w:t>BH</w:t>
                              </w:r>
                              <w:r>
                                <w:rPr>
                                  <w:spacing w:val="-6"/>
                                  <w:sz w:val="24"/>
                                </w:rPr>
                                <w:t xml:space="preserve"> </w:t>
                              </w:r>
                              <w:r>
                                <w:rPr>
                                  <w:sz w:val="24"/>
                                </w:rPr>
                                <w:t>ID</w:t>
                              </w:r>
                              <w:r>
                                <w:rPr>
                                  <w:spacing w:val="-5"/>
                                  <w:sz w:val="24"/>
                                </w:rPr>
                                <w:t xml:space="preserve"> </w:t>
                              </w:r>
                              <w:r>
                                <w:rPr>
                                  <w:sz w:val="24"/>
                                </w:rPr>
                                <w:t>DBCD-04.</w:t>
                              </w:r>
                              <w:r>
                                <w:rPr>
                                  <w:spacing w:val="-7"/>
                                  <w:sz w:val="24"/>
                                </w:rPr>
                                <w:t xml:space="preserve"> </w:t>
                              </w:r>
                              <w:r>
                                <w:rPr>
                                  <w:sz w:val="24"/>
                                </w:rPr>
                                <w:t>(e)</w:t>
                              </w:r>
                              <w:r>
                                <w:rPr>
                                  <w:spacing w:val="-6"/>
                                  <w:sz w:val="24"/>
                                </w:rPr>
                                <w:t xml:space="preserve"> </w:t>
                              </w:r>
                              <w:r>
                                <w:rPr>
                                  <w:sz w:val="24"/>
                                </w:rPr>
                                <w:t>Half- core samples of graphite bearing zone of BH ID DBCD-05.</w:t>
                              </w:r>
                            </w:p>
                          </w:txbxContent>
                        </wps:txbx>
                        <wps:bodyPr wrap="square" lIns="0" tIns="0" rIns="0" bIns="0" rtlCol="0">
                          <a:noAutofit/>
                        </wps:bodyPr>
                      </wps:wsp>
                    </wpg:wgp>
                  </a:graphicData>
                </a:graphic>
              </wp:anchor>
            </w:drawing>
          </mc:Choice>
          <mc:Fallback>
            <w:pict>
              <v:group id="_x0000_s1026" o:spid="_x0000_s1026" o:spt="203" style="position:absolute;left:0pt;margin-left:86.25pt;margin-top:9.05pt;height:376.1pt;width:439.45pt;mso-position-horizontal-relative:page;mso-wrap-distance-bottom:0pt;mso-wrap-distance-top:0pt;z-index:-251624448;mso-width-relative:page;mso-height-relative:page;" coordsize="5581015,4776470" o:gfxdata="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">
                <o:lock v:ext="edit" aspectratio="f"/>
                <v:shape id="Image 383" o:spid="_x0000_s1026" o:spt="75" type="#_x0000_t75" style="position:absolute;left:0;top:0;height:1499616;width:5527548;" filled="f" o:preferrelative="t" stroked="f" coordsize="21600,21600" o:gfxdata="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adLzkugAAANwA&#10;AAAPAAAAAAAAAAEAIAAAACIAAABkcnMvZG93bnJldi54bWxQSwECFAAUAAAACACHTuJAMy8FnjsA&#10;AAA5AAAAEAAAAAAAAAABACAAAAAJAQAAZHJzL3NoYXBleG1sLnhtbFBLBQYAAAAABgAGAFsBAACz&#10;AwAAAAA=&#10;">
                  <v:fill on="f" focussize="0,0"/>
                  <v:stroke on="f"/>
                  <v:imagedata r:id="rId98" o:title=""/>
                  <o:lock v:ext="edit" aspectratio="f"/>
                </v:shape>
                <v:shape id="Image 384" o:spid="_x0000_s1026" o:spt="75" type="#_x0000_t75" style="position:absolute;left:4572;top:1499616;height:1498091;width:2862072;" filled="f" o:preferrelative="t" stroked="f" coordsize="21600,21600" o:gfxdata="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VTMK/&#10;AAAA3AAAAA8AAAAAAAAAAQAgAAAAIgAAAGRycy9kb3ducmV2LnhtbFBLAQIUABQAAAAIAIdO4kAz&#10;LwWeOwAAADkAAAAQAAAAAAAAAAEAIAAAAA4BAABkcnMvc2hhcGV4bWwueG1sUEsFBgAAAAAGAAYA&#10;WwEAALgDAAAAAA==&#10;">
                  <v:fill on="f" focussize="0,0"/>
                  <v:stroke on="f"/>
                  <v:imagedata r:id="rId99" o:title=""/>
                  <o:lock v:ext="edit" aspectratio="f"/>
                </v:shape>
                <v:shape id="Image 385" o:spid="_x0000_s1026" o:spt="75" type="#_x0000_t75" style="position:absolute;left:2878835;top:1513332;height:1473708;width:2648712;" filled="f" o:preferrelative="t" stroked="f" coordsize="21600,21600" o:gfxdata="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id6vQAA&#10;ANwAAAAPAAAAAAAAAAEAIAAAACIAAABkcnMvZG93bnJldi54bWxQSwECFAAUAAAACACHTuJAMy8F&#10;njsAAAA5AAAAEAAAAAAAAAABACAAAAAMAQAAZHJzL3NoYXBleG1sLnhtbFBLBQYAAAAABgAGAFsB&#10;AAC2AwAAAAA=&#10;">
                  <v:fill on="f" focussize="0,0"/>
                  <v:stroke on="f"/>
                  <v:imagedata r:id="rId100" o:title=""/>
                  <o:lock v:ext="edit" aspectratio="f"/>
                </v:shape>
                <v:shape id="Image 386" o:spid="_x0000_s1026" o:spt="75" type="#_x0000_t75" style="position:absolute;left:7620;top:3012948;height:1758696;width:2854452;" filled="f" o:preferrelative="t" stroked="f" coordsize="21600,21600" o:gfxdata="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U0dya/&#10;AAAA3AAAAA8AAAAAAAAAAQAgAAAAIgAAAGRycy9kb3ducmV2LnhtbFBLAQIUABQAAAAIAIdO4kAz&#10;LwWeOwAAADkAAAAQAAAAAAAAAAEAIAAAAA4BAABkcnMvc2hhcGV4bWwueG1sUEsFBgAAAAAGAAYA&#10;WwEAALgDAAAAAA==&#10;">
                  <v:fill on="f" focussize="0,0"/>
                  <v:stroke on="f"/>
                  <v:imagedata r:id="rId101" o:title=""/>
                  <o:lock v:ext="edit" aspectratio="f"/>
                </v:shape>
                <v:shape id="Textbox 387" o:spid="_x0000_s1026" o:spt="202" type="#_x0000_t202" style="position:absolute;left:0;top:0;height:4776470;width:5581015;" filled="f" stroked="f" coordsize="21600,21600" o:gfxdata="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o62/&#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6FD0BD6A">
                        <w:pPr>
                          <w:spacing w:before="0" w:line="240" w:lineRule="auto"/>
                          <w:rPr>
                            <w:sz w:val="24"/>
                          </w:rPr>
                        </w:pPr>
                      </w:p>
                      <w:p w14:paraId="60F6823C">
                        <w:pPr>
                          <w:spacing w:before="0" w:line="240" w:lineRule="auto"/>
                          <w:rPr>
                            <w:sz w:val="24"/>
                          </w:rPr>
                        </w:pPr>
                      </w:p>
                      <w:p w14:paraId="795E1CEA">
                        <w:pPr>
                          <w:spacing w:before="0" w:line="240" w:lineRule="auto"/>
                          <w:rPr>
                            <w:sz w:val="24"/>
                          </w:rPr>
                        </w:pPr>
                      </w:p>
                      <w:p w14:paraId="332A6B0B">
                        <w:pPr>
                          <w:spacing w:before="0" w:line="240" w:lineRule="auto"/>
                          <w:rPr>
                            <w:sz w:val="24"/>
                          </w:rPr>
                        </w:pPr>
                      </w:p>
                      <w:p w14:paraId="2A404045">
                        <w:pPr>
                          <w:spacing w:before="0" w:line="240" w:lineRule="auto"/>
                          <w:rPr>
                            <w:sz w:val="24"/>
                          </w:rPr>
                        </w:pPr>
                      </w:p>
                      <w:p w14:paraId="77520E2C">
                        <w:pPr>
                          <w:spacing w:before="0" w:line="240" w:lineRule="auto"/>
                          <w:rPr>
                            <w:sz w:val="24"/>
                          </w:rPr>
                        </w:pPr>
                      </w:p>
                      <w:p w14:paraId="1CFC3C7D">
                        <w:pPr>
                          <w:spacing w:before="0" w:line="240" w:lineRule="auto"/>
                          <w:rPr>
                            <w:sz w:val="24"/>
                          </w:rPr>
                        </w:pPr>
                      </w:p>
                      <w:p w14:paraId="48A02EA4">
                        <w:pPr>
                          <w:spacing w:before="0" w:line="240" w:lineRule="auto"/>
                          <w:rPr>
                            <w:sz w:val="24"/>
                          </w:rPr>
                        </w:pPr>
                      </w:p>
                      <w:p w14:paraId="250058A5">
                        <w:pPr>
                          <w:spacing w:before="0" w:line="240" w:lineRule="auto"/>
                          <w:rPr>
                            <w:sz w:val="24"/>
                          </w:rPr>
                        </w:pPr>
                      </w:p>
                      <w:p w14:paraId="5176CB05">
                        <w:pPr>
                          <w:spacing w:before="0" w:line="240" w:lineRule="auto"/>
                          <w:rPr>
                            <w:sz w:val="24"/>
                          </w:rPr>
                        </w:pPr>
                      </w:p>
                      <w:p w14:paraId="7BFF96FE">
                        <w:pPr>
                          <w:spacing w:before="0" w:line="240" w:lineRule="auto"/>
                          <w:rPr>
                            <w:sz w:val="24"/>
                          </w:rPr>
                        </w:pPr>
                      </w:p>
                      <w:p w14:paraId="0B0054FB">
                        <w:pPr>
                          <w:spacing w:before="0" w:line="240" w:lineRule="auto"/>
                          <w:rPr>
                            <w:sz w:val="24"/>
                          </w:rPr>
                        </w:pPr>
                      </w:p>
                      <w:p w14:paraId="04D3026C">
                        <w:pPr>
                          <w:spacing w:before="0" w:line="240" w:lineRule="auto"/>
                          <w:rPr>
                            <w:sz w:val="24"/>
                          </w:rPr>
                        </w:pPr>
                      </w:p>
                      <w:p w14:paraId="79CF81DB">
                        <w:pPr>
                          <w:spacing w:before="0" w:line="240" w:lineRule="auto"/>
                          <w:rPr>
                            <w:sz w:val="24"/>
                          </w:rPr>
                        </w:pPr>
                      </w:p>
                      <w:p w14:paraId="54F34389">
                        <w:pPr>
                          <w:spacing w:before="0" w:line="240" w:lineRule="auto"/>
                          <w:rPr>
                            <w:sz w:val="24"/>
                          </w:rPr>
                        </w:pPr>
                      </w:p>
                      <w:p w14:paraId="03409A05">
                        <w:pPr>
                          <w:spacing w:before="0" w:line="240" w:lineRule="auto"/>
                          <w:rPr>
                            <w:sz w:val="24"/>
                          </w:rPr>
                        </w:pPr>
                      </w:p>
                      <w:p w14:paraId="2BDA9DA4">
                        <w:pPr>
                          <w:spacing w:before="70" w:line="240" w:lineRule="auto"/>
                          <w:rPr>
                            <w:sz w:val="24"/>
                          </w:rPr>
                        </w:pPr>
                      </w:p>
                      <w:p w14:paraId="0BAC2549">
                        <w:pPr>
                          <w:spacing w:before="0"/>
                          <w:ind w:left="4586" w:right="0" w:firstLine="0"/>
                          <w:jc w:val="both"/>
                          <w:rPr>
                            <w:sz w:val="24"/>
                          </w:rPr>
                        </w:pPr>
                        <w:r>
                          <w:rPr>
                            <w:b/>
                            <w:sz w:val="24"/>
                          </w:rPr>
                          <w:t>Fig</w:t>
                        </w:r>
                        <w:r>
                          <w:rPr>
                            <w:rFonts w:hint="default"/>
                            <w:b/>
                            <w:sz w:val="24"/>
                            <w:lang w:val="en-IN"/>
                          </w:rPr>
                          <w:t xml:space="preserve"> no.22</w:t>
                        </w:r>
                        <w:r>
                          <w:rPr>
                            <w:b/>
                            <w:sz w:val="24"/>
                          </w:rPr>
                          <w:t xml:space="preserve"> - : </w:t>
                        </w:r>
                        <w:r>
                          <w:rPr>
                            <w:sz w:val="24"/>
                          </w:rPr>
                          <w:t>Field photographs of recovery of drilled core samples from 5 boreholes. (a) Half</w:t>
                        </w:r>
                        <w:r>
                          <w:rPr>
                            <w:rFonts w:hint="default"/>
                            <w:sz w:val="24"/>
                            <w:lang w:val="en-IN"/>
                          </w:rPr>
                          <w:t xml:space="preserve"> split-core</w:t>
                        </w:r>
                        <w:r>
                          <w:rPr>
                            <w:sz w:val="24"/>
                          </w:rPr>
                          <w:t xml:space="preserve"> samples of graphite bearing zone of</w:t>
                        </w:r>
                        <w:r>
                          <w:rPr>
                            <w:spacing w:val="-2"/>
                            <w:sz w:val="24"/>
                          </w:rPr>
                          <w:t xml:space="preserve"> </w:t>
                        </w:r>
                        <w:r>
                          <w:rPr>
                            <w:sz w:val="24"/>
                          </w:rPr>
                          <w:t>BH ID</w:t>
                        </w:r>
                        <w:r>
                          <w:rPr>
                            <w:spacing w:val="-1"/>
                            <w:sz w:val="24"/>
                          </w:rPr>
                          <w:t xml:space="preserve"> </w:t>
                        </w:r>
                        <w:r>
                          <w:rPr>
                            <w:sz w:val="24"/>
                          </w:rPr>
                          <w:t>DBCD-01.</w:t>
                        </w:r>
                        <w:r>
                          <w:rPr>
                            <w:spacing w:val="-2"/>
                            <w:sz w:val="24"/>
                          </w:rPr>
                          <w:t xml:space="preserve"> </w:t>
                        </w:r>
                        <w:r>
                          <w:rPr>
                            <w:sz w:val="24"/>
                          </w:rPr>
                          <w:t>(b)</w:t>
                        </w:r>
                        <w:r>
                          <w:rPr>
                            <w:spacing w:val="-1"/>
                            <w:sz w:val="24"/>
                          </w:rPr>
                          <w:t xml:space="preserve"> </w:t>
                        </w:r>
                        <w:r>
                          <w:rPr>
                            <w:sz w:val="24"/>
                          </w:rPr>
                          <w:t>Half-core samples of</w:t>
                        </w:r>
                        <w:r>
                          <w:rPr>
                            <w:spacing w:val="11"/>
                            <w:sz w:val="24"/>
                          </w:rPr>
                          <w:t xml:space="preserve"> </w:t>
                        </w:r>
                        <w:r>
                          <w:rPr>
                            <w:sz w:val="24"/>
                          </w:rPr>
                          <w:t>graphite</w:t>
                        </w:r>
                        <w:r>
                          <w:rPr>
                            <w:spacing w:val="12"/>
                            <w:sz w:val="24"/>
                          </w:rPr>
                          <w:t xml:space="preserve"> </w:t>
                        </w:r>
                        <w:r>
                          <w:rPr>
                            <w:sz w:val="24"/>
                          </w:rPr>
                          <w:t>bearing</w:t>
                        </w:r>
                        <w:r>
                          <w:rPr>
                            <w:spacing w:val="14"/>
                            <w:sz w:val="24"/>
                          </w:rPr>
                          <w:t xml:space="preserve"> </w:t>
                        </w:r>
                        <w:r>
                          <w:rPr>
                            <w:sz w:val="24"/>
                          </w:rPr>
                          <w:t>zone</w:t>
                        </w:r>
                        <w:r>
                          <w:rPr>
                            <w:spacing w:val="10"/>
                            <w:sz w:val="24"/>
                          </w:rPr>
                          <w:t xml:space="preserve"> </w:t>
                        </w:r>
                        <w:r>
                          <w:rPr>
                            <w:sz w:val="24"/>
                          </w:rPr>
                          <w:t>of</w:t>
                        </w:r>
                        <w:r>
                          <w:rPr>
                            <w:spacing w:val="13"/>
                            <w:sz w:val="24"/>
                          </w:rPr>
                          <w:t xml:space="preserve"> </w:t>
                        </w:r>
                        <w:r>
                          <w:rPr>
                            <w:sz w:val="24"/>
                          </w:rPr>
                          <w:t>BH</w:t>
                        </w:r>
                        <w:r>
                          <w:rPr>
                            <w:spacing w:val="12"/>
                            <w:sz w:val="24"/>
                          </w:rPr>
                          <w:t xml:space="preserve"> </w:t>
                        </w:r>
                        <w:r>
                          <w:rPr>
                            <w:sz w:val="24"/>
                          </w:rPr>
                          <w:t>ID</w:t>
                        </w:r>
                        <w:r>
                          <w:rPr>
                            <w:spacing w:val="13"/>
                            <w:sz w:val="24"/>
                          </w:rPr>
                          <w:t xml:space="preserve"> </w:t>
                        </w:r>
                        <w:r>
                          <w:rPr>
                            <w:spacing w:val="-2"/>
                            <w:sz w:val="24"/>
                          </w:rPr>
                          <w:t>DBCD-</w:t>
                        </w:r>
                      </w:p>
                      <w:p w14:paraId="2660EE68">
                        <w:pPr>
                          <w:spacing w:before="0"/>
                          <w:ind w:left="4586" w:right="1" w:firstLine="0"/>
                          <w:jc w:val="both"/>
                          <w:rPr>
                            <w:sz w:val="24"/>
                          </w:rPr>
                        </w:pPr>
                        <w:r>
                          <w:rPr>
                            <w:sz w:val="24"/>
                          </w:rPr>
                          <w:t>02.</w:t>
                        </w:r>
                        <w:r>
                          <w:rPr>
                            <w:spacing w:val="-2"/>
                            <w:sz w:val="24"/>
                          </w:rPr>
                          <w:t xml:space="preserve"> </w:t>
                        </w:r>
                        <w:r>
                          <w:rPr>
                            <w:sz w:val="24"/>
                          </w:rPr>
                          <w:t>(c)</w:t>
                        </w:r>
                        <w:r>
                          <w:rPr>
                            <w:spacing w:val="-3"/>
                            <w:sz w:val="24"/>
                          </w:rPr>
                          <w:t xml:space="preserve"> </w:t>
                        </w:r>
                        <w:r>
                          <w:rPr>
                            <w:sz w:val="24"/>
                          </w:rPr>
                          <w:t>Full-core</w:t>
                        </w:r>
                        <w:r>
                          <w:rPr>
                            <w:spacing w:val="-3"/>
                            <w:sz w:val="24"/>
                          </w:rPr>
                          <w:t xml:space="preserve"> </w:t>
                        </w:r>
                        <w:r>
                          <w:rPr>
                            <w:sz w:val="24"/>
                          </w:rPr>
                          <w:t>samples</w:t>
                        </w:r>
                        <w:r>
                          <w:rPr>
                            <w:spacing w:val="-2"/>
                            <w:sz w:val="24"/>
                          </w:rPr>
                          <w:t xml:space="preserve"> </w:t>
                        </w:r>
                        <w:r>
                          <w:rPr>
                            <w:sz w:val="24"/>
                          </w:rPr>
                          <w:t>of</w:t>
                        </w:r>
                        <w:r>
                          <w:rPr>
                            <w:spacing w:val="-2"/>
                            <w:sz w:val="24"/>
                          </w:rPr>
                          <w:t xml:space="preserve"> </w:t>
                        </w:r>
                        <w:r>
                          <w:rPr>
                            <w:sz w:val="24"/>
                          </w:rPr>
                          <w:t>BH</w:t>
                        </w:r>
                        <w:r>
                          <w:rPr>
                            <w:spacing w:val="-1"/>
                            <w:sz w:val="24"/>
                          </w:rPr>
                          <w:t xml:space="preserve"> </w:t>
                        </w:r>
                        <w:r>
                          <w:rPr>
                            <w:sz w:val="24"/>
                          </w:rPr>
                          <w:t>ID</w:t>
                        </w:r>
                        <w:r>
                          <w:rPr>
                            <w:spacing w:val="-3"/>
                            <w:sz w:val="24"/>
                          </w:rPr>
                          <w:t xml:space="preserve"> </w:t>
                        </w:r>
                        <w:r>
                          <w:rPr>
                            <w:sz w:val="24"/>
                          </w:rPr>
                          <w:t>DBCD- 03 (d) Half-core samples of graphite bearing</w:t>
                        </w:r>
                        <w:r>
                          <w:rPr>
                            <w:spacing w:val="-6"/>
                            <w:sz w:val="24"/>
                          </w:rPr>
                          <w:t xml:space="preserve"> </w:t>
                        </w:r>
                        <w:r>
                          <w:rPr>
                            <w:sz w:val="24"/>
                          </w:rPr>
                          <w:t>zone</w:t>
                        </w:r>
                        <w:r>
                          <w:rPr>
                            <w:spacing w:val="-6"/>
                            <w:sz w:val="24"/>
                          </w:rPr>
                          <w:t xml:space="preserve"> </w:t>
                        </w:r>
                        <w:r>
                          <w:rPr>
                            <w:sz w:val="24"/>
                          </w:rPr>
                          <w:t>of</w:t>
                        </w:r>
                        <w:r>
                          <w:rPr>
                            <w:spacing w:val="-7"/>
                            <w:sz w:val="24"/>
                          </w:rPr>
                          <w:t xml:space="preserve"> </w:t>
                        </w:r>
                        <w:r>
                          <w:rPr>
                            <w:sz w:val="24"/>
                          </w:rPr>
                          <w:t>BH</w:t>
                        </w:r>
                        <w:r>
                          <w:rPr>
                            <w:spacing w:val="-6"/>
                            <w:sz w:val="24"/>
                          </w:rPr>
                          <w:t xml:space="preserve"> </w:t>
                        </w:r>
                        <w:r>
                          <w:rPr>
                            <w:sz w:val="24"/>
                          </w:rPr>
                          <w:t>ID</w:t>
                        </w:r>
                        <w:r>
                          <w:rPr>
                            <w:spacing w:val="-5"/>
                            <w:sz w:val="24"/>
                          </w:rPr>
                          <w:t xml:space="preserve"> </w:t>
                        </w:r>
                        <w:r>
                          <w:rPr>
                            <w:sz w:val="24"/>
                          </w:rPr>
                          <w:t>DBCD-04.</w:t>
                        </w:r>
                        <w:r>
                          <w:rPr>
                            <w:spacing w:val="-7"/>
                            <w:sz w:val="24"/>
                          </w:rPr>
                          <w:t xml:space="preserve"> </w:t>
                        </w:r>
                        <w:r>
                          <w:rPr>
                            <w:sz w:val="24"/>
                          </w:rPr>
                          <w:t>(e)</w:t>
                        </w:r>
                        <w:r>
                          <w:rPr>
                            <w:spacing w:val="-6"/>
                            <w:sz w:val="24"/>
                          </w:rPr>
                          <w:t xml:space="preserve"> </w:t>
                        </w:r>
                        <w:r>
                          <w:rPr>
                            <w:sz w:val="24"/>
                          </w:rPr>
                          <w:t>Half- core samples of graphite bearing zone of BH ID DBCD-05.</w:t>
                        </w:r>
                      </w:p>
                    </w:txbxContent>
                  </v:textbox>
                </v:shape>
                <w10:wrap type="topAndBottom"/>
              </v:group>
            </w:pict>
          </mc:Fallback>
        </mc:AlternateContent>
      </w:r>
    </w:p>
    <w:p w14:paraId="4DFC21D6">
      <w:pPr>
        <w:pStyle w:val="12"/>
        <w:spacing w:after="0"/>
        <w:rPr>
          <w:sz w:val="13"/>
        </w:rPr>
        <w:sectPr>
          <w:pgSz w:w="11920" w:h="16840"/>
          <w:pgMar w:top="1220" w:right="283" w:bottom="640" w:left="708" w:header="673" w:footer="448" w:gutter="0"/>
          <w:cols w:space="720" w:num="1"/>
        </w:sectPr>
      </w:pPr>
      <w:r>
        <w:rPr>
          <w:sz w:val="13"/>
        </w:rPr>
        <mc:AlternateContent>
          <mc:Choice Requires="wps">
            <w:drawing>
              <wp:anchor distT="0" distB="0" distL="114300" distR="114300" simplePos="0" relativeHeight="251741184" behindDoc="0" locked="0" layoutInCell="1" allowOverlap="1">
                <wp:simplePos x="0" y="0"/>
                <wp:positionH relativeFrom="column">
                  <wp:posOffset>596265</wp:posOffset>
                </wp:positionH>
                <wp:positionV relativeFrom="paragraph">
                  <wp:posOffset>2999105</wp:posOffset>
                </wp:positionV>
                <wp:extent cx="231775" cy="276225"/>
                <wp:effectExtent l="0" t="0" r="0" b="0"/>
                <wp:wrapNone/>
                <wp:docPr id="439" name="Text Box 439"/>
                <wp:cNvGraphicFramePr/>
                <a:graphic xmlns:a="http://schemas.openxmlformats.org/drawingml/2006/main">
                  <a:graphicData uri="http://schemas.microsoft.com/office/word/2010/wordprocessingShape">
                    <wps:wsp>
                      <wps:cNvSpPr txBox="1"/>
                      <wps:spPr>
                        <a:xfrm>
                          <a:off x="0" y="0"/>
                          <a:ext cx="23177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293DFE">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db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95pt;margin-top:236.15pt;height:21.75pt;width:18.25pt;z-index:251741184;mso-width-relative:page;mso-height-relative:page;" filled="f" stroked="f" coordsize="21600,21600" o:gfxdata="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oxMQyNwAAAAKAQAADwAAAAAAAAABACAAAAAiAAAAZHJzL2Rvd25yZXYueG1s&#10;UEsBAhQAFAAAAAgAh07iQI81qtotAgAAaAQAAA4AAAAAAAAAAQAgAAAAKwEAAGRycy9lMm9Eb2Mu&#10;eG1sUEsFBgAAAAAGAAYAWQEAAMoFAAAAAA==&#10;">
                <v:fill on="f" focussize="0,0"/>
                <v:stroke on="f" weight="0.5pt"/>
                <v:imagedata o:title=""/>
                <o:lock v:ext="edit" aspectratio="f"/>
                <v:textbox>
                  <w:txbxContent>
                    <w:p w14:paraId="4B293DFE">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db</w:t>
                      </w:r>
                    </w:p>
                  </w:txbxContent>
                </v:textbox>
              </v:shape>
            </w:pict>
          </mc:Fallback>
        </mc:AlternateContent>
      </w:r>
      <w:r>
        <w:rPr>
          <w:sz w:val="13"/>
        </w:rPr>
        <mc:AlternateContent>
          <mc:Choice Requires="wps">
            <w:drawing>
              <wp:anchor distT="0" distB="0" distL="114300" distR="114300" simplePos="0" relativeHeight="251740160" behindDoc="0" locked="0" layoutInCell="1" allowOverlap="1">
                <wp:simplePos x="0" y="0"/>
                <wp:positionH relativeFrom="column">
                  <wp:posOffset>3538220</wp:posOffset>
                </wp:positionH>
                <wp:positionV relativeFrom="paragraph">
                  <wp:posOffset>1491615</wp:posOffset>
                </wp:positionV>
                <wp:extent cx="231775" cy="276225"/>
                <wp:effectExtent l="0" t="0" r="0" b="0"/>
                <wp:wrapNone/>
                <wp:docPr id="438" name="Text Box 438"/>
                <wp:cNvGraphicFramePr/>
                <a:graphic xmlns:a="http://schemas.openxmlformats.org/drawingml/2006/main">
                  <a:graphicData uri="http://schemas.microsoft.com/office/word/2010/wordprocessingShape">
                    <wps:wsp>
                      <wps:cNvSpPr txBox="1"/>
                      <wps:spPr>
                        <a:xfrm>
                          <a:off x="0" y="0"/>
                          <a:ext cx="23177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A5F463">
                            <w:pPr>
                              <w:rPr>
                                <w:rFonts w:hint="default"/>
                                <w:b/>
                                <w:bCs/>
                                <w:color w:val="FFFFFF" w:themeColor="background1"/>
                                <w:lang w:val="en-IN"/>
                                <w14:textFill>
                                  <w14:solidFill>
                                    <w14:schemeClr w14:val="bg1"/>
                                  </w14:solidFill>
                                </w14:textFill>
                              </w:rPr>
                            </w:pPr>
                            <w:r>
                              <w:rPr>
                                <w:rFonts w:hint="default"/>
                                <w:b/>
                                <w:bCs/>
                                <w:color w:val="FFFFFF" w:themeColor="background1"/>
                                <w:lang w:val="en-IN"/>
                                <w14:textFill>
                                  <w14:solidFill>
                                    <w14:schemeClr w14:val="bg1"/>
                                  </w14:solidFill>
                                </w14:textFill>
                              </w:rPr>
                              <w:t>db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8.6pt;margin-top:117.45pt;height:21.75pt;width:18.25pt;z-index:251740160;mso-width-relative:page;mso-height-relative:page;" filled="f" stroked="f" coordsize="21600,21600" o:gfxdata="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M1w+HXdAAAACwEAAA8AAAAAAAAAAQAgAAAAIgAAAGRycy9kb3ducmV2Lnht&#10;bFBLAQIUABQAAAAIAIdO4kDVSmkyLQIAAGgEAAAOAAAAAAAAAAEAIAAAACwBAABkcnMvZTJvRG9j&#10;LnhtbFBLBQYAAAAABgAGAFkBAADLBQAAAAA=&#10;">
                <v:fill on="f" focussize="0,0"/>
                <v:stroke on="f" weight="0.5pt"/>
                <v:imagedata o:title=""/>
                <o:lock v:ext="edit" aspectratio="f"/>
                <v:textbox>
                  <w:txbxContent>
                    <w:p w14:paraId="33A5F463">
                      <w:pPr>
                        <w:rPr>
                          <w:rFonts w:hint="default"/>
                          <w:b/>
                          <w:bCs/>
                          <w:color w:val="FFFFFF" w:themeColor="background1"/>
                          <w:lang w:val="en-IN"/>
                          <w14:textFill>
                            <w14:solidFill>
                              <w14:schemeClr w14:val="bg1"/>
                            </w14:solidFill>
                          </w14:textFill>
                        </w:rPr>
                      </w:pPr>
                      <w:r>
                        <w:rPr>
                          <w:rFonts w:hint="default"/>
                          <w:b/>
                          <w:bCs/>
                          <w:color w:val="FFFFFF" w:themeColor="background1"/>
                          <w:lang w:val="en-IN"/>
                          <w14:textFill>
                            <w14:solidFill>
                              <w14:schemeClr w14:val="bg1"/>
                            </w14:solidFill>
                          </w14:textFill>
                        </w:rPr>
                        <w:t>db</w:t>
                      </w:r>
                    </w:p>
                  </w:txbxContent>
                </v:textbox>
              </v:shape>
            </w:pict>
          </mc:Fallback>
        </mc:AlternateContent>
      </w:r>
      <w:r>
        <w:rPr>
          <w:sz w:val="13"/>
        </w:rPr>
        <mc:AlternateContent>
          <mc:Choice Requires="wps">
            <w:drawing>
              <wp:anchor distT="0" distB="0" distL="114300" distR="114300" simplePos="0" relativeHeight="251739136" behindDoc="0" locked="0" layoutInCell="1" allowOverlap="1">
                <wp:simplePos x="0" y="0"/>
                <wp:positionH relativeFrom="column">
                  <wp:posOffset>703580</wp:posOffset>
                </wp:positionH>
                <wp:positionV relativeFrom="paragraph">
                  <wp:posOffset>1527810</wp:posOffset>
                </wp:positionV>
                <wp:extent cx="231775" cy="276225"/>
                <wp:effectExtent l="0" t="0" r="0" b="0"/>
                <wp:wrapNone/>
                <wp:docPr id="437" name="Text Box 437"/>
                <wp:cNvGraphicFramePr/>
                <a:graphic xmlns:a="http://schemas.openxmlformats.org/drawingml/2006/main">
                  <a:graphicData uri="http://schemas.microsoft.com/office/word/2010/wordprocessingShape">
                    <wps:wsp>
                      <wps:cNvSpPr txBox="1"/>
                      <wps:spPr>
                        <a:xfrm>
                          <a:off x="0" y="0"/>
                          <a:ext cx="231775" cy="276225"/>
                        </a:xfrm>
                        <a:prstGeom prst="rect">
                          <a:avLst/>
                        </a:prstGeom>
                        <a:noFill/>
                        <a:ln w="6350">
                          <a:noFill/>
                        </a:ln>
                        <a:extLst>
                          <a:ext uri="{909E8E84-426E-40DD-AFC4-6F175D3DCCD1}">
                            <a14:hiddenFill xmlns:a14="http://schemas.microsoft.com/office/drawing/2010/main">
                              <a:solidFill>
                                <a:schemeClr val="tx1"/>
                              </a:solidFill>
                            </a14:hiddenFill>
                          </a:ext>
                        </a:extLst>
                      </wps:spPr>
                      <wps:style>
                        <a:lnRef idx="0">
                          <a:schemeClr val="accent1"/>
                        </a:lnRef>
                        <a:fillRef idx="0">
                          <a:schemeClr val="accent1"/>
                        </a:fillRef>
                        <a:effectRef idx="0">
                          <a:schemeClr val="accent1"/>
                        </a:effectRef>
                        <a:fontRef idx="minor">
                          <a:schemeClr val="dk1"/>
                        </a:fontRef>
                      </wps:style>
                      <wps:txbx>
                        <w:txbxContent>
                          <w:p w14:paraId="0610BE3A">
                            <w:pPr>
                              <w:rPr>
                                <w:rFonts w:hint="default"/>
                                <w:b/>
                                <w:bCs/>
                                <w:color w:val="FFFFFF" w:themeColor="background1"/>
                                <w:sz w:val="28"/>
                                <w:szCs w:val="28"/>
                                <w:lang w:val="en-IN"/>
                                <w14:textFill>
                                  <w14:solidFill>
                                    <w14:schemeClr w14:val="bg1"/>
                                  </w14:solidFill>
                                </w14:textFill>
                              </w:rPr>
                            </w:pPr>
                            <w:r>
                              <w:rPr>
                                <w:rFonts w:hint="default"/>
                                <w:b/>
                                <w:bCs/>
                                <w:color w:val="000000" w:themeColor="text1"/>
                                <w:sz w:val="28"/>
                                <w:szCs w:val="28"/>
                                <w:lang w:val="en-IN"/>
                                <w14:textFill>
                                  <w14:solidFill>
                                    <w14:schemeClr w14:val="tx1"/>
                                  </w14:solidFill>
                                </w14:textFill>
                              </w:rPr>
                              <w:t>c</w:t>
                            </w:r>
                            <w:r>
                              <w:rPr>
                                <w:rFonts w:hint="default"/>
                                <w:b/>
                                <w:bCs/>
                                <w:color w:val="FFFFFF" w:themeColor="background1"/>
                                <w:sz w:val="28"/>
                                <w:szCs w:val="28"/>
                                <w:lang w:val="en-IN"/>
                                <w14:textFill>
                                  <w14:solidFill>
                                    <w14:schemeClr w14:val="bg1"/>
                                  </w14:solidFill>
                                </w14:textFill>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4pt;margin-top:120.3pt;height:21.75pt;width:18.25pt;z-index:251739136;mso-width-relative:page;mso-height-relative:page;" filled="f" stroked="f" coordsize="21600,21600" o:gfxdata="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A30h8e2wAAAAsBAAAPAAAAAAAAAAEAIAAAACIAAABkcnMvZG93bnJldi54bWxQSwECFAAUAAAA&#10;CACHTuJAM5gPuJYCAABQBQAADgAAAAAAAAABACAAAAAqAQAAZHJzL2Uyb0RvYy54bWxQSwUGAAAA&#10;AAYABgBZAQAAMgYAAAAA&#10;">
                <v:fill on="f" focussize="0,0"/>
                <v:stroke on="f" weight="0.5pt"/>
                <v:imagedata o:title=""/>
                <o:lock v:ext="edit" aspectratio="f"/>
                <v:textbox>
                  <w:txbxContent>
                    <w:p w14:paraId="0610BE3A">
                      <w:pPr>
                        <w:rPr>
                          <w:rFonts w:hint="default"/>
                          <w:b/>
                          <w:bCs/>
                          <w:color w:val="FFFFFF" w:themeColor="background1"/>
                          <w:sz w:val="28"/>
                          <w:szCs w:val="28"/>
                          <w:lang w:val="en-IN"/>
                          <w14:textFill>
                            <w14:solidFill>
                              <w14:schemeClr w14:val="bg1"/>
                            </w14:solidFill>
                          </w14:textFill>
                        </w:rPr>
                      </w:pPr>
                      <w:r>
                        <w:rPr>
                          <w:rFonts w:hint="default"/>
                          <w:b/>
                          <w:bCs/>
                          <w:color w:val="000000" w:themeColor="text1"/>
                          <w:sz w:val="28"/>
                          <w:szCs w:val="28"/>
                          <w:lang w:val="en-IN"/>
                          <w14:textFill>
                            <w14:solidFill>
                              <w14:schemeClr w14:val="tx1"/>
                            </w14:solidFill>
                          </w14:textFill>
                        </w:rPr>
                        <w:t>c</w:t>
                      </w:r>
                      <w:r>
                        <w:rPr>
                          <w:rFonts w:hint="default"/>
                          <w:b/>
                          <w:bCs/>
                          <w:color w:val="FFFFFF" w:themeColor="background1"/>
                          <w:sz w:val="28"/>
                          <w:szCs w:val="28"/>
                          <w:lang w:val="en-IN"/>
                          <w14:textFill>
                            <w14:solidFill>
                              <w14:schemeClr w14:val="bg1"/>
                            </w14:solidFill>
                          </w14:textFill>
                        </w:rPr>
                        <w:t>b</w:t>
                      </w:r>
                    </w:p>
                  </w:txbxContent>
                </v:textbox>
              </v:shape>
            </w:pict>
          </mc:Fallback>
        </mc:AlternateContent>
      </w:r>
      <w:r>
        <w:rPr>
          <w:sz w:val="13"/>
        </w:rPr>
        <mc:AlternateContent>
          <mc:Choice Requires="wps">
            <w:drawing>
              <wp:anchor distT="0" distB="0" distL="114300" distR="114300" simplePos="0" relativeHeight="251738112" behindDoc="0" locked="0" layoutInCell="1" allowOverlap="1">
                <wp:simplePos x="0" y="0"/>
                <wp:positionH relativeFrom="column">
                  <wp:posOffset>3505835</wp:posOffset>
                </wp:positionH>
                <wp:positionV relativeFrom="paragraph">
                  <wp:posOffset>20320</wp:posOffset>
                </wp:positionV>
                <wp:extent cx="231775" cy="276225"/>
                <wp:effectExtent l="0" t="0" r="0" b="0"/>
                <wp:wrapNone/>
                <wp:docPr id="436" name="Text Box 436"/>
                <wp:cNvGraphicFramePr/>
                <a:graphic xmlns:a="http://schemas.openxmlformats.org/drawingml/2006/main">
                  <a:graphicData uri="http://schemas.microsoft.com/office/word/2010/wordprocessingShape">
                    <wps:wsp>
                      <wps:cNvSpPr txBox="1"/>
                      <wps:spPr>
                        <a:xfrm>
                          <a:off x="0" y="0"/>
                          <a:ext cx="231775" cy="2762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4A45C9">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6.05pt;margin-top:1.6pt;height:21.75pt;width:18.25pt;z-index:251738112;mso-width-relative:page;mso-height-relative:page;" filled="f" stroked="f" coordsize="21600,21600" o:gfxdata="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sBBYHaAAAACAEAAA8AAAAAAAAAAQAgAAAAIgAAAGRycy9kb3ducmV2LnhtbFBL&#10;AQIUABQAAAAIAIdO4kAeoK4GLQIAAGgEAAAOAAAAAAAAAAEAIAAAACkBAABkcnMvZTJvRG9jLnht&#10;bFBLBQYAAAAABgAGAFkBAADIBQAAAAA=&#10;">
                <v:fill on="f" focussize="0,0"/>
                <v:stroke on="f" weight="0.5pt"/>
                <v:imagedata o:title=""/>
                <o:lock v:ext="edit" aspectratio="f"/>
                <v:textbox>
                  <w:txbxContent>
                    <w:p w14:paraId="5A4A45C9">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b</w:t>
                      </w:r>
                    </w:p>
                  </w:txbxContent>
                </v:textbox>
              </v:shape>
            </w:pict>
          </mc:Fallback>
        </mc:AlternateContent>
      </w:r>
      <w:r>
        <w:rPr>
          <w:sz w:val="13"/>
        </w:rPr>
        <mc:AlternateContent>
          <mc:Choice Requires="wps">
            <w:drawing>
              <wp:anchor distT="0" distB="0" distL="114300" distR="114300" simplePos="0" relativeHeight="251737088" behindDoc="0" locked="0" layoutInCell="1" allowOverlap="1">
                <wp:simplePos x="0" y="0"/>
                <wp:positionH relativeFrom="column">
                  <wp:posOffset>657225</wp:posOffset>
                </wp:positionH>
                <wp:positionV relativeFrom="paragraph">
                  <wp:posOffset>7620</wp:posOffset>
                </wp:positionV>
                <wp:extent cx="231775" cy="276225"/>
                <wp:effectExtent l="0" t="0" r="9525" b="3175"/>
                <wp:wrapNone/>
                <wp:docPr id="435" name="Text Box 435"/>
                <wp:cNvGraphicFramePr/>
                <a:graphic xmlns:a="http://schemas.openxmlformats.org/drawingml/2006/main">
                  <a:graphicData uri="http://schemas.microsoft.com/office/word/2010/wordprocessingShape">
                    <wps:wsp>
                      <wps:cNvSpPr txBox="1"/>
                      <wps:spPr>
                        <a:xfrm>
                          <a:off x="1106805" y="4429125"/>
                          <a:ext cx="231775" cy="276225"/>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14:paraId="763F04AA">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75pt;margin-top:0.6pt;height:21.75pt;width:18.25pt;z-index:251737088;mso-width-relative:page;mso-height-relative:page;" filled="f" stroked="f" coordsize="21600,21600" o:gfxdata="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">
                <v:fill on="f" focussize="0,0"/>
                <v:stroke on="f" weight="0.5pt"/>
                <v:imagedata o:title=""/>
                <o:lock v:ext="edit" aspectratio="f"/>
                <v:textbox>
                  <w:txbxContent>
                    <w:p w14:paraId="763F04AA">
                      <w:pPr>
                        <w:rPr>
                          <w:rFonts w:hint="default"/>
                          <w:b/>
                          <w:bCs/>
                          <w:color w:val="FFFFFF" w:themeColor="background1"/>
                          <w:sz w:val="28"/>
                          <w:szCs w:val="28"/>
                          <w:lang w:val="en-IN"/>
                          <w14:textFill>
                            <w14:solidFill>
                              <w14:schemeClr w14:val="bg1"/>
                            </w14:solidFill>
                          </w14:textFill>
                        </w:rPr>
                      </w:pPr>
                      <w:r>
                        <w:rPr>
                          <w:rFonts w:hint="default"/>
                          <w:b/>
                          <w:bCs/>
                          <w:color w:val="FFFFFF" w:themeColor="background1"/>
                          <w:sz w:val="28"/>
                          <w:szCs w:val="28"/>
                          <w:lang w:val="en-IN"/>
                          <w14:textFill>
                            <w14:solidFill>
                              <w14:schemeClr w14:val="bg1"/>
                            </w14:solidFill>
                          </w14:textFill>
                        </w:rPr>
                        <w:t>a</w:t>
                      </w:r>
                    </w:p>
                  </w:txbxContent>
                </v:textbox>
              </v:shape>
            </w:pict>
          </mc:Fallback>
        </mc:AlternateContent>
      </w:r>
    </w:p>
    <w:p w14:paraId="38B1F5AF">
      <w:pPr>
        <w:pStyle w:val="6"/>
        <w:numPr>
          <w:ilvl w:val="1"/>
          <w:numId w:val="15"/>
        </w:numPr>
        <w:tabs>
          <w:tab w:val="left" w:pos="974"/>
        </w:tabs>
        <w:spacing w:before="80" w:after="0" w:line="240" w:lineRule="auto"/>
        <w:ind w:left="927" w:leftChars="0" w:right="0" w:hanging="487" w:firstLineChars="0"/>
        <w:jc w:val="left"/>
        <w:rPr>
          <w:highlight w:val="none"/>
        </w:rPr>
      </w:pPr>
      <w:r>
        <w:rPr>
          <w:highlight w:val="none"/>
        </w:rPr>
        <w:t>Mineralogy</w:t>
      </w:r>
      <w:r>
        <w:rPr>
          <w:spacing w:val="-5"/>
          <w:highlight w:val="none"/>
        </w:rPr>
        <w:t xml:space="preserve"> </w:t>
      </w:r>
      <w:r>
        <w:rPr>
          <w:highlight w:val="none"/>
        </w:rPr>
        <w:t>of</w:t>
      </w:r>
      <w:r>
        <w:rPr>
          <w:spacing w:val="-5"/>
          <w:highlight w:val="none"/>
        </w:rPr>
        <w:t xml:space="preserve"> </w:t>
      </w:r>
      <w:r>
        <w:rPr>
          <w:highlight w:val="none"/>
        </w:rPr>
        <w:t>the</w:t>
      </w:r>
      <w:r>
        <w:rPr>
          <w:spacing w:val="-4"/>
          <w:highlight w:val="none"/>
        </w:rPr>
        <w:t xml:space="preserve"> </w:t>
      </w:r>
      <w:r>
        <w:rPr>
          <w:highlight w:val="none"/>
        </w:rPr>
        <w:t>ore</w:t>
      </w:r>
      <w:r>
        <w:rPr>
          <w:spacing w:val="-4"/>
          <w:highlight w:val="none"/>
        </w:rPr>
        <w:t xml:space="preserve"> zone</w:t>
      </w:r>
    </w:p>
    <w:p w14:paraId="77738B9D">
      <w:pPr>
        <w:pStyle w:val="12"/>
        <w:spacing w:before="1" w:line="360" w:lineRule="auto"/>
        <w:ind w:left="487" w:right="774"/>
        <w:jc w:val="both"/>
      </w:pPr>
      <w:r>
        <w:rPr>
          <w:rFonts w:hint="default"/>
          <w:lang w:val="en-IN"/>
        </w:rPr>
        <w:t>D</w:t>
      </w:r>
      <w:r>
        <w:t>etailed petrographic studies and field observation indicate that the mineralized zone</w:t>
      </w:r>
      <w:r>
        <w:rPr>
          <w:spacing w:val="-2"/>
        </w:rPr>
        <w:t xml:space="preserve"> </w:t>
      </w:r>
      <w:r>
        <w:t>is</w:t>
      </w:r>
      <w:r>
        <w:rPr>
          <w:spacing w:val="-1"/>
        </w:rPr>
        <w:t xml:space="preserve"> </w:t>
      </w:r>
      <w:r>
        <w:t>composed with</w:t>
      </w:r>
      <w:r>
        <w:rPr>
          <w:spacing w:val="-2"/>
        </w:rPr>
        <w:t xml:space="preserve"> </w:t>
      </w:r>
      <w:r>
        <w:t>flaky</w:t>
      </w:r>
      <w:r>
        <w:rPr>
          <w:spacing w:val="-1"/>
        </w:rPr>
        <w:t xml:space="preserve"> </w:t>
      </w:r>
      <w:r>
        <w:t>graphite associated</w:t>
      </w:r>
      <w:r>
        <w:rPr>
          <w:spacing w:val="-1"/>
        </w:rPr>
        <w:t xml:space="preserve"> </w:t>
      </w:r>
      <w:r>
        <w:t>with quartz-mica</w:t>
      </w:r>
      <w:r>
        <w:rPr>
          <w:spacing w:val="-3"/>
        </w:rPr>
        <w:t xml:space="preserve"> </w:t>
      </w:r>
      <w:r>
        <w:t>schist and</w:t>
      </w:r>
      <w:r>
        <w:rPr>
          <w:spacing w:val="-1"/>
        </w:rPr>
        <w:t xml:space="preserve"> </w:t>
      </w:r>
      <w:r>
        <w:t>graphite</w:t>
      </w:r>
      <w:r>
        <w:rPr>
          <w:spacing w:val="-3"/>
        </w:rPr>
        <w:t xml:space="preserve"> </w:t>
      </w:r>
      <w:r>
        <w:t>bearing schist. Graphite is mainly present along the grain boundaries and foliations. Graphite, black in colour in transmitted light</w:t>
      </w:r>
      <w:r>
        <w:rPr>
          <w:spacing w:val="-1"/>
        </w:rPr>
        <w:t xml:space="preserve"> </w:t>
      </w:r>
      <w:r>
        <w:t>and anisotropic and pleochroic under</w:t>
      </w:r>
      <w:r>
        <w:rPr>
          <w:spacing w:val="-1"/>
        </w:rPr>
        <w:t xml:space="preserve"> </w:t>
      </w:r>
      <w:r>
        <w:t>reflected light</w:t>
      </w:r>
      <w:r>
        <w:rPr>
          <w:spacing w:val="-1"/>
        </w:rPr>
        <w:t xml:space="preserve"> </w:t>
      </w:r>
      <w:r>
        <w:t>(Thin</w:t>
      </w:r>
      <w:r>
        <w:rPr>
          <w:spacing w:val="-1"/>
        </w:rPr>
        <w:t xml:space="preserve"> </w:t>
      </w:r>
      <w:r>
        <w:t>Section No. DBABS-05, G/Vim/GR-5/5, DB</w:t>
      </w:r>
      <w:r>
        <w:rPr>
          <w:rFonts w:hint="default"/>
          <w:lang w:val="en-IN"/>
        </w:rPr>
        <w:t>CD</w:t>
      </w:r>
      <w:r>
        <w:t>-03/201, DB</w:t>
      </w:r>
      <w:r>
        <w:rPr>
          <w:rFonts w:hint="default"/>
          <w:lang w:val="en-IN"/>
        </w:rPr>
        <w:t>CD</w:t>
      </w:r>
      <w:r>
        <w:t>-03/18, DB</w:t>
      </w:r>
      <w:r>
        <w:rPr>
          <w:rFonts w:hint="default"/>
          <w:lang w:val="en-IN"/>
        </w:rPr>
        <w:t>CD</w:t>
      </w:r>
      <w:r>
        <w:t>-03/12, DB</w:t>
      </w:r>
      <w:r>
        <w:rPr>
          <w:rFonts w:hint="default"/>
          <w:lang w:val="en-IN"/>
        </w:rPr>
        <w:t>CD</w:t>
      </w:r>
      <w:r>
        <w:t>-03/11). Associated minerals like quartz is subhedral to anhedral in shape, having low relief and colourless under plane polarized light. The muscovites are elongated and euhedral to subhedral in shape, and their orientation</w:t>
      </w:r>
      <w:r>
        <w:rPr>
          <w:spacing w:val="80"/>
          <w:w w:val="150"/>
        </w:rPr>
        <w:t xml:space="preserve"> </w:t>
      </w:r>
      <w:r>
        <w:t>defines the regional foliation.</w:t>
      </w:r>
    </w:p>
    <w:p w14:paraId="1BED529F">
      <w:pPr>
        <w:pStyle w:val="12"/>
        <w:spacing w:line="360" w:lineRule="auto"/>
        <w:ind w:left="487" w:right="835"/>
        <w:jc w:val="both"/>
        <w:rPr>
          <w:rFonts w:hint="default"/>
          <w:lang w:val="en-IN"/>
        </w:rPr>
        <w:sectPr>
          <w:pgSz w:w="11920" w:h="16840"/>
          <w:pgMar w:top="1220" w:right="283" w:bottom="640" w:left="708" w:header="673" w:footer="448" w:gutter="0"/>
          <w:cols w:space="720" w:num="1"/>
        </w:sectPr>
      </w:pPr>
      <w:r>
        <w:t>Graphite in some place</w:t>
      </w:r>
      <w:r>
        <w:rPr>
          <w:rFonts w:hint="default"/>
          <w:lang w:val="en-IN"/>
        </w:rPr>
        <w:t>s</w:t>
      </w:r>
      <w:r>
        <w:t xml:space="preserve"> under thin section is present in garnet bearing mica-schist showing cross- cutting relationship with the regional foliation trend. The presence of porphyroblasts of garnet indicates medium grade of metamorphism. In some thin section</w:t>
      </w:r>
      <w:r>
        <w:rPr>
          <w:rFonts w:hint="default"/>
          <w:lang w:val="en-IN"/>
        </w:rPr>
        <w:t>s</w:t>
      </w:r>
      <w:r>
        <w:t xml:space="preserve">, foliations are seen to be truncated against the grains of garnet, which indicate that garnet was formed after the regional deformation </w:t>
      </w:r>
      <w:r>
        <w:rPr>
          <w:spacing w:val="-2"/>
        </w:rPr>
        <w:t>even</w:t>
      </w:r>
      <w:r>
        <w:rPr>
          <w:rFonts w:hint="default"/>
          <w:spacing w:val="-2"/>
          <w:lang w:val="en-IN"/>
        </w:rPr>
        <w:t>t</w:t>
      </w:r>
    </w:p>
    <w:p w14:paraId="31A992B9">
      <w:pPr>
        <w:pStyle w:val="16"/>
        <w:numPr>
          <w:numId w:val="0"/>
        </w:numPr>
        <w:tabs>
          <w:tab w:val="left" w:pos="1113"/>
        </w:tabs>
        <w:spacing w:before="0" w:after="0" w:line="240" w:lineRule="auto"/>
        <w:ind w:right="0" w:rightChars="0"/>
        <w:jc w:val="left"/>
        <w:rPr>
          <w:b/>
          <w:sz w:val="28"/>
        </w:rPr>
      </w:pPr>
      <w:r>
        <w:rPr>
          <w:rFonts w:hint="default"/>
          <w:b/>
          <w:sz w:val="28"/>
          <w:lang w:val="en-IN"/>
        </w:rPr>
        <w:t xml:space="preserve">9.9 </w:t>
      </w:r>
      <w:r>
        <w:rPr>
          <w:b/>
          <w:sz w:val="28"/>
        </w:rPr>
        <w:t>Borehole</w:t>
      </w:r>
      <w:r>
        <w:rPr>
          <w:b/>
          <w:spacing w:val="-6"/>
          <w:sz w:val="28"/>
        </w:rPr>
        <w:t xml:space="preserve"> </w:t>
      </w:r>
      <w:r>
        <w:rPr>
          <w:b/>
          <w:spacing w:val="-2"/>
          <w:sz w:val="28"/>
        </w:rPr>
        <w:t>pillaring</w:t>
      </w:r>
    </w:p>
    <w:p w14:paraId="0EDB392C">
      <w:pPr>
        <w:pStyle w:val="12"/>
        <w:spacing w:before="162" w:line="360" w:lineRule="auto"/>
        <w:ind w:left="487" w:right="627"/>
      </w:pPr>
      <w:r>
        <w:t>On the successful completion of drilling of all 5 boreholes, pillars were constructed at each drilling point for future reference and identification.</w:t>
      </w:r>
    </w:p>
    <w:p w14:paraId="1DDD5345">
      <w:pPr>
        <w:pStyle w:val="12"/>
        <w:spacing w:before="89"/>
        <w:rPr>
          <w:sz w:val="20"/>
        </w:rPr>
      </w:pPr>
      <w:r>
        <w:rPr>
          <w:sz w:val="20"/>
        </w:rPr>
        <w:drawing>
          <wp:anchor distT="0" distB="0" distL="0" distR="0" simplePos="0" relativeHeight="251692032" behindDoc="1" locked="0" layoutInCell="1" allowOverlap="1">
            <wp:simplePos x="0" y="0"/>
            <wp:positionH relativeFrom="page">
              <wp:posOffset>880745</wp:posOffset>
            </wp:positionH>
            <wp:positionV relativeFrom="paragraph">
              <wp:posOffset>248285</wp:posOffset>
            </wp:positionV>
            <wp:extent cx="2175510" cy="2472690"/>
            <wp:effectExtent l="0" t="0" r="0" b="0"/>
            <wp:wrapTopAndBottom/>
            <wp:docPr id="388" name="Image 388"/>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102" cstate="print"/>
                    <a:stretch>
                      <a:fillRect/>
                    </a:stretch>
                  </pic:blipFill>
                  <pic:spPr>
                    <a:xfrm>
                      <a:off x="0" y="0"/>
                      <a:ext cx="2175721" cy="2472690"/>
                    </a:xfrm>
                    <a:prstGeom prst="rect">
                      <a:avLst/>
                    </a:prstGeom>
                  </pic:spPr>
                </pic:pic>
              </a:graphicData>
            </a:graphic>
          </wp:anchor>
        </w:drawing>
      </w:r>
      <w:r>
        <w:rPr>
          <w:sz w:val="20"/>
        </w:rPr>
        <w:drawing>
          <wp:anchor distT="0" distB="0" distL="0" distR="0" simplePos="0" relativeHeight="251693056" behindDoc="1" locked="0" layoutInCell="1" allowOverlap="1">
            <wp:simplePos x="0" y="0"/>
            <wp:positionH relativeFrom="page">
              <wp:posOffset>3093720</wp:posOffset>
            </wp:positionH>
            <wp:positionV relativeFrom="paragraph">
              <wp:posOffset>226695</wp:posOffset>
            </wp:positionV>
            <wp:extent cx="1899920" cy="2519045"/>
            <wp:effectExtent l="0" t="0" r="0" b="0"/>
            <wp:wrapTopAndBottom/>
            <wp:docPr id="389" name="Image 389"/>
            <wp:cNvGraphicFramePr/>
            <a:graphic xmlns:a="http://schemas.openxmlformats.org/drawingml/2006/main">
              <a:graphicData uri="http://schemas.openxmlformats.org/drawingml/2006/picture">
                <pic:pic xmlns:pic="http://schemas.openxmlformats.org/drawingml/2006/picture">
                  <pic:nvPicPr>
                    <pic:cNvPr id="389" name="Image 389"/>
                    <pic:cNvPicPr/>
                  </pic:nvPicPr>
                  <pic:blipFill>
                    <a:blip r:embed="rId103" cstate="print"/>
                    <a:stretch>
                      <a:fillRect/>
                    </a:stretch>
                  </pic:blipFill>
                  <pic:spPr>
                    <a:xfrm>
                      <a:off x="0" y="0"/>
                      <a:ext cx="1899844" cy="2518791"/>
                    </a:xfrm>
                    <a:prstGeom prst="rect">
                      <a:avLst/>
                    </a:prstGeom>
                  </pic:spPr>
                </pic:pic>
              </a:graphicData>
            </a:graphic>
          </wp:anchor>
        </w:drawing>
      </w:r>
      <w:r>
        <w:rPr>
          <w:sz w:val="20"/>
        </w:rPr>
        <w:drawing>
          <wp:anchor distT="0" distB="0" distL="0" distR="0" simplePos="0" relativeHeight="251693056" behindDoc="1" locked="0" layoutInCell="1" allowOverlap="1">
            <wp:simplePos x="0" y="0"/>
            <wp:positionH relativeFrom="page">
              <wp:posOffset>5064125</wp:posOffset>
            </wp:positionH>
            <wp:positionV relativeFrom="paragraph">
              <wp:posOffset>217805</wp:posOffset>
            </wp:positionV>
            <wp:extent cx="1896110" cy="2543810"/>
            <wp:effectExtent l="0" t="0" r="0" b="0"/>
            <wp:wrapTopAndBottom/>
            <wp:docPr id="390" name="Image 390"/>
            <wp:cNvGraphicFramePr/>
            <a:graphic xmlns:a="http://schemas.openxmlformats.org/drawingml/2006/main">
              <a:graphicData uri="http://schemas.openxmlformats.org/drawingml/2006/picture">
                <pic:pic xmlns:pic="http://schemas.openxmlformats.org/drawingml/2006/picture">
                  <pic:nvPicPr>
                    <pic:cNvPr id="390" name="Image 390"/>
                    <pic:cNvPicPr/>
                  </pic:nvPicPr>
                  <pic:blipFill>
                    <a:blip r:embed="rId104" cstate="print"/>
                    <a:stretch>
                      <a:fillRect/>
                    </a:stretch>
                  </pic:blipFill>
                  <pic:spPr>
                    <a:xfrm>
                      <a:off x="0" y="0"/>
                      <a:ext cx="1896054" cy="2543937"/>
                    </a:xfrm>
                    <a:prstGeom prst="rect">
                      <a:avLst/>
                    </a:prstGeom>
                  </pic:spPr>
                </pic:pic>
              </a:graphicData>
            </a:graphic>
          </wp:anchor>
        </w:drawing>
      </w:r>
    </w:p>
    <w:p w14:paraId="16E899F5">
      <w:pPr>
        <w:pStyle w:val="12"/>
        <w:spacing w:before="1"/>
        <w:rPr>
          <w:sz w:val="5"/>
        </w:rPr>
      </w:pPr>
    </w:p>
    <w:p w14:paraId="3A32D946">
      <w:pPr>
        <w:tabs>
          <w:tab w:val="left" w:pos="6204"/>
        </w:tabs>
        <w:spacing w:line="240" w:lineRule="auto"/>
        <w:ind w:left="888" w:right="0" w:firstLine="0"/>
        <w:rPr>
          <w:position w:val="1"/>
          <w:sz w:val="20"/>
        </w:rPr>
      </w:pPr>
      <w:r>
        <w:rPr>
          <w:sz w:val="20"/>
        </w:rPr>
        <w:drawing>
          <wp:inline distT="0" distB="0" distL="0" distR="0">
            <wp:extent cx="3213100" cy="2627630"/>
            <wp:effectExtent l="0" t="0" r="0" b="0"/>
            <wp:docPr id="391" name="Image 391"/>
            <wp:cNvGraphicFramePr/>
            <a:graphic xmlns:a="http://schemas.openxmlformats.org/drawingml/2006/main">
              <a:graphicData uri="http://schemas.openxmlformats.org/drawingml/2006/picture">
                <pic:pic xmlns:pic="http://schemas.openxmlformats.org/drawingml/2006/picture">
                  <pic:nvPicPr>
                    <pic:cNvPr id="391" name="Image 391"/>
                    <pic:cNvPicPr/>
                  </pic:nvPicPr>
                  <pic:blipFill>
                    <a:blip r:embed="rId105" cstate="print"/>
                    <a:stretch>
                      <a:fillRect/>
                    </a:stretch>
                  </pic:blipFill>
                  <pic:spPr>
                    <a:xfrm>
                      <a:off x="0" y="0"/>
                      <a:ext cx="3213582" cy="2627757"/>
                    </a:xfrm>
                    <a:prstGeom prst="rect">
                      <a:avLst/>
                    </a:prstGeom>
                  </pic:spPr>
                </pic:pic>
              </a:graphicData>
            </a:graphic>
          </wp:inline>
        </w:drawing>
      </w:r>
      <w:r>
        <w:rPr>
          <w:sz w:val="20"/>
        </w:rPr>
        <w:tab/>
      </w:r>
      <w:r>
        <w:rPr>
          <w:position w:val="1"/>
          <w:sz w:val="20"/>
        </w:rPr>
        <w:drawing>
          <wp:inline distT="0" distB="0" distL="0" distR="0">
            <wp:extent cx="2246630" cy="2614930"/>
            <wp:effectExtent l="0" t="0" r="0" b="0"/>
            <wp:docPr id="392" name="Image 392"/>
            <wp:cNvGraphicFramePr/>
            <a:graphic xmlns:a="http://schemas.openxmlformats.org/drawingml/2006/main">
              <a:graphicData uri="http://schemas.openxmlformats.org/drawingml/2006/picture">
                <pic:pic xmlns:pic="http://schemas.openxmlformats.org/drawingml/2006/picture">
                  <pic:nvPicPr>
                    <pic:cNvPr id="392" name="Image 392"/>
                    <pic:cNvPicPr/>
                  </pic:nvPicPr>
                  <pic:blipFill>
                    <a:blip r:embed="rId106" cstate="print"/>
                    <a:stretch>
                      <a:fillRect/>
                    </a:stretch>
                  </pic:blipFill>
                  <pic:spPr>
                    <a:xfrm>
                      <a:off x="0" y="0"/>
                      <a:ext cx="2246631" cy="2615184"/>
                    </a:xfrm>
                    <a:prstGeom prst="rect">
                      <a:avLst/>
                    </a:prstGeom>
                  </pic:spPr>
                </pic:pic>
              </a:graphicData>
            </a:graphic>
          </wp:inline>
        </w:drawing>
      </w:r>
    </w:p>
    <w:p w14:paraId="4FEDE231">
      <w:pPr>
        <w:pStyle w:val="12"/>
        <w:spacing w:before="189"/>
        <w:ind w:left="104"/>
        <w:jc w:val="center"/>
      </w:pPr>
      <w:r>
        <w:t>Fig</w:t>
      </w:r>
      <w:r>
        <w:rPr>
          <w:rFonts w:hint="default"/>
          <w:lang w:val="en-IN"/>
        </w:rPr>
        <w:t xml:space="preserve"> no.</w:t>
      </w:r>
      <w:r>
        <w:rPr>
          <w:spacing w:val="-3"/>
        </w:rPr>
        <w:t xml:space="preserve"> </w:t>
      </w:r>
      <w:r>
        <w:rPr>
          <w:rFonts w:hint="default"/>
          <w:lang w:val="en-IN"/>
        </w:rPr>
        <w:t>23</w:t>
      </w:r>
      <w:r>
        <w:t>: 5 pillars embedded at</w:t>
      </w:r>
      <w:r>
        <w:rPr>
          <w:spacing w:val="-1"/>
        </w:rPr>
        <w:t xml:space="preserve"> </w:t>
      </w:r>
      <w:r>
        <w:t>5 borehole drilling</w:t>
      </w:r>
      <w:r>
        <w:rPr>
          <w:spacing w:val="-1"/>
        </w:rPr>
        <w:t xml:space="preserve"> </w:t>
      </w:r>
      <w:r>
        <w:rPr>
          <w:spacing w:val="-2"/>
        </w:rPr>
        <w:t>points</w:t>
      </w:r>
    </w:p>
    <w:p w14:paraId="1A9A2E6F">
      <w:pPr>
        <w:pStyle w:val="12"/>
        <w:spacing w:before="245"/>
        <w:rPr>
          <w:sz w:val="28"/>
        </w:rPr>
      </w:pPr>
    </w:p>
    <w:p w14:paraId="5991D409">
      <w:pPr>
        <w:pStyle w:val="6"/>
        <w:numPr>
          <w:ilvl w:val="1"/>
          <w:numId w:val="15"/>
        </w:numPr>
        <w:tabs>
          <w:tab w:val="left" w:pos="1113"/>
        </w:tabs>
        <w:spacing w:before="0" w:after="0" w:line="240" w:lineRule="auto"/>
        <w:ind w:left="1066" w:leftChars="0" w:right="0" w:hanging="626" w:firstLineChars="0"/>
        <w:jc w:val="both"/>
      </w:pPr>
      <w:r>
        <w:t>Methodology</w:t>
      </w:r>
      <w:r>
        <w:rPr>
          <w:spacing w:val="-5"/>
        </w:rPr>
        <w:t xml:space="preserve"> </w:t>
      </w:r>
      <w:r>
        <w:t>of</w:t>
      </w:r>
      <w:r>
        <w:rPr>
          <w:spacing w:val="-6"/>
        </w:rPr>
        <w:t xml:space="preserve"> </w:t>
      </w:r>
      <w:r>
        <w:t>ore</w:t>
      </w:r>
      <w:r>
        <w:rPr>
          <w:spacing w:val="-5"/>
        </w:rPr>
        <w:t xml:space="preserve"> </w:t>
      </w:r>
      <w:r>
        <w:t>zone</w:t>
      </w:r>
      <w:r>
        <w:rPr>
          <w:spacing w:val="-6"/>
        </w:rPr>
        <w:t xml:space="preserve"> </w:t>
      </w:r>
      <w:r>
        <w:t>sampling</w:t>
      </w:r>
      <w:r>
        <w:rPr>
          <w:spacing w:val="-5"/>
        </w:rPr>
        <w:t xml:space="preserve"> </w:t>
      </w:r>
      <w:r>
        <w:t>and</w:t>
      </w:r>
      <w:r>
        <w:rPr>
          <w:spacing w:val="-6"/>
        </w:rPr>
        <w:t xml:space="preserve"> </w:t>
      </w:r>
      <w:r>
        <w:t>sample</w:t>
      </w:r>
      <w:r>
        <w:rPr>
          <w:spacing w:val="-3"/>
        </w:rPr>
        <w:t xml:space="preserve"> </w:t>
      </w:r>
      <w:r>
        <w:rPr>
          <w:spacing w:val="-2"/>
        </w:rPr>
        <w:t>preparation</w:t>
      </w:r>
    </w:p>
    <w:p w14:paraId="1B237375">
      <w:pPr>
        <w:pStyle w:val="12"/>
        <w:spacing w:before="162" w:line="360" w:lineRule="auto"/>
        <w:ind w:left="487" w:right="839"/>
        <w:jc w:val="both"/>
      </w:pPr>
      <w:r>
        <w:t>During the exploration of the Dindo-Belkurta-Basera Graphite block, 5 number of boreholes were drilled as a follow up of planning through five profiles. Inclined boreholes drilled to intersect the graphite bearing zone. The boreholes drilled soil, sludge, different rock types and graphite mineralised</w:t>
      </w:r>
      <w:r>
        <w:rPr>
          <w:spacing w:val="25"/>
        </w:rPr>
        <w:t xml:space="preserve"> </w:t>
      </w:r>
      <w:r>
        <w:t>zone.</w:t>
      </w:r>
      <w:r>
        <w:rPr>
          <w:spacing w:val="24"/>
        </w:rPr>
        <w:t xml:space="preserve"> </w:t>
      </w:r>
      <w:r>
        <w:t>All</w:t>
      </w:r>
      <w:r>
        <w:rPr>
          <w:spacing w:val="24"/>
        </w:rPr>
        <w:t xml:space="preserve"> </w:t>
      </w:r>
      <w:r>
        <w:t>through</w:t>
      </w:r>
      <w:r>
        <w:rPr>
          <w:spacing w:val="23"/>
        </w:rPr>
        <w:t xml:space="preserve"> </w:t>
      </w:r>
      <w:r>
        <w:t>the</w:t>
      </w:r>
      <w:r>
        <w:rPr>
          <w:spacing w:val="23"/>
        </w:rPr>
        <w:t xml:space="preserve"> </w:t>
      </w:r>
      <w:r>
        <w:t>mineralised</w:t>
      </w:r>
      <w:r>
        <w:rPr>
          <w:spacing w:val="25"/>
        </w:rPr>
        <w:t xml:space="preserve"> </w:t>
      </w:r>
      <w:r>
        <w:t>zone,</w:t>
      </w:r>
      <w:r>
        <w:rPr>
          <w:spacing w:val="26"/>
        </w:rPr>
        <w:t xml:space="preserve"> </w:t>
      </w:r>
      <w:r>
        <w:t>suspected</w:t>
      </w:r>
      <w:r>
        <w:rPr>
          <w:spacing w:val="22"/>
        </w:rPr>
        <w:t xml:space="preserve"> </w:t>
      </w:r>
      <w:r>
        <w:t>mineralised</w:t>
      </w:r>
      <w:r>
        <w:rPr>
          <w:spacing w:val="25"/>
        </w:rPr>
        <w:t xml:space="preserve"> </w:t>
      </w:r>
      <w:r>
        <w:t>zones</w:t>
      </w:r>
      <w:r>
        <w:rPr>
          <w:spacing w:val="24"/>
        </w:rPr>
        <w:t xml:space="preserve"> </w:t>
      </w:r>
      <w:r>
        <w:t>along</w:t>
      </w:r>
      <w:r>
        <w:rPr>
          <w:spacing w:val="26"/>
        </w:rPr>
        <w:t xml:space="preserve"> </w:t>
      </w:r>
      <w:r>
        <w:t>with</w:t>
      </w:r>
      <w:r>
        <w:rPr>
          <w:spacing w:val="24"/>
        </w:rPr>
        <w:t xml:space="preserve"> </w:t>
      </w:r>
      <w:r>
        <w:rPr>
          <w:spacing w:val="-4"/>
        </w:rPr>
        <w:t>wall</w:t>
      </w:r>
    </w:p>
    <w:p w14:paraId="3DB57EE4">
      <w:pPr>
        <w:pStyle w:val="12"/>
        <w:spacing w:after="0" w:line="360" w:lineRule="auto"/>
        <w:jc w:val="both"/>
        <w:sectPr>
          <w:pgSz w:w="11920" w:h="16840"/>
          <w:pgMar w:top="1220" w:right="283" w:bottom="640" w:left="708" w:header="673" w:footer="448" w:gutter="0"/>
          <w:cols w:space="720" w:num="1"/>
        </w:sectPr>
      </w:pPr>
    </w:p>
    <w:p w14:paraId="30C6FBE8">
      <w:pPr>
        <w:pStyle w:val="12"/>
        <w:spacing w:before="81" w:line="360" w:lineRule="auto"/>
        <w:ind w:left="487" w:right="839"/>
        <w:jc w:val="both"/>
      </w:pPr>
      <w:r>
        <w:t>rocks were carried out from longitudinally half split cores. Minimum standard sample length was maintained</w:t>
      </w:r>
      <w:r>
        <w:rPr>
          <w:spacing w:val="-4"/>
        </w:rPr>
        <w:t xml:space="preserve"> </w:t>
      </w:r>
      <w:r>
        <w:t>at</w:t>
      </w:r>
      <w:r>
        <w:rPr>
          <w:spacing w:val="-1"/>
        </w:rPr>
        <w:t xml:space="preserve"> </w:t>
      </w:r>
      <w:r>
        <w:t>50</w:t>
      </w:r>
      <w:r>
        <w:rPr>
          <w:spacing w:val="-3"/>
        </w:rPr>
        <w:t xml:space="preserve"> </w:t>
      </w:r>
      <w:r>
        <w:t>cm,</w:t>
      </w:r>
      <w:r>
        <w:rPr>
          <w:spacing w:val="-4"/>
        </w:rPr>
        <w:t xml:space="preserve"> </w:t>
      </w:r>
      <w:r>
        <w:t>although</w:t>
      </w:r>
      <w:r>
        <w:rPr>
          <w:spacing w:val="-1"/>
        </w:rPr>
        <w:t xml:space="preserve"> </w:t>
      </w:r>
      <w:r>
        <w:t>variations</w:t>
      </w:r>
      <w:r>
        <w:rPr>
          <w:spacing w:val="-4"/>
        </w:rPr>
        <w:t xml:space="preserve"> </w:t>
      </w:r>
      <w:r>
        <w:t>occur</w:t>
      </w:r>
      <w:r>
        <w:rPr>
          <w:spacing w:val="-1"/>
        </w:rPr>
        <w:t xml:space="preserve"> </w:t>
      </w:r>
      <w:r>
        <w:t>due</w:t>
      </w:r>
      <w:r>
        <w:rPr>
          <w:spacing w:val="-2"/>
        </w:rPr>
        <w:t xml:space="preserve"> </w:t>
      </w:r>
      <w:r>
        <w:t>to</w:t>
      </w:r>
      <w:r>
        <w:rPr>
          <w:spacing w:val="-3"/>
        </w:rPr>
        <w:t xml:space="preserve"> </w:t>
      </w:r>
      <w:r>
        <w:t>the</w:t>
      </w:r>
      <w:r>
        <w:rPr>
          <w:spacing w:val="-4"/>
        </w:rPr>
        <w:t xml:space="preserve"> </w:t>
      </w:r>
      <w:r>
        <w:t>differences</w:t>
      </w:r>
      <w:r>
        <w:rPr>
          <w:spacing w:val="-1"/>
        </w:rPr>
        <w:t xml:space="preserve"> </w:t>
      </w:r>
      <w:r>
        <w:t>in</w:t>
      </w:r>
      <w:r>
        <w:rPr>
          <w:spacing w:val="-3"/>
        </w:rPr>
        <w:t xml:space="preserve"> </w:t>
      </w:r>
      <w:r>
        <w:t>lithology</w:t>
      </w:r>
      <w:r>
        <w:rPr>
          <w:spacing w:val="-4"/>
        </w:rPr>
        <w:t xml:space="preserve"> </w:t>
      </w:r>
      <w:r>
        <w:t>and</w:t>
      </w:r>
      <w:r>
        <w:rPr>
          <w:spacing w:val="-2"/>
        </w:rPr>
        <w:t xml:space="preserve"> </w:t>
      </w:r>
      <w:r>
        <w:t>concentration of ore mineralization. In areas where the thickness of the ore zone was less than 50 cm, the entire thickness was taken into consideration for sampling as single sample. However, the ore zones having thickness more than 1 m, sampling was conducted with the maximum thickness of 1 m, but in few instances the maximum thickness reached to 1.40 m to limit the number of samples as specified in NQT guidelines.</w:t>
      </w:r>
    </w:p>
    <w:p w14:paraId="3D6F3ECA">
      <w:pPr>
        <w:pStyle w:val="12"/>
        <w:spacing w:line="360" w:lineRule="auto"/>
        <w:ind w:left="487" w:right="838"/>
        <w:jc w:val="both"/>
      </w:pPr>
      <w:r>
        <w:t>After the marking of meterage on ore bearing zone and two samples from each wall rock the core samples were split longitudinally into two halves, one half was taken for geochemical analysis and the other put forward for the preservation in the respective core boxes for future reference. Each marked sample was then powdered through 120 mess size sieve using mortar and pestle at camp. Furthermore, these powdered samples were dispatched to</w:t>
      </w:r>
      <w:r>
        <w:rPr>
          <w:rFonts w:hint="default"/>
          <w:lang w:val="en-IN"/>
        </w:rPr>
        <w:t xml:space="preserve"> </w:t>
      </w:r>
      <w:r>
        <w:t xml:space="preserve">NMCI Shree Coal Laboratory </w:t>
      </w:r>
      <w:r>
        <w:rPr>
          <w:rFonts w:hint="default"/>
          <w:lang w:val="en-IN"/>
        </w:rPr>
        <w:t xml:space="preserve">for analysis of fixed carbon content. The samples underwent proximate analysis in NMCI Shree Coal Laboratory using IS: 11321-1982 </w:t>
      </w:r>
      <w:r>
        <w:t>test method</w:t>
      </w:r>
      <w:r>
        <w:rPr>
          <w:rFonts w:hint="default"/>
          <w:lang w:val="en-IN"/>
        </w:rPr>
        <w:t>. The major oxide and some minor elements were analysed using XRF and REEs with some trace elements analysed by ICP-MS by</w:t>
      </w:r>
      <w:r>
        <w:t xml:space="preserve"> Shiva Analyticals (India) Pvt. Ltd. </w:t>
      </w:r>
    </w:p>
    <w:p w14:paraId="51F16AA9">
      <w:pPr>
        <w:pStyle w:val="12"/>
        <w:spacing w:before="137"/>
      </w:pPr>
    </w:p>
    <w:p w14:paraId="7158A242">
      <w:pPr>
        <w:pStyle w:val="6"/>
        <w:numPr>
          <w:ilvl w:val="1"/>
          <w:numId w:val="15"/>
        </w:numPr>
        <w:tabs>
          <w:tab w:val="left" w:pos="1113"/>
        </w:tabs>
        <w:spacing w:before="1" w:after="0" w:line="240" w:lineRule="auto"/>
        <w:ind w:left="1066" w:leftChars="0" w:right="0" w:hanging="626" w:firstLineChars="0"/>
        <w:jc w:val="both"/>
      </w:pPr>
      <w:r>
        <w:t>Chemical</w:t>
      </w:r>
      <w:r>
        <w:rPr>
          <w:spacing w:val="-8"/>
        </w:rPr>
        <w:t xml:space="preserve"> </w:t>
      </w:r>
      <w:r>
        <w:t>analysis</w:t>
      </w:r>
      <w:r>
        <w:rPr>
          <w:spacing w:val="-6"/>
        </w:rPr>
        <w:t xml:space="preserve"> </w:t>
      </w:r>
      <w:r>
        <w:t>and</w:t>
      </w:r>
      <w:r>
        <w:rPr>
          <w:spacing w:val="-8"/>
        </w:rPr>
        <w:t xml:space="preserve"> </w:t>
      </w:r>
      <w:r>
        <w:t>laboratory</w:t>
      </w:r>
      <w:r>
        <w:rPr>
          <w:spacing w:val="-6"/>
        </w:rPr>
        <w:t xml:space="preserve"> </w:t>
      </w:r>
      <w:r>
        <w:rPr>
          <w:spacing w:val="-2"/>
        </w:rPr>
        <w:t>procedure</w:t>
      </w:r>
    </w:p>
    <w:p w14:paraId="6F549ACA">
      <w:pPr>
        <w:pStyle w:val="12"/>
        <w:spacing w:before="161" w:line="360" w:lineRule="auto"/>
        <w:ind w:left="487" w:right="835"/>
        <w:jc w:val="both"/>
      </w:pPr>
      <w:r>
        <w:t xml:space="preserve">Total number of 142 samples were </w:t>
      </w:r>
      <w:r>
        <w:rPr>
          <w:rFonts w:hint="default"/>
          <w:lang w:val="en-IN"/>
        </w:rPr>
        <w:t>selected</w:t>
      </w:r>
      <w:r>
        <w:t xml:space="preserve"> for proximate analyses study to determine the fixed carbon value. Process for determining fixed carbon content adheres to IBM standard IS: 11321-1982. Proximate analysis involves removing moisture and measure volatile matter and ash concentration. After determining these two parameters, the summation is then subtracted from100. This is how fixed carbon value can be obtained.</w:t>
      </w:r>
    </w:p>
    <w:p w14:paraId="3B35C561">
      <w:pPr>
        <w:pStyle w:val="16"/>
        <w:numPr>
          <w:ilvl w:val="2"/>
          <w:numId w:val="15"/>
        </w:numPr>
        <w:tabs>
          <w:tab w:val="left" w:pos="907"/>
        </w:tabs>
        <w:spacing w:before="0" w:after="0" w:line="360" w:lineRule="auto"/>
        <w:ind w:left="907" w:right="834" w:hanging="420"/>
        <w:jc w:val="both"/>
        <w:rPr>
          <w:sz w:val="24"/>
        </w:rPr>
      </w:pPr>
      <w:r>
        <w:rPr>
          <w:b/>
          <w:sz w:val="24"/>
        </w:rPr>
        <w:t xml:space="preserve">Determination of moisture: </w:t>
      </w:r>
      <w:r>
        <w:rPr>
          <w:sz w:val="24"/>
        </w:rPr>
        <w:t xml:space="preserve">About 5 gm of sample is weighted in a </w:t>
      </w:r>
      <w:r>
        <w:rPr>
          <w:sz w:val="24"/>
          <w:lang w:val="en-IN"/>
        </w:rPr>
        <w:t>tared</w:t>
      </w:r>
      <w:r>
        <w:rPr>
          <w:sz w:val="24"/>
        </w:rPr>
        <w:t xml:space="preserve"> porcelain dish and covered with a watch-glass. Then this dish is placed in an air-oven maintained at a temperature 150°± 1°</w:t>
      </w:r>
      <w:r>
        <w:rPr>
          <w:spacing w:val="80"/>
          <w:sz w:val="24"/>
        </w:rPr>
        <w:t xml:space="preserve"> </w:t>
      </w:r>
      <w:r>
        <w:rPr>
          <w:sz w:val="24"/>
        </w:rPr>
        <w:t>and remove the watch-glass from it. Then the sample is heated for 2 hours in the oven and dish is covered with the watch-glass before it is taken out from the oven. Next the dish</w:t>
      </w:r>
      <w:r>
        <w:rPr>
          <w:spacing w:val="70"/>
          <w:sz w:val="24"/>
        </w:rPr>
        <w:t xml:space="preserve"> </w:t>
      </w:r>
      <w:r>
        <w:rPr>
          <w:sz w:val="24"/>
        </w:rPr>
        <w:t>keep</w:t>
      </w:r>
      <w:r>
        <w:rPr>
          <w:spacing w:val="72"/>
          <w:sz w:val="24"/>
        </w:rPr>
        <w:t xml:space="preserve"> </w:t>
      </w:r>
      <w:r>
        <w:rPr>
          <w:sz w:val="24"/>
        </w:rPr>
        <w:t>to</w:t>
      </w:r>
      <w:r>
        <w:rPr>
          <w:spacing w:val="70"/>
          <w:sz w:val="24"/>
        </w:rPr>
        <w:t xml:space="preserve"> </w:t>
      </w:r>
      <w:r>
        <w:rPr>
          <w:sz w:val="24"/>
        </w:rPr>
        <w:t>cool</w:t>
      </w:r>
      <w:r>
        <w:rPr>
          <w:spacing w:val="72"/>
          <w:sz w:val="24"/>
        </w:rPr>
        <w:t xml:space="preserve"> </w:t>
      </w:r>
      <w:r>
        <w:rPr>
          <w:sz w:val="24"/>
        </w:rPr>
        <w:t>down</w:t>
      </w:r>
      <w:r>
        <w:rPr>
          <w:spacing w:val="71"/>
          <w:sz w:val="24"/>
        </w:rPr>
        <w:t xml:space="preserve"> </w:t>
      </w:r>
      <w:r>
        <w:rPr>
          <w:sz w:val="24"/>
        </w:rPr>
        <w:t>in</w:t>
      </w:r>
      <w:r>
        <w:rPr>
          <w:spacing w:val="72"/>
          <w:sz w:val="24"/>
        </w:rPr>
        <w:t xml:space="preserve"> </w:t>
      </w:r>
      <w:r>
        <w:rPr>
          <w:sz w:val="24"/>
        </w:rPr>
        <w:t>desiccator</w:t>
      </w:r>
      <w:r>
        <w:rPr>
          <w:spacing w:val="71"/>
          <w:sz w:val="24"/>
        </w:rPr>
        <w:t xml:space="preserve"> </w:t>
      </w:r>
      <w:r>
        <w:rPr>
          <w:sz w:val="24"/>
        </w:rPr>
        <w:t>and</w:t>
      </w:r>
      <w:r>
        <w:rPr>
          <w:spacing w:val="71"/>
          <w:sz w:val="24"/>
        </w:rPr>
        <w:t xml:space="preserve"> </w:t>
      </w:r>
      <w:r>
        <w:rPr>
          <w:sz w:val="24"/>
        </w:rPr>
        <w:t>weighed.</w:t>
      </w:r>
      <w:r>
        <w:rPr>
          <w:spacing w:val="72"/>
          <w:sz w:val="24"/>
        </w:rPr>
        <w:t xml:space="preserve"> </w:t>
      </w:r>
      <w:r>
        <w:rPr>
          <w:sz w:val="24"/>
        </w:rPr>
        <w:t>The</w:t>
      </w:r>
      <w:r>
        <w:rPr>
          <w:spacing w:val="71"/>
          <w:sz w:val="24"/>
        </w:rPr>
        <w:t xml:space="preserve"> </w:t>
      </w:r>
      <w:r>
        <w:rPr>
          <w:sz w:val="24"/>
        </w:rPr>
        <w:t>following</w:t>
      </w:r>
      <w:r>
        <w:rPr>
          <w:spacing w:val="72"/>
          <w:sz w:val="24"/>
        </w:rPr>
        <w:t xml:space="preserve"> </w:t>
      </w:r>
      <w:r>
        <w:rPr>
          <w:sz w:val="24"/>
        </w:rPr>
        <w:t>formula</w:t>
      </w:r>
      <w:r>
        <w:rPr>
          <w:spacing w:val="71"/>
          <w:sz w:val="24"/>
        </w:rPr>
        <w:t xml:space="preserve"> </w:t>
      </w:r>
      <w:r>
        <w:rPr>
          <w:sz w:val="24"/>
        </w:rPr>
        <w:t>is</w:t>
      </w:r>
      <w:r>
        <w:rPr>
          <w:spacing w:val="70"/>
          <w:sz w:val="24"/>
        </w:rPr>
        <w:t xml:space="preserve"> </w:t>
      </w:r>
      <w:r>
        <w:rPr>
          <w:sz w:val="24"/>
        </w:rPr>
        <w:t>used</w:t>
      </w:r>
      <w:r>
        <w:rPr>
          <w:spacing w:val="71"/>
          <w:sz w:val="24"/>
        </w:rPr>
        <w:t xml:space="preserve"> </w:t>
      </w:r>
      <w:r>
        <w:rPr>
          <w:sz w:val="24"/>
        </w:rPr>
        <w:t>for</w:t>
      </w:r>
    </w:p>
    <w:p w14:paraId="3D03DC65">
      <w:pPr>
        <w:pStyle w:val="12"/>
        <w:spacing w:before="1" w:line="226" w:lineRule="exact"/>
        <w:ind w:left="907"/>
        <w:jc w:val="both"/>
      </w:pPr>
      <w:r>
        <w:t>calculating</w:t>
      </w:r>
      <w:r>
        <w:rPr>
          <w:spacing w:val="-2"/>
        </w:rPr>
        <w:t xml:space="preserve"> </w:t>
      </w:r>
      <w:r>
        <w:t>the</w:t>
      </w:r>
      <w:r>
        <w:rPr>
          <w:spacing w:val="2"/>
        </w:rPr>
        <w:t xml:space="preserve"> </w:t>
      </w:r>
      <w:r>
        <w:t>moisture</w:t>
      </w:r>
      <w:r>
        <w:rPr>
          <w:spacing w:val="-3"/>
        </w:rPr>
        <w:t xml:space="preserve"> </w:t>
      </w:r>
      <w:r>
        <w:rPr>
          <w:spacing w:val="-2"/>
        </w:rPr>
        <w:t>content.</w:t>
      </w:r>
    </w:p>
    <w:p w14:paraId="60126895">
      <w:pPr>
        <w:pStyle w:val="12"/>
        <w:spacing w:line="360" w:lineRule="auto"/>
        <w:ind w:left="6720" w:right="627"/>
      </w:pPr>
      <w:r>
        <mc:AlternateContent>
          <mc:Choice Requires="wpg">
            <w:drawing>
              <wp:anchor distT="0" distB="0" distL="0" distR="0" simplePos="0" relativeHeight="251669504" behindDoc="0" locked="0" layoutInCell="1" allowOverlap="1">
                <wp:simplePos x="0" y="0"/>
                <wp:positionH relativeFrom="page">
                  <wp:posOffset>2816225</wp:posOffset>
                </wp:positionH>
                <wp:positionV relativeFrom="paragraph">
                  <wp:posOffset>132080</wp:posOffset>
                </wp:positionV>
                <wp:extent cx="1471930" cy="274320"/>
                <wp:effectExtent l="0" t="0" r="0" b="0"/>
                <wp:wrapNone/>
                <wp:docPr id="393" name="Group 393"/>
                <wp:cNvGraphicFramePr/>
                <a:graphic xmlns:a="http://schemas.openxmlformats.org/drawingml/2006/main">
                  <a:graphicData uri="http://schemas.microsoft.com/office/word/2010/wordprocessingGroup">
                    <wpg:wgp>
                      <wpg:cNvGrpSpPr/>
                      <wpg:grpSpPr>
                        <a:xfrm>
                          <a:off x="0" y="0"/>
                          <a:ext cx="1471930" cy="274320"/>
                          <a:chOff x="0" y="0"/>
                          <a:chExt cx="1471930" cy="274320"/>
                        </a:xfrm>
                      </wpg:grpSpPr>
                      <wps:wsp>
                        <wps:cNvPr id="394" name="Graphic 394"/>
                        <wps:cNvSpPr/>
                        <wps:spPr>
                          <a:xfrm>
                            <a:off x="978420" y="132105"/>
                            <a:ext cx="79375" cy="1270"/>
                          </a:xfrm>
                          <a:custGeom>
                            <a:avLst/>
                            <a:gdLst/>
                            <a:ahLst/>
                            <a:cxnLst/>
                            <a:rect l="l" t="t" r="r" b="b"/>
                            <a:pathLst>
                              <a:path w="79375">
                                <a:moveTo>
                                  <a:pt x="0" y="0"/>
                                </a:moveTo>
                                <a:lnTo>
                                  <a:pt x="79248" y="0"/>
                                </a:lnTo>
                              </a:path>
                            </a:pathLst>
                          </a:custGeom>
                          <a:ln w="10058">
                            <a:solidFill>
                              <a:srgbClr val="000000"/>
                            </a:solidFill>
                            <a:prstDash val="solid"/>
                          </a:ln>
                        </wps:spPr>
                        <wps:bodyPr wrap="square" lIns="0" tIns="0" rIns="0" bIns="0" rtlCol="0">
                          <a:noAutofit/>
                        </wps:bodyPr>
                      </wps:wsp>
                      <wps:wsp>
                        <wps:cNvPr id="395" name="Textbox 395"/>
                        <wps:cNvSpPr txBox="1"/>
                        <wps:spPr>
                          <a:xfrm>
                            <a:off x="0" y="0"/>
                            <a:ext cx="1471930" cy="208915"/>
                          </a:xfrm>
                          <a:prstGeom prst="rect">
                            <a:avLst/>
                          </a:prstGeom>
                        </wps:spPr>
                        <wps:txbx>
                          <w:txbxContent>
                            <w:p w14:paraId="2254250B">
                              <w:pPr>
                                <w:spacing w:before="51" w:line="277" w:lineRule="exact"/>
                                <w:ind w:left="0" w:right="0" w:firstLine="0"/>
                                <w:jc w:val="left"/>
                                <w:rPr>
                                  <w:rFonts w:ascii="Trebuchet MS" w:hAnsi="Trebuchet MS"/>
                                  <w:sz w:val="24"/>
                                </w:rPr>
                              </w:pPr>
                              <w:r>
                                <w:rPr>
                                  <w:sz w:val="24"/>
                                </w:rPr>
                                <w:t>Moisture (%)</w:t>
                              </w:r>
                              <w:r>
                                <w:rPr>
                                  <w:spacing w:val="2"/>
                                  <w:sz w:val="24"/>
                                </w:rPr>
                                <w:t xml:space="preserve"> </w:t>
                              </w:r>
                              <w:r>
                                <w:rPr>
                                  <w:sz w:val="24"/>
                                </w:rPr>
                                <w:t>=</w:t>
                              </w:r>
                              <w:r>
                                <w:rPr>
                                  <w:spacing w:val="1"/>
                                  <w:sz w:val="24"/>
                                </w:rPr>
                                <w:t xml:space="preserve"> </w:t>
                              </w:r>
                              <w:r>
                                <w:rPr>
                                  <w:sz w:val="24"/>
                                  <w:vertAlign w:val="superscript"/>
                                </w:rPr>
                                <w:t>A</w:t>
                              </w:r>
                              <w:r>
                                <w:rPr>
                                  <w:spacing w:val="-5"/>
                                  <w:sz w:val="24"/>
                                  <w:vertAlign w:val="baseline"/>
                                </w:rPr>
                                <w:t xml:space="preserve"> </w:t>
                              </w:r>
                              <w:r>
                                <w:rPr>
                                  <w:spacing w:val="-4"/>
                                  <w:sz w:val="24"/>
                                  <w:vertAlign w:val="baseline"/>
                                </w:rPr>
                                <w:t>×1</w:t>
                              </w:r>
                              <w:r>
                                <w:rPr>
                                  <w:rFonts w:ascii="Trebuchet MS" w:hAnsi="Trebuchet MS"/>
                                  <w:spacing w:val="-4"/>
                                  <w:sz w:val="24"/>
                                  <w:vertAlign w:val="baseline"/>
                                </w:rPr>
                                <w:t>00</w:t>
                              </w:r>
                            </w:p>
                          </w:txbxContent>
                        </wps:txbx>
                        <wps:bodyPr wrap="square" lIns="0" tIns="0" rIns="0" bIns="0" rtlCol="0">
                          <a:noAutofit/>
                        </wps:bodyPr>
                      </wps:wsp>
                      <wps:wsp>
                        <wps:cNvPr id="396" name="Textbox 396"/>
                        <wps:cNvSpPr txBox="1"/>
                        <wps:spPr>
                          <a:xfrm>
                            <a:off x="978420" y="166103"/>
                            <a:ext cx="92075" cy="107950"/>
                          </a:xfrm>
                          <a:prstGeom prst="rect">
                            <a:avLst/>
                          </a:prstGeom>
                        </wps:spPr>
                        <wps:txbx>
                          <w:txbxContent>
                            <w:p w14:paraId="4FCA54F2">
                              <w:pPr>
                                <w:spacing w:before="0" w:line="170" w:lineRule="exact"/>
                                <w:ind w:left="0" w:right="0" w:firstLine="0"/>
                                <w:jc w:val="left"/>
                                <w:rPr>
                                  <w:sz w:val="17"/>
                                </w:rPr>
                              </w:pPr>
                              <w:r>
                                <w:rPr>
                                  <w:spacing w:val="-10"/>
                                  <w:w w:val="110"/>
                                  <w:sz w:val="17"/>
                                </w:rPr>
                                <w:t>B</w:t>
                              </w:r>
                            </w:p>
                          </w:txbxContent>
                        </wps:txbx>
                        <wps:bodyPr wrap="square" lIns="0" tIns="0" rIns="0" bIns="0" rtlCol="0">
                          <a:noAutofit/>
                        </wps:bodyPr>
                      </wps:wsp>
                    </wpg:wgp>
                  </a:graphicData>
                </a:graphic>
              </wp:anchor>
            </w:drawing>
          </mc:Choice>
          <mc:Fallback>
            <w:pict>
              <v:group id="_x0000_s1026" o:spid="_x0000_s1026" o:spt="203" style="position:absolute;left:0pt;margin-left:221.75pt;margin-top:10.4pt;height:21.6pt;width:115.9pt;mso-position-horizontal-relative:page;z-index:251669504;mso-width-relative:page;mso-height-relative:page;" coordsize="1471930,274320" o:gfxdata="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B4S5g/aAAAACQEAAA8AAAAA&#10;AAAAAQAgAAAAIgAAAGRycy9kb3ducmV2LnhtbFBLAQIUABQAAAAIAIdO4kDCo2IC9gIAAPEIAAAO&#10;AAAAAAAAAAEAIAAAACkBAABkcnMvZTJvRG9jLnhtbFBLBQYAAAAABgAGAFkBAACRBgAAAAA=&#10;">
                <o:lock v:ext="edit" aspectratio="f"/>
                <v:shape id="Graphic 394" o:spid="_x0000_s1026" o:spt="100" style="position:absolute;left:978420;top:132105;height:1270;width:79375;" filled="f" stroked="t" coordsize="79375,1" o:gfxdata="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s3gO/&#10;AAAA3AAAAA8AAAAAAAAAAQAgAAAAIgAAAGRycy9kb3ducmV2LnhtbFBLAQIUABQAAAAIAIdO4kAz&#10;LwWeOwAAADkAAAAQAAAAAAAAAAEAIAAAAA4BAABkcnMvc2hhcGV4bWwueG1sUEsFBgAAAAAGAAYA&#10;WwEAALgDAAAAAA==&#10;" path="m0,0l79248,0e">
                  <v:fill on="f" focussize="0,0"/>
                  <v:stroke weight="0.791968503937008pt" color="#000000" joinstyle="round"/>
                  <v:imagedata o:title=""/>
                  <o:lock v:ext="edit" aspectratio="f"/>
                  <v:textbox inset="0mm,0mm,0mm,0mm"/>
                </v:shape>
                <v:shape id="Textbox 395" o:spid="_x0000_s1026" o:spt="202" type="#_x0000_t202" style="position:absolute;left:0;top:0;height:208915;width:1471930;" filled="f" stroked="f" coordsize="21600,21600" o:gfxdata="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5Dpy/&#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254250B">
                        <w:pPr>
                          <w:spacing w:before="51" w:line="277" w:lineRule="exact"/>
                          <w:ind w:left="0" w:right="0" w:firstLine="0"/>
                          <w:jc w:val="left"/>
                          <w:rPr>
                            <w:rFonts w:ascii="Trebuchet MS" w:hAnsi="Trebuchet MS"/>
                            <w:sz w:val="24"/>
                          </w:rPr>
                        </w:pPr>
                        <w:r>
                          <w:rPr>
                            <w:sz w:val="24"/>
                          </w:rPr>
                          <w:t>Moisture (%)</w:t>
                        </w:r>
                        <w:r>
                          <w:rPr>
                            <w:spacing w:val="2"/>
                            <w:sz w:val="24"/>
                          </w:rPr>
                          <w:t xml:space="preserve"> </w:t>
                        </w:r>
                        <w:r>
                          <w:rPr>
                            <w:sz w:val="24"/>
                          </w:rPr>
                          <w:t>=</w:t>
                        </w:r>
                        <w:r>
                          <w:rPr>
                            <w:spacing w:val="1"/>
                            <w:sz w:val="24"/>
                          </w:rPr>
                          <w:t xml:space="preserve"> </w:t>
                        </w:r>
                        <w:r>
                          <w:rPr>
                            <w:sz w:val="24"/>
                            <w:vertAlign w:val="superscript"/>
                          </w:rPr>
                          <w:t>A</w:t>
                        </w:r>
                        <w:r>
                          <w:rPr>
                            <w:spacing w:val="-5"/>
                            <w:sz w:val="24"/>
                            <w:vertAlign w:val="baseline"/>
                          </w:rPr>
                          <w:t xml:space="preserve"> </w:t>
                        </w:r>
                        <w:r>
                          <w:rPr>
                            <w:spacing w:val="-4"/>
                            <w:sz w:val="24"/>
                            <w:vertAlign w:val="baseline"/>
                          </w:rPr>
                          <w:t>×1</w:t>
                        </w:r>
                        <w:r>
                          <w:rPr>
                            <w:rFonts w:ascii="Trebuchet MS" w:hAnsi="Trebuchet MS"/>
                            <w:spacing w:val="-4"/>
                            <w:sz w:val="24"/>
                            <w:vertAlign w:val="baseline"/>
                          </w:rPr>
                          <w:t>00</w:t>
                        </w:r>
                      </w:p>
                    </w:txbxContent>
                  </v:textbox>
                </v:shape>
                <v:shape id="Textbox 396" o:spid="_x0000_s1026" o:spt="202" type="#_x0000_t202" style="position:absolute;left:978420;top:166103;height:107950;width:92075;" filled="f" stroked="f" coordsize="21600,21600" o:gfxdata="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rkOu/&#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FCA54F2">
                        <w:pPr>
                          <w:spacing w:before="0" w:line="170" w:lineRule="exact"/>
                          <w:ind w:left="0" w:right="0" w:firstLine="0"/>
                          <w:jc w:val="left"/>
                          <w:rPr>
                            <w:sz w:val="17"/>
                          </w:rPr>
                        </w:pPr>
                        <w:r>
                          <w:rPr>
                            <w:spacing w:val="-10"/>
                            <w:w w:val="110"/>
                            <w:sz w:val="17"/>
                          </w:rPr>
                          <w:t>B</w:t>
                        </w:r>
                      </w:p>
                    </w:txbxContent>
                  </v:textbox>
                </v:shape>
              </v:group>
            </w:pict>
          </mc:Fallback>
        </mc:AlternateContent>
      </w:r>
      <w:r>
        <mc:AlternateContent>
          <mc:Choice Requires="wps">
            <w:drawing>
              <wp:anchor distT="0" distB="0" distL="0" distR="0" simplePos="0" relativeHeight="251670528" behindDoc="0" locked="0" layoutInCell="1" allowOverlap="1">
                <wp:simplePos x="0" y="0"/>
                <wp:positionH relativeFrom="page">
                  <wp:posOffset>2738120</wp:posOffset>
                </wp:positionH>
                <wp:positionV relativeFrom="paragraph">
                  <wp:posOffset>66675</wp:posOffset>
                </wp:positionV>
                <wp:extent cx="1687830" cy="439420"/>
                <wp:effectExtent l="0" t="0" r="0" b="0"/>
                <wp:wrapNone/>
                <wp:docPr id="397" name="Graphic 397"/>
                <wp:cNvGraphicFramePr/>
                <a:graphic xmlns:a="http://schemas.openxmlformats.org/drawingml/2006/main">
                  <a:graphicData uri="http://schemas.microsoft.com/office/word/2010/wordprocessingShape">
                    <wps:wsp>
                      <wps:cNvSpPr/>
                      <wps:spPr>
                        <a:xfrm>
                          <a:off x="0" y="0"/>
                          <a:ext cx="1687830" cy="439420"/>
                        </a:xfrm>
                        <a:custGeom>
                          <a:avLst/>
                          <a:gdLst/>
                          <a:ahLst/>
                          <a:cxnLst/>
                          <a:rect l="l" t="t" r="r" b="b"/>
                          <a:pathLst>
                            <a:path w="1687830" h="439420">
                              <a:moveTo>
                                <a:pt x="1687830" y="439419"/>
                              </a:moveTo>
                              <a:lnTo>
                                <a:pt x="0" y="439419"/>
                              </a:lnTo>
                              <a:lnTo>
                                <a:pt x="0" y="0"/>
                              </a:lnTo>
                              <a:lnTo>
                                <a:pt x="1687830" y="0"/>
                              </a:lnTo>
                              <a:lnTo>
                                <a:pt x="1687830" y="6350"/>
                              </a:lnTo>
                              <a:lnTo>
                                <a:pt x="12700" y="6350"/>
                              </a:lnTo>
                              <a:lnTo>
                                <a:pt x="6350" y="12700"/>
                              </a:lnTo>
                              <a:lnTo>
                                <a:pt x="12700" y="12700"/>
                              </a:lnTo>
                              <a:lnTo>
                                <a:pt x="12700" y="426719"/>
                              </a:lnTo>
                              <a:lnTo>
                                <a:pt x="6350" y="426719"/>
                              </a:lnTo>
                              <a:lnTo>
                                <a:pt x="12700" y="433069"/>
                              </a:lnTo>
                              <a:lnTo>
                                <a:pt x="1687830" y="433069"/>
                              </a:lnTo>
                              <a:lnTo>
                                <a:pt x="1687830" y="439419"/>
                              </a:lnTo>
                              <a:close/>
                            </a:path>
                            <a:path w="1687830" h="439420">
                              <a:moveTo>
                                <a:pt x="12700" y="12700"/>
                              </a:moveTo>
                              <a:lnTo>
                                <a:pt x="6350" y="12700"/>
                              </a:lnTo>
                              <a:lnTo>
                                <a:pt x="12700" y="6350"/>
                              </a:lnTo>
                              <a:lnTo>
                                <a:pt x="12700" y="12700"/>
                              </a:lnTo>
                              <a:close/>
                            </a:path>
                            <a:path w="1687830" h="439420">
                              <a:moveTo>
                                <a:pt x="1675130" y="12700"/>
                              </a:moveTo>
                              <a:lnTo>
                                <a:pt x="12700" y="12700"/>
                              </a:lnTo>
                              <a:lnTo>
                                <a:pt x="12700" y="6350"/>
                              </a:lnTo>
                              <a:lnTo>
                                <a:pt x="1675130" y="6350"/>
                              </a:lnTo>
                              <a:lnTo>
                                <a:pt x="1675130" y="12700"/>
                              </a:lnTo>
                              <a:close/>
                            </a:path>
                            <a:path w="1687830" h="439420">
                              <a:moveTo>
                                <a:pt x="1675130" y="433069"/>
                              </a:moveTo>
                              <a:lnTo>
                                <a:pt x="1675130" y="6350"/>
                              </a:lnTo>
                              <a:lnTo>
                                <a:pt x="1681480" y="12700"/>
                              </a:lnTo>
                              <a:lnTo>
                                <a:pt x="1687830" y="12700"/>
                              </a:lnTo>
                              <a:lnTo>
                                <a:pt x="1687830" y="426719"/>
                              </a:lnTo>
                              <a:lnTo>
                                <a:pt x="1681480" y="426719"/>
                              </a:lnTo>
                              <a:lnTo>
                                <a:pt x="1675130" y="433069"/>
                              </a:lnTo>
                              <a:close/>
                            </a:path>
                            <a:path w="1687830" h="439420">
                              <a:moveTo>
                                <a:pt x="1687830" y="12700"/>
                              </a:moveTo>
                              <a:lnTo>
                                <a:pt x="1681480" y="12700"/>
                              </a:lnTo>
                              <a:lnTo>
                                <a:pt x="1675130" y="6350"/>
                              </a:lnTo>
                              <a:lnTo>
                                <a:pt x="1687830" y="6350"/>
                              </a:lnTo>
                              <a:lnTo>
                                <a:pt x="1687830" y="12700"/>
                              </a:lnTo>
                              <a:close/>
                            </a:path>
                            <a:path w="1687830" h="439420">
                              <a:moveTo>
                                <a:pt x="12700" y="433069"/>
                              </a:moveTo>
                              <a:lnTo>
                                <a:pt x="6350" y="426719"/>
                              </a:lnTo>
                              <a:lnTo>
                                <a:pt x="12700" y="426719"/>
                              </a:lnTo>
                              <a:lnTo>
                                <a:pt x="12700" y="433069"/>
                              </a:lnTo>
                              <a:close/>
                            </a:path>
                            <a:path w="1687830" h="439420">
                              <a:moveTo>
                                <a:pt x="1675130" y="433069"/>
                              </a:moveTo>
                              <a:lnTo>
                                <a:pt x="12700" y="433069"/>
                              </a:lnTo>
                              <a:lnTo>
                                <a:pt x="12700" y="426719"/>
                              </a:lnTo>
                              <a:lnTo>
                                <a:pt x="1675130" y="426719"/>
                              </a:lnTo>
                              <a:lnTo>
                                <a:pt x="1675130" y="433069"/>
                              </a:lnTo>
                              <a:close/>
                            </a:path>
                            <a:path w="1687830" h="439420">
                              <a:moveTo>
                                <a:pt x="1687830" y="433069"/>
                              </a:moveTo>
                              <a:lnTo>
                                <a:pt x="1675130" y="433069"/>
                              </a:lnTo>
                              <a:lnTo>
                                <a:pt x="1681480" y="426719"/>
                              </a:lnTo>
                              <a:lnTo>
                                <a:pt x="1687830" y="426719"/>
                              </a:lnTo>
                              <a:lnTo>
                                <a:pt x="1687830" y="433069"/>
                              </a:lnTo>
                              <a:close/>
                            </a:path>
                          </a:pathLst>
                        </a:custGeom>
                        <a:solidFill>
                          <a:srgbClr val="000000"/>
                        </a:solidFill>
                      </wps:spPr>
                      <wps:bodyPr wrap="square" lIns="0" tIns="0" rIns="0" bIns="0" rtlCol="0">
                        <a:noAutofit/>
                      </wps:bodyPr>
                    </wps:wsp>
                  </a:graphicData>
                </a:graphic>
              </wp:anchor>
            </w:drawing>
          </mc:Choice>
          <mc:Fallback>
            <w:pict>
              <v:shape id="Graphic 397" o:spid="_x0000_s1026" o:spt="100" style="position:absolute;left:0pt;margin-left:215.6pt;margin-top:5.25pt;height:34.6pt;width:132.9pt;mso-position-horizontal-relative:page;z-index:251670528;mso-width-relative:page;mso-height-relative:page;" fillcolor="#000000" filled="t" stroked="f" coordsize="1687830,439420" o:gfxdata="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" path="m1687830,439419l0,439419,0,0,1687830,0,1687830,6350,12700,6350,6350,12700,12700,12700,12700,426719,6350,426719,12700,433069,1687830,433069,1687830,439419xem12700,12700l6350,12700,12700,6350,12700,12700xem1675130,12700l12700,12700,12700,6350,1675130,6350,1675130,12700xem1675130,433069l1675130,6350,1681480,12700,1687830,12700,1687830,426719,1681480,426719,1675130,433069xem1687830,12700l1681480,12700,1675130,6350,1687830,6350,1687830,12700xem12700,433069l6350,426719,12700,426719,12700,433069xem1675130,433069l12700,433069,12700,426719,1675130,426719,1675130,433069xem1687830,433069l1675130,433069,1681480,426719,1687830,426719,1687830,433069xe">
                <v:fill on="t" focussize="0,0"/>
                <v:stroke on="f"/>
                <v:imagedata o:title=""/>
                <o:lock v:ext="edit" aspectratio="f"/>
                <v:textbox inset="0mm,0mm,0mm,0mm"/>
              </v:shape>
            </w:pict>
          </mc:Fallback>
        </mc:AlternateContent>
      </w:r>
      <w:r>
        <w:t xml:space="preserve">(A= Loss in weight in gram after </w:t>
      </w:r>
      <w:r>
        <w:rPr>
          <w:spacing w:val="-2"/>
        </w:rPr>
        <w:t>heating.</w:t>
      </w:r>
    </w:p>
    <w:p w14:paraId="2A7D4E72">
      <w:pPr>
        <w:pStyle w:val="12"/>
        <w:spacing w:line="274" w:lineRule="exact"/>
        <w:ind w:left="6720"/>
      </w:pPr>
      <w:r>
        <w:t>B=</w:t>
      </w:r>
      <w:r>
        <w:rPr>
          <w:spacing w:val="-1"/>
        </w:rPr>
        <w:t xml:space="preserve"> </w:t>
      </w:r>
      <w:r>
        <w:t>Weight</w:t>
      </w:r>
      <w:r>
        <w:rPr>
          <w:spacing w:val="-1"/>
        </w:rPr>
        <w:t xml:space="preserve"> </w:t>
      </w:r>
      <w:r>
        <w:t>in gram</w:t>
      </w:r>
      <w:r>
        <w:rPr>
          <w:spacing w:val="-2"/>
        </w:rPr>
        <w:t xml:space="preserve"> </w:t>
      </w:r>
      <w:r>
        <w:t xml:space="preserve">is </w:t>
      </w:r>
      <w:r>
        <w:rPr>
          <w:spacing w:val="-2"/>
        </w:rPr>
        <w:t>taken.</w:t>
      </w:r>
    </w:p>
    <w:p w14:paraId="47A1C6D6">
      <w:pPr>
        <w:pStyle w:val="12"/>
      </w:pPr>
    </w:p>
    <w:p w14:paraId="62D6B1DC">
      <w:pPr>
        <w:pStyle w:val="12"/>
      </w:pPr>
    </w:p>
    <w:p w14:paraId="01C934F3">
      <w:pPr>
        <w:pStyle w:val="12"/>
        <w:spacing w:before="78"/>
      </w:pPr>
    </w:p>
    <w:p w14:paraId="594107E4">
      <w:pPr>
        <w:pStyle w:val="16"/>
        <w:numPr>
          <w:ilvl w:val="2"/>
          <w:numId w:val="15"/>
        </w:numPr>
        <w:tabs>
          <w:tab w:val="left" w:pos="907"/>
        </w:tabs>
        <w:spacing w:before="0" w:after="0" w:line="360" w:lineRule="auto"/>
        <w:ind w:left="907" w:right="835" w:hanging="420"/>
        <w:jc w:val="left"/>
        <w:rPr>
          <w:sz w:val="24"/>
        </w:rPr>
      </w:pPr>
      <w:r>
        <w:rPr>
          <w:b/>
          <w:sz w:val="24"/>
        </w:rPr>
        <w:t>Determination</w:t>
      </w:r>
      <w:r>
        <w:rPr>
          <w:b/>
          <w:spacing w:val="40"/>
          <w:sz w:val="24"/>
        </w:rPr>
        <w:t xml:space="preserve"> </w:t>
      </w:r>
      <w:r>
        <w:rPr>
          <w:b/>
          <w:sz w:val="24"/>
        </w:rPr>
        <w:t>of</w:t>
      </w:r>
      <w:r>
        <w:rPr>
          <w:b/>
          <w:spacing w:val="40"/>
          <w:sz w:val="24"/>
        </w:rPr>
        <w:t xml:space="preserve"> </w:t>
      </w:r>
      <w:r>
        <w:rPr>
          <w:b/>
          <w:sz w:val="24"/>
        </w:rPr>
        <w:t>volatile</w:t>
      </w:r>
      <w:r>
        <w:rPr>
          <w:b/>
          <w:spacing w:val="40"/>
          <w:sz w:val="24"/>
        </w:rPr>
        <w:t xml:space="preserve"> </w:t>
      </w:r>
      <w:r>
        <w:rPr>
          <w:b/>
          <w:sz w:val="24"/>
        </w:rPr>
        <w:t>matter:</w:t>
      </w:r>
      <w:r>
        <w:rPr>
          <w:b/>
          <w:spacing w:val="40"/>
          <w:sz w:val="24"/>
        </w:rPr>
        <w:t xml:space="preserve"> </w:t>
      </w:r>
      <w:r>
        <w:rPr>
          <w:sz w:val="24"/>
        </w:rPr>
        <w:t>Nearly</w:t>
      </w:r>
      <w:r>
        <w:rPr>
          <w:spacing w:val="40"/>
          <w:sz w:val="24"/>
        </w:rPr>
        <w:t xml:space="preserve"> </w:t>
      </w:r>
      <w:r>
        <w:rPr>
          <w:sz w:val="24"/>
        </w:rPr>
        <w:t>1</w:t>
      </w:r>
      <w:r>
        <w:rPr>
          <w:spacing w:val="40"/>
          <w:sz w:val="24"/>
        </w:rPr>
        <w:t xml:space="preserve"> </w:t>
      </w:r>
      <w:r>
        <w:rPr>
          <w:sz w:val="24"/>
        </w:rPr>
        <w:t>gm</w:t>
      </w:r>
      <w:r>
        <w:rPr>
          <w:spacing w:val="40"/>
          <w:sz w:val="24"/>
        </w:rPr>
        <w:t xml:space="preserve"> </w:t>
      </w:r>
      <w:r>
        <w:rPr>
          <w:sz w:val="24"/>
        </w:rPr>
        <w:t>of</w:t>
      </w:r>
      <w:r>
        <w:rPr>
          <w:spacing w:val="40"/>
          <w:sz w:val="24"/>
        </w:rPr>
        <w:t xml:space="preserve"> </w:t>
      </w:r>
      <w:r>
        <w:rPr>
          <w:sz w:val="24"/>
        </w:rPr>
        <w:t>moisture</w:t>
      </w:r>
      <w:r>
        <w:rPr>
          <w:spacing w:val="40"/>
          <w:sz w:val="24"/>
        </w:rPr>
        <w:t xml:space="preserve"> </w:t>
      </w:r>
      <w:r>
        <w:rPr>
          <w:sz w:val="24"/>
        </w:rPr>
        <w:t>free</w:t>
      </w:r>
      <w:r>
        <w:rPr>
          <w:spacing w:val="40"/>
          <w:sz w:val="24"/>
        </w:rPr>
        <w:t xml:space="preserve"> </w:t>
      </w:r>
      <w:r>
        <w:rPr>
          <w:sz w:val="24"/>
        </w:rPr>
        <w:t>sample</w:t>
      </w:r>
      <w:r>
        <w:rPr>
          <w:spacing w:val="40"/>
          <w:sz w:val="24"/>
        </w:rPr>
        <w:t xml:space="preserve"> </w:t>
      </w:r>
      <w:r>
        <w:rPr>
          <w:sz w:val="24"/>
        </w:rPr>
        <w:t>is</w:t>
      </w:r>
      <w:r>
        <w:rPr>
          <w:spacing w:val="40"/>
          <w:sz w:val="24"/>
        </w:rPr>
        <w:t xml:space="preserve"> </w:t>
      </w:r>
      <w:r>
        <w:rPr>
          <w:sz w:val="24"/>
        </w:rPr>
        <w:t>introduce</w:t>
      </w:r>
      <w:r>
        <w:rPr>
          <w:spacing w:val="40"/>
          <w:sz w:val="24"/>
        </w:rPr>
        <w:t xml:space="preserve"> </w:t>
      </w:r>
      <w:r>
        <w:rPr>
          <w:sz w:val="24"/>
        </w:rPr>
        <w:t>in</w:t>
      </w:r>
      <w:r>
        <w:rPr>
          <w:spacing w:val="40"/>
          <w:sz w:val="24"/>
        </w:rPr>
        <w:t xml:space="preserve"> </w:t>
      </w:r>
      <w:r>
        <w:rPr>
          <w:sz w:val="24"/>
        </w:rPr>
        <w:t>weighted</w:t>
      </w:r>
      <w:r>
        <w:rPr>
          <w:spacing w:val="14"/>
          <w:sz w:val="24"/>
        </w:rPr>
        <w:t xml:space="preserve"> </w:t>
      </w:r>
      <w:r>
        <w:rPr>
          <w:sz w:val="24"/>
        </w:rPr>
        <w:t>volatile</w:t>
      </w:r>
      <w:r>
        <w:rPr>
          <w:spacing w:val="16"/>
          <w:sz w:val="24"/>
        </w:rPr>
        <w:t xml:space="preserve"> </w:t>
      </w:r>
      <w:r>
        <w:rPr>
          <w:sz w:val="24"/>
        </w:rPr>
        <w:t>matter</w:t>
      </w:r>
      <w:r>
        <w:rPr>
          <w:spacing w:val="15"/>
          <w:sz w:val="24"/>
        </w:rPr>
        <w:t xml:space="preserve"> </w:t>
      </w:r>
      <w:r>
        <w:rPr>
          <w:sz w:val="24"/>
        </w:rPr>
        <w:t>crucible</w:t>
      </w:r>
      <w:r>
        <w:rPr>
          <w:spacing w:val="13"/>
          <w:sz w:val="24"/>
        </w:rPr>
        <w:t xml:space="preserve"> </w:t>
      </w:r>
      <w:r>
        <w:rPr>
          <w:sz w:val="24"/>
        </w:rPr>
        <w:t>with</w:t>
      </w:r>
      <w:r>
        <w:rPr>
          <w:spacing w:val="16"/>
          <w:sz w:val="24"/>
        </w:rPr>
        <w:t xml:space="preserve"> </w:t>
      </w:r>
      <w:r>
        <w:rPr>
          <w:sz w:val="24"/>
        </w:rPr>
        <w:t>tightly</w:t>
      </w:r>
      <w:r>
        <w:rPr>
          <w:spacing w:val="15"/>
          <w:sz w:val="24"/>
        </w:rPr>
        <w:t xml:space="preserve"> </w:t>
      </w:r>
      <w:r>
        <w:rPr>
          <w:sz w:val="24"/>
        </w:rPr>
        <w:t>fitted</w:t>
      </w:r>
      <w:r>
        <w:rPr>
          <w:spacing w:val="16"/>
          <w:sz w:val="24"/>
        </w:rPr>
        <w:t xml:space="preserve"> </w:t>
      </w:r>
      <w:r>
        <w:rPr>
          <w:sz w:val="24"/>
        </w:rPr>
        <w:t>lid.</w:t>
      </w:r>
      <w:r>
        <w:rPr>
          <w:spacing w:val="14"/>
          <w:sz w:val="24"/>
        </w:rPr>
        <w:t xml:space="preserve"> </w:t>
      </w:r>
      <w:r>
        <w:rPr>
          <w:sz w:val="24"/>
        </w:rPr>
        <w:t>Then</w:t>
      </w:r>
      <w:r>
        <w:rPr>
          <w:spacing w:val="15"/>
          <w:sz w:val="24"/>
        </w:rPr>
        <w:t xml:space="preserve"> </w:t>
      </w:r>
      <w:r>
        <w:rPr>
          <w:sz w:val="24"/>
        </w:rPr>
        <w:t>this</w:t>
      </w:r>
      <w:r>
        <w:rPr>
          <w:spacing w:val="17"/>
          <w:sz w:val="24"/>
        </w:rPr>
        <w:t xml:space="preserve"> </w:t>
      </w:r>
      <w:r>
        <w:rPr>
          <w:sz w:val="24"/>
        </w:rPr>
        <w:t>crucible</w:t>
      </w:r>
      <w:r>
        <w:rPr>
          <w:spacing w:val="16"/>
          <w:sz w:val="24"/>
        </w:rPr>
        <w:t xml:space="preserve"> </w:t>
      </w:r>
      <w:r>
        <w:rPr>
          <w:sz w:val="24"/>
        </w:rPr>
        <w:t>is</w:t>
      </w:r>
      <w:r>
        <w:rPr>
          <w:spacing w:val="14"/>
          <w:sz w:val="24"/>
        </w:rPr>
        <w:t xml:space="preserve"> </w:t>
      </w:r>
      <w:r>
        <w:rPr>
          <w:sz w:val="24"/>
        </w:rPr>
        <w:t>heated</w:t>
      </w:r>
      <w:r>
        <w:rPr>
          <w:spacing w:val="16"/>
          <w:sz w:val="24"/>
        </w:rPr>
        <w:t xml:space="preserve"> </w:t>
      </w:r>
      <w:r>
        <w:rPr>
          <w:sz w:val="24"/>
        </w:rPr>
        <w:t>in</w:t>
      </w:r>
      <w:r>
        <w:rPr>
          <w:spacing w:val="14"/>
          <w:sz w:val="24"/>
        </w:rPr>
        <w:t xml:space="preserve"> </w:t>
      </w:r>
      <w:r>
        <w:rPr>
          <w:sz w:val="24"/>
        </w:rPr>
        <w:t>muffle</w:t>
      </w:r>
    </w:p>
    <w:p w14:paraId="51AB90C9">
      <w:pPr>
        <w:pStyle w:val="16"/>
        <w:spacing w:after="0" w:line="360" w:lineRule="auto"/>
        <w:jc w:val="left"/>
        <w:rPr>
          <w:sz w:val="24"/>
        </w:rPr>
        <w:sectPr>
          <w:pgSz w:w="11920" w:h="16840"/>
          <w:pgMar w:top="1220" w:right="283" w:bottom="640" w:left="708" w:header="673" w:footer="448" w:gutter="0"/>
          <w:cols w:space="720" w:num="1"/>
        </w:sectPr>
      </w:pPr>
    </w:p>
    <w:p w14:paraId="0FECC1DC">
      <w:pPr>
        <w:pStyle w:val="12"/>
        <w:spacing w:before="81" w:line="360" w:lineRule="auto"/>
        <w:ind w:left="907" w:right="836"/>
        <w:jc w:val="both"/>
      </w:pPr>
      <w:r>
        <w:t>furnace maintained at a temperature of 925°± 25° C for 7 minutes. The bottom of the crucible shall</w:t>
      </w:r>
      <w:r>
        <w:rPr>
          <w:spacing w:val="-2"/>
        </w:rPr>
        <w:t xml:space="preserve"> </w:t>
      </w:r>
      <w:r>
        <w:t>not</w:t>
      </w:r>
      <w:r>
        <w:rPr>
          <w:spacing w:val="-2"/>
        </w:rPr>
        <w:t xml:space="preserve"> </w:t>
      </w:r>
      <w:r>
        <w:t>rest</w:t>
      </w:r>
      <w:r>
        <w:rPr>
          <w:spacing w:val="-1"/>
        </w:rPr>
        <w:t xml:space="preserve"> </w:t>
      </w:r>
      <w:r>
        <w:t>on the floor</w:t>
      </w:r>
      <w:r>
        <w:rPr>
          <w:spacing w:val="-3"/>
        </w:rPr>
        <w:t xml:space="preserve"> </w:t>
      </w:r>
      <w:r>
        <w:t>of</w:t>
      </w:r>
      <w:r>
        <w:rPr>
          <w:spacing w:val="-1"/>
        </w:rPr>
        <w:t xml:space="preserve"> </w:t>
      </w:r>
      <w:r>
        <w:t>the muffle</w:t>
      </w:r>
      <w:r>
        <w:rPr>
          <w:spacing w:val="-1"/>
        </w:rPr>
        <w:t xml:space="preserve"> </w:t>
      </w:r>
      <w:r>
        <w:t>furnace.</w:t>
      </w:r>
      <w:r>
        <w:rPr>
          <w:spacing w:val="-2"/>
        </w:rPr>
        <w:t xml:space="preserve"> </w:t>
      </w:r>
      <w:r>
        <w:t>Upon</w:t>
      </w:r>
      <w:r>
        <w:rPr>
          <w:spacing w:val="-1"/>
        </w:rPr>
        <w:t xml:space="preserve"> </w:t>
      </w:r>
      <w:r>
        <w:t>removal</w:t>
      </w:r>
      <w:r>
        <w:rPr>
          <w:spacing w:val="-2"/>
        </w:rPr>
        <w:t xml:space="preserve"> </w:t>
      </w:r>
      <w:r>
        <w:t>of</w:t>
      </w:r>
      <w:r>
        <w:rPr>
          <w:spacing w:val="-1"/>
        </w:rPr>
        <w:t xml:space="preserve"> </w:t>
      </w:r>
      <w:r>
        <w:t>the crucible</w:t>
      </w:r>
      <w:r>
        <w:rPr>
          <w:spacing w:val="-3"/>
        </w:rPr>
        <w:t xml:space="preserve"> </w:t>
      </w:r>
      <w:r>
        <w:t>from</w:t>
      </w:r>
      <w:r>
        <w:rPr>
          <w:spacing w:val="-1"/>
        </w:rPr>
        <w:t xml:space="preserve"> </w:t>
      </w:r>
      <w:r>
        <w:t>the furnace, cooling it in a desiccator and weigh</w:t>
      </w:r>
      <w:r>
        <w:rPr>
          <w:spacing w:val="-1"/>
        </w:rPr>
        <w:t xml:space="preserve"> </w:t>
      </w:r>
      <w:r>
        <w:t>can le</w:t>
      </w:r>
      <w:r>
        <w:rPr>
          <w:rFonts w:hint="default"/>
          <w:lang w:val="en-IN"/>
        </w:rPr>
        <w:t>a</w:t>
      </w:r>
      <w:r>
        <w:t>d to the determination of volatile matter content. The following formula can use for the calculation of the volatile matter.</w:t>
      </w:r>
    </w:p>
    <w:p w14:paraId="7B2192DE">
      <w:pPr>
        <w:pStyle w:val="12"/>
        <w:spacing w:before="10" w:line="360" w:lineRule="auto"/>
        <w:ind w:left="6249" w:right="1053"/>
        <w:jc w:val="both"/>
      </w:pPr>
      <w:r>
        <mc:AlternateContent>
          <mc:Choice Requires="wpg">
            <w:drawing>
              <wp:anchor distT="0" distB="0" distL="0" distR="0" simplePos="0" relativeHeight="251671552" behindDoc="0" locked="0" layoutInCell="1" allowOverlap="1">
                <wp:simplePos x="0" y="0"/>
                <wp:positionH relativeFrom="page">
                  <wp:posOffset>2359025</wp:posOffset>
                </wp:positionH>
                <wp:positionV relativeFrom="paragraph">
                  <wp:posOffset>276225</wp:posOffset>
                </wp:positionV>
                <wp:extent cx="1817370" cy="274320"/>
                <wp:effectExtent l="0" t="0" r="0" b="0"/>
                <wp:wrapNone/>
                <wp:docPr id="398" name="Group 398"/>
                <wp:cNvGraphicFramePr/>
                <a:graphic xmlns:a="http://schemas.openxmlformats.org/drawingml/2006/main">
                  <a:graphicData uri="http://schemas.microsoft.com/office/word/2010/wordprocessingGroup">
                    <wpg:wgp>
                      <wpg:cNvGrpSpPr/>
                      <wpg:grpSpPr>
                        <a:xfrm>
                          <a:off x="0" y="0"/>
                          <a:ext cx="1817370" cy="274320"/>
                          <a:chOff x="0" y="0"/>
                          <a:chExt cx="1817370" cy="274320"/>
                        </a:xfrm>
                      </wpg:grpSpPr>
                      <wps:wsp>
                        <wps:cNvPr id="399" name="Graphic 399"/>
                        <wps:cNvSpPr/>
                        <wps:spPr>
                          <a:xfrm>
                            <a:off x="1362468" y="130594"/>
                            <a:ext cx="79375" cy="1270"/>
                          </a:xfrm>
                          <a:custGeom>
                            <a:avLst/>
                            <a:gdLst/>
                            <a:ahLst/>
                            <a:cxnLst/>
                            <a:rect l="l" t="t" r="r" b="b"/>
                            <a:pathLst>
                              <a:path w="79375">
                                <a:moveTo>
                                  <a:pt x="0" y="0"/>
                                </a:moveTo>
                                <a:lnTo>
                                  <a:pt x="79247" y="0"/>
                                </a:lnTo>
                              </a:path>
                            </a:pathLst>
                          </a:custGeom>
                          <a:ln w="10058">
                            <a:solidFill>
                              <a:srgbClr val="000000"/>
                            </a:solidFill>
                            <a:prstDash val="solid"/>
                          </a:ln>
                        </wps:spPr>
                        <wps:bodyPr wrap="square" lIns="0" tIns="0" rIns="0" bIns="0" rtlCol="0">
                          <a:noAutofit/>
                        </wps:bodyPr>
                      </wps:wsp>
                      <wps:wsp>
                        <wps:cNvPr id="400" name="Textbox 400"/>
                        <wps:cNvSpPr txBox="1"/>
                        <wps:spPr>
                          <a:xfrm>
                            <a:off x="0" y="0"/>
                            <a:ext cx="1817370" cy="208915"/>
                          </a:xfrm>
                          <a:prstGeom prst="rect">
                            <a:avLst/>
                          </a:prstGeom>
                        </wps:spPr>
                        <wps:txbx>
                          <w:txbxContent>
                            <w:p w14:paraId="2437EFCD">
                              <w:pPr>
                                <w:spacing w:before="52"/>
                                <w:ind w:left="0" w:right="0" w:firstLine="0"/>
                                <w:jc w:val="left"/>
                                <w:rPr>
                                  <w:sz w:val="24"/>
                                </w:rPr>
                              </w:pPr>
                              <w:r>
                                <w:rPr>
                                  <w:sz w:val="24"/>
                                </w:rPr>
                                <w:t>Volatile Matter</w:t>
                              </w:r>
                              <w:r>
                                <w:rPr>
                                  <w:spacing w:val="-1"/>
                                  <w:sz w:val="24"/>
                                </w:rPr>
                                <w:t xml:space="preserve"> </w:t>
                              </w:r>
                              <w:r>
                                <w:rPr>
                                  <w:sz w:val="24"/>
                                </w:rPr>
                                <w:t>(%)</w:t>
                              </w:r>
                              <w:r>
                                <w:rPr>
                                  <w:spacing w:val="2"/>
                                  <w:sz w:val="24"/>
                                </w:rPr>
                                <w:t xml:space="preserve"> </w:t>
                              </w:r>
                              <w:r>
                                <w:rPr>
                                  <w:sz w:val="24"/>
                                </w:rPr>
                                <w:t>=</w:t>
                              </w:r>
                              <w:r>
                                <w:rPr>
                                  <w:spacing w:val="2"/>
                                  <w:sz w:val="24"/>
                                </w:rPr>
                                <w:t xml:space="preserve"> </w:t>
                              </w:r>
                              <w:r>
                                <w:rPr>
                                  <w:sz w:val="24"/>
                                  <w:vertAlign w:val="superscript"/>
                                </w:rPr>
                                <w:t>A</w:t>
                              </w:r>
                              <w:r>
                                <w:rPr>
                                  <w:spacing w:val="-5"/>
                                  <w:sz w:val="24"/>
                                  <w:vertAlign w:val="baseline"/>
                                </w:rPr>
                                <w:t xml:space="preserve"> </w:t>
                              </w:r>
                              <w:r>
                                <w:rPr>
                                  <w:spacing w:val="-4"/>
                                  <w:sz w:val="24"/>
                                  <w:vertAlign w:val="baseline"/>
                                </w:rPr>
                                <w:t>×100</w:t>
                              </w:r>
                            </w:p>
                          </w:txbxContent>
                        </wps:txbx>
                        <wps:bodyPr wrap="square" lIns="0" tIns="0" rIns="0" bIns="0" rtlCol="0">
                          <a:noAutofit/>
                        </wps:bodyPr>
                      </wps:wsp>
                      <wps:wsp>
                        <wps:cNvPr id="401" name="Textbox 401"/>
                        <wps:cNvSpPr txBox="1"/>
                        <wps:spPr>
                          <a:xfrm>
                            <a:off x="1362468" y="166128"/>
                            <a:ext cx="92075" cy="107950"/>
                          </a:xfrm>
                          <a:prstGeom prst="rect">
                            <a:avLst/>
                          </a:prstGeom>
                        </wps:spPr>
                        <wps:txbx>
                          <w:txbxContent>
                            <w:p w14:paraId="6DB7ECEC">
                              <w:pPr>
                                <w:spacing w:before="0" w:line="170" w:lineRule="exact"/>
                                <w:ind w:left="0" w:right="0" w:firstLine="0"/>
                                <w:jc w:val="left"/>
                                <w:rPr>
                                  <w:sz w:val="17"/>
                                </w:rPr>
                              </w:pPr>
                              <w:r>
                                <w:rPr>
                                  <w:spacing w:val="-10"/>
                                  <w:w w:val="110"/>
                                  <w:sz w:val="17"/>
                                </w:rPr>
                                <w:t>B</w:t>
                              </w:r>
                            </w:p>
                          </w:txbxContent>
                        </wps:txbx>
                        <wps:bodyPr wrap="square" lIns="0" tIns="0" rIns="0" bIns="0" rtlCol="0">
                          <a:noAutofit/>
                        </wps:bodyPr>
                      </wps:wsp>
                    </wpg:wgp>
                  </a:graphicData>
                </a:graphic>
              </wp:anchor>
            </w:drawing>
          </mc:Choice>
          <mc:Fallback>
            <w:pict>
              <v:group id="_x0000_s1026" o:spid="_x0000_s1026" o:spt="203" style="position:absolute;left:0pt;margin-left:185.75pt;margin-top:21.75pt;height:21.6pt;width:143.1pt;mso-position-horizontal-relative:page;z-index:251671552;mso-width-relative:page;mso-height-relative:page;" coordsize="1817370,274320" o:gfxdata="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">
                <o:lock v:ext="edit" aspectratio="f"/>
                <v:shape id="Graphic 399" o:spid="_x0000_s1026" o:spt="100" style="position:absolute;left:1362468;top:130594;height:1270;width:79375;" filled="f" stroked="t" coordsize="79375,1" o:gfxdata="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tcZ2/&#10;AAAA3AAAAA8AAAAAAAAAAQAgAAAAIgAAAGRycy9kb3ducmV2LnhtbFBLAQIUABQAAAAIAIdO4kAz&#10;LwWeOwAAADkAAAAQAAAAAAAAAAEAIAAAAA4BAABkcnMvc2hhcGV4bWwueG1sUEsFBgAAAAAGAAYA&#10;WwEAALgDAAAAAA==&#10;" path="m0,0l79247,0e">
                  <v:fill on="f" focussize="0,0"/>
                  <v:stroke weight="0.791968503937008pt" color="#000000" joinstyle="round"/>
                  <v:imagedata o:title=""/>
                  <o:lock v:ext="edit" aspectratio="f"/>
                  <v:textbox inset="0mm,0mm,0mm,0mm"/>
                </v:shape>
                <v:shape id="Textbox 400" o:spid="_x0000_s1026" o:spt="202" type="#_x0000_t202" style="position:absolute;left:0;top:0;height:208915;width:1817370;" filled="f" stroked="f" coordsize="21600,21600" o:gfxdata="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u715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2437EFCD">
                        <w:pPr>
                          <w:spacing w:before="52"/>
                          <w:ind w:left="0" w:right="0" w:firstLine="0"/>
                          <w:jc w:val="left"/>
                          <w:rPr>
                            <w:sz w:val="24"/>
                          </w:rPr>
                        </w:pPr>
                        <w:r>
                          <w:rPr>
                            <w:sz w:val="24"/>
                          </w:rPr>
                          <w:t>Volatile Matter</w:t>
                        </w:r>
                        <w:r>
                          <w:rPr>
                            <w:spacing w:val="-1"/>
                            <w:sz w:val="24"/>
                          </w:rPr>
                          <w:t xml:space="preserve"> </w:t>
                        </w:r>
                        <w:r>
                          <w:rPr>
                            <w:sz w:val="24"/>
                          </w:rPr>
                          <w:t>(%)</w:t>
                        </w:r>
                        <w:r>
                          <w:rPr>
                            <w:spacing w:val="2"/>
                            <w:sz w:val="24"/>
                          </w:rPr>
                          <w:t xml:space="preserve"> </w:t>
                        </w:r>
                        <w:r>
                          <w:rPr>
                            <w:sz w:val="24"/>
                          </w:rPr>
                          <w:t>=</w:t>
                        </w:r>
                        <w:r>
                          <w:rPr>
                            <w:spacing w:val="2"/>
                            <w:sz w:val="24"/>
                          </w:rPr>
                          <w:t xml:space="preserve"> </w:t>
                        </w:r>
                        <w:r>
                          <w:rPr>
                            <w:sz w:val="24"/>
                            <w:vertAlign w:val="superscript"/>
                          </w:rPr>
                          <w:t>A</w:t>
                        </w:r>
                        <w:r>
                          <w:rPr>
                            <w:spacing w:val="-5"/>
                            <w:sz w:val="24"/>
                            <w:vertAlign w:val="baseline"/>
                          </w:rPr>
                          <w:t xml:space="preserve"> </w:t>
                        </w:r>
                        <w:r>
                          <w:rPr>
                            <w:spacing w:val="-4"/>
                            <w:sz w:val="24"/>
                            <w:vertAlign w:val="baseline"/>
                          </w:rPr>
                          <w:t>×100</w:t>
                        </w:r>
                      </w:p>
                    </w:txbxContent>
                  </v:textbox>
                </v:shape>
                <v:shape id="Textbox 401" o:spid="_x0000_s1026" o:spt="202" type="#_x0000_t202" style="position:absolute;left:1362468;top:166128;height:107950;width:92075;" filled="f" stroked="f" coordsize="21600,21600" o:gfxdata="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aJQf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DB7ECEC">
                        <w:pPr>
                          <w:spacing w:before="0" w:line="170" w:lineRule="exact"/>
                          <w:ind w:left="0" w:right="0" w:firstLine="0"/>
                          <w:jc w:val="left"/>
                          <w:rPr>
                            <w:sz w:val="17"/>
                          </w:rPr>
                        </w:pPr>
                        <w:r>
                          <w:rPr>
                            <w:spacing w:val="-10"/>
                            <w:w w:val="110"/>
                            <w:sz w:val="17"/>
                          </w:rPr>
                          <w:t>B</w:t>
                        </w:r>
                      </w:p>
                    </w:txbxContent>
                  </v:textbox>
                </v:shape>
              </v:group>
            </w:pict>
          </mc:Fallback>
        </mc:AlternateContent>
      </w:r>
      <w:r>
        <mc:AlternateContent>
          <mc:Choice Requires="wps">
            <w:drawing>
              <wp:anchor distT="0" distB="0" distL="0" distR="0" simplePos="0" relativeHeight="251672576" behindDoc="0" locked="0" layoutInCell="1" allowOverlap="1">
                <wp:simplePos x="0" y="0"/>
                <wp:positionH relativeFrom="page">
                  <wp:posOffset>2312035</wp:posOffset>
                </wp:positionH>
                <wp:positionV relativeFrom="paragraph">
                  <wp:posOffset>197485</wp:posOffset>
                </wp:positionV>
                <wp:extent cx="1985645" cy="439420"/>
                <wp:effectExtent l="0" t="0" r="0" b="0"/>
                <wp:wrapNone/>
                <wp:docPr id="402" name="Graphic 402"/>
                <wp:cNvGraphicFramePr/>
                <a:graphic xmlns:a="http://schemas.openxmlformats.org/drawingml/2006/main">
                  <a:graphicData uri="http://schemas.microsoft.com/office/word/2010/wordprocessingShape">
                    <wps:wsp>
                      <wps:cNvSpPr/>
                      <wps:spPr>
                        <a:xfrm>
                          <a:off x="0" y="0"/>
                          <a:ext cx="1985645" cy="439420"/>
                        </a:xfrm>
                        <a:custGeom>
                          <a:avLst/>
                          <a:gdLst/>
                          <a:ahLst/>
                          <a:cxnLst/>
                          <a:rect l="l" t="t" r="r" b="b"/>
                          <a:pathLst>
                            <a:path w="1985645" h="439420">
                              <a:moveTo>
                                <a:pt x="1985644" y="439419"/>
                              </a:moveTo>
                              <a:lnTo>
                                <a:pt x="0" y="439419"/>
                              </a:lnTo>
                              <a:lnTo>
                                <a:pt x="0" y="0"/>
                              </a:lnTo>
                              <a:lnTo>
                                <a:pt x="1985644" y="0"/>
                              </a:lnTo>
                              <a:lnTo>
                                <a:pt x="1985644" y="6349"/>
                              </a:lnTo>
                              <a:lnTo>
                                <a:pt x="12700" y="6349"/>
                              </a:lnTo>
                              <a:lnTo>
                                <a:pt x="6350" y="12699"/>
                              </a:lnTo>
                              <a:lnTo>
                                <a:pt x="12700" y="12699"/>
                              </a:lnTo>
                              <a:lnTo>
                                <a:pt x="12700" y="426719"/>
                              </a:lnTo>
                              <a:lnTo>
                                <a:pt x="6350" y="426719"/>
                              </a:lnTo>
                              <a:lnTo>
                                <a:pt x="12700" y="433069"/>
                              </a:lnTo>
                              <a:lnTo>
                                <a:pt x="1985644" y="433069"/>
                              </a:lnTo>
                              <a:lnTo>
                                <a:pt x="1985644" y="439419"/>
                              </a:lnTo>
                              <a:close/>
                            </a:path>
                            <a:path w="1985645" h="439420">
                              <a:moveTo>
                                <a:pt x="12700" y="12699"/>
                              </a:moveTo>
                              <a:lnTo>
                                <a:pt x="6350" y="12699"/>
                              </a:lnTo>
                              <a:lnTo>
                                <a:pt x="12700" y="6349"/>
                              </a:lnTo>
                              <a:lnTo>
                                <a:pt x="12700" y="12699"/>
                              </a:lnTo>
                              <a:close/>
                            </a:path>
                            <a:path w="1985645" h="439420">
                              <a:moveTo>
                                <a:pt x="1972944" y="12699"/>
                              </a:moveTo>
                              <a:lnTo>
                                <a:pt x="12700" y="12699"/>
                              </a:lnTo>
                              <a:lnTo>
                                <a:pt x="12700" y="6349"/>
                              </a:lnTo>
                              <a:lnTo>
                                <a:pt x="1972944" y="6349"/>
                              </a:lnTo>
                              <a:lnTo>
                                <a:pt x="1972944" y="12699"/>
                              </a:lnTo>
                              <a:close/>
                            </a:path>
                            <a:path w="1985645" h="439420">
                              <a:moveTo>
                                <a:pt x="1972944" y="433069"/>
                              </a:moveTo>
                              <a:lnTo>
                                <a:pt x="1972944" y="6349"/>
                              </a:lnTo>
                              <a:lnTo>
                                <a:pt x="1979294" y="12699"/>
                              </a:lnTo>
                              <a:lnTo>
                                <a:pt x="1985644" y="12699"/>
                              </a:lnTo>
                              <a:lnTo>
                                <a:pt x="1985644" y="426719"/>
                              </a:lnTo>
                              <a:lnTo>
                                <a:pt x="1979294" y="426719"/>
                              </a:lnTo>
                              <a:lnTo>
                                <a:pt x="1972944" y="433069"/>
                              </a:lnTo>
                              <a:close/>
                            </a:path>
                            <a:path w="1985645" h="439420">
                              <a:moveTo>
                                <a:pt x="1985644" y="12699"/>
                              </a:moveTo>
                              <a:lnTo>
                                <a:pt x="1979294" y="12699"/>
                              </a:lnTo>
                              <a:lnTo>
                                <a:pt x="1972944" y="6349"/>
                              </a:lnTo>
                              <a:lnTo>
                                <a:pt x="1985644" y="6349"/>
                              </a:lnTo>
                              <a:lnTo>
                                <a:pt x="1985644" y="12699"/>
                              </a:lnTo>
                              <a:close/>
                            </a:path>
                            <a:path w="1985645" h="439420">
                              <a:moveTo>
                                <a:pt x="12700" y="433069"/>
                              </a:moveTo>
                              <a:lnTo>
                                <a:pt x="6350" y="426719"/>
                              </a:lnTo>
                              <a:lnTo>
                                <a:pt x="12700" y="426719"/>
                              </a:lnTo>
                              <a:lnTo>
                                <a:pt x="12700" y="433069"/>
                              </a:lnTo>
                              <a:close/>
                            </a:path>
                            <a:path w="1985645" h="439420">
                              <a:moveTo>
                                <a:pt x="1972944" y="433069"/>
                              </a:moveTo>
                              <a:lnTo>
                                <a:pt x="12700" y="433069"/>
                              </a:lnTo>
                              <a:lnTo>
                                <a:pt x="12700" y="426719"/>
                              </a:lnTo>
                              <a:lnTo>
                                <a:pt x="1972944" y="426719"/>
                              </a:lnTo>
                              <a:lnTo>
                                <a:pt x="1972944" y="433069"/>
                              </a:lnTo>
                              <a:close/>
                            </a:path>
                            <a:path w="1985645" h="439420">
                              <a:moveTo>
                                <a:pt x="1985644" y="433069"/>
                              </a:moveTo>
                              <a:lnTo>
                                <a:pt x="1972944" y="433069"/>
                              </a:lnTo>
                              <a:lnTo>
                                <a:pt x="1979294" y="426719"/>
                              </a:lnTo>
                              <a:lnTo>
                                <a:pt x="1985644" y="426719"/>
                              </a:lnTo>
                              <a:lnTo>
                                <a:pt x="1985644" y="433069"/>
                              </a:lnTo>
                              <a:close/>
                            </a:path>
                          </a:pathLst>
                        </a:custGeom>
                        <a:solidFill>
                          <a:srgbClr val="000000"/>
                        </a:solidFill>
                      </wps:spPr>
                      <wps:bodyPr wrap="square" lIns="0" tIns="0" rIns="0" bIns="0" rtlCol="0">
                        <a:noAutofit/>
                      </wps:bodyPr>
                    </wps:wsp>
                  </a:graphicData>
                </a:graphic>
              </wp:anchor>
            </w:drawing>
          </mc:Choice>
          <mc:Fallback>
            <w:pict>
              <v:shape id="Graphic 402" o:spid="_x0000_s1026" o:spt="100" style="position:absolute;left:0pt;margin-left:182.05pt;margin-top:15.55pt;height:34.6pt;width:156.35pt;mso-position-horizontal-relative:page;z-index:251672576;mso-width-relative:page;mso-height-relative:page;" fillcolor="#000000" filled="t" stroked="f" coordsize="1985645,439420" o:gfxdata="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DCUFzv2AAAAAoBAAAP&#10;AAAAAAAAAAEAIAAAACIAAABkcnMvZG93bnJldi54bWxQSwECFAAUAAAACACHTuJA63WdYDUDAAAH&#10;DgAADgAAAAAAAAABACAAAAAnAQAAZHJzL2Uyb0RvYy54bWxQSwUGAAAAAAYABgBZAQAAzgYAAAAA&#10;" path="m1985644,439419l0,439419,0,0,1985644,0,1985644,6349,12700,6349,6350,12699,12700,12699,12700,426719,6350,426719,12700,433069,1985644,433069,1985644,439419xem12700,12699l6350,12699,12700,6349,12700,12699xem1972944,12699l12700,12699,12700,6349,1972944,6349,1972944,12699xem1972944,433069l1972944,6349,1979294,12699,1985644,12699,1985644,426719,1979294,426719,1972944,433069xem1985644,12699l1979294,12699,1972944,6349,1985644,6349,1985644,12699xem12700,433069l6350,426719,12700,426719,12700,433069xem1972944,433069l12700,433069,12700,426719,1972944,426719,1972944,433069xem1985644,433069l1972944,433069,1979294,426719,1985644,426719,1985644,433069xe">
                <v:fill on="t" focussize="0,0"/>
                <v:stroke on="f"/>
                <v:imagedata o:title=""/>
                <o:lock v:ext="edit" aspectratio="f"/>
                <v:textbox inset="0mm,0mm,0mm,0mm"/>
              </v:shape>
            </w:pict>
          </mc:Fallback>
        </mc:AlternateContent>
      </w:r>
      <w:r>
        <w:t>(A= Loss in weight in gram of the moisture free sample after heating.</w:t>
      </w:r>
    </w:p>
    <w:p w14:paraId="7F84E945">
      <w:pPr>
        <w:pStyle w:val="12"/>
        <w:ind w:left="6249"/>
        <w:jc w:val="both"/>
      </w:pPr>
      <w:r>
        <w:t>B=</w:t>
      </w:r>
      <w:r>
        <w:rPr>
          <w:spacing w:val="-1"/>
        </w:rPr>
        <w:t xml:space="preserve"> </w:t>
      </w:r>
      <w:r>
        <w:t>Weight</w:t>
      </w:r>
      <w:r>
        <w:rPr>
          <w:spacing w:val="-1"/>
        </w:rPr>
        <w:t xml:space="preserve"> </w:t>
      </w:r>
      <w:r>
        <w:t>in gram</w:t>
      </w:r>
      <w:r>
        <w:rPr>
          <w:spacing w:val="-2"/>
        </w:rPr>
        <w:t xml:space="preserve"> </w:t>
      </w:r>
      <w:r>
        <w:t xml:space="preserve">is </w:t>
      </w:r>
      <w:r>
        <w:rPr>
          <w:spacing w:val="-2"/>
        </w:rPr>
        <w:t>taken.</w:t>
      </w:r>
    </w:p>
    <w:p w14:paraId="593870BE">
      <w:pPr>
        <w:pStyle w:val="12"/>
      </w:pPr>
    </w:p>
    <w:p w14:paraId="6BD3C64A">
      <w:pPr>
        <w:pStyle w:val="12"/>
        <w:spacing w:before="132"/>
      </w:pPr>
    </w:p>
    <w:p w14:paraId="05006BC2">
      <w:pPr>
        <w:pStyle w:val="16"/>
        <w:numPr>
          <w:ilvl w:val="2"/>
          <w:numId w:val="15"/>
        </w:numPr>
        <w:tabs>
          <w:tab w:val="left" w:pos="907"/>
        </w:tabs>
        <w:spacing w:before="0" w:after="0" w:line="360" w:lineRule="auto"/>
        <w:ind w:left="907" w:right="834" w:hanging="420"/>
        <w:jc w:val="both"/>
        <w:rPr>
          <w:sz w:val="24"/>
        </w:rPr>
      </w:pPr>
      <w:r>
        <w:rPr>
          <w:b/>
          <w:sz w:val="24"/>
        </w:rPr>
        <w:t xml:space="preserve">Determination of Ash: </w:t>
      </w:r>
      <w:r>
        <w:rPr>
          <w:sz w:val="24"/>
        </w:rPr>
        <w:t>Nearly 1 gm of moisture free sample is taken in a silica crucible, keep the crucible in a muffle furnace and heating upto 500°± 10° C for 1 hour and 75°± 10° C for 2 hours.</w:t>
      </w:r>
      <w:r>
        <w:rPr>
          <w:spacing w:val="-2"/>
          <w:sz w:val="24"/>
        </w:rPr>
        <w:t xml:space="preserve"> </w:t>
      </w:r>
      <w:r>
        <w:rPr>
          <w:sz w:val="24"/>
        </w:rPr>
        <w:t>Slow stream of</w:t>
      </w:r>
      <w:r>
        <w:rPr>
          <w:spacing w:val="-2"/>
          <w:sz w:val="24"/>
        </w:rPr>
        <w:t xml:space="preserve"> </w:t>
      </w:r>
      <w:r>
        <w:rPr>
          <w:sz w:val="24"/>
        </w:rPr>
        <w:t>air is maintained</w:t>
      </w:r>
      <w:r>
        <w:rPr>
          <w:spacing w:val="-2"/>
          <w:sz w:val="24"/>
        </w:rPr>
        <w:t xml:space="preserve"> </w:t>
      </w:r>
      <w:r>
        <w:rPr>
          <w:sz w:val="24"/>
        </w:rPr>
        <w:t>through</w:t>
      </w:r>
      <w:r>
        <w:rPr>
          <w:spacing w:val="-1"/>
          <w:sz w:val="24"/>
        </w:rPr>
        <w:t xml:space="preserve"> </w:t>
      </w:r>
      <w:r>
        <w:rPr>
          <w:sz w:val="24"/>
        </w:rPr>
        <w:t>the muffle furnace is allowed.</w:t>
      </w:r>
      <w:r>
        <w:rPr>
          <w:spacing w:val="-2"/>
          <w:sz w:val="24"/>
        </w:rPr>
        <w:t xml:space="preserve"> </w:t>
      </w:r>
      <w:r>
        <w:rPr>
          <w:sz w:val="24"/>
        </w:rPr>
        <w:t>The temperature is further increased to 925°± 25° C is keeping for 1 hour. After this cooling it in a desiccator and weigh the sample. This procedure repeats till the residue in the crucible is get constant in weight. The following formula can use for the calculation of the ash content.</w:t>
      </w:r>
    </w:p>
    <w:p w14:paraId="67546F27">
      <w:pPr>
        <w:pStyle w:val="12"/>
        <w:spacing w:before="68"/>
        <w:ind w:left="6216"/>
        <w:jc w:val="both"/>
      </w:pPr>
      <w:r>
        <mc:AlternateContent>
          <mc:Choice Requires="wps">
            <w:drawing>
              <wp:anchor distT="0" distB="0" distL="0" distR="0" simplePos="0" relativeHeight="251672576" behindDoc="0" locked="0" layoutInCell="1" allowOverlap="1">
                <wp:simplePos x="0" y="0"/>
                <wp:positionH relativeFrom="page">
                  <wp:posOffset>2352675</wp:posOffset>
                </wp:positionH>
                <wp:positionV relativeFrom="paragraph">
                  <wp:posOffset>167005</wp:posOffset>
                </wp:positionV>
                <wp:extent cx="1932305" cy="439420"/>
                <wp:effectExtent l="0" t="0" r="0" b="0"/>
                <wp:wrapNone/>
                <wp:docPr id="403" name="Graphic 403"/>
                <wp:cNvGraphicFramePr/>
                <a:graphic xmlns:a="http://schemas.openxmlformats.org/drawingml/2006/main">
                  <a:graphicData uri="http://schemas.microsoft.com/office/word/2010/wordprocessingShape">
                    <wps:wsp>
                      <wps:cNvSpPr/>
                      <wps:spPr>
                        <a:xfrm>
                          <a:off x="0" y="0"/>
                          <a:ext cx="1932305" cy="439420"/>
                        </a:xfrm>
                        <a:custGeom>
                          <a:avLst/>
                          <a:gdLst/>
                          <a:ahLst/>
                          <a:cxnLst/>
                          <a:rect l="l" t="t" r="r" b="b"/>
                          <a:pathLst>
                            <a:path w="1932305" h="439420">
                              <a:moveTo>
                                <a:pt x="1932304" y="439419"/>
                              </a:moveTo>
                              <a:lnTo>
                                <a:pt x="0" y="439419"/>
                              </a:lnTo>
                              <a:lnTo>
                                <a:pt x="0" y="0"/>
                              </a:lnTo>
                              <a:lnTo>
                                <a:pt x="1932304" y="0"/>
                              </a:lnTo>
                              <a:lnTo>
                                <a:pt x="1932304" y="6350"/>
                              </a:lnTo>
                              <a:lnTo>
                                <a:pt x="12700" y="6350"/>
                              </a:lnTo>
                              <a:lnTo>
                                <a:pt x="6350" y="12700"/>
                              </a:lnTo>
                              <a:lnTo>
                                <a:pt x="12700" y="12700"/>
                              </a:lnTo>
                              <a:lnTo>
                                <a:pt x="12700" y="426719"/>
                              </a:lnTo>
                              <a:lnTo>
                                <a:pt x="6350" y="426719"/>
                              </a:lnTo>
                              <a:lnTo>
                                <a:pt x="12700" y="433069"/>
                              </a:lnTo>
                              <a:lnTo>
                                <a:pt x="1932304" y="433069"/>
                              </a:lnTo>
                              <a:lnTo>
                                <a:pt x="1932304" y="439419"/>
                              </a:lnTo>
                              <a:close/>
                            </a:path>
                            <a:path w="1932305" h="439420">
                              <a:moveTo>
                                <a:pt x="12700" y="12700"/>
                              </a:moveTo>
                              <a:lnTo>
                                <a:pt x="6350" y="12700"/>
                              </a:lnTo>
                              <a:lnTo>
                                <a:pt x="12700" y="6350"/>
                              </a:lnTo>
                              <a:lnTo>
                                <a:pt x="12700" y="12700"/>
                              </a:lnTo>
                              <a:close/>
                            </a:path>
                            <a:path w="1932305" h="439420">
                              <a:moveTo>
                                <a:pt x="1919604" y="12700"/>
                              </a:moveTo>
                              <a:lnTo>
                                <a:pt x="12700" y="12700"/>
                              </a:lnTo>
                              <a:lnTo>
                                <a:pt x="12700" y="6350"/>
                              </a:lnTo>
                              <a:lnTo>
                                <a:pt x="1919604" y="6350"/>
                              </a:lnTo>
                              <a:lnTo>
                                <a:pt x="1919604" y="12700"/>
                              </a:lnTo>
                              <a:close/>
                            </a:path>
                            <a:path w="1932305" h="439420">
                              <a:moveTo>
                                <a:pt x="1919604" y="433069"/>
                              </a:moveTo>
                              <a:lnTo>
                                <a:pt x="1919604" y="6350"/>
                              </a:lnTo>
                              <a:lnTo>
                                <a:pt x="1925954" y="12700"/>
                              </a:lnTo>
                              <a:lnTo>
                                <a:pt x="1932304" y="12700"/>
                              </a:lnTo>
                              <a:lnTo>
                                <a:pt x="1932304" y="426719"/>
                              </a:lnTo>
                              <a:lnTo>
                                <a:pt x="1925954" y="426719"/>
                              </a:lnTo>
                              <a:lnTo>
                                <a:pt x="1919604" y="433069"/>
                              </a:lnTo>
                              <a:close/>
                            </a:path>
                            <a:path w="1932305" h="439420">
                              <a:moveTo>
                                <a:pt x="1932304" y="12700"/>
                              </a:moveTo>
                              <a:lnTo>
                                <a:pt x="1925954" y="12700"/>
                              </a:lnTo>
                              <a:lnTo>
                                <a:pt x="1919604" y="6350"/>
                              </a:lnTo>
                              <a:lnTo>
                                <a:pt x="1932304" y="6350"/>
                              </a:lnTo>
                              <a:lnTo>
                                <a:pt x="1932304" y="12700"/>
                              </a:lnTo>
                              <a:close/>
                            </a:path>
                            <a:path w="1932305" h="439420">
                              <a:moveTo>
                                <a:pt x="12700" y="433069"/>
                              </a:moveTo>
                              <a:lnTo>
                                <a:pt x="6350" y="426719"/>
                              </a:lnTo>
                              <a:lnTo>
                                <a:pt x="12700" y="426719"/>
                              </a:lnTo>
                              <a:lnTo>
                                <a:pt x="12700" y="433069"/>
                              </a:lnTo>
                              <a:close/>
                            </a:path>
                            <a:path w="1932305" h="439420">
                              <a:moveTo>
                                <a:pt x="1919604" y="433069"/>
                              </a:moveTo>
                              <a:lnTo>
                                <a:pt x="12700" y="433069"/>
                              </a:lnTo>
                              <a:lnTo>
                                <a:pt x="12700" y="426719"/>
                              </a:lnTo>
                              <a:lnTo>
                                <a:pt x="1919604" y="426719"/>
                              </a:lnTo>
                              <a:lnTo>
                                <a:pt x="1919604" y="433069"/>
                              </a:lnTo>
                              <a:close/>
                            </a:path>
                            <a:path w="1932305" h="439420">
                              <a:moveTo>
                                <a:pt x="1932304" y="433069"/>
                              </a:moveTo>
                              <a:lnTo>
                                <a:pt x="1919604" y="433069"/>
                              </a:lnTo>
                              <a:lnTo>
                                <a:pt x="1925954" y="426719"/>
                              </a:lnTo>
                              <a:lnTo>
                                <a:pt x="1932304" y="426719"/>
                              </a:lnTo>
                              <a:lnTo>
                                <a:pt x="1932304" y="433069"/>
                              </a:lnTo>
                              <a:close/>
                            </a:path>
                          </a:pathLst>
                        </a:custGeom>
                        <a:solidFill>
                          <a:srgbClr val="000000"/>
                        </a:solidFill>
                      </wps:spPr>
                      <wps:bodyPr wrap="square" lIns="0" tIns="0" rIns="0" bIns="0" rtlCol="0">
                        <a:noAutofit/>
                      </wps:bodyPr>
                    </wps:wsp>
                  </a:graphicData>
                </a:graphic>
              </wp:anchor>
            </w:drawing>
          </mc:Choice>
          <mc:Fallback>
            <w:pict>
              <v:shape id="Graphic 403" o:spid="_x0000_s1026" o:spt="100" style="position:absolute;left:0pt;margin-left:185.25pt;margin-top:13.15pt;height:34.6pt;width:152.15pt;mso-position-horizontal-relative:page;z-index:251672576;mso-width-relative:page;mso-height-relative:page;" fillcolor="#000000" filled="t" stroked="f" coordsize="1932305,439420" o:gfxdata="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" path="m1932304,439419l0,439419,0,0,1932304,0,1932304,6350,12700,6350,6350,12700,12700,12700,12700,426719,6350,426719,12700,433069,1932304,433069,1932304,439419xem12700,12700l6350,12700,12700,6350,12700,12700xem1919604,12700l12700,12700,12700,6350,1919604,6350,1919604,12700xem1919604,433069l1919604,6350,1925954,12700,1932304,12700,1932304,426719,1925954,426719,1919604,433069xem1932304,12700l1925954,12700,1919604,6350,1932304,6350,1932304,12700xem12700,433069l6350,426719,12700,426719,12700,433069xem1919604,433069l12700,433069,12700,426719,1919604,426719,1919604,433069xem1932304,433069l1919604,433069,1925954,426719,1932304,426719,1932304,433069xe">
                <v:fill on="t" focussize="0,0"/>
                <v:stroke on="f"/>
                <v:imagedata o:title=""/>
                <o:lock v:ext="edit" aspectratio="f"/>
                <v:textbox inset="0mm,0mm,0mm,0mm"/>
              </v:shape>
            </w:pict>
          </mc:Fallback>
        </mc:AlternateContent>
      </w:r>
      <w:r>
        <w:t>(A= Weight</w:t>
      </w:r>
      <w:r>
        <w:rPr>
          <w:spacing w:val="-1"/>
        </w:rPr>
        <w:t xml:space="preserve"> </w:t>
      </w:r>
      <w:r>
        <w:t>of</w:t>
      </w:r>
      <w:r>
        <w:rPr>
          <w:spacing w:val="-1"/>
        </w:rPr>
        <w:t xml:space="preserve"> </w:t>
      </w:r>
      <w:r>
        <w:t>ash</w:t>
      </w:r>
      <w:r>
        <w:rPr>
          <w:spacing w:val="-1"/>
        </w:rPr>
        <w:t xml:space="preserve"> </w:t>
      </w:r>
      <w:r>
        <w:t xml:space="preserve">in </w:t>
      </w:r>
      <w:r>
        <w:rPr>
          <w:spacing w:val="-4"/>
        </w:rPr>
        <w:t>gram</w:t>
      </w:r>
    </w:p>
    <w:p w14:paraId="4072B7A7">
      <w:pPr>
        <w:pStyle w:val="12"/>
        <w:spacing w:before="136" w:line="360" w:lineRule="auto"/>
        <w:ind w:left="6216" w:right="1087"/>
        <w:jc w:val="both"/>
      </w:pPr>
      <w:r>
        <mc:AlternateContent>
          <mc:Choice Requires="wpg">
            <w:drawing>
              <wp:anchor distT="0" distB="0" distL="0" distR="0" simplePos="0" relativeHeight="251670528" behindDoc="0" locked="0" layoutInCell="1" allowOverlap="1">
                <wp:simplePos x="0" y="0"/>
                <wp:positionH relativeFrom="page">
                  <wp:posOffset>2511425</wp:posOffset>
                </wp:positionH>
                <wp:positionV relativeFrom="paragraph">
                  <wp:posOffset>59690</wp:posOffset>
                </wp:positionV>
                <wp:extent cx="1649730" cy="274320"/>
                <wp:effectExtent l="0" t="0" r="0" b="0"/>
                <wp:wrapNone/>
                <wp:docPr id="404" name="Group 404"/>
                <wp:cNvGraphicFramePr/>
                <a:graphic xmlns:a="http://schemas.openxmlformats.org/drawingml/2006/main">
                  <a:graphicData uri="http://schemas.microsoft.com/office/word/2010/wordprocessingGroup">
                    <wpg:wgp>
                      <wpg:cNvGrpSpPr/>
                      <wpg:grpSpPr>
                        <a:xfrm>
                          <a:off x="0" y="0"/>
                          <a:ext cx="1649730" cy="274320"/>
                          <a:chOff x="0" y="0"/>
                          <a:chExt cx="1649730" cy="274320"/>
                        </a:xfrm>
                      </wpg:grpSpPr>
                      <wps:wsp>
                        <wps:cNvPr id="405" name="Graphic 405"/>
                        <wps:cNvSpPr/>
                        <wps:spPr>
                          <a:xfrm>
                            <a:off x="1194828" y="130594"/>
                            <a:ext cx="78105" cy="1270"/>
                          </a:xfrm>
                          <a:custGeom>
                            <a:avLst/>
                            <a:gdLst/>
                            <a:ahLst/>
                            <a:cxnLst/>
                            <a:rect l="l" t="t" r="r" b="b"/>
                            <a:pathLst>
                              <a:path w="78105">
                                <a:moveTo>
                                  <a:pt x="0" y="0"/>
                                </a:moveTo>
                                <a:lnTo>
                                  <a:pt x="77724" y="0"/>
                                </a:lnTo>
                              </a:path>
                            </a:pathLst>
                          </a:custGeom>
                          <a:ln w="10058">
                            <a:solidFill>
                              <a:srgbClr val="000000"/>
                            </a:solidFill>
                            <a:prstDash val="solid"/>
                          </a:ln>
                        </wps:spPr>
                        <wps:bodyPr wrap="square" lIns="0" tIns="0" rIns="0" bIns="0" rtlCol="0">
                          <a:noAutofit/>
                        </wps:bodyPr>
                      </wps:wsp>
                      <wps:wsp>
                        <wps:cNvPr id="406" name="Textbox 406"/>
                        <wps:cNvSpPr txBox="1"/>
                        <wps:spPr>
                          <a:xfrm>
                            <a:off x="0" y="0"/>
                            <a:ext cx="1649730" cy="208915"/>
                          </a:xfrm>
                          <a:prstGeom prst="rect">
                            <a:avLst/>
                          </a:prstGeom>
                        </wps:spPr>
                        <wps:txbx>
                          <w:txbxContent>
                            <w:p w14:paraId="65ED86CD">
                              <w:pPr>
                                <w:spacing w:before="52"/>
                                <w:ind w:left="0" w:right="0" w:firstLine="0"/>
                                <w:jc w:val="left"/>
                                <w:rPr>
                                  <w:sz w:val="24"/>
                                </w:rPr>
                              </w:pPr>
                              <w:r>
                                <w:rPr>
                                  <w:sz w:val="24"/>
                                </w:rPr>
                                <w:t>Ash Content</w:t>
                              </w:r>
                              <w:r>
                                <w:rPr>
                                  <w:spacing w:val="-1"/>
                                  <w:sz w:val="24"/>
                                </w:rPr>
                                <w:t xml:space="preserve"> </w:t>
                              </w:r>
                              <w:r>
                                <w:rPr>
                                  <w:sz w:val="24"/>
                                </w:rPr>
                                <w:t>(%)</w:t>
                              </w:r>
                              <w:r>
                                <w:rPr>
                                  <w:spacing w:val="2"/>
                                  <w:sz w:val="24"/>
                                </w:rPr>
                                <w:t xml:space="preserve"> </w:t>
                              </w:r>
                              <w:r>
                                <w:rPr>
                                  <w:sz w:val="24"/>
                                </w:rPr>
                                <w:t>=</w:t>
                              </w:r>
                              <w:r>
                                <w:rPr>
                                  <w:spacing w:val="2"/>
                                  <w:sz w:val="24"/>
                                </w:rPr>
                                <w:t xml:space="preserve"> </w:t>
                              </w:r>
                              <w:r>
                                <w:rPr>
                                  <w:sz w:val="24"/>
                                  <w:vertAlign w:val="superscript"/>
                                </w:rPr>
                                <w:t>A</w:t>
                              </w:r>
                              <w:r>
                                <w:rPr>
                                  <w:spacing w:val="-5"/>
                                  <w:sz w:val="24"/>
                                  <w:vertAlign w:val="baseline"/>
                                </w:rPr>
                                <w:t xml:space="preserve"> </w:t>
                              </w:r>
                              <w:r>
                                <w:rPr>
                                  <w:spacing w:val="-4"/>
                                  <w:sz w:val="24"/>
                                  <w:vertAlign w:val="baseline"/>
                                </w:rPr>
                                <w:t>×100</w:t>
                              </w:r>
                            </w:p>
                          </w:txbxContent>
                        </wps:txbx>
                        <wps:bodyPr wrap="square" lIns="0" tIns="0" rIns="0" bIns="0" rtlCol="0">
                          <a:noAutofit/>
                        </wps:bodyPr>
                      </wps:wsp>
                      <wps:wsp>
                        <wps:cNvPr id="407" name="Textbox 407"/>
                        <wps:cNvSpPr txBox="1"/>
                        <wps:spPr>
                          <a:xfrm>
                            <a:off x="1194828" y="166128"/>
                            <a:ext cx="92075" cy="107950"/>
                          </a:xfrm>
                          <a:prstGeom prst="rect">
                            <a:avLst/>
                          </a:prstGeom>
                        </wps:spPr>
                        <wps:txbx>
                          <w:txbxContent>
                            <w:p w14:paraId="4849E33E">
                              <w:pPr>
                                <w:spacing w:before="0" w:line="170" w:lineRule="exact"/>
                                <w:ind w:left="0" w:right="0" w:firstLine="0"/>
                                <w:jc w:val="left"/>
                                <w:rPr>
                                  <w:sz w:val="17"/>
                                </w:rPr>
                              </w:pPr>
                              <w:r>
                                <w:rPr>
                                  <w:spacing w:val="-10"/>
                                  <w:w w:val="110"/>
                                  <w:sz w:val="17"/>
                                </w:rPr>
                                <w:t>B</w:t>
                              </w:r>
                            </w:p>
                          </w:txbxContent>
                        </wps:txbx>
                        <wps:bodyPr wrap="square" lIns="0" tIns="0" rIns="0" bIns="0" rtlCol="0">
                          <a:noAutofit/>
                        </wps:bodyPr>
                      </wps:wsp>
                    </wpg:wgp>
                  </a:graphicData>
                </a:graphic>
              </wp:anchor>
            </w:drawing>
          </mc:Choice>
          <mc:Fallback>
            <w:pict>
              <v:group id="_x0000_s1026" o:spid="_x0000_s1026" o:spt="203" style="position:absolute;left:0pt;margin-left:197.75pt;margin-top:4.7pt;height:21.6pt;width:129.9pt;mso-position-horizontal-relative:page;z-index:251670528;mso-width-relative:page;mso-height-relative:page;" coordsize="1649730,274320" o:gfxdata="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I7un2DZAAAACAEAAA8A&#10;AAAAAAAAAQAgAAAAIgAAAGRycy9kb3ducmV2LnhtbFBLAQIUABQAAAAIAIdO4kCtJuqy+gIAAPMI&#10;AAAOAAAAAAAAAAEAIAAAACgBAABkcnMvZTJvRG9jLnhtbFBLBQYAAAAABgAGAFkBAACUBgAAAAA=&#10;">
                <o:lock v:ext="edit" aspectratio="f"/>
                <v:shape id="Graphic 405" o:spid="_x0000_s1026" o:spt="100" style="position:absolute;left:1194828;top:130594;height:1270;width:78105;" filled="f" stroked="t" coordsize="78105,1" o:gfxdata="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0Yvqm/&#10;AAAA3AAAAA8AAAAAAAAAAQAgAAAAIgAAAGRycy9kb3ducmV2LnhtbFBLAQIUABQAAAAIAIdO4kAz&#10;LwWeOwAAADkAAAAQAAAAAAAAAAEAIAAAAA4BAABkcnMvc2hhcGV4bWwueG1sUEsFBgAAAAAGAAYA&#10;WwEAALgDAAAAAA==&#10;" path="m0,0l77724,0e">
                  <v:fill on="f" focussize="0,0"/>
                  <v:stroke weight="0.791968503937008pt" color="#000000" joinstyle="round"/>
                  <v:imagedata o:title=""/>
                  <o:lock v:ext="edit" aspectratio="f"/>
                  <v:textbox inset="0mm,0mm,0mm,0mm"/>
                </v:shape>
                <v:shape id="Textbox 406" o:spid="_x0000_s1026" o:spt="202" type="#_x0000_t202" style="position:absolute;left:0;top:0;height:208915;width:1649730;" filled="f" stroked="f" coordsize="21600,21600" o:gfxdata="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vIC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5ED86CD">
                        <w:pPr>
                          <w:spacing w:before="52"/>
                          <w:ind w:left="0" w:right="0" w:firstLine="0"/>
                          <w:jc w:val="left"/>
                          <w:rPr>
                            <w:sz w:val="24"/>
                          </w:rPr>
                        </w:pPr>
                        <w:r>
                          <w:rPr>
                            <w:sz w:val="24"/>
                          </w:rPr>
                          <w:t>Ash Content</w:t>
                        </w:r>
                        <w:r>
                          <w:rPr>
                            <w:spacing w:val="-1"/>
                            <w:sz w:val="24"/>
                          </w:rPr>
                          <w:t xml:space="preserve"> </w:t>
                        </w:r>
                        <w:r>
                          <w:rPr>
                            <w:sz w:val="24"/>
                          </w:rPr>
                          <w:t>(%)</w:t>
                        </w:r>
                        <w:r>
                          <w:rPr>
                            <w:spacing w:val="2"/>
                            <w:sz w:val="24"/>
                          </w:rPr>
                          <w:t xml:space="preserve"> </w:t>
                        </w:r>
                        <w:r>
                          <w:rPr>
                            <w:sz w:val="24"/>
                          </w:rPr>
                          <w:t>=</w:t>
                        </w:r>
                        <w:r>
                          <w:rPr>
                            <w:spacing w:val="2"/>
                            <w:sz w:val="24"/>
                          </w:rPr>
                          <w:t xml:space="preserve"> </w:t>
                        </w:r>
                        <w:r>
                          <w:rPr>
                            <w:sz w:val="24"/>
                            <w:vertAlign w:val="superscript"/>
                          </w:rPr>
                          <w:t>A</w:t>
                        </w:r>
                        <w:r>
                          <w:rPr>
                            <w:spacing w:val="-5"/>
                            <w:sz w:val="24"/>
                            <w:vertAlign w:val="baseline"/>
                          </w:rPr>
                          <w:t xml:space="preserve"> </w:t>
                        </w:r>
                        <w:r>
                          <w:rPr>
                            <w:spacing w:val="-4"/>
                            <w:sz w:val="24"/>
                            <w:vertAlign w:val="baseline"/>
                          </w:rPr>
                          <w:t>×100</w:t>
                        </w:r>
                      </w:p>
                    </w:txbxContent>
                  </v:textbox>
                </v:shape>
                <v:shape id="Textbox 407" o:spid="_x0000_s1026" o:spt="202" type="#_x0000_t202" style="position:absolute;left:1194828;top:166128;height:107950;width:92075;" filled="f" stroked="f" coordsize="21600,21600" o:gfxdata="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HbZK/&#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4849E33E">
                        <w:pPr>
                          <w:spacing w:before="0" w:line="170" w:lineRule="exact"/>
                          <w:ind w:left="0" w:right="0" w:firstLine="0"/>
                          <w:jc w:val="left"/>
                          <w:rPr>
                            <w:sz w:val="17"/>
                          </w:rPr>
                        </w:pPr>
                        <w:r>
                          <w:rPr>
                            <w:spacing w:val="-10"/>
                            <w:w w:val="110"/>
                            <w:sz w:val="17"/>
                          </w:rPr>
                          <w:t>B</w:t>
                        </w:r>
                      </w:p>
                    </w:txbxContent>
                  </v:textbox>
                </v:shape>
              </v:group>
            </w:pict>
          </mc:Fallback>
        </mc:AlternateContent>
      </w:r>
      <w:r>
        <w:t xml:space="preserve">B= Weight of the sample taken in </w:t>
      </w:r>
      <w:r>
        <w:rPr>
          <w:spacing w:val="-4"/>
        </w:rPr>
        <w:t>gram</w:t>
      </w:r>
    </w:p>
    <w:p w14:paraId="238AC593">
      <w:pPr>
        <w:pStyle w:val="12"/>
        <w:spacing w:before="216"/>
      </w:pPr>
    </w:p>
    <w:p w14:paraId="1020F746">
      <w:pPr>
        <w:pStyle w:val="12"/>
        <w:spacing w:before="1"/>
        <w:ind w:left="487"/>
      </w:pPr>
      <w:r>
        <w:t>After determination</w:t>
      </w:r>
      <w:r>
        <w:rPr>
          <w:spacing w:val="-1"/>
        </w:rPr>
        <w:t xml:space="preserve"> </w:t>
      </w:r>
      <w:r>
        <w:t>of</w:t>
      </w:r>
      <w:r>
        <w:rPr>
          <w:spacing w:val="-1"/>
        </w:rPr>
        <w:t xml:space="preserve"> </w:t>
      </w:r>
      <w:r>
        <w:t>these</w:t>
      </w:r>
      <w:r>
        <w:rPr>
          <w:spacing w:val="1"/>
        </w:rPr>
        <w:t xml:space="preserve"> </w:t>
      </w:r>
      <w:r>
        <w:t>parameter,</w:t>
      </w:r>
      <w:r>
        <w:rPr>
          <w:spacing w:val="-2"/>
        </w:rPr>
        <w:t xml:space="preserve"> </w:t>
      </w:r>
      <w:r>
        <w:t>fixed</w:t>
      </w:r>
      <w:r>
        <w:rPr>
          <w:spacing w:val="1"/>
        </w:rPr>
        <w:t xml:space="preserve"> </w:t>
      </w:r>
      <w:r>
        <w:t>carbon</w:t>
      </w:r>
      <w:r>
        <w:rPr>
          <w:spacing w:val="-1"/>
        </w:rPr>
        <w:t xml:space="preserve"> </w:t>
      </w:r>
      <w:r>
        <w:t>can be</w:t>
      </w:r>
      <w:r>
        <w:rPr>
          <w:spacing w:val="-1"/>
        </w:rPr>
        <w:t xml:space="preserve"> </w:t>
      </w:r>
      <w:r>
        <w:t>calculated</w:t>
      </w:r>
      <w:r>
        <w:rPr>
          <w:spacing w:val="-1"/>
        </w:rPr>
        <w:t xml:space="preserve"> </w:t>
      </w:r>
      <w:r>
        <w:t>from</w:t>
      </w:r>
      <w:r>
        <w:rPr>
          <w:spacing w:val="1"/>
        </w:rPr>
        <w:t xml:space="preserve"> </w:t>
      </w:r>
      <w:r>
        <w:t>the</w:t>
      </w:r>
      <w:r>
        <w:rPr>
          <w:spacing w:val="-1"/>
        </w:rPr>
        <w:t xml:space="preserve"> </w:t>
      </w:r>
      <w:r>
        <w:t xml:space="preserve">following </w:t>
      </w:r>
      <w:r>
        <w:rPr>
          <w:spacing w:val="-2"/>
        </w:rPr>
        <w:t>formula:</w:t>
      </w:r>
    </w:p>
    <w:p w14:paraId="2076B025">
      <w:pPr>
        <w:pStyle w:val="12"/>
        <w:spacing w:before="16"/>
      </w:pPr>
    </w:p>
    <w:p w14:paraId="1126AD25">
      <w:pPr>
        <w:pStyle w:val="12"/>
        <w:spacing w:line="360" w:lineRule="auto"/>
        <w:ind w:left="7228" w:right="1472"/>
      </w:pPr>
      <w:r>
        <mc:AlternateContent>
          <mc:Choice Requires="wps">
            <w:drawing>
              <wp:anchor distT="0" distB="0" distL="0" distR="0" simplePos="0" relativeHeight="251671552" behindDoc="0" locked="0" layoutInCell="1" allowOverlap="1">
                <wp:simplePos x="0" y="0"/>
                <wp:positionH relativeFrom="page">
                  <wp:posOffset>1681480</wp:posOffset>
                </wp:positionH>
                <wp:positionV relativeFrom="paragraph">
                  <wp:posOffset>39370</wp:posOffset>
                </wp:positionV>
                <wp:extent cx="2945765" cy="364490"/>
                <wp:effectExtent l="0" t="0" r="0" b="0"/>
                <wp:wrapNone/>
                <wp:docPr id="408" name="Textbox 408"/>
                <wp:cNvGraphicFramePr/>
                <a:graphic xmlns:a="http://schemas.openxmlformats.org/drawingml/2006/main">
                  <a:graphicData uri="http://schemas.microsoft.com/office/word/2010/wordprocessingShape">
                    <wps:wsp>
                      <wps:cNvSpPr txBox="1"/>
                      <wps:spPr>
                        <a:xfrm>
                          <a:off x="0" y="0"/>
                          <a:ext cx="2945765" cy="364490"/>
                        </a:xfrm>
                        <a:prstGeom prst="rect">
                          <a:avLst/>
                        </a:prstGeom>
                      </wps:spPr>
                      <wps:txbx>
                        <w:txbxContent>
                          <w:p w14:paraId="7727B112">
                            <w:pPr>
                              <w:pStyle w:val="12"/>
                              <w:spacing w:before="197"/>
                              <w:ind w:left="106"/>
                            </w:pPr>
                            <w:r>
                              <w:t>Fixed</w:t>
                            </w:r>
                            <w:r>
                              <w:rPr>
                                <w:spacing w:val="-2"/>
                              </w:rPr>
                              <w:t xml:space="preserve"> </w:t>
                            </w:r>
                            <w:r>
                              <w:t>Carbon</w:t>
                            </w:r>
                            <w:r>
                              <w:rPr>
                                <w:spacing w:val="1"/>
                              </w:rPr>
                              <w:t xml:space="preserve"> </w:t>
                            </w:r>
                            <w:r>
                              <w:t>(FC) =</w:t>
                            </w:r>
                            <w:r>
                              <w:rPr>
                                <w:spacing w:val="-1"/>
                              </w:rPr>
                              <w:t xml:space="preserve"> </w:t>
                            </w:r>
                            <w:r>
                              <w:t>100 -</w:t>
                            </w:r>
                            <w:r>
                              <w:rPr>
                                <w:spacing w:val="-1"/>
                              </w:rPr>
                              <w:t xml:space="preserve"> </w:t>
                            </w:r>
                            <w:r>
                              <w:t>VM</w:t>
                            </w:r>
                            <w:r>
                              <w:rPr>
                                <w:spacing w:val="2"/>
                              </w:rPr>
                              <w:t xml:space="preserve"> </w:t>
                            </w:r>
                            <w:r>
                              <w:t>(%)+</w:t>
                            </w:r>
                            <w:r>
                              <w:rPr>
                                <w:spacing w:val="-1"/>
                              </w:rPr>
                              <w:t xml:space="preserve"> </w:t>
                            </w:r>
                            <w:r>
                              <w:t>Ash</w:t>
                            </w:r>
                            <w:r>
                              <w:rPr>
                                <w:spacing w:val="-1"/>
                              </w:rPr>
                              <w:t xml:space="preserve"> </w:t>
                            </w:r>
                            <w:r>
                              <w:rPr>
                                <w:spacing w:val="-5"/>
                              </w:rPr>
                              <w:t>(%)</w:t>
                            </w:r>
                          </w:p>
                        </w:txbxContent>
                      </wps:txbx>
                      <wps:bodyPr wrap="square" lIns="0" tIns="0" rIns="0" bIns="0" rtlCol="0">
                        <a:noAutofit/>
                      </wps:bodyPr>
                    </wps:wsp>
                  </a:graphicData>
                </a:graphic>
              </wp:anchor>
            </w:drawing>
          </mc:Choice>
          <mc:Fallback>
            <w:pict>
              <v:shape id="Textbox 408" o:spid="_x0000_s1026" o:spt="202" type="#_x0000_t202" style="position:absolute;left:0pt;margin-left:132.4pt;margin-top:3.1pt;height:28.7pt;width:231.95pt;mso-position-horizontal-relative:page;z-index:251671552;mso-width-relative:page;mso-height-relative:page;" filled="f" stroked="f" coordsize="21600,21600" o:gfxdata="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A2UZYC1wAAAAgBAAAPAAAAAAAAAAEAIAAAACIAAABkcnMvZG93bnJldi54bWxQSwECFAAUAAAA&#10;CACHTuJAyoMEjrYBAAB4AwAADgAAAAAAAAABACAAAAAmAQAAZHJzL2Uyb0RvYy54bWxQSwUGAAAA&#10;AAYABgBZAQAATgUAAAAA&#10;">
                <v:fill on="f" focussize="0,0"/>
                <v:stroke on="f"/>
                <v:imagedata o:title=""/>
                <o:lock v:ext="edit" aspectratio="f"/>
                <v:textbox inset="0mm,0mm,0mm,0mm">
                  <w:txbxContent>
                    <w:p w14:paraId="7727B112">
                      <w:pPr>
                        <w:pStyle w:val="12"/>
                        <w:spacing w:before="197"/>
                        <w:ind w:left="106"/>
                      </w:pPr>
                      <w:r>
                        <w:t>Fixed</w:t>
                      </w:r>
                      <w:r>
                        <w:rPr>
                          <w:spacing w:val="-2"/>
                        </w:rPr>
                        <w:t xml:space="preserve"> </w:t>
                      </w:r>
                      <w:r>
                        <w:t>Carbon</w:t>
                      </w:r>
                      <w:r>
                        <w:rPr>
                          <w:spacing w:val="1"/>
                        </w:rPr>
                        <w:t xml:space="preserve"> </w:t>
                      </w:r>
                      <w:r>
                        <w:t>(FC) =</w:t>
                      </w:r>
                      <w:r>
                        <w:rPr>
                          <w:spacing w:val="-1"/>
                        </w:rPr>
                        <w:t xml:space="preserve"> </w:t>
                      </w:r>
                      <w:r>
                        <w:t>100 -</w:t>
                      </w:r>
                      <w:r>
                        <w:rPr>
                          <w:spacing w:val="-1"/>
                        </w:rPr>
                        <w:t xml:space="preserve"> </w:t>
                      </w:r>
                      <w:r>
                        <w:t>VM</w:t>
                      </w:r>
                      <w:r>
                        <w:rPr>
                          <w:spacing w:val="2"/>
                        </w:rPr>
                        <w:t xml:space="preserve"> </w:t>
                      </w:r>
                      <w:r>
                        <w:t>(%)+</w:t>
                      </w:r>
                      <w:r>
                        <w:rPr>
                          <w:spacing w:val="-1"/>
                        </w:rPr>
                        <w:t xml:space="preserve"> </w:t>
                      </w:r>
                      <w:r>
                        <w:t>Ash</w:t>
                      </w:r>
                      <w:r>
                        <w:rPr>
                          <w:spacing w:val="-1"/>
                        </w:rPr>
                        <w:t xml:space="preserve"> </w:t>
                      </w:r>
                      <w:r>
                        <w:rPr>
                          <w:spacing w:val="-5"/>
                        </w:rPr>
                        <w:t>(%)</w:t>
                      </w:r>
                    </w:p>
                  </w:txbxContent>
                </v:textbox>
              </v:shape>
            </w:pict>
          </mc:Fallback>
        </mc:AlternateContent>
      </w:r>
      <w:r>
        <mc:AlternateContent>
          <mc:Choice Requires="wps">
            <w:drawing>
              <wp:anchor distT="0" distB="0" distL="0" distR="0" simplePos="0" relativeHeight="251673600" behindDoc="0" locked="0" layoutInCell="1" allowOverlap="1">
                <wp:simplePos x="0" y="0"/>
                <wp:positionH relativeFrom="page">
                  <wp:posOffset>1681480</wp:posOffset>
                </wp:positionH>
                <wp:positionV relativeFrom="paragraph">
                  <wp:posOffset>39370</wp:posOffset>
                </wp:positionV>
                <wp:extent cx="2945765" cy="364490"/>
                <wp:effectExtent l="0" t="0" r="0" b="0"/>
                <wp:wrapNone/>
                <wp:docPr id="409" name="Graphic 409"/>
                <wp:cNvGraphicFramePr/>
                <a:graphic xmlns:a="http://schemas.openxmlformats.org/drawingml/2006/main">
                  <a:graphicData uri="http://schemas.microsoft.com/office/word/2010/wordprocessingShape">
                    <wps:wsp>
                      <wps:cNvSpPr/>
                      <wps:spPr>
                        <a:xfrm>
                          <a:off x="0" y="0"/>
                          <a:ext cx="2945765" cy="364490"/>
                        </a:xfrm>
                        <a:custGeom>
                          <a:avLst/>
                          <a:gdLst/>
                          <a:ahLst/>
                          <a:cxnLst/>
                          <a:rect l="l" t="t" r="r" b="b"/>
                          <a:pathLst>
                            <a:path w="2945765" h="364490">
                              <a:moveTo>
                                <a:pt x="2945765" y="364489"/>
                              </a:moveTo>
                              <a:lnTo>
                                <a:pt x="0" y="364489"/>
                              </a:lnTo>
                              <a:lnTo>
                                <a:pt x="0" y="0"/>
                              </a:lnTo>
                              <a:lnTo>
                                <a:pt x="2945765" y="0"/>
                              </a:lnTo>
                              <a:lnTo>
                                <a:pt x="2945765" y="6350"/>
                              </a:lnTo>
                              <a:lnTo>
                                <a:pt x="12700" y="6350"/>
                              </a:lnTo>
                              <a:lnTo>
                                <a:pt x="6350" y="12700"/>
                              </a:lnTo>
                              <a:lnTo>
                                <a:pt x="12700" y="12700"/>
                              </a:lnTo>
                              <a:lnTo>
                                <a:pt x="12700" y="351789"/>
                              </a:lnTo>
                              <a:lnTo>
                                <a:pt x="6350" y="351789"/>
                              </a:lnTo>
                              <a:lnTo>
                                <a:pt x="12700" y="358139"/>
                              </a:lnTo>
                              <a:lnTo>
                                <a:pt x="2945765" y="358139"/>
                              </a:lnTo>
                              <a:lnTo>
                                <a:pt x="2945765" y="364489"/>
                              </a:lnTo>
                              <a:close/>
                            </a:path>
                            <a:path w="2945765" h="364490">
                              <a:moveTo>
                                <a:pt x="12700" y="12700"/>
                              </a:moveTo>
                              <a:lnTo>
                                <a:pt x="6350" y="12700"/>
                              </a:lnTo>
                              <a:lnTo>
                                <a:pt x="12700" y="6350"/>
                              </a:lnTo>
                              <a:lnTo>
                                <a:pt x="12700" y="12700"/>
                              </a:lnTo>
                              <a:close/>
                            </a:path>
                            <a:path w="2945765" h="364490">
                              <a:moveTo>
                                <a:pt x="2933065" y="12700"/>
                              </a:moveTo>
                              <a:lnTo>
                                <a:pt x="12700" y="12700"/>
                              </a:lnTo>
                              <a:lnTo>
                                <a:pt x="12700" y="6350"/>
                              </a:lnTo>
                              <a:lnTo>
                                <a:pt x="2933065" y="6350"/>
                              </a:lnTo>
                              <a:lnTo>
                                <a:pt x="2933065" y="12700"/>
                              </a:lnTo>
                              <a:close/>
                            </a:path>
                            <a:path w="2945765" h="364490">
                              <a:moveTo>
                                <a:pt x="2933065" y="358139"/>
                              </a:moveTo>
                              <a:lnTo>
                                <a:pt x="2933065" y="6350"/>
                              </a:lnTo>
                              <a:lnTo>
                                <a:pt x="2939415" y="12700"/>
                              </a:lnTo>
                              <a:lnTo>
                                <a:pt x="2945765" y="12700"/>
                              </a:lnTo>
                              <a:lnTo>
                                <a:pt x="2945765" y="351789"/>
                              </a:lnTo>
                              <a:lnTo>
                                <a:pt x="2939415" y="351789"/>
                              </a:lnTo>
                              <a:lnTo>
                                <a:pt x="2933065" y="358139"/>
                              </a:lnTo>
                              <a:close/>
                            </a:path>
                            <a:path w="2945765" h="364490">
                              <a:moveTo>
                                <a:pt x="2945765" y="12700"/>
                              </a:moveTo>
                              <a:lnTo>
                                <a:pt x="2939415" y="12700"/>
                              </a:lnTo>
                              <a:lnTo>
                                <a:pt x="2933065" y="6350"/>
                              </a:lnTo>
                              <a:lnTo>
                                <a:pt x="2945765" y="6350"/>
                              </a:lnTo>
                              <a:lnTo>
                                <a:pt x="2945765" y="12700"/>
                              </a:lnTo>
                              <a:close/>
                            </a:path>
                            <a:path w="2945765" h="364490">
                              <a:moveTo>
                                <a:pt x="12700" y="358139"/>
                              </a:moveTo>
                              <a:lnTo>
                                <a:pt x="6350" y="351789"/>
                              </a:lnTo>
                              <a:lnTo>
                                <a:pt x="12700" y="351789"/>
                              </a:lnTo>
                              <a:lnTo>
                                <a:pt x="12700" y="358139"/>
                              </a:lnTo>
                              <a:close/>
                            </a:path>
                            <a:path w="2945765" h="364490">
                              <a:moveTo>
                                <a:pt x="2933065" y="358139"/>
                              </a:moveTo>
                              <a:lnTo>
                                <a:pt x="12700" y="358139"/>
                              </a:lnTo>
                              <a:lnTo>
                                <a:pt x="12700" y="351789"/>
                              </a:lnTo>
                              <a:lnTo>
                                <a:pt x="2933065" y="351789"/>
                              </a:lnTo>
                              <a:lnTo>
                                <a:pt x="2933065" y="358139"/>
                              </a:lnTo>
                              <a:close/>
                            </a:path>
                            <a:path w="2945765" h="364490">
                              <a:moveTo>
                                <a:pt x="2945765" y="358139"/>
                              </a:moveTo>
                              <a:lnTo>
                                <a:pt x="2933065" y="358139"/>
                              </a:lnTo>
                              <a:lnTo>
                                <a:pt x="2939415" y="351789"/>
                              </a:lnTo>
                              <a:lnTo>
                                <a:pt x="2945765" y="351789"/>
                              </a:lnTo>
                              <a:lnTo>
                                <a:pt x="2945765" y="358139"/>
                              </a:lnTo>
                              <a:close/>
                            </a:path>
                          </a:pathLst>
                        </a:custGeom>
                        <a:solidFill>
                          <a:srgbClr val="000000"/>
                        </a:solidFill>
                      </wps:spPr>
                      <wps:bodyPr wrap="square" lIns="0" tIns="0" rIns="0" bIns="0" rtlCol="0">
                        <a:noAutofit/>
                      </wps:bodyPr>
                    </wps:wsp>
                  </a:graphicData>
                </a:graphic>
              </wp:anchor>
            </w:drawing>
          </mc:Choice>
          <mc:Fallback>
            <w:pict>
              <v:shape id="Graphic 409" o:spid="_x0000_s1026" o:spt="100" style="position:absolute;left:0pt;margin-left:132.4pt;margin-top:3.1pt;height:28.7pt;width:231.95pt;mso-position-horizontal-relative:page;z-index:251673600;mso-width-relative:page;mso-height-relative:page;" fillcolor="#000000" filled="t" stroked="f" coordsize="2945765,364490" o:gfxdata="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AAAAAZHJzL1BLAQIUABQAAAAIAIdO4kCTsR3y2AAAAAgB&#10;AAAPAAAAAAAAAAEAIAAAACIAAABkcnMvZG93bnJldi54bWxQSwECFAAUAAAACACHTuJAuO+CgzgD&#10;AAAHDgAADgAAAAAAAAABACAAAAAnAQAAZHJzL2Uyb0RvYy54bWxQSwUGAAAAAAYABgBZAQAA0QYA&#10;AAAA&#10;" path="m2945765,364489l0,364489,0,0,2945765,0,2945765,6350,12700,6350,6350,12700,12700,12700,12700,351789,6350,351789,12700,358139,2945765,358139,2945765,364489xem12700,12700l6350,12700,12700,6350,12700,12700xem2933065,12700l12700,12700,12700,6350,2933065,6350,2933065,12700xem2933065,358139l2933065,6350,2939415,12700,2945765,12700,2945765,351789,2939415,351789,2933065,358139xem2945765,12700l2939415,12700,2933065,6350,2945765,6350,2945765,12700xem12700,358139l6350,351789,12700,351789,12700,358139xem2933065,358139l12700,358139,12700,351789,2933065,351789,2933065,358139xem2945765,358139l2933065,358139,2939415,351789,2945765,351789,2945765,358139xe">
                <v:fill on="t" focussize="0,0"/>
                <v:stroke on="f"/>
                <v:imagedata o:title=""/>
                <o:lock v:ext="edit" aspectratio="f"/>
                <v:textbox inset="0mm,0mm,0mm,0mm"/>
              </v:shape>
            </w:pict>
          </mc:Fallback>
        </mc:AlternateContent>
      </w:r>
      <w:r>
        <w:t>FC= Fixed Carbon. VM</w:t>
      </w:r>
      <w:r>
        <w:rPr>
          <w:spacing w:val="-13"/>
        </w:rPr>
        <w:t xml:space="preserve"> </w:t>
      </w:r>
      <w:r>
        <w:t>=</w:t>
      </w:r>
      <w:r>
        <w:rPr>
          <w:spacing w:val="-11"/>
        </w:rPr>
        <w:t xml:space="preserve"> </w:t>
      </w:r>
      <w:r>
        <w:t>Volatile</w:t>
      </w:r>
      <w:r>
        <w:rPr>
          <w:spacing w:val="-13"/>
        </w:rPr>
        <w:t xml:space="preserve"> </w:t>
      </w:r>
      <w:r>
        <w:t>Matter. Ash = Ash content.</w:t>
      </w:r>
    </w:p>
    <w:p w14:paraId="43AD52A1">
      <w:pPr>
        <w:pStyle w:val="12"/>
        <w:spacing w:before="7"/>
        <w:rPr>
          <w:sz w:val="28"/>
        </w:rPr>
      </w:pPr>
    </w:p>
    <w:p w14:paraId="549E6AA4">
      <w:pPr>
        <w:pStyle w:val="6"/>
        <w:numPr>
          <w:ilvl w:val="1"/>
          <w:numId w:val="15"/>
        </w:numPr>
        <w:tabs>
          <w:tab w:val="left" w:pos="1113"/>
        </w:tabs>
        <w:spacing w:before="0" w:after="0" w:line="240" w:lineRule="auto"/>
        <w:ind w:left="1066" w:leftChars="0" w:right="0" w:hanging="626" w:firstLineChars="0"/>
        <w:jc w:val="both"/>
      </w:pPr>
      <w:r>
        <w:t>Major</w:t>
      </w:r>
      <w:r>
        <w:rPr>
          <w:spacing w:val="-5"/>
        </w:rPr>
        <w:t xml:space="preserve"> </w:t>
      </w:r>
      <w:r>
        <w:t>oxide</w:t>
      </w:r>
      <w:r>
        <w:rPr>
          <w:spacing w:val="-5"/>
        </w:rPr>
        <w:t xml:space="preserve"> </w:t>
      </w:r>
      <w:r>
        <w:t>and</w:t>
      </w:r>
      <w:r>
        <w:rPr>
          <w:spacing w:val="-7"/>
        </w:rPr>
        <w:t xml:space="preserve"> </w:t>
      </w:r>
      <w:r>
        <w:t>trace</w:t>
      </w:r>
      <w:r>
        <w:rPr>
          <w:spacing w:val="-4"/>
        </w:rPr>
        <w:t xml:space="preserve"> </w:t>
      </w:r>
      <w:r>
        <w:t>elemental</w:t>
      </w:r>
      <w:r>
        <w:rPr>
          <w:spacing w:val="-6"/>
        </w:rPr>
        <w:t xml:space="preserve"> </w:t>
      </w:r>
      <w:r>
        <w:rPr>
          <w:spacing w:val="-2"/>
        </w:rPr>
        <w:t>analyses:</w:t>
      </w:r>
    </w:p>
    <w:p w14:paraId="77737B66">
      <w:pPr>
        <w:pStyle w:val="12"/>
        <w:spacing w:before="160" w:line="360" w:lineRule="auto"/>
        <w:ind w:left="487" w:right="835"/>
        <w:jc w:val="both"/>
      </w:pPr>
      <w:r>
        <w:t>A total 60 samples were selected from different bedrock samples and core samples and sent to Shiva Analytical (India) Pvt. Ltd. for major oxide and trace elemental studies through X-Ray Fluorescence (XRF) and Inductively coupled Mass Spectrometer (ICP-MS).</w:t>
      </w:r>
    </w:p>
    <w:p w14:paraId="2D2C940D">
      <w:pPr>
        <w:pStyle w:val="12"/>
        <w:spacing w:before="1"/>
        <w:ind w:left="487"/>
        <w:jc w:val="both"/>
        <w:rPr>
          <w:rFonts w:hint="default"/>
          <w:highlight w:val="none"/>
          <w:lang w:val="en-IN"/>
        </w:rPr>
      </w:pPr>
      <w:r>
        <w:t>The</w:t>
      </w:r>
      <w:r>
        <w:rPr>
          <w:spacing w:val="-2"/>
        </w:rPr>
        <w:t xml:space="preserve"> </w:t>
      </w:r>
      <w:r>
        <w:t>analytical results</w:t>
      </w:r>
      <w:r>
        <w:rPr>
          <w:spacing w:val="-1"/>
        </w:rPr>
        <w:t xml:space="preserve"> </w:t>
      </w:r>
      <w:r>
        <w:t>are</w:t>
      </w:r>
      <w:r>
        <w:rPr>
          <w:spacing w:val="-1"/>
        </w:rPr>
        <w:t xml:space="preserve"> </w:t>
      </w:r>
      <w:r>
        <w:t>attached</w:t>
      </w:r>
      <w:r>
        <w:rPr>
          <w:spacing w:val="-1"/>
        </w:rPr>
        <w:t xml:space="preserve"> </w:t>
      </w:r>
      <w:r>
        <w:t xml:space="preserve">in </w:t>
      </w:r>
      <w:r>
        <w:rPr>
          <w:color w:val="000000"/>
          <w:spacing w:val="-2"/>
          <w:highlight w:val="none"/>
        </w:rPr>
        <w:t>Annexure-</w:t>
      </w:r>
      <w:r>
        <w:rPr>
          <w:rFonts w:hint="default"/>
          <w:color w:val="000000"/>
          <w:spacing w:val="-2"/>
          <w:highlight w:val="none"/>
          <w:lang w:val="en-IN"/>
        </w:rPr>
        <w:t>2 &amp; Annexure- 3.</w:t>
      </w:r>
    </w:p>
    <w:p w14:paraId="58E2B96D">
      <w:pPr>
        <w:pStyle w:val="12"/>
        <w:spacing w:before="274"/>
      </w:pPr>
    </w:p>
    <w:p w14:paraId="3CF6ED1F">
      <w:pPr>
        <w:pStyle w:val="6"/>
        <w:numPr>
          <w:ilvl w:val="1"/>
          <w:numId w:val="15"/>
        </w:numPr>
        <w:tabs>
          <w:tab w:val="left" w:pos="1113"/>
        </w:tabs>
        <w:spacing w:before="1" w:after="0" w:line="240" w:lineRule="auto"/>
        <w:ind w:left="1066" w:leftChars="0" w:right="0" w:hanging="626" w:firstLineChars="0"/>
        <w:jc w:val="both"/>
      </w:pPr>
      <w:r>
        <w:t>Check</w:t>
      </w:r>
      <w:r>
        <w:rPr>
          <w:spacing w:val="-5"/>
        </w:rPr>
        <w:t xml:space="preserve"> </w:t>
      </w:r>
      <w:r>
        <w:t>sample</w:t>
      </w:r>
      <w:r>
        <w:rPr>
          <w:spacing w:val="-5"/>
        </w:rPr>
        <w:t xml:space="preserve"> </w:t>
      </w:r>
      <w:r>
        <w:rPr>
          <w:spacing w:val="-2"/>
        </w:rPr>
        <w:t>analyses:</w:t>
      </w:r>
    </w:p>
    <w:p w14:paraId="0AC472D3">
      <w:pPr>
        <w:pStyle w:val="12"/>
        <w:spacing w:before="81" w:line="360" w:lineRule="auto"/>
        <w:ind w:right="836"/>
        <w:jc w:val="both"/>
      </w:pPr>
      <w:r>
        <w:t>As a part of G4 stage of exploration, approximately 10% of duplicate samples from bedrock samples</w:t>
      </w:r>
      <w:r>
        <w:rPr>
          <w:spacing w:val="19"/>
        </w:rPr>
        <w:t xml:space="preserve"> </w:t>
      </w:r>
      <w:r>
        <w:t>and</w:t>
      </w:r>
      <w:r>
        <w:rPr>
          <w:spacing w:val="23"/>
        </w:rPr>
        <w:t xml:space="preserve"> </w:t>
      </w:r>
      <w:r>
        <w:t>core</w:t>
      </w:r>
      <w:r>
        <w:rPr>
          <w:spacing w:val="23"/>
        </w:rPr>
        <w:t xml:space="preserve"> </w:t>
      </w:r>
      <w:r>
        <w:t>samples</w:t>
      </w:r>
      <w:r>
        <w:rPr>
          <w:spacing w:val="21"/>
        </w:rPr>
        <w:t xml:space="preserve"> </w:t>
      </w:r>
      <w:r>
        <w:t>obtained</w:t>
      </w:r>
      <w:r>
        <w:rPr>
          <w:spacing w:val="23"/>
        </w:rPr>
        <w:t xml:space="preserve"> </w:t>
      </w:r>
      <w:r>
        <w:t>from</w:t>
      </w:r>
      <w:r>
        <w:rPr>
          <w:spacing w:val="23"/>
        </w:rPr>
        <w:t xml:space="preserve"> </w:t>
      </w:r>
      <w:r>
        <w:t>5</w:t>
      </w:r>
      <w:r>
        <w:rPr>
          <w:spacing w:val="21"/>
        </w:rPr>
        <w:t xml:space="preserve"> </w:t>
      </w:r>
      <w:r>
        <w:t>boreholes</w:t>
      </w:r>
      <w:r>
        <w:rPr>
          <w:spacing w:val="24"/>
        </w:rPr>
        <w:t xml:space="preserve"> </w:t>
      </w:r>
      <w:r>
        <w:t>were</w:t>
      </w:r>
      <w:r>
        <w:rPr>
          <w:spacing w:val="20"/>
        </w:rPr>
        <w:t xml:space="preserve"> </w:t>
      </w:r>
      <w:r>
        <w:t>sent</w:t>
      </w:r>
      <w:r>
        <w:rPr>
          <w:spacing w:val="23"/>
        </w:rPr>
        <w:t xml:space="preserve"> </w:t>
      </w:r>
      <w:r>
        <w:t>to</w:t>
      </w:r>
      <w:r>
        <w:rPr>
          <w:spacing w:val="22"/>
        </w:rPr>
        <w:t xml:space="preserve"> </w:t>
      </w:r>
      <w:r>
        <w:t>NABL</w:t>
      </w:r>
      <w:r>
        <w:rPr>
          <w:spacing w:val="23"/>
        </w:rPr>
        <w:t xml:space="preserve"> </w:t>
      </w:r>
      <w:r>
        <w:rPr>
          <w:rFonts w:hint="default"/>
          <w:lang w:val="en-IN"/>
        </w:rPr>
        <w:t>a</w:t>
      </w:r>
      <w:r>
        <w:t>ccredited</w:t>
      </w:r>
      <w:r>
        <w:rPr>
          <w:spacing w:val="22"/>
        </w:rPr>
        <w:t xml:space="preserve"> </w:t>
      </w:r>
      <w:r>
        <w:rPr>
          <w:spacing w:val="-2"/>
        </w:rPr>
        <w:t>laborator</w:t>
      </w:r>
      <w:r>
        <w:rPr>
          <w:rFonts w:hint="default"/>
          <w:spacing w:val="-2"/>
          <w:lang w:val="en-IN"/>
        </w:rPr>
        <w:t>y of  TATA for</w:t>
      </w:r>
      <w:r>
        <w:t xml:space="preserve"> </w:t>
      </w:r>
    </w:p>
    <w:p w14:paraId="441C31C8">
      <w:pPr>
        <w:pStyle w:val="12"/>
        <w:spacing w:before="81" w:line="360" w:lineRule="auto"/>
        <w:ind w:right="836"/>
        <w:jc w:val="both"/>
      </w:pPr>
      <w:r>
        <w:t xml:space="preserve">checking the </w:t>
      </w:r>
      <w:r>
        <w:rPr>
          <w:rFonts w:hint="default"/>
          <w:lang w:val="en-IN"/>
        </w:rPr>
        <w:t xml:space="preserve">variation in </w:t>
      </w:r>
      <w:r>
        <w:t xml:space="preserve">results of proximate analyses </w:t>
      </w:r>
      <w:r>
        <w:rPr>
          <w:rFonts w:hint="default"/>
          <w:lang w:val="en-IN"/>
        </w:rPr>
        <w:t>of the samples analysed from NMCI Shree Coal Laboratory</w:t>
      </w:r>
      <w:r>
        <w:t>.</w:t>
      </w:r>
    </w:p>
    <w:p w14:paraId="4961909C">
      <w:pPr>
        <w:pStyle w:val="12"/>
        <w:spacing w:before="161" w:line="360" w:lineRule="auto"/>
        <w:ind w:left="487" w:right="834"/>
        <w:jc w:val="both"/>
        <w:rPr>
          <w:rFonts w:hint="default"/>
          <w:lang w:val="en-IN"/>
        </w:rPr>
        <w:sectPr>
          <w:pgSz w:w="11920" w:h="16840"/>
          <w:pgMar w:top="1220" w:right="283" w:bottom="640" w:left="708" w:header="673" w:footer="448" w:gutter="0"/>
          <w:cols w:space="720" w:num="1"/>
        </w:sectPr>
      </w:pPr>
    </w:p>
    <w:p w14:paraId="2D82236B">
      <w:pPr>
        <w:pStyle w:val="12"/>
        <w:spacing w:line="274" w:lineRule="exact"/>
        <w:ind w:left="487"/>
        <w:jc w:val="both"/>
        <w:rPr>
          <w:rFonts w:hint="default"/>
          <w:lang w:val="en-IN"/>
        </w:rPr>
      </w:pPr>
      <w:r>
        <w:t>The</w:t>
      </w:r>
      <w:r>
        <w:rPr>
          <w:spacing w:val="-2"/>
        </w:rPr>
        <w:t xml:space="preserve"> </w:t>
      </w:r>
      <w:r>
        <w:t>analytical results</w:t>
      </w:r>
      <w:r>
        <w:rPr>
          <w:spacing w:val="-1"/>
        </w:rPr>
        <w:t xml:space="preserve"> </w:t>
      </w:r>
      <w:r>
        <w:t>are</w:t>
      </w:r>
      <w:r>
        <w:rPr>
          <w:spacing w:val="-1"/>
        </w:rPr>
        <w:t xml:space="preserve"> </w:t>
      </w:r>
      <w:r>
        <w:t>attached</w:t>
      </w:r>
      <w:r>
        <w:rPr>
          <w:spacing w:val="-1"/>
        </w:rPr>
        <w:t xml:space="preserve"> </w:t>
      </w:r>
      <w:r>
        <w:t>i</w:t>
      </w:r>
      <w:r>
        <w:rPr>
          <w:highlight w:val="none"/>
        </w:rPr>
        <w:t xml:space="preserve">n </w:t>
      </w:r>
      <w:r>
        <w:rPr>
          <w:color w:val="000000"/>
          <w:spacing w:val="-2"/>
          <w:highlight w:val="none"/>
        </w:rPr>
        <w:t>Annexure-</w:t>
      </w:r>
      <w:r>
        <w:rPr>
          <w:rFonts w:hint="default"/>
          <w:color w:val="000000"/>
          <w:spacing w:val="-2"/>
          <w:highlight w:val="none"/>
          <w:lang w:val="en-IN"/>
        </w:rPr>
        <w:t xml:space="preserve"> 5</w:t>
      </w:r>
    </w:p>
    <w:p w14:paraId="2085AAFD">
      <w:pPr>
        <w:pStyle w:val="12"/>
      </w:pPr>
    </w:p>
    <w:p w14:paraId="4642CA6C">
      <w:pPr>
        <w:pStyle w:val="12"/>
        <w:spacing w:before="1"/>
      </w:pPr>
    </w:p>
    <w:p w14:paraId="5DB4E374">
      <w:pPr>
        <w:pStyle w:val="16"/>
        <w:numPr>
          <w:ilvl w:val="1"/>
          <w:numId w:val="15"/>
        </w:numPr>
        <w:tabs>
          <w:tab w:val="left" w:pos="1113"/>
        </w:tabs>
        <w:spacing w:before="1" w:after="0" w:line="360" w:lineRule="auto"/>
        <w:ind w:left="440" w:leftChars="0" w:right="834" w:firstLine="0" w:firstLineChars="0"/>
        <w:jc w:val="both"/>
        <w:rPr>
          <w:highlight w:val="none"/>
        </w:rPr>
      </w:pPr>
      <w:r>
        <w:rPr>
          <w:b/>
          <w:sz w:val="28"/>
        </w:rPr>
        <w:t xml:space="preserve">Details of intersected ore zone of drilled boreholes and their correlation: </w:t>
      </w:r>
      <w:r>
        <w:rPr>
          <w:sz w:val="24"/>
        </w:rPr>
        <w:t>The</w:t>
      </w:r>
      <w:r>
        <w:rPr>
          <w:spacing w:val="-1"/>
          <w:sz w:val="24"/>
        </w:rPr>
        <w:t xml:space="preserve"> </w:t>
      </w:r>
      <w:r>
        <w:rPr>
          <w:sz w:val="24"/>
        </w:rPr>
        <w:t>details of</w:t>
      </w:r>
      <w:r>
        <w:rPr>
          <w:spacing w:val="-1"/>
          <w:sz w:val="24"/>
        </w:rPr>
        <w:t xml:space="preserve"> </w:t>
      </w:r>
      <w:r>
        <w:rPr>
          <w:sz w:val="24"/>
        </w:rPr>
        <w:t>the intersected ore</w:t>
      </w:r>
      <w:r>
        <w:rPr>
          <w:spacing w:val="-2"/>
          <w:sz w:val="24"/>
        </w:rPr>
        <w:t xml:space="preserve"> </w:t>
      </w:r>
      <w:r>
        <w:rPr>
          <w:sz w:val="24"/>
        </w:rPr>
        <w:t>zones at ≥ 2%</w:t>
      </w:r>
      <w:r>
        <w:rPr>
          <w:spacing w:val="-1"/>
          <w:sz w:val="24"/>
        </w:rPr>
        <w:t xml:space="preserve"> </w:t>
      </w:r>
      <w:r>
        <w:rPr>
          <w:sz w:val="24"/>
        </w:rPr>
        <w:t>cut-off of graphite of</w:t>
      </w:r>
      <w:r>
        <w:rPr>
          <w:spacing w:val="-1"/>
          <w:sz w:val="24"/>
        </w:rPr>
        <w:t xml:space="preserve"> </w:t>
      </w:r>
      <w:r>
        <w:rPr>
          <w:sz w:val="24"/>
        </w:rPr>
        <w:t>the boreholes are presented in the tabular for</w:t>
      </w:r>
      <w:r>
        <w:rPr>
          <w:sz w:val="24"/>
          <w:highlight w:val="none"/>
        </w:rPr>
        <w:t xml:space="preserve">mat in </w:t>
      </w:r>
      <w:r>
        <w:rPr>
          <w:color w:val="000000"/>
          <w:sz w:val="24"/>
          <w:highlight w:val="none"/>
        </w:rPr>
        <w:t>Annexure-</w:t>
      </w:r>
      <w:r>
        <w:rPr>
          <w:rFonts w:hint="default"/>
          <w:color w:val="000000"/>
          <w:sz w:val="24"/>
          <w:highlight w:val="none"/>
          <w:lang w:val="en-IN"/>
        </w:rPr>
        <w:t>6</w:t>
      </w:r>
      <w:r>
        <w:rPr>
          <w:color w:val="000000"/>
          <w:sz w:val="24"/>
          <w:highlight w:val="none"/>
        </w:rPr>
        <w:t>. T</w:t>
      </w:r>
      <w:r>
        <w:rPr>
          <w:color w:val="000000"/>
          <w:sz w:val="24"/>
        </w:rPr>
        <w:t xml:space="preserve">he </w:t>
      </w:r>
      <w:r>
        <w:rPr>
          <w:color w:val="000000"/>
          <w:sz w:val="24"/>
          <w:lang w:val="en-IN"/>
        </w:rPr>
        <w:t>mineralized</w:t>
      </w:r>
      <w:r>
        <w:rPr>
          <w:color w:val="000000"/>
          <w:sz w:val="24"/>
        </w:rPr>
        <w:t xml:space="preserve"> zone ≥ 2% cut-off were plotted in various profile sections</w:t>
      </w:r>
      <w:r>
        <w:rPr>
          <w:color w:val="000000"/>
          <w:spacing w:val="-3"/>
          <w:sz w:val="24"/>
        </w:rPr>
        <w:t xml:space="preserve"> </w:t>
      </w:r>
      <w:r>
        <w:rPr>
          <w:color w:val="000000"/>
          <w:sz w:val="24"/>
        </w:rPr>
        <w:t>to</w:t>
      </w:r>
      <w:r>
        <w:rPr>
          <w:color w:val="000000"/>
          <w:spacing w:val="-2"/>
          <w:sz w:val="24"/>
        </w:rPr>
        <w:t xml:space="preserve"> </w:t>
      </w:r>
      <w:r>
        <w:rPr>
          <w:color w:val="000000"/>
          <w:sz w:val="24"/>
        </w:rPr>
        <w:t>understand</w:t>
      </w:r>
      <w:r>
        <w:rPr>
          <w:color w:val="000000"/>
          <w:spacing w:val="-2"/>
          <w:sz w:val="24"/>
        </w:rPr>
        <w:t xml:space="preserve"> </w:t>
      </w:r>
      <w:r>
        <w:rPr>
          <w:color w:val="000000"/>
          <w:sz w:val="24"/>
        </w:rPr>
        <w:t>the</w:t>
      </w:r>
      <w:r>
        <w:rPr>
          <w:color w:val="000000"/>
          <w:spacing w:val="-3"/>
          <w:sz w:val="24"/>
        </w:rPr>
        <w:t xml:space="preserve"> </w:t>
      </w:r>
      <w:r>
        <w:rPr>
          <w:color w:val="000000"/>
          <w:sz w:val="24"/>
        </w:rPr>
        <w:t>behaviour</w:t>
      </w:r>
      <w:r>
        <w:rPr>
          <w:color w:val="000000"/>
          <w:spacing w:val="-2"/>
          <w:sz w:val="24"/>
        </w:rPr>
        <w:t xml:space="preserve"> </w:t>
      </w:r>
      <w:r>
        <w:rPr>
          <w:color w:val="000000"/>
          <w:sz w:val="24"/>
        </w:rPr>
        <w:t>of</w:t>
      </w:r>
      <w:r>
        <w:rPr>
          <w:color w:val="000000"/>
          <w:spacing w:val="-1"/>
          <w:sz w:val="24"/>
        </w:rPr>
        <w:t xml:space="preserve"> </w:t>
      </w:r>
      <w:r>
        <w:rPr>
          <w:color w:val="000000"/>
          <w:sz w:val="24"/>
        </w:rPr>
        <w:t>the</w:t>
      </w:r>
      <w:r>
        <w:rPr>
          <w:color w:val="000000"/>
          <w:spacing w:val="-3"/>
          <w:sz w:val="24"/>
        </w:rPr>
        <w:t xml:space="preserve"> </w:t>
      </w:r>
      <w:r>
        <w:rPr>
          <w:color w:val="000000"/>
          <w:sz w:val="24"/>
        </w:rPr>
        <w:t>ore</w:t>
      </w:r>
      <w:r>
        <w:rPr>
          <w:color w:val="000000"/>
          <w:spacing w:val="-2"/>
          <w:sz w:val="24"/>
        </w:rPr>
        <w:t xml:space="preserve"> </w:t>
      </w:r>
      <w:r>
        <w:rPr>
          <w:color w:val="000000"/>
          <w:sz w:val="24"/>
        </w:rPr>
        <w:t>body.</w:t>
      </w:r>
      <w:r>
        <w:rPr>
          <w:color w:val="000000"/>
          <w:spacing w:val="-2"/>
          <w:sz w:val="24"/>
        </w:rPr>
        <w:t xml:space="preserve"> </w:t>
      </w:r>
      <w:r>
        <w:rPr>
          <w:color w:val="000000"/>
          <w:sz w:val="24"/>
        </w:rPr>
        <w:t>In</w:t>
      </w:r>
      <w:r>
        <w:rPr>
          <w:color w:val="000000"/>
          <w:spacing w:val="-1"/>
          <w:sz w:val="24"/>
        </w:rPr>
        <w:t xml:space="preserve"> </w:t>
      </w:r>
      <w:r>
        <w:rPr>
          <w:color w:val="000000"/>
          <w:sz w:val="24"/>
        </w:rPr>
        <w:t>the</w:t>
      </w:r>
      <w:r>
        <w:rPr>
          <w:color w:val="000000"/>
          <w:spacing w:val="-3"/>
          <w:sz w:val="24"/>
        </w:rPr>
        <w:t xml:space="preserve"> </w:t>
      </w:r>
      <w:r>
        <w:rPr>
          <w:color w:val="000000"/>
          <w:sz w:val="24"/>
        </w:rPr>
        <w:t>western</w:t>
      </w:r>
      <w:r>
        <w:rPr>
          <w:color w:val="000000"/>
          <w:spacing w:val="-2"/>
          <w:sz w:val="24"/>
        </w:rPr>
        <w:t xml:space="preserve"> </w:t>
      </w:r>
      <w:r>
        <w:rPr>
          <w:color w:val="000000"/>
          <w:sz w:val="24"/>
        </w:rPr>
        <w:t>portion,</w:t>
      </w:r>
      <w:r>
        <w:rPr>
          <w:color w:val="000000"/>
          <w:spacing w:val="-2"/>
          <w:sz w:val="24"/>
        </w:rPr>
        <w:t xml:space="preserve"> </w:t>
      </w:r>
      <w:r>
        <w:rPr>
          <w:rFonts w:hint="default"/>
          <w:color w:val="000000"/>
          <w:sz w:val="24"/>
          <w:lang w:val="en-IN"/>
        </w:rPr>
        <w:t xml:space="preserve">the </w:t>
      </w:r>
      <w:r>
        <w:rPr>
          <w:color w:val="000000"/>
          <w:sz w:val="24"/>
        </w:rPr>
        <w:t>graphite</w:t>
      </w:r>
      <w:r>
        <w:rPr>
          <w:color w:val="000000"/>
          <w:spacing w:val="-2"/>
          <w:sz w:val="24"/>
        </w:rPr>
        <w:t xml:space="preserve"> </w:t>
      </w:r>
      <w:r>
        <w:rPr>
          <w:color w:val="000000"/>
          <w:sz w:val="24"/>
        </w:rPr>
        <w:t>band is</w:t>
      </w:r>
      <w:r>
        <w:rPr>
          <w:color w:val="000000"/>
          <w:spacing w:val="20"/>
          <w:sz w:val="24"/>
        </w:rPr>
        <w:t xml:space="preserve"> </w:t>
      </w:r>
      <w:r>
        <w:rPr>
          <w:color w:val="000000"/>
          <w:sz w:val="24"/>
        </w:rPr>
        <w:t>found</w:t>
      </w:r>
      <w:r>
        <w:rPr>
          <w:color w:val="000000"/>
          <w:spacing w:val="21"/>
          <w:sz w:val="24"/>
        </w:rPr>
        <w:t xml:space="preserve"> </w:t>
      </w:r>
      <w:r>
        <w:rPr>
          <w:rFonts w:hint="default"/>
          <w:color w:val="000000"/>
          <w:sz w:val="24"/>
          <w:lang w:val="en-IN"/>
        </w:rPr>
        <w:t>to</w:t>
      </w:r>
      <w:r>
        <w:rPr>
          <w:color w:val="000000"/>
          <w:sz w:val="24"/>
        </w:rPr>
        <w:t xml:space="preserve"> intersect</w:t>
      </w:r>
      <w:r>
        <w:rPr>
          <w:rFonts w:hint="default"/>
          <w:color w:val="000000"/>
          <w:sz w:val="24"/>
          <w:lang w:val="en-IN"/>
        </w:rPr>
        <w:t xml:space="preserve"> in</w:t>
      </w:r>
      <w:r>
        <w:rPr>
          <w:color w:val="000000"/>
          <w:spacing w:val="21"/>
          <w:sz w:val="24"/>
        </w:rPr>
        <w:t xml:space="preserve"> </w:t>
      </w:r>
      <w:r>
        <w:rPr>
          <w:color w:val="000000"/>
          <w:spacing w:val="19"/>
          <w:sz w:val="24"/>
        </w:rPr>
        <w:t xml:space="preserve"> </w:t>
      </w:r>
      <w:r>
        <w:rPr>
          <w:color w:val="000000"/>
          <w:sz w:val="24"/>
        </w:rPr>
        <w:t>borehol</w:t>
      </w:r>
      <w:r>
        <w:rPr>
          <w:rFonts w:hint="default"/>
          <w:color w:val="000000"/>
          <w:sz w:val="24"/>
          <w:lang w:val="en-IN"/>
        </w:rPr>
        <w:t>e DBCD-01</w:t>
      </w:r>
      <w:r>
        <w:rPr>
          <w:color w:val="000000"/>
          <w:spacing w:val="21"/>
          <w:sz w:val="24"/>
        </w:rPr>
        <w:t xml:space="preserve"> </w:t>
      </w:r>
      <w:r>
        <w:rPr>
          <w:color w:val="000000"/>
          <w:sz w:val="24"/>
        </w:rPr>
        <w:t>at</w:t>
      </w:r>
      <w:r>
        <w:rPr>
          <w:color w:val="000000"/>
          <w:spacing w:val="19"/>
          <w:sz w:val="24"/>
        </w:rPr>
        <w:t xml:space="preserve"> </w:t>
      </w:r>
      <w:r>
        <w:rPr>
          <w:color w:val="000000"/>
          <w:sz w:val="24"/>
        </w:rPr>
        <w:t>a</w:t>
      </w:r>
      <w:r>
        <w:rPr>
          <w:color w:val="000000"/>
          <w:spacing w:val="21"/>
          <w:sz w:val="24"/>
        </w:rPr>
        <w:t xml:space="preserve"> </w:t>
      </w:r>
      <w:r>
        <w:rPr>
          <w:rFonts w:hint="default"/>
          <w:color w:val="000000"/>
          <w:spacing w:val="21"/>
          <w:sz w:val="24"/>
          <w:lang w:val="en-IN"/>
        </w:rPr>
        <w:t xml:space="preserve"> </w:t>
      </w:r>
      <w:r>
        <w:rPr>
          <w:rFonts w:hint="default"/>
          <w:color w:val="000000"/>
          <w:spacing w:val="21"/>
          <w:sz w:val="24"/>
          <w:highlight w:val="yellow"/>
          <w:lang w:val="en-IN"/>
        </w:rPr>
        <w:t xml:space="preserve">vertical </w:t>
      </w:r>
      <w:r>
        <w:rPr>
          <w:color w:val="000000"/>
          <w:sz w:val="24"/>
          <w:highlight w:val="yellow"/>
        </w:rPr>
        <w:t>depth</w:t>
      </w:r>
      <w:r>
        <w:rPr>
          <w:color w:val="000000"/>
          <w:spacing w:val="19"/>
          <w:sz w:val="24"/>
          <w:highlight w:val="yellow"/>
        </w:rPr>
        <w:t xml:space="preserve"> </w:t>
      </w:r>
      <w:r>
        <w:rPr>
          <w:color w:val="000000"/>
          <w:sz w:val="24"/>
          <w:highlight w:val="yellow"/>
        </w:rPr>
        <w:t>of</w:t>
      </w:r>
      <w:r>
        <w:rPr>
          <w:color w:val="000000"/>
          <w:spacing w:val="21"/>
          <w:sz w:val="24"/>
          <w:highlight w:val="yellow"/>
        </w:rPr>
        <w:t xml:space="preserve"> </w:t>
      </w:r>
      <w:r>
        <w:rPr>
          <w:color w:val="000000"/>
          <w:sz w:val="24"/>
          <w:highlight w:val="yellow"/>
        </w:rPr>
        <w:t>425.9m</w:t>
      </w:r>
      <w:r>
        <w:rPr>
          <w:rFonts w:hint="default"/>
          <w:color w:val="000000"/>
          <w:sz w:val="24"/>
          <w:lang w:val="en-IN"/>
        </w:rPr>
        <w:t xml:space="preserve"> </w:t>
      </w:r>
      <w:r>
        <w:rPr>
          <w:color w:val="000000"/>
          <w:sz w:val="24"/>
        </w:rPr>
        <w:t>and</w:t>
      </w:r>
      <w:r>
        <w:rPr>
          <w:rFonts w:hint="default"/>
          <w:color w:val="000000"/>
          <w:sz w:val="24"/>
          <w:lang w:val="en-IN"/>
        </w:rPr>
        <w:t xml:space="preserve"> the graphite is </w:t>
      </w:r>
      <w:r>
        <w:rPr>
          <w:color w:val="000000"/>
          <w:sz w:val="24"/>
        </w:rPr>
        <w:t xml:space="preserve">correlated with the 1m band of graphite schist </w:t>
      </w:r>
      <w:r>
        <w:rPr>
          <w:rFonts w:hint="default"/>
          <w:color w:val="000000"/>
          <w:sz w:val="24"/>
          <w:lang w:val="en-IN"/>
        </w:rPr>
        <w:t>encountered in</w:t>
      </w:r>
      <w:r>
        <w:rPr>
          <w:color w:val="000000"/>
          <w:sz w:val="24"/>
        </w:rPr>
        <w:t xml:space="preserve"> groove line G8.</w:t>
      </w:r>
      <w:r>
        <w:rPr>
          <w:color w:val="000000"/>
          <w:spacing w:val="40"/>
          <w:sz w:val="24"/>
        </w:rPr>
        <w:t xml:space="preserve"> </w:t>
      </w:r>
      <w:r>
        <w:rPr>
          <w:color w:val="000000"/>
          <w:sz w:val="24"/>
        </w:rPr>
        <w:t>For borehole DB</w:t>
      </w:r>
      <w:r>
        <w:rPr>
          <w:rFonts w:hint="default"/>
          <w:color w:val="000000"/>
          <w:sz w:val="24"/>
          <w:lang w:val="en-IN"/>
        </w:rPr>
        <w:t>CD</w:t>
      </w:r>
      <w:r>
        <w:rPr>
          <w:color w:val="000000"/>
          <w:sz w:val="24"/>
        </w:rPr>
        <w:t xml:space="preserve">-02, 1m thick graphite </w:t>
      </w:r>
      <w:r>
        <w:rPr>
          <w:rFonts w:hint="default"/>
          <w:color w:val="000000"/>
          <w:sz w:val="24"/>
          <w:lang w:val="en-IN"/>
        </w:rPr>
        <w:t>zone</w:t>
      </w:r>
      <w:r>
        <w:rPr>
          <w:color w:val="000000"/>
          <w:sz w:val="24"/>
        </w:rPr>
        <w:t xml:space="preserve"> is intersected </w:t>
      </w:r>
      <w:r>
        <w:rPr>
          <w:color w:val="000000"/>
          <w:sz w:val="24"/>
          <w:highlight w:val="yellow"/>
        </w:rPr>
        <w:t xml:space="preserve">at a </w:t>
      </w:r>
      <w:r>
        <w:rPr>
          <w:rFonts w:hint="default"/>
          <w:color w:val="000000"/>
          <w:sz w:val="24"/>
          <w:highlight w:val="yellow"/>
          <w:lang w:val="en-IN"/>
        </w:rPr>
        <w:t xml:space="preserve"> vertical </w:t>
      </w:r>
      <w:r>
        <w:rPr>
          <w:color w:val="000000"/>
          <w:sz w:val="24"/>
          <w:highlight w:val="yellow"/>
        </w:rPr>
        <w:t>depth of 399.2m</w:t>
      </w:r>
      <w:r>
        <w:rPr>
          <w:rFonts w:hint="default"/>
          <w:color w:val="000000"/>
          <w:sz w:val="24"/>
          <w:highlight w:val="yellow"/>
          <w:lang w:val="en-IN"/>
        </w:rPr>
        <w:t xml:space="preserve">. </w:t>
      </w:r>
      <w:r>
        <w:rPr>
          <w:rFonts w:hint="default"/>
          <w:color w:val="000000"/>
          <w:sz w:val="24"/>
          <w:highlight w:val="none"/>
          <w:lang w:val="en-IN"/>
        </w:rPr>
        <w:t>Corresponding to these  borehole there is no surface exposure of graphite.</w:t>
      </w:r>
    </w:p>
    <w:p w14:paraId="7F1EDAA3">
      <w:pPr>
        <w:pStyle w:val="16"/>
        <w:numPr>
          <w:ilvl w:val="0"/>
          <w:numId w:val="0"/>
        </w:numPr>
        <w:tabs>
          <w:tab w:val="left" w:pos="1113"/>
        </w:tabs>
        <w:spacing w:before="1" w:after="0" w:line="360" w:lineRule="auto"/>
        <w:ind w:left="487" w:leftChars="0" w:right="834" w:rightChars="0"/>
        <w:jc w:val="both"/>
      </w:pPr>
      <w:r>
        <w:rPr>
          <w:rFonts w:hint="default"/>
          <w:color w:val="000000"/>
          <w:sz w:val="24"/>
          <w:lang w:val="en-IN"/>
        </w:rPr>
        <w:t xml:space="preserve">In </w:t>
      </w:r>
      <w:r>
        <w:t>borehole DB</w:t>
      </w:r>
      <w:r>
        <w:rPr>
          <w:rFonts w:hint="default"/>
          <w:lang w:val="en-IN"/>
        </w:rPr>
        <w:t>CD</w:t>
      </w:r>
      <w:r>
        <w:t xml:space="preserve">-03, </w:t>
      </w:r>
      <w:r>
        <w:rPr>
          <w:rFonts w:hint="default"/>
          <w:lang w:val="en-IN"/>
        </w:rPr>
        <w:t xml:space="preserve"> a zone of </w:t>
      </w:r>
      <w:r>
        <w:t>11m graphite</w:t>
      </w:r>
      <w:r>
        <w:rPr>
          <w:rFonts w:hint="default"/>
          <w:lang w:val="en-IN"/>
        </w:rPr>
        <w:t xml:space="preserve"> </w:t>
      </w:r>
      <w:r>
        <w:rPr>
          <w:spacing w:val="-1"/>
        </w:rPr>
        <w:t xml:space="preserve"> </w:t>
      </w:r>
      <w:r>
        <w:t xml:space="preserve">intersected </w:t>
      </w:r>
      <w:r>
        <w:rPr>
          <w:highlight w:val="yellow"/>
        </w:rPr>
        <w:t>at a</w:t>
      </w:r>
      <w:r>
        <w:rPr>
          <w:spacing w:val="-1"/>
          <w:highlight w:val="yellow"/>
        </w:rPr>
        <w:t xml:space="preserve"> </w:t>
      </w:r>
      <w:r>
        <w:rPr>
          <w:highlight w:val="yellow"/>
        </w:rPr>
        <w:t>depth of 432.0m</w:t>
      </w:r>
      <w:r>
        <w:t xml:space="preserve"> and it is correlated with 11m </w:t>
      </w:r>
      <w:r>
        <w:rPr>
          <w:rFonts w:hint="default"/>
          <w:lang w:val="en-IN"/>
        </w:rPr>
        <w:t>wide</w:t>
      </w:r>
      <w:r>
        <w:t xml:space="preserve"> band of graphite exposed on surface along groove</w:t>
      </w:r>
      <w:r>
        <w:rPr>
          <w:spacing w:val="40"/>
        </w:rPr>
        <w:t xml:space="preserve"> </w:t>
      </w:r>
      <w:r>
        <w:t>line G12.</w:t>
      </w:r>
    </w:p>
    <w:p w14:paraId="2E7CA490">
      <w:pPr>
        <w:pStyle w:val="12"/>
        <w:spacing w:before="1" w:line="360" w:lineRule="auto"/>
        <w:ind w:left="487" w:right="835"/>
        <w:jc w:val="both"/>
      </w:pPr>
      <w:r>
        <w:t>For boreholes DB</w:t>
      </w:r>
      <w:r>
        <w:rPr>
          <w:rFonts w:hint="default"/>
          <w:lang w:val="en-IN"/>
        </w:rPr>
        <w:t>CD</w:t>
      </w:r>
      <w:r>
        <w:t>-04 and DB</w:t>
      </w:r>
      <w:r>
        <w:rPr>
          <w:rFonts w:hint="default"/>
          <w:lang w:val="en-IN"/>
        </w:rPr>
        <w:t>CD</w:t>
      </w:r>
      <w:r>
        <w:t xml:space="preserve">-05 mica schist with very less concentration of graphite intersected the boreholes </w:t>
      </w:r>
      <w:r>
        <w:rPr>
          <w:highlight w:val="yellow"/>
        </w:rPr>
        <w:t>at the depth of 446.3m and 445.1m,</w:t>
      </w:r>
      <w:r>
        <w:rPr>
          <w:spacing w:val="40"/>
          <w:highlight w:val="yellow"/>
        </w:rPr>
        <w:t xml:space="preserve"> </w:t>
      </w:r>
      <w:r>
        <w:rPr>
          <w:highlight w:val="yellow"/>
        </w:rPr>
        <w:t>respectively</w:t>
      </w:r>
      <w:r>
        <w:t>.</w:t>
      </w:r>
    </w:p>
    <w:p w14:paraId="037B7AAC">
      <w:pPr>
        <w:pStyle w:val="12"/>
        <w:spacing w:after="0" w:line="360" w:lineRule="auto"/>
        <w:jc w:val="both"/>
        <w:sectPr>
          <w:pgSz w:w="11920" w:h="16840"/>
          <w:pgMar w:top="1220" w:right="283" w:bottom="640" w:left="708" w:header="673" w:footer="448" w:gutter="0"/>
          <w:cols w:space="720" w:num="1"/>
        </w:sectPr>
      </w:pPr>
    </w:p>
    <w:p w14:paraId="34FFBB32">
      <w:pPr>
        <w:pStyle w:val="12"/>
        <w:rPr>
          <w:sz w:val="28"/>
        </w:rPr>
      </w:pPr>
    </w:p>
    <w:p w14:paraId="3F910684">
      <w:pPr>
        <w:pStyle w:val="12"/>
        <w:rPr>
          <w:sz w:val="28"/>
        </w:rPr>
      </w:pPr>
    </w:p>
    <w:p w14:paraId="15032EBB">
      <w:pPr>
        <w:pStyle w:val="12"/>
        <w:rPr>
          <w:sz w:val="28"/>
        </w:rPr>
      </w:pPr>
    </w:p>
    <w:p w14:paraId="5BFBFC91">
      <w:pPr>
        <w:pStyle w:val="12"/>
        <w:spacing w:before="33"/>
        <w:rPr>
          <w:sz w:val="28"/>
        </w:rPr>
      </w:pPr>
    </w:p>
    <w:p w14:paraId="6CCAAF82">
      <w:pPr>
        <w:pStyle w:val="16"/>
        <w:numPr>
          <w:ilvl w:val="1"/>
          <w:numId w:val="17"/>
        </w:numPr>
        <w:tabs>
          <w:tab w:val="left" w:pos="1113"/>
        </w:tabs>
        <w:spacing w:before="0" w:after="0" w:line="240" w:lineRule="auto"/>
        <w:ind w:left="1113" w:right="0" w:hanging="626"/>
        <w:jc w:val="left"/>
        <w:rPr>
          <w:b/>
          <w:sz w:val="28"/>
        </w:rPr>
      </w:pPr>
      <w:r>
        <w:rPr>
          <w:b/>
          <w:spacing w:val="-2"/>
          <w:sz w:val="28"/>
        </w:rPr>
        <w:t>Introduction</w:t>
      </w:r>
    </w:p>
    <w:p w14:paraId="73A052AC">
      <w:pPr>
        <w:pStyle w:val="2"/>
        <w:spacing w:line="360" w:lineRule="auto"/>
        <w:ind w:left="393" w:right="3421" w:firstLine="1005"/>
        <w:jc w:val="left"/>
      </w:pPr>
      <w:r>
        <w:rPr>
          <w:b w:val="0"/>
        </w:rPr>
        <w:br w:type="column"/>
      </w:r>
      <w:r>
        <w:t>CHAPTER - 10 RESOURCE</w:t>
      </w:r>
      <w:r>
        <w:rPr>
          <w:spacing w:val="-23"/>
        </w:rPr>
        <w:t xml:space="preserve"> </w:t>
      </w:r>
      <w:r>
        <w:t>ESTIMATION</w:t>
      </w:r>
    </w:p>
    <w:p w14:paraId="13C7CFA2">
      <w:pPr>
        <w:pStyle w:val="2"/>
        <w:spacing w:after="0" w:line="360" w:lineRule="auto"/>
        <w:jc w:val="left"/>
        <w:sectPr>
          <w:pgSz w:w="11920" w:h="16840"/>
          <w:pgMar w:top="1220" w:right="283" w:bottom="640" w:left="708" w:header="673" w:footer="448" w:gutter="0"/>
          <w:cols w:equalWidth="0" w:num="2">
            <w:col w:w="2642" w:space="40"/>
            <w:col w:w="8247"/>
          </w:cols>
        </w:sectPr>
      </w:pPr>
    </w:p>
    <w:p w14:paraId="627038F2">
      <w:pPr>
        <w:pStyle w:val="12"/>
        <w:spacing w:before="162" w:line="360" w:lineRule="auto"/>
        <w:ind w:left="487" w:right="834"/>
        <w:jc w:val="both"/>
      </w:pPr>
      <w:r>
        <w:t xml:space="preserve">MMPL carried out G4 stage of exploration to understand and study the presence of graphite in Dindo-Belkurta-Basera Graphite Block, Balrampur district of Chhattisgarh and its depth continuity and potentiality. Along the strike direction of the graphite band, a total number of 5 inclined boreholes were drilled with irregular spacing within the mapped area of 54.4 square kilometer. Total drilled meterage was 300 meter with 60 m drilled meterage for each borehole. The primary objective was to study the depth continuity and evaluate the grade of the graphite mineralization of the area and estimate the Reconnaissance </w:t>
      </w:r>
      <w:r>
        <w:rPr>
          <w:rFonts w:hint="default"/>
          <w:lang w:val="en-IN"/>
        </w:rPr>
        <w:t>R</w:t>
      </w:r>
      <w:r>
        <w:t>esource (334).</w:t>
      </w:r>
    </w:p>
    <w:p w14:paraId="79A4D2D6">
      <w:pPr>
        <w:pStyle w:val="12"/>
        <w:spacing w:before="1" w:line="360" w:lineRule="auto"/>
        <w:ind w:left="487" w:right="834"/>
        <w:jc w:val="both"/>
      </w:pPr>
      <w:r>
        <w:t>Resource estimation was attempted for graphite on the basis of fixed carbon value of the ore</w:t>
      </w:r>
      <w:r>
        <w:rPr>
          <w:spacing w:val="40"/>
        </w:rPr>
        <w:t xml:space="preserve"> </w:t>
      </w:r>
      <w:r>
        <w:t>bearing zone along groove lines and intersected in the drilled boreholes.</w:t>
      </w:r>
      <w:r>
        <w:rPr>
          <w:rFonts w:hint="default"/>
          <w:lang w:val="en-IN"/>
        </w:rPr>
        <w:t>The analytical  results of the surface samples ranging from 0.03% to 8.45% and</w:t>
      </w:r>
      <w:r>
        <w:t xml:space="preserve"> </w:t>
      </w:r>
      <w:r>
        <w:rPr>
          <w:rFonts w:hint="default"/>
          <w:lang w:val="en-IN"/>
        </w:rPr>
        <w:t>t</w:t>
      </w:r>
      <w:r>
        <w:t>he core samples representing the graphite bearing mica schist, graphite schist and micaceous graphite schist exhibit the value of fixed carbon content ranging from 0.11% to 4.23%. However the resource estimation was attempted considering a cut-off of fixed carbon value 2.00%</w:t>
      </w:r>
      <w:r>
        <w:rPr>
          <w:rFonts w:hint="default"/>
          <w:lang w:val="en-IN"/>
        </w:rPr>
        <w:t>.</w:t>
      </w:r>
    </w:p>
    <w:p w14:paraId="38C56131">
      <w:pPr>
        <w:pStyle w:val="12"/>
        <w:spacing w:line="360" w:lineRule="auto"/>
        <w:ind w:left="487" w:right="836"/>
        <w:jc w:val="both"/>
      </w:pPr>
      <w:r>
        <w:t>In Dindo-Belkurta block graphite bearing zone has been delineated and resource estimation has been done by cross-section method based on the cut-off of FC value 2%.</w:t>
      </w:r>
    </w:p>
    <w:p w14:paraId="04205A98">
      <w:pPr>
        <w:pStyle w:val="6"/>
        <w:numPr>
          <w:ilvl w:val="1"/>
          <w:numId w:val="17"/>
        </w:numPr>
        <w:tabs>
          <w:tab w:val="left" w:pos="1113"/>
        </w:tabs>
        <w:spacing w:before="0" w:after="0" w:line="321" w:lineRule="exact"/>
        <w:ind w:left="1113" w:right="0" w:hanging="626"/>
        <w:jc w:val="both"/>
      </w:pPr>
      <w:r>
        <w:t>Detail</w:t>
      </w:r>
      <w:r>
        <w:rPr>
          <w:spacing w:val="-6"/>
        </w:rPr>
        <w:t xml:space="preserve"> </w:t>
      </w:r>
      <w:r>
        <w:t>description</w:t>
      </w:r>
      <w:r>
        <w:rPr>
          <w:spacing w:val="-5"/>
        </w:rPr>
        <w:t xml:space="preserve"> </w:t>
      </w:r>
      <w:r>
        <w:t>of</w:t>
      </w:r>
      <w:r>
        <w:rPr>
          <w:spacing w:val="-6"/>
        </w:rPr>
        <w:t xml:space="preserve"> </w:t>
      </w:r>
      <w:r>
        <w:t>ore</w:t>
      </w:r>
      <w:r>
        <w:rPr>
          <w:spacing w:val="-5"/>
        </w:rPr>
        <w:t xml:space="preserve"> </w:t>
      </w:r>
      <w:r>
        <w:rPr>
          <w:spacing w:val="-4"/>
        </w:rPr>
        <w:t>zone</w:t>
      </w:r>
    </w:p>
    <w:p w14:paraId="7EEA6EE6">
      <w:pPr>
        <w:pStyle w:val="12"/>
        <w:spacing w:before="162" w:line="360" w:lineRule="auto"/>
        <w:ind w:left="487" w:right="839"/>
        <w:jc w:val="both"/>
        <w:rPr>
          <w:rFonts w:hint="default"/>
          <w:lang w:val="en-IN"/>
        </w:rPr>
      </w:pPr>
      <w:r>
        <w:t>Based on the surface evidence</w:t>
      </w:r>
      <w:r>
        <w:rPr>
          <w:rFonts w:hint="default"/>
          <w:lang w:val="en-IN"/>
        </w:rPr>
        <w:t>s</w:t>
      </w:r>
      <w:r>
        <w:t xml:space="preserve"> </w:t>
      </w:r>
      <w:r>
        <w:rPr>
          <w:rFonts w:hint="default"/>
          <w:lang w:val="en-IN"/>
        </w:rPr>
        <w:t xml:space="preserve"> and </w:t>
      </w:r>
      <w:r>
        <w:t>characteristics  observed</w:t>
      </w:r>
      <w:r>
        <w:rPr>
          <w:rFonts w:hint="default"/>
          <w:lang w:val="en-IN"/>
        </w:rPr>
        <w:t xml:space="preserve"> of depth </w:t>
      </w:r>
      <w:r>
        <w:t xml:space="preserve"> from</w:t>
      </w:r>
      <w:r>
        <w:rPr>
          <w:rFonts w:hint="default"/>
          <w:lang w:val="en-IN"/>
        </w:rPr>
        <w:t xml:space="preserve"> borehole</w:t>
      </w:r>
      <w:r>
        <w:t xml:space="preserve"> core samples, the following inferences can be drawn on graphite mineralization </w:t>
      </w:r>
      <w:r>
        <w:rPr>
          <w:rFonts w:hint="default"/>
          <w:lang w:val="en-IN"/>
        </w:rPr>
        <w:t>of this area.</w:t>
      </w:r>
    </w:p>
    <w:p w14:paraId="52762B03">
      <w:pPr>
        <w:pStyle w:val="16"/>
        <w:numPr>
          <w:ilvl w:val="2"/>
          <w:numId w:val="17"/>
        </w:numPr>
        <w:tabs>
          <w:tab w:val="left" w:pos="1207"/>
        </w:tabs>
        <w:spacing w:before="0" w:after="0" w:line="352" w:lineRule="auto"/>
        <w:ind w:left="1207" w:right="840" w:hanging="360"/>
        <w:jc w:val="both"/>
        <w:rPr>
          <w:sz w:val="24"/>
        </w:rPr>
      </w:pPr>
      <w:r>
        <w:rPr>
          <w:sz w:val="24"/>
        </w:rPr>
        <w:t>Graphite</w:t>
      </w:r>
      <w:r>
        <w:rPr>
          <w:spacing w:val="-2"/>
          <w:sz w:val="24"/>
        </w:rPr>
        <w:t xml:space="preserve"> </w:t>
      </w:r>
      <w:r>
        <w:rPr>
          <w:sz w:val="24"/>
        </w:rPr>
        <w:t>of</w:t>
      </w:r>
      <w:r>
        <w:rPr>
          <w:spacing w:val="-1"/>
          <w:sz w:val="24"/>
        </w:rPr>
        <w:t xml:space="preserve"> </w:t>
      </w:r>
      <w:r>
        <w:rPr>
          <w:sz w:val="24"/>
        </w:rPr>
        <w:t>this area</w:t>
      </w:r>
      <w:r>
        <w:rPr>
          <w:spacing w:val="-1"/>
          <w:sz w:val="24"/>
        </w:rPr>
        <w:t xml:space="preserve"> </w:t>
      </w:r>
      <w:r>
        <w:rPr>
          <w:sz w:val="24"/>
        </w:rPr>
        <w:t>is</w:t>
      </w:r>
      <w:r>
        <w:rPr>
          <w:spacing w:val="-2"/>
          <w:sz w:val="24"/>
        </w:rPr>
        <w:t xml:space="preserve"> </w:t>
      </w:r>
      <w:r>
        <w:rPr>
          <w:sz w:val="24"/>
        </w:rPr>
        <w:t>flaky and</w:t>
      </w:r>
      <w:r>
        <w:rPr>
          <w:spacing w:val="-1"/>
          <w:sz w:val="24"/>
        </w:rPr>
        <w:t xml:space="preserve"> </w:t>
      </w:r>
      <w:r>
        <w:rPr>
          <w:sz w:val="24"/>
        </w:rPr>
        <w:t>mainly found</w:t>
      </w:r>
      <w:r>
        <w:rPr>
          <w:spacing w:val="-1"/>
          <w:sz w:val="24"/>
        </w:rPr>
        <w:t xml:space="preserve"> </w:t>
      </w:r>
      <w:r>
        <w:rPr>
          <w:sz w:val="24"/>
        </w:rPr>
        <w:t>in</w:t>
      </w:r>
      <w:r>
        <w:rPr>
          <w:spacing w:val="-2"/>
          <w:sz w:val="24"/>
        </w:rPr>
        <w:t xml:space="preserve"> </w:t>
      </w:r>
      <w:r>
        <w:rPr>
          <w:sz w:val="24"/>
        </w:rPr>
        <w:t>quart</w:t>
      </w:r>
      <w:r>
        <w:rPr>
          <w:rFonts w:hint="default"/>
          <w:sz w:val="24"/>
          <w:lang w:val="en-IN"/>
        </w:rPr>
        <w:t>z</w:t>
      </w:r>
      <w:r>
        <w:rPr>
          <w:sz w:val="24"/>
        </w:rPr>
        <w:t>-mica schist</w:t>
      </w:r>
      <w:r>
        <w:rPr>
          <w:spacing w:val="-2"/>
          <w:sz w:val="24"/>
        </w:rPr>
        <w:t xml:space="preserve"> </w:t>
      </w:r>
      <w:r>
        <w:rPr>
          <w:sz w:val="24"/>
        </w:rPr>
        <w:t>and</w:t>
      </w:r>
      <w:r>
        <w:rPr>
          <w:spacing w:val="-1"/>
          <w:sz w:val="24"/>
        </w:rPr>
        <w:t xml:space="preserve"> </w:t>
      </w:r>
      <w:r>
        <w:rPr>
          <w:sz w:val="24"/>
        </w:rPr>
        <w:t>graphite schist,</w:t>
      </w:r>
      <w:r>
        <w:rPr>
          <w:spacing w:val="-2"/>
          <w:sz w:val="24"/>
        </w:rPr>
        <w:t xml:space="preserve"> </w:t>
      </w:r>
      <w:r>
        <w:rPr>
          <w:sz w:val="24"/>
        </w:rPr>
        <w:t>with quartz, muscovite, biotite, and garnet as the major gangue</w:t>
      </w:r>
      <w:r>
        <w:rPr>
          <w:rFonts w:hint="default"/>
          <w:sz w:val="24"/>
          <w:lang w:val="en-IN"/>
        </w:rPr>
        <w:t xml:space="preserve"> minerals</w:t>
      </w:r>
      <w:r>
        <w:rPr>
          <w:sz w:val="24"/>
        </w:rPr>
        <w:t>.</w:t>
      </w:r>
    </w:p>
    <w:p w14:paraId="6E24DB11">
      <w:pPr>
        <w:pStyle w:val="16"/>
        <w:numPr>
          <w:ilvl w:val="2"/>
          <w:numId w:val="17"/>
        </w:numPr>
        <w:tabs>
          <w:tab w:val="left" w:pos="1207"/>
        </w:tabs>
        <w:spacing w:before="6" w:after="0" w:line="352" w:lineRule="auto"/>
        <w:ind w:left="1207" w:right="839" w:hanging="360"/>
        <w:jc w:val="both"/>
        <w:rPr>
          <w:sz w:val="24"/>
        </w:rPr>
      </w:pPr>
      <w:r>
        <w:rPr>
          <w:sz w:val="24"/>
        </w:rPr>
        <w:t>Graphite mineralization follow</w:t>
      </w:r>
      <w:r>
        <w:rPr>
          <w:rFonts w:hint="default"/>
          <w:sz w:val="24"/>
          <w:lang w:val="en-IN"/>
        </w:rPr>
        <w:t xml:space="preserve"> mainly</w:t>
      </w:r>
      <w:r>
        <w:rPr>
          <w:sz w:val="24"/>
        </w:rPr>
        <w:t xml:space="preserve"> the regional schistosity of the area and present along the grain boundary as</w:t>
      </w:r>
      <w:r>
        <w:rPr>
          <w:spacing w:val="40"/>
          <w:sz w:val="24"/>
        </w:rPr>
        <w:t xml:space="preserve"> </w:t>
      </w:r>
      <w:r>
        <w:rPr>
          <w:sz w:val="24"/>
        </w:rPr>
        <w:t>well as the interstitial spaces of muscovite minerals.</w:t>
      </w:r>
    </w:p>
    <w:p w14:paraId="0498558D">
      <w:pPr>
        <w:pStyle w:val="16"/>
        <w:numPr>
          <w:ilvl w:val="2"/>
          <w:numId w:val="17"/>
        </w:numPr>
        <w:tabs>
          <w:tab w:val="left" w:pos="1207"/>
        </w:tabs>
        <w:spacing w:before="9" w:after="0" w:line="350" w:lineRule="auto"/>
        <w:ind w:left="1207" w:right="837" w:hanging="360"/>
        <w:jc w:val="both"/>
        <w:rPr>
          <w:sz w:val="24"/>
        </w:rPr>
      </w:pPr>
      <w:r>
        <w:rPr>
          <w:sz w:val="24"/>
        </w:rPr>
        <w:t>Within the mica schist few milli</w:t>
      </w:r>
      <w:r>
        <w:rPr>
          <w:rFonts w:hint="default"/>
          <w:sz w:val="24"/>
          <w:lang w:val="en-IN"/>
        </w:rPr>
        <w:t>meters</w:t>
      </w:r>
      <w:r>
        <w:rPr>
          <w:sz w:val="24"/>
        </w:rPr>
        <w:t xml:space="preserve"> to centimeter</w:t>
      </w:r>
      <w:r>
        <w:rPr>
          <w:rFonts w:hint="default"/>
          <w:sz w:val="24"/>
          <w:lang w:val="en-IN"/>
        </w:rPr>
        <w:t>s</w:t>
      </w:r>
      <w:r>
        <w:rPr>
          <w:sz w:val="24"/>
        </w:rPr>
        <w:t xml:space="preserve"> thick streaks of graphite are also present which follow the foliation at DB</w:t>
      </w:r>
      <w:r>
        <w:rPr>
          <w:rFonts w:hint="default"/>
          <w:sz w:val="24"/>
          <w:lang w:val="en-IN"/>
        </w:rPr>
        <w:t>CD</w:t>
      </w:r>
      <w:r>
        <w:rPr>
          <w:sz w:val="24"/>
        </w:rPr>
        <w:t>- 04 &amp; DB</w:t>
      </w:r>
      <w:r>
        <w:rPr>
          <w:rFonts w:hint="default"/>
          <w:sz w:val="24"/>
          <w:lang w:val="en-IN"/>
        </w:rPr>
        <w:t>CD</w:t>
      </w:r>
      <w:r>
        <w:rPr>
          <w:sz w:val="24"/>
        </w:rPr>
        <w:t>- 05.</w:t>
      </w:r>
    </w:p>
    <w:p w14:paraId="3EAE1943">
      <w:pPr>
        <w:pStyle w:val="16"/>
        <w:numPr>
          <w:ilvl w:val="2"/>
          <w:numId w:val="17"/>
        </w:numPr>
        <w:tabs>
          <w:tab w:val="left" w:pos="1207"/>
        </w:tabs>
        <w:spacing w:before="12" w:after="0" w:line="357" w:lineRule="auto"/>
        <w:ind w:left="1207" w:right="839" w:hanging="360"/>
        <w:jc w:val="both"/>
        <w:rPr>
          <w:sz w:val="24"/>
        </w:rPr>
      </w:pPr>
      <w:r>
        <w:rPr>
          <w:sz w:val="24"/>
        </w:rPr>
        <w:t>Though graphite mineralization maintained a parallel relation with the regional schistosity</w:t>
      </w:r>
      <w:r>
        <w:rPr>
          <w:rFonts w:hint="default"/>
          <w:sz w:val="24"/>
          <w:lang w:val="en-IN"/>
        </w:rPr>
        <w:t xml:space="preserve">, </w:t>
      </w:r>
      <w:r>
        <w:rPr>
          <w:sz w:val="24"/>
        </w:rPr>
        <w:t xml:space="preserve">it occasionally show a cross-cutting relationship with </w:t>
      </w:r>
      <w:r>
        <w:rPr>
          <w:rFonts w:hint="default"/>
          <w:sz w:val="24"/>
          <w:lang w:val="en-IN"/>
        </w:rPr>
        <w:t xml:space="preserve">schistosity </w:t>
      </w:r>
      <w:r>
        <w:rPr>
          <w:sz w:val="24"/>
        </w:rPr>
        <w:t>planes at</w:t>
      </w:r>
      <w:r>
        <w:rPr>
          <w:spacing w:val="40"/>
          <w:sz w:val="24"/>
        </w:rPr>
        <w:t xml:space="preserve"> </w:t>
      </w:r>
      <w:r>
        <w:rPr>
          <w:sz w:val="24"/>
        </w:rPr>
        <w:t>a</w:t>
      </w:r>
      <w:r>
        <w:rPr>
          <w:spacing w:val="-4"/>
          <w:sz w:val="24"/>
        </w:rPr>
        <w:t xml:space="preserve"> </w:t>
      </w:r>
      <w:r>
        <w:rPr>
          <w:sz w:val="24"/>
        </w:rPr>
        <w:t>low</w:t>
      </w:r>
      <w:r>
        <w:rPr>
          <w:spacing w:val="-3"/>
          <w:sz w:val="24"/>
        </w:rPr>
        <w:t xml:space="preserve"> </w:t>
      </w:r>
      <w:r>
        <w:rPr>
          <w:sz w:val="24"/>
        </w:rPr>
        <w:t>to</w:t>
      </w:r>
      <w:r>
        <w:rPr>
          <w:spacing w:val="-3"/>
          <w:sz w:val="24"/>
        </w:rPr>
        <w:t xml:space="preserve"> </w:t>
      </w:r>
      <w:r>
        <w:rPr>
          <w:sz w:val="24"/>
        </w:rPr>
        <w:t>moderate</w:t>
      </w:r>
      <w:r>
        <w:rPr>
          <w:spacing w:val="-4"/>
          <w:sz w:val="24"/>
        </w:rPr>
        <w:t xml:space="preserve"> </w:t>
      </w:r>
      <w:r>
        <w:rPr>
          <w:sz w:val="24"/>
        </w:rPr>
        <w:t>angle</w:t>
      </w:r>
      <w:r>
        <w:rPr>
          <w:rFonts w:hint="default"/>
          <w:sz w:val="24"/>
          <w:lang w:val="en-IN"/>
        </w:rPr>
        <w:t xml:space="preserve"> and some times occur</w:t>
      </w:r>
      <w:r>
        <w:rPr>
          <w:spacing w:val="-2"/>
          <w:sz w:val="24"/>
        </w:rPr>
        <w:t xml:space="preserve"> </w:t>
      </w:r>
      <w:r>
        <w:rPr>
          <w:sz w:val="24"/>
        </w:rPr>
        <w:t>along</w:t>
      </w:r>
      <w:r>
        <w:rPr>
          <w:spacing w:val="-4"/>
          <w:sz w:val="24"/>
        </w:rPr>
        <w:t xml:space="preserve"> </w:t>
      </w:r>
      <w:r>
        <w:rPr>
          <w:sz w:val="24"/>
        </w:rPr>
        <w:t>small</w:t>
      </w:r>
      <w:r>
        <w:rPr>
          <w:spacing w:val="-3"/>
          <w:sz w:val="24"/>
        </w:rPr>
        <w:t xml:space="preserve"> </w:t>
      </w:r>
      <w:r>
        <w:rPr>
          <w:sz w:val="24"/>
        </w:rPr>
        <w:t>fractures</w:t>
      </w:r>
      <w:r>
        <w:rPr>
          <w:spacing w:val="-3"/>
          <w:sz w:val="24"/>
        </w:rPr>
        <w:t xml:space="preserve"> </w:t>
      </w:r>
      <w:r>
        <w:rPr>
          <w:sz w:val="24"/>
        </w:rPr>
        <w:t>or</w:t>
      </w:r>
      <w:r>
        <w:rPr>
          <w:spacing w:val="-4"/>
          <w:sz w:val="24"/>
        </w:rPr>
        <w:t xml:space="preserve"> </w:t>
      </w:r>
      <w:r>
        <w:rPr>
          <w:sz w:val="24"/>
        </w:rPr>
        <w:t>weak</w:t>
      </w:r>
      <w:r>
        <w:rPr>
          <w:spacing w:val="-3"/>
          <w:sz w:val="24"/>
        </w:rPr>
        <w:t xml:space="preserve"> </w:t>
      </w:r>
      <w:r>
        <w:rPr>
          <w:sz w:val="24"/>
        </w:rPr>
        <w:t>planes</w:t>
      </w:r>
      <w:r>
        <w:rPr>
          <w:spacing w:val="-2"/>
          <w:sz w:val="24"/>
        </w:rPr>
        <w:t xml:space="preserve"> </w:t>
      </w:r>
      <w:r>
        <w:rPr>
          <w:sz w:val="24"/>
        </w:rPr>
        <w:t>in</w:t>
      </w:r>
      <w:r>
        <w:rPr>
          <w:spacing w:val="-3"/>
          <w:sz w:val="24"/>
        </w:rPr>
        <w:t xml:space="preserve"> </w:t>
      </w:r>
      <w:r>
        <w:rPr>
          <w:sz w:val="24"/>
        </w:rPr>
        <w:t>microscopic</w:t>
      </w:r>
      <w:r>
        <w:rPr>
          <w:spacing w:val="-3"/>
          <w:sz w:val="24"/>
        </w:rPr>
        <w:t xml:space="preserve"> </w:t>
      </w:r>
      <w:r>
        <w:rPr>
          <w:sz w:val="24"/>
        </w:rPr>
        <w:t>scale</w:t>
      </w:r>
      <w:r>
        <w:rPr>
          <w:spacing w:val="-3"/>
          <w:sz w:val="24"/>
        </w:rPr>
        <w:t xml:space="preserve"> </w:t>
      </w:r>
      <w:r>
        <w:rPr>
          <w:sz w:val="24"/>
        </w:rPr>
        <w:t>(e.g.,</w:t>
      </w:r>
      <w:r>
        <w:rPr>
          <w:spacing w:val="-4"/>
          <w:sz w:val="24"/>
        </w:rPr>
        <w:t xml:space="preserve"> </w:t>
      </w:r>
      <w:r>
        <w:rPr>
          <w:sz w:val="24"/>
        </w:rPr>
        <w:t xml:space="preserve">thin </w:t>
      </w:r>
      <w:r>
        <w:rPr>
          <w:spacing w:val="-2"/>
          <w:sz w:val="24"/>
        </w:rPr>
        <w:t>section-DB</w:t>
      </w:r>
      <w:r>
        <w:rPr>
          <w:rFonts w:hint="default"/>
          <w:spacing w:val="-2"/>
          <w:sz w:val="24"/>
          <w:lang w:val="en-IN"/>
        </w:rPr>
        <w:t>CD</w:t>
      </w:r>
      <w:r>
        <w:rPr>
          <w:spacing w:val="-2"/>
          <w:sz w:val="24"/>
        </w:rPr>
        <w:t>-03/18).</w:t>
      </w:r>
    </w:p>
    <w:p w14:paraId="4266E92E">
      <w:pPr>
        <w:pStyle w:val="16"/>
        <w:spacing w:after="0" w:line="357" w:lineRule="auto"/>
        <w:jc w:val="both"/>
        <w:rPr>
          <w:sz w:val="24"/>
        </w:rPr>
        <w:sectPr>
          <w:type w:val="continuous"/>
          <w:pgSz w:w="11920" w:h="16840"/>
          <w:pgMar w:top="1220" w:right="283" w:bottom="280" w:left="708" w:header="673" w:footer="448" w:gutter="0"/>
          <w:cols w:space="720" w:num="1"/>
        </w:sectPr>
      </w:pPr>
    </w:p>
    <w:p w14:paraId="622223F7">
      <w:pPr>
        <w:pStyle w:val="6"/>
        <w:numPr>
          <w:ilvl w:val="1"/>
          <w:numId w:val="17"/>
        </w:numPr>
        <w:tabs>
          <w:tab w:val="left" w:pos="1113"/>
        </w:tabs>
        <w:spacing w:before="80" w:after="0" w:line="240" w:lineRule="auto"/>
        <w:ind w:left="1113" w:right="0" w:hanging="626"/>
        <w:jc w:val="both"/>
      </w:pPr>
      <w:r>
        <w:t>Consideration</w:t>
      </w:r>
      <w:r>
        <w:rPr>
          <w:spacing w:val="-7"/>
        </w:rPr>
        <w:t xml:space="preserve"> </w:t>
      </w:r>
      <w:r>
        <w:t>of</w:t>
      </w:r>
      <w:r>
        <w:rPr>
          <w:spacing w:val="-8"/>
        </w:rPr>
        <w:t xml:space="preserve"> </w:t>
      </w:r>
      <w:r>
        <w:t>cut-off</w:t>
      </w:r>
      <w:r>
        <w:rPr>
          <w:spacing w:val="-6"/>
        </w:rPr>
        <w:t xml:space="preserve"> </w:t>
      </w:r>
      <w:r>
        <w:rPr>
          <w:spacing w:val="-2"/>
        </w:rPr>
        <w:t>grade</w:t>
      </w:r>
    </w:p>
    <w:p w14:paraId="2EF8458E">
      <w:pPr>
        <w:pStyle w:val="12"/>
        <w:spacing w:before="162" w:line="360" w:lineRule="auto"/>
        <w:ind w:left="487" w:right="838"/>
        <w:jc w:val="both"/>
      </w:pPr>
      <w:r>
        <w:t>As the nature of graphite in the area is mostly flaky type, the present general cut-off of Indian Bureau of Mines for flaky variety was taken into consideration. The present cut off or threshold value for graphite reported by Indian Bureau of Mines is 2 % (IBM 60</w:t>
      </w:r>
      <w:r>
        <w:rPr>
          <w:vertAlign w:val="superscript"/>
        </w:rPr>
        <w:t>th</w:t>
      </w:r>
      <w:r>
        <w:rPr>
          <w:vertAlign w:val="baseline"/>
        </w:rPr>
        <w:t xml:space="preserve"> edition of the Indian Mineral Yearbook 2022). The analytical results of surface samples and subsurface samples clearly indicate that the fixed carbon values of Dindo-Belkurta area vary from &lt;1% to as much as 8.45%. Therefore, in compliance with IBM guideline, it has been decided to estimate graphite resources in the area at 2.00% FC.</w:t>
      </w:r>
    </w:p>
    <w:p w14:paraId="2364B0E8">
      <w:pPr>
        <w:pStyle w:val="6"/>
        <w:numPr>
          <w:ilvl w:val="1"/>
          <w:numId w:val="17"/>
        </w:numPr>
        <w:tabs>
          <w:tab w:val="left" w:pos="1113"/>
        </w:tabs>
        <w:spacing w:before="0" w:after="0" w:line="320" w:lineRule="exact"/>
        <w:ind w:left="1113" w:right="0" w:hanging="626"/>
        <w:jc w:val="both"/>
      </w:pPr>
      <w:r>
        <w:t>Correlation</w:t>
      </w:r>
      <w:r>
        <w:rPr>
          <w:spacing w:val="-7"/>
        </w:rPr>
        <w:t xml:space="preserve"> </w:t>
      </w:r>
      <w:r>
        <w:t>of</w:t>
      </w:r>
      <w:r>
        <w:rPr>
          <w:spacing w:val="-4"/>
        </w:rPr>
        <w:t xml:space="preserve"> </w:t>
      </w:r>
      <w:r>
        <w:t>ore</w:t>
      </w:r>
      <w:r>
        <w:rPr>
          <w:spacing w:val="-6"/>
        </w:rPr>
        <w:t xml:space="preserve"> </w:t>
      </w:r>
      <w:r>
        <w:t>bearing</w:t>
      </w:r>
      <w:r>
        <w:rPr>
          <w:spacing w:val="-4"/>
        </w:rPr>
        <w:t xml:space="preserve"> </w:t>
      </w:r>
      <w:r>
        <w:rPr>
          <w:spacing w:val="-2"/>
        </w:rPr>
        <w:t>zones</w:t>
      </w:r>
    </w:p>
    <w:p w14:paraId="7C4332F3">
      <w:pPr>
        <w:pStyle w:val="12"/>
        <w:spacing w:before="162" w:line="360" w:lineRule="auto"/>
        <w:ind w:left="487" w:right="839"/>
        <w:jc w:val="both"/>
        <w:rPr>
          <w:rFonts w:hint="default"/>
          <w:lang w:val="en-IN"/>
        </w:rPr>
      </w:pPr>
      <w:r>
        <w:t>Graphite bearing zone was intersected in each boreholes from DB</w:t>
      </w:r>
      <w:r>
        <w:rPr>
          <w:rFonts w:hint="default"/>
          <w:lang w:val="en-IN"/>
        </w:rPr>
        <w:t>CD</w:t>
      </w:r>
      <w:r>
        <w:t xml:space="preserve"> - 01 to DB</w:t>
      </w:r>
      <w:r>
        <w:rPr>
          <w:rFonts w:hint="default"/>
          <w:lang w:val="en-IN"/>
        </w:rPr>
        <w:t>CD</w:t>
      </w:r>
      <w:r>
        <w:t xml:space="preserve"> - 05. Both in the boreholes of DB</w:t>
      </w:r>
      <w:r>
        <w:rPr>
          <w:rFonts w:hint="default"/>
          <w:lang w:val="en-IN"/>
        </w:rPr>
        <w:t>CD</w:t>
      </w:r>
      <w:r>
        <w:t xml:space="preserve"> - 01 and DBCD - 02 several thin bands of graphite </w:t>
      </w:r>
      <w:r>
        <w:rPr>
          <w:rFonts w:hint="default"/>
          <w:lang w:val="en-IN"/>
        </w:rPr>
        <w:t xml:space="preserve">are intersected </w:t>
      </w:r>
      <w:r>
        <w:t>within mica schist. While in DB</w:t>
      </w:r>
      <w:r>
        <w:rPr>
          <w:rFonts w:hint="default"/>
          <w:lang w:val="en-IN"/>
        </w:rPr>
        <w:t>CD</w:t>
      </w:r>
      <w:r>
        <w:t xml:space="preserve"> - 03 and DB</w:t>
      </w:r>
      <w:r>
        <w:rPr>
          <w:rFonts w:hint="default"/>
          <w:lang w:val="en-IN"/>
        </w:rPr>
        <w:t>CD</w:t>
      </w:r>
      <w:r>
        <w:t xml:space="preserve"> - 04, thick band of graphite schist was</w:t>
      </w:r>
      <w:r>
        <w:rPr>
          <w:spacing w:val="40"/>
        </w:rPr>
        <w:t xml:space="preserve"> </w:t>
      </w:r>
      <w:r>
        <w:t>encountered from a depth of 45.00 m</w:t>
      </w:r>
      <w:r>
        <w:rPr>
          <w:rFonts w:hint="default"/>
          <w:lang w:val="en-IN"/>
        </w:rPr>
        <w:t xml:space="preserve"> to  54 m </w:t>
      </w:r>
      <w:r>
        <w:t>and 34.90 m</w:t>
      </w:r>
      <w:r>
        <w:rPr>
          <w:rFonts w:hint="default"/>
          <w:lang w:val="en-IN"/>
        </w:rPr>
        <w:t xml:space="preserve"> to 38.49m</w:t>
      </w:r>
      <w:r>
        <w:t>, respectively. Additionally, in these two boreholes, i.e., DB</w:t>
      </w:r>
      <w:r>
        <w:rPr>
          <w:rFonts w:hint="default"/>
          <w:lang w:val="en-IN"/>
        </w:rPr>
        <w:t>CD</w:t>
      </w:r>
      <w:r>
        <w:t xml:space="preserve"> - 03 and DB</w:t>
      </w:r>
      <w:r>
        <w:rPr>
          <w:rFonts w:hint="default"/>
          <w:lang w:val="en-IN"/>
        </w:rPr>
        <w:t>CD</w:t>
      </w:r>
      <w:r>
        <w:t xml:space="preserve"> - 04 various thin bands of graphite is also present within micaceous graphite</w:t>
      </w:r>
      <w:r>
        <w:rPr>
          <w:spacing w:val="-2"/>
        </w:rPr>
        <w:t xml:space="preserve"> </w:t>
      </w:r>
      <w:r>
        <w:t>schist</w:t>
      </w:r>
      <w:r>
        <w:rPr>
          <w:spacing w:val="-2"/>
        </w:rPr>
        <w:t xml:space="preserve"> </w:t>
      </w:r>
      <w:r>
        <w:t>lithounit</w:t>
      </w:r>
      <w:r>
        <w:rPr>
          <w:rFonts w:hint="default"/>
          <w:lang w:val="en-IN"/>
        </w:rPr>
        <w:t xml:space="preserve"> but those are not taken  into consideration as values of these zone with </w:t>
      </w:r>
      <w:r>
        <w:rPr>
          <w:rFonts w:hint="default" w:ascii="Times New Roman" w:hAnsi="Times New Roman" w:cs="Times New Roman"/>
          <w:lang w:val="en-IN"/>
        </w:rPr>
        <w:t>&lt;</w:t>
      </w:r>
      <w:r>
        <w:rPr>
          <w:rFonts w:hint="default" w:cs="Times New Roman"/>
          <w:lang w:val="en-IN"/>
        </w:rPr>
        <w:t xml:space="preserve"> 2% FC.</w:t>
      </w:r>
      <w:r>
        <w:t>.</w:t>
      </w:r>
      <w:r>
        <w:rPr>
          <w:spacing w:val="-2"/>
        </w:rPr>
        <w:t xml:space="preserve"> </w:t>
      </w:r>
      <w:r>
        <w:t>In</w:t>
      </w:r>
      <w:r>
        <w:rPr>
          <w:spacing w:val="-1"/>
        </w:rPr>
        <w:t xml:space="preserve"> </w:t>
      </w:r>
      <w:r>
        <w:t>the drilled</w:t>
      </w:r>
      <w:r>
        <w:rPr>
          <w:spacing w:val="-3"/>
        </w:rPr>
        <w:t xml:space="preserve"> </w:t>
      </w:r>
      <w:r>
        <w:t>hole of</w:t>
      </w:r>
      <w:r>
        <w:rPr>
          <w:spacing w:val="-3"/>
        </w:rPr>
        <w:t xml:space="preserve"> </w:t>
      </w:r>
      <w:r>
        <w:t>DBBH</w:t>
      </w:r>
      <w:r>
        <w:rPr>
          <w:spacing w:val="-2"/>
        </w:rPr>
        <w:t xml:space="preserve"> </w:t>
      </w:r>
      <w:r>
        <w:t>-</w:t>
      </w:r>
      <w:r>
        <w:rPr>
          <w:spacing w:val="-1"/>
        </w:rPr>
        <w:t xml:space="preserve"> </w:t>
      </w:r>
      <w:r>
        <w:t>05, graphite</w:t>
      </w:r>
      <w:r>
        <w:rPr>
          <w:spacing w:val="-2"/>
        </w:rPr>
        <w:t xml:space="preserve"> </w:t>
      </w:r>
      <w:r>
        <w:t>schist</w:t>
      </w:r>
      <w:r>
        <w:rPr>
          <w:spacing w:val="-2"/>
        </w:rPr>
        <w:t xml:space="preserve"> </w:t>
      </w:r>
      <w:r>
        <w:t>was</w:t>
      </w:r>
      <w:r>
        <w:rPr>
          <w:spacing w:val="-1"/>
        </w:rPr>
        <w:t xml:space="preserve"> </w:t>
      </w:r>
      <w:r>
        <w:t>encountered</w:t>
      </w:r>
      <w:r>
        <w:rPr>
          <w:spacing w:val="-2"/>
        </w:rPr>
        <w:t xml:space="preserve"> </w:t>
      </w:r>
      <w:r>
        <w:t>from</w:t>
      </w:r>
      <w:r>
        <w:rPr>
          <w:spacing w:val="-1"/>
        </w:rPr>
        <w:t xml:space="preserve"> </w:t>
      </w:r>
      <w:r>
        <w:t>the depth of 27.50 m to 32.00 m.</w:t>
      </w:r>
      <w:r>
        <w:rPr>
          <w:rFonts w:hint="default"/>
          <w:lang w:val="en-IN"/>
        </w:rPr>
        <w:t>Graphite bands cut across groove lines on surface  are correlated  with the intercept  in  borehole at depth with the help of  cross sections.</w:t>
      </w:r>
      <w:r>
        <w:t>Correlation</w:t>
      </w:r>
      <w:r>
        <w:rPr>
          <w:spacing w:val="-1"/>
        </w:rPr>
        <w:t xml:space="preserve"> </w:t>
      </w:r>
      <w:r>
        <w:t>of</w:t>
      </w:r>
      <w:r>
        <w:rPr>
          <w:spacing w:val="-1"/>
        </w:rPr>
        <w:t xml:space="preserve"> </w:t>
      </w:r>
      <w:r>
        <w:t>boreholes for graphite lithounit</w:t>
      </w:r>
      <w:r>
        <w:rPr>
          <w:spacing w:val="-3"/>
        </w:rPr>
        <w:t xml:space="preserve"> </w:t>
      </w:r>
      <w:r>
        <w:t>and</w:t>
      </w:r>
      <w:r>
        <w:rPr>
          <w:spacing w:val="1"/>
        </w:rPr>
        <w:t xml:space="preserve"> </w:t>
      </w:r>
      <w:r>
        <w:t>other</w:t>
      </w:r>
      <w:r>
        <w:rPr>
          <w:spacing w:val="-2"/>
        </w:rPr>
        <w:t xml:space="preserve"> </w:t>
      </w:r>
      <w:r>
        <w:t>lithounits is shown</w:t>
      </w:r>
      <w:r>
        <w:rPr>
          <w:spacing w:val="-1"/>
        </w:rPr>
        <w:t xml:space="preserve"> </w:t>
      </w:r>
      <w:r>
        <w:t xml:space="preserve">in </w:t>
      </w:r>
      <w:r>
        <w:rPr>
          <w:color w:val="000000"/>
          <w:spacing w:val="-4"/>
          <w:highlight w:val="yellow"/>
        </w:rPr>
        <w:t>Fig</w:t>
      </w:r>
      <w:r>
        <w:rPr>
          <w:rFonts w:hint="default"/>
          <w:color w:val="000000"/>
          <w:spacing w:val="-4"/>
          <w:highlight w:val="yellow"/>
          <w:lang w:val="en-IN"/>
        </w:rPr>
        <w:t xml:space="preserve"> no-21</w:t>
      </w:r>
    </w:p>
    <w:p w14:paraId="210E3515">
      <w:pPr>
        <w:pStyle w:val="6"/>
        <w:numPr>
          <w:ilvl w:val="1"/>
          <w:numId w:val="17"/>
        </w:numPr>
        <w:tabs>
          <w:tab w:val="left" w:pos="1113"/>
        </w:tabs>
        <w:spacing w:before="138" w:after="0" w:line="240" w:lineRule="auto"/>
        <w:ind w:left="1113" w:right="0" w:hanging="626"/>
        <w:jc w:val="both"/>
      </w:pPr>
      <w:r>
        <w:t>Bulk</w:t>
      </w:r>
      <w:r>
        <w:rPr>
          <w:spacing w:val="-6"/>
        </w:rPr>
        <w:t xml:space="preserve"> </w:t>
      </w:r>
      <w:r>
        <w:t>density</w:t>
      </w:r>
      <w:r>
        <w:rPr>
          <w:spacing w:val="-4"/>
        </w:rPr>
        <w:t xml:space="preserve"> </w:t>
      </w:r>
      <w:r>
        <w:rPr>
          <w:spacing w:val="-2"/>
        </w:rPr>
        <w:t>determination</w:t>
      </w:r>
    </w:p>
    <w:p w14:paraId="15955274">
      <w:pPr>
        <w:pStyle w:val="12"/>
        <w:spacing w:before="162" w:line="360" w:lineRule="auto"/>
        <w:ind w:left="487" w:right="835"/>
        <w:jc w:val="both"/>
      </w:pPr>
      <w:r>
        <w:t>A total 4 number of core samples were subjected to the determination of bulk density at Shiva Analyticals</w:t>
      </w:r>
      <w:r>
        <w:rPr>
          <w:spacing w:val="-2"/>
        </w:rPr>
        <w:t xml:space="preserve"> </w:t>
      </w:r>
      <w:r>
        <w:t>(India)</w:t>
      </w:r>
      <w:r>
        <w:rPr>
          <w:spacing w:val="-1"/>
        </w:rPr>
        <w:t xml:space="preserve"> </w:t>
      </w:r>
      <w:r>
        <w:t>Private</w:t>
      </w:r>
      <w:r>
        <w:rPr>
          <w:spacing w:val="-2"/>
        </w:rPr>
        <w:t xml:space="preserve"> </w:t>
      </w:r>
      <w:r>
        <w:t>Limited, Hoskote,</w:t>
      </w:r>
      <w:r>
        <w:rPr>
          <w:spacing w:val="-2"/>
        </w:rPr>
        <w:t xml:space="preserve"> </w:t>
      </w:r>
      <w:r>
        <w:t>Karnataka.</w:t>
      </w:r>
      <w:r>
        <w:rPr>
          <w:spacing w:val="-1"/>
        </w:rPr>
        <w:t xml:space="preserve"> </w:t>
      </w:r>
      <w:r>
        <w:t>The average</w:t>
      </w:r>
      <w:r>
        <w:rPr>
          <w:spacing w:val="-3"/>
        </w:rPr>
        <w:t xml:space="preserve"> </w:t>
      </w:r>
      <w:r>
        <w:t>bulk</w:t>
      </w:r>
      <w:r>
        <w:rPr>
          <w:spacing w:val="-1"/>
        </w:rPr>
        <w:t xml:space="preserve"> </w:t>
      </w:r>
      <w:r>
        <w:t>density</w:t>
      </w:r>
      <w:r>
        <w:rPr>
          <w:spacing w:val="-1"/>
        </w:rPr>
        <w:t xml:space="preserve"> </w:t>
      </w:r>
      <w:r>
        <w:t>of</w:t>
      </w:r>
      <w:r>
        <w:rPr>
          <w:spacing w:val="-2"/>
        </w:rPr>
        <w:t xml:space="preserve"> </w:t>
      </w:r>
      <w:r>
        <w:t>these</w:t>
      </w:r>
      <w:r>
        <w:rPr>
          <w:spacing w:val="-2"/>
        </w:rPr>
        <w:t xml:space="preserve"> </w:t>
      </w:r>
      <w:r>
        <w:t>samples is calculated as 2.55 which is considered for ore resource estimation. Bulk density determined for each sample is given below.</w:t>
      </w:r>
    </w:p>
    <w:p w14:paraId="0C1B438F">
      <w:pPr>
        <w:pStyle w:val="12"/>
        <w:spacing w:before="111"/>
        <w:rPr>
          <w:sz w:val="20"/>
        </w:rPr>
      </w:pPr>
    </w:p>
    <w:tbl>
      <w:tblPr>
        <w:tblStyle w:val="11"/>
        <w:tblW w:w="0" w:type="auto"/>
        <w:tblInd w:w="34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09"/>
        <w:gridCol w:w="3171"/>
        <w:gridCol w:w="3038"/>
        <w:gridCol w:w="2059"/>
      </w:tblGrid>
      <w:tr w14:paraId="374AA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2" w:hRule="atLeast"/>
        </w:trPr>
        <w:tc>
          <w:tcPr>
            <w:tcW w:w="10577" w:type="dxa"/>
            <w:gridSpan w:val="4"/>
          </w:tcPr>
          <w:p w14:paraId="6EE6DEB8">
            <w:pPr>
              <w:pStyle w:val="17"/>
              <w:ind w:left="3140"/>
              <w:jc w:val="left"/>
              <w:rPr>
                <w:b/>
                <w:sz w:val="28"/>
              </w:rPr>
            </w:pPr>
            <w:r>
              <w:rPr>
                <w:b/>
                <w:sz w:val="28"/>
              </w:rPr>
              <w:t>Table</w:t>
            </w:r>
            <w:r>
              <w:rPr>
                <w:rFonts w:hint="default"/>
                <w:b/>
                <w:sz w:val="28"/>
                <w:lang w:val="en-IN"/>
              </w:rPr>
              <w:t>-10.1:</w:t>
            </w:r>
            <w:r>
              <w:rPr>
                <w:b/>
                <w:spacing w:val="-4"/>
                <w:sz w:val="28"/>
              </w:rPr>
              <w:t xml:space="preserve"> </w:t>
            </w:r>
            <w:r>
              <w:rPr>
                <w:b/>
                <w:sz w:val="28"/>
              </w:rPr>
              <w:t>Bulk</w:t>
            </w:r>
            <w:r>
              <w:rPr>
                <w:b/>
                <w:spacing w:val="-4"/>
                <w:sz w:val="28"/>
              </w:rPr>
              <w:t xml:space="preserve"> </w:t>
            </w:r>
            <w:r>
              <w:rPr>
                <w:b/>
                <w:sz w:val="28"/>
              </w:rPr>
              <w:t>density</w:t>
            </w:r>
            <w:r>
              <w:rPr>
                <w:b/>
                <w:spacing w:val="-3"/>
                <w:sz w:val="28"/>
              </w:rPr>
              <w:t xml:space="preserve"> </w:t>
            </w:r>
            <w:r>
              <w:rPr>
                <w:b/>
                <w:spacing w:val="-2"/>
                <w:sz w:val="28"/>
              </w:rPr>
              <w:t>result</w:t>
            </w:r>
          </w:p>
        </w:tc>
      </w:tr>
      <w:tr w14:paraId="609CD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2309" w:type="dxa"/>
          </w:tcPr>
          <w:p w14:paraId="5FD13099">
            <w:pPr>
              <w:pStyle w:val="17"/>
              <w:spacing w:line="274" w:lineRule="exact"/>
              <w:ind w:right="867"/>
              <w:rPr>
                <w:b/>
                <w:sz w:val="24"/>
              </w:rPr>
            </w:pPr>
            <w:r>
              <w:rPr>
                <w:b/>
                <w:sz w:val="24"/>
              </w:rPr>
              <w:t>Sl.</w:t>
            </w:r>
            <w:r>
              <w:rPr>
                <w:b/>
                <w:spacing w:val="-1"/>
                <w:sz w:val="24"/>
              </w:rPr>
              <w:t xml:space="preserve"> </w:t>
            </w:r>
            <w:r>
              <w:rPr>
                <w:b/>
                <w:spacing w:val="-5"/>
                <w:sz w:val="24"/>
              </w:rPr>
              <w:t>No.</w:t>
            </w:r>
          </w:p>
        </w:tc>
        <w:tc>
          <w:tcPr>
            <w:tcW w:w="3171" w:type="dxa"/>
          </w:tcPr>
          <w:p w14:paraId="54F61839">
            <w:pPr>
              <w:pStyle w:val="17"/>
              <w:spacing w:line="274" w:lineRule="exact"/>
              <w:ind w:left="61" w:right="869"/>
              <w:rPr>
                <w:b/>
                <w:sz w:val="24"/>
              </w:rPr>
            </w:pPr>
            <w:r>
              <w:rPr>
                <w:b/>
                <w:sz w:val="24"/>
              </w:rPr>
              <w:t>Sample</w:t>
            </w:r>
            <w:r>
              <w:rPr>
                <w:b/>
                <w:spacing w:val="-2"/>
                <w:sz w:val="24"/>
              </w:rPr>
              <w:t xml:space="preserve"> </w:t>
            </w:r>
            <w:r>
              <w:rPr>
                <w:b/>
                <w:spacing w:val="-5"/>
                <w:sz w:val="24"/>
              </w:rPr>
              <w:t>ID</w:t>
            </w:r>
          </w:p>
        </w:tc>
        <w:tc>
          <w:tcPr>
            <w:tcW w:w="3038" w:type="dxa"/>
          </w:tcPr>
          <w:p w14:paraId="10E0E2EF">
            <w:pPr>
              <w:pStyle w:val="17"/>
              <w:spacing w:line="274" w:lineRule="exact"/>
              <w:ind w:left="59" w:right="809"/>
              <w:rPr>
                <w:b/>
                <w:sz w:val="24"/>
              </w:rPr>
            </w:pPr>
            <w:r>
              <w:rPr>
                <w:b/>
                <w:sz w:val="24"/>
              </w:rPr>
              <w:t>Bulk</w:t>
            </w:r>
            <w:r>
              <w:rPr>
                <w:b/>
                <w:spacing w:val="-2"/>
                <w:sz w:val="24"/>
              </w:rPr>
              <w:t xml:space="preserve"> density</w:t>
            </w:r>
          </w:p>
        </w:tc>
        <w:tc>
          <w:tcPr>
            <w:tcW w:w="2059" w:type="dxa"/>
          </w:tcPr>
          <w:p w14:paraId="24AE983A">
            <w:pPr>
              <w:pStyle w:val="17"/>
              <w:spacing w:line="274" w:lineRule="exact"/>
              <w:ind w:left="363"/>
              <w:jc w:val="left"/>
              <w:rPr>
                <w:b/>
                <w:sz w:val="24"/>
              </w:rPr>
            </w:pPr>
            <w:r>
              <w:rPr>
                <w:b/>
                <w:spacing w:val="-4"/>
                <w:sz w:val="24"/>
              </w:rPr>
              <w:t>Unit</w:t>
            </w:r>
          </w:p>
        </w:tc>
      </w:tr>
      <w:tr w14:paraId="07173A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2309" w:type="dxa"/>
          </w:tcPr>
          <w:p w14:paraId="422FC260">
            <w:pPr>
              <w:pStyle w:val="17"/>
              <w:spacing w:line="275" w:lineRule="exact"/>
              <w:ind w:right="870"/>
              <w:rPr>
                <w:sz w:val="24"/>
              </w:rPr>
            </w:pPr>
            <w:r>
              <w:rPr>
                <w:spacing w:val="-5"/>
                <w:sz w:val="24"/>
              </w:rPr>
              <w:t>1.</w:t>
            </w:r>
          </w:p>
        </w:tc>
        <w:tc>
          <w:tcPr>
            <w:tcW w:w="3171" w:type="dxa"/>
          </w:tcPr>
          <w:p w14:paraId="63ED5DC1">
            <w:pPr>
              <w:pStyle w:val="17"/>
              <w:spacing w:line="275" w:lineRule="exact"/>
              <w:ind w:right="869"/>
              <w:rPr>
                <w:b/>
                <w:sz w:val="24"/>
              </w:rPr>
            </w:pPr>
            <w:r>
              <w:rPr>
                <w:b/>
                <w:sz w:val="24"/>
              </w:rPr>
              <w:t>DBCD</w:t>
            </w:r>
            <w:r>
              <w:rPr>
                <w:b/>
                <w:spacing w:val="1"/>
                <w:sz w:val="24"/>
              </w:rPr>
              <w:t xml:space="preserve"> </w:t>
            </w:r>
            <w:r>
              <w:rPr>
                <w:b/>
                <w:sz w:val="24"/>
              </w:rPr>
              <w:t>-</w:t>
            </w:r>
            <w:r>
              <w:rPr>
                <w:b/>
                <w:spacing w:val="-1"/>
                <w:sz w:val="24"/>
              </w:rPr>
              <w:t xml:space="preserve"> </w:t>
            </w:r>
            <w:r>
              <w:rPr>
                <w:b/>
                <w:spacing w:val="-2"/>
                <w:sz w:val="24"/>
              </w:rPr>
              <w:t>03/012</w:t>
            </w:r>
          </w:p>
        </w:tc>
        <w:tc>
          <w:tcPr>
            <w:tcW w:w="3038" w:type="dxa"/>
          </w:tcPr>
          <w:p w14:paraId="75895D76">
            <w:pPr>
              <w:pStyle w:val="17"/>
              <w:spacing w:line="275" w:lineRule="exact"/>
              <w:ind w:right="809"/>
              <w:rPr>
                <w:sz w:val="24"/>
              </w:rPr>
            </w:pPr>
            <w:r>
              <w:rPr>
                <w:spacing w:val="-4"/>
                <w:sz w:val="24"/>
              </w:rPr>
              <w:t>2.60</w:t>
            </w:r>
          </w:p>
        </w:tc>
        <w:tc>
          <w:tcPr>
            <w:tcW w:w="2059" w:type="dxa"/>
          </w:tcPr>
          <w:p w14:paraId="41C4F7B2">
            <w:pPr>
              <w:pStyle w:val="17"/>
              <w:spacing w:line="275" w:lineRule="exact"/>
              <w:ind w:left="418"/>
              <w:jc w:val="left"/>
              <w:rPr>
                <w:sz w:val="24"/>
              </w:rPr>
            </w:pPr>
            <w:r>
              <w:rPr>
                <w:spacing w:val="-4"/>
                <w:sz w:val="24"/>
              </w:rPr>
              <w:t>g/cc</w:t>
            </w:r>
          </w:p>
        </w:tc>
      </w:tr>
      <w:tr w14:paraId="7B24B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2309" w:type="dxa"/>
          </w:tcPr>
          <w:p w14:paraId="754EC657">
            <w:pPr>
              <w:pStyle w:val="17"/>
              <w:spacing w:line="275" w:lineRule="exact"/>
              <w:ind w:right="870"/>
              <w:rPr>
                <w:sz w:val="24"/>
              </w:rPr>
            </w:pPr>
            <w:r>
              <w:rPr>
                <w:spacing w:val="-5"/>
                <w:sz w:val="24"/>
              </w:rPr>
              <w:t>2.</w:t>
            </w:r>
          </w:p>
        </w:tc>
        <w:tc>
          <w:tcPr>
            <w:tcW w:w="3171" w:type="dxa"/>
          </w:tcPr>
          <w:p w14:paraId="7E86D5BE">
            <w:pPr>
              <w:pStyle w:val="17"/>
              <w:spacing w:line="275" w:lineRule="exact"/>
              <w:ind w:right="869"/>
              <w:rPr>
                <w:b/>
                <w:sz w:val="24"/>
              </w:rPr>
            </w:pPr>
            <w:r>
              <w:rPr>
                <w:b/>
                <w:sz w:val="24"/>
              </w:rPr>
              <w:t>DBCD</w:t>
            </w:r>
            <w:r>
              <w:rPr>
                <w:b/>
                <w:spacing w:val="1"/>
                <w:sz w:val="24"/>
              </w:rPr>
              <w:t xml:space="preserve"> </w:t>
            </w:r>
            <w:r>
              <w:rPr>
                <w:b/>
                <w:sz w:val="24"/>
              </w:rPr>
              <w:t>-</w:t>
            </w:r>
            <w:r>
              <w:rPr>
                <w:b/>
                <w:spacing w:val="-1"/>
                <w:sz w:val="24"/>
              </w:rPr>
              <w:t xml:space="preserve"> </w:t>
            </w:r>
            <w:r>
              <w:rPr>
                <w:b/>
                <w:spacing w:val="-2"/>
                <w:sz w:val="24"/>
              </w:rPr>
              <w:t>03/014</w:t>
            </w:r>
          </w:p>
        </w:tc>
        <w:tc>
          <w:tcPr>
            <w:tcW w:w="3038" w:type="dxa"/>
          </w:tcPr>
          <w:p w14:paraId="7EDA0B0D">
            <w:pPr>
              <w:pStyle w:val="17"/>
              <w:spacing w:line="275" w:lineRule="exact"/>
              <w:ind w:right="809"/>
              <w:rPr>
                <w:sz w:val="24"/>
              </w:rPr>
            </w:pPr>
            <w:r>
              <w:rPr>
                <w:spacing w:val="-4"/>
                <w:sz w:val="24"/>
              </w:rPr>
              <w:t>2.57</w:t>
            </w:r>
          </w:p>
        </w:tc>
        <w:tc>
          <w:tcPr>
            <w:tcW w:w="2059" w:type="dxa"/>
          </w:tcPr>
          <w:p w14:paraId="7091FB85">
            <w:pPr>
              <w:pStyle w:val="17"/>
              <w:spacing w:line="275" w:lineRule="exact"/>
              <w:ind w:left="418"/>
              <w:jc w:val="left"/>
              <w:rPr>
                <w:sz w:val="24"/>
              </w:rPr>
            </w:pPr>
            <w:r>
              <w:rPr>
                <w:spacing w:val="-4"/>
                <w:sz w:val="24"/>
              </w:rPr>
              <w:t>g/cc</w:t>
            </w:r>
          </w:p>
        </w:tc>
      </w:tr>
      <w:tr w14:paraId="7F3E27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2309" w:type="dxa"/>
          </w:tcPr>
          <w:p w14:paraId="5D804590">
            <w:pPr>
              <w:pStyle w:val="17"/>
              <w:spacing w:line="275" w:lineRule="exact"/>
              <w:ind w:right="870"/>
              <w:rPr>
                <w:sz w:val="24"/>
              </w:rPr>
            </w:pPr>
            <w:r>
              <w:rPr>
                <w:spacing w:val="-5"/>
                <w:sz w:val="24"/>
              </w:rPr>
              <w:t>3.</w:t>
            </w:r>
          </w:p>
        </w:tc>
        <w:tc>
          <w:tcPr>
            <w:tcW w:w="3171" w:type="dxa"/>
          </w:tcPr>
          <w:p w14:paraId="4F834045">
            <w:pPr>
              <w:pStyle w:val="17"/>
              <w:spacing w:line="275" w:lineRule="exact"/>
              <w:ind w:right="869"/>
              <w:rPr>
                <w:b/>
                <w:sz w:val="24"/>
              </w:rPr>
            </w:pPr>
            <w:r>
              <w:rPr>
                <w:b/>
                <w:sz w:val="24"/>
              </w:rPr>
              <w:t>DBCD</w:t>
            </w:r>
            <w:r>
              <w:rPr>
                <w:b/>
                <w:spacing w:val="1"/>
                <w:sz w:val="24"/>
              </w:rPr>
              <w:t xml:space="preserve"> </w:t>
            </w:r>
            <w:r>
              <w:rPr>
                <w:b/>
                <w:sz w:val="24"/>
              </w:rPr>
              <w:t>-</w:t>
            </w:r>
            <w:r>
              <w:rPr>
                <w:b/>
                <w:spacing w:val="-1"/>
                <w:sz w:val="24"/>
              </w:rPr>
              <w:t xml:space="preserve"> </w:t>
            </w:r>
            <w:r>
              <w:rPr>
                <w:b/>
                <w:spacing w:val="-2"/>
                <w:sz w:val="24"/>
              </w:rPr>
              <w:t>04/007</w:t>
            </w:r>
          </w:p>
        </w:tc>
        <w:tc>
          <w:tcPr>
            <w:tcW w:w="3038" w:type="dxa"/>
          </w:tcPr>
          <w:p w14:paraId="514890FF">
            <w:pPr>
              <w:pStyle w:val="17"/>
              <w:spacing w:line="275" w:lineRule="exact"/>
              <w:ind w:left="63" w:right="809"/>
              <w:rPr>
                <w:sz w:val="24"/>
              </w:rPr>
            </w:pPr>
            <w:r>
              <w:rPr>
                <w:spacing w:val="-4"/>
                <w:sz w:val="24"/>
              </w:rPr>
              <w:t>2.51</w:t>
            </w:r>
          </w:p>
        </w:tc>
        <w:tc>
          <w:tcPr>
            <w:tcW w:w="2059" w:type="dxa"/>
          </w:tcPr>
          <w:p w14:paraId="74EBE065">
            <w:pPr>
              <w:pStyle w:val="17"/>
              <w:spacing w:line="275" w:lineRule="exact"/>
              <w:ind w:left="418"/>
              <w:jc w:val="left"/>
              <w:rPr>
                <w:sz w:val="24"/>
              </w:rPr>
            </w:pPr>
            <w:r>
              <w:rPr>
                <w:spacing w:val="-4"/>
                <w:sz w:val="24"/>
              </w:rPr>
              <w:t>g/cc</w:t>
            </w:r>
          </w:p>
        </w:tc>
      </w:tr>
      <w:tr w14:paraId="1B04D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2309" w:type="dxa"/>
          </w:tcPr>
          <w:p w14:paraId="7E87DDE9">
            <w:pPr>
              <w:pStyle w:val="17"/>
              <w:ind w:right="870"/>
              <w:rPr>
                <w:sz w:val="24"/>
              </w:rPr>
            </w:pPr>
            <w:r>
              <w:rPr>
                <w:spacing w:val="-5"/>
                <w:sz w:val="24"/>
              </w:rPr>
              <w:t>4.</w:t>
            </w:r>
          </w:p>
        </w:tc>
        <w:tc>
          <w:tcPr>
            <w:tcW w:w="3171" w:type="dxa"/>
          </w:tcPr>
          <w:p w14:paraId="30DB96BA">
            <w:pPr>
              <w:pStyle w:val="17"/>
              <w:ind w:right="869"/>
              <w:rPr>
                <w:b/>
                <w:sz w:val="24"/>
              </w:rPr>
            </w:pPr>
            <w:r>
              <w:rPr>
                <w:b/>
                <w:sz w:val="24"/>
              </w:rPr>
              <w:t>DBCD</w:t>
            </w:r>
            <w:r>
              <w:rPr>
                <w:b/>
                <w:spacing w:val="1"/>
                <w:sz w:val="24"/>
              </w:rPr>
              <w:t xml:space="preserve"> </w:t>
            </w:r>
            <w:r>
              <w:rPr>
                <w:b/>
                <w:sz w:val="24"/>
              </w:rPr>
              <w:t>-</w:t>
            </w:r>
            <w:r>
              <w:rPr>
                <w:b/>
                <w:spacing w:val="-1"/>
                <w:sz w:val="24"/>
              </w:rPr>
              <w:t xml:space="preserve"> </w:t>
            </w:r>
            <w:r>
              <w:rPr>
                <w:b/>
                <w:spacing w:val="-2"/>
                <w:sz w:val="24"/>
              </w:rPr>
              <w:t>04/008</w:t>
            </w:r>
          </w:p>
        </w:tc>
        <w:tc>
          <w:tcPr>
            <w:tcW w:w="3038" w:type="dxa"/>
          </w:tcPr>
          <w:p w14:paraId="3A990993">
            <w:pPr>
              <w:pStyle w:val="17"/>
              <w:ind w:left="63" w:right="809"/>
              <w:rPr>
                <w:sz w:val="24"/>
              </w:rPr>
            </w:pPr>
            <w:r>
              <w:rPr>
                <w:spacing w:val="-4"/>
                <w:sz w:val="24"/>
              </w:rPr>
              <w:t>2.54</w:t>
            </w:r>
          </w:p>
        </w:tc>
        <w:tc>
          <w:tcPr>
            <w:tcW w:w="2059" w:type="dxa"/>
          </w:tcPr>
          <w:p w14:paraId="018C712C">
            <w:pPr>
              <w:pStyle w:val="17"/>
              <w:ind w:left="418"/>
              <w:jc w:val="left"/>
              <w:rPr>
                <w:sz w:val="24"/>
              </w:rPr>
            </w:pPr>
            <w:r>
              <w:rPr>
                <w:spacing w:val="-4"/>
                <w:sz w:val="24"/>
              </w:rPr>
              <w:t>g/cc</w:t>
            </w:r>
          </w:p>
        </w:tc>
      </w:tr>
    </w:tbl>
    <w:p w14:paraId="3D9AD540">
      <w:pPr>
        <w:pStyle w:val="17"/>
        <w:spacing w:after="0"/>
        <w:jc w:val="left"/>
        <w:rPr>
          <w:sz w:val="24"/>
        </w:rPr>
        <w:sectPr>
          <w:pgSz w:w="11920" w:h="16840"/>
          <w:pgMar w:top="1220" w:right="283" w:bottom="640" w:left="708" w:header="673" w:footer="448" w:gutter="0"/>
          <w:cols w:space="720" w:num="1"/>
        </w:sectPr>
      </w:pPr>
    </w:p>
    <w:p w14:paraId="4C242BDB">
      <w:pPr>
        <w:pStyle w:val="6"/>
        <w:numPr>
          <w:ilvl w:val="1"/>
          <w:numId w:val="17"/>
        </w:numPr>
        <w:tabs>
          <w:tab w:val="left" w:pos="1113"/>
        </w:tabs>
        <w:spacing w:before="80" w:after="0" w:line="240" w:lineRule="auto"/>
        <w:ind w:left="1113" w:right="0" w:hanging="626"/>
        <w:jc w:val="both"/>
      </w:pPr>
      <w:r>
        <w:t>Assumptions</w:t>
      </w:r>
      <w:r>
        <w:rPr>
          <w:spacing w:val="-8"/>
        </w:rPr>
        <w:t xml:space="preserve"> </w:t>
      </w:r>
      <w:r>
        <w:rPr>
          <w:rFonts w:hint="default"/>
          <w:spacing w:val="-8"/>
          <w:lang w:val="en-IN"/>
        </w:rPr>
        <w:t xml:space="preserve">and Methodology </w:t>
      </w:r>
      <w:r>
        <w:t>for</w:t>
      </w:r>
      <w:r>
        <w:rPr>
          <w:spacing w:val="-5"/>
        </w:rPr>
        <w:t xml:space="preserve"> </w:t>
      </w:r>
      <w:r>
        <w:t>resource</w:t>
      </w:r>
      <w:r>
        <w:rPr>
          <w:spacing w:val="-9"/>
        </w:rPr>
        <w:t xml:space="preserve"> </w:t>
      </w:r>
      <w:r>
        <w:rPr>
          <w:spacing w:val="-2"/>
        </w:rPr>
        <w:t>estimation</w:t>
      </w:r>
    </w:p>
    <w:p w14:paraId="6BEA6673">
      <w:pPr>
        <w:pStyle w:val="12"/>
        <w:spacing w:before="162" w:line="360" w:lineRule="auto"/>
        <w:ind w:left="0" w:leftChars="0" w:right="0" w:rightChars="0" w:firstLine="0" w:firstLineChars="0"/>
        <w:jc w:val="both"/>
      </w:pPr>
      <w:r>
        <w:t xml:space="preserve">The following principle was adopted during the the estimation of resource of graphite under </w:t>
      </w:r>
      <w:r>
        <w:rPr>
          <w:rFonts w:hint="default"/>
          <w:lang w:val="en-IN"/>
        </w:rPr>
        <w:t xml:space="preserve">in G4 stage </w:t>
      </w:r>
      <w:r>
        <w:t>:</w:t>
      </w:r>
    </w:p>
    <w:p w14:paraId="35B61227">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Nature of graphite in this area is mostly flaky type, the cut-off for flaky variety was taken into consideration,  2 %</w:t>
      </w:r>
      <w:r>
        <w:rPr>
          <w:rFonts w:hint="default"/>
          <w:sz w:val="24"/>
          <w:lang w:val="en-IN"/>
        </w:rPr>
        <w:t xml:space="preserve"> FC</w:t>
      </w:r>
      <w:r>
        <w:rPr>
          <w:sz w:val="24"/>
        </w:rPr>
        <w:t>.</w:t>
      </w:r>
    </w:p>
    <w:p w14:paraId="5FDD545C">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The average bulk density of 2.55 for 4 graphite schist samples</w:t>
      </w:r>
      <w:r>
        <w:rPr>
          <w:rFonts w:hint="default"/>
          <w:sz w:val="24"/>
          <w:lang w:val="en-IN"/>
        </w:rPr>
        <w:t xml:space="preserve"> were</w:t>
      </w:r>
      <w:r>
        <w:rPr>
          <w:sz w:val="24"/>
        </w:rPr>
        <w:t xml:space="preserve"> taken into consideration during the resource estimation.</w:t>
      </w:r>
    </w:p>
    <w:p w14:paraId="2AE8A2A2">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 xml:space="preserve">True thickness of the ore body was calculated by multiplying the apparent thickness along the borehole axis with Sine of </w:t>
      </w:r>
      <w:r>
        <w:rPr>
          <w:rFonts w:hint="default"/>
          <w:sz w:val="24"/>
          <w:lang w:val="en-IN"/>
        </w:rPr>
        <w:t>angle produced by core axis and ore body</w:t>
      </w:r>
      <w:r>
        <w:rPr>
          <w:sz w:val="24"/>
        </w:rPr>
        <w:t>.</w:t>
      </w:r>
    </w:p>
    <w:p w14:paraId="7BC64F4F">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For</w:t>
      </w:r>
      <w:r>
        <w:rPr>
          <w:spacing w:val="-1"/>
          <w:sz w:val="24"/>
        </w:rPr>
        <w:t xml:space="preserve"> </w:t>
      </w:r>
      <w:r>
        <w:rPr>
          <w:sz w:val="24"/>
        </w:rPr>
        <w:t>surface sampling, true thickness</w:t>
      </w:r>
      <w:r>
        <w:rPr>
          <w:spacing w:val="-1"/>
          <w:sz w:val="24"/>
        </w:rPr>
        <w:t xml:space="preserve"> </w:t>
      </w:r>
      <w:r>
        <w:rPr>
          <w:sz w:val="24"/>
        </w:rPr>
        <w:t>was calculated</w:t>
      </w:r>
      <w:r>
        <w:rPr>
          <w:spacing w:val="-2"/>
          <w:sz w:val="24"/>
        </w:rPr>
        <w:t xml:space="preserve"> </w:t>
      </w:r>
      <w:r>
        <w:rPr>
          <w:sz w:val="24"/>
        </w:rPr>
        <w:t>by</w:t>
      </w:r>
      <w:r>
        <w:rPr>
          <w:spacing w:val="-1"/>
          <w:sz w:val="24"/>
        </w:rPr>
        <w:t xml:space="preserve"> </w:t>
      </w:r>
      <w:r>
        <w:rPr>
          <w:sz w:val="24"/>
        </w:rPr>
        <w:t>multiplying the apparent thickness</w:t>
      </w:r>
      <w:r>
        <w:rPr>
          <w:spacing w:val="-1"/>
          <w:sz w:val="24"/>
        </w:rPr>
        <w:t xml:space="preserve"> </w:t>
      </w:r>
      <w:r>
        <w:rPr>
          <w:sz w:val="24"/>
        </w:rPr>
        <w:t>of</w:t>
      </w:r>
      <w:r>
        <w:rPr>
          <w:spacing w:val="-2"/>
          <w:sz w:val="24"/>
        </w:rPr>
        <w:t xml:space="preserve"> </w:t>
      </w:r>
      <w:r>
        <w:rPr>
          <w:sz w:val="24"/>
        </w:rPr>
        <w:t>the minerali</w:t>
      </w:r>
      <w:r>
        <w:rPr>
          <w:rFonts w:hint="default"/>
          <w:sz w:val="24"/>
          <w:lang w:val="en-IN"/>
        </w:rPr>
        <w:t>z</w:t>
      </w:r>
      <w:r>
        <w:rPr>
          <w:sz w:val="24"/>
        </w:rPr>
        <w:t>ed zone along groove lines with Sine of dip angle of ore body.</w:t>
      </w:r>
    </w:p>
    <w:p w14:paraId="47DF56BA">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Strike influence was taken</w:t>
      </w:r>
      <w:r>
        <w:rPr>
          <w:rFonts w:hint="default"/>
          <w:sz w:val="24"/>
          <w:lang w:val="en-IN"/>
        </w:rPr>
        <w:t xml:space="preserve"> for a groove line  upto 50% distance between two adjoining groove lines. </w:t>
      </w:r>
      <w:r>
        <w:rPr>
          <w:sz w:val="24"/>
        </w:rPr>
        <w:t xml:space="preserve"> </w:t>
      </w:r>
      <w:r>
        <w:rPr>
          <w:rFonts w:hint="default"/>
          <w:sz w:val="24"/>
          <w:lang w:val="en-IN"/>
        </w:rPr>
        <w:t>In</w:t>
      </w:r>
      <w:r>
        <w:rPr>
          <w:sz w:val="24"/>
        </w:rPr>
        <w:t xml:space="preserve">  case of groove line placed on the </w:t>
      </w:r>
      <w:r>
        <w:rPr>
          <w:rFonts w:hint="default"/>
          <w:sz w:val="24"/>
          <w:lang w:val="en-IN"/>
        </w:rPr>
        <w:t xml:space="preserve"> either extremity, </w:t>
      </w:r>
      <w:r>
        <w:rPr>
          <w:sz w:val="24"/>
        </w:rPr>
        <w:t xml:space="preserve">the influence was considered upto </w:t>
      </w:r>
      <w:r>
        <w:rPr>
          <w:rFonts w:hint="default"/>
          <w:sz w:val="24"/>
          <w:lang w:val="en-IN"/>
        </w:rPr>
        <w:t xml:space="preserve">25% </w:t>
      </w:r>
      <w:r>
        <w:rPr>
          <w:sz w:val="24"/>
        </w:rPr>
        <w:t xml:space="preserve">distance of the length </w:t>
      </w:r>
      <w:r>
        <w:rPr>
          <w:rFonts w:hint="default"/>
          <w:sz w:val="24"/>
          <w:lang w:val="en-IN"/>
        </w:rPr>
        <w:t xml:space="preserve"> between two groove lines. Therefore , the strike influence  for G1, G6, G8, G9 ,G11 and G12 is 37.5 m and the strike influence  for G2,G3,G4, and G5 is 50m.</w:t>
      </w:r>
    </w:p>
    <w:p w14:paraId="1A2FA5D4">
      <w:pPr>
        <w:pStyle w:val="16"/>
        <w:numPr>
          <w:ilvl w:val="0"/>
          <w:numId w:val="18"/>
        </w:numPr>
        <w:tabs>
          <w:tab w:val="left" w:pos="824"/>
        </w:tabs>
        <w:spacing w:before="0" w:after="0" w:line="360" w:lineRule="auto"/>
        <w:ind w:left="0" w:leftChars="0" w:right="0" w:rightChars="0" w:firstLine="0" w:firstLineChars="0"/>
        <w:jc w:val="both"/>
        <w:rPr>
          <w:sz w:val="24"/>
        </w:rPr>
      </w:pPr>
      <w:r>
        <w:rPr>
          <w:sz w:val="24"/>
        </w:rPr>
        <w:t xml:space="preserve">The dip influence was taken along the dip length of the ore body </w:t>
      </w:r>
      <w:r>
        <w:rPr>
          <w:rFonts w:hint="default"/>
          <w:sz w:val="24"/>
          <w:lang w:val="en-IN"/>
        </w:rPr>
        <w:t>upto</w:t>
      </w:r>
      <w:r>
        <w:rPr>
          <w:sz w:val="24"/>
        </w:rPr>
        <w:t xml:space="preserve"> 50% from groove </w:t>
      </w:r>
      <w:r>
        <w:rPr>
          <w:rFonts w:hint="default"/>
          <w:sz w:val="24"/>
          <w:lang w:val="en-IN"/>
        </w:rPr>
        <w:t>line</w:t>
      </w:r>
      <w:r>
        <w:rPr>
          <w:sz w:val="24"/>
        </w:rPr>
        <w:t xml:space="preserve">  to the intersection point of the borehole with the graphite zone </w:t>
      </w:r>
      <w:r>
        <w:rPr>
          <w:rFonts w:hint="default"/>
          <w:sz w:val="24"/>
          <w:lang w:val="en-IN"/>
        </w:rPr>
        <w:t xml:space="preserve">on </w:t>
      </w:r>
      <w:r>
        <w:rPr>
          <w:sz w:val="24"/>
        </w:rPr>
        <w:t xml:space="preserve"> the dip</w:t>
      </w:r>
      <w:r>
        <w:rPr>
          <w:rFonts w:hint="default"/>
          <w:sz w:val="24"/>
          <w:lang w:val="en-IN"/>
        </w:rPr>
        <w:t xml:space="preserve"> surface</w:t>
      </w:r>
      <w:r>
        <w:rPr>
          <w:sz w:val="24"/>
        </w:rPr>
        <w:t>.</w:t>
      </w:r>
      <w:r>
        <w:rPr>
          <w:rFonts w:hint="default"/>
          <w:sz w:val="24"/>
          <w:lang w:val="en-IN"/>
        </w:rPr>
        <w:t xml:space="preserve"> For a borehole 50% of the distance along dip length is considered towards groove line and an additional distance of 25% from borehole intersection on ore body downward.</w:t>
      </w:r>
      <w:r>
        <w:rPr>
          <w:sz w:val="24"/>
        </w:rPr>
        <w:t xml:space="preserve"> </w:t>
      </w:r>
    </w:p>
    <w:p w14:paraId="5B7D521A">
      <w:pPr>
        <w:pStyle w:val="16"/>
        <w:numPr>
          <w:ilvl w:val="0"/>
          <w:numId w:val="18"/>
        </w:numPr>
        <w:tabs>
          <w:tab w:val="left" w:pos="824"/>
        </w:tabs>
        <w:spacing w:before="1" w:after="0" w:line="360" w:lineRule="auto"/>
        <w:ind w:left="0" w:leftChars="0" w:right="0" w:rightChars="0" w:firstLine="0" w:firstLineChars="0"/>
        <w:jc w:val="both"/>
        <w:rPr>
          <w:sz w:val="24"/>
        </w:rPr>
      </w:pPr>
      <w:r>
        <w:rPr>
          <w:sz w:val="24"/>
        </w:rPr>
        <w:t>For borehole DB</w:t>
      </w:r>
      <w:r>
        <w:rPr>
          <w:rFonts w:hint="default"/>
          <w:sz w:val="24"/>
          <w:lang w:val="en-IN"/>
        </w:rPr>
        <w:t>CD</w:t>
      </w:r>
      <w:r>
        <w:rPr>
          <w:sz w:val="24"/>
        </w:rPr>
        <w:t>-01, -03, strike influence was taken similar to their corresponding groove lines G8 and G12, respectively. For borehole DB</w:t>
      </w:r>
      <w:r>
        <w:rPr>
          <w:rFonts w:hint="default"/>
          <w:sz w:val="24"/>
          <w:lang w:val="en-IN"/>
        </w:rPr>
        <w:t>CD</w:t>
      </w:r>
      <w:r>
        <w:rPr>
          <w:sz w:val="24"/>
        </w:rPr>
        <w:t xml:space="preserve">-02 it was taken </w:t>
      </w:r>
      <w:r>
        <w:rPr>
          <w:rFonts w:hint="default"/>
          <w:sz w:val="24"/>
          <w:lang w:val="en-IN"/>
        </w:rPr>
        <w:t xml:space="preserve">50% of distance between G8 &amp; G9  </w:t>
      </w:r>
      <w:r>
        <w:rPr>
          <w:sz w:val="24"/>
        </w:rPr>
        <w:t xml:space="preserve"> on both side</w:t>
      </w:r>
      <w:r>
        <w:rPr>
          <w:rFonts w:hint="default"/>
          <w:sz w:val="24"/>
          <w:lang w:val="en-IN"/>
        </w:rPr>
        <w:t xml:space="preserve"> which is around 50m</w:t>
      </w:r>
    </w:p>
    <w:p w14:paraId="58E1CE2D">
      <w:pPr>
        <w:pStyle w:val="16"/>
        <w:numPr>
          <w:ilvl w:val="0"/>
          <w:numId w:val="18"/>
        </w:numPr>
        <w:tabs>
          <w:tab w:val="left" w:pos="824"/>
        </w:tabs>
        <w:spacing w:before="0" w:after="0" w:line="360" w:lineRule="auto"/>
        <w:ind w:left="0" w:leftChars="0" w:right="0" w:rightChars="0" w:firstLine="0" w:firstLineChars="0"/>
        <w:jc w:val="both"/>
        <w:rPr>
          <w:rFonts w:hint="default"/>
          <w:sz w:val="17"/>
          <w:lang w:val="en-IN"/>
        </w:rPr>
      </w:pPr>
      <w:r>
        <w:rPr>
          <w:sz w:val="24"/>
        </w:rPr>
        <w:t xml:space="preserve">For groove line G1 to groove line G6 and G9 and G11, the dip influence was taken upto 15m vertical depth from the </w:t>
      </w:r>
      <w:r>
        <w:rPr>
          <w:rFonts w:hint="default"/>
          <w:sz w:val="24"/>
          <w:lang w:val="en-IN"/>
        </w:rPr>
        <w:t>surface</w:t>
      </w:r>
      <w:r>
        <w:rPr>
          <w:sz w:val="24"/>
        </w:rPr>
        <w:t xml:space="preserve">, since </w:t>
      </w:r>
      <w:r>
        <w:rPr>
          <w:rFonts w:hint="default"/>
          <w:sz w:val="24"/>
          <w:lang w:val="en-IN"/>
        </w:rPr>
        <w:t>corresponding  to this zone no borehole could be planned, whereas the band  could be traced consistently  on surface along its strike in this segment.</w:t>
      </w:r>
    </w:p>
    <w:p w14:paraId="6009DB90">
      <w:pPr>
        <w:pStyle w:val="16"/>
        <w:numPr>
          <w:ilvl w:val="0"/>
          <w:numId w:val="18"/>
        </w:numPr>
        <w:tabs>
          <w:tab w:val="left" w:pos="824"/>
        </w:tabs>
        <w:spacing w:before="0" w:after="0" w:line="360" w:lineRule="auto"/>
        <w:ind w:left="0" w:leftChars="0" w:right="0" w:rightChars="0" w:firstLine="0" w:firstLineChars="0"/>
        <w:jc w:val="both"/>
        <w:rPr>
          <w:rFonts w:hint="default"/>
          <w:sz w:val="24"/>
          <w:lang w:val="en-IN"/>
        </w:rPr>
      </w:pPr>
      <w:r>
        <w:rPr>
          <w:rFonts w:hint="default"/>
          <w:sz w:val="24"/>
          <w:lang w:val="en-IN"/>
        </w:rPr>
        <w:t>The volume is determined as strike influence x dip length x true thickness of the ore body. Then  volume is multiplied by average bulk density of the ore. Total resource estimated by evaluating the resource  of every small portion with the influence of analytical results for each groove line and borehole.</w:t>
      </w:r>
    </w:p>
    <w:p w14:paraId="16708922">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0D2D4E81">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52D5D3A0">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6012BCB1">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24C49139">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114FFCE2">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38C09480">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pPr>
    </w:p>
    <w:p w14:paraId="2C8CB9CC">
      <w:pPr>
        <w:pStyle w:val="16"/>
        <w:widowControl w:val="0"/>
        <w:numPr>
          <w:numId w:val="0"/>
        </w:numPr>
        <w:tabs>
          <w:tab w:val="left" w:pos="824"/>
        </w:tabs>
        <w:autoSpaceDE w:val="0"/>
        <w:autoSpaceDN w:val="0"/>
        <w:spacing w:before="0" w:after="0" w:line="360" w:lineRule="auto"/>
        <w:ind w:right="0" w:rightChars="0"/>
        <w:jc w:val="both"/>
        <w:rPr>
          <w:rFonts w:hint="default"/>
          <w:sz w:val="24"/>
          <w:lang w:val="en-IN"/>
        </w:rPr>
        <w:sectPr>
          <w:pgSz w:w="11906" w:h="16840"/>
          <w:pgMar w:top="1220" w:right="1092" w:bottom="640" w:left="708" w:header="673" w:footer="448" w:gutter="0"/>
          <w:cols w:space="720" w:num="1"/>
        </w:sectPr>
      </w:pPr>
    </w:p>
    <w:p w14:paraId="734D2EBD">
      <w:pPr>
        <w:spacing w:line="360" w:lineRule="auto"/>
        <w:ind w:left="0" w:leftChars="0" w:right="0" w:rightChars="0" w:firstLine="0" w:firstLineChars="0"/>
        <w:jc w:val="both"/>
        <w:rPr>
          <w:rFonts w:hint="default" w:ascii="Times New Roman" w:hAnsi="Times New Roman" w:cs="Times New Roman"/>
          <w:b/>
          <w:bCs/>
          <w:sz w:val="28"/>
          <w:szCs w:val="28"/>
          <w:highlight w:val="none"/>
          <w:lang w:val="en-IN"/>
        </w:rPr>
      </w:pPr>
      <w:r>
        <w:rPr>
          <w:rFonts w:hint="default" w:ascii="Times New Roman" w:hAnsi="Times New Roman" w:cs="Times New Roman"/>
          <w:b/>
          <w:bCs/>
          <w:sz w:val="28"/>
          <w:szCs w:val="28"/>
          <w:highlight w:val="none"/>
        </w:rPr>
        <w:t>10.7</w:t>
      </w:r>
      <w:r>
        <w:rPr>
          <w:rFonts w:hint="default" w:ascii="Times New Roman" w:hAnsi="Times New Roman" w:cs="Times New Roman"/>
          <w:b/>
          <w:bCs/>
          <w:sz w:val="28"/>
          <w:szCs w:val="28"/>
          <w:highlight w:val="none"/>
          <w:lang w:val="en-IN"/>
        </w:rPr>
        <w:t>. Resource estimation by SURPAC 3D modelling</w:t>
      </w:r>
    </w:p>
    <w:p w14:paraId="4247229A">
      <w:pPr>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lang w:val="en-IN"/>
        </w:rPr>
        <w:t>Assessment of resource for graphite</w:t>
      </w:r>
      <w:r>
        <w:rPr>
          <w:rFonts w:hint="default" w:ascii="Times New Roman" w:hAnsi="Times New Roman" w:cs="Times New Roman"/>
          <w:sz w:val="24"/>
          <w:szCs w:val="24"/>
        </w:rPr>
        <w:t xml:space="preserve"> has been estimated based on </w:t>
      </w:r>
      <w:r>
        <w:rPr>
          <w:rFonts w:hint="default" w:ascii="Times New Roman" w:hAnsi="Times New Roman" w:cs="Times New Roman"/>
          <w:sz w:val="24"/>
          <w:szCs w:val="24"/>
          <w:lang w:val="en-IN"/>
        </w:rPr>
        <w:t>analytical</w:t>
      </w:r>
      <w:r>
        <w:rPr>
          <w:rFonts w:hint="default" w:ascii="Times New Roman" w:hAnsi="Times New Roman" w:cs="Times New Roman"/>
          <w:sz w:val="24"/>
          <w:szCs w:val="24"/>
        </w:rPr>
        <w:t xml:space="preserve"> results </w:t>
      </w:r>
      <w:r>
        <w:rPr>
          <w:rFonts w:hint="default" w:ascii="Times New Roman" w:hAnsi="Times New Roman" w:cs="Times New Roman"/>
          <w:sz w:val="24"/>
          <w:szCs w:val="24"/>
          <w:lang w:val="en-IN"/>
        </w:rPr>
        <w:t>of surface sample and core samples with</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IN"/>
        </w:rPr>
        <w:t>f</w:t>
      </w:r>
      <w:r>
        <w:rPr>
          <w:rFonts w:hint="default" w:ascii="Times New Roman" w:hAnsi="Times New Roman" w:cs="Times New Roman"/>
          <w:sz w:val="24"/>
          <w:szCs w:val="24"/>
        </w:rPr>
        <w:t xml:space="preserve">ixed </w:t>
      </w:r>
      <w:r>
        <w:rPr>
          <w:rFonts w:hint="default" w:ascii="Times New Roman" w:hAnsi="Times New Roman" w:cs="Times New Roman"/>
          <w:sz w:val="24"/>
          <w:szCs w:val="24"/>
          <w:lang w:val="en-IN"/>
        </w:rPr>
        <w:t>c</w:t>
      </w:r>
      <w:r>
        <w:rPr>
          <w:rFonts w:hint="default" w:ascii="Times New Roman" w:hAnsi="Times New Roman" w:cs="Times New Roman"/>
          <w:sz w:val="24"/>
          <w:szCs w:val="24"/>
        </w:rPr>
        <w:t xml:space="preserve">arbon ≥2% through Cross-sectional </w:t>
      </w:r>
      <w:r>
        <w:rPr>
          <w:rFonts w:hint="default" w:ascii="Times New Roman" w:hAnsi="Times New Roman" w:cs="Times New Roman"/>
          <w:sz w:val="24"/>
          <w:szCs w:val="24"/>
          <w:lang w:val="en-IN"/>
        </w:rPr>
        <w:t xml:space="preserve">area </w:t>
      </w:r>
      <w:r>
        <w:rPr>
          <w:rFonts w:hint="default" w:ascii="Times New Roman" w:hAnsi="Times New Roman" w:cs="Times New Roman"/>
          <w:sz w:val="24"/>
          <w:szCs w:val="24"/>
        </w:rPr>
        <w:t>method using Surpac 3D Modelling Software. The consideration for resource estimation has been carefully structured, with the following key factors:</w:t>
      </w:r>
    </w:p>
    <w:p w14:paraId="3E07465C">
      <w:pPr>
        <w:numPr>
          <w:ilvl w:val="0"/>
          <w:numId w:val="19"/>
        </w:numPr>
        <w:tabs>
          <w:tab w:val="left" w:pos="426"/>
          <w:tab w:val="clear" w:pos="720"/>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b/>
          <w:bCs/>
          <w:sz w:val="24"/>
          <w:szCs w:val="24"/>
        </w:rPr>
        <w:t xml:space="preserve">Influence </w:t>
      </w:r>
      <w:r>
        <w:rPr>
          <w:rFonts w:hint="default" w:ascii="Times New Roman" w:hAnsi="Times New Roman" w:cs="Times New Roman"/>
          <w:b/>
          <w:bCs/>
          <w:sz w:val="24"/>
          <w:szCs w:val="24"/>
          <w:lang w:val="en-IN"/>
        </w:rPr>
        <w:t>a</w:t>
      </w:r>
      <w:r>
        <w:rPr>
          <w:rFonts w:hint="default" w:ascii="Times New Roman" w:hAnsi="Times New Roman" w:cs="Times New Roman"/>
          <w:b/>
          <w:bCs/>
          <w:sz w:val="24"/>
          <w:szCs w:val="24"/>
        </w:rPr>
        <w:t xml:space="preserve">long the </w:t>
      </w:r>
      <w:r>
        <w:rPr>
          <w:rFonts w:hint="default" w:ascii="Times New Roman" w:hAnsi="Times New Roman" w:cs="Times New Roman"/>
          <w:b/>
          <w:bCs/>
          <w:sz w:val="24"/>
          <w:szCs w:val="24"/>
          <w:lang w:val="en-IN"/>
        </w:rPr>
        <w:t>s</w:t>
      </w:r>
      <w:r>
        <w:rPr>
          <w:rFonts w:hint="default" w:ascii="Times New Roman" w:hAnsi="Times New Roman" w:cs="Times New Roman"/>
          <w:b/>
          <w:bCs/>
          <w:sz w:val="24"/>
          <w:szCs w:val="24"/>
        </w:rPr>
        <w:t>trike</w:t>
      </w:r>
      <w:r>
        <w:rPr>
          <w:rFonts w:hint="default" w:ascii="Times New Roman" w:hAnsi="Times New Roman" w:cs="Times New Roman"/>
          <w:sz w:val="24"/>
          <w:szCs w:val="24"/>
        </w:rPr>
        <w:t>:</w:t>
      </w:r>
    </w:p>
    <w:p w14:paraId="364872C5">
      <w:pPr>
        <w:numPr>
          <w:ilvl w:val="1"/>
          <w:numId w:val="19"/>
        </w:numPr>
        <w:tabs>
          <w:tab w:val="left" w:pos="426"/>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rPr>
        <w:t xml:space="preserve">The influence along the strike direction has been considered to be 50% of the distance between two successive groove lines. In this case, the distance between two groove lines is 50 m. Therefore, the calculated strike influence is 50% of 50 m, which results in an influence of 25 m. </w:t>
      </w:r>
    </w:p>
    <w:p w14:paraId="1467B6AD">
      <w:pPr>
        <w:numPr>
          <w:ilvl w:val="1"/>
          <w:numId w:val="19"/>
        </w:numPr>
        <w:tabs>
          <w:tab w:val="left" w:pos="426"/>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rPr>
        <w:t xml:space="preserve">For groove lines located at the extreme ends of the </w:t>
      </w:r>
      <w:r>
        <w:rPr>
          <w:rFonts w:hint="default" w:ascii="Times New Roman" w:hAnsi="Times New Roman" w:cs="Times New Roman"/>
          <w:sz w:val="24"/>
          <w:szCs w:val="24"/>
          <w:lang w:val="en-IN"/>
        </w:rPr>
        <w:t>graphite zone</w:t>
      </w:r>
      <w:r>
        <w:rPr>
          <w:rFonts w:hint="default" w:ascii="Times New Roman" w:hAnsi="Times New Roman" w:cs="Times New Roman"/>
          <w:sz w:val="24"/>
          <w:szCs w:val="24"/>
        </w:rPr>
        <w:t>, the influence is reduced to 25% of the distance</w:t>
      </w:r>
      <w:r>
        <w:rPr>
          <w:rFonts w:hint="default" w:ascii="Times New Roman" w:hAnsi="Times New Roman" w:cs="Times New Roman"/>
          <w:sz w:val="24"/>
          <w:szCs w:val="24"/>
          <w:lang w:val="en-IN"/>
        </w:rPr>
        <w:t xml:space="preserve"> between two groove lines</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IN"/>
        </w:rPr>
        <w:t>Therefore, to the east and west of</w:t>
      </w:r>
      <w:r>
        <w:rPr>
          <w:rFonts w:hint="default" w:ascii="Times New Roman" w:hAnsi="Times New Roman" w:cs="Times New Roman"/>
          <w:sz w:val="24"/>
          <w:szCs w:val="24"/>
        </w:rPr>
        <w:t xml:space="preserve"> extreme groove lines is</w:t>
      </w:r>
      <w:r>
        <w:rPr>
          <w:rFonts w:hint="default" w:ascii="Times New Roman" w:hAnsi="Times New Roman" w:cs="Times New Roman"/>
          <w:sz w:val="24"/>
          <w:szCs w:val="24"/>
          <w:lang w:val="en-IN"/>
        </w:rPr>
        <w:t xml:space="preserve"> considered as</w:t>
      </w:r>
      <w:r>
        <w:rPr>
          <w:rFonts w:hint="default" w:ascii="Times New Roman" w:hAnsi="Times New Roman" w:cs="Times New Roman"/>
          <w:sz w:val="24"/>
          <w:szCs w:val="24"/>
        </w:rPr>
        <w:t xml:space="preserve"> 12.50 m. </w:t>
      </w:r>
    </w:p>
    <w:p w14:paraId="69D7CCC8">
      <w:pPr>
        <w:numPr>
          <w:ilvl w:val="0"/>
          <w:numId w:val="19"/>
        </w:numPr>
        <w:tabs>
          <w:tab w:val="left" w:pos="426"/>
          <w:tab w:val="clear" w:pos="720"/>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b/>
          <w:bCs/>
          <w:sz w:val="24"/>
          <w:szCs w:val="24"/>
        </w:rPr>
        <w:t xml:space="preserve">Influence </w:t>
      </w:r>
      <w:r>
        <w:rPr>
          <w:rFonts w:hint="default" w:ascii="Times New Roman" w:hAnsi="Times New Roman" w:cs="Times New Roman"/>
          <w:b/>
          <w:bCs/>
          <w:sz w:val="24"/>
          <w:szCs w:val="24"/>
          <w:lang w:val="en-IN"/>
        </w:rPr>
        <w:t>a</w:t>
      </w:r>
      <w:r>
        <w:rPr>
          <w:rFonts w:hint="default" w:ascii="Times New Roman" w:hAnsi="Times New Roman" w:cs="Times New Roman"/>
          <w:b/>
          <w:bCs/>
          <w:sz w:val="24"/>
          <w:szCs w:val="24"/>
        </w:rPr>
        <w:t xml:space="preserve">long the </w:t>
      </w:r>
      <w:r>
        <w:rPr>
          <w:rFonts w:hint="default" w:ascii="Times New Roman" w:hAnsi="Times New Roman" w:cs="Times New Roman"/>
          <w:b/>
          <w:bCs/>
          <w:sz w:val="24"/>
          <w:szCs w:val="24"/>
          <w:lang w:val="en-IN"/>
        </w:rPr>
        <w:t>d</w:t>
      </w:r>
      <w:r>
        <w:rPr>
          <w:rFonts w:hint="default" w:ascii="Times New Roman" w:hAnsi="Times New Roman" w:cs="Times New Roman"/>
          <w:b/>
          <w:bCs/>
          <w:sz w:val="24"/>
          <w:szCs w:val="24"/>
        </w:rPr>
        <w:t xml:space="preserve">ip </w:t>
      </w:r>
      <w:r>
        <w:rPr>
          <w:rFonts w:hint="default" w:ascii="Times New Roman" w:hAnsi="Times New Roman" w:cs="Times New Roman"/>
          <w:b/>
          <w:bCs/>
          <w:sz w:val="24"/>
          <w:szCs w:val="24"/>
          <w:lang w:val="en-IN"/>
        </w:rPr>
        <w:t>d</w:t>
      </w:r>
      <w:r>
        <w:rPr>
          <w:rFonts w:hint="default" w:ascii="Times New Roman" w:hAnsi="Times New Roman" w:cs="Times New Roman"/>
          <w:b/>
          <w:bCs/>
          <w:sz w:val="24"/>
          <w:szCs w:val="24"/>
        </w:rPr>
        <w:t>irection</w:t>
      </w:r>
      <w:r>
        <w:rPr>
          <w:rFonts w:hint="default" w:ascii="Times New Roman" w:hAnsi="Times New Roman" w:cs="Times New Roman"/>
          <w:sz w:val="24"/>
          <w:szCs w:val="24"/>
        </w:rPr>
        <w:t>:</w:t>
      </w:r>
    </w:p>
    <w:p w14:paraId="79BF17F0">
      <w:pPr>
        <w:numPr>
          <w:ilvl w:val="1"/>
          <w:numId w:val="19"/>
        </w:numPr>
        <w:tabs>
          <w:tab w:val="left" w:pos="426"/>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lang w:val="en-IN"/>
        </w:rPr>
        <w:t>T</w:t>
      </w:r>
      <w:r>
        <w:rPr>
          <w:rFonts w:hint="default" w:ascii="Times New Roman" w:hAnsi="Times New Roman" w:cs="Times New Roman"/>
          <w:sz w:val="24"/>
          <w:szCs w:val="24"/>
        </w:rPr>
        <w:t xml:space="preserve">he dip </w:t>
      </w:r>
      <w:r>
        <w:rPr>
          <w:rFonts w:hint="default" w:ascii="Times New Roman" w:hAnsi="Times New Roman" w:cs="Times New Roman"/>
          <w:sz w:val="24"/>
          <w:szCs w:val="24"/>
          <w:lang w:val="en-IN"/>
        </w:rPr>
        <w:t>length</w:t>
      </w:r>
      <w:r>
        <w:rPr>
          <w:rFonts w:hint="default" w:ascii="Times New Roman" w:hAnsi="Times New Roman" w:cs="Times New Roman"/>
          <w:sz w:val="24"/>
          <w:szCs w:val="24"/>
        </w:rPr>
        <w:t xml:space="preserve"> has been taken as 50% of the </w:t>
      </w:r>
      <w:r>
        <w:rPr>
          <w:rFonts w:hint="default" w:ascii="Times New Roman" w:hAnsi="Times New Roman" w:cs="Times New Roman"/>
          <w:sz w:val="24"/>
          <w:szCs w:val="24"/>
          <w:lang w:val="en-IN"/>
        </w:rPr>
        <w:t>distance between groove line and borehole intersected point on ore body. The dip length for a borehole has been considered as 50% distance between groove line and intersected point of borehole on dip surface and 25% distance of the above to the deeper part of the ore body on d</w:t>
      </w:r>
      <w:r>
        <w:rPr>
          <w:rFonts w:hint="default" w:cs="Times New Roman"/>
          <w:sz w:val="24"/>
          <w:szCs w:val="24"/>
          <w:lang w:val="en-IN"/>
        </w:rPr>
        <w:t>i</w:t>
      </w:r>
      <w:r>
        <w:rPr>
          <w:rFonts w:hint="default" w:ascii="Times New Roman" w:hAnsi="Times New Roman" w:cs="Times New Roman"/>
          <w:sz w:val="24"/>
          <w:szCs w:val="24"/>
          <w:lang w:val="en-IN"/>
        </w:rPr>
        <w:t>p surface.</w:t>
      </w:r>
    </w:p>
    <w:p w14:paraId="3D8E9F60">
      <w:pPr>
        <w:numPr>
          <w:ilvl w:val="1"/>
          <w:numId w:val="19"/>
        </w:numPr>
        <w:tabs>
          <w:tab w:val="left" w:pos="426"/>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lang w:val="en-IN"/>
        </w:rPr>
        <w:t>For the groove line G1-G6, G9 and G11, the dip length has been calculated by dividing 50% of vertical depth of intersection which is 15m and the Sine of dip amount of the ore body.</w:t>
      </w:r>
    </w:p>
    <w:p w14:paraId="0E5D4033">
      <w:pPr>
        <w:numPr>
          <w:ilvl w:val="0"/>
          <w:numId w:val="19"/>
        </w:numPr>
        <w:tabs>
          <w:tab w:val="left" w:pos="426"/>
          <w:tab w:val="clear" w:pos="720"/>
        </w:tabs>
        <w:spacing w:line="360" w:lineRule="auto"/>
        <w:ind w:left="0" w:leftChars="0" w:right="0" w:rightChars="0" w:firstLine="0" w:firstLineChars="0"/>
        <w:jc w:val="both"/>
        <w:rPr>
          <w:rFonts w:hint="default" w:ascii="Times New Roman" w:hAnsi="Times New Roman" w:cs="Times New Roman"/>
          <w:b/>
          <w:bCs/>
          <w:sz w:val="24"/>
          <w:szCs w:val="24"/>
        </w:rPr>
      </w:pPr>
      <w:r>
        <w:rPr>
          <w:rFonts w:hint="default" w:ascii="Times New Roman" w:hAnsi="Times New Roman" w:cs="Times New Roman"/>
          <w:b/>
          <w:bCs/>
          <w:sz w:val="24"/>
          <w:szCs w:val="24"/>
        </w:rPr>
        <w:t>Influence for Inclined Boreholes:</w:t>
      </w:r>
    </w:p>
    <w:p w14:paraId="51F3C2AA">
      <w:pPr>
        <w:pStyle w:val="16"/>
        <w:numPr>
          <w:ilvl w:val="0"/>
          <w:numId w:val="20"/>
        </w:numPr>
        <w:tabs>
          <w:tab w:val="left" w:pos="426"/>
        </w:tabs>
        <w:spacing w:line="360" w:lineRule="auto"/>
        <w:ind w:left="0" w:leftChars="0" w:right="0" w:rightChars="0" w:firstLine="0" w:firstLineChars="0"/>
        <w:jc w:val="both"/>
        <w:rPr>
          <w:rFonts w:hint="default" w:ascii="Times New Roman" w:hAnsi="Times New Roman" w:cs="Times New Roman"/>
          <w:sz w:val="24"/>
          <w:szCs w:val="24"/>
        </w:rPr>
      </w:pPr>
      <w:r>
        <w:rPr>
          <w:rFonts w:hint="default" w:ascii="Times New Roman" w:hAnsi="Times New Roman" w:cs="Times New Roman"/>
          <w:sz w:val="24"/>
          <w:szCs w:val="24"/>
        </w:rPr>
        <w:t xml:space="preserve">The same consideration has been applied for boreholes </w:t>
      </w:r>
      <w:r>
        <w:rPr>
          <w:rFonts w:hint="default" w:ascii="Times New Roman" w:hAnsi="Times New Roman" w:cs="Times New Roman"/>
          <w:sz w:val="24"/>
          <w:szCs w:val="24"/>
          <w:lang w:val="en-IN"/>
        </w:rPr>
        <w:t xml:space="preserve">DBCD-01, </w:t>
      </w:r>
      <w:r>
        <w:rPr>
          <w:rFonts w:hint="default" w:ascii="Times New Roman" w:hAnsi="Times New Roman" w:cs="Times New Roman"/>
          <w:sz w:val="24"/>
          <w:szCs w:val="24"/>
        </w:rPr>
        <w:t>DB</w:t>
      </w:r>
      <w:r>
        <w:rPr>
          <w:rFonts w:hint="default" w:ascii="Times New Roman" w:hAnsi="Times New Roman" w:cs="Times New Roman"/>
          <w:sz w:val="24"/>
          <w:szCs w:val="24"/>
          <w:lang w:val="en-IN"/>
        </w:rPr>
        <w:t>CD-</w:t>
      </w:r>
      <w:r>
        <w:rPr>
          <w:rFonts w:hint="default" w:ascii="Times New Roman" w:hAnsi="Times New Roman" w:cs="Times New Roman"/>
          <w:sz w:val="24"/>
          <w:szCs w:val="24"/>
        </w:rPr>
        <w:t>02 and DB</w:t>
      </w:r>
      <w:r>
        <w:rPr>
          <w:rFonts w:hint="default" w:ascii="Times New Roman" w:hAnsi="Times New Roman" w:cs="Times New Roman"/>
          <w:sz w:val="24"/>
          <w:szCs w:val="24"/>
          <w:lang w:val="en-IN"/>
        </w:rPr>
        <w:t>CD-</w:t>
      </w:r>
      <w:r>
        <w:rPr>
          <w:rFonts w:hint="default" w:ascii="Times New Roman" w:hAnsi="Times New Roman" w:cs="Times New Roman"/>
          <w:sz w:val="24"/>
          <w:szCs w:val="24"/>
        </w:rPr>
        <w:t xml:space="preserve">03. Since the FC value is below the set </w:t>
      </w:r>
      <w:r>
        <w:rPr>
          <w:rFonts w:hint="default" w:ascii="Times New Roman" w:hAnsi="Times New Roman" w:cs="Times New Roman"/>
          <w:sz w:val="24"/>
          <w:szCs w:val="24"/>
          <w:lang w:val="en-IN"/>
        </w:rPr>
        <w:t>cut-off (2% FC)</w:t>
      </w:r>
      <w:r>
        <w:rPr>
          <w:rFonts w:hint="default" w:ascii="Times New Roman" w:hAnsi="Times New Roman" w:cs="Times New Roman"/>
          <w:sz w:val="24"/>
          <w:szCs w:val="24"/>
        </w:rPr>
        <w:t xml:space="preserve"> for </w:t>
      </w:r>
      <w:r>
        <w:rPr>
          <w:rFonts w:hint="default" w:ascii="Times New Roman" w:hAnsi="Times New Roman" w:cs="Times New Roman"/>
          <w:sz w:val="24"/>
          <w:szCs w:val="24"/>
          <w:lang w:val="en-IN"/>
        </w:rPr>
        <w:t>the samples of</w:t>
      </w:r>
      <w:r>
        <w:rPr>
          <w:rFonts w:hint="default" w:ascii="Times New Roman" w:hAnsi="Times New Roman" w:cs="Times New Roman"/>
          <w:sz w:val="24"/>
          <w:szCs w:val="24"/>
        </w:rPr>
        <w:t xml:space="preserve"> DB</w:t>
      </w:r>
      <w:r>
        <w:rPr>
          <w:rFonts w:hint="default" w:ascii="Times New Roman" w:hAnsi="Times New Roman" w:cs="Times New Roman"/>
          <w:sz w:val="24"/>
          <w:szCs w:val="24"/>
          <w:lang w:val="en-IN"/>
        </w:rPr>
        <w:t>CD-</w:t>
      </w:r>
      <w:r>
        <w:rPr>
          <w:rFonts w:hint="default" w:ascii="Times New Roman" w:hAnsi="Times New Roman" w:cs="Times New Roman"/>
          <w:sz w:val="24"/>
          <w:szCs w:val="24"/>
        </w:rPr>
        <w:t>04 and DB</w:t>
      </w:r>
      <w:r>
        <w:rPr>
          <w:rFonts w:hint="default" w:ascii="Times New Roman" w:hAnsi="Times New Roman" w:cs="Times New Roman"/>
          <w:sz w:val="24"/>
          <w:szCs w:val="24"/>
          <w:lang w:val="en-IN"/>
        </w:rPr>
        <w:t>CD-</w:t>
      </w:r>
      <w:r>
        <w:rPr>
          <w:rFonts w:hint="default" w:ascii="Times New Roman" w:hAnsi="Times New Roman" w:cs="Times New Roman"/>
          <w:sz w:val="24"/>
          <w:szCs w:val="24"/>
        </w:rPr>
        <w:t xml:space="preserve">05, these two boreholes have not been taken into account for </w:t>
      </w:r>
      <w:r>
        <w:rPr>
          <w:rFonts w:hint="default" w:ascii="Times New Roman" w:hAnsi="Times New Roman" w:cs="Times New Roman"/>
          <w:sz w:val="24"/>
          <w:szCs w:val="24"/>
          <w:lang w:val="en-IN"/>
        </w:rPr>
        <w:t>r</w:t>
      </w:r>
      <w:r>
        <w:rPr>
          <w:rFonts w:hint="default" w:ascii="Times New Roman" w:hAnsi="Times New Roman" w:cs="Times New Roman"/>
          <w:sz w:val="24"/>
          <w:szCs w:val="24"/>
        </w:rPr>
        <w:t xml:space="preserve">esource </w:t>
      </w:r>
      <w:r>
        <w:rPr>
          <w:rFonts w:hint="default" w:ascii="Times New Roman" w:hAnsi="Times New Roman" w:cs="Times New Roman"/>
          <w:sz w:val="24"/>
          <w:szCs w:val="24"/>
          <w:lang w:val="en-IN"/>
        </w:rPr>
        <w:t>e</w:t>
      </w:r>
      <w:r>
        <w:rPr>
          <w:rFonts w:hint="default" w:ascii="Times New Roman" w:hAnsi="Times New Roman" w:cs="Times New Roman"/>
          <w:sz w:val="24"/>
          <w:szCs w:val="24"/>
        </w:rPr>
        <w:t>stimation.</w:t>
      </w:r>
    </w:p>
    <w:p w14:paraId="2976DCFE">
      <w:pPr>
        <w:tabs>
          <w:tab w:val="left" w:pos="426"/>
        </w:tabs>
        <w:spacing w:line="360" w:lineRule="auto"/>
        <w:ind w:left="0" w:leftChars="0" w:right="0" w:rightChars="0" w:firstLine="0" w:firstLineChars="0"/>
        <w:jc w:val="both"/>
        <w:rPr>
          <w:rFonts w:hint="default" w:ascii="Times New Roman" w:hAnsi="Times New Roman" w:cs="Times New Roman"/>
          <w:sz w:val="24"/>
          <w:szCs w:val="24"/>
          <w:highlight w:val="none"/>
        </w:rPr>
      </w:pPr>
      <w:r>
        <w:rPr>
          <w:rFonts w:hint="default" w:ascii="Times New Roman" w:hAnsi="Times New Roman" w:cs="Times New Roman"/>
          <w:sz w:val="24"/>
          <w:szCs w:val="24"/>
        </w:rPr>
        <w:t>The resource estimation has been carefully compiled and presented in the table below:</w:t>
      </w:r>
      <w:r>
        <w:rPr>
          <w:rFonts w:hint="default" w:ascii="Times New Roman" w:hAnsi="Times New Roman" w:cs="Times New Roman"/>
          <w:sz w:val="24"/>
          <w:szCs w:val="24"/>
          <w:highlight w:val="none"/>
        </w:rPr>
        <w:t xml:space="preserve"> (Table No</w:t>
      </w:r>
      <w:r>
        <w:rPr>
          <w:rFonts w:hint="default" w:ascii="Times New Roman" w:hAnsi="Times New Roman" w:cs="Times New Roman"/>
          <w:sz w:val="24"/>
          <w:szCs w:val="24"/>
          <w:highlight w:val="none"/>
          <w:lang w:val="en-IN"/>
        </w:rPr>
        <w:t>:</w:t>
      </w:r>
      <w:r>
        <w:rPr>
          <w:rFonts w:hint="default" w:cs="Times New Roman"/>
          <w:sz w:val="24"/>
          <w:szCs w:val="24"/>
          <w:highlight w:val="none"/>
          <w:lang w:val="en-IN"/>
        </w:rPr>
        <w:t>10.2</w:t>
      </w:r>
      <w:r>
        <w:rPr>
          <w:rFonts w:hint="default" w:ascii="Times New Roman" w:hAnsi="Times New Roman" w:cs="Times New Roman"/>
          <w:sz w:val="24"/>
          <w:szCs w:val="24"/>
          <w:highlight w:val="none"/>
        </w:rPr>
        <w:t>)</w:t>
      </w:r>
    </w:p>
    <w:p w14:paraId="673ABA30">
      <w:pPr>
        <w:tabs>
          <w:tab w:val="left" w:pos="426"/>
        </w:tabs>
        <w:spacing w:line="360" w:lineRule="auto"/>
        <w:ind w:left="0" w:leftChars="0" w:right="0" w:rightChars="0" w:firstLine="0" w:firstLineChars="0"/>
        <w:jc w:val="center"/>
        <w:rPr>
          <w:rFonts w:hint="default" w:ascii="Times New Roman" w:hAnsi="Times New Roman" w:cs="Times New Roman"/>
          <w:sz w:val="24"/>
          <w:szCs w:val="24"/>
          <w:highlight w:val="none"/>
        </w:rPr>
      </w:pPr>
    </w:p>
    <w:p w14:paraId="4264B2BB">
      <w:pPr>
        <w:tabs>
          <w:tab w:val="left" w:pos="426"/>
        </w:tabs>
        <w:spacing w:line="360" w:lineRule="auto"/>
        <w:ind w:left="0" w:leftChars="0" w:right="0" w:rightChars="0" w:firstLine="0" w:firstLineChars="0"/>
        <w:jc w:val="center"/>
        <w:rPr>
          <w:rFonts w:hint="default" w:ascii="Times New Roman" w:hAnsi="Times New Roman" w:cs="Times New Roman"/>
          <w:b/>
          <w:bCs/>
          <w:sz w:val="24"/>
          <w:szCs w:val="24"/>
          <w:highlight w:val="none"/>
          <w:lang w:val="en-IN"/>
        </w:rPr>
      </w:pPr>
      <w:r>
        <w:rPr>
          <w:rFonts w:hint="default" w:ascii="Times New Roman" w:hAnsi="Times New Roman" w:cs="Times New Roman"/>
          <w:b/>
          <w:bCs/>
          <w:sz w:val="24"/>
          <w:szCs w:val="24"/>
          <w:highlight w:val="none"/>
        </w:rPr>
        <w:t>Table No</w:t>
      </w:r>
      <w:r>
        <w:rPr>
          <w:rFonts w:hint="default" w:ascii="Times New Roman" w:hAnsi="Times New Roman" w:cs="Times New Roman"/>
          <w:b/>
          <w:bCs/>
          <w:sz w:val="24"/>
          <w:szCs w:val="24"/>
          <w:highlight w:val="none"/>
          <w:lang w:val="en-IN"/>
        </w:rPr>
        <w:t>:</w:t>
      </w:r>
      <w:r>
        <w:rPr>
          <w:rFonts w:hint="default" w:cs="Times New Roman"/>
          <w:b/>
          <w:bCs/>
          <w:sz w:val="24"/>
          <w:szCs w:val="24"/>
          <w:highlight w:val="none"/>
          <w:lang w:val="en-IN"/>
        </w:rPr>
        <w:t>10.2: Resource estimation segmentwise via SURPAC 3D modelling</w:t>
      </w:r>
    </w:p>
    <w:tbl>
      <w:tblPr>
        <w:tblStyle w:val="11"/>
        <w:tblpPr w:leftFromText="180" w:rightFromText="180" w:vertAnchor="text" w:horzAnchor="margin" w:tblpXSpec="center" w:tblpY="326"/>
        <w:tblW w:w="11260" w:type="dxa"/>
        <w:tblInd w:w="0" w:type="dxa"/>
        <w:tblLayout w:type="autofit"/>
        <w:tblCellMar>
          <w:top w:w="0" w:type="dxa"/>
          <w:left w:w="108" w:type="dxa"/>
          <w:bottom w:w="0" w:type="dxa"/>
          <w:right w:w="108" w:type="dxa"/>
        </w:tblCellMar>
      </w:tblPr>
      <w:tblGrid>
        <w:gridCol w:w="4760"/>
        <w:gridCol w:w="1380"/>
        <w:gridCol w:w="1340"/>
        <w:gridCol w:w="1520"/>
        <w:gridCol w:w="2260"/>
      </w:tblGrid>
      <w:tr w14:paraId="18BB0F4B">
        <w:tblPrEx>
          <w:tblCellMar>
            <w:top w:w="0" w:type="dxa"/>
            <w:left w:w="108" w:type="dxa"/>
            <w:bottom w:w="0" w:type="dxa"/>
            <w:right w:w="108" w:type="dxa"/>
          </w:tblCellMar>
        </w:tblPrEx>
        <w:trPr>
          <w:trHeight w:val="576" w:hRule="atLeast"/>
        </w:trPr>
        <w:tc>
          <w:tcPr>
            <w:tcW w:w="4760" w:type="dxa"/>
            <w:tcBorders>
              <w:top w:val="single" w:color="auto" w:sz="4" w:space="0"/>
              <w:left w:val="single" w:color="auto" w:sz="4" w:space="0"/>
              <w:bottom w:val="single" w:color="auto" w:sz="4" w:space="0"/>
              <w:right w:val="single" w:color="auto" w:sz="4" w:space="0"/>
            </w:tcBorders>
            <w:shd w:val="clear" w:color="auto" w:fill="auto"/>
            <w:vAlign w:val="center"/>
          </w:tcPr>
          <w:p w14:paraId="1916D5A8">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Category</w:t>
            </w:r>
          </w:p>
        </w:tc>
        <w:tc>
          <w:tcPr>
            <w:tcW w:w="1380" w:type="dxa"/>
            <w:tcBorders>
              <w:top w:val="single" w:color="auto" w:sz="4" w:space="0"/>
              <w:left w:val="nil"/>
              <w:bottom w:val="single" w:color="auto" w:sz="4" w:space="0"/>
              <w:right w:val="single" w:color="auto" w:sz="4" w:space="0"/>
            </w:tcBorders>
            <w:shd w:val="clear" w:color="auto" w:fill="auto"/>
            <w:vAlign w:val="center"/>
          </w:tcPr>
          <w:p w14:paraId="1C0F519F">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Volume (in Cubic meter)</w:t>
            </w:r>
          </w:p>
        </w:tc>
        <w:tc>
          <w:tcPr>
            <w:tcW w:w="1340" w:type="dxa"/>
            <w:tcBorders>
              <w:top w:val="single" w:color="auto" w:sz="4" w:space="0"/>
              <w:left w:val="nil"/>
              <w:bottom w:val="single" w:color="auto" w:sz="4" w:space="0"/>
              <w:right w:val="single" w:color="auto" w:sz="4" w:space="0"/>
            </w:tcBorders>
            <w:shd w:val="clear" w:color="auto" w:fill="auto"/>
            <w:vAlign w:val="center"/>
          </w:tcPr>
          <w:p w14:paraId="12BAF999">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Bulk Density (average)</w:t>
            </w:r>
          </w:p>
        </w:tc>
        <w:tc>
          <w:tcPr>
            <w:tcW w:w="1520" w:type="dxa"/>
            <w:tcBorders>
              <w:top w:val="single" w:color="auto" w:sz="4" w:space="0"/>
              <w:left w:val="nil"/>
              <w:bottom w:val="single" w:color="auto" w:sz="4" w:space="0"/>
              <w:right w:val="single" w:color="auto" w:sz="4" w:space="0"/>
            </w:tcBorders>
            <w:shd w:val="clear" w:color="auto" w:fill="auto"/>
            <w:vAlign w:val="center"/>
          </w:tcPr>
          <w:p w14:paraId="2A062096">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Tonnes</w:t>
            </w:r>
          </w:p>
        </w:tc>
        <w:tc>
          <w:tcPr>
            <w:tcW w:w="2260" w:type="dxa"/>
            <w:tcBorders>
              <w:top w:val="single" w:color="auto" w:sz="4" w:space="0"/>
              <w:left w:val="nil"/>
              <w:bottom w:val="single" w:color="auto" w:sz="4" w:space="0"/>
              <w:right w:val="single" w:color="auto" w:sz="4" w:space="0"/>
            </w:tcBorders>
            <w:shd w:val="clear" w:color="auto" w:fill="auto"/>
            <w:vAlign w:val="center"/>
          </w:tcPr>
          <w:p w14:paraId="481CECF3">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Resource in MT</w:t>
            </w:r>
          </w:p>
        </w:tc>
      </w:tr>
      <w:tr w14:paraId="357B4927">
        <w:tblPrEx>
          <w:tblCellMar>
            <w:top w:w="0" w:type="dxa"/>
            <w:left w:w="108" w:type="dxa"/>
            <w:bottom w:w="0" w:type="dxa"/>
            <w:right w:w="108" w:type="dxa"/>
          </w:tblCellMar>
        </w:tblPrEx>
        <w:trPr>
          <w:trHeight w:val="288" w:hRule="atLeast"/>
        </w:trPr>
        <w:tc>
          <w:tcPr>
            <w:tcW w:w="4760" w:type="dxa"/>
            <w:tcBorders>
              <w:top w:val="nil"/>
              <w:left w:val="single" w:color="auto" w:sz="4" w:space="0"/>
              <w:bottom w:val="single" w:color="auto" w:sz="4" w:space="0"/>
              <w:right w:val="single" w:color="auto" w:sz="4" w:space="0"/>
            </w:tcBorders>
            <w:shd w:val="clear" w:color="auto" w:fill="auto"/>
            <w:noWrap/>
            <w:vAlign w:val="center"/>
          </w:tcPr>
          <w:p w14:paraId="5B466658">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Segment I (Groove 1-6)</w:t>
            </w:r>
          </w:p>
        </w:tc>
        <w:tc>
          <w:tcPr>
            <w:tcW w:w="1380" w:type="dxa"/>
            <w:tcBorders>
              <w:top w:val="nil"/>
              <w:left w:val="nil"/>
              <w:bottom w:val="single" w:color="auto" w:sz="4" w:space="0"/>
              <w:right w:val="single" w:color="auto" w:sz="4" w:space="0"/>
            </w:tcBorders>
            <w:shd w:val="clear" w:color="auto" w:fill="auto"/>
            <w:noWrap/>
            <w:vAlign w:val="center"/>
          </w:tcPr>
          <w:p w14:paraId="36D11D5A">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12749</w:t>
            </w:r>
          </w:p>
        </w:tc>
        <w:tc>
          <w:tcPr>
            <w:tcW w:w="1340" w:type="dxa"/>
            <w:tcBorders>
              <w:top w:val="nil"/>
              <w:left w:val="nil"/>
              <w:bottom w:val="single" w:color="auto" w:sz="4" w:space="0"/>
              <w:right w:val="single" w:color="auto" w:sz="4" w:space="0"/>
            </w:tcBorders>
            <w:shd w:val="clear" w:color="auto" w:fill="auto"/>
            <w:noWrap/>
            <w:vAlign w:val="center"/>
          </w:tcPr>
          <w:p w14:paraId="0F5FE84E">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2.55</w:t>
            </w:r>
          </w:p>
        </w:tc>
        <w:tc>
          <w:tcPr>
            <w:tcW w:w="1520" w:type="dxa"/>
            <w:tcBorders>
              <w:top w:val="nil"/>
              <w:left w:val="nil"/>
              <w:bottom w:val="single" w:color="auto" w:sz="4" w:space="0"/>
              <w:right w:val="single" w:color="auto" w:sz="4" w:space="0"/>
            </w:tcBorders>
            <w:shd w:val="clear" w:color="auto" w:fill="auto"/>
            <w:noWrap/>
            <w:vAlign w:val="center"/>
          </w:tcPr>
          <w:p w14:paraId="6D5FAD4F">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32509.95</w:t>
            </w:r>
          </w:p>
        </w:tc>
        <w:tc>
          <w:tcPr>
            <w:tcW w:w="2260" w:type="dxa"/>
            <w:tcBorders>
              <w:top w:val="nil"/>
              <w:left w:val="nil"/>
              <w:bottom w:val="single" w:color="auto" w:sz="4" w:space="0"/>
              <w:right w:val="single" w:color="auto" w:sz="4" w:space="0"/>
            </w:tcBorders>
            <w:shd w:val="clear" w:color="auto" w:fill="auto"/>
            <w:noWrap/>
            <w:vAlign w:val="center"/>
          </w:tcPr>
          <w:p w14:paraId="0A8899A7">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0.03250995</w:t>
            </w:r>
          </w:p>
        </w:tc>
      </w:tr>
      <w:tr w14:paraId="38E8C681">
        <w:tblPrEx>
          <w:tblCellMar>
            <w:top w:w="0" w:type="dxa"/>
            <w:left w:w="108" w:type="dxa"/>
            <w:bottom w:w="0" w:type="dxa"/>
            <w:right w:w="108" w:type="dxa"/>
          </w:tblCellMar>
        </w:tblPrEx>
        <w:trPr>
          <w:trHeight w:val="288" w:hRule="atLeast"/>
        </w:trPr>
        <w:tc>
          <w:tcPr>
            <w:tcW w:w="4760" w:type="dxa"/>
            <w:tcBorders>
              <w:top w:val="nil"/>
              <w:left w:val="single" w:color="auto" w:sz="4" w:space="0"/>
              <w:bottom w:val="single" w:color="auto" w:sz="4" w:space="0"/>
              <w:right w:val="single" w:color="auto" w:sz="4" w:space="0"/>
            </w:tcBorders>
            <w:shd w:val="clear" w:color="auto" w:fill="auto"/>
            <w:noWrap/>
            <w:vAlign w:val="center"/>
          </w:tcPr>
          <w:p w14:paraId="55B21A75">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 xml:space="preserve">Segment II (Groove 8, 9, DBCD01) </w:t>
            </w:r>
          </w:p>
        </w:tc>
        <w:tc>
          <w:tcPr>
            <w:tcW w:w="1380" w:type="dxa"/>
            <w:tcBorders>
              <w:top w:val="nil"/>
              <w:left w:val="nil"/>
              <w:bottom w:val="single" w:color="auto" w:sz="4" w:space="0"/>
              <w:right w:val="single" w:color="auto" w:sz="4" w:space="0"/>
            </w:tcBorders>
            <w:shd w:val="clear" w:color="auto" w:fill="auto"/>
            <w:noWrap/>
            <w:vAlign w:val="center"/>
          </w:tcPr>
          <w:p w14:paraId="2CADEAAC">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2051</w:t>
            </w:r>
          </w:p>
        </w:tc>
        <w:tc>
          <w:tcPr>
            <w:tcW w:w="1340" w:type="dxa"/>
            <w:tcBorders>
              <w:top w:val="nil"/>
              <w:left w:val="nil"/>
              <w:bottom w:val="single" w:color="auto" w:sz="4" w:space="0"/>
              <w:right w:val="single" w:color="auto" w:sz="4" w:space="0"/>
            </w:tcBorders>
            <w:shd w:val="clear" w:color="auto" w:fill="auto"/>
            <w:noWrap/>
            <w:vAlign w:val="center"/>
          </w:tcPr>
          <w:p w14:paraId="27109F1A">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2.55</w:t>
            </w:r>
          </w:p>
        </w:tc>
        <w:tc>
          <w:tcPr>
            <w:tcW w:w="1520" w:type="dxa"/>
            <w:tcBorders>
              <w:top w:val="nil"/>
              <w:left w:val="nil"/>
              <w:bottom w:val="single" w:color="auto" w:sz="4" w:space="0"/>
              <w:right w:val="single" w:color="auto" w:sz="4" w:space="0"/>
            </w:tcBorders>
            <w:shd w:val="clear" w:color="auto" w:fill="auto"/>
            <w:noWrap/>
            <w:vAlign w:val="center"/>
          </w:tcPr>
          <w:p w14:paraId="43B48163">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5230.05</w:t>
            </w:r>
          </w:p>
        </w:tc>
        <w:tc>
          <w:tcPr>
            <w:tcW w:w="2260" w:type="dxa"/>
            <w:tcBorders>
              <w:top w:val="nil"/>
              <w:left w:val="nil"/>
              <w:bottom w:val="single" w:color="auto" w:sz="4" w:space="0"/>
              <w:right w:val="single" w:color="auto" w:sz="4" w:space="0"/>
            </w:tcBorders>
            <w:shd w:val="clear" w:color="auto" w:fill="auto"/>
            <w:noWrap/>
            <w:vAlign w:val="center"/>
          </w:tcPr>
          <w:p w14:paraId="7ED47DBD">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0.00523005</w:t>
            </w:r>
          </w:p>
        </w:tc>
      </w:tr>
      <w:tr w14:paraId="05313390">
        <w:tblPrEx>
          <w:tblCellMar>
            <w:top w:w="0" w:type="dxa"/>
            <w:left w:w="108" w:type="dxa"/>
            <w:bottom w:w="0" w:type="dxa"/>
            <w:right w:w="108" w:type="dxa"/>
          </w:tblCellMar>
        </w:tblPrEx>
        <w:trPr>
          <w:trHeight w:val="288" w:hRule="atLeast"/>
        </w:trPr>
        <w:tc>
          <w:tcPr>
            <w:tcW w:w="4760" w:type="dxa"/>
            <w:tcBorders>
              <w:top w:val="nil"/>
              <w:left w:val="single" w:color="auto" w:sz="4" w:space="0"/>
              <w:bottom w:val="single" w:color="auto" w:sz="4" w:space="0"/>
              <w:right w:val="single" w:color="auto" w:sz="4" w:space="0"/>
            </w:tcBorders>
            <w:shd w:val="clear" w:color="auto" w:fill="auto"/>
            <w:noWrap/>
            <w:vAlign w:val="center"/>
          </w:tcPr>
          <w:p w14:paraId="55140CAB">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Segment III (DBCD02)</w:t>
            </w:r>
          </w:p>
        </w:tc>
        <w:tc>
          <w:tcPr>
            <w:tcW w:w="1380" w:type="dxa"/>
            <w:tcBorders>
              <w:top w:val="nil"/>
              <w:left w:val="nil"/>
              <w:bottom w:val="single" w:color="auto" w:sz="4" w:space="0"/>
              <w:right w:val="single" w:color="auto" w:sz="4" w:space="0"/>
            </w:tcBorders>
            <w:shd w:val="clear" w:color="auto" w:fill="auto"/>
            <w:noWrap/>
            <w:vAlign w:val="center"/>
          </w:tcPr>
          <w:p w14:paraId="7D36D2BC">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780</w:t>
            </w:r>
          </w:p>
        </w:tc>
        <w:tc>
          <w:tcPr>
            <w:tcW w:w="1340" w:type="dxa"/>
            <w:tcBorders>
              <w:top w:val="nil"/>
              <w:left w:val="nil"/>
              <w:bottom w:val="single" w:color="auto" w:sz="4" w:space="0"/>
              <w:right w:val="single" w:color="auto" w:sz="4" w:space="0"/>
            </w:tcBorders>
            <w:shd w:val="clear" w:color="auto" w:fill="auto"/>
            <w:noWrap/>
            <w:vAlign w:val="center"/>
          </w:tcPr>
          <w:p w14:paraId="3B3F759A">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2.55</w:t>
            </w:r>
          </w:p>
        </w:tc>
        <w:tc>
          <w:tcPr>
            <w:tcW w:w="1520" w:type="dxa"/>
            <w:tcBorders>
              <w:top w:val="nil"/>
              <w:left w:val="nil"/>
              <w:bottom w:val="single" w:color="auto" w:sz="4" w:space="0"/>
              <w:right w:val="single" w:color="auto" w:sz="4" w:space="0"/>
            </w:tcBorders>
            <w:shd w:val="clear" w:color="auto" w:fill="auto"/>
            <w:noWrap/>
            <w:vAlign w:val="center"/>
          </w:tcPr>
          <w:p w14:paraId="0C8F5FCD">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1989.00</w:t>
            </w:r>
          </w:p>
        </w:tc>
        <w:tc>
          <w:tcPr>
            <w:tcW w:w="2260" w:type="dxa"/>
            <w:tcBorders>
              <w:top w:val="nil"/>
              <w:left w:val="nil"/>
              <w:bottom w:val="single" w:color="auto" w:sz="4" w:space="0"/>
              <w:right w:val="single" w:color="auto" w:sz="4" w:space="0"/>
            </w:tcBorders>
            <w:shd w:val="clear" w:color="auto" w:fill="auto"/>
            <w:noWrap/>
            <w:vAlign w:val="center"/>
          </w:tcPr>
          <w:p w14:paraId="735B008E">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0.00198900</w:t>
            </w:r>
          </w:p>
        </w:tc>
      </w:tr>
      <w:tr w14:paraId="62B32E10">
        <w:tblPrEx>
          <w:tblCellMar>
            <w:top w:w="0" w:type="dxa"/>
            <w:left w:w="108" w:type="dxa"/>
            <w:bottom w:w="0" w:type="dxa"/>
            <w:right w:w="108" w:type="dxa"/>
          </w:tblCellMar>
        </w:tblPrEx>
        <w:trPr>
          <w:trHeight w:val="288" w:hRule="atLeast"/>
        </w:trPr>
        <w:tc>
          <w:tcPr>
            <w:tcW w:w="4760" w:type="dxa"/>
            <w:tcBorders>
              <w:top w:val="nil"/>
              <w:left w:val="single" w:color="auto" w:sz="4" w:space="0"/>
              <w:bottom w:val="single" w:color="auto" w:sz="4" w:space="0"/>
              <w:right w:val="single" w:color="auto" w:sz="4" w:space="0"/>
            </w:tcBorders>
            <w:shd w:val="clear" w:color="auto" w:fill="auto"/>
            <w:noWrap/>
            <w:vAlign w:val="center"/>
          </w:tcPr>
          <w:p w14:paraId="4B93C50C">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Segment IV (Groove 8, 9, DBCD03)</w:t>
            </w:r>
          </w:p>
        </w:tc>
        <w:tc>
          <w:tcPr>
            <w:tcW w:w="1380" w:type="dxa"/>
            <w:tcBorders>
              <w:top w:val="nil"/>
              <w:left w:val="nil"/>
              <w:bottom w:val="single" w:color="auto" w:sz="4" w:space="0"/>
              <w:right w:val="single" w:color="auto" w:sz="4" w:space="0"/>
            </w:tcBorders>
            <w:shd w:val="clear" w:color="auto" w:fill="auto"/>
            <w:noWrap/>
            <w:vAlign w:val="center"/>
          </w:tcPr>
          <w:p w14:paraId="7EFB3DDD">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25180</w:t>
            </w:r>
          </w:p>
        </w:tc>
        <w:tc>
          <w:tcPr>
            <w:tcW w:w="1340" w:type="dxa"/>
            <w:tcBorders>
              <w:top w:val="nil"/>
              <w:left w:val="nil"/>
              <w:bottom w:val="single" w:color="auto" w:sz="4" w:space="0"/>
              <w:right w:val="single" w:color="auto" w:sz="4" w:space="0"/>
            </w:tcBorders>
            <w:shd w:val="clear" w:color="auto" w:fill="auto"/>
            <w:noWrap/>
            <w:vAlign w:val="center"/>
          </w:tcPr>
          <w:p w14:paraId="078145B1">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2.55</w:t>
            </w:r>
          </w:p>
        </w:tc>
        <w:tc>
          <w:tcPr>
            <w:tcW w:w="1520" w:type="dxa"/>
            <w:tcBorders>
              <w:top w:val="nil"/>
              <w:left w:val="nil"/>
              <w:bottom w:val="single" w:color="auto" w:sz="4" w:space="0"/>
              <w:right w:val="single" w:color="auto" w:sz="4" w:space="0"/>
            </w:tcBorders>
            <w:shd w:val="clear" w:color="auto" w:fill="auto"/>
            <w:noWrap/>
            <w:vAlign w:val="center"/>
          </w:tcPr>
          <w:p w14:paraId="055B5B44">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64209.00</w:t>
            </w:r>
          </w:p>
        </w:tc>
        <w:tc>
          <w:tcPr>
            <w:tcW w:w="2260" w:type="dxa"/>
            <w:tcBorders>
              <w:top w:val="nil"/>
              <w:left w:val="nil"/>
              <w:bottom w:val="single" w:color="auto" w:sz="4" w:space="0"/>
              <w:right w:val="single" w:color="auto" w:sz="4" w:space="0"/>
            </w:tcBorders>
            <w:shd w:val="clear" w:color="auto" w:fill="auto"/>
            <w:noWrap/>
            <w:vAlign w:val="center"/>
          </w:tcPr>
          <w:p w14:paraId="1CC8E984">
            <w:pPr>
              <w:spacing w:after="0" w:line="240" w:lineRule="auto"/>
              <w:jc w:val="center"/>
              <w:rPr>
                <w:rFonts w:ascii="Calibri" w:hAnsi="Calibri" w:eastAsia="Times New Roman" w:cs="Calibri"/>
                <w:color w:val="000000"/>
                <w:kern w:val="0"/>
                <w:lang w:eastAsia="en-IN"/>
                <w14:ligatures w14:val="none"/>
              </w:rPr>
            </w:pPr>
            <w:r>
              <w:rPr>
                <w:rFonts w:ascii="Calibri" w:hAnsi="Calibri" w:eastAsia="Times New Roman" w:cs="Calibri"/>
                <w:color w:val="000000"/>
                <w:kern w:val="0"/>
                <w:lang w:eastAsia="en-IN"/>
                <w14:ligatures w14:val="none"/>
              </w:rPr>
              <w:t>0.06420900</w:t>
            </w:r>
          </w:p>
        </w:tc>
      </w:tr>
      <w:tr w14:paraId="5B940EF8">
        <w:tblPrEx>
          <w:tblCellMar>
            <w:top w:w="0" w:type="dxa"/>
            <w:left w:w="108" w:type="dxa"/>
            <w:bottom w:w="0" w:type="dxa"/>
            <w:right w:w="108" w:type="dxa"/>
          </w:tblCellMar>
        </w:tblPrEx>
        <w:trPr>
          <w:trHeight w:val="288" w:hRule="atLeast"/>
        </w:trPr>
        <w:tc>
          <w:tcPr>
            <w:tcW w:w="4760" w:type="dxa"/>
            <w:tcBorders>
              <w:top w:val="nil"/>
              <w:left w:val="single" w:color="auto" w:sz="4" w:space="0"/>
              <w:bottom w:val="single" w:color="auto" w:sz="4" w:space="0"/>
              <w:right w:val="single" w:color="auto" w:sz="4" w:space="0"/>
            </w:tcBorders>
            <w:shd w:val="clear" w:color="auto" w:fill="auto"/>
            <w:noWrap/>
            <w:vAlign w:val="center"/>
          </w:tcPr>
          <w:p w14:paraId="0EFB1619">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Total Resource of Graphite orebody (FC≥2%) in MT</w:t>
            </w:r>
          </w:p>
        </w:tc>
        <w:tc>
          <w:tcPr>
            <w:tcW w:w="1380" w:type="dxa"/>
            <w:tcBorders>
              <w:top w:val="nil"/>
              <w:left w:val="nil"/>
              <w:bottom w:val="single" w:color="auto" w:sz="4" w:space="0"/>
              <w:right w:val="single" w:color="auto" w:sz="4" w:space="0"/>
            </w:tcBorders>
            <w:shd w:val="clear" w:color="auto" w:fill="auto"/>
            <w:noWrap/>
            <w:vAlign w:val="center"/>
          </w:tcPr>
          <w:p w14:paraId="518B8157">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40760</w:t>
            </w:r>
          </w:p>
        </w:tc>
        <w:tc>
          <w:tcPr>
            <w:tcW w:w="1340" w:type="dxa"/>
            <w:tcBorders>
              <w:top w:val="nil"/>
              <w:left w:val="nil"/>
              <w:bottom w:val="single" w:color="auto" w:sz="4" w:space="0"/>
              <w:right w:val="single" w:color="auto" w:sz="4" w:space="0"/>
            </w:tcBorders>
            <w:shd w:val="clear" w:color="auto" w:fill="auto"/>
            <w:noWrap/>
            <w:vAlign w:val="center"/>
          </w:tcPr>
          <w:p w14:paraId="6FEDD2A6">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 </w:t>
            </w:r>
          </w:p>
        </w:tc>
        <w:tc>
          <w:tcPr>
            <w:tcW w:w="1520" w:type="dxa"/>
            <w:tcBorders>
              <w:top w:val="nil"/>
              <w:left w:val="nil"/>
              <w:bottom w:val="single" w:color="auto" w:sz="4" w:space="0"/>
              <w:right w:val="single" w:color="auto" w:sz="4" w:space="0"/>
            </w:tcBorders>
            <w:shd w:val="clear" w:color="auto" w:fill="auto"/>
            <w:noWrap/>
            <w:vAlign w:val="center"/>
          </w:tcPr>
          <w:p w14:paraId="11B727AA">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103938.00</w:t>
            </w:r>
          </w:p>
        </w:tc>
        <w:tc>
          <w:tcPr>
            <w:tcW w:w="2260" w:type="dxa"/>
            <w:tcBorders>
              <w:top w:val="nil"/>
              <w:left w:val="nil"/>
              <w:bottom w:val="single" w:color="auto" w:sz="4" w:space="0"/>
              <w:right w:val="single" w:color="auto" w:sz="4" w:space="0"/>
            </w:tcBorders>
            <w:shd w:val="clear" w:color="auto" w:fill="auto"/>
            <w:noWrap/>
            <w:vAlign w:val="center"/>
          </w:tcPr>
          <w:p w14:paraId="3A7953E3">
            <w:pPr>
              <w:spacing w:after="0" w:line="240" w:lineRule="auto"/>
              <w:jc w:val="center"/>
              <w:rPr>
                <w:rFonts w:ascii="Calibri" w:hAnsi="Calibri" w:eastAsia="Times New Roman" w:cs="Calibri"/>
                <w:b/>
                <w:bCs/>
                <w:color w:val="000000"/>
                <w:kern w:val="0"/>
                <w:lang w:eastAsia="en-IN"/>
                <w14:ligatures w14:val="none"/>
              </w:rPr>
            </w:pPr>
            <w:r>
              <w:rPr>
                <w:rFonts w:ascii="Calibri" w:hAnsi="Calibri" w:eastAsia="Times New Roman" w:cs="Calibri"/>
                <w:b/>
                <w:bCs/>
                <w:color w:val="000000"/>
                <w:kern w:val="0"/>
                <w:lang w:eastAsia="en-IN"/>
                <w14:ligatures w14:val="none"/>
              </w:rPr>
              <w:t>0.103938≈0.10</w:t>
            </w:r>
          </w:p>
        </w:tc>
      </w:tr>
    </w:tbl>
    <w:p w14:paraId="207BE72C">
      <w:pPr>
        <w:pStyle w:val="16"/>
        <w:numPr>
          <w:ilvl w:val="0"/>
          <w:numId w:val="0"/>
        </w:numPr>
        <w:tabs>
          <w:tab w:val="left" w:pos="824"/>
        </w:tabs>
        <w:spacing w:before="0" w:after="0" w:line="360" w:lineRule="auto"/>
        <w:ind w:leftChars="0" w:right="0" w:rightChars="0"/>
        <w:jc w:val="both"/>
        <w:rPr>
          <w:rFonts w:hint="default"/>
          <w:sz w:val="24"/>
          <w:lang w:val="en-IN"/>
        </w:rPr>
      </w:pPr>
    </w:p>
    <w:p w14:paraId="63239C39">
      <w:pPr>
        <w:pStyle w:val="16"/>
        <w:numPr>
          <w:ilvl w:val="0"/>
          <w:numId w:val="0"/>
        </w:numPr>
        <w:tabs>
          <w:tab w:val="left" w:pos="824"/>
        </w:tabs>
        <w:spacing w:before="0" w:after="0" w:line="360" w:lineRule="auto"/>
        <w:ind w:leftChars="0" w:right="0" w:rightChars="0"/>
        <w:jc w:val="both"/>
        <w:rPr>
          <w:rFonts w:hint="default"/>
          <w:sz w:val="24"/>
          <w:lang w:val="en-IN"/>
        </w:rPr>
      </w:pPr>
      <w:r>
        <w:rPr>
          <w:sz w:val="22"/>
        </w:rPr>
        <mc:AlternateContent>
          <mc:Choice Requires="wps">
            <w:drawing>
              <wp:anchor distT="0" distB="0" distL="114300" distR="114300" simplePos="0" relativeHeight="251705344" behindDoc="0" locked="0" layoutInCell="1" allowOverlap="1">
                <wp:simplePos x="0" y="0"/>
                <wp:positionH relativeFrom="column">
                  <wp:posOffset>471805</wp:posOffset>
                </wp:positionH>
                <wp:positionV relativeFrom="paragraph">
                  <wp:posOffset>248920</wp:posOffset>
                </wp:positionV>
                <wp:extent cx="1631950" cy="355600"/>
                <wp:effectExtent l="0" t="0" r="0" b="0"/>
                <wp:wrapNone/>
                <wp:docPr id="3" name="Rectangles 3"/>
                <wp:cNvGraphicFramePr/>
                <a:graphic xmlns:a="http://schemas.openxmlformats.org/drawingml/2006/main">
                  <a:graphicData uri="http://schemas.microsoft.com/office/word/2010/wordprocessingShape">
                    <wps:wsp>
                      <wps:cNvSpPr/>
                      <wps:spPr>
                        <a:xfrm>
                          <a:off x="934085" y="732790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9D7D474">
                            <w:pPr>
                              <w:jc w:val="center"/>
                              <w:rPr>
                                <w:rFonts w:hint="default"/>
                                <w:lang w:val="en-IN"/>
                              </w:rPr>
                            </w:pPr>
                            <w:r>
                              <w:rPr>
                                <w:rFonts w:hint="default"/>
                                <w:lang w:val="en-IN"/>
                              </w:rPr>
                              <w:t>Segment-1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15pt;margin-top:19.6pt;height:28pt;width:128.5pt;z-index:251705344;v-text-anchor:middle;mso-width-relative:page;mso-height-relative:page;" filled="f" stroked="f" coordsize="21600,21600" o:gfxdata="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PvALy2AAAAAgB&#10;AAAPAAAAAAAAAAEAIAAAACIAAABkcnMvZG93bnJldi54bWxQSwECFAAUAAAACACHTuJA2OCNN1QC&#10;AAClBAAADgAAAAAAAAABACAAAAAnAQAAZHJzL2Uyb0RvYy54bWxQSwUGAAAAAAYABgBZAQAA7QUA&#10;AAAA&#10;">
                <v:fill on="f" focussize="0,0"/>
                <v:stroke on="f" weight="2pt"/>
                <v:imagedata o:title=""/>
                <o:lock v:ext="edit" aspectratio="f"/>
                <v:textbox>
                  <w:txbxContent>
                    <w:p w14:paraId="79D7D474">
                      <w:pPr>
                        <w:jc w:val="center"/>
                        <w:rPr>
                          <w:rFonts w:hint="default"/>
                          <w:lang w:val="en-IN"/>
                        </w:rPr>
                      </w:pPr>
                      <w:r>
                        <w:rPr>
                          <w:rFonts w:hint="default"/>
                          <w:lang w:val="en-IN"/>
                        </w:rPr>
                        <w:t>Segment-1</w:t>
                      </w:r>
                    </w:p>
                  </w:txbxContent>
                </v:textbox>
              </v:rect>
            </w:pict>
          </mc:Fallback>
        </mc:AlternateContent>
      </w:r>
    </w:p>
    <w:p w14:paraId="336B0DDD">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EDAA6A5">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1547947E">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rPr>
          <w:sz w:val="22"/>
        </w:rPr>
        <mc:AlternateContent>
          <mc:Choice Requires="wps">
            <w:drawing>
              <wp:anchor distT="0" distB="0" distL="114300" distR="114300" simplePos="0" relativeHeight="251735040" behindDoc="0" locked="0" layoutInCell="1" allowOverlap="1">
                <wp:simplePos x="0" y="0"/>
                <wp:positionH relativeFrom="column">
                  <wp:posOffset>246380</wp:posOffset>
                </wp:positionH>
                <wp:positionV relativeFrom="paragraph">
                  <wp:posOffset>49530</wp:posOffset>
                </wp:positionV>
                <wp:extent cx="1631950" cy="355600"/>
                <wp:effectExtent l="0" t="0" r="0" b="0"/>
                <wp:wrapNone/>
                <wp:docPr id="432" name="Rectangles 432"/>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4F52FB8">
                            <w:pPr>
                              <w:jc w:val="center"/>
                              <w:rPr>
                                <w:rFonts w:hint="default"/>
                                <w:lang w:val="en-IN"/>
                              </w:rPr>
                            </w:pPr>
                            <w:r>
                              <w:rPr>
                                <w:rFonts w:hint="default"/>
                                <w:lang w:val="en-IN"/>
                              </w:rPr>
                              <w:t>Segment-1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4pt;margin-top:3.9pt;height:28pt;width:128.5pt;z-index:251735040;v-text-anchor:middle;mso-width-relative:page;mso-height-relative:page;" filled="f" stroked="f" coordsize="21600,21600" o:gfxdata="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JKsketYAAAAHAQAADwAAAAAAAAAB&#10;ACAAAAAiAAAAZHJzL2Rvd25yZXYueG1sUEsBAhQAFAAAAAgAh07iQBYUNU9LAgAAngQAAA4AAAAA&#10;AAAAAQAgAAAAJQEAAGRycy9lMm9Eb2MueG1sUEsFBgAAAAAGAAYAWQEAAOIFAAAAAA==&#10;">
                <v:fill on="f" focussize="0,0"/>
                <v:stroke on="f" weight="2pt"/>
                <v:imagedata o:title=""/>
                <o:lock v:ext="edit" aspectratio="f"/>
                <v:textbox>
                  <w:txbxContent>
                    <w:p w14:paraId="14F52FB8">
                      <w:pPr>
                        <w:jc w:val="center"/>
                        <w:rPr>
                          <w:rFonts w:hint="default"/>
                          <w:lang w:val="en-IN"/>
                        </w:rPr>
                      </w:pPr>
                      <w:r>
                        <w:rPr>
                          <w:rFonts w:hint="default"/>
                          <w:lang w:val="en-IN"/>
                        </w:rPr>
                        <w:t>Segment-1</w:t>
                      </w:r>
                    </w:p>
                  </w:txbxContent>
                </v:textbox>
              </v:rect>
            </w:pict>
          </mc:Fallback>
        </mc:AlternateContent>
      </w:r>
      <w:r>
        <w:drawing>
          <wp:anchor distT="0" distB="0" distL="114300" distR="114300" simplePos="0" relativeHeight="251701248" behindDoc="1" locked="0" layoutInCell="1" allowOverlap="1">
            <wp:simplePos x="0" y="0"/>
            <wp:positionH relativeFrom="column">
              <wp:posOffset>278130</wp:posOffset>
            </wp:positionH>
            <wp:positionV relativeFrom="paragraph">
              <wp:posOffset>46990</wp:posOffset>
            </wp:positionV>
            <wp:extent cx="5791835" cy="2569210"/>
            <wp:effectExtent l="0" t="0" r="12065" b="8890"/>
            <wp:wrapTight wrapText="bothSides">
              <wp:wrapPolygon>
                <wp:start x="0" y="0"/>
                <wp:lineTo x="0" y="21461"/>
                <wp:lineTo x="21550" y="21461"/>
                <wp:lineTo x="21550" y="0"/>
                <wp:lineTo x="0" y="0"/>
              </wp:wrapPolygon>
            </wp:wrapTight>
            <wp:docPr id="320033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33629" name="Picture 1"/>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5791835" cy="2569210"/>
                    </a:xfrm>
                    <a:prstGeom prst="rect">
                      <a:avLst/>
                    </a:prstGeom>
                  </pic:spPr>
                </pic:pic>
              </a:graphicData>
            </a:graphic>
          </wp:anchor>
        </w:drawing>
      </w:r>
    </w:p>
    <w:p w14:paraId="52EEA7CA">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D3CFE3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4FCF161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B6B57C3">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0CCA3454">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7317251">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6D190C1">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3861A6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0F5F39C">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D31F0C5">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drawing>
          <wp:anchor distT="0" distB="0" distL="114300" distR="114300" simplePos="0" relativeHeight="251703296" behindDoc="1" locked="0" layoutInCell="1" allowOverlap="1">
            <wp:simplePos x="0" y="0"/>
            <wp:positionH relativeFrom="margin">
              <wp:posOffset>91440</wp:posOffset>
            </wp:positionH>
            <wp:positionV relativeFrom="paragraph">
              <wp:posOffset>111125</wp:posOffset>
            </wp:positionV>
            <wp:extent cx="6078220" cy="2893695"/>
            <wp:effectExtent l="0" t="0" r="0" b="0"/>
            <wp:wrapTight wrapText="bothSides">
              <wp:wrapPolygon>
                <wp:start x="0" y="0"/>
                <wp:lineTo x="0" y="21519"/>
                <wp:lineTo x="21573" y="21519"/>
                <wp:lineTo x="21573" y="0"/>
                <wp:lineTo x="0" y="0"/>
              </wp:wrapPolygon>
            </wp:wrapTight>
            <wp:docPr id="2077563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63248" name="Picture 1"/>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6078220" cy="2893695"/>
                    </a:xfrm>
                    <a:prstGeom prst="rect">
                      <a:avLst/>
                    </a:prstGeom>
                  </pic:spPr>
                </pic:pic>
              </a:graphicData>
            </a:graphic>
          </wp:anchor>
        </w:drawing>
      </w:r>
      <w:r>
        <w:rPr>
          <w:sz w:val="22"/>
        </w:rPr>
        <mc:AlternateContent>
          <mc:Choice Requires="wps">
            <w:drawing>
              <wp:anchor distT="0" distB="0" distL="114300" distR="114300" simplePos="0" relativeHeight="251708416" behindDoc="0" locked="0" layoutInCell="1" allowOverlap="1">
                <wp:simplePos x="0" y="0"/>
                <wp:positionH relativeFrom="column">
                  <wp:posOffset>-6182360</wp:posOffset>
                </wp:positionH>
                <wp:positionV relativeFrom="paragraph">
                  <wp:posOffset>105410</wp:posOffset>
                </wp:positionV>
                <wp:extent cx="1631950" cy="355600"/>
                <wp:effectExtent l="0" t="0" r="0" b="0"/>
                <wp:wrapNone/>
                <wp:docPr id="341" name="Rectangles 341"/>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328DD37">
                            <w:pPr>
                              <w:jc w:val="center"/>
                              <w:rPr>
                                <w:rFonts w:hint="default"/>
                                <w:lang w:val="en-IN"/>
                              </w:rPr>
                            </w:pPr>
                            <w:r>
                              <w:rPr>
                                <w:rFonts w:hint="default"/>
                                <w:lang w:val="en-IN"/>
                              </w:rPr>
                              <w:t>Segment-2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6.8pt;margin-top:8.3pt;height:28pt;width:128.5pt;z-index:251708416;v-text-anchor:middle;mso-width-relative:page;mso-height-relative:page;" filled="f" stroked="f" coordsize="21600,21600" o:gfxdata="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CV4zZ2QAAAAsBAAAPAAAAAAAA&#10;AAEAIAAAACIAAABkcnMvZG93bnJldi54bWxQSwECFAAUAAAACACHTuJAfqtC3UoCAACeBAAADgAA&#10;AAAAAAABACAAAAAoAQAAZHJzL2Uyb0RvYy54bWxQSwUGAAAAAAYABgBZAQAA5AUAAAAA&#10;">
                <v:fill on="f" focussize="0,0"/>
                <v:stroke on="f" weight="2pt"/>
                <v:imagedata o:title=""/>
                <o:lock v:ext="edit" aspectratio="f"/>
                <v:textbox>
                  <w:txbxContent>
                    <w:p w14:paraId="1328DD37">
                      <w:pPr>
                        <w:jc w:val="center"/>
                        <w:rPr>
                          <w:rFonts w:hint="default"/>
                          <w:lang w:val="en-IN"/>
                        </w:rPr>
                      </w:pPr>
                      <w:r>
                        <w:rPr>
                          <w:rFonts w:hint="default"/>
                          <w:lang w:val="en-IN"/>
                        </w:rPr>
                        <w:t>Segment-2</w:t>
                      </w:r>
                    </w:p>
                  </w:txbxContent>
                </v:textbox>
              </v:rect>
            </w:pict>
          </mc:Fallback>
        </mc:AlternateContent>
      </w:r>
    </w:p>
    <w:p w14:paraId="6E9A4E04">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1B8E22F9">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FDCBD15">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C2CB07F">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1E73E26">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729859F">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DF70B5D">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AA5A6E6">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62E3B96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1AC0C343">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rPr>
          <w:sz w:val="22"/>
        </w:rPr>
        <mc:AlternateContent>
          <mc:Choice Requires="wps">
            <w:drawing>
              <wp:anchor distT="0" distB="0" distL="114300" distR="114300" simplePos="0" relativeHeight="251736064" behindDoc="0" locked="0" layoutInCell="1" allowOverlap="1">
                <wp:simplePos x="0" y="0"/>
                <wp:positionH relativeFrom="column">
                  <wp:posOffset>95250</wp:posOffset>
                </wp:positionH>
                <wp:positionV relativeFrom="paragraph">
                  <wp:posOffset>204470</wp:posOffset>
                </wp:positionV>
                <wp:extent cx="1631950" cy="355600"/>
                <wp:effectExtent l="0" t="0" r="0" b="0"/>
                <wp:wrapNone/>
                <wp:docPr id="433" name="Rectangles 433"/>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8EF8C34">
                            <w:pPr>
                              <w:jc w:val="center"/>
                              <w:rPr>
                                <w:rFonts w:hint="default"/>
                                <w:lang w:val="en-IN"/>
                              </w:rPr>
                            </w:pPr>
                            <w:r>
                              <w:rPr>
                                <w:rFonts w:hint="default"/>
                                <w:lang w:val="en-IN"/>
                              </w:rPr>
                              <w:t>Segment-3</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5pt;margin-top:16.1pt;height:28pt;width:128.5pt;z-index:251736064;v-text-anchor:middle;mso-width-relative:page;mso-height-relative:page;" filled="f" stroked="f" coordsize="21600,21600" o:gfxdata="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4/IIHXAAAACAEAAA8AAAAAAAAA&#10;AQAgAAAAIgAAAGRycy9kb3ducmV2LnhtbFBLAQIUABQAAAAIAIdO4kD33cVDSwIAAJ4EAAAOAAAA&#10;AAAAAAEAIAAAACYBAABkcnMvZTJvRG9jLnhtbFBLBQYAAAAABgAGAFkBAADjBQAAAAA=&#10;">
                <v:fill on="f" focussize="0,0"/>
                <v:stroke on="f" weight="2pt"/>
                <v:imagedata o:title=""/>
                <o:lock v:ext="edit" aspectratio="f"/>
                <v:textbox>
                  <w:txbxContent>
                    <w:p w14:paraId="08EF8C34">
                      <w:pPr>
                        <w:jc w:val="center"/>
                        <w:rPr>
                          <w:rFonts w:hint="default"/>
                          <w:lang w:val="en-IN"/>
                        </w:rPr>
                      </w:pPr>
                      <w:r>
                        <w:rPr>
                          <w:rFonts w:hint="default"/>
                          <w:lang w:val="en-IN"/>
                        </w:rPr>
                        <w:t>Segment-3</w:t>
                      </w:r>
                    </w:p>
                  </w:txbxContent>
                </v:textbox>
              </v:rect>
            </w:pict>
          </mc:Fallback>
        </mc:AlternateContent>
      </w:r>
      <w:r>
        <w:drawing>
          <wp:anchor distT="0" distB="0" distL="114300" distR="114300" simplePos="0" relativeHeight="251702272" behindDoc="1" locked="0" layoutInCell="1" allowOverlap="1">
            <wp:simplePos x="0" y="0"/>
            <wp:positionH relativeFrom="margin">
              <wp:posOffset>52070</wp:posOffset>
            </wp:positionH>
            <wp:positionV relativeFrom="paragraph">
              <wp:posOffset>203835</wp:posOffset>
            </wp:positionV>
            <wp:extent cx="6093460" cy="3102610"/>
            <wp:effectExtent l="0" t="0" r="0" b="0"/>
            <wp:wrapTight wrapText="bothSides">
              <wp:wrapPolygon>
                <wp:start x="0" y="0"/>
                <wp:lineTo x="0" y="21485"/>
                <wp:lineTo x="21564" y="21485"/>
                <wp:lineTo x="21564" y="0"/>
                <wp:lineTo x="0" y="0"/>
              </wp:wrapPolygon>
            </wp:wrapTight>
            <wp:docPr id="393802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02758" name="Picture 1"/>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6093460" cy="3102610"/>
                    </a:xfrm>
                    <a:prstGeom prst="rect">
                      <a:avLst/>
                    </a:prstGeom>
                  </pic:spPr>
                </pic:pic>
              </a:graphicData>
            </a:graphic>
          </wp:anchor>
        </w:drawing>
      </w:r>
    </w:p>
    <w:p w14:paraId="61F4841E">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rPr>
          <w:sz w:val="22"/>
        </w:rPr>
        <mc:AlternateContent>
          <mc:Choice Requires="wps">
            <w:drawing>
              <wp:anchor distT="0" distB="0" distL="114300" distR="114300" simplePos="0" relativeHeight="251706368" behindDoc="0" locked="0" layoutInCell="1" allowOverlap="1">
                <wp:simplePos x="0" y="0"/>
                <wp:positionH relativeFrom="column">
                  <wp:posOffset>14605</wp:posOffset>
                </wp:positionH>
                <wp:positionV relativeFrom="paragraph">
                  <wp:posOffset>259715</wp:posOffset>
                </wp:positionV>
                <wp:extent cx="1631950" cy="355600"/>
                <wp:effectExtent l="0" t="0" r="0" b="0"/>
                <wp:wrapNone/>
                <wp:docPr id="266" name="Rectangles 266"/>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07D4FF4">
                            <w:pPr>
                              <w:jc w:val="center"/>
                              <w:rPr>
                                <w:rFonts w:hint="default"/>
                                <w:lang w:val="en-IN"/>
                              </w:rPr>
                            </w:pPr>
                            <w:r>
                              <w:rPr>
                                <w:rFonts w:hint="default"/>
                                <w:lang w:val="en-IN"/>
                              </w:rPr>
                              <w:t>Segment-3</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5pt;margin-top:20.45pt;height:28pt;width:128.5pt;z-index:251706368;v-text-anchor:middle;mso-width-relative:page;mso-height-relative:page;" filled="f" stroked="f" coordsize="21600,21600" o:gfxdata="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Btlkt1QAAAAcBAAAPAAAAAAAAAAEA&#10;IAAAACIAAABkcnMvZG93bnJldi54bWxQSwECFAAUAAAACACHTuJAnyA+K0sCAACeBAAADgAAAAAA&#10;AAABACAAAAAkAQAAZHJzL2Uyb0RvYy54bWxQSwUGAAAAAAYABgBZAQAA4QUAAAAA&#10;">
                <v:fill on="f" focussize="0,0"/>
                <v:stroke on="f" weight="2pt"/>
                <v:imagedata o:title=""/>
                <o:lock v:ext="edit" aspectratio="f"/>
                <v:textbox>
                  <w:txbxContent>
                    <w:p w14:paraId="407D4FF4">
                      <w:pPr>
                        <w:jc w:val="center"/>
                        <w:rPr>
                          <w:rFonts w:hint="default"/>
                          <w:lang w:val="en-IN"/>
                        </w:rPr>
                      </w:pPr>
                      <w:r>
                        <w:rPr>
                          <w:rFonts w:hint="default"/>
                          <w:lang w:val="en-IN"/>
                        </w:rPr>
                        <w:t>Segment-3</w:t>
                      </w:r>
                    </w:p>
                  </w:txbxContent>
                </v:textbox>
              </v:rect>
            </w:pict>
          </mc:Fallback>
        </mc:AlternateContent>
      </w:r>
    </w:p>
    <w:p w14:paraId="10E168B2">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434AF556">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B8397CB">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13AF634">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rPr>
          <w:sz w:val="22"/>
        </w:rPr>
        <mc:AlternateContent>
          <mc:Choice Requires="wps">
            <w:drawing>
              <wp:anchor distT="0" distB="0" distL="114300" distR="114300" simplePos="0" relativeHeight="251707392" behindDoc="0" locked="0" layoutInCell="1" allowOverlap="1">
                <wp:simplePos x="0" y="0"/>
                <wp:positionH relativeFrom="column">
                  <wp:posOffset>624205</wp:posOffset>
                </wp:positionH>
                <wp:positionV relativeFrom="paragraph">
                  <wp:posOffset>252095</wp:posOffset>
                </wp:positionV>
                <wp:extent cx="1631950" cy="355600"/>
                <wp:effectExtent l="0" t="0" r="0" b="0"/>
                <wp:wrapNone/>
                <wp:docPr id="340" name="Rectangles 340"/>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143F7BC">
                            <w:pPr>
                              <w:jc w:val="center"/>
                              <w:rPr>
                                <w:rFonts w:hint="default"/>
                                <w:lang w:val="en-IN"/>
                              </w:rPr>
                            </w:pPr>
                            <w:r>
                              <w:rPr>
                                <w:rFonts w:hint="default"/>
                                <w:lang w:val="en-IN"/>
                              </w:rPr>
                              <w:t>Segment-1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9.15pt;margin-top:19.85pt;height:28pt;width:128.5pt;z-index:251707392;v-text-anchor:middle;mso-width-relative:page;mso-height-relative:page;" filled="f" stroked="f" coordsize="21600,21600" o:gfxdata="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xZmtcAAAAIAQAADwAAAAAAAAAB&#10;ACAAAAAiAAAAZHJzL2Rvd25yZXYueG1sUEsBAhQAFAAAAAgAh07iQJ9istFKAgAAngQAAA4AAAAA&#10;AAAAAQAgAAAAJgEAAGRycy9lMm9Eb2MueG1sUEsFBgAAAAAGAAYAWQEAAOIFAAAAAA==&#10;">
                <v:fill on="f" focussize="0,0"/>
                <v:stroke on="f" weight="2pt"/>
                <v:imagedata o:title=""/>
                <o:lock v:ext="edit" aspectratio="f"/>
                <v:textbox>
                  <w:txbxContent>
                    <w:p w14:paraId="2143F7BC">
                      <w:pPr>
                        <w:jc w:val="center"/>
                        <w:rPr>
                          <w:rFonts w:hint="default"/>
                          <w:lang w:val="en-IN"/>
                        </w:rPr>
                      </w:pPr>
                      <w:r>
                        <w:rPr>
                          <w:rFonts w:hint="default"/>
                          <w:lang w:val="en-IN"/>
                        </w:rPr>
                        <w:t>Segment-1</w:t>
                      </w:r>
                    </w:p>
                  </w:txbxContent>
                </v:textbox>
              </v:rect>
            </w:pict>
          </mc:Fallback>
        </mc:AlternateContent>
      </w:r>
    </w:p>
    <w:p w14:paraId="1D6D36E2">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072E0146">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4B3093C8">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15703FAB">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22B00BC">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D33F987">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249058E">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456F9B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B9B3402">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6485818">
      <w:pPr>
        <w:spacing w:line="360" w:lineRule="auto"/>
        <w:ind w:left="0" w:leftChars="0" w:right="0" w:rightChars="0" w:firstLine="0" w:firstLineChars="0"/>
        <w:jc w:val="both"/>
        <w:rPr>
          <w:rFonts w:hint="default" w:ascii="Times New Roman" w:hAnsi="Times New Roman" w:cs="Times New Roman"/>
          <w:b/>
          <w:bCs/>
          <w:sz w:val="28"/>
          <w:szCs w:val="28"/>
          <w:highlight w:val="none"/>
        </w:rPr>
      </w:pPr>
      <w:r>
        <w:rPr>
          <w:sz w:val="22"/>
        </w:rPr>
        <mc:AlternateContent>
          <mc:Choice Requires="wps">
            <w:drawing>
              <wp:anchor distT="0" distB="0" distL="114300" distR="114300" simplePos="0" relativeHeight="251709440" behindDoc="0" locked="0" layoutInCell="1" allowOverlap="1">
                <wp:simplePos x="0" y="0"/>
                <wp:positionH relativeFrom="column">
                  <wp:posOffset>323215</wp:posOffset>
                </wp:positionH>
                <wp:positionV relativeFrom="paragraph">
                  <wp:posOffset>140970</wp:posOffset>
                </wp:positionV>
                <wp:extent cx="1631950" cy="355600"/>
                <wp:effectExtent l="0" t="0" r="0" b="0"/>
                <wp:wrapNone/>
                <wp:docPr id="342" name="Rectangles 342"/>
                <wp:cNvGraphicFramePr/>
                <a:graphic xmlns:a="http://schemas.openxmlformats.org/drawingml/2006/main">
                  <a:graphicData uri="http://schemas.microsoft.com/office/word/2010/wordprocessingShape">
                    <wps:wsp>
                      <wps:cNvSpPr/>
                      <wps:spPr>
                        <a:xfrm>
                          <a:off x="0" y="0"/>
                          <a:ext cx="1631950" cy="35560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18439BA">
                            <w:pPr>
                              <w:jc w:val="center"/>
                              <w:rPr>
                                <w:rFonts w:hint="default"/>
                                <w:lang w:val="en-IN"/>
                              </w:rPr>
                            </w:pPr>
                            <w:r>
                              <w:rPr>
                                <w:rFonts w:hint="default"/>
                                <w:lang w:val="en-IN"/>
                              </w:rPr>
                              <w:t>Segment-4</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45pt;margin-top:11.1pt;height:28pt;width:128.5pt;z-index:251709440;v-text-anchor:middle;mso-width-relative:page;mso-height-relative:page;" filled="f" stroked="f" coordsize="21600,21600" o:gfxdata="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AR1xeHXAAAACAEAAA8AAAAAAAAA&#10;AQAgAAAAIgAAAGRycy9kb3ducmV2LnhtbFBLAQIUABQAAAAIAIdO4kBd8VPISwIAAJ4EAAAOAAAA&#10;AAAAAAEAIAAAACYBAABkcnMvZTJvRG9jLnhtbFBLBQYAAAAABgAGAFkBAADjBQAAAAA=&#10;">
                <v:fill on="f" focussize="0,0"/>
                <v:stroke on="f" weight="2pt"/>
                <v:imagedata o:title=""/>
                <o:lock v:ext="edit" aspectratio="f"/>
                <v:textbox>
                  <w:txbxContent>
                    <w:p w14:paraId="018439BA">
                      <w:pPr>
                        <w:jc w:val="center"/>
                        <w:rPr>
                          <w:rFonts w:hint="default"/>
                          <w:lang w:val="en-IN"/>
                        </w:rPr>
                      </w:pPr>
                      <w:r>
                        <w:rPr>
                          <w:rFonts w:hint="default"/>
                          <w:lang w:val="en-IN"/>
                        </w:rPr>
                        <w:t>Segment-4</w:t>
                      </w:r>
                    </w:p>
                  </w:txbxContent>
                </v:textbox>
              </v:rect>
            </w:pict>
          </mc:Fallback>
        </mc:AlternateContent>
      </w:r>
      <w:r>
        <w:drawing>
          <wp:anchor distT="0" distB="0" distL="114300" distR="114300" simplePos="0" relativeHeight="251704320" behindDoc="1" locked="0" layoutInCell="1" allowOverlap="1">
            <wp:simplePos x="0" y="0"/>
            <wp:positionH relativeFrom="margin">
              <wp:posOffset>316865</wp:posOffset>
            </wp:positionH>
            <wp:positionV relativeFrom="paragraph">
              <wp:posOffset>142875</wp:posOffset>
            </wp:positionV>
            <wp:extent cx="5731510" cy="2971800"/>
            <wp:effectExtent l="0" t="0" r="8890" b="0"/>
            <wp:wrapTight wrapText="bothSides">
              <wp:wrapPolygon>
                <wp:start x="0" y="0"/>
                <wp:lineTo x="0" y="21508"/>
                <wp:lineTo x="21538" y="21508"/>
                <wp:lineTo x="21538" y="0"/>
                <wp:lineTo x="0" y="0"/>
              </wp:wrapPolygon>
            </wp:wrapTight>
            <wp:docPr id="1475733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33064" name="Picture 1"/>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731510" cy="2971800"/>
                    </a:xfrm>
                    <a:prstGeom prst="rect">
                      <a:avLst/>
                    </a:prstGeom>
                  </pic:spPr>
                </pic:pic>
              </a:graphicData>
            </a:graphic>
          </wp:anchor>
        </w:drawing>
      </w:r>
    </w:p>
    <w:p w14:paraId="59F058F6">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04642EB3">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4B5A692">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388539DC">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42077C0">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55758F05">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01770133">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7EBAEF5B">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F89D064">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2DC570C9">
      <w:pPr>
        <w:spacing w:line="360" w:lineRule="auto"/>
        <w:ind w:left="0" w:leftChars="0" w:right="0" w:rightChars="0" w:firstLine="0" w:firstLineChars="0"/>
        <w:jc w:val="both"/>
        <w:rPr>
          <w:rFonts w:hint="default" w:ascii="Times New Roman" w:hAnsi="Times New Roman" w:cs="Times New Roman"/>
          <w:b/>
          <w:bCs/>
          <w:sz w:val="28"/>
          <w:szCs w:val="28"/>
          <w:highlight w:val="none"/>
        </w:rPr>
      </w:pPr>
    </w:p>
    <w:p w14:paraId="1B315CFF">
      <w:pPr>
        <w:spacing w:line="360" w:lineRule="auto"/>
        <w:ind w:left="0" w:leftChars="0" w:right="0" w:rightChars="0" w:firstLine="0" w:firstLineChars="0"/>
        <w:jc w:val="center"/>
        <w:rPr>
          <w:rFonts w:hint="default"/>
          <w:b/>
          <w:bCs/>
          <w:sz w:val="24"/>
          <w:szCs w:val="24"/>
          <w:lang w:val="en-IN"/>
        </w:rPr>
      </w:pPr>
      <w:r>
        <w:rPr>
          <w:rFonts w:hint="default" w:ascii="Times New Roman" w:hAnsi="Times New Roman" w:cs="Times New Roman"/>
          <w:b/>
          <w:bCs/>
          <w:sz w:val="24"/>
          <w:szCs w:val="24"/>
          <w:highlight w:val="none"/>
        </w:rPr>
        <w:t>Fig</w:t>
      </w:r>
      <w:r>
        <w:rPr>
          <w:rFonts w:hint="default" w:ascii="Times New Roman" w:hAnsi="Times New Roman" w:cs="Times New Roman"/>
          <w:b/>
          <w:bCs/>
          <w:sz w:val="24"/>
          <w:szCs w:val="24"/>
          <w:highlight w:val="none"/>
          <w:lang w:val="en-IN"/>
        </w:rPr>
        <w:t xml:space="preserve"> </w:t>
      </w:r>
      <w:r>
        <w:rPr>
          <w:rFonts w:hint="default" w:cs="Times New Roman"/>
          <w:b/>
          <w:bCs/>
          <w:sz w:val="24"/>
          <w:szCs w:val="24"/>
          <w:highlight w:val="none"/>
          <w:lang w:val="en-IN"/>
        </w:rPr>
        <w:t>no 24</w:t>
      </w:r>
      <w:r>
        <w:rPr>
          <w:rFonts w:hint="default" w:ascii="Times New Roman" w:hAnsi="Times New Roman" w:cs="Times New Roman"/>
          <w:b/>
          <w:bCs/>
          <w:sz w:val="24"/>
          <w:szCs w:val="24"/>
          <w:highlight w:val="none"/>
        </w:rPr>
        <w:t>:</w:t>
      </w:r>
      <w:r>
        <w:rPr>
          <w:rFonts w:hint="default" w:ascii="Times New Roman" w:hAnsi="Times New Roman" w:cs="Times New Roman"/>
          <w:b/>
          <w:bCs/>
          <w:sz w:val="24"/>
          <w:szCs w:val="24"/>
        </w:rPr>
        <w:t xml:space="preserve"> The figures provided above offer a detailed pictorial representation of the solid model for the Graphite bearing Ore</w:t>
      </w:r>
      <w:r>
        <w:rPr>
          <w:rFonts w:hint="default" w:ascii="Times New Roman" w:hAnsi="Times New Roman" w:cs="Times New Roman"/>
          <w:b/>
          <w:bCs/>
          <w:sz w:val="24"/>
          <w:szCs w:val="24"/>
          <w:lang w:val="en-IN"/>
        </w:rPr>
        <w:t xml:space="preserve"> </w:t>
      </w:r>
      <w:r>
        <w:rPr>
          <w:rFonts w:hint="default" w:ascii="Times New Roman" w:hAnsi="Times New Roman" w:cs="Times New Roman"/>
          <w:b/>
          <w:bCs/>
          <w:sz w:val="24"/>
          <w:szCs w:val="24"/>
        </w:rPr>
        <w:t>body by Surpac 3D Modelling software</w:t>
      </w:r>
      <w:r>
        <w:rPr>
          <w:rFonts w:hint="default" w:cs="Times New Roman"/>
          <w:b/>
          <w:bCs/>
          <w:sz w:val="24"/>
          <w:szCs w:val="24"/>
          <w:lang w:val="en-IN"/>
        </w:rPr>
        <w:t>.</w:t>
      </w:r>
    </w:p>
    <w:p w14:paraId="24098181">
      <w:pPr>
        <w:pStyle w:val="16"/>
        <w:widowControl w:val="0"/>
        <w:numPr>
          <w:ilvl w:val="0"/>
          <w:numId w:val="0"/>
        </w:numPr>
        <w:tabs>
          <w:tab w:val="left" w:pos="824"/>
        </w:tabs>
        <w:autoSpaceDE w:val="0"/>
        <w:autoSpaceDN w:val="0"/>
        <w:spacing w:before="0" w:after="0" w:line="360" w:lineRule="auto"/>
        <w:ind w:left="0" w:leftChars="0" w:right="0" w:rightChars="0" w:firstLine="0" w:firstLineChars="0"/>
        <w:jc w:val="both"/>
        <w:rPr>
          <w:rFonts w:hint="default"/>
          <w:b/>
          <w:bCs/>
          <w:sz w:val="28"/>
          <w:szCs w:val="24"/>
          <w:lang w:val="en-IN"/>
        </w:rPr>
      </w:pPr>
      <w:r>
        <w:rPr>
          <w:rFonts w:hint="default"/>
          <w:b/>
          <w:bCs/>
          <w:sz w:val="28"/>
          <w:szCs w:val="24"/>
          <w:lang w:val="en-IN"/>
        </w:rPr>
        <w:t>10.8. Category of resource</w:t>
      </w:r>
    </w:p>
    <w:p w14:paraId="0944306E">
      <w:pPr>
        <w:pStyle w:val="16"/>
        <w:widowControl w:val="0"/>
        <w:numPr>
          <w:ilvl w:val="0"/>
          <w:numId w:val="0"/>
        </w:numPr>
        <w:tabs>
          <w:tab w:val="left" w:pos="824"/>
        </w:tabs>
        <w:autoSpaceDE w:val="0"/>
        <w:autoSpaceDN w:val="0"/>
        <w:spacing w:before="0" w:after="0" w:line="360" w:lineRule="auto"/>
        <w:ind w:left="0" w:leftChars="0" w:right="0" w:rightChars="0" w:firstLine="0" w:firstLineChars="0"/>
        <w:jc w:val="both"/>
        <w:rPr>
          <w:rFonts w:hint="default"/>
          <w:b w:val="0"/>
          <w:bCs w:val="0"/>
          <w:sz w:val="24"/>
          <w:szCs w:val="22"/>
          <w:lang w:val="en-IN"/>
        </w:rPr>
      </w:pPr>
      <w:r>
        <w:rPr>
          <w:rFonts w:hint="default"/>
          <w:b w:val="0"/>
          <w:bCs w:val="0"/>
          <w:sz w:val="24"/>
          <w:szCs w:val="22"/>
          <w:lang w:val="en-IN"/>
        </w:rPr>
        <w:t xml:space="preserve">The tentative resource of graphite have been categorize under reconnaissance stage (334)  as per the United Nation Framework Classification (UNFC) of MEMC rule. </w:t>
      </w:r>
    </w:p>
    <w:p w14:paraId="3D5A1CF3">
      <w:pPr>
        <w:pStyle w:val="16"/>
        <w:widowControl w:val="0"/>
        <w:numPr>
          <w:ilvl w:val="0"/>
          <w:numId w:val="0"/>
        </w:numPr>
        <w:tabs>
          <w:tab w:val="left" w:pos="824"/>
        </w:tabs>
        <w:autoSpaceDE w:val="0"/>
        <w:autoSpaceDN w:val="0"/>
        <w:spacing w:before="0" w:after="0" w:line="360" w:lineRule="auto"/>
        <w:ind w:left="0" w:leftChars="0" w:right="0" w:rightChars="0" w:firstLine="0" w:firstLineChars="0"/>
        <w:jc w:val="both"/>
        <w:rPr>
          <w:rFonts w:hint="default"/>
          <w:b w:val="0"/>
          <w:bCs w:val="0"/>
          <w:sz w:val="24"/>
          <w:szCs w:val="22"/>
          <w:lang w:val="en-IN"/>
        </w:rPr>
      </w:pPr>
      <w:r>
        <w:rPr>
          <w:rFonts w:hint="default"/>
          <w:b/>
          <w:bCs/>
          <w:sz w:val="28"/>
          <w:szCs w:val="24"/>
          <w:lang w:val="en-IN"/>
        </w:rPr>
        <w:t>10.9. Summary of resources</w:t>
      </w:r>
    </w:p>
    <w:p w14:paraId="55E5B113">
      <w:pPr>
        <w:pStyle w:val="16"/>
        <w:widowControl w:val="0"/>
        <w:numPr>
          <w:ilvl w:val="0"/>
          <w:numId w:val="0"/>
        </w:numPr>
        <w:tabs>
          <w:tab w:val="left" w:pos="824"/>
        </w:tabs>
        <w:autoSpaceDE w:val="0"/>
        <w:autoSpaceDN w:val="0"/>
        <w:spacing w:before="0" w:after="0" w:line="360" w:lineRule="auto"/>
        <w:ind w:left="0" w:leftChars="0" w:right="0" w:rightChars="0" w:firstLine="0" w:firstLineChars="0"/>
        <w:jc w:val="both"/>
        <w:rPr>
          <w:rFonts w:hint="default"/>
          <w:b/>
          <w:bCs/>
          <w:sz w:val="24"/>
          <w:szCs w:val="22"/>
          <w:lang w:val="en-IN"/>
        </w:rPr>
      </w:pPr>
      <w:r>
        <w:rPr>
          <w:rFonts w:hint="default"/>
          <w:b/>
          <w:bCs/>
          <w:sz w:val="24"/>
          <w:szCs w:val="22"/>
          <w:lang w:val="en-IN"/>
        </w:rPr>
        <w:t>10.9.1. By cross-sectional method:</w:t>
      </w:r>
    </w:p>
    <w:p w14:paraId="3F723A06">
      <w:pPr>
        <w:pStyle w:val="16"/>
        <w:spacing w:after="0" w:line="360" w:lineRule="auto"/>
        <w:ind w:left="0" w:leftChars="0" w:right="0" w:rightChars="0" w:firstLine="0" w:firstLineChars="0"/>
        <w:jc w:val="both"/>
        <w:rPr>
          <w:rFonts w:hint="default"/>
          <w:b w:val="0"/>
          <w:bCs w:val="0"/>
          <w:sz w:val="24"/>
          <w:szCs w:val="22"/>
          <w:lang w:val="en-IN"/>
        </w:rPr>
      </w:pPr>
      <w:r>
        <w:rPr>
          <w:rFonts w:hint="default"/>
          <w:b w:val="0"/>
          <w:bCs/>
          <w:sz w:val="24"/>
          <w:szCs w:val="21"/>
          <w:lang w:val="en-IN"/>
        </w:rPr>
        <w:t xml:space="preserve">An attempt of establishing the tentative resource of graphite using cross-sectional method at 2% FC threshold value is 90091.43 tonnes with an average grade of 3.34% FC value within 13324.25 sq m area within the identified and marked ore bearing zone. This tentative resource belong to </w:t>
      </w:r>
      <w:r>
        <w:rPr>
          <w:rFonts w:hint="default"/>
          <w:b/>
          <w:bCs w:val="0"/>
          <w:sz w:val="24"/>
          <w:szCs w:val="21"/>
          <w:lang w:val="en-IN"/>
        </w:rPr>
        <w:t>“Reconnaissance Category (334)”</w:t>
      </w:r>
      <w:r>
        <w:rPr>
          <w:rFonts w:hint="default"/>
          <w:b w:val="0"/>
          <w:bCs/>
          <w:sz w:val="24"/>
          <w:szCs w:val="21"/>
          <w:lang w:val="en-IN"/>
        </w:rPr>
        <w:t>.</w:t>
      </w:r>
    </w:p>
    <w:p w14:paraId="2171E410">
      <w:pPr>
        <w:pStyle w:val="16"/>
        <w:widowControl w:val="0"/>
        <w:numPr>
          <w:ilvl w:val="0"/>
          <w:numId w:val="0"/>
        </w:numPr>
        <w:tabs>
          <w:tab w:val="left" w:pos="824"/>
        </w:tabs>
        <w:autoSpaceDE w:val="0"/>
        <w:autoSpaceDN w:val="0"/>
        <w:spacing w:before="0" w:after="0" w:line="360" w:lineRule="auto"/>
        <w:ind w:left="0" w:leftChars="0" w:right="0" w:rightChars="0" w:firstLine="0" w:firstLineChars="0"/>
        <w:jc w:val="both"/>
        <w:rPr>
          <w:rFonts w:hint="default"/>
          <w:b/>
          <w:bCs/>
          <w:sz w:val="24"/>
          <w:szCs w:val="22"/>
          <w:lang w:val="en-IN"/>
        </w:rPr>
      </w:pPr>
      <w:r>
        <w:rPr>
          <w:rFonts w:hint="default"/>
          <w:b/>
          <w:bCs/>
          <w:sz w:val="24"/>
          <w:szCs w:val="22"/>
          <w:lang w:val="en-IN"/>
        </w:rPr>
        <w:t>10.9.2. By Surpac Modelling:</w:t>
      </w:r>
    </w:p>
    <w:p w14:paraId="63D6BB05">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With the help of Surpac 3-D modelling software, a tentative estimated resource of 0.11 million tonnes with an average grade of 3.34% FC value was established.</w:t>
      </w:r>
    </w:p>
    <w:p w14:paraId="675E0035">
      <w:pPr>
        <w:pStyle w:val="16"/>
        <w:spacing w:after="0" w:line="360" w:lineRule="auto"/>
        <w:ind w:left="0" w:leftChars="0" w:right="0" w:rightChars="0" w:firstLine="2640" w:firstLineChars="1100"/>
        <w:jc w:val="both"/>
        <w:rPr>
          <w:rFonts w:hint="default"/>
          <w:b w:val="0"/>
          <w:bCs/>
          <w:sz w:val="24"/>
          <w:szCs w:val="21"/>
          <w:lang w:val="en-IN"/>
        </w:rPr>
      </w:pPr>
    </w:p>
    <w:p w14:paraId="048685FD">
      <w:pPr>
        <w:pStyle w:val="16"/>
        <w:spacing w:after="0" w:line="360" w:lineRule="auto"/>
        <w:ind w:left="0" w:leftChars="0" w:right="0" w:rightChars="0" w:firstLine="2640" w:firstLineChars="1100"/>
        <w:jc w:val="both"/>
        <w:rPr>
          <w:rFonts w:hint="default"/>
          <w:b w:val="0"/>
          <w:bCs/>
          <w:sz w:val="24"/>
          <w:szCs w:val="21"/>
          <w:lang w:val="en-IN"/>
        </w:rPr>
      </w:pPr>
    </w:p>
    <w:p w14:paraId="6449044D">
      <w:pPr>
        <w:pStyle w:val="16"/>
        <w:spacing w:after="0" w:line="360" w:lineRule="auto"/>
        <w:ind w:left="0" w:leftChars="0" w:right="0" w:rightChars="0" w:firstLine="2640" w:firstLineChars="1100"/>
        <w:jc w:val="both"/>
        <w:rPr>
          <w:rFonts w:hint="default"/>
          <w:b w:val="0"/>
          <w:bCs/>
          <w:sz w:val="24"/>
          <w:szCs w:val="21"/>
          <w:lang w:val="en-IN"/>
        </w:rPr>
      </w:pPr>
    </w:p>
    <w:p w14:paraId="173A5A3E">
      <w:pPr>
        <w:pStyle w:val="16"/>
        <w:spacing w:after="0" w:line="360" w:lineRule="auto"/>
        <w:ind w:left="0" w:leftChars="0" w:right="0" w:rightChars="0" w:firstLine="2640" w:firstLineChars="1100"/>
        <w:jc w:val="both"/>
        <w:rPr>
          <w:rFonts w:hint="default"/>
          <w:b w:val="0"/>
          <w:bCs/>
          <w:sz w:val="24"/>
          <w:szCs w:val="21"/>
          <w:lang w:val="en-IN"/>
        </w:rPr>
      </w:pPr>
    </w:p>
    <w:p w14:paraId="6E8E41F0">
      <w:pPr>
        <w:pStyle w:val="16"/>
        <w:spacing w:after="0" w:line="360" w:lineRule="auto"/>
        <w:ind w:left="0" w:leftChars="0" w:right="0" w:rightChars="0" w:firstLine="2640" w:firstLineChars="1100"/>
        <w:jc w:val="both"/>
        <w:rPr>
          <w:rFonts w:hint="default"/>
          <w:b w:val="0"/>
          <w:bCs/>
          <w:sz w:val="24"/>
          <w:szCs w:val="21"/>
          <w:lang w:val="en-IN"/>
        </w:rPr>
        <w:sectPr>
          <w:pgSz w:w="11906" w:h="16840"/>
          <w:pgMar w:top="1220" w:right="1092" w:bottom="640" w:left="708" w:header="673" w:footer="448" w:gutter="0"/>
          <w:cols w:space="720" w:num="1"/>
        </w:sectPr>
      </w:pPr>
    </w:p>
    <w:tbl>
      <w:tblPr>
        <w:tblStyle w:val="11"/>
        <w:tblW w:w="22515"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115"/>
        <w:gridCol w:w="2206"/>
        <w:gridCol w:w="1929"/>
        <w:gridCol w:w="3406"/>
        <w:gridCol w:w="2051"/>
        <w:gridCol w:w="1798"/>
        <w:gridCol w:w="1556"/>
        <w:gridCol w:w="1865"/>
        <w:gridCol w:w="1987"/>
        <w:gridCol w:w="1897"/>
        <w:gridCol w:w="1705"/>
      </w:tblGrid>
      <w:tr w14:paraId="5F193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9" w:hRule="atLeast"/>
        </w:trPr>
        <w:tc>
          <w:tcPr>
            <w:tcW w:w="22515" w:type="dxa"/>
            <w:gridSpan w:val="11"/>
            <w:tcBorders>
              <w:top w:val="single" w:color="4BACC6" w:sz="8" w:space="0"/>
              <w:left w:val="single" w:color="4BACC6" w:sz="8" w:space="0"/>
              <w:bottom w:val="single" w:color="FFFFFF" w:sz="18" w:space="0"/>
              <w:right w:val="single" w:color="4BACC6" w:sz="8" w:space="0"/>
            </w:tcBorders>
            <w:shd w:val="clear" w:color="auto" w:fill="4BACC6"/>
            <w:vAlign w:val="center"/>
          </w:tcPr>
          <w:p w14:paraId="027E1947">
            <w:pPr>
              <w:keepNext w:val="0"/>
              <w:keepLines w:val="0"/>
              <w:widowControl/>
              <w:suppressLineNumbers w:val="0"/>
              <w:jc w:val="center"/>
              <w:textAlignment w:val="center"/>
              <w:rPr>
                <w:rFonts w:hint="default" w:ascii="Times New Roman" w:hAnsi="Times New Roman" w:eastAsia="Aptos Narrow" w:cs="Times New Roman"/>
                <w:b/>
                <w:bCs/>
                <w:i w:val="0"/>
                <w:iCs w:val="0"/>
                <w:color w:val="FFFFFF"/>
                <w:kern w:val="0"/>
                <w:sz w:val="24"/>
                <w:szCs w:val="24"/>
                <w:u w:val="none"/>
                <w:lang w:val="en-IN" w:eastAsia="zh-CN" w:bidi="ar"/>
              </w:rPr>
            </w:pPr>
            <w:r>
              <w:rPr>
                <w:rFonts w:hint="default" w:eastAsia="Aptos Narrow" w:cs="Times New Roman"/>
                <w:b/>
                <w:bCs/>
                <w:i w:val="0"/>
                <w:iCs w:val="0"/>
                <w:color w:val="000000" w:themeColor="text1"/>
                <w:kern w:val="0"/>
                <w:sz w:val="24"/>
                <w:szCs w:val="24"/>
                <w:u w:val="none"/>
                <w:lang w:val="en-IN" w:eastAsia="zh-CN" w:bidi="ar"/>
                <w14:textFill>
                  <w14:solidFill>
                    <w14:schemeClr w14:val="tx1"/>
                  </w14:solidFill>
                </w14:textFill>
              </w:rPr>
              <w:t>Table-10.3: Resource estimation by cross sectional method</w:t>
            </w:r>
          </w:p>
        </w:tc>
      </w:tr>
      <w:tr w14:paraId="2D3AD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9" w:hRule="atLeast"/>
        </w:trPr>
        <w:tc>
          <w:tcPr>
            <w:tcW w:w="2115"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5B79C9AF">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BH ID/ GROOVE ID</w:t>
            </w:r>
          </w:p>
        </w:tc>
        <w:tc>
          <w:tcPr>
            <w:tcW w:w="2206"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6205C8B8">
            <w:pPr>
              <w:keepNext w:val="0"/>
              <w:keepLines w:val="0"/>
              <w:widowControl/>
              <w:suppressLineNumbers w:val="0"/>
              <w:jc w:val="center"/>
              <w:textAlignment w:val="center"/>
              <w:rPr>
                <w:rFonts w:hint="default" w:ascii="Times New Roman" w:hAnsi="Times New Roman" w:eastAsia="Aptos Narrow" w:cs="Times New Roman"/>
                <w:b/>
                <w:bCs/>
                <w:i w:val="0"/>
                <w:iCs w:val="0"/>
                <w:color w:val="000000"/>
                <w:kern w:val="0"/>
                <w:sz w:val="24"/>
                <w:szCs w:val="24"/>
                <w:u w:val="none"/>
                <w:lang w:val="en-US" w:eastAsia="zh-CN" w:bidi="ar"/>
              </w:rPr>
            </w:pPr>
            <w:r>
              <w:rPr>
                <w:rFonts w:hint="default" w:ascii="Times New Roman" w:hAnsi="Times New Roman" w:eastAsia="Aptos Narrow" w:cs="Times New Roman"/>
                <w:b/>
                <w:bCs/>
                <w:i w:val="0"/>
                <w:iCs w:val="0"/>
                <w:color w:val="000000"/>
                <w:kern w:val="0"/>
                <w:sz w:val="24"/>
                <w:szCs w:val="24"/>
                <w:u w:val="none"/>
                <w:lang w:val="en-US" w:eastAsia="zh-CN" w:bidi="ar"/>
              </w:rPr>
              <w:t>STRIKE INFLUE</w:t>
            </w:r>
          </w:p>
          <w:p w14:paraId="7D86EF86">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 xml:space="preserve">NCE (m) </w:t>
            </w:r>
          </w:p>
        </w:tc>
        <w:tc>
          <w:tcPr>
            <w:tcW w:w="1929"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08978972">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DIP LENGTH(m)</w:t>
            </w:r>
          </w:p>
        </w:tc>
        <w:tc>
          <w:tcPr>
            <w:tcW w:w="3406"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2C43FEF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AREA OF INFLUENCE/SURFACE AREA (sq.m)</w:t>
            </w:r>
          </w:p>
        </w:tc>
        <w:tc>
          <w:tcPr>
            <w:tcW w:w="2051"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234E363D">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THICKNESS (m)</w:t>
            </w:r>
          </w:p>
        </w:tc>
        <w:tc>
          <w:tcPr>
            <w:tcW w:w="1798"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0655276C">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VOLUME (m^3)</w:t>
            </w:r>
          </w:p>
        </w:tc>
        <w:tc>
          <w:tcPr>
            <w:tcW w:w="1556"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4D745B20">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BULK DENSITY (g/cc)</w:t>
            </w:r>
          </w:p>
        </w:tc>
        <w:tc>
          <w:tcPr>
            <w:tcW w:w="1865"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6217F137">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RESOURCE IN TONNES</w:t>
            </w:r>
          </w:p>
        </w:tc>
        <w:tc>
          <w:tcPr>
            <w:tcW w:w="1987"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7FC1302A">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RESOURCE IN  MILLION TONNES</w:t>
            </w:r>
          </w:p>
        </w:tc>
        <w:tc>
          <w:tcPr>
            <w:tcW w:w="1897"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73A9F64A">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 xml:space="preserve">WEIGHTED ASSAY FC % </w:t>
            </w:r>
          </w:p>
        </w:tc>
        <w:tc>
          <w:tcPr>
            <w:tcW w:w="1705" w:type="dxa"/>
            <w:tcBorders>
              <w:top w:val="single" w:color="FFFFFF" w:sz="18" w:space="0"/>
              <w:left w:val="single" w:color="4BACC6" w:sz="8" w:space="0"/>
              <w:bottom w:val="single" w:color="4BACC6" w:sz="8" w:space="0"/>
              <w:right w:val="single" w:color="4BACC6" w:sz="8" w:space="0"/>
            </w:tcBorders>
            <w:shd w:val="clear" w:color="auto" w:fill="B7DDE8"/>
            <w:vAlign w:val="center"/>
          </w:tcPr>
          <w:p w14:paraId="3477362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AVERAGE GRADE (FC%)</w:t>
            </w:r>
          </w:p>
        </w:tc>
      </w:tr>
      <w:tr w14:paraId="7861E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E66BEEB">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G-1</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6A4D2A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00D697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25.1</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C59C27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941.25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AC0AAE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07BA08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583.575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0E61F3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61559D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1488.12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D1F851D">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0.001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432543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3.35</w:t>
            </w:r>
          </w:p>
        </w:tc>
        <w:tc>
          <w:tcPr>
            <w:tcW w:w="1705" w:type="dxa"/>
            <w:vMerge w:val="restart"/>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C46951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3.34%</w:t>
            </w:r>
          </w:p>
        </w:tc>
      </w:tr>
      <w:tr w14:paraId="0797B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91C4818">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G-2</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E9DF74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50.0 </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9529B1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24.5</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DB1E48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1225</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787091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923804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759.500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AA05F9D">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40E08A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1936.73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1EB147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0.002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083DCD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2.01</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4261562">
            <w:pPr>
              <w:jc w:val="center"/>
              <w:rPr>
                <w:rFonts w:hint="default" w:ascii="Times New Roman" w:hAnsi="Times New Roman" w:eastAsia="Aptos Narrow" w:cs="Times New Roman"/>
                <w:i w:val="0"/>
                <w:iCs w:val="0"/>
                <w:color w:val="000000"/>
                <w:sz w:val="24"/>
                <w:szCs w:val="24"/>
                <w:u w:val="none"/>
              </w:rPr>
            </w:pPr>
          </w:p>
        </w:tc>
      </w:tr>
      <w:tr w14:paraId="3C4AB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1B72CF0">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G-3</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419FA6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50.0 </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8C03EB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24.7</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91EE5A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1235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3F37CA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1.23</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7665C0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1519.050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917F69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2BAE6D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3873.58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49C34E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0.004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F193A8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5.395</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84A9ACB">
            <w:pPr>
              <w:jc w:val="center"/>
              <w:rPr>
                <w:rFonts w:hint="default" w:ascii="Times New Roman" w:hAnsi="Times New Roman" w:eastAsia="Aptos Narrow" w:cs="Times New Roman"/>
                <w:i w:val="0"/>
                <w:iCs w:val="0"/>
                <w:color w:val="000000"/>
                <w:sz w:val="24"/>
                <w:szCs w:val="24"/>
                <w:u w:val="none"/>
              </w:rPr>
            </w:pPr>
          </w:p>
        </w:tc>
      </w:tr>
      <w:tr w14:paraId="35769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E20C977">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G-4</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E5CB7B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50.0 </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E30FF3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25.2</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D997C7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1260</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A1118BD">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1.85</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EEDCAD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2331.000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BB2490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BB4B38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5944.05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E63CF5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0.006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AD08F5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2.84</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25E1F7C">
            <w:pPr>
              <w:jc w:val="center"/>
              <w:rPr>
                <w:rFonts w:hint="default" w:ascii="Times New Roman" w:hAnsi="Times New Roman" w:eastAsia="Aptos Narrow" w:cs="Times New Roman"/>
                <w:i w:val="0"/>
                <w:iCs w:val="0"/>
                <w:color w:val="000000"/>
                <w:sz w:val="24"/>
                <w:szCs w:val="24"/>
                <w:u w:val="none"/>
              </w:rPr>
            </w:pPr>
          </w:p>
        </w:tc>
      </w:tr>
      <w:tr w14:paraId="7470D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236BF08">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G-5</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D7670C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50.0 </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FB2456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25.55</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3AA561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1277.5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4BB04D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2.46</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ECBFB1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3142.650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A464FB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C80372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8013.76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D01594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0.008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F7206B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2.35</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A242E59">
            <w:pPr>
              <w:jc w:val="center"/>
              <w:rPr>
                <w:rFonts w:hint="default" w:ascii="Times New Roman" w:hAnsi="Times New Roman" w:eastAsia="Aptos Narrow" w:cs="Times New Roman"/>
                <w:i w:val="0"/>
                <w:iCs w:val="0"/>
                <w:color w:val="000000"/>
                <w:sz w:val="24"/>
                <w:szCs w:val="24"/>
                <w:u w:val="none"/>
              </w:rPr>
            </w:pPr>
          </w:p>
        </w:tc>
      </w:tr>
      <w:tr w14:paraId="6A799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E775C1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G-6</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7F027D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466042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24.5</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8203B9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918.75</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C64FB0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1.23</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BCA189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1130.063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B39D3A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5FD029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2881.66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E38BE0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0.003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00B86C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4.43</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D23840B">
            <w:pPr>
              <w:jc w:val="center"/>
              <w:rPr>
                <w:rFonts w:hint="default" w:ascii="Times New Roman" w:hAnsi="Times New Roman" w:eastAsia="Aptos Narrow" w:cs="Times New Roman"/>
                <w:i w:val="0"/>
                <w:iCs w:val="0"/>
                <w:color w:val="000000"/>
                <w:sz w:val="24"/>
                <w:szCs w:val="24"/>
                <w:u w:val="none"/>
              </w:rPr>
            </w:pPr>
          </w:p>
        </w:tc>
      </w:tr>
      <w:tr w14:paraId="3E5718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7B7909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G-8</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AA5420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DB708B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19.335</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2656BD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725.0625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ECFAE6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6A5B24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449.539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73A8DB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FA6227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1146.32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F91994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0.001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3A4AC0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8.45</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0519FDA">
            <w:pPr>
              <w:jc w:val="center"/>
              <w:rPr>
                <w:rFonts w:hint="default" w:ascii="Times New Roman" w:hAnsi="Times New Roman" w:eastAsia="Aptos Narrow" w:cs="Times New Roman"/>
                <w:i w:val="0"/>
                <w:iCs w:val="0"/>
                <w:color w:val="000000"/>
                <w:sz w:val="24"/>
                <w:szCs w:val="24"/>
                <w:u w:val="none"/>
              </w:rPr>
            </w:pPr>
          </w:p>
        </w:tc>
      </w:tr>
      <w:tr w14:paraId="3AC26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5B89DCF">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G-9</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B09BD0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16FA4B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24.6</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378D30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922.5</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A60548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1.23</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0EF230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1134.675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F60E69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1B4DC6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2893.42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DE35C8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0.003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2F3D9B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2.24</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B763E07">
            <w:pPr>
              <w:jc w:val="center"/>
              <w:rPr>
                <w:rFonts w:hint="default" w:ascii="Times New Roman" w:hAnsi="Times New Roman" w:eastAsia="Aptos Narrow" w:cs="Times New Roman"/>
                <w:i w:val="0"/>
                <w:iCs w:val="0"/>
                <w:color w:val="000000"/>
                <w:sz w:val="24"/>
                <w:szCs w:val="24"/>
                <w:u w:val="none"/>
              </w:rPr>
            </w:pPr>
          </w:p>
        </w:tc>
      </w:tr>
      <w:tr w14:paraId="08CBD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8C7C690">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G-11</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5D5058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37.5 </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713573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22.8</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FB5461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855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4DEF6B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5.35</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AAFDA4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4574.250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C03769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D52554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11664.34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59CE1D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0.012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561300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2.45</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7B11B30">
            <w:pPr>
              <w:jc w:val="center"/>
              <w:rPr>
                <w:rFonts w:hint="default" w:ascii="Times New Roman" w:hAnsi="Times New Roman" w:eastAsia="Aptos Narrow" w:cs="Times New Roman"/>
                <w:i w:val="0"/>
                <w:iCs w:val="0"/>
                <w:color w:val="000000"/>
                <w:sz w:val="24"/>
                <w:szCs w:val="24"/>
                <w:u w:val="none"/>
              </w:rPr>
            </w:pPr>
          </w:p>
        </w:tc>
      </w:tr>
      <w:tr w14:paraId="408E42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9D0720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G-12</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07A9F9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37.5 </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B113A8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30.235</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8C0A58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1133.8125</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220DF0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7.36</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CCEC85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8344.860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9D54AA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F68A8B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21279.39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E60D3F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0.021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DB0B8F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2.37</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4BA514C">
            <w:pPr>
              <w:jc w:val="center"/>
              <w:rPr>
                <w:rFonts w:hint="default" w:ascii="Times New Roman" w:hAnsi="Times New Roman" w:eastAsia="Aptos Narrow" w:cs="Times New Roman"/>
                <w:i w:val="0"/>
                <w:iCs w:val="0"/>
                <w:color w:val="000000"/>
                <w:sz w:val="24"/>
                <w:szCs w:val="24"/>
                <w:u w:val="none"/>
              </w:rPr>
            </w:pPr>
          </w:p>
        </w:tc>
      </w:tr>
      <w:tr w14:paraId="3EA48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36B3ADB">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DBBH-1</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2F597C0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694E72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29.02</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09FD64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1088.25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650D07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3A1861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674.715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FD9B87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F1125A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1720.52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3A8ED2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0.002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713ACE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2.07</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641B4D4">
            <w:pPr>
              <w:jc w:val="center"/>
              <w:rPr>
                <w:rFonts w:hint="default" w:ascii="Times New Roman" w:hAnsi="Times New Roman" w:eastAsia="Aptos Narrow" w:cs="Times New Roman"/>
                <w:i w:val="0"/>
                <w:iCs w:val="0"/>
                <w:color w:val="000000"/>
                <w:sz w:val="24"/>
                <w:szCs w:val="24"/>
                <w:u w:val="none"/>
              </w:rPr>
            </w:pPr>
          </w:p>
        </w:tc>
      </w:tr>
      <w:tr w14:paraId="1F71DB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2CE59D9">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DBBH-2</w:t>
            </w: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6AFB3D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50.0 </w:t>
            </w: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F62641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21.95</w:t>
            </w: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F670B6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1097.5</w:t>
            </w: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50C942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0.67</w:t>
            </w: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BEF2E1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735.325 </w:t>
            </w: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C55A34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D88C08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1875.08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035AA4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0.002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CDD8D9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2.16</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DB54B29">
            <w:pPr>
              <w:jc w:val="center"/>
              <w:rPr>
                <w:rFonts w:hint="default" w:ascii="Times New Roman" w:hAnsi="Times New Roman" w:eastAsia="Aptos Narrow" w:cs="Times New Roman"/>
                <w:i w:val="0"/>
                <w:iCs w:val="0"/>
                <w:color w:val="000000"/>
                <w:sz w:val="24"/>
                <w:szCs w:val="24"/>
                <w:u w:val="none"/>
              </w:rPr>
            </w:pPr>
          </w:p>
        </w:tc>
      </w:tr>
      <w:tr w14:paraId="72957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4" w:hRule="atLeast"/>
        </w:trPr>
        <w:tc>
          <w:tcPr>
            <w:tcW w:w="211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804170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DBBH-3</w:t>
            </w:r>
          </w:p>
        </w:tc>
        <w:tc>
          <w:tcPr>
            <w:tcW w:w="22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C9CBC6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37.5</w:t>
            </w:r>
          </w:p>
        </w:tc>
        <w:tc>
          <w:tcPr>
            <w:tcW w:w="1929"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64E04B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45.35</w:t>
            </w:r>
          </w:p>
        </w:tc>
        <w:tc>
          <w:tcPr>
            <w:tcW w:w="340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0AD7310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1700.625</w:t>
            </w:r>
          </w:p>
        </w:tc>
        <w:tc>
          <w:tcPr>
            <w:tcW w:w="2051"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77DA4C8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8.03</w:t>
            </w:r>
          </w:p>
        </w:tc>
        <w:tc>
          <w:tcPr>
            <w:tcW w:w="1798"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8003A4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13656.019 </w:t>
            </w:r>
          </w:p>
        </w:tc>
        <w:tc>
          <w:tcPr>
            <w:tcW w:w="1556"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50E704F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1865"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4CA2E9A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34822.85 </w:t>
            </w:r>
          </w:p>
        </w:tc>
        <w:tc>
          <w:tcPr>
            <w:tcW w:w="198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67D1ADF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0.035 </w:t>
            </w:r>
          </w:p>
        </w:tc>
        <w:tc>
          <w:tcPr>
            <w:tcW w:w="1897" w:type="dxa"/>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34B2FC5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3.28</w:t>
            </w:r>
          </w:p>
        </w:tc>
        <w:tc>
          <w:tcPr>
            <w:tcW w:w="1705" w:type="dxa"/>
            <w:vMerge w:val="continue"/>
            <w:tcBorders>
              <w:top w:val="single" w:color="4BACC6" w:sz="8" w:space="0"/>
              <w:left w:val="single" w:color="4BACC6" w:sz="8" w:space="0"/>
              <w:bottom w:val="single" w:color="4BACC6" w:sz="8" w:space="0"/>
              <w:right w:val="single" w:color="4BACC6" w:sz="8" w:space="0"/>
            </w:tcBorders>
            <w:shd w:val="clear" w:color="auto" w:fill="FFFFFF"/>
            <w:noWrap/>
            <w:vAlign w:val="center"/>
          </w:tcPr>
          <w:p w14:paraId="13C19E3A">
            <w:pPr>
              <w:jc w:val="center"/>
              <w:rPr>
                <w:rFonts w:hint="default" w:ascii="Times New Roman" w:hAnsi="Times New Roman" w:eastAsia="Aptos Narrow" w:cs="Times New Roman"/>
                <w:i w:val="0"/>
                <w:iCs w:val="0"/>
                <w:color w:val="000000"/>
                <w:sz w:val="24"/>
                <w:szCs w:val="24"/>
                <w:u w:val="none"/>
              </w:rPr>
            </w:pPr>
          </w:p>
        </w:tc>
      </w:tr>
      <w:tr w14:paraId="79F69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8" w:hRule="atLeast"/>
        </w:trPr>
        <w:tc>
          <w:tcPr>
            <w:tcW w:w="211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55780A3A">
            <w:pPr>
              <w:jc w:val="center"/>
              <w:rPr>
                <w:rFonts w:hint="default" w:ascii="Times New Roman" w:hAnsi="Times New Roman" w:eastAsia="Aptos Narrow" w:cs="Times New Roman"/>
                <w:i w:val="0"/>
                <w:iCs w:val="0"/>
                <w:color w:val="000000"/>
                <w:sz w:val="24"/>
                <w:szCs w:val="24"/>
                <w:u w:val="none"/>
              </w:rPr>
            </w:pPr>
          </w:p>
        </w:tc>
        <w:tc>
          <w:tcPr>
            <w:tcW w:w="22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0197BCCF">
            <w:pPr>
              <w:jc w:val="center"/>
              <w:rPr>
                <w:rFonts w:hint="default" w:ascii="Times New Roman" w:hAnsi="Times New Roman" w:eastAsia="Aptos Narrow" w:cs="Times New Roman"/>
                <w:i w:val="0"/>
                <w:iCs w:val="0"/>
                <w:color w:val="000000"/>
                <w:sz w:val="24"/>
                <w:szCs w:val="24"/>
                <w:u w:val="none"/>
              </w:rPr>
            </w:pPr>
          </w:p>
        </w:tc>
        <w:tc>
          <w:tcPr>
            <w:tcW w:w="1929"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1CADC3FF">
            <w:pPr>
              <w:jc w:val="center"/>
              <w:rPr>
                <w:rFonts w:hint="default" w:ascii="Times New Roman" w:hAnsi="Times New Roman" w:eastAsia="Aptos Narrow" w:cs="Times New Roman"/>
                <w:i w:val="0"/>
                <w:iCs w:val="0"/>
                <w:color w:val="000000"/>
                <w:sz w:val="24"/>
                <w:szCs w:val="24"/>
                <w:u w:val="none"/>
              </w:rPr>
            </w:pPr>
          </w:p>
        </w:tc>
        <w:tc>
          <w:tcPr>
            <w:tcW w:w="340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34E62C6">
            <w:pPr>
              <w:jc w:val="center"/>
              <w:rPr>
                <w:rFonts w:hint="default" w:ascii="Times New Roman" w:hAnsi="Times New Roman" w:eastAsia="Aptos Narrow" w:cs="Times New Roman"/>
                <w:i w:val="0"/>
                <w:iCs w:val="0"/>
                <w:color w:val="000000"/>
                <w:sz w:val="24"/>
                <w:szCs w:val="24"/>
                <w:u w:val="none"/>
              </w:rPr>
            </w:pPr>
          </w:p>
        </w:tc>
        <w:tc>
          <w:tcPr>
            <w:tcW w:w="2051"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3CA1493B">
            <w:pPr>
              <w:jc w:val="center"/>
              <w:rPr>
                <w:rFonts w:hint="default" w:ascii="Times New Roman" w:hAnsi="Times New Roman" w:eastAsia="Aptos Narrow" w:cs="Times New Roman"/>
                <w:i w:val="0"/>
                <w:iCs w:val="0"/>
                <w:color w:val="000000"/>
                <w:sz w:val="24"/>
                <w:szCs w:val="24"/>
                <w:u w:val="none"/>
              </w:rPr>
            </w:pPr>
          </w:p>
        </w:tc>
        <w:tc>
          <w:tcPr>
            <w:tcW w:w="1798"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7B53073F">
            <w:pPr>
              <w:jc w:val="center"/>
              <w:rPr>
                <w:rFonts w:hint="default" w:ascii="Times New Roman" w:hAnsi="Times New Roman" w:eastAsia="Aptos Narrow" w:cs="Times New Roman"/>
                <w:i w:val="0"/>
                <w:iCs w:val="0"/>
                <w:color w:val="000000"/>
                <w:sz w:val="24"/>
                <w:szCs w:val="24"/>
                <w:u w:val="none"/>
              </w:rPr>
            </w:pPr>
          </w:p>
        </w:tc>
        <w:tc>
          <w:tcPr>
            <w:tcW w:w="1556"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2A885E8A">
            <w:pPr>
              <w:jc w:val="center"/>
              <w:rPr>
                <w:rFonts w:hint="default" w:ascii="Times New Roman" w:hAnsi="Times New Roman" w:eastAsia="Aptos Narrow" w:cs="Times New Roman"/>
                <w:i w:val="0"/>
                <w:iCs w:val="0"/>
                <w:color w:val="000000"/>
                <w:sz w:val="24"/>
                <w:szCs w:val="24"/>
                <w:u w:val="none"/>
              </w:rPr>
            </w:pPr>
          </w:p>
        </w:tc>
        <w:tc>
          <w:tcPr>
            <w:tcW w:w="186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E94257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99539.81 </w:t>
            </w:r>
          </w:p>
        </w:tc>
        <w:tc>
          <w:tcPr>
            <w:tcW w:w="198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6E1E78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 xml:space="preserve">0.100 </w:t>
            </w:r>
          </w:p>
        </w:tc>
        <w:tc>
          <w:tcPr>
            <w:tcW w:w="1897"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681AC75B">
            <w:pPr>
              <w:jc w:val="center"/>
              <w:rPr>
                <w:rFonts w:hint="default" w:ascii="Times New Roman" w:hAnsi="Times New Roman" w:eastAsia="Aptos Narrow" w:cs="Times New Roman"/>
                <w:i w:val="0"/>
                <w:iCs w:val="0"/>
                <w:color w:val="000000"/>
                <w:sz w:val="24"/>
                <w:szCs w:val="24"/>
                <w:u w:val="none"/>
              </w:rPr>
            </w:pPr>
          </w:p>
        </w:tc>
        <w:tc>
          <w:tcPr>
            <w:tcW w:w="1705" w:type="dxa"/>
            <w:tcBorders>
              <w:top w:val="single" w:color="4BACC6" w:sz="8" w:space="0"/>
              <w:left w:val="single" w:color="4BACC6" w:sz="8" w:space="0"/>
              <w:bottom w:val="single" w:color="4BACC6" w:sz="8" w:space="0"/>
              <w:right w:val="single" w:color="4BACC6" w:sz="8" w:space="0"/>
            </w:tcBorders>
            <w:shd w:val="clear" w:color="auto" w:fill="B7DDE8"/>
            <w:noWrap/>
            <w:vAlign w:val="center"/>
          </w:tcPr>
          <w:p w14:paraId="464095D8">
            <w:pPr>
              <w:jc w:val="center"/>
              <w:rPr>
                <w:rFonts w:hint="default" w:ascii="Times New Roman" w:hAnsi="Times New Roman" w:eastAsia="Aptos Narrow" w:cs="Times New Roman"/>
                <w:i w:val="0"/>
                <w:iCs w:val="0"/>
                <w:color w:val="000000"/>
                <w:sz w:val="24"/>
                <w:szCs w:val="24"/>
                <w:u w:val="none"/>
              </w:rPr>
            </w:pPr>
          </w:p>
        </w:tc>
      </w:tr>
    </w:tbl>
    <w:p w14:paraId="63E08041">
      <w:pPr>
        <w:pStyle w:val="16"/>
        <w:spacing w:after="0" w:line="360" w:lineRule="auto"/>
        <w:ind w:left="0" w:leftChars="0" w:right="0" w:rightChars="0" w:firstLine="2640" w:firstLineChars="1100"/>
        <w:jc w:val="both"/>
        <w:rPr>
          <w:rFonts w:hint="default"/>
          <w:b w:val="0"/>
          <w:bCs/>
          <w:sz w:val="24"/>
          <w:szCs w:val="21"/>
          <w:lang w:val="en-IN"/>
        </w:rPr>
        <w:sectPr>
          <w:pgSz w:w="23811" w:h="16838" w:orient="landscape"/>
          <w:pgMar w:top="708" w:right="1220" w:bottom="1092" w:left="640" w:header="673" w:footer="448" w:gutter="0"/>
          <w:cols w:space="720" w:num="1"/>
        </w:sectPr>
      </w:pPr>
    </w:p>
    <w:p w14:paraId="461254B4">
      <w:pPr>
        <w:pStyle w:val="16"/>
        <w:spacing w:after="0" w:line="360" w:lineRule="auto"/>
        <w:ind w:left="0" w:leftChars="0" w:right="0" w:rightChars="0" w:firstLine="0" w:firstLineChars="0"/>
        <w:jc w:val="both"/>
        <w:rPr>
          <w:rFonts w:hint="default"/>
          <w:b w:val="0"/>
          <w:bCs/>
          <w:sz w:val="24"/>
          <w:szCs w:val="21"/>
          <w:lang w:val="en-IN"/>
        </w:rPr>
        <w:sectPr>
          <w:pgSz w:w="11920" w:h="16840"/>
          <w:pgMar w:top="1220" w:right="1092" w:bottom="640" w:left="708" w:header="673" w:footer="448" w:gutter="0"/>
          <w:cols w:space="720" w:num="1"/>
        </w:sectPr>
      </w:pPr>
    </w:p>
    <w:p w14:paraId="1AB730B8">
      <w:pPr>
        <w:pStyle w:val="2"/>
        <w:spacing w:line="360" w:lineRule="auto"/>
        <w:ind w:left="0" w:leftChars="0" w:right="0" w:rightChars="0" w:firstLine="0" w:firstLineChars="0"/>
        <w:jc w:val="center"/>
        <w:rPr>
          <w:spacing w:val="40"/>
        </w:rPr>
      </w:pPr>
      <w:r>
        <w:t>CHAPTER -11</w:t>
      </w:r>
    </w:p>
    <w:p w14:paraId="3A39B9CD">
      <w:pPr>
        <w:pStyle w:val="2"/>
        <w:spacing w:line="360" w:lineRule="auto"/>
        <w:ind w:left="0" w:leftChars="0" w:right="220" w:rightChars="0" w:firstLine="0" w:firstLineChars="0"/>
        <w:jc w:val="center"/>
      </w:pPr>
      <w:r>
        <w:t>CONCLUSION</w:t>
      </w:r>
      <w:r>
        <w:rPr>
          <w:spacing w:val="-20"/>
        </w:rPr>
        <w:t xml:space="preserve"> </w:t>
      </w:r>
      <w:r>
        <w:t>AND</w:t>
      </w:r>
      <w:r>
        <w:rPr>
          <w:spacing w:val="-21"/>
        </w:rPr>
        <w:t xml:space="preserve"> </w:t>
      </w:r>
      <w:r>
        <w:t>RECCOMMENDATION</w:t>
      </w:r>
    </w:p>
    <w:p w14:paraId="61971DCD">
      <w:pPr>
        <w:pStyle w:val="12"/>
        <w:rPr>
          <w:b/>
          <w:sz w:val="36"/>
        </w:rPr>
      </w:pPr>
    </w:p>
    <w:p w14:paraId="0CCA0AD7">
      <w:pPr>
        <w:pStyle w:val="16"/>
        <w:spacing w:after="0" w:line="360" w:lineRule="auto"/>
        <w:ind w:left="0" w:leftChars="0" w:right="0" w:rightChars="0" w:firstLine="0" w:firstLineChars="0"/>
        <w:jc w:val="both"/>
        <w:rPr>
          <w:rFonts w:hint="default"/>
          <w:b/>
          <w:bCs w:val="0"/>
          <w:sz w:val="28"/>
          <w:szCs w:val="22"/>
          <w:lang w:val="en-IN"/>
        </w:rPr>
      </w:pPr>
      <w:r>
        <w:rPr>
          <w:rFonts w:hint="default"/>
          <w:b/>
          <w:bCs w:val="0"/>
          <w:sz w:val="28"/>
          <w:szCs w:val="22"/>
          <w:lang w:val="en-IN"/>
        </w:rPr>
        <w:t>11.1. Conclusion</w:t>
      </w:r>
    </w:p>
    <w:p w14:paraId="547912F3">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Graphite is present in the mapped area of Dindo-Belkurta block within mica schist rock and the mineralized zone follows the regional schistosity. The strike of the ore zone is almost east-west southerly dip. In the central part of the mapped area graphite is present  along a zone  with a strike length of almost 2700 m .  Three prominent bands of graphite interpreted for a strike length of 249.97m, 45.37m and 70.00m. The maximum outcrop width of mineralized zone is 13m and minimum width is 1m. These three mineralized zones are located on the western to central part of the mapped area. In the eastern part of the block outside the mapped area  graphite bearing schist is present along the strike length of the mineralized body.</w:t>
      </w:r>
    </w:p>
    <w:p w14:paraId="6E8E968C">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The graphite is mainly flaky in nature and present as graphite schist and graphite bearing mica schist. The fixed carbon value of graphite is ranging from 2.00% to 8.45% on surface  &amp; core samples within the graphite schist and the FC value ranging from 0.03% to 1.99% in graphite bearing mica schist.</w:t>
      </w:r>
    </w:p>
    <w:p w14:paraId="1963646C">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 xml:space="preserve">An attempt of establishing the tentative resource of graphite using cross-sectional method at 2% FC cut off value is estimated 90091.43 tonnes with an average grade of 3.34% FC. This tentative resource belong to </w:t>
      </w:r>
      <w:r>
        <w:rPr>
          <w:rFonts w:hint="default"/>
          <w:b/>
          <w:bCs w:val="0"/>
          <w:sz w:val="24"/>
          <w:szCs w:val="21"/>
          <w:lang w:val="en-IN"/>
        </w:rPr>
        <w:t>“Reconnaissance Category (334)”</w:t>
      </w:r>
      <w:r>
        <w:rPr>
          <w:rFonts w:hint="default"/>
          <w:b w:val="0"/>
          <w:bCs/>
          <w:sz w:val="24"/>
          <w:szCs w:val="21"/>
          <w:lang w:val="en-IN"/>
        </w:rPr>
        <w:t>.</w:t>
      </w:r>
    </w:p>
    <w:p w14:paraId="518B9012">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A total 0.11 million tonnes with an average grade of 3.34% FC value was established using cross-sectional method on SURPAC 3-D model.</w:t>
      </w:r>
    </w:p>
    <w:p w14:paraId="197FDDD9">
      <w:pPr>
        <w:pStyle w:val="16"/>
        <w:spacing w:after="0" w:line="360" w:lineRule="auto"/>
        <w:ind w:left="0" w:leftChars="0" w:right="0" w:rightChars="0" w:firstLine="0" w:firstLineChars="0"/>
        <w:jc w:val="both"/>
        <w:rPr>
          <w:rFonts w:hint="default"/>
          <w:b w:val="0"/>
          <w:bCs/>
          <w:sz w:val="24"/>
          <w:szCs w:val="21"/>
          <w:lang w:val="en-IN"/>
        </w:rPr>
      </w:pPr>
    </w:p>
    <w:p w14:paraId="2535D2E0">
      <w:pPr>
        <w:pStyle w:val="16"/>
        <w:spacing w:after="0" w:line="360" w:lineRule="auto"/>
        <w:ind w:left="0" w:leftChars="0" w:right="0" w:rightChars="0" w:firstLine="0" w:firstLineChars="0"/>
        <w:jc w:val="both"/>
        <w:rPr>
          <w:rFonts w:hint="default"/>
          <w:b/>
          <w:bCs w:val="0"/>
          <w:sz w:val="28"/>
          <w:szCs w:val="22"/>
          <w:lang w:val="en-IN"/>
        </w:rPr>
      </w:pPr>
      <w:r>
        <w:rPr>
          <w:rFonts w:hint="default"/>
          <w:b/>
          <w:bCs w:val="0"/>
          <w:sz w:val="28"/>
          <w:szCs w:val="22"/>
          <w:lang w:val="en-IN"/>
        </w:rPr>
        <w:t>11.2. Recommendation</w:t>
      </w:r>
    </w:p>
    <w:p w14:paraId="50D9F966">
      <w:pPr>
        <w:pStyle w:val="16"/>
        <w:spacing w:after="0" w:line="360" w:lineRule="auto"/>
        <w:ind w:left="0" w:leftChars="0" w:right="0" w:rightChars="0" w:firstLine="0" w:firstLineChars="0"/>
        <w:jc w:val="both"/>
        <w:rPr>
          <w:rFonts w:hint="default"/>
          <w:b w:val="0"/>
          <w:bCs/>
          <w:sz w:val="24"/>
          <w:szCs w:val="21"/>
          <w:lang w:val="en-IN"/>
        </w:rPr>
      </w:pPr>
      <w:r>
        <w:rPr>
          <w:rFonts w:hint="default"/>
          <w:b w:val="0"/>
          <w:bCs/>
          <w:sz w:val="24"/>
          <w:szCs w:val="21"/>
          <w:lang w:val="en-IN"/>
        </w:rPr>
        <w:t>Based on field observation, geophysical SP anomaly map and borehole data, it can be inferred  that the graphite is present near surface and may be  at a considerable depth in some places. Some deeper boreholes and more line kilometer of geophysical survey can lead to a more detailed and precise understanding of the mineralized zone in this area and adjacent to it.</w:t>
      </w:r>
    </w:p>
    <w:p w14:paraId="0788F159">
      <w:pPr>
        <w:pStyle w:val="16"/>
        <w:spacing w:after="0" w:line="360" w:lineRule="auto"/>
        <w:ind w:left="0" w:leftChars="0" w:right="0" w:rightChars="0" w:firstLine="0" w:firstLineChars="0"/>
        <w:jc w:val="both"/>
        <w:rPr>
          <w:rFonts w:hint="default"/>
          <w:b w:val="0"/>
          <w:bCs/>
          <w:sz w:val="24"/>
          <w:szCs w:val="21"/>
          <w:lang w:val="en-IN"/>
        </w:rPr>
        <w:sectPr>
          <w:pgSz w:w="11920" w:h="16840"/>
          <w:pgMar w:top="1220" w:right="652" w:bottom="640" w:left="708" w:header="673" w:footer="448" w:gutter="0"/>
          <w:cols w:space="720" w:num="1"/>
        </w:sectPr>
      </w:pPr>
      <w:r>
        <w:rPr>
          <w:rFonts w:hint="default"/>
          <w:b w:val="0"/>
          <w:bCs/>
          <w:sz w:val="24"/>
          <w:szCs w:val="21"/>
          <w:lang w:val="en-IN"/>
        </w:rPr>
        <w:t>Area is recommended  for exploration  by upgrading  the stage is G3 along with  characterization of graphite through beneficial  studies.</w:t>
      </w:r>
    </w:p>
    <w:p w14:paraId="0E6F5CE2">
      <w:pPr>
        <w:pStyle w:val="2"/>
        <w:spacing w:line="360" w:lineRule="auto"/>
        <w:ind w:left="3979" w:right="4327" w:hanging="2"/>
      </w:pPr>
      <w:r>
        <w:t xml:space="preserve">CHAPTER -12 </w:t>
      </w:r>
      <w:r>
        <w:rPr>
          <w:spacing w:val="-2"/>
        </w:rPr>
        <w:t>EXPENDITURE</w:t>
      </w:r>
    </w:p>
    <w:p w14:paraId="70FFE2F0">
      <w:pPr>
        <w:pStyle w:val="2"/>
        <w:spacing w:after="0" w:line="360" w:lineRule="auto"/>
        <w:sectPr>
          <w:pgSz w:w="11920" w:h="16840"/>
          <w:pgMar w:top="1220" w:right="283" w:bottom="640" w:left="708" w:header="673" w:footer="448" w:gutter="0"/>
          <w:cols w:space="720" w:num="1"/>
        </w:sectPr>
      </w:pPr>
    </w:p>
    <w:p w14:paraId="6553594E">
      <w:pPr>
        <w:pStyle w:val="12"/>
        <w:spacing w:before="287"/>
        <w:rPr>
          <w:b/>
          <w:sz w:val="36"/>
        </w:rPr>
      </w:pPr>
    </w:p>
    <w:p w14:paraId="6DDB9FBB">
      <w:pPr>
        <w:spacing w:before="0" w:line="360" w:lineRule="auto"/>
        <w:ind w:left="4080" w:right="4426" w:hanging="4"/>
        <w:jc w:val="center"/>
        <w:rPr>
          <w:b/>
          <w:sz w:val="36"/>
        </w:rPr>
      </w:pPr>
      <w:r>
        <w:rPr>
          <w:b/>
          <w:sz w:val="36"/>
        </w:rPr>
        <w:t xml:space="preserve">CHAPTER -13 </w:t>
      </w:r>
      <w:r>
        <w:rPr>
          <w:b/>
          <w:spacing w:val="-2"/>
          <w:sz w:val="36"/>
        </w:rPr>
        <w:t>REFERENCES</w:t>
      </w:r>
    </w:p>
    <w:p w14:paraId="715C8ED7">
      <w:pPr>
        <w:pStyle w:val="12"/>
        <w:spacing w:before="206"/>
        <w:rPr>
          <w:b/>
          <w:sz w:val="36"/>
        </w:rPr>
      </w:pPr>
    </w:p>
    <w:p w14:paraId="3E0DE3DC">
      <w:pPr>
        <w:pStyle w:val="16"/>
        <w:numPr>
          <w:ilvl w:val="2"/>
          <w:numId w:val="21"/>
        </w:numPr>
        <w:tabs>
          <w:tab w:val="left" w:pos="907"/>
        </w:tabs>
        <w:spacing w:before="0" w:after="0" w:line="480" w:lineRule="auto"/>
        <w:ind w:left="907" w:right="836" w:hanging="420"/>
        <w:jc w:val="both"/>
        <w:rPr>
          <w:sz w:val="24"/>
        </w:rPr>
      </w:pPr>
      <w:bookmarkStart w:id="14" w:name="Saha, B. (2001). Preliminary exploratio"/>
      <w:bookmarkEnd w:id="14"/>
      <w:r>
        <w:rPr>
          <w:sz w:val="24"/>
        </w:rPr>
        <w:t>Saha, B. (2001). Preliminary exploration for basemetal, manganese and graphite in Oranga metamorphic belt, Surguja district.</w:t>
      </w:r>
    </w:p>
    <w:p w14:paraId="480C702E">
      <w:pPr>
        <w:pStyle w:val="16"/>
        <w:numPr>
          <w:ilvl w:val="2"/>
          <w:numId w:val="21"/>
        </w:numPr>
        <w:tabs>
          <w:tab w:val="left" w:pos="907"/>
        </w:tabs>
        <w:spacing w:before="0" w:after="0" w:line="480" w:lineRule="auto"/>
        <w:ind w:left="907" w:right="836" w:hanging="420"/>
        <w:jc w:val="both"/>
        <w:rPr>
          <w:sz w:val="24"/>
        </w:rPr>
      </w:pPr>
      <w:bookmarkStart w:id="15" w:name="Mishra, B. K., Kumar, M., (1993). Geolo"/>
      <w:bookmarkEnd w:id="15"/>
      <w:r>
        <w:rPr>
          <w:sz w:val="24"/>
        </w:rPr>
        <w:t>Mishra, B. K., Kumar, M., (1993). Geology of Dindo-Ramchandrapur area, Wadrufnagar and Ramanujganj tahsils, Surguja district, Madhya Pradesh.</w:t>
      </w:r>
    </w:p>
    <w:p w14:paraId="50003258">
      <w:pPr>
        <w:pStyle w:val="16"/>
        <w:numPr>
          <w:ilvl w:val="2"/>
          <w:numId w:val="21"/>
        </w:numPr>
        <w:tabs>
          <w:tab w:val="left" w:pos="907"/>
        </w:tabs>
        <w:spacing w:before="0" w:after="0" w:line="240" w:lineRule="auto"/>
        <w:ind w:left="907" w:right="0" w:hanging="420"/>
        <w:jc w:val="left"/>
        <w:rPr>
          <w:sz w:val="24"/>
        </w:rPr>
      </w:pPr>
      <w:bookmarkStart w:id="16" w:name="Lenka, B., Shukla, S., GEOLOGICAL SURVE"/>
      <w:bookmarkEnd w:id="16"/>
      <w:r>
        <w:rPr>
          <w:sz w:val="24"/>
        </w:rPr>
        <w:t>Lenka,</w:t>
      </w:r>
      <w:r>
        <w:rPr>
          <w:spacing w:val="12"/>
          <w:sz w:val="24"/>
        </w:rPr>
        <w:t xml:space="preserve"> </w:t>
      </w:r>
      <w:r>
        <w:rPr>
          <w:sz w:val="24"/>
        </w:rPr>
        <w:t>B.,</w:t>
      </w:r>
      <w:r>
        <w:rPr>
          <w:spacing w:val="15"/>
          <w:sz w:val="24"/>
        </w:rPr>
        <w:t xml:space="preserve"> </w:t>
      </w:r>
      <w:r>
        <w:rPr>
          <w:sz w:val="24"/>
        </w:rPr>
        <w:t>Shukla,</w:t>
      </w:r>
      <w:r>
        <w:rPr>
          <w:spacing w:val="12"/>
          <w:sz w:val="24"/>
        </w:rPr>
        <w:t xml:space="preserve"> </w:t>
      </w:r>
      <w:r>
        <w:rPr>
          <w:sz w:val="24"/>
        </w:rPr>
        <w:t>S.,</w:t>
      </w:r>
      <w:r>
        <w:rPr>
          <w:spacing w:val="15"/>
          <w:sz w:val="24"/>
        </w:rPr>
        <w:t xml:space="preserve"> </w:t>
      </w:r>
      <w:r>
        <w:rPr>
          <w:sz w:val="24"/>
        </w:rPr>
        <w:t>GEOLOGICAL</w:t>
      </w:r>
      <w:r>
        <w:rPr>
          <w:spacing w:val="13"/>
          <w:sz w:val="24"/>
        </w:rPr>
        <w:t xml:space="preserve"> </w:t>
      </w:r>
      <w:r>
        <w:rPr>
          <w:sz w:val="24"/>
        </w:rPr>
        <w:t>SURVEY</w:t>
      </w:r>
      <w:r>
        <w:rPr>
          <w:spacing w:val="14"/>
          <w:sz w:val="24"/>
        </w:rPr>
        <w:t xml:space="preserve"> </w:t>
      </w:r>
      <w:r>
        <w:rPr>
          <w:sz w:val="24"/>
        </w:rPr>
        <w:t>OF</w:t>
      </w:r>
      <w:r>
        <w:rPr>
          <w:spacing w:val="12"/>
          <w:sz w:val="24"/>
        </w:rPr>
        <w:t xml:space="preserve"> </w:t>
      </w:r>
      <w:r>
        <w:rPr>
          <w:sz w:val="24"/>
        </w:rPr>
        <w:t>INDIA,</w:t>
      </w:r>
      <w:r>
        <w:rPr>
          <w:spacing w:val="13"/>
          <w:sz w:val="24"/>
        </w:rPr>
        <w:t xml:space="preserve"> </w:t>
      </w:r>
      <w:r>
        <w:rPr>
          <w:sz w:val="24"/>
        </w:rPr>
        <w:t>CENTRAL</w:t>
      </w:r>
      <w:r>
        <w:rPr>
          <w:spacing w:val="14"/>
          <w:sz w:val="24"/>
        </w:rPr>
        <w:t xml:space="preserve"> </w:t>
      </w:r>
      <w:r>
        <w:rPr>
          <w:sz w:val="24"/>
        </w:rPr>
        <w:t>REGION,</w:t>
      </w:r>
      <w:r>
        <w:rPr>
          <w:spacing w:val="15"/>
          <w:sz w:val="24"/>
        </w:rPr>
        <w:t xml:space="preserve"> </w:t>
      </w:r>
      <w:r>
        <w:rPr>
          <w:sz w:val="24"/>
        </w:rPr>
        <w:t>A</w:t>
      </w:r>
      <w:r>
        <w:rPr>
          <w:spacing w:val="11"/>
          <w:sz w:val="24"/>
        </w:rPr>
        <w:t xml:space="preserve"> </w:t>
      </w:r>
      <w:r>
        <w:rPr>
          <w:spacing w:val="-2"/>
          <w:sz w:val="24"/>
        </w:rPr>
        <w:t>Report</w:t>
      </w:r>
    </w:p>
    <w:p w14:paraId="212994B2">
      <w:pPr>
        <w:pStyle w:val="12"/>
      </w:pPr>
    </w:p>
    <w:p w14:paraId="7D2A282E">
      <w:pPr>
        <w:pStyle w:val="12"/>
        <w:spacing w:line="480" w:lineRule="auto"/>
        <w:ind w:left="907" w:right="627"/>
      </w:pPr>
      <w:r>
        <w:t>on General Exploration of Graphite in Tikari-Gauthana-Chiklar and Surrounding Areas, Betul District, M.P (G-2 stage). Limited Circulation Report.</w:t>
      </w:r>
    </w:p>
    <w:p w14:paraId="31F6CA4C">
      <w:pPr>
        <w:pStyle w:val="16"/>
        <w:numPr>
          <w:ilvl w:val="2"/>
          <w:numId w:val="21"/>
        </w:numPr>
        <w:tabs>
          <w:tab w:val="left" w:pos="907"/>
        </w:tabs>
        <w:spacing w:before="0" w:after="0" w:line="240" w:lineRule="auto"/>
        <w:ind w:left="907" w:right="0" w:hanging="420"/>
        <w:jc w:val="left"/>
        <w:rPr>
          <w:sz w:val="24"/>
        </w:rPr>
      </w:pPr>
      <w:bookmarkStart w:id="17" w:name="GOVERNMENT OF INDIA, MINISTRY OF MINES,"/>
      <w:bookmarkEnd w:id="17"/>
      <w:r>
        <w:rPr>
          <w:sz w:val="24"/>
        </w:rPr>
        <w:t>GOVERNMENT OF</w:t>
      </w:r>
      <w:r>
        <w:rPr>
          <w:spacing w:val="2"/>
          <w:sz w:val="24"/>
        </w:rPr>
        <w:t xml:space="preserve"> </w:t>
      </w:r>
      <w:r>
        <w:rPr>
          <w:sz w:val="24"/>
        </w:rPr>
        <w:t>INDIA,</w:t>
      </w:r>
      <w:r>
        <w:rPr>
          <w:spacing w:val="-1"/>
          <w:sz w:val="24"/>
        </w:rPr>
        <w:t xml:space="preserve"> </w:t>
      </w:r>
      <w:r>
        <w:rPr>
          <w:sz w:val="24"/>
        </w:rPr>
        <w:t>MINISTRY</w:t>
      </w:r>
      <w:r>
        <w:rPr>
          <w:spacing w:val="1"/>
          <w:sz w:val="24"/>
        </w:rPr>
        <w:t xml:space="preserve"> </w:t>
      </w:r>
      <w:r>
        <w:rPr>
          <w:sz w:val="24"/>
        </w:rPr>
        <w:t>OF MINES,</w:t>
      </w:r>
      <w:r>
        <w:rPr>
          <w:spacing w:val="2"/>
          <w:sz w:val="24"/>
        </w:rPr>
        <w:t xml:space="preserve"> </w:t>
      </w:r>
      <w:r>
        <w:rPr>
          <w:sz w:val="24"/>
        </w:rPr>
        <w:t>INDIAN</w:t>
      </w:r>
      <w:r>
        <w:rPr>
          <w:spacing w:val="1"/>
          <w:sz w:val="24"/>
        </w:rPr>
        <w:t xml:space="preserve"> </w:t>
      </w:r>
      <w:r>
        <w:rPr>
          <w:sz w:val="24"/>
        </w:rPr>
        <w:t>BUREAU</w:t>
      </w:r>
      <w:r>
        <w:rPr>
          <w:spacing w:val="2"/>
          <w:sz w:val="24"/>
        </w:rPr>
        <w:t xml:space="preserve"> </w:t>
      </w:r>
      <w:r>
        <w:rPr>
          <w:sz w:val="24"/>
        </w:rPr>
        <w:t>OF MINES.</w:t>
      </w:r>
      <w:r>
        <w:rPr>
          <w:spacing w:val="2"/>
          <w:sz w:val="24"/>
        </w:rPr>
        <w:t xml:space="preserve"> </w:t>
      </w:r>
      <w:r>
        <w:rPr>
          <w:spacing w:val="-2"/>
          <w:sz w:val="24"/>
        </w:rPr>
        <w:t>(2023,</w:t>
      </w:r>
    </w:p>
    <w:p w14:paraId="0F877B77">
      <w:pPr>
        <w:pStyle w:val="12"/>
      </w:pPr>
    </w:p>
    <w:p w14:paraId="6C8DB400">
      <w:pPr>
        <w:pStyle w:val="12"/>
        <w:spacing w:before="1"/>
        <w:ind w:left="907"/>
      </w:pPr>
      <w:r>
        <w:t>November).</w:t>
      </w:r>
      <w:r>
        <w:rPr>
          <w:spacing w:val="-1"/>
        </w:rPr>
        <w:t xml:space="preserve"> </w:t>
      </w:r>
      <w:r>
        <w:t>Indian</w:t>
      </w:r>
      <w:r>
        <w:rPr>
          <w:spacing w:val="1"/>
        </w:rPr>
        <w:t xml:space="preserve"> </w:t>
      </w:r>
      <w:r>
        <w:t>Minerals</w:t>
      </w:r>
      <w:r>
        <w:rPr>
          <w:spacing w:val="-2"/>
        </w:rPr>
        <w:t xml:space="preserve"> </w:t>
      </w:r>
      <w:r>
        <w:t>Yearbook</w:t>
      </w:r>
      <w:r>
        <w:rPr>
          <w:spacing w:val="-1"/>
        </w:rPr>
        <w:t xml:space="preserve"> </w:t>
      </w:r>
      <w:r>
        <w:t>2022 (Part- III</w:t>
      </w:r>
      <w:r>
        <w:rPr>
          <w:spacing w:val="-12"/>
        </w:rPr>
        <w:t xml:space="preserve"> </w:t>
      </w:r>
      <w:r>
        <w:t>: Mineral</w:t>
      </w:r>
      <w:r>
        <w:rPr>
          <w:spacing w:val="-2"/>
        </w:rPr>
        <w:t xml:space="preserve"> Reviews).</w:t>
      </w:r>
    </w:p>
    <w:p w14:paraId="1EC6BD33">
      <w:pPr>
        <w:pStyle w:val="16"/>
        <w:numPr>
          <w:ilvl w:val="2"/>
          <w:numId w:val="21"/>
        </w:numPr>
        <w:tabs>
          <w:tab w:val="left" w:pos="907"/>
        </w:tabs>
        <w:spacing w:before="276" w:after="0" w:line="480" w:lineRule="auto"/>
        <w:ind w:left="907" w:right="836" w:hanging="420"/>
        <w:jc w:val="both"/>
        <w:rPr>
          <w:sz w:val="24"/>
        </w:rPr>
      </w:pPr>
      <w:bookmarkStart w:id="18" w:name="Bonijoly, M., Oberlin, M., Oberlin, A.,"/>
      <w:bookmarkEnd w:id="18"/>
      <w:r>
        <w:rPr>
          <w:sz w:val="24"/>
        </w:rPr>
        <w:t>Bonijoly, M., Oberlin, M., Oberlin, A., &amp; Laboratoire Marcel Mathieu. (1982). A possible mechanism for natural graphite formation. International Journal of Coal Geology (Vol. 1, pp. 283–312). Elsevier Scientific Publishing Company.</w:t>
      </w:r>
    </w:p>
    <w:p w14:paraId="755ACB92">
      <w:pPr>
        <w:pStyle w:val="16"/>
        <w:numPr>
          <w:ilvl w:val="2"/>
          <w:numId w:val="21"/>
        </w:numPr>
        <w:tabs>
          <w:tab w:val="left" w:pos="907"/>
        </w:tabs>
        <w:spacing w:before="0" w:after="0" w:line="480" w:lineRule="auto"/>
        <w:ind w:left="907" w:right="835" w:hanging="420"/>
        <w:jc w:val="both"/>
        <w:rPr>
          <w:sz w:val="24"/>
        </w:rPr>
      </w:pPr>
      <w:bookmarkStart w:id="19" w:name="Pitroda, S. G., Nehru, J., Mazdoor Kisa"/>
      <w:bookmarkEnd w:id="19"/>
      <w:r>
        <w:rPr>
          <w:sz w:val="24"/>
        </w:rPr>
        <w:t>Pitroda, S. G., Nehru, J., Mazdoor Kisan Shakti Sangathan, Bhartṛhari, Bureau of Indian Standards, Samant, L. D., Indian Standards Institution. (1985, May). Graphite for graphite crucibles. (S. K. Gupta, Ed.).</w:t>
      </w:r>
    </w:p>
    <w:p w14:paraId="489DFFBE">
      <w:pPr>
        <w:pStyle w:val="16"/>
        <w:spacing w:after="0" w:line="480" w:lineRule="auto"/>
        <w:jc w:val="both"/>
        <w:rPr>
          <w:sz w:val="24"/>
        </w:rPr>
        <w:sectPr>
          <w:pgSz w:w="11920" w:h="16840"/>
          <w:pgMar w:top="1220" w:right="283" w:bottom="640" w:left="708" w:header="673" w:footer="448" w:gutter="0"/>
          <w:cols w:space="720" w:num="1"/>
        </w:sectPr>
      </w:pPr>
    </w:p>
    <w:p w14:paraId="78523843">
      <w:pPr>
        <w:pStyle w:val="12"/>
        <w:rPr>
          <w:sz w:val="36"/>
        </w:rPr>
      </w:pPr>
    </w:p>
    <w:p w14:paraId="5C238410">
      <w:pPr>
        <w:pStyle w:val="12"/>
        <w:spacing w:before="286"/>
        <w:rPr>
          <w:sz w:val="36"/>
        </w:rPr>
      </w:pPr>
    </w:p>
    <w:p w14:paraId="5F07A86C">
      <w:pPr>
        <w:spacing w:before="0" w:line="360" w:lineRule="auto"/>
        <w:ind w:left="3489" w:right="3763" w:firstLine="633"/>
        <w:jc w:val="left"/>
        <w:rPr>
          <w:b/>
          <w:sz w:val="20"/>
        </w:rPr>
      </w:pPr>
      <w:r>
        <w:rPr>
          <w:b/>
          <w:sz w:val="36"/>
        </w:rPr>
        <w:t xml:space="preserve">CHAPTER -14 </w:t>
      </w:r>
      <w:bookmarkStart w:id="20" w:name="LOCALITY INDEX"/>
      <w:bookmarkEnd w:id="20"/>
      <w:r>
        <w:rPr>
          <w:b/>
          <w:sz w:val="36"/>
        </w:rPr>
        <w:t>LOCALITY</w:t>
      </w:r>
      <w:r>
        <w:rPr>
          <w:b/>
          <w:spacing w:val="-23"/>
          <w:sz w:val="36"/>
        </w:rPr>
        <w:t xml:space="preserve"> </w:t>
      </w:r>
      <w:r>
        <w:rPr>
          <w:b/>
          <w:sz w:val="36"/>
        </w:rPr>
        <w:t>INDEX</w:t>
      </w:r>
    </w:p>
    <w:p w14:paraId="6A53C330">
      <w:pPr>
        <w:pStyle w:val="12"/>
        <w:spacing w:before="181"/>
        <w:rPr>
          <w:b/>
          <w:sz w:val="20"/>
        </w:rPr>
      </w:pPr>
    </w:p>
    <w:tbl>
      <w:tblPr>
        <w:tblStyle w:val="11"/>
        <w:tblW w:w="0" w:type="auto"/>
        <w:tblInd w:w="242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39"/>
        <w:gridCol w:w="2276"/>
        <w:gridCol w:w="1644"/>
        <w:gridCol w:w="1613"/>
      </w:tblGrid>
      <w:tr w14:paraId="42688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11" w:hRule="atLeast"/>
        </w:trPr>
        <w:tc>
          <w:tcPr>
            <w:tcW w:w="6672" w:type="dxa"/>
            <w:gridSpan w:val="4"/>
            <w:tcBorders>
              <w:top w:val="single" w:color="000000" w:sz="8" w:space="0"/>
              <w:left w:val="single" w:color="000000" w:sz="8" w:space="0"/>
              <w:right w:val="single" w:color="000000" w:sz="8" w:space="0"/>
            </w:tcBorders>
            <w:shd w:val="clear" w:color="auto" w:fill="ADAAAA"/>
          </w:tcPr>
          <w:p w14:paraId="59F24E7D">
            <w:pPr>
              <w:pStyle w:val="17"/>
              <w:spacing w:before="44"/>
              <w:ind w:left="18"/>
              <w:rPr>
                <w:b/>
                <w:sz w:val="28"/>
              </w:rPr>
            </w:pPr>
            <w:r>
              <w:rPr>
                <w:b/>
                <w:sz w:val="28"/>
              </w:rPr>
              <w:t>LOCALITY</w:t>
            </w:r>
            <w:r>
              <w:rPr>
                <w:b/>
                <w:spacing w:val="-9"/>
                <w:sz w:val="28"/>
              </w:rPr>
              <w:t xml:space="preserve"> </w:t>
            </w:r>
            <w:r>
              <w:rPr>
                <w:b/>
                <w:spacing w:val="-2"/>
                <w:sz w:val="28"/>
              </w:rPr>
              <w:t>INDEX</w:t>
            </w:r>
          </w:p>
        </w:tc>
      </w:tr>
      <w:tr w14:paraId="4875F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08" w:hRule="atLeast"/>
        </w:trPr>
        <w:tc>
          <w:tcPr>
            <w:tcW w:w="1139" w:type="dxa"/>
            <w:tcBorders>
              <w:left w:val="single" w:color="000000" w:sz="8" w:space="0"/>
            </w:tcBorders>
            <w:shd w:val="clear" w:color="auto" w:fill="D0CECE"/>
          </w:tcPr>
          <w:p w14:paraId="7AFC7F78">
            <w:pPr>
              <w:pStyle w:val="17"/>
              <w:spacing w:before="40"/>
              <w:ind w:right="1"/>
              <w:rPr>
                <w:sz w:val="28"/>
              </w:rPr>
            </w:pPr>
            <w:r>
              <w:rPr>
                <w:sz w:val="28"/>
              </w:rPr>
              <w:t>SL.</w:t>
            </w:r>
            <w:r>
              <w:rPr>
                <w:spacing w:val="-4"/>
                <w:sz w:val="28"/>
              </w:rPr>
              <w:t xml:space="preserve"> </w:t>
            </w:r>
            <w:r>
              <w:rPr>
                <w:spacing w:val="-5"/>
                <w:sz w:val="28"/>
              </w:rPr>
              <w:t>No.</w:t>
            </w:r>
          </w:p>
        </w:tc>
        <w:tc>
          <w:tcPr>
            <w:tcW w:w="2276" w:type="dxa"/>
            <w:shd w:val="clear" w:color="auto" w:fill="D0CECE"/>
          </w:tcPr>
          <w:p w14:paraId="7891E928">
            <w:pPr>
              <w:pStyle w:val="17"/>
              <w:spacing w:before="40"/>
              <w:ind w:left="18"/>
              <w:rPr>
                <w:sz w:val="28"/>
              </w:rPr>
            </w:pPr>
            <w:r>
              <w:rPr>
                <w:spacing w:val="-2"/>
                <w:sz w:val="28"/>
              </w:rPr>
              <w:t>Locality</w:t>
            </w:r>
          </w:p>
        </w:tc>
        <w:tc>
          <w:tcPr>
            <w:tcW w:w="1644" w:type="dxa"/>
            <w:shd w:val="clear" w:color="auto" w:fill="D0CECE"/>
          </w:tcPr>
          <w:p w14:paraId="26B4B5F9">
            <w:pPr>
              <w:pStyle w:val="17"/>
              <w:spacing w:before="40"/>
              <w:ind w:left="24"/>
              <w:rPr>
                <w:sz w:val="28"/>
              </w:rPr>
            </w:pPr>
            <w:r>
              <w:rPr>
                <w:spacing w:val="-2"/>
                <w:sz w:val="28"/>
              </w:rPr>
              <w:t>Latitude</w:t>
            </w:r>
          </w:p>
        </w:tc>
        <w:tc>
          <w:tcPr>
            <w:tcW w:w="1613" w:type="dxa"/>
            <w:tcBorders>
              <w:right w:val="single" w:color="000000" w:sz="8" w:space="0"/>
            </w:tcBorders>
            <w:shd w:val="clear" w:color="auto" w:fill="D0CECE"/>
          </w:tcPr>
          <w:p w14:paraId="3CAE139A">
            <w:pPr>
              <w:pStyle w:val="17"/>
              <w:spacing w:before="40"/>
              <w:ind w:left="30" w:right="1"/>
              <w:rPr>
                <w:sz w:val="28"/>
              </w:rPr>
            </w:pPr>
            <w:r>
              <w:rPr>
                <w:spacing w:val="-2"/>
                <w:sz w:val="28"/>
              </w:rPr>
              <w:t>Longitude</w:t>
            </w:r>
          </w:p>
        </w:tc>
      </w:tr>
      <w:tr w14:paraId="212C6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64" w:hRule="atLeast"/>
        </w:trPr>
        <w:tc>
          <w:tcPr>
            <w:tcW w:w="1139" w:type="dxa"/>
            <w:tcBorders>
              <w:left w:val="single" w:color="000000" w:sz="8" w:space="0"/>
            </w:tcBorders>
          </w:tcPr>
          <w:p w14:paraId="317DFDC3">
            <w:pPr>
              <w:pStyle w:val="17"/>
              <w:spacing w:before="82"/>
              <w:ind w:left="1" w:right="1"/>
              <w:rPr>
                <w:sz w:val="24"/>
              </w:rPr>
            </w:pPr>
            <w:r>
              <w:rPr>
                <w:spacing w:val="-10"/>
                <w:sz w:val="24"/>
              </w:rPr>
              <w:t>1</w:t>
            </w:r>
          </w:p>
        </w:tc>
        <w:tc>
          <w:tcPr>
            <w:tcW w:w="2276" w:type="dxa"/>
          </w:tcPr>
          <w:p w14:paraId="05C7CA16">
            <w:pPr>
              <w:pStyle w:val="17"/>
              <w:spacing w:before="82"/>
              <w:ind w:left="18" w:right="2"/>
              <w:rPr>
                <w:sz w:val="24"/>
              </w:rPr>
            </w:pPr>
            <w:r>
              <w:rPr>
                <w:spacing w:val="-2"/>
                <w:sz w:val="24"/>
              </w:rPr>
              <w:t>Dindo</w:t>
            </w:r>
          </w:p>
        </w:tc>
        <w:tc>
          <w:tcPr>
            <w:tcW w:w="1644" w:type="dxa"/>
          </w:tcPr>
          <w:p w14:paraId="380D1B96">
            <w:pPr>
              <w:pStyle w:val="17"/>
              <w:spacing w:before="82"/>
              <w:ind w:left="24" w:right="1"/>
              <w:rPr>
                <w:sz w:val="24"/>
              </w:rPr>
            </w:pPr>
            <w:r>
              <w:rPr>
                <w:sz w:val="24"/>
              </w:rPr>
              <w:t>23°55'31.9"</w:t>
            </w:r>
            <w:r>
              <w:rPr>
                <w:spacing w:val="-3"/>
                <w:sz w:val="24"/>
              </w:rPr>
              <w:t xml:space="preserve"> </w:t>
            </w:r>
            <w:r>
              <w:rPr>
                <w:spacing w:val="-10"/>
                <w:sz w:val="24"/>
              </w:rPr>
              <w:t>N</w:t>
            </w:r>
          </w:p>
        </w:tc>
        <w:tc>
          <w:tcPr>
            <w:tcW w:w="1613" w:type="dxa"/>
            <w:tcBorders>
              <w:right w:val="single" w:color="000000" w:sz="8" w:space="0"/>
            </w:tcBorders>
          </w:tcPr>
          <w:p w14:paraId="748AFB64">
            <w:pPr>
              <w:pStyle w:val="17"/>
              <w:spacing w:before="82"/>
              <w:ind w:left="30"/>
              <w:rPr>
                <w:sz w:val="24"/>
              </w:rPr>
            </w:pPr>
            <w:r>
              <w:rPr>
                <w:sz w:val="24"/>
              </w:rPr>
              <w:t xml:space="preserve">83°19'15.9" </w:t>
            </w:r>
            <w:r>
              <w:rPr>
                <w:spacing w:val="-10"/>
                <w:sz w:val="24"/>
              </w:rPr>
              <w:t>E</w:t>
            </w:r>
          </w:p>
        </w:tc>
      </w:tr>
      <w:tr w14:paraId="22A26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0" w:hRule="atLeast"/>
        </w:trPr>
        <w:tc>
          <w:tcPr>
            <w:tcW w:w="1139" w:type="dxa"/>
            <w:tcBorders>
              <w:left w:val="single" w:color="000000" w:sz="8" w:space="0"/>
            </w:tcBorders>
          </w:tcPr>
          <w:p w14:paraId="16C61731">
            <w:pPr>
              <w:pStyle w:val="17"/>
              <w:spacing w:before="95"/>
              <w:ind w:left="1" w:right="1"/>
              <w:rPr>
                <w:sz w:val="24"/>
              </w:rPr>
            </w:pPr>
            <w:r>
              <w:rPr>
                <w:spacing w:val="-10"/>
                <w:sz w:val="24"/>
              </w:rPr>
              <w:t>2</w:t>
            </w:r>
          </w:p>
        </w:tc>
        <w:tc>
          <w:tcPr>
            <w:tcW w:w="2276" w:type="dxa"/>
          </w:tcPr>
          <w:p w14:paraId="50CD6CD3">
            <w:pPr>
              <w:pStyle w:val="17"/>
              <w:spacing w:before="95"/>
              <w:ind w:left="18" w:right="1"/>
              <w:rPr>
                <w:sz w:val="24"/>
              </w:rPr>
            </w:pPr>
            <w:r>
              <w:rPr>
                <w:spacing w:val="-2"/>
                <w:sz w:val="24"/>
              </w:rPr>
              <w:t>Belkurta</w:t>
            </w:r>
          </w:p>
        </w:tc>
        <w:tc>
          <w:tcPr>
            <w:tcW w:w="1644" w:type="dxa"/>
          </w:tcPr>
          <w:p w14:paraId="2695DE06">
            <w:pPr>
              <w:pStyle w:val="17"/>
              <w:spacing w:before="95"/>
              <w:ind w:left="24" w:right="1"/>
              <w:rPr>
                <w:sz w:val="24"/>
              </w:rPr>
            </w:pPr>
            <w:r>
              <w:rPr>
                <w:sz w:val="24"/>
              </w:rPr>
              <w:t>23°55'36.3"</w:t>
            </w:r>
            <w:r>
              <w:rPr>
                <w:spacing w:val="-3"/>
                <w:sz w:val="24"/>
              </w:rPr>
              <w:t xml:space="preserve"> </w:t>
            </w:r>
            <w:r>
              <w:rPr>
                <w:spacing w:val="-10"/>
                <w:sz w:val="24"/>
              </w:rPr>
              <w:t>N</w:t>
            </w:r>
          </w:p>
        </w:tc>
        <w:tc>
          <w:tcPr>
            <w:tcW w:w="1613" w:type="dxa"/>
            <w:tcBorders>
              <w:right w:val="single" w:color="000000" w:sz="8" w:space="0"/>
            </w:tcBorders>
          </w:tcPr>
          <w:p w14:paraId="24E32A2B">
            <w:pPr>
              <w:pStyle w:val="17"/>
              <w:spacing w:before="95"/>
              <w:ind w:left="30"/>
              <w:rPr>
                <w:sz w:val="24"/>
              </w:rPr>
            </w:pPr>
            <w:r>
              <w:rPr>
                <w:sz w:val="24"/>
              </w:rPr>
              <w:t xml:space="preserve">83°23'30.2" </w:t>
            </w:r>
            <w:r>
              <w:rPr>
                <w:spacing w:val="-10"/>
                <w:sz w:val="24"/>
              </w:rPr>
              <w:t>E</w:t>
            </w:r>
          </w:p>
        </w:tc>
      </w:tr>
      <w:tr w14:paraId="068F9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9" w:hRule="atLeast"/>
        </w:trPr>
        <w:tc>
          <w:tcPr>
            <w:tcW w:w="1139" w:type="dxa"/>
            <w:tcBorders>
              <w:left w:val="single" w:color="000000" w:sz="8" w:space="0"/>
            </w:tcBorders>
          </w:tcPr>
          <w:p w14:paraId="3FA017E5">
            <w:pPr>
              <w:pStyle w:val="17"/>
              <w:spacing w:before="109"/>
              <w:ind w:left="1" w:right="1"/>
              <w:rPr>
                <w:sz w:val="24"/>
              </w:rPr>
            </w:pPr>
            <w:r>
              <w:rPr>
                <w:spacing w:val="-10"/>
                <w:sz w:val="24"/>
              </w:rPr>
              <w:t>3</w:t>
            </w:r>
          </w:p>
        </w:tc>
        <w:tc>
          <w:tcPr>
            <w:tcW w:w="2276" w:type="dxa"/>
          </w:tcPr>
          <w:p w14:paraId="68EAA88F">
            <w:pPr>
              <w:pStyle w:val="17"/>
              <w:spacing w:before="109"/>
              <w:ind w:left="18" w:right="2"/>
              <w:rPr>
                <w:sz w:val="24"/>
              </w:rPr>
            </w:pPr>
            <w:r>
              <w:rPr>
                <w:spacing w:val="-2"/>
                <w:sz w:val="24"/>
              </w:rPr>
              <w:t>Basera</w:t>
            </w:r>
          </w:p>
        </w:tc>
        <w:tc>
          <w:tcPr>
            <w:tcW w:w="1644" w:type="dxa"/>
          </w:tcPr>
          <w:p w14:paraId="3094CA0E">
            <w:pPr>
              <w:pStyle w:val="17"/>
              <w:spacing w:before="109"/>
              <w:ind w:left="24" w:right="1"/>
              <w:rPr>
                <w:sz w:val="24"/>
              </w:rPr>
            </w:pPr>
            <w:r>
              <w:rPr>
                <w:sz w:val="24"/>
              </w:rPr>
              <w:t>23°53'49.3"</w:t>
            </w:r>
            <w:r>
              <w:rPr>
                <w:spacing w:val="-3"/>
                <w:sz w:val="24"/>
              </w:rPr>
              <w:t xml:space="preserve"> </w:t>
            </w:r>
            <w:r>
              <w:rPr>
                <w:spacing w:val="-10"/>
                <w:sz w:val="24"/>
              </w:rPr>
              <w:t>N</w:t>
            </w:r>
          </w:p>
        </w:tc>
        <w:tc>
          <w:tcPr>
            <w:tcW w:w="1613" w:type="dxa"/>
            <w:tcBorders>
              <w:right w:val="single" w:color="000000" w:sz="8" w:space="0"/>
            </w:tcBorders>
          </w:tcPr>
          <w:p w14:paraId="784C4E0F">
            <w:pPr>
              <w:pStyle w:val="17"/>
              <w:spacing w:before="109"/>
              <w:ind w:left="30"/>
              <w:rPr>
                <w:sz w:val="24"/>
              </w:rPr>
            </w:pPr>
            <w:r>
              <w:rPr>
                <w:sz w:val="24"/>
              </w:rPr>
              <w:t xml:space="preserve">83°20'33.4" </w:t>
            </w:r>
            <w:r>
              <w:rPr>
                <w:spacing w:val="-10"/>
                <w:sz w:val="24"/>
              </w:rPr>
              <w:t>E</w:t>
            </w:r>
          </w:p>
        </w:tc>
      </w:tr>
      <w:tr w14:paraId="1E278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7" w:hRule="atLeast"/>
        </w:trPr>
        <w:tc>
          <w:tcPr>
            <w:tcW w:w="1139" w:type="dxa"/>
            <w:tcBorders>
              <w:left w:val="single" w:color="000000" w:sz="8" w:space="0"/>
            </w:tcBorders>
          </w:tcPr>
          <w:p w14:paraId="54A0E99F">
            <w:pPr>
              <w:pStyle w:val="17"/>
              <w:spacing w:before="115"/>
              <w:ind w:left="1" w:right="1"/>
              <w:rPr>
                <w:sz w:val="24"/>
              </w:rPr>
            </w:pPr>
            <w:r>
              <w:rPr>
                <w:spacing w:val="-10"/>
                <w:sz w:val="24"/>
              </w:rPr>
              <w:t>4</w:t>
            </w:r>
          </w:p>
        </w:tc>
        <w:tc>
          <w:tcPr>
            <w:tcW w:w="2276" w:type="dxa"/>
          </w:tcPr>
          <w:p w14:paraId="0BDB213D">
            <w:pPr>
              <w:pStyle w:val="17"/>
              <w:spacing w:before="115"/>
              <w:ind w:left="18" w:right="4"/>
              <w:rPr>
                <w:sz w:val="24"/>
              </w:rPr>
            </w:pPr>
            <w:r>
              <w:rPr>
                <w:spacing w:val="-2"/>
                <w:sz w:val="24"/>
              </w:rPr>
              <w:t>Vimtapur</w:t>
            </w:r>
          </w:p>
        </w:tc>
        <w:tc>
          <w:tcPr>
            <w:tcW w:w="1644" w:type="dxa"/>
          </w:tcPr>
          <w:p w14:paraId="47884176">
            <w:pPr>
              <w:pStyle w:val="17"/>
              <w:spacing w:before="115"/>
              <w:ind w:left="24" w:right="1"/>
              <w:rPr>
                <w:sz w:val="24"/>
              </w:rPr>
            </w:pPr>
            <w:r>
              <w:rPr>
                <w:sz w:val="24"/>
              </w:rPr>
              <w:t>23°55'15.9"</w:t>
            </w:r>
            <w:r>
              <w:rPr>
                <w:spacing w:val="-3"/>
                <w:sz w:val="24"/>
              </w:rPr>
              <w:t xml:space="preserve"> </w:t>
            </w:r>
            <w:r>
              <w:rPr>
                <w:spacing w:val="-10"/>
                <w:sz w:val="24"/>
              </w:rPr>
              <w:t>N</w:t>
            </w:r>
          </w:p>
        </w:tc>
        <w:tc>
          <w:tcPr>
            <w:tcW w:w="1613" w:type="dxa"/>
            <w:tcBorders>
              <w:right w:val="single" w:color="000000" w:sz="8" w:space="0"/>
            </w:tcBorders>
          </w:tcPr>
          <w:p w14:paraId="6208E763">
            <w:pPr>
              <w:pStyle w:val="17"/>
              <w:spacing w:before="115"/>
              <w:ind w:left="30"/>
              <w:rPr>
                <w:sz w:val="24"/>
              </w:rPr>
            </w:pPr>
            <w:r>
              <w:rPr>
                <w:sz w:val="24"/>
              </w:rPr>
              <w:t xml:space="preserve">83°23'13.5" </w:t>
            </w:r>
            <w:r>
              <w:rPr>
                <w:spacing w:val="-10"/>
                <w:sz w:val="24"/>
              </w:rPr>
              <w:t>E</w:t>
            </w:r>
          </w:p>
        </w:tc>
      </w:tr>
      <w:tr w14:paraId="335EE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4" w:hRule="atLeast"/>
        </w:trPr>
        <w:tc>
          <w:tcPr>
            <w:tcW w:w="1139" w:type="dxa"/>
            <w:tcBorders>
              <w:left w:val="single" w:color="000000" w:sz="8" w:space="0"/>
            </w:tcBorders>
          </w:tcPr>
          <w:p w14:paraId="35085500">
            <w:pPr>
              <w:pStyle w:val="17"/>
              <w:spacing w:before="116"/>
              <w:ind w:left="1" w:right="1"/>
              <w:rPr>
                <w:sz w:val="24"/>
              </w:rPr>
            </w:pPr>
            <w:r>
              <w:rPr>
                <w:spacing w:val="-10"/>
                <w:sz w:val="24"/>
              </w:rPr>
              <w:t>5</w:t>
            </w:r>
          </w:p>
        </w:tc>
        <w:tc>
          <w:tcPr>
            <w:tcW w:w="2276" w:type="dxa"/>
          </w:tcPr>
          <w:p w14:paraId="6547E994">
            <w:pPr>
              <w:pStyle w:val="17"/>
              <w:spacing w:before="116"/>
              <w:ind w:left="18"/>
              <w:rPr>
                <w:sz w:val="24"/>
              </w:rPr>
            </w:pPr>
            <w:r>
              <w:rPr>
                <w:spacing w:val="-2"/>
                <w:sz w:val="24"/>
              </w:rPr>
              <w:t>Bhagoditola</w:t>
            </w:r>
          </w:p>
        </w:tc>
        <w:tc>
          <w:tcPr>
            <w:tcW w:w="1644" w:type="dxa"/>
          </w:tcPr>
          <w:p w14:paraId="73F1522C">
            <w:pPr>
              <w:pStyle w:val="17"/>
              <w:spacing w:before="116"/>
              <w:ind w:left="24" w:right="1"/>
              <w:rPr>
                <w:sz w:val="24"/>
              </w:rPr>
            </w:pPr>
            <w:r>
              <w:rPr>
                <w:sz w:val="24"/>
              </w:rPr>
              <w:t>23°56'30.3"</w:t>
            </w:r>
            <w:r>
              <w:rPr>
                <w:spacing w:val="-3"/>
                <w:sz w:val="24"/>
              </w:rPr>
              <w:t xml:space="preserve"> </w:t>
            </w:r>
            <w:r>
              <w:rPr>
                <w:spacing w:val="-10"/>
                <w:sz w:val="24"/>
              </w:rPr>
              <w:t>N</w:t>
            </w:r>
          </w:p>
        </w:tc>
        <w:tc>
          <w:tcPr>
            <w:tcW w:w="1613" w:type="dxa"/>
            <w:tcBorders>
              <w:right w:val="single" w:color="000000" w:sz="8" w:space="0"/>
            </w:tcBorders>
          </w:tcPr>
          <w:p w14:paraId="056C3325">
            <w:pPr>
              <w:pStyle w:val="17"/>
              <w:spacing w:before="116"/>
              <w:ind w:left="30"/>
              <w:rPr>
                <w:sz w:val="24"/>
              </w:rPr>
            </w:pPr>
            <w:r>
              <w:rPr>
                <w:sz w:val="24"/>
              </w:rPr>
              <w:t xml:space="preserve">83°22'01.7" </w:t>
            </w:r>
            <w:r>
              <w:rPr>
                <w:spacing w:val="-10"/>
                <w:sz w:val="24"/>
              </w:rPr>
              <w:t>E</w:t>
            </w:r>
          </w:p>
        </w:tc>
      </w:tr>
      <w:tr w14:paraId="7A4CA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4" w:hRule="atLeast"/>
        </w:trPr>
        <w:tc>
          <w:tcPr>
            <w:tcW w:w="1139" w:type="dxa"/>
            <w:tcBorders>
              <w:left w:val="single" w:color="000000" w:sz="8" w:space="0"/>
            </w:tcBorders>
          </w:tcPr>
          <w:p w14:paraId="50849B9A">
            <w:pPr>
              <w:pStyle w:val="17"/>
              <w:spacing w:before="101"/>
              <w:ind w:left="1" w:right="1"/>
              <w:rPr>
                <w:sz w:val="24"/>
              </w:rPr>
            </w:pPr>
            <w:r>
              <w:rPr>
                <w:spacing w:val="-10"/>
                <w:sz w:val="24"/>
              </w:rPr>
              <w:t>6</w:t>
            </w:r>
          </w:p>
        </w:tc>
        <w:tc>
          <w:tcPr>
            <w:tcW w:w="2276" w:type="dxa"/>
          </w:tcPr>
          <w:p w14:paraId="6E5E06E4">
            <w:pPr>
              <w:pStyle w:val="17"/>
              <w:spacing w:before="101"/>
              <w:ind w:left="18" w:right="2"/>
              <w:rPr>
                <w:sz w:val="24"/>
              </w:rPr>
            </w:pPr>
            <w:r>
              <w:rPr>
                <w:spacing w:val="-2"/>
                <w:sz w:val="24"/>
              </w:rPr>
              <w:t>Ganjar</w:t>
            </w:r>
          </w:p>
        </w:tc>
        <w:tc>
          <w:tcPr>
            <w:tcW w:w="1644" w:type="dxa"/>
          </w:tcPr>
          <w:p w14:paraId="1C2C7463">
            <w:pPr>
              <w:pStyle w:val="17"/>
              <w:spacing w:before="101"/>
              <w:ind w:left="24" w:right="1"/>
              <w:rPr>
                <w:sz w:val="24"/>
              </w:rPr>
            </w:pPr>
            <w:r>
              <w:rPr>
                <w:sz w:val="24"/>
              </w:rPr>
              <w:t>23°56'11.9"</w:t>
            </w:r>
            <w:r>
              <w:rPr>
                <w:spacing w:val="-3"/>
                <w:sz w:val="24"/>
              </w:rPr>
              <w:t xml:space="preserve"> </w:t>
            </w:r>
            <w:r>
              <w:rPr>
                <w:spacing w:val="-10"/>
                <w:sz w:val="24"/>
              </w:rPr>
              <w:t>N</w:t>
            </w:r>
          </w:p>
        </w:tc>
        <w:tc>
          <w:tcPr>
            <w:tcW w:w="1613" w:type="dxa"/>
            <w:tcBorders>
              <w:right w:val="single" w:color="000000" w:sz="8" w:space="0"/>
            </w:tcBorders>
          </w:tcPr>
          <w:p w14:paraId="41F0924E">
            <w:pPr>
              <w:pStyle w:val="17"/>
              <w:spacing w:before="101"/>
              <w:ind w:left="30"/>
              <w:rPr>
                <w:sz w:val="24"/>
              </w:rPr>
            </w:pPr>
            <w:r>
              <w:rPr>
                <w:sz w:val="24"/>
              </w:rPr>
              <w:t xml:space="preserve">83°25'31.3" </w:t>
            </w:r>
            <w:r>
              <w:rPr>
                <w:spacing w:val="-10"/>
                <w:sz w:val="24"/>
              </w:rPr>
              <w:t>E</w:t>
            </w:r>
          </w:p>
        </w:tc>
      </w:tr>
      <w:tr w14:paraId="6BA0C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0" w:hRule="atLeast"/>
        </w:trPr>
        <w:tc>
          <w:tcPr>
            <w:tcW w:w="1139" w:type="dxa"/>
            <w:tcBorders>
              <w:left w:val="single" w:color="000000" w:sz="8" w:space="0"/>
            </w:tcBorders>
          </w:tcPr>
          <w:p w14:paraId="4AF42D91">
            <w:pPr>
              <w:pStyle w:val="17"/>
              <w:spacing w:before="116"/>
              <w:ind w:left="1" w:right="1"/>
              <w:rPr>
                <w:sz w:val="24"/>
              </w:rPr>
            </w:pPr>
            <w:r>
              <w:rPr>
                <w:spacing w:val="-10"/>
                <w:sz w:val="24"/>
              </w:rPr>
              <w:t>7</w:t>
            </w:r>
          </w:p>
        </w:tc>
        <w:tc>
          <w:tcPr>
            <w:tcW w:w="2276" w:type="dxa"/>
          </w:tcPr>
          <w:p w14:paraId="32299CD5">
            <w:pPr>
              <w:pStyle w:val="17"/>
              <w:spacing w:before="116"/>
              <w:ind w:left="18" w:right="4"/>
              <w:rPr>
                <w:sz w:val="24"/>
              </w:rPr>
            </w:pPr>
            <w:r>
              <w:rPr>
                <w:sz w:val="24"/>
              </w:rPr>
              <w:t xml:space="preserve">Dindo Police </w:t>
            </w:r>
            <w:r>
              <w:rPr>
                <w:spacing w:val="-2"/>
                <w:sz w:val="24"/>
              </w:rPr>
              <w:t>Station</w:t>
            </w:r>
          </w:p>
        </w:tc>
        <w:tc>
          <w:tcPr>
            <w:tcW w:w="1644" w:type="dxa"/>
          </w:tcPr>
          <w:p w14:paraId="3B83F24C">
            <w:pPr>
              <w:pStyle w:val="17"/>
              <w:spacing w:before="116"/>
              <w:ind w:left="24" w:right="1"/>
              <w:rPr>
                <w:sz w:val="24"/>
              </w:rPr>
            </w:pPr>
            <w:r>
              <w:rPr>
                <w:sz w:val="24"/>
              </w:rPr>
              <w:t>23°55'51.0"</w:t>
            </w:r>
            <w:r>
              <w:rPr>
                <w:spacing w:val="-3"/>
                <w:sz w:val="24"/>
              </w:rPr>
              <w:t xml:space="preserve"> </w:t>
            </w:r>
            <w:r>
              <w:rPr>
                <w:spacing w:val="-10"/>
                <w:sz w:val="24"/>
              </w:rPr>
              <w:t>N</w:t>
            </w:r>
          </w:p>
        </w:tc>
        <w:tc>
          <w:tcPr>
            <w:tcW w:w="1613" w:type="dxa"/>
            <w:tcBorders>
              <w:right w:val="single" w:color="000000" w:sz="8" w:space="0"/>
            </w:tcBorders>
          </w:tcPr>
          <w:p w14:paraId="56E906F0">
            <w:pPr>
              <w:pStyle w:val="17"/>
              <w:spacing w:before="116"/>
              <w:ind w:left="30"/>
              <w:rPr>
                <w:sz w:val="24"/>
              </w:rPr>
            </w:pPr>
            <w:r>
              <w:rPr>
                <w:sz w:val="24"/>
              </w:rPr>
              <w:t xml:space="preserve">83°19'48.0" </w:t>
            </w:r>
            <w:r>
              <w:rPr>
                <w:spacing w:val="-10"/>
                <w:sz w:val="24"/>
              </w:rPr>
              <w:t>E</w:t>
            </w:r>
          </w:p>
        </w:tc>
      </w:tr>
      <w:tr w14:paraId="75F28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09" w:hRule="atLeast"/>
        </w:trPr>
        <w:tc>
          <w:tcPr>
            <w:tcW w:w="1139" w:type="dxa"/>
            <w:tcBorders>
              <w:left w:val="single" w:color="000000" w:sz="8" w:space="0"/>
              <w:bottom w:val="single" w:color="000000" w:sz="8" w:space="0"/>
            </w:tcBorders>
          </w:tcPr>
          <w:p w14:paraId="7D2C4641">
            <w:pPr>
              <w:pStyle w:val="17"/>
              <w:spacing w:before="88"/>
              <w:ind w:left="1" w:right="1"/>
              <w:rPr>
                <w:sz w:val="24"/>
              </w:rPr>
            </w:pPr>
            <w:r>
              <w:rPr>
                <w:spacing w:val="-10"/>
                <w:sz w:val="24"/>
              </w:rPr>
              <w:t>8</w:t>
            </w:r>
          </w:p>
        </w:tc>
        <w:tc>
          <w:tcPr>
            <w:tcW w:w="2276" w:type="dxa"/>
            <w:tcBorders>
              <w:bottom w:val="single" w:color="000000" w:sz="8" w:space="0"/>
            </w:tcBorders>
          </w:tcPr>
          <w:p w14:paraId="779F9A49">
            <w:pPr>
              <w:pStyle w:val="17"/>
              <w:spacing w:before="88"/>
              <w:ind w:left="18" w:right="3"/>
              <w:rPr>
                <w:sz w:val="24"/>
              </w:rPr>
            </w:pPr>
            <w:r>
              <w:rPr>
                <w:sz w:val="24"/>
              </w:rPr>
              <w:t xml:space="preserve">Dindo High </w:t>
            </w:r>
            <w:r>
              <w:rPr>
                <w:spacing w:val="-2"/>
                <w:sz w:val="24"/>
              </w:rPr>
              <w:t>School</w:t>
            </w:r>
          </w:p>
        </w:tc>
        <w:tc>
          <w:tcPr>
            <w:tcW w:w="1644" w:type="dxa"/>
            <w:tcBorders>
              <w:bottom w:val="single" w:color="000000" w:sz="8" w:space="0"/>
            </w:tcBorders>
          </w:tcPr>
          <w:p w14:paraId="26D2C64A">
            <w:pPr>
              <w:pStyle w:val="17"/>
              <w:spacing w:before="88"/>
              <w:ind w:left="24" w:right="1"/>
              <w:rPr>
                <w:sz w:val="24"/>
              </w:rPr>
            </w:pPr>
            <w:r>
              <w:rPr>
                <w:sz w:val="24"/>
              </w:rPr>
              <w:t>23°55'50.0"</w:t>
            </w:r>
            <w:r>
              <w:rPr>
                <w:spacing w:val="-3"/>
                <w:sz w:val="24"/>
              </w:rPr>
              <w:t xml:space="preserve"> </w:t>
            </w:r>
            <w:r>
              <w:rPr>
                <w:spacing w:val="-10"/>
                <w:sz w:val="24"/>
              </w:rPr>
              <w:t>N</w:t>
            </w:r>
          </w:p>
        </w:tc>
        <w:tc>
          <w:tcPr>
            <w:tcW w:w="1613" w:type="dxa"/>
            <w:tcBorders>
              <w:bottom w:val="single" w:color="000000" w:sz="8" w:space="0"/>
              <w:right w:val="single" w:color="000000" w:sz="8" w:space="0"/>
            </w:tcBorders>
          </w:tcPr>
          <w:p w14:paraId="1CCA28AC">
            <w:pPr>
              <w:pStyle w:val="17"/>
              <w:spacing w:before="88"/>
              <w:ind w:left="30"/>
              <w:rPr>
                <w:sz w:val="24"/>
              </w:rPr>
            </w:pPr>
            <w:r>
              <w:rPr>
                <w:sz w:val="24"/>
              </w:rPr>
              <w:t xml:space="preserve">83°20'00.4" </w:t>
            </w:r>
            <w:r>
              <w:rPr>
                <w:spacing w:val="-10"/>
                <w:sz w:val="24"/>
              </w:rPr>
              <w:t>E</w:t>
            </w:r>
          </w:p>
        </w:tc>
      </w:tr>
    </w:tbl>
    <w:p w14:paraId="5B3F13C0">
      <w:pPr>
        <w:sectPr>
          <w:pgSz w:w="11920" w:h="16840"/>
          <w:pgMar w:top="1220" w:right="283" w:bottom="640" w:left="708" w:header="673" w:footer="448" w:gutter="0"/>
          <w:cols w:space="720" w:num="1"/>
        </w:sectPr>
      </w:pPr>
    </w:p>
    <w:tbl>
      <w:tblPr>
        <w:tblStyle w:val="11"/>
        <w:tblW w:w="95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05"/>
        <w:gridCol w:w="1815"/>
        <w:gridCol w:w="1669"/>
        <w:gridCol w:w="897"/>
        <w:gridCol w:w="940"/>
        <w:gridCol w:w="787"/>
        <w:gridCol w:w="1047"/>
        <w:gridCol w:w="1260"/>
      </w:tblGrid>
      <w:tr w14:paraId="2F9E8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9520" w:type="dxa"/>
            <w:gridSpan w:val="8"/>
            <w:tcBorders>
              <w:top w:val="nil"/>
              <w:left w:val="nil"/>
              <w:bottom w:val="single" w:color="auto" w:sz="4" w:space="0"/>
              <w:right w:val="nil"/>
            </w:tcBorders>
            <w:shd w:val="clear" w:color="000000" w:fill="D1F0F5"/>
            <w:noWrap/>
            <w:vAlign w:val="bottom"/>
          </w:tcPr>
          <w:p w14:paraId="4B7E21D7">
            <w:pPr>
              <w:keepNext w:val="0"/>
              <w:keepLines w:val="0"/>
              <w:widowControl/>
              <w:suppressLineNumbers w:val="0"/>
              <w:jc w:val="center"/>
              <w:textAlignment w:val="bottom"/>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Annexute-1 Analytical result of  the fixed carbon values of Bed Rock Samples</w:t>
            </w:r>
          </w:p>
        </w:tc>
      </w:tr>
      <w:tr w14:paraId="720A2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1380" w:type="dxa"/>
            <w:tcBorders>
              <w:top w:val="nil"/>
              <w:left w:val="single" w:color="auto" w:sz="4" w:space="0"/>
              <w:bottom w:val="single" w:color="auto" w:sz="4" w:space="0"/>
              <w:right w:val="single" w:color="auto" w:sz="4" w:space="0"/>
            </w:tcBorders>
            <w:shd w:val="clear" w:color="000000" w:fill="D1F0F5"/>
            <w:vAlign w:val="center"/>
          </w:tcPr>
          <w:p w14:paraId="5FF8FDEF">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SL NO.</w:t>
            </w:r>
          </w:p>
        </w:tc>
        <w:tc>
          <w:tcPr>
            <w:tcW w:w="0" w:type="auto"/>
            <w:tcBorders>
              <w:top w:val="nil"/>
              <w:left w:val="nil"/>
              <w:bottom w:val="single" w:color="auto" w:sz="4" w:space="0"/>
              <w:right w:val="single" w:color="auto" w:sz="4" w:space="0"/>
            </w:tcBorders>
            <w:shd w:val="clear" w:color="000000" w:fill="D1F0F5"/>
            <w:noWrap/>
            <w:vAlign w:val="center"/>
          </w:tcPr>
          <w:p w14:paraId="1C8D5208">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Sample No.</w:t>
            </w:r>
          </w:p>
        </w:tc>
        <w:tc>
          <w:tcPr>
            <w:tcW w:w="1420" w:type="dxa"/>
            <w:tcBorders>
              <w:top w:val="nil"/>
              <w:left w:val="nil"/>
              <w:bottom w:val="single" w:color="auto" w:sz="4" w:space="0"/>
              <w:right w:val="single" w:color="auto" w:sz="4" w:space="0"/>
            </w:tcBorders>
            <w:shd w:val="clear" w:color="000000" w:fill="D1F0F5"/>
            <w:vAlign w:val="center"/>
          </w:tcPr>
          <w:p w14:paraId="604A56FC">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MOISTURE (%) ARB</w:t>
            </w:r>
          </w:p>
        </w:tc>
        <w:tc>
          <w:tcPr>
            <w:tcW w:w="880" w:type="dxa"/>
            <w:tcBorders>
              <w:top w:val="nil"/>
              <w:left w:val="nil"/>
              <w:bottom w:val="single" w:color="auto" w:sz="4" w:space="0"/>
              <w:right w:val="single" w:color="auto" w:sz="4" w:space="0"/>
            </w:tcBorders>
            <w:shd w:val="clear" w:color="000000" w:fill="D1F0F5"/>
            <w:vAlign w:val="center"/>
          </w:tcPr>
          <w:p w14:paraId="466A29C8">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VM (%) DB</w:t>
            </w:r>
          </w:p>
        </w:tc>
        <w:tc>
          <w:tcPr>
            <w:tcW w:w="960" w:type="dxa"/>
            <w:tcBorders>
              <w:top w:val="nil"/>
              <w:left w:val="nil"/>
              <w:bottom w:val="single" w:color="auto" w:sz="4" w:space="0"/>
              <w:right w:val="single" w:color="auto" w:sz="4" w:space="0"/>
            </w:tcBorders>
            <w:shd w:val="clear" w:color="000000" w:fill="D1F0F5"/>
            <w:vAlign w:val="center"/>
          </w:tcPr>
          <w:p w14:paraId="237A2996">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ASH (%) DB</w:t>
            </w:r>
          </w:p>
        </w:tc>
        <w:tc>
          <w:tcPr>
            <w:tcW w:w="800" w:type="dxa"/>
            <w:tcBorders>
              <w:top w:val="nil"/>
              <w:left w:val="nil"/>
              <w:bottom w:val="single" w:color="auto" w:sz="4" w:space="0"/>
              <w:right w:val="single" w:color="auto" w:sz="4" w:space="0"/>
            </w:tcBorders>
            <w:shd w:val="clear" w:color="000000" w:fill="D1F0F5"/>
            <w:vAlign w:val="center"/>
          </w:tcPr>
          <w:p w14:paraId="661034EA">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 (%) DB</w:t>
            </w:r>
          </w:p>
        </w:tc>
        <w:tc>
          <w:tcPr>
            <w:tcW w:w="960" w:type="dxa"/>
            <w:tcBorders>
              <w:top w:val="nil"/>
              <w:left w:val="nil"/>
              <w:bottom w:val="single" w:color="auto" w:sz="4" w:space="0"/>
              <w:right w:val="single" w:color="auto" w:sz="4" w:space="0"/>
            </w:tcBorders>
            <w:shd w:val="clear" w:color="000000" w:fill="D1F0F5"/>
            <w:vAlign w:val="center"/>
          </w:tcPr>
          <w:p w14:paraId="69D7EBAC">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FC (%)DB</w:t>
            </w:r>
          </w:p>
        </w:tc>
        <w:tc>
          <w:tcPr>
            <w:tcW w:w="0" w:type="auto"/>
            <w:tcBorders>
              <w:top w:val="nil"/>
              <w:left w:val="nil"/>
              <w:bottom w:val="single" w:color="auto" w:sz="4" w:space="0"/>
              <w:right w:val="single" w:color="auto" w:sz="4" w:space="0"/>
            </w:tcBorders>
            <w:shd w:val="clear" w:color="000000" w:fill="D1F0F5"/>
            <w:noWrap/>
            <w:vAlign w:val="center"/>
          </w:tcPr>
          <w:p w14:paraId="6D10C9F1">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Remarks</w:t>
            </w:r>
          </w:p>
        </w:tc>
      </w:tr>
      <w:tr w14:paraId="4B21C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7F8E1E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w:t>
            </w:r>
          </w:p>
        </w:tc>
        <w:tc>
          <w:tcPr>
            <w:tcW w:w="0" w:type="auto"/>
            <w:tcBorders>
              <w:top w:val="nil"/>
              <w:left w:val="nil"/>
              <w:bottom w:val="single" w:color="auto" w:sz="4" w:space="0"/>
              <w:right w:val="single" w:color="auto" w:sz="4" w:space="0"/>
            </w:tcBorders>
            <w:shd w:val="clear" w:color="auto" w:fill="auto"/>
            <w:noWrap/>
            <w:vAlign w:val="center"/>
          </w:tcPr>
          <w:p w14:paraId="6A2830F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DBABS-117A</w:t>
            </w:r>
          </w:p>
        </w:tc>
        <w:tc>
          <w:tcPr>
            <w:tcW w:w="0" w:type="auto"/>
            <w:tcBorders>
              <w:top w:val="nil"/>
              <w:left w:val="nil"/>
              <w:bottom w:val="single" w:color="auto" w:sz="4" w:space="0"/>
              <w:right w:val="single" w:color="auto" w:sz="4" w:space="0"/>
            </w:tcBorders>
            <w:shd w:val="clear" w:color="auto" w:fill="auto"/>
            <w:noWrap/>
            <w:vAlign w:val="center"/>
          </w:tcPr>
          <w:p w14:paraId="6AF2CBE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0.41</w:t>
            </w:r>
          </w:p>
        </w:tc>
        <w:tc>
          <w:tcPr>
            <w:tcW w:w="0" w:type="auto"/>
            <w:tcBorders>
              <w:top w:val="nil"/>
              <w:left w:val="nil"/>
              <w:bottom w:val="single" w:color="auto" w:sz="4" w:space="0"/>
              <w:right w:val="single" w:color="auto" w:sz="4" w:space="0"/>
            </w:tcBorders>
            <w:shd w:val="clear" w:color="auto" w:fill="auto"/>
            <w:noWrap/>
            <w:vAlign w:val="center"/>
          </w:tcPr>
          <w:p w14:paraId="7C9D4B7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3.49</w:t>
            </w:r>
          </w:p>
        </w:tc>
        <w:tc>
          <w:tcPr>
            <w:tcW w:w="0" w:type="auto"/>
            <w:tcBorders>
              <w:top w:val="nil"/>
              <w:left w:val="nil"/>
              <w:bottom w:val="single" w:color="auto" w:sz="4" w:space="0"/>
              <w:right w:val="single" w:color="auto" w:sz="4" w:space="0"/>
            </w:tcBorders>
            <w:shd w:val="clear" w:color="auto" w:fill="auto"/>
            <w:noWrap/>
            <w:vAlign w:val="center"/>
          </w:tcPr>
          <w:p w14:paraId="717603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94.17</w:t>
            </w:r>
          </w:p>
        </w:tc>
        <w:tc>
          <w:tcPr>
            <w:tcW w:w="0" w:type="auto"/>
            <w:tcBorders>
              <w:top w:val="nil"/>
              <w:left w:val="nil"/>
              <w:bottom w:val="single" w:color="auto" w:sz="4" w:space="0"/>
              <w:right w:val="single" w:color="auto" w:sz="4" w:space="0"/>
            </w:tcBorders>
            <w:shd w:val="clear" w:color="auto" w:fill="auto"/>
            <w:noWrap/>
            <w:vAlign w:val="center"/>
          </w:tcPr>
          <w:p w14:paraId="7ADE553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0CA240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2.22</w:t>
            </w:r>
          </w:p>
        </w:tc>
        <w:tc>
          <w:tcPr>
            <w:tcW w:w="960" w:type="dxa"/>
            <w:vMerge w:val="restart"/>
            <w:tcBorders>
              <w:top w:val="nil"/>
              <w:left w:val="single" w:color="auto" w:sz="4" w:space="0"/>
              <w:bottom w:val="single" w:color="auto" w:sz="4" w:space="0"/>
              <w:right w:val="single" w:color="auto" w:sz="4" w:space="0"/>
            </w:tcBorders>
            <w:shd w:val="clear" w:color="auto" w:fill="auto"/>
            <w:vAlign w:val="center"/>
          </w:tcPr>
          <w:p w14:paraId="6004532F">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Bed Rock Samples</w:t>
            </w:r>
          </w:p>
        </w:tc>
      </w:tr>
      <w:tr w14:paraId="03F6D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6883F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w:t>
            </w:r>
          </w:p>
        </w:tc>
        <w:tc>
          <w:tcPr>
            <w:tcW w:w="0" w:type="auto"/>
            <w:tcBorders>
              <w:top w:val="nil"/>
              <w:left w:val="nil"/>
              <w:bottom w:val="single" w:color="auto" w:sz="4" w:space="0"/>
              <w:right w:val="single" w:color="auto" w:sz="4" w:space="0"/>
            </w:tcBorders>
            <w:shd w:val="clear" w:color="auto" w:fill="auto"/>
            <w:noWrap/>
            <w:vAlign w:val="center"/>
          </w:tcPr>
          <w:p w14:paraId="41AE2BB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DBABS-117B</w:t>
            </w:r>
          </w:p>
        </w:tc>
        <w:tc>
          <w:tcPr>
            <w:tcW w:w="0" w:type="auto"/>
            <w:tcBorders>
              <w:top w:val="nil"/>
              <w:left w:val="nil"/>
              <w:bottom w:val="single" w:color="auto" w:sz="4" w:space="0"/>
              <w:right w:val="single" w:color="auto" w:sz="4" w:space="0"/>
            </w:tcBorders>
            <w:shd w:val="clear" w:color="auto" w:fill="auto"/>
            <w:noWrap/>
            <w:vAlign w:val="center"/>
          </w:tcPr>
          <w:p w14:paraId="310B255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2CECD77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0.39</w:t>
            </w:r>
          </w:p>
        </w:tc>
        <w:tc>
          <w:tcPr>
            <w:tcW w:w="0" w:type="auto"/>
            <w:tcBorders>
              <w:top w:val="nil"/>
              <w:left w:val="nil"/>
              <w:bottom w:val="single" w:color="auto" w:sz="4" w:space="0"/>
              <w:right w:val="single" w:color="auto" w:sz="4" w:space="0"/>
            </w:tcBorders>
            <w:shd w:val="clear" w:color="auto" w:fill="auto"/>
            <w:noWrap/>
            <w:vAlign w:val="center"/>
          </w:tcPr>
          <w:p w14:paraId="21820CC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99.40</w:t>
            </w:r>
          </w:p>
        </w:tc>
        <w:tc>
          <w:tcPr>
            <w:tcW w:w="0" w:type="auto"/>
            <w:tcBorders>
              <w:top w:val="nil"/>
              <w:left w:val="nil"/>
              <w:bottom w:val="single" w:color="auto" w:sz="4" w:space="0"/>
              <w:right w:val="single" w:color="auto" w:sz="4" w:space="0"/>
            </w:tcBorders>
            <w:shd w:val="clear" w:color="auto" w:fill="auto"/>
            <w:noWrap/>
            <w:vAlign w:val="center"/>
          </w:tcPr>
          <w:p w14:paraId="77074A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00EA88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11EADE3">
            <w:pPr>
              <w:jc w:val="center"/>
              <w:rPr>
                <w:rFonts w:hint="default" w:ascii="Times New Roman" w:hAnsi="Times New Roman" w:eastAsia="sans-serif" w:cs="Times New Roman"/>
                <w:b/>
                <w:bCs/>
                <w:i w:val="0"/>
                <w:iCs w:val="0"/>
                <w:color w:val="000000"/>
                <w:sz w:val="24"/>
                <w:szCs w:val="24"/>
                <w:u w:val="none"/>
              </w:rPr>
            </w:pPr>
          </w:p>
        </w:tc>
      </w:tr>
      <w:tr w14:paraId="625F8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09498D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w:t>
            </w:r>
          </w:p>
        </w:tc>
        <w:tc>
          <w:tcPr>
            <w:tcW w:w="0" w:type="auto"/>
            <w:tcBorders>
              <w:top w:val="nil"/>
              <w:left w:val="nil"/>
              <w:bottom w:val="single" w:color="auto" w:sz="4" w:space="0"/>
              <w:right w:val="single" w:color="auto" w:sz="4" w:space="0"/>
            </w:tcBorders>
            <w:shd w:val="clear" w:color="auto" w:fill="auto"/>
            <w:noWrap/>
            <w:vAlign w:val="center"/>
          </w:tcPr>
          <w:p w14:paraId="554C99B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DBABS-118A</w:t>
            </w:r>
          </w:p>
        </w:tc>
        <w:tc>
          <w:tcPr>
            <w:tcW w:w="0" w:type="auto"/>
            <w:tcBorders>
              <w:top w:val="nil"/>
              <w:left w:val="nil"/>
              <w:bottom w:val="single" w:color="auto" w:sz="4" w:space="0"/>
              <w:right w:val="single" w:color="auto" w:sz="4" w:space="0"/>
            </w:tcBorders>
            <w:shd w:val="clear" w:color="auto" w:fill="auto"/>
            <w:noWrap/>
            <w:vAlign w:val="center"/>
          </w:tcPr>
          <w:p w14:paraId="5ABE75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0.60</w:t>
            </w:r>
          </w:p>
        </w:tc>
        <w:tc>
          <w:tcPr>
            <w:tcW w:w="0" w:type="auto"/>
            <w:tcBorders>
              <w:top w:val="nil"/>
              <w:left w:val="nil"/>
              <w:bottom w:val="single" w:color="auto" w:sz="4" w:space="0"/>
              <w:right w:val="single" w:color="auto" w:sz="4" w:space="0"/>
            </w:tcBorders>
            <w:shd w:val="clear" w:color="auto" w:fill="auto"/>
            <w:noWrap/>
            <w:vAlign w:val="center"/>
          </w:tcPr>
          <w:p w14:paraId="50AC28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4.21</w:t>
            </w:r>
          </w:p>
        </w:tc>
        <w:tc>
          <w:tcPr>
            <w:tcW w:w="0" w:type="auto"/>
            <w:tcBorders>
              <w:top w:val="nil"/>
              <w:left w:val="nil"/>
              <w:bottom w:val="single" w:color="auto" w:sz="4" w:space="0"/>
              <w:right w:val="single" w:color="auto" w:sz="4" w:space="0"/>
            </w:tcBorders>
            <w:shd w:val="clear" w:color="auto" w:fill="auto"/>
            <w:noWrap/>
            <w:vAlign w:val="center"/>
          </w:tcPr>
          <w:p w14:paraId="18396C6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94.69</w:t>
            </w:r>
          </w:p>
        </w:tc>
        <w:tc>
          <w:tcPr>
            <w:tcW w:w="0" w:type="auto"/>
            <w:tcBorders>
              <w:top w:val="nil"/>
              <w:left w:val="nil"/>
              <w:bottom w:val="single" w:color="auto" w:sz="4" w:space="0"/>
              <w:right w:val="single" w:color="auto" w:sz="4" w:space="0"/>
            </w:tcBorders>
            <w:shd w:val="clear" w:color="auto" w:fill="auto"/>
            <w:noWrap/>
            <w:vAlign w:val="center"/>
          </w:tcPr>
          <w:p w14:paraId="7ECB60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157EC8B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8EC08D4">
            <w:pPr>
              <w:jc w:val="center"/>
              <w:rPr>
                <w:rFonts w:hint="default" w:ascii="Times New Roman" w:hAnsi="Times New Roman" w:eastAsia="sans-serif" w:cs="Times New Roman"/>
                <w:b/>
                <w:bCs/>
                <w:i w:val="0"/>
                <w:iCs w:val="0"/>
                <w:color w:val="000000"/>
                <w:sz w:val="24"/>
                <w:szCs w:val="24"/>
                <w:u w:val="none"/>
              </w:rPr>
            </w:pPr>
          </w:p>
        </w:tc>
      </w:tr>
      <w:tr w14:paraId="5E889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D3247A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w:t>
            </w:r>
          </w:p>
        </w:tc>
        <w:tc>
          <w:tcPr>
            <w:tcW w:w="0" w:type="auto"/>
            <w:tcBorders>
              <w:top w:val="nil"/>
              <w:left w:val="nil"/>
              <w:bottom w:val="single" w:color="auto" w:sz="4" w:space="0"/>
              <w:right w:val="single" w:color="auto" w:sz="4" w:space="0"/>
            </w:tcBorders>
            <w:shd w:val="clear" w:color="auto" w:fill="auto"/>
            <w:noWrap/>
            <w:vAlign w:val="center"/>
          </w:tcPr>
          <w:p w14:paraId="4A062E7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DBABS-118B</w:t>
            </w:r>
          </w:p>
        </w:tc>
        <w:tc>
          <w:tcPr>
            <w:tcW w:w="0" w:type="auto"/>
            <w:tcBorders>
              <w:top w:val="nil"/>
              <w:left w:val="nil"/>
              <w:bottom w:val="single" w:color="auto" w:sz="4" w:space="0"/>
              <w:right w:val="single" w:color="auto" w:sz="4" w:space="0"/>
            </w:tcBorders>
            <w:shd w:val="clear" w:color="auto" w:fill="auto"/>
            <w:noWrap/>
            <w:vAlign w:val="center"/>
          </w:tcPr>
          <w:p w14:paraId="6A0A035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1.21</w:t>
            </w:r>
          </w:p>
        </w:tc>
        <w:tc>
          <w:tcPr>
            <w:tcW w:w="0" w:type="auto"/>
            <w:tcBorders>
              <w:top w:val="nil"/>
              <w:left w:val="nil"/>
              <w:bottom w:val="single" w:color="auto" w:sz="4" w:space="0"/>
              <w:right w:val="single" w:color="auto" w:sz="4" w:space="0"/>
            </w:tcBorders>
            <w:shd w:val="clear" w:color="auto" w:fill="auto"/>
            <w:noWrap/>
            <w:vAlign w:val="center"/>
          </w:tcPr>
          <w:p w14:paraId="6FE1F22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6.05</w:t>
            </w:r>
          </w:p>
        </w:tc>
        <w:tc>
          <w:tcPr>
            <w:tcW w:w="0" w:type="auto"/>
            <w:tcBorders>
              <w:top w:val="nil"/>
              <w:left w:val="nil"/>
              <w:bottom w:val="single" w:color="auto" w:sz="4" w:space="0"/>
              <w:right w:val="single" w:color="auto" w:sz="4" w:space="0"/>
            </w:tcBorders>
            <w:shd w:val="clear" w:color="auto" w:fill="auto"/>
            <w:noWrap/>
            <w:vAlign w:val="center"/>
          </w:tcPr>
          <w:p w14:paraId="6091697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92.39</w:t>
            </w:r>
          </w:p>
        </w:tc>
        <w:tc>
          <w:tcPr>
            <w:tcW w:w="0" w:type="auto"/>
            <w:tcBorders>
              <w:top w:val="nil"/>
              <w:left w:val="nil"/>
              <w:bottom w:val="single" w:color="auto" w:sz="4" w:space="0"/>
              <w:right w:val="single" w:color="auto" w:sz="4" w:space="0"/>
            </w:tcBorders>
            <w:shd w:val="clear" w:color="auto" w:fill="auto"/>
            <w:noWrap/>
            <w:vAlign w:val="center"/>
          </w:tcPr>
          <w:p w14:paraId="1F58F0C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17ABBB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E103B17">
            <w:pPr>
              <w:jc w:val="center"/>
              <w:rPr>
                <w:rFonts w:hint="default" w:ascii="Times New Roman" w:hAnsi="Times New Roman" w:eastAsia="sans-serif" w:cs="Times New Roman"/>
                <w:b/>
                <w:bCs/>
                <w:i w:val="0"/>
                <w:iCs w:val="0"/>
                <w:color w:val="000000"/>
                <w:sz w:val="24"/>
                <w:szCs w:val="24"/>
                <w:u w:val="none"/>
              </w:rPr>
            </w:pPr>
          </w:p>
        </w:tc>
      </w:tr>
      <w:tr w14:paraId="16FBF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5DF779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w:t>
            </w:r>
          </w:p>
        </w:tc>
        <w:tc>
          <w:tcPr>
            <w:tcW w:w="0" w:type="auto"/>
            <w:tcBorders>
              <w:top w:val="nil"/>
              <w:left w:val="nil"/>
              <w:bottom w:val="single" w:color="auto" w:sz="4" w:space="0"/>
              <w:right w:val="single" w:color="auto" w:sz="4" w:space="0"/>
            </w:tcBorders>
            <w:shd w:val="clear" w:color="auto" w:fill="auto"/>
            <w:noWrap/>
            <w:vAlign w:val="center"/>
          </w:tcPr>
          <w:p w14:paraId="56DCBC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DBABS-121</w:t>
            </w:r>
          </w:p>
        </w:tc>
        <w:tc>
          <w:tcPr>
            <w:tcW w:w="0" w:type="auto"/>
            <w:tcBorders>
              <w:top w:val="nil"/>
              <w:left w:val="nil"/>
              <w:bottom w:val="single" w:color="auto" w:sz="4" w:space="0"/>
              <w:right w:val="single" w:color="auto" w:sz="4" w:space="0"/>
            </w:tcBorders>
            <w:shd w:val="clear" w:color="auto" w:fill="auto"/>
            <w:noWrap/>
            <w:vAlign w:val="center"/>
          </w:tcPr>
          <w:p w14:paraId="402C87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0.29</w:t>
            </w:r>
          </w:p>
        </w:tc>
        <w:tc>
          <w:tcPr>
            <w:tcW w:w="0" w:type="auto"/>
            <w:tcBorders>
              <w:top w:val="nil"/>
              <w:left w:val="nil"/>
              <w:bottom w:val="single" w:color="auto" w:sz="4" w:space="0"/>
              <w:right w:val="single" w:color="auto" w:sz="4" w:space="0"/>
            </w:tcBorders>
            <w:shd w:val="clear" w:color="auto" w:fill="auto"/>
            <w:noWrap/>
            <w:vAlign w:val="center"/>
          </w:tcPr>
          <w:p w14:paraId="268C0E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3.15</w:t>
            </w:r>
          </w:p>
        </w:tc>
        <w:tc>
          <w:tcPr>
            <w:tcW w:w="0" w:type="auto"/>
            <w:tcBorders>
              <w:top w:val="nil"/>
              <w:left w:val="nil"/>
              <w:bottom w:val="single" w:color="auto" w:sz="4" w:space="0"/>
              <w:right w:val="single" w:color="auto" w:sz="4" w:space="0"/>
            </w:tcBorders>
            <w:shd w:val="clear" w:color="auto" w:fill="auto"/>
            <w:noWrap/>
            <w:vAlign w:val="center"/>
          </w:tcPr>
          <w:p w14:paraId="5403D4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94.16</w:t>
            </w:r>
          </w:p>
        </w:tc>
        <w:tc>
          <w:tcPr>
            <w:tcW w:w="0" w:type="auto"/>
            <w:tcBorders>
              <w:top w:val="nil"/>
              <w:left w:val="nil"/>
              <w:bottom w:val="single" w:color="auto" w:sz="4" w:space="0"/>
              <w:right w:val="single" w:color="auto" w:sz="4" w:space="0"/>
            </w:tcBorders>
            <w:shd w:val="clear" w:color="auto" w:fill="auto"/>
            <w:noWrap/>
            <w:vAlign w:val="center"/>
          </w:tcPr>
          <w:p w14:paraId="03BD764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w:t>
            </w:r>
          </w:p>
        </w:tc>
        <w:tc>
          <w:tcPr>
            <w:tcW w:w="0" w:type="auto"/>
            <w:tcBorders>
              <w:top w:val="nil"/>
              <w:left w:val="nil"/>
              <w:bottom w:val="single" w:color="auto" w:sz="4" w:space="0"/>
              <w:right w:val="single" w:color="auto" w:sz="4" w:space="0"/>
            </w:tcBorders>
            <w:shd w:val="clear" w:color="auto" w:fill="auto"/>
            <w:noWrap/>
            <w:vAlign w:val="center"/>
          </w:tcPr>
          <w:p w14:paraId="0646F6D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E30E1EF">
            <w:pPr>
              <w:jc w:val="center"/>
              <w:rPr>
                <w:rFonts w:hint="default" w:ascii="Times New Roman" w:hAnsi="Times New Roman" w:eastAsia="sans-serif" w:cs="Times New Roman"/>
                <w:b/>
                <w:bCs/>
                <w:i w:val="0"/>
                <w:iCs w:val="0"/>
                <w:color w:val="000000"/>
                <w:sz w:val="24"/>
                <w:szCs w:val="24"/>
                <w:u w:val="none"/>
              </w:rPr>
            </w:pPr>
          </w:p>
        </w:tc>
      </w:tr>
      <w:tr w14:paraId="7A9E8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B0400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w:t>
            </w:r>
          </w:p>
        </w:tc>
        <w:tc>
          <w:tcPr>
            <w:tcW w:w="0" w:type="auto"/>
            <w:tcBorders>
              <w:top w:val="nil"/>
              <w:left w:val="nil"/>
              <w:bottom w:val="single" w:color="auto" w:sz="4" w:space="0"/>
              <w:right w:val="single" w:color="auto" w:sz="4" w:space="0"/>
            </w:tcBorders>
            <w:shd w:val="clear" w:color="auto" w:fill="auto"/>
            <w:noWrap/>
            <w:vAlign w:val="center"/>
          </w:tcPr>
          <w:p w14:paraId="143E77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DBABS-134</w:t>
            </w:r>
          </w:p>
        </w:tc>
        <w:tc>
          <w:tcPr>
            <w:tcW w:w="0" w:type="auto"/>
            <w:tcBorders>
              <w:top w:val="nil"/>
              <w:left w:val="nil"/>
              <w:bottom w:val="single" w:color="auto" w:sz="4" w:space="0"/>
              <w:right w:val="single" w:color="auto" w:sz="4" w:space="0"/>
            </w:tcBorders>
            <w:shd w:val="clear" w:color="auto" w:fill="auto"/>
            <w:noWrap/>
            <w:vAlign w:val="center"/>
          </w:tcPr>
          <w:p w14:paraId="458928B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0.64</w:t>
            </w:r>
          </w:p>
        </w:tc>
        <w:tc>
          <w:tcPr>
            <w:tcW w:w="0" w:type="auto"/>
            <w:tcBorders>
              <w:top w:val="nil"/>
              <w:left w:val="nil"/>
              <w:bottom w:val="single" w:color="auto" w:sz="4" w:space="0"/>
              <w:right w:val="single" w:color="auto" w:sz="4" w:space="0"/>
            </w:tcBorders>
            <w:shd w:val="clear" w:color="auto" w:fill="auto"/>
            <w:noWrap/>
            <w:vAlign w:val="center"/>
          </w:tcPr>
          <w:p w14:paraId="7C2155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4.63</w:t>
            </w:r>
          </w:p>
        </w:tc>
        <w:tc>
          <w:tcPr>
            <w:tcW w:w="0" w:type="auto"/>
            <w:tcBorders>
              <w:top w:val="nil"/>
              <w:left w:val="nil"/>
              <w:bottom w:val="single" w:color="auto" w:sz="4" w:space="0"/>
              <w:right w:val="single" w:color="auto" w:sz="4" w:space="0"/>
            </w:tcBorders>
            <w:shd w:val="clear" w:color="auto" w:fill="auto"/>
            <w:noWrap/>
            <w:vAlign w:val="center"/>
          </w:tcPr>
          <w:p w14:paraId="07AED9B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94.85</w:t>
            </w:r>
          </w:p>
        </w:tc>
        <w:tc>
          <w:tcPr>
            <w:tcW w:w="0" w:type="auto"/>
            <w:tcBorders>
              <w:top w:val="nil"/>
              <w:left w:val="nil"/>
              <w:bottom w:val="single" w:color="auto" w:sz="4" w:space="0"/>
              <w:right w:val="single" w:color="auto" w:sz="4" w:space="0"/>
            </w:tcBorders>
            <w:shd w:val="clear" w:color="auto" w:fill="auto"/>
            <w:noWrap/>
            <w:vAlign w:val="center"/>
          </w:tcPr>
          <w:p w14:paraId="03AC4B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72D1FF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5994BEE">
            <w:pPr>
              <w:jc w:val="center"/>
              <w:rPr>
                <w:rFonts w:hint="default" w:ascii="Times New Roman" w:hAnsi="Times New Roman" w:eastAsia="sans-serif" w:cs="Times New Roman"/>
                <w:b/>
                <w:bCs/>
                <w:i w:val="0"/>
                <w:iCs w:val="0"/>
                <w:color w:val="000000"/>
                <w:sz w:val="24"/>
                <w:szCs w:val="24"/>
                <w:u w:val="none"/>
              </w:rPr>
            </w:pPr>
          </w:p>
        </w:tc>
      </w:tr>
      <w:tr w14:paraId="18794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5C72F5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w:t>
            </w:r>
          </w:p>
        </w:tc>
        <w:tc>
          <w:tcPr>
            <w:tcW w:w="0" w:type="auto"/>
            <w:tcBorders>
              <w:top w:val="nil"/>
              <w:left w:val="nil"/>
              <w:bottom w:val="single" w:color="auto" w:sz="4" w:space="0"/>
              <w:right w:val="single" w:color="auto" w:sz="4" w:space="0"/>
            </w:tcBorders>
            <w:shd w:val="clear" w:color="auto" w:fill="auto"/>
            <w:noWrap/>
            <w:vAlign w:val="center"/>
          </w:tcPr>
          <w:p w14:paraId="2EEF4D2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DBABS-140</w:t>
            </w:r>
          </w:p>
        </w:tc>
        <w:tc>
          <w:tcPr>
            <w:tcW w:w="0" w:type="auto"/>
            <w:tcBorders>
              <w:top w:val="nil"/>
              <w:left w:val="nil"/>
              <w:bottom w:val="single" w:color="auto" w:sz="4" w:space="0"/>
              <w:right w:val="single" w:color="auto" w:sz="4" w:space="0"/>
            </w:tcBorders>
            <w:shd w:val="clear" w:color="auto" w:fill="auto"/>
            <w:noWrap/>
            <w:vAlign w:val="center"/>
          </w:tcPr>
          <w:p w14:paraId="2CD82A7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1.11</w:t>
            </w:r>
          </w:p>
        </w:tc>
        <w:tc>
          <w:tcPr>
            <w:tcW w:w="0" w:type="auto"/>
            <w:tcBorders>
              <w:top w:val="nil"/>
              <w:left w:val="nil"/>
              <w:bottom w:val="single" w:color="auto" w:sz="4" w:space="0"/>
              <w:right w:val="single" w:color="auto" w:sz="4" w:space="0"/>
            </w:tcBorders>
            <w:shd w:val="clear" w:color="auto" w:fill="auto"/>
            <w:noWrap/>
            <w:vAlign w:val="center"/>
          </w:tcPr>
          <w:p w14:paraId="41CCA1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5.15</w:t>
            </w:r>
          </w:p>
        </w:tc>
        <w:tc>
          <w:tcPr>
            <w:tcW w:w="0" w:type="auto"/>
            <w:tcBorders>
              <w:top w:val="nil"/>
              <w:left w:val="nil"/>
              <w:bottom w:val="single" w:color="auto" w:sz="4" w:space="0"/>
              <w:right w:val="single" w:color="auto" w:sz="4" w:space="0"/>
            </w:tcBorders>
            <w:shd w:val="clear" w:color="auto" w:fill="auto"/>
            <w:noWrap/>
            <w:vAlign w:val="center"/>
          </w:tcPr>
          <w:p w14:paraId="1623AB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93.77</w:t>
            </w:r>
          </w:p>
        </w:tc>
        <w:tc>
          <w:tcPr>
            <w:tcW w:w="0" w:type="auto"/>
            <w:tcBorders>
              <w:top w:val="nil"/>
              <w:left w:val="nil"/>
              <w:bottom w:val="single" w:color="auto" w:sz="4" w:space="0"/>
              <w:right w:val="single" w:color="auto" w:sz="4" w:space="0"/>
            </w:tcBorders>
            <w:shd w:val="clear" w:color="auto" w:fill="auto"/>
            <w:noWrap/>
            <w:vAlign w:val="center"/>
          </w:tcPr>
          <w:p w14:paraId="77CEB7D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0" w:type="auto"/>
            <w:tcBorders>
              <w:top w:val="nil"/>
              <w:left w:val="nil"/>
              <w:bottom w:val="single" w:color="auto" w:sz="4" w:space="0"/>
              <w:right w:val="single" w:color="auto" w:sz="4" w:space="0"/>
            </w:tcBorders>
            <w:shd w:val="clear" w:color="auto" w:fill="auto"/>
            <w:noWrap/>
            <w:vAlign w:val="center"/>
          </w:tcPr>
          <w:p w14:paraId="01BA71F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1EC3FFD">
            <w:pPr>
              <w:jc w:val="center"/>
              <w:rPr>
                <w:rFonts w:hint="default" w:ascii="Times New Roman" w:hAnsi="Times New Roman" w:eastAsia="sans-serif" w:cs="Times New Roman"/>
                <w:b/>
                <w:bCs/>
                <w:i w:val="0"/>
                <w:iCs w:val="0"/>
                <w:color w:val="000000"/>
                <w:sz w:val="24"/>
                <w:szCs w:val="24"/>
                <w:u w:val="none"/>
              </w:rPr>
            </w:pPr>
          </w:p>
        </w:tc>
      </w:tr>
      <w:tr w14:paraId="5A261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D24CCD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w:t>
            </w:r>
          </w:p>
        </w:tc>
        <w:tc>
          <w:tcPr>
            <w:tcW w:w="0" w:type="auto"/>
            <w:tcBorders>
              <w:top w:val="nil"/>
              <w:left w:val="nil"/>
              <w:bottom w:val="single" w:color="auto" w:sz="4" w:space="0"/>
              <w:right w:val="single" w:color="auto" w:sz="4" w:space="0"/>
            </w:tcBorders>
            <w:shd w:val="clear" w:color="auto" w:fill="auto"/>
            <w:noWrap/>
            <w:vAlign w:val="center"/>
          </w:tcPr>
          <w:p w14:paraId="14EB2A4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DBABS-141</w:t>
            </w:r>
          </w:p>
        </w:tc>
        <w:tc>
          <w:tcPr>
            <w:tcW w:w="0" w:type="auto"/>
            <w:tcBorders>
              <w:top w:val="nil"/>
              <w:left w:val="nil"/>
              <w:bottom w:val="single" w:color="auto" w:sz="4" w:space="0"/>
              <w:right w:val="single" w:color="auto" w:sz="4" w:space="0"/>
            </w:tcBorders>
            <w:shd w:val="clear" w:color="auto" w:fill="auto"/>
            <w:noWrap/>
            <w:vAlign w:val="center"/>
          </w:tcPr>
          <w:p w14:paraId="0C01BEA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0.70</w:t>
            </w:r>
          </w:p>
        </w:tc>
        <w:tc>
          <w:tcPr>
            <w:tcW w:w="0" w:type="auto"/>
            <w:tcBorders>
              <w:top w:val="nil"/>
              <w:left w:val="nil"/>
              <w:bottom w:val="single" w:color="auto" w:sz="4" w:space="0"/>
              <w:right w:val="single" w:color="auto" w:sz="4" w:space="0"/>
            </w:tcBorders>
            <w:shd w:val="clear" w:color="auto" w:fill="auto"/>
            <w:noWrap/>
            <w:vAlign w:val="center"/>
          </w:tcPr>
          <w:p w14:paraId="75A132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3.74</w:t>
            </w:r>
          </w:p>
        </w:tc>
        <w:tc>
          <w:tcPr>
            <w:tcW w:w="0" w:type="auto"/>
            <w:tcBorders>
              <w:top w:val="nil"/>
              <w:left w:val="nil"/>
              <w:bottom w:val="single" w:color="auto" w:sz="4" w:space="0"/>
              <w:right w:val="single" w:color="auto" w:sz="4" w:space="0"/>
            </w:tcBorders>
            <w:shd w:val="clear" w:color="auto" w:fill="auto"/>
            <w:noWrap/>
            <w:vAlign w:val="center"/>
          </w:tcPr>
          <w:p w14:paraId="3A6448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93.89</w:t>
            </w:r>
          </w:p>
        </w:tc>
        <w:tc>
          <w:tcPr>
            <w:tcW w:w="0" w:type="auto"/>
            <w:tcBorders>
              <w:top w:val="nil"/>
              <w:left w:val="nil"/>
              <w:bottom w:val="single" w:color="auto" w:sz="4" w:space="0"/>
              <w:right w:val="single" w:color="auto" w:sz="4" w:space="0"/>
            </w:tcBorders>
            <w:shd w:val="clear" w:color="auto" w:fill="auto"/>
            <w:noWrap/>
            <w:vAlign w:val="center"/>
          </w:tcPr>
          <w:p w14:paraId="725EF90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32ED752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4CFA3F3">
            <w:pPr>
              <w:jc w:val="center"/>
              <w:rPr>
                <w:rFonts w:hint="default" w:ascii="Times New Roman" w:hAnsi="Times New Roman" w:eastAsia="sans-serif" w:cs="Times New Roman"/>
                <w:b/>
                <w:bCs/>
                <w:i w:val="0"/>
                <w:iCs w:val="0"/>
                <w:color w:val="000000"/>
                <w:sz w:val="24"/>
                <w:szCs w:val="24"/>
                <w:u w:val="none"/>
              </w:rPr>
            </w:pPr>
          </w:p>
        </w:tc>
      </w:tr>
      <w:tr w14:paraId="4FB80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F5B8F3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w:t>
            </w:r>
          </w:p>
        </w:tc>
        <w:tc>
          <w:tcPr>
            <w:tcW w:w="0" w:type="auto"/>
            <w:tcBorders>
              <w:top w:val="nil"/>
              <w:left w:val="nil"/>
              <w:bottom w:val="single" w:color="auto" w:sz="4" w:space="0"/>
              <w:right w:val="single" w:color="auto" w:sz="4" w:space="0"/>
            </w:tcBorders>
            <w:shd w:val="clear" w:color="auto" w:fill="auto"/>
            <w:noWrap/>
            <w:vAlign w:val="center"/>
          </w:tcPr>
          <w:p w14:paraId="2EDD5E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DBABS-142</w:t>
            </w:r>
          </w:p>
        </w:tc>
        <w:tc>
          <w:tcPr>
            <w:tcW w:w="0" w:type="auto"/>
            <w:tcBorders>
              <w:top w:val="nil"/>
              <w:left w:val="nil"/>
              <w:bottom w:val="single" w:color="auto" w:sz="4" w:space="0"/>
              <w:right w:val="single" w:color="auto" w:sz="4" w:space="0"/>
            </w:tcBorders>
            <w:shd w:val="clear" w:color="auto" w:fill="auto"/>
            <w:noWrap/>
            <w:vAlign w:val="center"/>
          </w:tcPr>
          <w:p w14:paraId="207652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0.35</w:t>
            </w:r>
          </w:p>
        </w:tc>
        <w:tc>
          <w:tcPr>
            <w:tcW w:w="0" w:type="auto"/>
            <w:tcBorders>
              <w:top w:val="nil"/>
              <w:left w:val="nil"/>
              <w:bottom w:val="single" w:color="auto" w:sz="4" w:space="0"/>
              <w:right w:val="single" w:color="auto" w:sz="4" w:space="0"/>
            </w:tcBorders>
            <w:shd w:val="clear" w:color="auto" w:fill="auto"/>
            <w:noWrap/>
            <w:vAlign w:val="center"/>
          </w:tcPr>
          <w:p w14:paraId="327D909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4.07</w:t>
            </w:r>
          </w:p>
        </w:tc>
        <w:tc>
          <w:tcPr>
            <w:tcW w:w="0" w:type="auto"/>
            <w:tcBorders>
              <w:top w:val="nil"/>
              <w:left w:val="nil"/>
              <w:bottom w:val="single" w:color="auto" w:sz="4" w:space="0"/>
              <w:right w:val="single" w:color="auto" w:sz="4" w:space="0"/>
            </w:tcBorders>
            <w:shd w:val="clear" w:color="auto" w:fill="auto"/>
            <w:noWrap/>
            <w:vAlign w:val="center"/>
          </w:tcPr>
          <w:p w14:paraId="7905B7D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94.12</w:t>
            </w:r>
          </w:p>
        </w:tc>
        <w:tc>
          <w:tcPr>
            <w:tcW w:w="0" w:type="auto"/>
            <w:tcBorders>
              <w:top w:val="nil"/>
              <w:left w:val="nil"/>
              <w:bottom w:val="single" w:color="auto" w:sz="4" w:space="0"/>
              <w:right w:val="single" w:color="auto" w:sz="4" w:space="0"/>
            </w:tcBorders>
            <w:shd w:val="clear" w:color="auto" w:fill="auto"/>
            <w:noWrap/>
            <w:vAlign w:val="center"/>
          </w:tcPr>
          <w:p w14:paraId="09A7BC0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1B6821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F8094A2">
            <w:pPr>
              <w:jc w:val="center"/>
              <w:rPr>
                <w:rFonts w:hint="default" w:ascii="Times New Roman" w:hAnsi="Times New Roman" w:eastAsia="sans-serif" w:cs="Times New Roman"/>
                <w:b/>
                <w:bCs/>
                <w:i w:val="0"/>
                <w:iCs w:val="0"/>
                <w:color w:val="000000"/>
                <w:sz w:val="24"/>
                <w:szCs w:val="24"/>
                <w:u w:val="none"/>
              </w:rPr>
            </w:pPr>
          </w:p>
        </w:tc>
      </w:tr>
      <w:tr w14:paraId="5DC2B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D8A38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w:t>
            </w:r>
          </w:p>
        </w:tc>
        <w:tc>
          <w:tcPr>
            <w:tcW w:w="0" w:type="auto"/>
            <w:tcBorders>
              <w:top w:val="nil"/>
              <w:left w:val="nil"/>
              <w:bottom w:val="single" w:color="auto" w:sz="4" w:space="0"/>
              <w:right w:val="single" w:color="auto" w:sz="4" w:space="0"/>
            </w:tcBorders>
            <w:shd w:val="clear" w:color="auto" w:fill="auto"/>
            <w:noWrap/>
            <w:vAlign w:val="center"/>
          </w:tcPr>
          <w:p w14:paraId="4AF6EE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DBAS-05</w:t>
            </w:r>
          </w:p>
        </w:tc>
        <w:tc>
          <w:tcPr>
            <w:tcW w:w="0" w:type="auto"/>
            <w:tcBorders>
              <w:top w:val="nil"/>
              <w:left w:val="nil"/>
              <w:bottom w:val="single" w:color="auto" w:sz="4" w:space="0"/>
              <w:right w:val="single" w:color="auto" w:sz="4" w:space="0"/>
            </w:tcBorders>
            <w:shd w:val="clear" w:color="auto" w:fill="auto"/>
            <w:noWrap/>
            <w:vAlign w:val="center"/>
          </w:tcPr>
          <w:p w14:paraId="0857B8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0.33</w:t>
            </w:r>
          </w:p>
        </w:tc>
        <w:tc>
          <w:tcPr>
            <w:tcW w:w="0" w:type="auto"/>
            <w:tcBorders>
              <w:top w:val="nil"/>
              <w:left w:val="nil"/>
              <w:bottom w:val="single" w:color="auto" w:sz="4" w:space="0"/>
              <w:right w:val="single" w:color="auto" w:sz="4" w:space="0"/>
            </w:tcBorders>
            <w:shd w:val="clear" w:color="auto" w:fill="auto"/>
            <w:noWrap/>
            <w:vAlign w:val="center"/>
          </w:tcPr>
          <w:p w14:paraId="5F666E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3.49</w:t>
            </w:r>
          </w:p>
        </w:tc>
        <w:tc>
          <w:tcPr>
            <w:tcW w:w="0" w:type="auto"/>
            <w:tcBorders>
              <w:top w:val="nil"/>
              <w:left w:val="nil"/>
              <w:bottom w:val="single" w:color="auto" w:sz="4" w:space="0"/>
              <w:right w:val="single" w:color="auto" w:sz="4" w:space="0"/>
            </w:tcBorders>
            <w:shd w:val="clear" w:color="auto" w:fill="auto"/>
            <w:noWrap/>
            <w:vAlign w:val="center"/>
          </w:tcPr>
          <w:p w14:paraId="5ADF073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94.11</w:t>
            </w:r>
          </w:p>
        </w:tc>
        <w:tc>
          <w:tcPr>
            <w:tcW w:w="0" w:type="auto"/>
            <w:tcBorders>
              <w:top w:val="nil"/>
              <w:left w:val="nil"/>
              <w:bottom w:val="single" w:color="auto" w:sz="4" w:space="0"/>
              <w:right w:val="single" w:color="auto" w:sz="4" w:space="0"/>
            </w:tcBorders>
            <w:shd w:val="clear" w:color="auto" w:fill="auto"/>
            <w:noWrap/>
            <w:vAlign w:val="center"/>
          </w:tcPr>
          <w:p w14:paraId="507C7A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center"/>
          </w:tcPr>
          <w:p w14:paraId="1690164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3CDC99F">
            <w:pPr>
              <w:jc w:val="center"/>
              <w:rPr>
                <w:rFonts w:hint="default" w:ascii="Times New Roman" w:hAnsi="Times New Roman" w:eastAsia="sans-serif" w:cs="Times New Roman"/>
                <w:b/>
                <w:bCs/>
                <w:i w:val="0"/>
                <w:iCs w:val="0"/>
                <w:color w:val="000000"/>
                <w:sz w:val="24"/>
                <w:szCs w:val="24"/>
                <w:u w:val="none"/>
              </w:rPr>
            </w:pPr>
          </w:p>
        </w:tc>
      </w:tr>
      <w:tr w14:paraId="5A095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F68971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w:t>
            </w:r>
          </w:p>
        </w:tc>
        <w:tc>
          <w:tcPr>
            <w:tcW w:w="0" w:type="auto"/>
            <w:tcBorders>
              <w:top w:val="nil"/>
              <w:left w:val="nil"/>
              <w:bottom w:val="single" w:color="auto" w:sz="4" w:space="0"/>
              <w:right w:val="single" w:color="auto" w:sz="4" w:space="0"/>
            </w:tcBorders>
            <w:shd w:val="clear" w:color="auto" w:fill="auto"/>
            <w:noWrap/>
            <w:vAlign w:val="center"/>
          </w:tcPr>
          <w:p w14:paraId="24DBEBD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DBAS-17</w:t>
            </w:r>
          </w:p>
        </w:tc>
        <w:tc>
          <w:tcPr>
            <w:tcW w:w="0" w:type="auto"/>
            <w:tcBorders>
              <w:top w:val="nil"/>
              <w:left w:val="nil"/>
              <w:bottom w:val="single" w:color="auto" w:sz="4" w:space="0"/>
              <w:right w:val="single" w:color="auto" w:sz="4" w:space="0"/>
            </w:tcBorders>
            <w:shd w:val="clear" w:color="auto" w:fill="auto"/>
            <w:noWrap/>
            <w:vAlign w:val="center"/>
          </w:tcPr>
          <w:p w14:paraId="258AB02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0.93</w:t>
            </w:r>
          </w:p>
        </w:tc>
        <w:tc>
          <w:tcPr>
            <w:tcW w:w="0" w:type="auto"/>
            <w:tcBorders>
              <w:top w:val="nil"/>
              <w:left w:val="nil"/>
              <w:bottom w:val="single" w:color="auto" w:sz="4" w:space="0"/>
              <w:right w:val="single" w:color="auto" w:sz="4" w:space="0"/>
            </w:tcBorders>
            <w:shd w:val="clear" w:color="auto" w:fill="auto"/>
            <w:noWrap/>
            <w:vAlign w:val="center"/>
          </w:tcPr>
          <w:p w14:paraId="4EE5B0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4.18</w:t>
            </w:r>
          </w:p>
        </w:tc>
        <w:tc>
          <w:tcPr>
            <w:tcW w:w="0" w:type="auto"/>
            <w:tcBorders>
              <w:top w:val="nil"/>
              <w:left w:val="nil"/>
              <w:bottom w:val="single" w:color="auto" w:sz="4" w:space="0"/>
              <w:right w:val="single" w:color="auto" w:sz="4" w:space="0"/>
            </w:tcBorders>
            <w:shd w:val="clear" w:color="auto" w:fill="auto"/>
            <w:noWrap/>
            <w:vAlign w:val="center"/>
          </w:tcPr>
          <w:p w14:paraId="3AF1786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95.56</w:t>
            </w:r>
          </w:p>
        </w:tc>
        <w:tc>
          <w:tcPr>
            <w:tcW w:w="0" w:type="auto"/>
            <w:tcBorders>
              <w:top w:val="nil"/>
              <w:left w:val="nil"/>
              <w:bottom w:val="single" w:color="auto" w:sz="4" w:space="0"/>
              <w:right w:val="single" w:color="auto" w:sz="4" w:space="0"/>
            </w:tcBorders>
            <w:shd w:val="clear" w:color="auto" w:fill="auto"/>
            <w:noWrap/>
            <w:vAlign w:val="center"/>
          </w:tcPr>
          <w:p w14:paraId="01F8EC4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0" w:type="auto"/>
            <w:tcBorders>
              <w:top w:val="nil"/>
              <w:left w:val="nil"/>
              <w:bottom w:val="single" w:color="auto" w:sz="4" w:space="0"/>
              <w:right w:val="single" w:color="auto" w:sz="4" w:space="0"/>
            </w:tcBorders>
            <w:shd w:val="clear" w:color="auto" w:fill="auto"/>
            <w:noWrap/>
            <w:vAlign w:val="center"/>
          </w:tcPr>
          <w:p w14:paraId="196EC1A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E1B9783">
            <w:pPr>
              <w:jc w:val="center"/>
              <w:rPr>
                <w:rFonts w:hint="default" w:ascii="Times New Roman" w:hAnsi="Times New Roman" w:eastAsia="sans-serif" w:cs="Times New Roman"/>
                <w:b/>
                <w:bCs/>
                <w:i w:val="0"/>
                <w:iCs w:val="0"/>
                <w:color w:val="000000"/>
                <w:sz w:val="24"/>
                <w:szCs w:val="24"/>
                <w:u w:val="none"/>
              </w:rPr>
            </w:pPr>
          </w:p>
        </w:tc>
      </w:tr>
      <w:tr w14:paraId="2B32B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3BBB7F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w:t>
            </w:r>
          </w:p>
        </w:tc>
        <w:tc>
          <w:tcPr>
            <w:tcW w:w="0" w:type="auto"/>
            <w:tcBorders>
              <w:top w:val="nil"/>
              <w:left w:val="nil"/>
              <w:bottom w:val="single" w:color="auto" w:sz="4" w:space="0"/>
              <w:right w:val="single" w:color="auto" w:sz="4" w:space="0"/>
            </w:tcBorders>
            <w:shd w:val="clear" w:color="auto" w:fill="auto"/>
            <w:noWrap/>
            <w:vAlign w:val="center"/>
          </w:tcPr>
          <w:p w14:paraId="7BD396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DBAS-202</w:t>
            </w:r>
          </w:p>
        </w:tc>
        <w:tc>
          <w:tcPr>
            <w:tcW w:w="0" w:type="auto"/>
            <w:tcBorders>
              <w:top w:val="nil"/>
              <w:left w:val="nil"/>
              <w:bottom w:val="single" w:color="auto" w:sz="4" w:space="0"/>
              <w:right w:val="single" w:color="auto" w:sz="4" w:space="0"/>
            </w:tcBorders>
            <w:shd w:val="clear" w:color="auto" w:fill="auto"/>
            <w:noWrap/>
            <w:vAlign w:val="center"/>
          </w:tcPr>
          <w:p w14:paraId="035345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0.55</w:t>
            </w:r>
          </w:p>
        </w:tc>
        <w:tc>
          <w:tcPr>
            <w:tcW w:w="0" w:type="auto"/>
            <w:tcBorders>
              <w:top w:val="nil"/>
              <w:left w:val="nil"/>
              <w:bottom w:val="single" w:color="auto" w:sz="4" w:space="0"/>
              <w:right w:val="single" w:color="auto" w:sz="4" w:space="0"/>
            </w:tcBorders>
            <w:shd w:val="clear" w:color="auto" w:fill="auto"/>
            <w:noWrap/>
            <w:vAlign w:val="center"/>
          </w:tcPr>
          <w:p w14:paraId="65C7E3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4.14</w:t>
            </w:r>
          </w:p>
        </w:tc>
        <w:tc>
          <w:tcPr>
            <w:tcW w:w="0" w:type="auto"/>
            <w:tcBorders>
              <w:top w:val="nil"/>
              <w:left w:val="nil"/>
              <w:bottom w:val="single" w:color="auto" w:sz="4" w:space="0"/>
              <w:right w:val="single" w:color="auto" w:sz="4" w:space="0"/>
            </w:tcBorders>
            <w:shd w:val="clear" w:color="auto" w:fill="auto"/>
            <w:noWrap/>
            <w:vAlign w:val="center"/>
          </w:tcPr>
          <w:p w14:paraId="1D0CA2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88.62</w:t>
            </w:r>
          </w:p>
        </w:tc>
        <w:tc>
          <w:tcPr>
            <w:tcW w:w="0" w:type="auto"/>
            <w:tcBorders>
              <w:top w:val="nil"/>
              <w:left w:val="nil"/>
              <w:bottom w:val="single" w:color="auto" w:sz="4" w:space="0"/>
              <w:right w:val="single" w:color="auto" w:sz="4" w:space="0"/>
            </w:tcBorders>
            <w:shd w:val="clear" w:color="auto" w:fill="auto"/>
            <w:noWrap/>
            <w:vAlign w:val="center"/>
          </w:tcPr>
          <w:p w14:paraId="2236BE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0953DA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7.10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1E7499F">
            <w:pPr>
              <w:jc w:val="center"/>
              <w:rPr>
                <w:rFonts w:hint="default" w:ascii="Times New Roman" w:hAnsi="Times New Roman" w:eastAsia="sans-serif" w:cs="Times New Roman"/>
                <w:b/>
                <w:bCs/>
                <w:i w:val="0"/>
                <w:iCs w:val="0"/>
                <w:color w:val="000000"/>
                <w:sz w:val="24"/>
                <w:szCs w:val="24"/>
                <w:u w:val="none"/>
              </w:rPr>
            </w:pPr>
          </w:p>
        </w:tc>
      </w:tr>
      <w:tr w14:paraId="60C8C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89B16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w:t>
            </w:r>
          </w:p>
        </w:tc>
        <w:tc>
          <w:tcPr>
            <w:tcW w:w="0" w:type="auto"/>
            <w:tcBorders>
              <w:top w:val="nil"/>
              <w:left w:val="nil"/>
              <w:bottom w:val="single" w:color="auto" w:sz="4" w:space="0"/>
              <w:right w:val="single" w:color="auto" w:sz="4" w:space="0"/>
            </w:tcBorders>
            <w:shd w:val="clear" w:color="auto" w:fill="auto"/>
            <w:noWrap/>
            <w:vAlign w:val="center"/>
          </w:tcPr>
          <w:p w14:paraId="4E23846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DBAS-203</w:t>
            </w:r>
          </w:p>
        </w:tc>
        <w:tc>
          <w:tcPr>
            <w:tcW w:w="0" w:type="auto"/>
            <w:tcBorders>
              <w:top w:val="nil"/>
              <w:left w:val="nil"/>
              <w:bottom w:val="single" w:color="auto" w:sz="4" w:space="0"/>
              <w:right w:val="single" w:color="auto" w:sz="4" w:space="0"/>
            </w:tcBorders>
            <w:shd w:val="clear" w:color="auto" w:fill="auto"/>
            <w:noWrap/>
            <w:vAlign w:val="center"/>
          </w:tcPr>
          <w:p w14:paraId="19E9CAE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0.39</w:t>
            </w:r>
          </w:p>
        </w:tc>
        <w:tc>
          <w:tcPr>
            <w:tcW w:w="0" w:type="auto"/>
            <w:tcBorders>
              <w:top w:val="nil"/>
              <w:left w:val="nil"/>
              <w:bottom w:val="single" w:color="auto" w:sz="4" w:space="0"/>
              <w:right w:val="single" w:color="auto" w:sz="4" w:space="0"/>
            </w:tcBorders>
            <w:shd w:val="clear" w:color="auto" w:fill="auto"/>
            <w:noWrap/>
            <w:vAlign w:val="center"/>
          </w:tcPr>
          <w:p w14:paraId="475E0F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3.32</w:t>
            </w:r>
          </w:p>
        </w:tc>
        <w:tc>
          <w:tcPr>
            <w:tcW w:w="0" w:type="auto"/>
            <w:tcBorders>
              <w:top w:val="nil"/>
              <w:left w:val="nil"/>
              <w:bottom w:val="single" w:color="auto" w:sz="4" w:space="0"/>
              <w:right w:val="single" w:color="auto" w:sz="4" w:space="0"/>
            </w:tcBorders>
            <w:shd w:val="clear" w:color="auto" w:fill="auto"/>
            <w:noWrap/>
            <w:vAlign w:val="center"/>
          </w:tcPr>
          <w:p w14:paraId="0F3958C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94.64</w:t>
            </w:r>
          </w:p>
        </w:tc>
        <w:tc>
          <w:tcPr>
            <w:tcW w:w="0" w:type="auto"/>
            <w:tcBorders>
              <w:top w:val="nil"/>
              <w:left w:val="nil"/>
              <w:bottom w:val="single" w:color="auto" w:sz="4" w:space="0"/>
              <w:right w:val="single" w:color="auto" w:sz="4" w:space="0"/>
            </w:tcBorders>
            <w:shd w:val="clear" w:color="auto" w:fill="auto"/>
            <w:noWrap/>
            <w:vAlign w:val="center"/>
          </w:tcPr>
          <w:p w14:paraId="5008F54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39BA6F1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9C8D906">
            <w:pPr>
              <w:jc w:val="center"/>
              <w:rPr>
                <w:rFonts w:hint="default" w:ascii="Times New Roman" w:hAnsi="Times New Roman" w:eastAsia="sans-serif" w:cs="Times New Roman"/>
                <w:b/>
                <w:bCs/>
                <w:i w:val="0"/>
                <w:iCs w:val="0"/>
                <w:color w:val="000000"/>
                <w:sz w:val="24"/>
                <w:szCs w:val="24"/>
                <w:u w:val="none"/>
              </w:rPr>
            </w:pPr>
          </w:p>
        </w:tc>
      </w:tr>
      <w:tr w14:paraId="3C856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DB33F1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w:t>
            </w:r>
          </w:p>
        </w:tc>
        <w:tc>
          <w:tcPr>
            <w:tcW w:w="0" w:type="auto"/>
            <w:tcBorders>
              <w:top w:val="nil"/>
              <w:left w:val="nil"/>
              <w:bottom w:val="single" w:color="auto" w:sz="4" w:space="0"/>
              <w:right w:val="single" w:color="auto" w:sz="4" w:space="0"/>
            </w:tcBorders>
            <w:shd w:val="clear" w:color="auto" w:fill="auto"/>
            <w:noWrap/>
            <w:vAlign w:val="center"/>
          </w:tcPr>
          <w:p w14:paraId="57BFE1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DBAS-210</w:t>
            </w:r>
          </w:p>
        </w:tc>
        <w:tc>
          <w:tcPr>
            <w:tcW w:w="0" w:type="auto"/>
            <w:tcBorders>
              <w:top w:val="nil"/>
              <w:left w:val="nil"/>
              <w:bottom w:val="single" w:color="auto" w:sz="4" w:space="0"/>
              <w:right w:val="single" w:color="auto" w:sz="4" w:space="0"/>
            </w:tcBorders>
            <w:shd w:val="clear" w:color="auto" w:fill="auto"/>
            <w:noWrap/>
            <w:vAlign w:val="center"/>
          </w:tcPr>
          <w:p w14:paraId="1FAD247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0.50</w:t>
            </w:r>
          </w:p>
        </w:tc>
        <w:tc>
          <w:tcPr>
            <w:tcW w:w="0" w:type="auto"/>
            <w:tcBorders>
              <w:top w:val="nil"/>
              <w:left w:val="nil"/>
              <w:bottom w:val="single" w:color="auto" w:sz="4" w:space="0"/>
              <w:right w:val="single" w:color="auto" w:sz="4" w:space="0"/>
            </w:tcBorders>
            <w:shd w:val="clear" w:color="auto" w:fill="auto"/>
            <w:noWrap/>
            <w:vAlign w:val="center"/>
          </w:tcPr>
          <w:p w14:paraId="07D702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2.42</w:t>
            </w:r>
          </w:p>
        </w:tc>
        <w:tc>
          <w:tcPr>
            <w:tcW w:w="0" w:type="auto"/>
            <w:tcBorders>
              <w:top w:val="nil"/>
              <w:left w:val="nil"/>
              <w:bottom w:val="single" w:color="auto" w:sz="4" w:space="0"/>
              <w:right w:val="single" w:color="auto" w:sz="4" w:space="0"/>
            </w:tcBorders>
            <w:shd w:val="clear" w:color="auto" w:fill="auto"/>
            <w:noWrap/>
            <w:vAlign w:val="center"/>
          </w:tcPr>
          <w:p w14:paraId="07D0ED2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95.08</w:t>
            </w:r>
          </w:p>
        </w:tc>
        <w:tc>
          <w:tcPr>
            <w:tcW w:w="0" w:type="auto"/>
            <w:tcBorders>
              <w:top w:val="nil"/>
              <w:left w:val="nil"/>
              <w:bottom w:val="single" w:color="auto" w:sz="4" w:space="0"/>
              <w:right w:val="single" w:color="auto" w:sz="4" w:space="0"/>
            </w:tcBorders>
            <w:shd w:val="clear" w:color="auto" w:fill="auto"/>
            <w:noWrap/>
            <w:vAlign w:val="center"/>
          </w:tcPr>
          <w:p w14:paraId="1F843AF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7AD01E1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67350B9">
            <w:pPr>
              <w:jc w:val="center"/>
              <w:rPr>
                <w:rFonts w:hint="default" w:ascii="Times New Roman" w:hAnsi="Times New Roman" w:eastAsia="sans-serif" w:cs="Times New Roman"/>
                <w:b/>
                <w:bCs/>
                <w:i w:val="0"/>
                <w:iCs w:val="0"/>
                <w:color w:val="000000"/>
                <w:sz w:val="24"/>
                <w:szCs w:val="24"/>
                <w:u w:val="none"/>
              </w:rPr>
            </w:pPr>
          </w:p>
        </w:tc>
      </w:tr>
      <w:tr w14:paraId="08D85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F99773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w:t>
            </w:r>
          </w:p>
        </w:tc>
        <w:tc>
          <w:tcPr>
            <w:tcW w:w="0" w:type="auto"/>
            <w:tcBorders>
              <w:top w:val="nil"/>
              <w:left w:val="nil"/>
              <w:bottom w:val="single" w:color="auto" w:sz="4" w:space="0"/>
              <w:right w:val="single" w:color="auto" w:sz="4" w:space="0"/>
            </w:tcBorders>
            <w:shd w:val="clear" w:color="auto" w:fill="auto"/>
            <w:noWrap/>
            <w:vAlign w:val="center"/>
          </w:tcPr>
          <w:p w14:paraId="2130B3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DBAS-211</w:t>
            </w:r>
          </w:p>
        </w:tc>
        <w:tc>
          <w:tcPr>
            <w:tcW w:w="0" w:type="auto"/>
            <w:tcBorders>
              <w:top w:val="nil"/>
              <w:left w:val="nil"/>
              <w:bottom w:val="single" w:color="auto" w:sz="4" w:space="0"/>
              <w:right w:val="single" w:color="auto" w:sz="4" w:space="0"/>
            </w:tcBorders>
            <w:shd w:val="clear" w:color="auto" w:fill="auto"/>
            <w:noWrap/>
            <w:vAlign w:val="center"/>
          </w:tcPr>
          <w:p w14:paraId="28514A5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0.21</w:t>
            </w:r>
          </w:p>
        </w:tc>
        <w:tc>
          <w:tcPr>
            <w:tcW w:w="0" w:type="auto"/>
            <w:tcBorders>
              <w:top w:val="nil"/>
              <w:left w:val="nil"/>
              <w:bottom w:val="single" w:color="auto" w:sz="4" w:space="0"/>
              <w:right w:val="single" w:color="auto" w:sz="4" w:space="0"/>
            </w:tcBorders>
            <w:shd w:val="clear" w:color="auto" w:fill="auto"/>
            <w:noWrap/>
            <w:vAlign w:val="center"/>
          </w:tcPr>
          <w:p w14:paraId="59F6354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3.28</w:t>
            </w:r>
          </w:p>
        </w:tc>
        <w:tc>
          <w:tcPr>
            <w:tcW w:w="0" w:type="auto"/>
            <w:tcBorders>
              <w:top w:val="nil"/>
              <w:left w:val="nil"/>
              <w:bottom w:val="single" w:color="auto" w:sz="4" w:space="0"/>
              <w:right w:val="single" w:color="auto" w:sz="4" w:space="0"/>
            </w:tcBorders>
            <w:shd w:val="clear" w:color="auto" w:fill="auto"/>
            <w:noWrap/>
            <w:vAlign w:val="center"/>
          </w:tcPr>
          <w:p w14:paraId="13565E7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94.80</w:t>
            </w:r>
          </w:p>
        </w:tc>
        <w:tc>
          <w:tcPr>
            <w:tcW w:w="0" w:type="auto"/>
            <w:tcBorders>
              <w:top w:val="nil"/>
              <w:left w:val="nil"/>
              <w:bottom w:val="single" w:color="auto" w:sz="4" w:space="0"/>
              <w:right w:val="single" w:color="auto" w:sz="4" w:space="0"/>
            </w:tcBorders>
            <w:shd w:val="clear" w:color="auto" w:fill="auto"/>
            <w:noWrap/>
            <w:vAlign w:val="center"/>
          </w:tcPr>
          <w:p w14:paraId="747F163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2F1C081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F7E7EFA">
            <w:pPr>
              <w:jc w:val="center"/>
              <w:rPr>
                <w:rFonts w:hint="default" w:ascii="Times New Roman" w:hAnsi="Times New Roman" w:eastAsia="sans-serif" w:cs="Times New Roman"/>
                <w:b/>
                <w:bCs/>
                <w:i w:val="0"/>
                <w:iCs w:val="0"/>
                <w:color w:val="000000"/>
                <w:sz w:val="24"/>
                <w:szCs w:val="24"/>
                <w:u w:val="none"/>
              </w:rPr>
            </w:pPr>
          </w:p>
        </w:tc>
      </w:tr>
      <w:tr w14:paraId="4F62F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49C196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w:t>
            </w:r>
          </w:p>
        </w:tc>
        <w:tc>
          <w:tcPr>
            <w:tcW w:w="0" w:type="auto"/>
            <w:tcBorders>
              <w:top w:val="nil"/>
              <w:left w:val="nil"/>
              <w:bottom w:val="single" w:color="auto" w:sz="4" w:space="0"/>
              <w:right w:val="single" w:color="auto" w:sz="4" w:space="0"/>
            </w:tcBorders>
            <w:shd w:val="clear" w:color="auto" w:fill="auto"/>
            <w:noWrap/>
            <w:vAlign w:val="center"/>
          </w:tcPr>
          <w:p w14:paraId="4ECBB53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DBAS-213</w:t>
            </w:r>
          </w:p>
        </w:tc>
        <w:tc>
          <w:tcPr>
            <w:tcW w:w="0" w:type="auto"/>
            <w:tcBorders>
              <w:top w:val="nil"/>
              <w:left w:val="nil"/>
              <w:bottom w:val="single" w:color="auto" w:sz="4" w:space="0"/>
              <w:right w:val="single" w:color="auto" w:sz="4" w:space="0"/>
            </w:tcBorders>
            <w:shd w:val="clear" w:color="auto" w:fill="auto"/>
            <w:noWrap/>
            <w:vAlign w:val="center"/>
          </w:tcPr>
          <w:p w14:paraId="157C39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0.49</w:t>
            </w:r>
          </w:p>
        </w:tc>
        <w:tc>
          <w:tcPr>
            <w:tcW w:w="0" w:type="auto"/>
            <w:tcBorders>
              <w:top w:val="nil"/>
              <w:left w:val="nil"/>
              <w:bottom w:val="single" w:color="auto" w:sz="4" w:space="0"/>
              <w:right w:val="single" w:color="auto" w:sz="4" w:space="0"/>
            </w:tcBorders>
            <w:shd w:val="clear" w:color="auto" w:fill="auto"/>
            <w:noWrap/>
            <w:vAlign w:val="center"/>
          </w:tcPr>
          <w:p w14:paraId="1A1BE58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3.91</w:t>
            </w:r>
          </w:p>
        </w:tc>
        <w:tc>
          <w:tcPr>
            <w:tcW w:w="0" w:type="auto"/>
            <w:tcBorders>
              <w:top w:val="nil"/>
              <w:left w:val="nil"/>
              <w:bottom w:val="single" w:color="auto" w:sz="4" w:space="0"/>
              <w:right w:val="single" w:color="auto" w:sz="4" w:space="0"/>
            </w:tcBorders>
            <w:shd w:val="clear" w:color="auto" w:fill="auto"/>
            <w:noWrap/>
            <w:vAlign w:val="center"/>
          </w:tcPr>
          <w:p w14:paraId="296FC1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93.68</w:t>
            </w:r>
          </w:p>
        </w:tc>
        <w:tc>
          <w:tcPr>
            <w:tcW w:w="0" w:type="auto"/>
            <w:tcBorders>
              <w:top w:val="nil"/>
              <w:left w:val="nil"/>
              <w:bottom w:val="single" w:color="auto" w:sz="4" w:space="0"/>
              <w:right w:val="single" w:color="auto" w:sz="4" w:space="0"/>
            </w:tcBorders>
            <w:shd w:val="clear" w:color="auto" w:fill="auto"/>
            <w:noWrap/>
            <w:vAlign w:val="center"/>
          </w:tcPr>
          <w:p w14:paraId="7AF7536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5D43615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D0D4024">
            <w:pPr>
              <w:jc w:val="center"/>
              <w:rPr>
                <w:rFonts w:hint="default" w:ascii="Times New Roman" w:hAnsi="Times New Roman" w:eastAsia="sans-serif" w:cs="Times New Roman"/>
                <w:b/>
                <w:bCs/>
                <w:i w:val="0"/>
                <w:iCs w:val="0"/>
                <w:color w:val="000000"/>
                <w:sz w:val="24"/>
                <w:szCs w:val="24"/>
                <w:u w:val="none"/>
              </w:rPr>
            </w:pPr>
          </w:p>
        </w:tc>
      </w:tr>
      <w:tr w14:paraId="69C35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D6C1D3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w:t>
            </w:r>
          </w:p>
        </w:tc>
        <w:tc>
          <w:tcPr>
            <w:tcW w:w="0" w:type="auto"/>
            <w:tcBorders>
              <w:top w:val="nil"/>
              <w:left w:val="nil"/>
              <w:bottom w:val="single" w:color="auto" w:sz="4" w:space="0"/>
              <w:right w:val="single" w:color="auto" w:sz="4" w:space="0"/>
            </w:tcBorders>
            <w:shd w:val="clear" w:color="auto" w:fill="auto"/>
            <w:noWrap/>
            <w:vAlign w:val="center"/>
          </w:tcPr>
          <w:p w14:paraId="61E1FCC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DBAS-214</w:t>
            </w:r>
          </w:p>
        </w:tc>
        <w:tc>
          <w:tcPr>
            <w:tcW w:w="0" w:type="auto"/>
            <w:tcBorders>
              <w:top w:val="nil"/>
              <w:left w:val="nil"/>
              <w:bottom w:val="single" w:color="auto" w:sz="4" w:space="0"/>
              <w:right w:val="single" w:color="auto" w:sz="4" w:space="0"/>
            </w:tcBorders>
            <w:shd w:val="clear" w:color="auto" w:fill="auto"/>
            <w:noWrap/>
            <w:vAlign w:val="center"/>
          </w:tcPr>
          <w:p w14:paraId="3288CF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1.18</w:t>
            </w:r>
          </w:p>
        </w:tc>
        <w:tc>
          <w:tcPr>
            <w:tcW w:w="0" w:type="auto"/>
            <w:tcBorders>
              <w:top w:val="nil"/>
              <w:left w:val="nil"/>
              <w:bottom w:val="single" w:color="auto" w:sz="4" w:space="0"/>
              <w:right w:val="single" w:color="auto" w:sz="4" w:space="0"/>
            </w:tcBorders>
            <w:shd w:val="clear" w:color="auto" w:fill="auto"/>
            <w:noWrap/>
            <w:vAlign w:val="center"/>
          </w:tcPr>
          <w:p w14:paraId="13836C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5.06</w:t>
            </w:r>
          </w:p>
        </w:tc>
        <w:tc>
          <w:tcPr>
            <w:tcW w:w="0" w:type="auto"/>
            <w:tcBorders>
              <w:top w:val="nil"/>
              <w:left w:val="nil"/>
              <w:bottom w:val="single" w:color="auto" w:sz="4" w:space="0"/>
              <w:right w:val="single" w:color="auto" w:sz="4" w:space="0"/>
            </w:tcBorders>
            <w:shd w:val="clear" w:color="auto" w:fill="auto"/>
            <w:noWrap/>
            <w:vAlign w:val="center"/>
          </w:tcPr>
          <w:p w14:paraId="2912CC8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93.34</w:t>
            </w:r>
          </w:p>
        </w:tc>
        <w:tc>
          <w:tcPr>
            <w:tcW w:w="0" w:type="auto"/>
            <w:tcBorders>
              <w:top w:val="nil"/>
              <w:left w:val="nil"/>
              <w:bottom w:val="single" w:color="auto" w:sz="4" w:space="0"/>
              <w:right w:val="single" w:color="auto" w:sz="4" w:space="0"/>
            </w:tcBorders>
            <w:shd w:val="clear" w:color="auto" w:fill="auto"/>
            <w:noWrap/>
            <w:vAlign w:val="center"/>
          </w:tcPr>
          <w:p w14:paraId="548B395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78A454E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5AE4597">
            <w:pPr>
              <w:jc w:val="center"/>
              <w:rPr>
                <w:rFonts w:hint="default" w:ascii="Times New Roman" w:hAnsi="Times New Roman" w:eastAsia="sans-serif" w:cs="Times New Roman"/>
                <w:b/>
                <w:bCs/>
                <w:i w:val="0"/>
                <w:iCs w:val="0"/>
                <w:color w:val="000000"/>
                <w:sz w:val="24"/>
                <w:szCs w:val="24"/>
                <w:u w:val="none"/>
              </w:rPr>
            </w:pPr>
          </w:p>
        </w:tc>
      </w:tr>
      <w:tr w14:paraId="51210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A006D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w:t>
            </w:r>
          </w:p>
        </w:tc>
        <w:tc>
          <w:tcPr>
            <w:tcW w:w="0" w:type="auto"/>
            <w:tcBorders>
              <w:top w:val="nil"/>
              <w:left w:val="nil"/>
              <w:bottom w:val="single" w:color="auto" w:sz="4" w:space="0"/>
              <w:right w:val="single" w:color="auto" w:sz="4" w:space="0"/>
            </w:tcBorders>
            <w:shd w:val="clear" w:color="auto" w:fill="auto"/>
            <w:noWrap/>
            <w:vAlign w:val="center"/>
          </w:tcPr>
          <w:p w14:paraId="7139CF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DBS-90</w:t>
            </w:r>
          </w:p>
        </w:tc>
        <w:tc>
          <w:tcPr>
            <w:tcW w:w="0" w:type="auto"/>
            <w:tcBorders>
              <w:top w:val="nil"/>
              <w:left w:val="nil"/>
              <w:bottom w:val="single" w:color="auto" w:sz="4" w:space="0"/>
              <w:right w:val="single" w:color="auto" w:sz="4" w:space="0"/>
            </w:tcBorders>
            <w:shd w:val="clear" w:color="auto" w:fill="auto"/>
            <w:noWrap/>
            <w:vAlign w:val="center"/>
          </w:tcPr>
          <w:p w14:paraId="457B8F7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0.31</w:t>
            </w:r>
          </w:p>
        </w:tc>
        <w:tc>
          <w:tcPr>
            <w:tcW w:w="0" w:type="auto"/>
            <w:tcBorders>
              <w:top w:val="nil"/>
              <w:left w:val="nil"/>
              <w:bottom w:val="single" w:color="auto" w:sz="4" w:space="0"/>
              <w:right w:val="single" w:color="auto" w:sz="4" w:space="0"/>
            </w:tcBorders>
            <w:shd w:val="clear" w:color="auto" w:fill="auto"/>
            <w:noWrap/>
            <w:vAlign w:val="center"/>
          </w:tcPr>
          <w:p w14:paraId="5BBDC5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3.22</w:t>
            </w:r>
          </w:p>
        </w:tc>
        <w:tc>
          <w:tcPr>
            <w:tcW w:w="0" w:type="auto"/>
            <w:tcBorders>
              <w:top w:val="nil"/>
              <w:left w:val="nil"/>
              <w:bottom w:val="single" w:color="auto" w:sz="4" w:space="0"/>
              <w:right w:val="single" w:color="auto" w:sz="4" w:space="0"/>
            </w:tcBorders>
            <w:shd w:val="clear" w:color="auto" w:fill="auto"/>
            <w:noWrap/>
            <w:vAlign w:val="center"/>
          </w:tcPr>
          <w:p w14:paraId="3F4FB2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94.57</w:t>
            </w:r>
          </w:p>
        </w:tc>
        <w:tc>
          <w:tcPr>
            <w:tcW w:w="0" w:type="auto"/>
            <w:tcBorders>
              <w:top w:val="nil"/>
              <w:left w:val="nil"/>
              <w:bottom w:val="single" w:color="auto" w:sz="4" w:space="0"/>
              <w:right w:val="single" w:color="auto" w:sz="4" w:space="0"/>
            </w:tcBorders>
            <w:shd w:val="clear" w:color="auto" w:fill="auto"/>
            <w:noWrap/>
            <w:vAlign w:val="center"/>
          </w:tcPr>
          <w:p w14:paraId="4EDAC6F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2C672C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25AC865">
            <w:pPr>
              <w:jc w:val="center"/>
              <w:rPr>
                <w:rFonts w:hint="default" w:ascii="Times New Roman" w:hAnsi="Times New Roman" w:eastAsia="sans-serif" w:cs="Times New Roman"/>
                <w:b/>
                <w:bCs/>
                <w:i w:val="0"/>
                <w:iCs w:val="0"/>
                <w:color w:val="000000"/>
                <w:sz w:val="24"/>
                <w:szCs w:val="24"/>
                <w:u w:val="none"/>
              </w:rPr>
            </w:pPr>
          </w:p>
        </w:tc>
      </w:tr>
      <w:tr w14:paraId="1A31D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2D6552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w:t>
            </w:r>
          </w:p>
        </w:tc>
        <w:tc>
          <w:tcPr>
            <w:tcW w:w="0" w:type="auto"/>
            <w:tcBorders>
              <w:top w:val="nil"/>
              <w:left w:val="nil"/>
              <w:bottom w:val="single" w:color="auto" w:sz="4" w:space="0"/>
              <w:right w:val="single" w:color="auto" w:sz="4" w:space="0"/>
            </w:tcBorders>
            <w:shd w:val="clear" w:color="auto" w:fill="auto"/>
            <w:noWrap/>
            <w:vAlign w:val="center"/>
          </w:tcPr>
          <w:p w14:paraId="1A4C35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DBABS-20</w:t>
            </w:r>
          </w:p>
        </w:tc>
        <w:tc>
          <w:tcPr>
            <w:tcW w:w="0" w:type="auto"/>
            <w:tcBorders>
              <w:top w:val="nil"/>
              <w:left w:val="nil"/>
              <w:bottom w:val="single" w:color="auto" w:sz="4" w:space="0"/>
              <w:right w:val="single" w:color="auto" w:sz="4" w:space="0"/>
            </w:tcBorders>
            <w:shd w:val="clear" w:color="auto" w:fill="auto"/>
            <w:noWrap/>
            <w:vAlign w:val="center"/>
          </w:tcPr>
          <w:p w14:paraId="3FB542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0.40</w:t>
            </w:r>
          </w:p>
        </w:tc>
        <w:tc>
          <w:tcPr>
            <w:tcW w:w="0" w:type="auto"/>
            <w:tcBorders>
              <w:top w:val="nil"/>
              <w:left w:val="nil"/>
              <w:bottom w:val="single" w:color="auto" w:sz="4" w:space="0"/>
              <w:right w:val="single" w:color="auto" w:sz="4" w:space="0"/>
            </w:tcBorders>
            <w:shd w:val="clear" w:color="auto" w:fill="auto"/>
            <w:noWrap/>
            <w:vAlign w:val="center"/>
          </w:tcPr>
          <w:p w14:paraId="244DDC2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0" w:type="auto"/>
            <w:tcBorders>
              <w:top w:val="nil"/>
              <w:left w:val="nil"/>
              <w:bottom w:val="single" w:color="auto" w:sz="4" w:space="0"/>
              <w:right w:val="single" w:color="auto" w:sz="4" w:space="0"/>
            </w:tcBorders>
            <w:shd w:val="clear" w:color="auto" w:fill="auto"/>
            <w:noWrap/>
            <w:vAlign w:val="center"/>
          </w:tcPr>
          <w:p w14:paraId="3D9212A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91.23</w:t>
            </w:r>
          </w:p>
        </w:tc>
        <w:tc>
          <w:tcPr>
            <w:tcW w:w="0" w:type="auto"/>
            <w:tcBorders>
              <w:top w:val="nil"/>
              <w:left w:val="nil"/>
              <w:bottom w:val="single" w:color="auto" w:sz="4" w:space="0"/>
              <w:right w:val="single" w:color="auto" w:sz="4" w:space="0"/>
            </w:tcBorders>
            <w:shd w:val="clear" w:color="auto" w:fill="auto"/>
            <w:noWrap/>
            <w:vAlign w:val="center"/>
          </w:tcPr>
          <w:p w14:paraId="6D7EE19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1029380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7.87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1431DD5">
            <w:pPr>
              <w:jc w:val="center"/>
              <w:rPr>
                <w:rFonts w:hint="default" w:ascii="Times New Roman" w:hAnsi="Times New Roman" w:eastAsia="sans-serif" w:cs="Times New Roman"/>
                <w:b/>
                <w:bCs/>
                <w:i w:val="0"/>
                <w:iCs w:val="0"/>
                <w:color w:val="000000"/>
                <w:sz w:val="24"/>
                <w:szCs w:val="24"/>
                <w:u w:val="none"/>
              </w:rPr>
            </w:pPr>
          </w:p>
        </w:tc>
      </w:tr>
      <w:tr w14:paraId="6ED1F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218E25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w:t>
            </w:r>
          </w:p>
        </w:tc>
        <w:tc>
          <w:tcPr>
            <w:tcW w:w="0" w:type="auto"/>
            <w:tcBorders>
              <w:top w:val="nil"/>
              <w:left w:val="nil"/>
              <w:bottom w:val="single" w:color="auto" w:sz="4" w:space="0"/>
              <w:right w:val="single" w:color="auto" w:sz="4" w:space="0"/>
            </w:tcBorders>
            <w:shd w:val="clear" w:color="auto" w:fill="auto"/>
            <w:noWrap/>
            <w:vAlign w:val="center"/>
          </w:tcPr>
          <w:p w14:paraId="658024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G/Vim/G-1/1</w:t>
            </w:r>
          </w:p>
        </w:tc>
        <w:tc>
          <w:tcPr>
            <w:tcW w:w="0" w:type="auto"/>
            <w:tcBorders>
              <w:top w:val="nil"/>
              <w:left w:val="nil"/>
              <w:bottom w:val="single" w:color="auto" w:sz="4" w:space="0"/>
              <w:right w:val="single" w:color="auto" w:sz="4" w:space="0"/>
            </w:tcBorders>
            <w:shd w:val="clear" w:color="auto" w:fill="auto"/>
            <w:noWrap/>
            <w:vAlign w:val="center"/>
          </w:tcPr>
          <w:p w14:paraId="64610F2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1.04</w:t>
            </w:r>
          </w:p>
        </w:tc>
        <w:tc>
          <w:tcPr>
            <w:tcW w:w="0" w:type="auto"/>
            <w:tcBorders>
              <w:top w:val="nil"/>
              <w:left w:val="nil"/>
              <w:bottom w:val="single" w:color="auto" w:sz="4" w:space="0"/>
              <w:right w:val="single" w:color="auto" w:sz="4" w:space="0"/>
            </w:tcBorders>
            <w:shd w:val="clear" w:color="auto" w:fill="auto"/>
            <w:noWrap/>
            <w:vAlign w:val="center"/>
          </w:tcPr>
          <w:p w14:paraId="59203A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4.14</w:t>
            </w:r>
          </w:p>
        </w:tc>
        <w:tc>
          <w:tcPr>
            <w:tcW w:w="0" w:type="auto"/>
            <w:tcBorders>
              <w:top w:val="nil"/>
              <w:left w:val="nil"/>
              <w:bottom w:val="single" w:color="auto" w:sz="4" w:space="0"/>
              <w:right w:val="single" w:color="auto" w:sz="4" w:space="0"/>
            </w:tcBorders>
            <w:shd w:val="clear" w:color="auto" w:fill="auto"/>
            <w:noWrap/>
            <w:vAlign w:val="center"/>
          </w:tcPr>
          <w:p w14:paraId="2BF29E9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94.19</w:t>
            </w:r>
          </w:p>
        </w:tc>
        <w:tc>
          <w:tcPr>
            <w:tcW w:w="0" w:type="auto"/>
            <w:tcBorders>
              <w:top w:val="nil"/>
              <w:left w:val="nil"/>
              <w:bottom w:val="single" w:color="auto" w:sz="4" w:space="0"/>
              <w:right w:val="single" w:color="auto" w:sz="4" w:space="0"/>
            </w:tcBorders>
            <w:shd w:val="clear" w:color="auto" w:fill="auto"/>
            <w:noWrap/>
            <w:vAlign w:val="center"/>
          </w:tcPr>
          <w:p w14:paraId="1A5CDF7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445A61A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147606E">
            <w:pPr>
              <w:jc w:val="center"/>
              <w:rPr>
                <w:rFonts w:hint="default" w:ascii="Times New Roman" w:hAnsi="Times New Roman" w:eastAsia="sans-serif" w:cs="Times New Roman"/>
                <w:b/>
                <w:bCs/>
                <w:i w:val="0"/>
                <w:iCs w:val="0"/>
                <w:color w:val="000000"/>
                <w:sz w:val="24"/>
                <w:szCs w:val="24"/>
                <w:u w:val="none"/>
              </w:rPr>
            </w:pPr>
          </w:p>
        </w:tc>
      </w:tr>
      <w:tr w14:paraId="388FA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F920BF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w:t>
            </w:r>
          </w:p>
        </w:tc>
        <w:tc>
          <w:tcPr>
            <w:tcW w:w="0" w:type="auto"/>
            <w:tcBorders>
              <w:top w:val="nil"/>
              <w:left w:val="nil"/>
              <w:bottom w:val="single" w:color="auto" w:sz="4" w:space="0"/>
              <w:right w:val="single" w:color="auto" w:sz="4" w:space="0"/>
            </w:tcBorders>
            <w:shd w:val="clear" w:color="auto" w:fill="auto"/>
            <w:noWrap/>
            <w:vAlign w:val="center"/>
          </w:tcPr>
          <w:p w14:paraId="5AFA71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G/Vim/G-1/2</w:t>
            </w:r>
          </w:p>
        </w:tc>
        <w:tc>
          <w:tcPr>
            <w:tcW w:w="0" w:type="auto"/>
            <w:tcBorders>
              <w:top w:val="nil"/>
              <w:left w:val="nil"/>
              <w:bottom w:val="single" w:color="auto" w:sz="4" w:space="0"/>
              <w:right w:val="single" w:color="auto" w:sz="4" w:space="0"/>
            </w:tcBorders>
            <w:shd w:val="clear" w:color="auto" w:fill="auto"/>
            <w:noWrap/>
            <w:vAlign w:val="center"/>
          </w:tcPr>
          <w:p w14:paraId="6062CEB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1.01</w:t>
            </w:r>
          </w:p>
        </w:tc>
        <w:tc>
          <w:tcPr>
            <w:tcW w:w="0" w:type="auto"/>
            <w:tcBorders>
              <w:top w:val="nil"/>
              <w:left w:val="nil"/>
              <w:bottom w:val="single" w:color="auto" w:sz="4" w:space="0"/>
              <w:right w:val="single" w:color="auto" w:sz="4" w:space="0"/>
            </w:tcBorders>
            <w:shd w:val="clear" w:color="auto" w:fill="auto"/>
            <w:noWrap/>
            <w:vAlign w:val="center"/>
          </w:tcPr>
          <w:p w14:paraId="5317BAB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5.27</w:t>
            </w:r>
          </w:p>
        </w:tc>
        <w:tc>
          <w:tcPr>
            <w:tcW w:w="0" w:type="auto"/>
            <w:tcBorders>
              <w:top w:val="nil"/>
              <w:left w:val="nil"/>
              <w:bottom w:val="single" w:color="auto" w:sz="4" w:space="0"/>
              <w:right w:val="single" w:color="auto" w:sz="4" w:space="0"/>
            </w:tcBorders>
            <w:shd w:val="clear" w:color="auto" w:fill="auto"/>
            <w:noWrap/>
            <w:vAlign w:val="center"/>
          </w:tcPr>
          <w:p w14:paraId="7228ECB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93.46</w:t>
            </w:r>
          </w:p>
        </w:tc>
        <w:tc>
          <w:tcPr>
            <w:tcW w:w="0" w:type="auto"/>
            <w:tcBorders>
              <w:top w:val="nil"/>
              <w:left w:val="nil"/>
              <w:bottom w:val="single" w:color="auto" w:sz="4" w:space="0"/>
              <w:right w:val="single" w:color="auto" w:sz="4" w:space="0"/>
            </w:tcBorders>
            <w:shd w:val="clear" w:color="auto" w:fill="auto"/>
            <w:noWrap/>
            <w:vAlign w:val="center"/>
          </w:tcPr>
          <w:p w14:paraId="0FE84C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52B589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B3C8ADB">
            <w:pPr>
              <w:jc w:val="center"/>
              <w:rPr>
                <w:rFonts w:hint="default" w:ascii="Times New Roman" w:hAnsi="Times New Roman" w:eastAsia="sans-serif" w:cs="Times New Roman"/>
                <w:b/>
                <w:bCs/>
                <w:i w:val="0"/>
                <w:iCs w:val="0"/>
                <w:color w:val="000000"/>
                <w:sz w:val="24"/>
                <w:szCs w:val="24"/>
                <w:u w:val="none"/>
              </w:rPr>
            </w:pPr>
          </w:p>
        </w:tc>
      </w:tr>
      <w:tr w14:paraId="25566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BA7E4C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w:t>
            </w:r>
          </w:p>
        </w:tc>
        <w:tc>
          <w:tcPr>
            <w:tcW w:w="0" w:type="auto"/>
            <w:tcBorders>
              <w:top w:val="nil"/>
              <w:left w:val="nil"/>
              <w:bottom w:val="single" w:color="auto" w:sz="4" w:space="0"/>
              <w:right w:val="single" w:color="auto" w:sz="4" w:space="0"/>
            </w:tcBorders>
            <w:shd w:val="clear" w:color="auto" w:fill="auto"/>
            <w:noWrap/>
            <w:vAlign w:val="center"/>
          </w:tcPr>
          <w:p w14:paraId="7D0643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G/Vim/G-1/3</w:t>
            </w:r>
          </w:p>
        </w:tc>
        <w:tc>
          <w:tcPr>
            <w:tcW w:w="0" w:type="auto"/>
            <w:tcBorders>
              <w:top w:val="nil"/>
              <w:left w:val="nil"/>
              <w:bottom w:val="single" w:color="auto" w:sz="4" w:space="0"/>
              <w:right w:val="single" w:color="auto" w:sz="4" w:space="0"/>
            </w:tcBorders>
            <w:shd w:val="clear" w:color="auto" w:fill="auto"/>
            <w:noWrap/>
            <w:vAlign w:val="center"/>
          </w:tcPr>
          <w:p w14:paraId="72D481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1.07</w:t>
            </w:r>
          </w:p>
        </w:tc>
        <w:tc>
          <w:tcPr>
            <w:tcW w:w="0" w:type="auto"/>
            <w:tcBorders>
              <w:top w:val="nil"/>
              <w:left w:val="nil"/>
              <w:bottom w:val="single" w:color="auto" w:sz="4" w:space="0"/>
              <w:right w:val="single" w:color="auto" w:sz="4" w:space="0"/>
            </w:tcBorders>
            <w:shd w:val="clear" w:color="auto" w:fill="auto"/>
            <w:noWrap/>
            <w:vAlign w:val="center"/>
          </w:tcPr>
          <w:p w14:paraId="2A9A12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5.07</w:t>
            </w:r>
          </w:p>
        </w:tc>
        <w:tc>
          <w:tcPr>
            <w:tcW w:w="0" w:type="auto"/>
            <w:tcBorders>
              <w:top w:val="nil"/>
              <w:left w:val="nil"/>
              <w:bottom w:val="single" w:color="auto" w:sz="4" w:space="0"/>
              <w:right w:val="single" w:color="auto" w:sz="4" w:space="0"/>
            </w:tcBorders>
            <w:shd w:val="clear" w:color="auto" w:fill="auto"/>
            <w:noWrap/>
            <w:vAlign w:val="center"/>
          </w:tcPr>
          <w:p w14:paraId="6A84DC4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94.74</w:t>
            </w:r>
          </w:p>
        </w:tc>
        <w:tc>
          <w:tcPr>
            <w:tcW w:w="0" w:type="auto"/>
            <w:tcBorders>
              <w:top w:val="nil"/>
              <w:left w:val="nil"/>
              <w:bottom w:val="single" w:color="auto" w:sz="4" w:space="0"/>
              <w:right w:val="single" w:color="auto" w:sz="4" w:space="0"/>
            </w:tcBorders>
            <w:shd w:val="clear" w:color="auto" w:fill="auto"/>
            <w:noWrap/>
            <w:vAlign w:val="center"/>
          </w:tcPr>
          <w:p w14:paraId="26BF613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09225F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E14DF50">
            <w:pPr>
              <w:jc w:val="center"/>
              <w:rPr>
                <w:rFonts w:hint="default" w:ascii="Times New Roman" w:hAnsi="Times New Roman" w:eastAsia="sans-serif" w:cs="Times New Roman"/>
                <w:b/>
                <w:bCs/>
                <w:i w:val="0"/>
                <w:iCs w:val="0"/>
                <w:color w:val="000000"/>
                <w:sz w:val="24"/>
                <w:szCs w:val="24"/>
                <w:u w:val="none"/>
              </w:rPr>
            </w:pPr>
          </w:p>
        </w:tc>
      </w:tr>
      <w:tr w14:paraId="32B0D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CBD5A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23</w:t>
            </w:r>
          </w:p>
        </w:tc>
        <w:tc>
          <w:tcPr>
            <w:tcW w:w="0" w:type="auto"/>
            <w:tcBorders>
              <w:top w:val="nil"/>
              <w:left w:val="nil"/>
              <w:bottom w:val="single" w:color="auto" w:sz="4" w:space="0"/>
              <w:right w:val="single" w:color="auto" w:sz="4" w:space="0"/>
            </w:tcBorders>
            <w:shd w:val="clear" w:color="auto" w:fill="auto"/>
            <w:noWrap/>
            <w:vAlign w:val="center"/>
          </w:tcPr>
          <w:p w14:paraId="5C087F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G/Vim/G-1/4</w:t>
            </w:r>
          </w:p>
        </w:tc>
        <w:tc>
          <w:tcPr>
            <w:tcW w:w="0" w:type="auto"/>
            <w:tcBorders>
              <w:top w:val="nil"/>
              <w:left w:val="nil"/>
              <w:bottom w:val="single" w:color="auto" w:sz="4" w:space="0"/>
              <w:right w:val="single" w:color="auto" w:sz="4" w:space="0"/>
            </w:tcBorders>
            <w:shd w:val="clear" w:color="auto" w:fill="auto"/>
            <w:noWrap/>
            <w:vAlign w:val="center"/>
          </w:tcPr>
          <w:p w14:paraId="11459CE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0.42</w:t>
            </w:r>
          </w:p>
        </w:tc>
        <w:tc>
          <w:tcPr>
            <w:tcW w:w="0" w:type="auto"/>
            <w:tcBorders>
              <w:top w:val="nil"/>
              <w:left w:val="nil"/>
              <w:bottom w:val="single" w:color="auto" w:sz="4" w:space="0"/>
              <w:right w:val="single" w:color="auto" w:sz="4" w:space="0"/>
            </w:tcBorders>
            <w:shd w:val="clear" w:color="auto" w:fill="auto"/>
            <w:noWrap/>
            <w:vAlign w:val="center"/>
          </w:tcPr>
          <w:p w14:paraId="5444175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1.03</w:t>
            </w:r>
          </w:p>
        </w:tc>
        <w:tc>
          <w:tcPr>
            <w:tcW w:w="0" w:type="auto"/>
            <w:tcBorders>
              <w:top w:val="nil"/>
              <w:left w:val="nil"/>
              <w:bottom w:val="single" w:color="auto" w:sz="4" w:space="0"/>
              <w:right w:val="single" w:color="auto" w:sz="4" w:space="0"/>
            </w:tcBorders>
            <w:shd w:val="clear" w:color="auto" w:fill="auto"/>
            <w:noWrap/>
            <w:vAlign w:val="center"/>
          </w:tcPr>
          <w:p w14:paraId="1A91234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95.51</w:t>
            </w:r>
          </w:p>
        </w:tc>
        <w:tc>
          <w:tcPr>
            <w:tcW w:w="0" w:type="auto"/>
            <w:tcBorders>
              <w:top w:val="nil"/>
              <w:left w:val="nil"/>
              <w:bottom w:val="single" w:color="auto" w:sz="4" w:space="0"/>
              <w:right w:val="single" w:color="auto" w:sz="4" w:space="0"/>
            </w:tcBorders>
            <w:shd w:val="clear" w:color="auto" w:fill="auto"/>
            <w:noWrap/>
            <w:vAlign w:val="center"/>
          </w:tcPr>
          <w:p w14:paraId="6A49BA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72496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5A96D08">
            <w:pPr>
              <w:jc w:val="center"/>
              <w:rPr>
                <w:rFonts w:hint="default" w:ascii="Times New Roman" w:hAnsi="Times New Roman" w:eastAsia="sans-serif" w:cs="Times New Roman"/>
                <w:b/>
                <w:bCs/>
                <w:i w:val="0"/>
                <w:iCs w:val="0"/>
                <w:color w:val="000000"/>
                <w:sz w:val="24"/>
                <w:szCs w:val="24"/>
                <w:u w:val="none"/>
              </w:rPr>
            </w:pPr>
          </w:p>
        </w:tc>
      </w:tr>
      <w:tr w14:paraId="788F9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B4588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w:t>
            </w:r>
          </w:p>
        </w:tc>
        <w:tc>
          <w:tcPr>
            <w:tcW w:w="0" w:type="auto"/>
            <w:tcBorders>
              <w:top w:val="nil"/>
              <w:left w:val="nil"/>
              <w:bottom w:val="single" w:color="auto" w:sz="4" w:space="0"/>
              <w:right w:val="single" w:color="auto" w:sz="4" w:space="0"/>
            </w:tcBorders>
            <w:shd w:val="clear" w:color="auto" w:fill="auto"/>
            <w:noWrap/>
            <w:vAlign w:val="center"/>
          </w:tcPr>
          <w:p w14:paraId="4795E4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G/Vim/G-1/5</w:t>
            </w:r>
          </w:p>
        </w:tc>
        <w:tc>
          <w:tcPr>
            <w:tcW w:w="0" w:type="auto"/>
            <w:tcBorders>
              <w:top w:val="nil"/>
              <w:left w:val="nil"/>
              <w:bottom w:val="single" w:color="auto" w:sz="4" w:space="0"/>
              <w:right w:val="single" w:color="auto" w:sz="4" w:space="0"/>
            </w:tcBorders>
            <w:shd w:val="clear" w:color="auto" w:fill="auto"/>
            <w:noWrap/>
            <w:vAlign w:val="center"/>
          </w:tcPr>
          <w:p w14:paraId="10A2E5A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1.40</w:t>
            </w:r>
          </w:p>
        </w:tc>
        <w:tc>
          <w:tcPr>
            <w:tcW w:w="0" w:type="auto"/>
            <w:tcBorders>
              <w:top w:val="nil"/>
              <w:left w:val="nil"/>
              <w:bottom w:val="single" w:color="auto" w:sz="4" w:space="0"/>
              <w:right w:val="single" w:color="auto" w:sz="4" w:space="0"/>
            </w:tcBorders>
            <w:shd w:val="clear" w:color="auto" w:fill="auto"/>
            <w:noWrap/>
            <w:vAlign w:val="center"/>
          </w:tcPr>
          <w:p w14:paraId="62E94A7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6.17</w:t>
            </w:r>
          </w:p>
        </w:tc>
        <w:tc>
          <w:tcPr>
            <w:tcW w:w="0" w:type="auto"/>
            <w:tcBorders>
              <w:top w:val="nil"/>
              <w:left w:val="nil"/>
              <w:bottom w:val="single" w:color="auto" w:sz="4" w:space="0"/>
              <w:right w:val="single" w:color="auto" w:sz="4" w:space="0"/>
            </w:tcBorders>
            <w:shd w:val="clear" w:color="auto" w:fill="auto"/>
            <w:noWrap/>
            <w:vAlign w:val="center"/>
          </w:tcPr>
          <w:p w14:paraId="228C3C1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93.49</w:t>
            </w:r>
          </w:p>
        </w:tc>
        <w:tc>
          <w:tcPr>
            <w:tcW w:w="0" w:type="auto"/>
            <w:tcBorders>
              <w:top w:val="nil"/>
              <w:left w:val="nil"/>
              <w:bottom w:val="single" w:color="auto" w:sz="4" w:space="0"/>
              <w:right w:val="single" w:color="auto" w:sz="4" w:space="0"/>
            </w:tcBorders>
            <w:shd w:val="clear" w:color="auto" w:fill="auto"/>
            <w:noWrap/>
            <w:vAlign w:val="center"/>
          </w:tcPr>
          <w:p w14:paraId="2C873B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E3361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83A896A">
            <w:pPr>
              <w:jc w:val="center"/>
              <w:rPr>
                <w:rFonts w:hint="default" w:ascii="Times New Roman" w:hAnsi="Times New Roman" w:eastAsia="sans-serif" w:cs="Times New Roman"/>
                <w:b/>
                <w:bCs/>
                <w:i w:val="0"/>
                <w:iCs w:val="0"/>
                <w:color w:val="000000"/>
                <w:sz w:val="24"/>
                <w:szCs w:val="24"/>
                <w:u w:val="none"/>
              </w:rPr>
            </w:pPr>
          </w:p>
        </w:tc>
      </w:tr>
      <w:tr w14:paraId="7AE39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47952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w:t>
            </w:r>
          </w:p>
        </w:tc>
        <w:tc>
          <w:tcPr>
            <w:tcW w:w="0" w:type="auto"/>
            <w:tcBorders>
              <w:top w:val="nil"/>
              <w:left w:val="nil"/>
              <w:bottom w:val="single" w:color="auto" w:sz="4" w:space="0"/>
              <w:right w:val="single" w:color="auto" w:sz="4" w:space="0"/>
            </w:tcBorders>
            <w:shd w:val="clear" w:color="auto" w:fill="auto"/>
            <w:noWrap/>
            <w:vAlign w:val="center"/>
          </w:tcPr>
          <w:p w14:paraId="34A325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G/Vim/G-2/1</w:t>
            </w:r>
          </w:p>
        </w:tc>
        <w:tc>
          <w:tcPr>
            <w:tcW w:w="0" w:type="auto"/>
            <w:tcBorders>
              <w:top w:val="nil"/>
              <w:left w:val="nil"/>
              <w:bottom w:val="single" w:color="auto" w:sz="4" w:space="0"/>
              <w:right w:val="single" w:color="auto" w:sz="4" w:space="0"/>
            </w:tcBorders>
            <w:shd w:val="clear" w:color="auto" w:fill="auto"/>
            <w:noWrap/>
            <w:vAlign w:val="center"/>
          </w:tcPr>
          <w:p w14:paraId="353AAB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0.41</w:t>
            </w:r>
          </w:p>
        </w:tc>
        <w:tc>
          <w:tcPr>
            <w:tcW w:w="0" w:type="auto"/>
            <w:tcBorders>
              <w:top w:val="nil"/>
              <w:left w:val="nil"/>
              <w:bottom w:val="single" w:color="auto" w:sz="4" w:space="0"/>
              <w:right w:val="single" w:color="auto" w:sz="4" w:space="0"/>
            </w:tcBorders>
            <w:shd w:val="clear" w:color="auto" w:fill="auto"/>
            <w:noWrap/>
            <w:vAlign w:val="center"/>
          </w:tcPr>
          <w:p w14:paraId="08BCD5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0.79</w:t>
            </w:r>
          </w:p>
        </w:tc>
        <w:tc>
          <w:tcPr>
            <w:tcW w:w="0" w:type="auto"/>
            <w:tcBorders>
              <w:top w:val="nil"/>
              <w:left w:val="nil"/>
              <w:bottom w:val="single" w:color="auto" w:sz="4" w:space="0"/>
              <w:right w:val="single" w:color="auto" w:sz="4" w:space="0"/>
            </w:tcBorders>
            <w:shd w:val="clear" w:color="auto" w:fill="auto"/>
            <w:noWrap/>
            <w:vAlign w:val="center"/>
          </w:tcPr>
          <w:p w14:paraId="408BF1B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99.07</w:t>
            </w:r>
          </w:p>
        </w:tc>
        <w:tc>
          <w:tcPr>
            <w:tcW w:w="0" w:type="auto"/>
            <w:tcBorders>
              <w:top w:val="nil"/>
              <w:left w:val="nil"/>
              <w:bottom w:val="single" w:color="auto" w:sz="4" w:space="0"/>
              <w:right w:val="single" w:color="auto" w:sz="4" w:space="0"/>
            </w:tcBorders>
            <w:shd w:val="clear" w:color="auto" w:fill="auto"/>
            <w:noWrap/>
            <w:vAlign w:val="center"/>
          </w:tcPr>
          <w:p w14:paraId="2A0F2AA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0" w:type="auto"/>
            <w:tcBorders>
              <w:top w:val="nil"/>
              <w:left w:val="nil"/>
              <w:bottom w:val="single" w:color="auto" w:sz="4" w:space="0"/>
              <w:right w:val="single" w:color="auto" w:sz="4" w:space="0"/>
            </w:tcBorders>
            <w:shd w:val="clear" w:color="auto" w:fill="auto"/>
            <w:noWrap/>
            <w:vAlign w:val="center"/>
          </w:tcPr>
          <w:p w14:paraId="656D56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4A52C42">
            <w:pPr>
              <w:jc w:val="center"/>
              <w:rPr>
                <w:rFonts w:hint="default" w:ascii="Times New Roman" w:hAnsi="Times New Roman" w:eastAsia="sans-serif" w:cs="Times New Roman"/>
                <w:b/>
                <w:bCs/>
                <w:i w:val="0"/>
                <w:iCs w:val="0"/>
                <w:color w:val="000000"/>
                <w:sz w:val="24"/>
                <w:szCs w:val="24"/>
                <w:u w:val="none"/>
              </w:rPr>
            </w:pPr>
          </w:p>
        </w:tc>
      </w:tr>
      <w:tr w14:paraId="5202F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27F1EA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w:t>
            </w:r>
          </w:p>
        </w:tc>
        <w:tc>
          <w:tcPr>
            <w:tcW w:w="0" w:type="auto"/>
            <w:tcBorders>
              <w:top w:val="nil"/>
              <w:left w:val="nil"/>
              <w:bottom w:val="single" w:color="auto" w:sz="4" w:space="0"/>
              <w:right w:val="single" w:color="auto" w:sz="4" w:space="0"/>
            </w:tcBorders>
            <w:shd w:val="clear" w:color="auto" w:fill="auto"/>
            <w:noWrap/>
            <w:vAlign w:val="center"/>
          </w:tcPr>
          <w:p w14:paraId="33B3E06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G/Vim/G-2/2</w:t>
            </w:r>
          </w:p>
        </w:tc>
        <w:tc>
          <w:tcPr>
            <w:tcW w:w="0" w:type="auto"/>
            <w:tcBorders>
              <w:top w:val="nil"/>
              <w:left w:val="nil"/>
              <w:bottom w:val="single" w:color="auto" w:sz="4" w:space="0"/>
              <w:right w:val="single" w:color="auto" w:sz="4" w:space="0"/>
            </w:tcBorders>
            <w:shd w:val="clear" w:color="auto" w:fill="auto"/>
            <w:noWrap/>
            <w:vAlign w:val="center"/>
          </w:tcPr>
          <w:p w14:paraId="03DD49C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0.64</w:t>
            </w:r>
          </w:p>
        </w:tc>
        <w:tc>
          <w:tcPr>
            <w:tcW w:w="0" w:type="auto"/>
            <w:tcBorders>
              <w:top w:val="nil"/>
              <w:left w:val="nil"/>
              <w:bottom w:val="single" w:color="auto" w:sz="4" w:space="0"/>
              <w:right w:val="single" w:color="auto" w:sz="4" w:space="0"/>
            </w:tcBorders>
            <w:shd w:val="clear" w:color="auto" w:fill="auto"/>
            <w:noWrap/>
            <w:vAlign w:val="center"/>
          </w:tcPr>
          <w:p w14:paraId="5B1C28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4.45</w:t>
            </w:r>
          </w:p>
        </w:tc>
        <w:tc>
          <w:tcPr>
            <w:tcW w:w="0" w:type="auto"/>
            <w:tcBorders>
              <w:top w:val="nil"/>
              <w:left w:val="nil"/>
              <w:bottom w:val="single" w:color="auto" w:sz="4" w:space="0"/>
              <w:right w:val="single" w:color="auto" w:sz="4" w:space="0"/>
            </w:tcBorders>
            <w:shd w:val="clear" w:color="auto" w:fill="auto"/>
            <w:noWrap/>
            <w:vAlign w:val="center"/>
          </w:tcPr>
          <w:p w14:paraId="7D0ACEB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93.83</w:t>
            </w:r>
          </w:p>
        </w:tc>
        <w:tc>
          <w:tcPr>
            <w:tcW w:w="0" w:type="auto"/>
            <w:tcBorders>
              <w:top w:val="nil"/>
              <w:left w:val="nil"/>
              <w:bottom w:val="single" w:color="auto" w:sz="4" w:space="0"/>
              <w:right w:val="single" w:color="auto" w:sz="4" w:space="0"/>
            </w:tcBorders>
            <w:shd w:val="clear" w:color="auto" w:fill="auto"/>
            <w:noWrap/>
            <w:vAlign w:val="center"/>
          </w:tcPr>
          <w:p w14:paraId="388977B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0136F0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451CB7C">
            <w:pPr>
              <w:jc w:val="center"/>
              <w:rPr>
                <w:rFonts w:hint="default" w:ascii="Times New Roman" w:hAnsi="Times New Roman" w:eastAsia="sans-serif" w:cs="Times New Roman"/>
                <w:b/>
                <w:bCs/>
                <w:i w:val="0"/>
                <w:iCs w:val="0"/>
                <w:color w:val="000000"/>
                <w:sz w:val="24"/>
                <w:szCs w:val="24"/>
                <w:u w:val="none"/>
              </w:rPr>
            </w:pPr>
          </w:p>
        </w:tc>
      </w:tr>
      <w:tr w14:paraId="314AA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B8FBE8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27</w:t>
            </w:r>
          </w:p>
        </w:tc>
        <w:tc>
          <w:tcPr>
            <w:tcW w:w="0" w:type="auto"/>
            <w:tcBorders>
              <w:top w:val="nil"/>
              <w:left w:val="nil"/>
              <w:bottom w:val="single" w:color="auto" w:sz="4" w:space="0"/>
              <w:right w:val="single" w:color="auto" w:sz="4" w:space="0"/>
            </w:tcBorders>
            <w:shd w:val="clear" w:color="auto" w:fill="auto"/>
            <w:noWrap/>
            <w:vAlign w:val="center"/>
          </w:tcPr>
          <w:p w14:paraId="50D15BB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G/Vim/G-2/3</w:t>
            </w:r>
          </w:p>
        </w:tc>
        <w:tc>
          <w:tcPr>
            <w:tcW w:w="0" w:type="auto"/>
            <w:tcBorders>
              <w:top w:val="nil"/>
              <w:left w:val="nil"/>
              <w:bottom w:val="single" w:color="auto" w:sz="4" w:space="0"/>
              <w:right w:val="single" w:color="auto" w:sz="4" w:space="0"/>
            </w:tcBorders>
            <w:shd w:val="clear" w:color="auto" w:fill="auto"/>
            <w:noWrap/>
            <w:vAlign w:val="center"/>
          </w:tcPr>
          <w:p w14:paraId="4753E3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0.45</w:t>
            </w:r>
          </w:p>
        </w:tc>
        <w:tc>
          <w:tcPr>
            <w:tcW w:w="0" w:type="auto"/>
            <w:tcBorders>
              <w:top w:val="nil"/>
              <w:left w:val="nil"/>
              <w:bottom w:val="single" w:color="auto" w:sz="4" w:space="0"/>
              <w:right w:val="single" w:color="auto" w:sz="4" w:space="0"/>
            </w:tcBorders>
            <w:shd w:val="clear" w:color="auto" w:fill="auto"/>
            <w:noWrap/>
            <w:vAlign w:val="center"/>
          </w:tcPr>
          <w:p w14:paraId="1968E1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4.19</w:t>
            </w:r>
          </w:p>
        </w:tc>
        <w:tc>
          <w:tcPr>
            <w:tcW w:w="0" w:type="auto"/>
            <w:tcBorders>
              <w:top w:val="nil"/>
              <w:left w:val="nil"/>
              <w:bottom w:val="single" w:color="auto" w:sz="4" w:space="0"/>
              <w:right w:val="single" w:color="auto" w:sz="4" w:space="0"/>
            </w:tcBorders>
            <w:shd w:val="clear" w:color="auto" w:fill="auto"/>
            <w:noWrap/>
            <w:vAlign w:val="center"/>
          </w:tcPr>
          <w:p w14:paraId="4D65C64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93.75</w:t>
            </w:r>
          </w:p>
        </w:tc>
        <w:tc>
          <w:tcPr>
            <w:tcW w:w="0" w:type="auto"/>
            <w:tcBorders>
              <w:top w:val="nil"/>
              <w:left w:val="nil"/>
              <w:bottom w:val="single" w:color="auto" w:sz="4" w:space="0"/>
              <w:right w:val="single" w:color="auto" w:sz="4" w:space="0"/>
            </w:tcBorders>
            <w:shd w:val="clear" w:color="auto" w:fill="auto"/>
            <w:noWrap/>
            <w:vAlign w:val="center"/>
          </w:tcPr>
          <w:p w14:paraId="63609F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7BFA4D0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AD639A2">
            <w:pPr>
              <w:jc w:val="center"/>
              <w:rPr>
                <w:rFonts w:hint="default" w:ascii="Times New Roman" w:hAnsi="Times New Roman" w:eastAsia="sans-serif" w:cs="Times New Roman"/>
                <w:b/>
                <w:bCs/>
                <w:i w:val="0"/>
                <w:iCs w:val="0"/>
                <w:color w:val="000000"/>
                <w:sz w:val="24"/>
                <w:szCs w:val="24"/>
                <w:u w:val="none"/>
              </w:rPr>
            </w:pPr>
          </w:p>
        </w:tc>
      </w:tr>
      <w:tr w14:paraId="2F609D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BDC071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28</w:t>
            </w:r>
          </w:p>
        </w:tc>
        <w:tc>
          <w:tcPr>
            <w:tcW w:w="0" w:type="auto"/>
            <w:tcBorders>
              <w:top w:val="nil"/>
              <w:left w:val="nil"/>
              <w:bottom w:val="single" w:color="auto" w:sz="4" w:space="0"/>
              <w:right w:val="single" w:color="auto" w:sz="4" w:space="0"/>
            </w:tcBorders>
            <w:shd w:val="clear" w:color="auto" w:fill="auto"/>
            <w:noWrap/>
            <w:vAlign w:val="center"/>
          </w:tcPr>
          <w:p w14:paraId="583C84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G/Vim/G-2/4</w:t>
            </w:r>
          </w:p>
        </w:tc>
        <w:tc>
          <w:tcPr>
            <w:tcW w:w="0" w:type="auto"/>
            <w:tcBorders>
              <w:top w:val="nil"/>
              <w:left w:val="nil"/>
              <w:bottom w:val="single" w:color="auto" w:sz="4" w:space="0"/>
              <w:right w:val="single" w:color="auto" w:sz="4" w:space="0"/>
            </w:tcBorders>
            <w:shd w:val="clear" w:color="auto" w:fill="auto"/>
            <w:noWrap/>
            <w:vAlign w:val="center"/>
          </w:tcPr>
          <w:p w14:paraId="0C098D7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0.85</w:t>
            </w:r>
          </w:p>
        </w:tc>
        <w:tc>
          <w:tcPr>
            <w:tcW w:w="0" w:type="auto"/>
            <w:tcBorders>
              <w:top w:val="nil"/>
              <w:left w:val="nil"/>
              <w:bottom w:val="single" w:color="auto" w:sz="4" w:space="0"/>
              <w:right w:val="single" w:color="auto" w:sz="4" w:space="0"/>
            </w:tcBorders>
            <w:shd w:val="clear" w:color="auto" w:fill="auto"/>
            <w:noWrap/>
            <w:vAlign w:val="center"/>
          </w:tcPr>
          <w:p w14:paraId="0A3D63E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3.90</w:t>
            </w:r>
          </w:p>
        </w:tc>
        <w:tc>
          <w:tcPr>
            <w:tcW w:w="0" w:type="auto"/>
            <w:tcBorders>
              <w:top w:val="nil"/>
              <w:left w:val="nil"/>
              <w:bottom w:val="single" w:color="auto" w:sz="4" w:space="0"/>
              <w:right w:val="single" w:color="auto" w:sz="4" w:space="0"/>
            </w:tcBorders>
            <w:shd w:val="clear" w:color="auto" w:fill="auto"/>
            <w:noWrap/>
            <w:vAlign w:val="center"/>
          </w:tcPr>
          <w:p w14:paraId="1187546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94.19</w:t>
            </w:r>
          </w:p>
        </w:tc>
        <w:tc>
          <w:tcPr>
            <w:tcW w:w="0" w:type="auto"/>
            <w:tcBorders>
              <w:top w:val="nil"/>
              <w:left w:val="nil"/>
              <w:bottom w:val="single" w:color="auto" w:sz="4" w:space="0"/>
              <w:right w:val="single" w:color="auto" w:sz="4" w:space="0"/>
            </w:tcBorders>
            <w:shd w:val="clear" w:color="auto" w:fill="auto"/>
            <w:noWrap/>
            <w:vAlign w:val="center"/>
          </w:tcPr>
          <w:p w14:paraId="4B8E94E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center"/>
          </w:tcPr>
          <w:p w14:paraId="42BC809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857602C">
            <w:pPr>
              <w:jc w:val="center"/>
              <w:rPr>
                <w:rFonts w:hint="default" w:ascii="Times New Roman" w:hAnsi="Times New Roman" w:eastAsia="sans-serif" w:cs="Times New Roman"/>
                <w:b/>
                <w:bCs/>
                <w:i w:val="0"/>
                <w:iCs w:val="0"/>
                <w:color w:val="000000"/>
                <w:sz w:val="24"/>
                <w:szCs w:val="24"/>
                <w:u w:val="none"/>
              </w:rPr>
            </w:pPr>
          </w:p>
        </w:tc>
      </w:tr>
      <w:tr w14:paraId="1AC51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8F49FF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w:t>
            </w:r>
          </w:p>
        </w:tc>
        <w:tc>
          <w:tcPr>
            <w:tcW w:w="0" w:type="auto"/>
            <w:tcBorders>
              <w:top w:val="nil"/>
              <w:left w:val="nil"/>
              <w:bottom w:val="single" w:color="auto" w:sz="4" w:space="0"/>
              <w:right w:val="single" w:color="auto" w:sz="4" w:space="0"/>
            </w:tcBorders>
            <w:shd w:val="clear" w:color="auto" w:fill="auto"/>
            <w:noWrap/>
            <w:vAlign w:val="center"/>
          </w:tcPr>
          <w:p w14:paraId="6E1220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G/Vim/G-2/5</w:t>
            </w:r>
          </w:p>
        </w:tc>
        <w:tc>
          <w:tcPr>
            <w:tcW w:w="0" w:type="auto"/>
            <w:tcBorders>
              <w:top w:val="nil"/>
              <w:left w:val="nil"/>
              <w:bottom w:val="single" w:color="auto" w:sz="4" w:space="0"/>
              <w:right w:val="single" w:color="auto" w:sz="4" w:space="0"/>
            </w:tcBorders>
            <w:shd w:val="clear" w:color="auto" w:fill="auto"/>
            <w:noWrap/>
            <w:vAlign w:val="center"/>
          </w:tcPr>
          <w:p w14:paraId="11CA1E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0.56</w:t>
            </w:r>
          </w:p>
        </w:tc>
        <w:tc>
          <w:tcPr>
            <w:tcW w:w="0" w:type="auto"/>
            <w:tcBorders>
              <w:top w:val="nil"/>
              <w:left w:val="nil"/>
              <w:bottom w:val="single" w:color="auto" w:sz="4" w:space="0"/>
              <w:right w:val="single" w:color="auto" w:sz="4" w:space="0"/>
            </w:tcBorders>
            <w:shd w:val="clear" w:color="auto" w:fill="auto"/>
            <w:noWrap/>
            <w:vAlign w:val="center"/>
          </w:tcPr>
          <w:p w14:paraId="098FA38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3.49</w:t>
            </w:r>
          </w:p>
        </w:tc>
        <w:tc>
          <w:tcPr>
            <w:tcW w:w="0" w:type="auto"/>
            <w:tcBorders>
              <w:top w:val="nil"/>
              <w:left w:val="nil"/>
              <w:bottom w:val="single" w:color="auto" w:sz="4" w:space="0"/>
              <w:right w:val="single" w:color="auto" w:sz="4" w:space="0"/>
            </w:tcBorders>
            <w:shd w:val="clear" w:color="auto" w:fill="auto"/>
            <w:noWrap/>
            <w:vAlign w:val="center"/>
          </w:tcPr>
          <w:p w14:paraId="0884FE9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94.36</w:t>
            </w:r>
          </w:p>
        </w:tc>
        <w:tc>
          <w:tcPr>
            <w:tcW w:w="0" w:type="auto"/>
            <w:tcBorders>
              <w:top w:val="nil"/>
              <w:left w:val="nil"/>
              <w:bottom w:val="single" w:color="auto" w:sz="4" w:space="0"/>
              <w:right w:val="single" w:color="auto" w:sz="4" w:space="0"/>
            </w:tcBorders>
            <w:shd w:val="clear" w:color="auto" w:fill="auto"/>
            <w:noWrap/>
            <w:vAlign w:val="center"/>
          </w:tcPr>
          <w:p w14:paraId="1D14EF5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1DBFF3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E3CE1BE">
            <w:pPr>
              <w:jc w:val="center"/>
              <w:rPr>
                <w:rFonts w:hint="default" w:ascii="Times New Roman" w:hAnsi="Times New Roman" w:eastAsia="sans-serif" w:cs="Times New Roman"/>
                <w:b/>
                <w:bCs/>
                <w:i w:val="0"/>
                <w:iCs w:val="0"/>
                <w:color w:val="000000"/>
                <w:sz w:val="24"/>
                <w:szCs w:val="24"/>
                <w:u w:val="none"/>
              </w:rPr>
            </w:pPr>
          </w:p>
        </w:tc>
      </w:tr>
      <w:tr w14:paraId="7C7B4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C1B43D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30</w:t>
            </w:r>
          </w:p>
        </w:tc>
        <w:tc>
          <w:tcPr>
            <w:tcW w:w="0" w:type="auto"/>
            <w:tcBorders>
              <w:top w:val="nil"/>
              <w:left w:val="nil"/>
              <w:bottom w:val="single" w:color="auto" w:sz="4" w:space="0"/>
              <w:right w:val="single" w:color="auto" w:sz="4" w:space="0"/>
            </w:tcBorders>
            <w:shd w:val="clear" w:color="auto" w:fill="auto"/>
            <w:noWrap/>
            <w:vAlign w:val="center"/>
          </w:tcPr>
          <w:p w14:paraId="2C8230B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G/Vim/G-2/6</w:t>
            </w:r>
          </w:p>
        </w:tc>
        <w:tc>
          <w:tcPr>
            <w:tcW w:w="0" w:type="auto"/>
            <w:tcBorders>
              <w:top w:val="nil"/>
              <w:left w:val="nil"/>
              <w:bottom w:val="single" w:color="auto" w:sz="4" w:space="0"/>
              <w:right w:val="single" w:color="auto" w:sz="4" w:space="0"/>
            </w:tcBorders>
            <w:shd w:val="clear" w:color="auto" w:fill="auto"/>
            <w:noWrap/>
            <w:vAlign w:val="center"/>
          </w:tcPr>
          <w:p w14:paraId="6955287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0.45</w:t>
            </w:r>
          </w:p>
        </w:tc>
        <w:tc>
          <w:tcPr>
            <w:tcW w:w="0" w:type="auto"/>
            <w:tcBorders>
              <w:top w:val="nil"/>
              <w:left w:val="nil"/>
              <w:bottom w:val="single" w:color="auto" w:sz="4" w:space="0"/>
              <w:right w:val="single" w:color="auto" w:sz="4" w:space="0"/>
            </w:tcBorders>
            <w:shd w:val="clear" w:color="auto" w:fill="auto"/>
            <w:noWrap/>
            <w:vAlign w:val="center"/>
          </w:tcPr>
          <w:p w14:paraId="18D05C0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3.63</w:t>
            </w:r>
          </w:p>
        </w:tc>
        <w:tc>
          <w:tcPr>
            <w:tcW w:w="0" w:type="auto"/>
            <w:tcBorders>
              <w:top w:val="nil"/>
              <w:left w:val="nil"/>
              <w:bottom w:val="single" w:color="auto" w:sz="4" w:space="0"/>
              <w:right w:val="single" w:color="auto" w:sz="4" w:space="0"/>
            </w:tcBorders>
            <w:shd w:val="clear" w:color="auto" w:fill="auto"/>
            <w:noWrap/>
            <w:vAlign w:val="center"/>
          </w:tcPr>
          <w:p w14:paraId="65EA9BE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94.98</w:t>
            </w:r>
          </w:p>
        </w:tc>
        <w:tc>
          <w:tcPr>
            <w:tcW w:w="0" w:type="auto"/>
            <w:tcBorders>
              <w:top w:val="nil"/>
              <w:left w:val="nil"/>
              <w:bottom w:val="single" w:color="auto" w:sz="4" w:space="0"/>
              <w:right w:val="single" w:color="auto" w:sz="4" w:space="0"/>
            </w:tcBorders>
            <w:shd w:val="clear" w:color="auto" w:fill="auto"/>
            <w:noWrap/>
            <w:vAlign w:val="center"/>
          </w:tcPr>
          <w:p w14:paraId="03ED08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671392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5A1B503">
            <w:pPr>
              <w:jc w:val="center"/>
              <w:rPr>
                <w:rFonts w:hint="default" w:ascii="Times New Roman" w:hAnsi="Times New Roman" w:eastAsia="sans-serif" w:cs="Times New Roman"/>
                <w:b/>
                <w:bCs/>
                <w:i w:val="0"/>
                <w:iCs w:val="0"/>
                <w:color w:val="000000"/>
                <w:sz w:val="24"/>
                <w:szCs w:val="24"/>
                <w:u w:val="none"/>
              </w:rPr>
            </w:pPr>
          </w:p>
        </w:tc>
      </w:tr>
      <w:tr w14:paraId="0E18E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52F0F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w:t>
            </w:r>
          </w:p>
        </w:tc>
        <w:tc>
          <w:tcPr>
            <w:tcW w:w="0" w:type="auto"/>
            <w:tcBorders>
              <w:top w:val="nil"/>
              <w:left w:val="nil"/>
              <w:bottom w:val="single" w:color="auto" w:sz="4" w:space="0"/>
              <w:right w:val="single" w:color="auto" w:sz="4" w:space="0"/>
            </w:tcBorders>
            <w:shd w:val="clear" w:color="auto" w:fill="auto"/>
            <w:noWrap/>
            <w:vAlign w:val="center"/>
          </w:tcPr>
          <w:p w14:paraId="3C8D3FC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G/Vim/G-2/7</w:t>
            </w:r>
          </w:p>
        </w:tc>
        <w:tc>
          <w:tcPr>
            <w:tcW w:w="0" w:type="auto"/>
            <w:tcBorders>
              <w:top w:val="nil"/>
              <w:left w:val="nil"/>
              <w:bottom w:val="single" w:color="auto" w:sz="4" w:space="0"/>
              <w:right w:val="single" w:color="auto" w:sz="4" w:space="0"/>
            </w:tcBorders>
            <w:shd w:val="clear" w:color="auto" w:fill="auto"/>
            <w:noWrap/>
            <w:vAlign w:val="center"/>
          </w:tcPr>
          <w:p w14:paraId="4E330AA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0.69</w:t>
            </w:r>
          </w:p>
        </w:tc>
        <w:tc>
          <w:tcPr>
            <w:tcW w:w="0" w:type="auto"/>
            <w:tcBorders>
              <w:top w:val="nil"/>
              <w:left w:val="nil"/>
              <w:bottom w:val="single" w:color="auto" w:sz="4" w:space="0"/>
              <w:right w:val="single" w:color="auto" w:sz="4" w:space="0"/>
            </w:tcBorders>
            <w:shd w:val="clear" w:color="auto" w:fill="auto"/>
            <w:noWrap/>
            <w:vAlign w:val="center"/>
          </w:tcPr>
          <w:p w14:paraId="3B61581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3.97</w:t>
            </w:r>
          </w:p>
        </w:tc>
        <w:tc>
          <w:tcPr>
            <w:tcW w:w="0" w:type="auto"/>
            <w:tcBorders>
              <w:top w:val="nil"/>
              <w:left w:val="nil"/>
              <w:bottom w:val="single" w:color="auto" w:sz="4" w:space="0"/>
              <w:right w:val="single" w:color="auto" w:sz="4" w:space="0"/>
            </w:tcBorders>
            <w:shd w:val="clear" w:color="auto" w:fill="auto"/>
            <w:noWrap/>
            <w:vAlign w:val="center"/>
          </w:tcPr>
          <w:p w14:paraId="3B1C88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95.69</w:t>
            </w:r>
          </w:p>
        </w:tc>
        <w:tc>
          <w:tcPr>
            <w:tcW w:w="0" w:type="auto"/>
            <w:tcBorders>
              <w:top w:val="nil"/>
              <w:left w:val="nil"/>
              <w:bottom w:val="single" w:color="auto" w:sz="4" w:space="0"/>
              <w:right w:val="single" w:color="auto" w:sz="4" w:space="0"/>
            </w:tcBorders>
            <w:shd w:val="clear" w:color="auto" w:fill="auto"/>
            <w:noWrap/>
            <w:vAlign w:val="center"/>
          </w:tcPr>
          <w:p w14:paraId="3BA4AD6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3A2861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E2F8260">
            <w:pPr>
              <w:jc w:val="center"/>
              <w:rPr>
                <w:rFonts w:hint="default" w:ascii="Times New Roman" w:hAnsi="Times New Roman" w:eastAsia="sans-serif" w:cs="Times New Roman"/>
                <w:b/>
                <w:bCs/>
                <w:i w:val="0"/>
                <w:iCs w:val="0"/>
                <w:color w:val="000000"/>
                <w:sz w:val="24"/>
                <w:szCs w:val="24"/>
                <w:u w:val="none"/>
              </w:rPr>
            </w:pPr>
          </w:p>
        </w:tc>
      </w:tr>
      <w:tr w14:paraId="29CF2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4D024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w:t>
            </w:r>
          </w:p>
        </w:tc>
        <w:tc>
          <w:tcPr>
            <w:tcW w:w="0" w:type="auto"/>
            <w:tcBorders>
              <w:top w:val="nil"/>
              <w:left w:val="nil"/>
              <w:bottom w:val="single" w:color="auto" w:sz="4" w:space="0"/>
              <w:right w:val="single" w:color="auto" w:sz="4" w:space="0"/>
            </w:tcBorders>
            <w:shd w:val="clear" w:color="auto" w:fill="auto"/>
            <w:noWrap/>
            <w:vAlign w:val="center"/>
          </w:tcPr>
          <w:p w14:paraId="6AFC89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G/Vim/G-2/8</w:t>
            </w:r>
          </w:p>
        </w:tc>
        <w:tc>
          <w:tcPr>
            <w:tcW w:w="0" w:type="auto"/>
            <w:tcBorders>
              <w:top w:val="nil"/>
              <w:left w:val="nil"/>
              <w:bottom w:val="single" w:color="auto" w:sz="4" w:space="0"/>
              <w:right w:val="single" w:color="auto" w:sz="4" w:space="0"/>
            </w:tcBorders>
            <w:shd w:val="clear" w:color="auto" w:fill="auto"/>
            <w:noWrap/>
            <w:vAlign w:val="center"/>
          </w:tcPr>
          <w:p w14:paraId="6B0972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0.55</w:t>
            </w:r>
          </w:p>
        </w:tc>
        <w:tc>
          <w:tcPr>
            <w:tcW w:w="0" w:type="auto"/>
            <w:tcBorders>
              <w:top w:val="nil"/>
              <w:left w:val="nil"/>
              <w:bottom w:val="single" w:color="auto" w:sz="4" w:space="0"/>
              <w:right w:val="single" w:color="auto" w:sz="4" w:space="0"/>
            </w:tcBorders>
            <w:shd w:val="clear" w:color="auto" w:fill="auto"/>
            <w:noWrap/>
            <w:vAlign w:val="center"/>
          </w:tcPr>
          <w:p w14:paraId="019418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3.63</w:t>
            </w:r>
          </w:p>
        </w:tc>
        <w:tc>
          <w:tcPr>
            <w:tcW w:w="0" w:type="auto"/>
            <w:tcBorders>
              <w:top w:val="nil"/>
              <w:left w:val="nil"/>
              <w:bottom w:val="single" w:color="auto" w:sz="4" w:space="0"/>
              <w:right w:val="single" w:color="auto" w:sz="4" w:space="0"/>
            </w:tcBorders>
            <w:shd w:val="clear" w:color="auto" w:fill="auto"/>
            <w:noWrap/>
            <w:vAlign w:val="center"/>
          </w:tcPr>
          <w:p w14:paraId="32E934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95.48</w:t>
            </w:r>
          </w:p>
        </w:tc>
        <w:tc>
          <w:tcPr>
            <w:tcW w:w="0" w:type="auto"/>
            <w:tcBorders>
              <w:top w:val="nil"/>
              <w:left w:val="nil"/>
              <w:bottom w:val="single" w:color="auto" w:sz="4" w:space="0"/>
              <w:right w:val="single" w:color="auto" w:sz="4" w:space="0"/>
            </w:tcBorders>
            <w:shd w:val="clear" w:color="auto" w:fill="auto"/>
            <w:noWrap/>
            <w:vAlign w:val="center"/>
          </w:tcPr>
          <w:p w14:paraId="298480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0DC2091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5825D9D">
            <w:pPr>
              <w:jc w:val="center"/>
              <w:rPr>
                <w:rFonts w:hint="default" w:ascii="Times New Roman" w:hAnsi="Times New Roman" w:eastAsia="sans-serif" w:cs="Times New Roman"/>
                <w:b/>
                <w:bCs/>
                <w:i w:val="0"/>
                <w:iCs w:val="0"/>
                <w:color w:val="000000"/>
                <w:sz w:val="24"/>
                <w:szCs w:val="24"/>
                <w:u w:val="none"/>
              </w:rPr>
            </w:pPr>
          </w:p>
        </w:tc>
      </w:tr>
      <w:tr w14:paraId="4CAE5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027333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w:t>
            </w:r>
          </w:p>
        </w:tc>
        <w:tc>
          <w:tcPr>
            <w:tcW w:w="0" w:type="auto"/>
            <w:tcBorders>
              <w:top w:val="nil"/>
              <w:left w:val="nil"/>
              <w:bottom w:val="single" w:color="auto" w:sz="4" w:space="0"/>
              <w:right w:val="single" w:color="auto" w:sz="4" w:space="0"/>
            </w:tcBorders>
            <w:shd w:val="clear" w:color="auto" w:fill="auto"/>
            <w:noWrap/>
            <w:vAlign w:val="center"/>
          </w:tcPr>
          <w:p w14:paraId="65F81C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G/Vim/G-2/9</w:t>
            </w:r>
          </w:p>
        </w:tc>
        <w:tc>
          <w:tcPr>
            <w:tcW w:w="0" w:type="auto"/>
            <w:tcBorders>
              <w:top w:val="nil"/>
              <w:left w:val="nil"/>
              <w:bottom w:val="single" w:color="auto" w:sz="4" w:space="0"/>
              <w:right w:val="single" w:color="auto" w:sz="4" w:space="0"/>
            </w:tcBorders>
            <w:shd w:val="clear" w:color="auto" w:fill="auto"/>
            <w:noWrap/>
            <w:vAlign w:val="center"/>
          </w:tcPr>
          <w:p w14:paraId="4A84D85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0.46</w:t>
            </w:r>
          </w:p>
        </w:tc>
        <w:tc>
          <w:tcPr>
            <w:tcW w:w="0" w:type="auto"/>
            <w:tcBorders>
              <w:top w:val="nil"/>
              <w:left w:val="nil"/>
              <w:bottom w:val="single" w:color="auto" w:sz="4" w:space="0"/>
              <w:right w:val="single" w:color="auto" w:sz="4" w:space="0"/>
            </w:tcBorders>
            <w:shd w:val="clear" w:color="auto" w:fill="auto"/>
            <w:noWrap/>
            <w:vAlign w:val="center"/>
          </w:tcPr>
          <w:p w14:paraId="7E55A69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3.79</w:t>
            </w:r>
          </w:p>
        </w:tc>
        <w:tc>
          <w:tcPr>
            <w:tcW w:w="0" w:type="auto"/>
            <w:tcBorders>
              <w:top w:val="nil"/>
              <w:left w:val="nil"/>
              <w:bottom w:val="single" w:color="auto" w:sz="4" w:space="0"/>
              <w:right w:val="single" w:color="auto" w:sz="4" w:space="0"/>
            </w:tcBorders>
            <w:shd w:val="clear" w:color="auto" w:fill="auto"/>
            <w:noWrap/>
            <w:vAlign w:val="center"/>
          </w:tcPr>
          <w:p w14:paraId="7AC9BEB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95.60</w:t>
            </w:r>
          </w:p>
        </w:tc>
        <w:tc>
          <w:tcPr>
            <w:tcW w:w="0" w:type="auto"/>
            <w:tcBorders>
              <w:top w:val="nil"/>
              <w:left w:val="nil"/>
              <w:bottom w:val="single" w:color="auto" w:sz="4" w:space="0"/>
              <w:right w:val="single" w:color="auto" w:sz="4" w:space="0"/>
            </w:tcBorders>
            <w:shd w:val="clear" w:color="auto" w:fill="auto"/>
            <w:noWrap/>
            <w:vAlign w:val="center"/>
          </w:tcPr>
          <w:p w14:paraId="3CC397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0" w:type="auto"/>
            <w:tcBorders>
              <w:top w:val="nil"/>
              <w:left w:val="nil"/>
              <w:bottom w:val="single" w:color="auto" w:sz="4" w:space="0"/>
              <w:right w:val="single" w:color="auto" w:sz="4" w:space="0"/>
            </w:tcBorders>
            <w:shd w:val="clear" w:color="auto" w:fill="auto"/>
            <w:noWrap/>
            <w:vAlign w:val="center"/>
          </w:tcPr>
          <w:p w14:paraId="48AC0ED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F5765C5">
            <w:pPr>
              <w:jc w:val="center"/>
              <w:rPr>
                <w:rFonts w:hint="default" w:ascii="Times New Roman" w:hAnsi="Times New Roman" w:eastAsia="sans-serif" w:cs="Times New Roman"/>
                <w:b/>
                <w:bCs/>
                <w:i w:val="0"/>
                <w:iCs w:val="0"/>
                <w:color w:val="000000"/>
                <w:sz w:val="24"/>
                <w:szCs w:val="24"/>
                <w:u w:val="none"/>
              </w:rPr>
            </w:pPr>
          </w:p>
        </w:tc>
      </w:tr>
      <w:tr w14:paraId="42D9F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9E9B0B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w:t>
            </w:r>
          </w:p>
        </w:tc>
        <w:tc>
          <w:tcPr>
            <w:tcW w:w="0" w:type="auto"/>
            <w:tcBorders>
              <w:top w:val="nil"/>
              <w:left w:val="nil"/>
              <w:bottom w:val="single" w:color="auto" w:sz="4" w:space="0"/>
              <w:right w:val="single" w:color="auto" w:sz="4" w:space="0"/>
            </w:tcBorders>
            <w:shd w:val="clear" w:color="auto" w:fill="auto"/>
            <w:noWrap/>
            <w:vAlign w:val="center"/>
          </w:tcPr>
          <w:p w14:paraId="1E0B87B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G/Vim/G-2/10</w:t>
            </w:r>
          </w:p>
        </w:tc>
        <w:tc>
          <w:tcPr>
            <w:tcW w:w="0" w:type="auto"/>
            <w:tcBorders>
              <w:top w:val="nil"/>
              <w:left w:val="nil"/>
              <w:bottom w:val="single" w:color="auto" w:sz="4" w:space="0"/>
              <w:right w:val="single" w:color="auto" w:sz="4" w:space="0"/>
            </w:tcBorders>
            <w:shd w:val="clear" w:color="auto" w:fill="auto"/>
            <w:noWrap/>
            <w:vAlign w:val="center"/>
          </w:tcPr>
          <w:p w14:paraId="42C8FB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0.68</w:t>
            </w:r>
          </w:p>
        </w:tc>
        <w:tc>
          <w:tcPr>
            <w:tcW w:w="0" w:type="auto"/>
            <w:tcBorders>
              <w:top w:val="nil"/>
              <w:left w:val="nil"/>
              <w:bottom w:val="single" w:color="auto" w:sz="4" w:space="0"/>
              <w:right w:val="single" w:color="auto" w:sz="4" w:space="0"/>
            </w:tcBorders>
            <w:shd w:val="clear" w:color="auto" w:fill="auto"/>
            <w:noWrap/>
            <w:vAlign w:val="center"/>
          </w:tcPr>
          <w:p w14:paraId="24F1C08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3.93</w:t>
            </w:r>
          </w:p>
        </w:tc>
        <w:tc>
          <w:tcPr>
            <w:tcW w:w="0" w:type="auto"/>
            <w:tcBorders>
              <w:top w:val="nil"/>
              <w:left w:val="nil"/>
              <w:bottom w:val="single" w:color="auto" w:sz="4" w:space="0"/>
              <w:right w:val="single" w:color="auto" w:sz="4" w:space="0"/>
            </w:tcBorders>
            <w:shd w:val="clear" w:color="auto" w:fill="auto"/>
            <w:noWrap/>
            <w:vAlign w:val="center"/>
          </w:tcPr>
          <w:p w14:paraId="5D24C4E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95.66</w:t>
            </w:r>
          </w:p>
        </w:tc>
        <w:tc>
          <w:tcPr>
            <w:tcW w:w="0" w:type="auto"/>
            <w:tcBorders>
              <w:top w:val="nil"/>
              <w:left w:val="nil"/>
              <w:bottom w:val="single" w:color="auto" w:sz="4" w:space="0"/>
              <w:right w:val="single" w:color="auto" w:sz="4" w:space="0"/>
            </w:tcBorders>
            <w:shd w:val="clear" w:color="auto" w:fill="auto"/>
            <w:noWrap/>
            <w:vAlign w:val="center"/>
          </w:tcPr>
          <w:p w14:paraId="5CF249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538FD75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9A28007">
            <w:pPr>
              <w:jc w:val="center"/>
              <w:rPr>
                <w:rFonts w:hint="default" w:ascii="Times New Roman" w:hAnsi="Times New Roman" w:eastAsia="sans-serif" w:cs="Times New Roman"/>
                <w:b/>
                <w:bCs/>
                <w:i w:val="0"/>
                <w:iCs w:val="0"/>
                <w:color w:val="000000"/>
                <w:sz w:val="24"/>
                <w:szCs w:val="24"/>
                <w:u w:val="none"/>
              </w:rPr>
            </w:pPr>
          </w:p>
        </w:tc>
      </w:tr>
      <w:tr w14:paraId="4658F2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04676E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w:t>
            </w:r>
          </w:p>
        </w:tc>
        <w:tc>
          <w:tcPr>
            <w:tcW w:w="0" w:type="auto"/>
            <w:tcBorders>
              <w:top w:val="nil"/>
              <w:left w:val="nil"/>
              <w:bottom w:val="single" w:color="auto" w:sz="4" w:space="0"/>
              <w:right w:val="single" w:color="auto" w:sz="4" w:space="0"/>
            </w:tcBorders>
            <w:shd w:val="clear" w:color="auto" w:fill="auto"/>
            <w:noWrap/>
            <w:vAlign w:val="center"/>
          </w:tcPr>
          <w:p w14:paraId="1E666A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G/Vim/G-2/11</w:t>
            </w:r>
          </w:p>
        </w:tc>
        <w:tc>
          <w:tcPr>
            <w:tcW w:w="0" w:type="auto"/>
            <w:tcBorders>
              <w:top w:val="nil"/>
              <w:left w:val="nil"/>
              <w:bottom w:val="single" w:color="auto" w:sz="4" w:space="0"/>
              <w:right w:val="single" w:color="auto" w:sz="4" w:space="0"/>
            </w:tcBorders>
            <w:shd w:val="clear" w:color="auto" w:fill="auto"/>
            <w:noWrap/>
            <w:vAlign w:val="center"/>
          </w:tcPr>
          <w:p w14:paraId="084CCE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1.07</w:t>
            </w:r>
          </w:p>
        </w:tc>
        <w:tc>
          <w:tcPr>
            <w:tcW w:w="0" w:type="auto"/>
            <w:tcBorders>
              <w:top w:val="nil"/>
              <w:left w:val="nil"/>
              <w:bottom w:val="single" w:color="auto" w:sz="4" w:space="0"/>
              <w:right w:val="single" w:color="auto" w:sz="4" w:space="0"/>
            </w:tcBorders>
            <w:shd w:val="clear" w:color="auto" w:fill="auto"/>
            <w:noWrap/>
            <w:vAlign w:val="center"/>
          </w:tcPr>
          <w:p w14:paraId="7BB07A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3.25</w:t>
            </w:r>
          </w:p>
        </w:tc>
        <w:tc>
          <w:tcPr>
            <w:tcW w:w="0" w:type="auto"/>
            <w:tcBorders>
              <w:top w:val="nil"/>
              <w:left w:val="nil"/>
              <w:bottom w:val="single" w:color="auto" w:sz="4" w:space="0"/>
              <w:right w:val="single" w:color="auto" w:sz="4" w:space="0"/>
            </w:tcBorders>
            <w:shd w:val="clear" w:color="auto" w:fill="auto"/>
            <w:noWrap/>
            <w:vAlign w:val="center"/>
          </w:tcPr>
          <w:p w14:paraId="739C8FD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96.45</w:t>
            </w:r>
          </w:p>
        </w:tc>
        <w:tc>
          <w:tcPr>
            <w:tcW w:w="0" w:type="auto"/>
            <w:tcBorders>
              <w:top w:val="nil"/>
              <w:left w:val="nil"/>
              <w:bottom w:val="single" w:color="auto" w:sz="4" w:space="0"/>
              <w:right w:val="single" w:color="auto" w:sz="4" w:space="0"/>
            </w:tcBorders>
            <w:shd w:val="clear" w:color="auto" w:fill="auto"/>
            <w:noWrap/>
            <w:vAlign w:val="center"/>
          </w:tcPr>
          <w:p w14:paraId="4E630FA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0364BF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F28D46B">
            <w:pPr>
              <w:jc w:val="center"/>
              <w:rPr>
                <w:rFonts w:hint="default" w:ascii="Times New Roman" w:hAnsi="Times New Roman" w:eastAsia="sans-serif" w:cs="Times New Roman"/>
                <w:b/>
                <w:bCs/>
                <w:i w:val="0"/>
                <w:iCs w:val="0"/>
                <w:color w:val="000000"/>
                <w:sz w:val="24"/>
                <w:szCs w:val="24"/>
                <w:u w:val="none"/>
              </w:rPr>
            </w:pPr>
          </w:p>
        </w:tc>
      </w:tr>
      <w:tr w14:paraId="0C3B2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D110C2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w:t>
            </w:r>
          </w:p>
        </w:tc>
        <w:tc>
          <w:tcPr>
            <w:tcW w:w="0" w:type="auto"/>
            <w:tcBorders>
              <w:top w:val="nil"/>
              <w:left w:val="nil"/>
              <w:bottom w:val="single" w:color="auto" w:sz="4" w:space="0"/>
              <w:right w:val="single" w:color="auto" w:sz="4" w:space="0"/>
            </w:tcBorders>
            <w:shd w:val="clear" w:color="auto" w:fill="auto"/>
            <w:noWrap/>
            <w:vAlign w:val="center"/>
          </w:tcPr>
          <w:p w14:paraId="75DC45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G/Vim/G-3/1</w:t>
            </w:r>
          </w:p>
        </w:tc>
        <w:tc>
          <w:tcPr>
            <w:tcW w:w="0" w:type="auto"/>
            <w:tcBorders>
              <w:top w:val="nil"/>
              <w:left w:val="nil"/>
              <w:bottom w:val="single" w:color="auto" w:sz="4" w:space="0"/>
              <w:right w:val="single" w:color="auto" w:sz="4" w:space="0"/>
            </w:tcBorders>
            <w:shd w:val="clear" w:color="auto" w:fill="auto"/>
            <w:noWrap/>
            <w:vAlign w:val="center"/>
          </w:tcPr>
          <w:p w14:paraId="13549CA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0.81</w:t>
            </w:r>
          </w:p>
        </w:tc>
        <w:tc>
          <w:tcPr>
            <w:tcW w:w="0" w:type="auto"/>
            <w:tcBorders>
              <w:top w:val="nil"/>
              <w:left w:val="nil"/>
              <w:bottom w:val="single" w:color="auto" w:sz="4" w:space="0"/>
              <w:right w:val="single" w:color="auto" w:sz="4" w:space="0"/>
            </w:tcBorders>
            <w:shd w:val="clear" w:color="auto" w:fill="auto"/>
            <w:noWrap/>
            <w:vAlign w:val="center"/>
          </w:tcPr>
          <w:p w14:paraId="3930CBB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1.41</w:t>
            </w:r>
          </w:p>
        </w:tc>
        <w:tc>
          <w:tcPr>
            <w:tcW w:w="0" w:type="auto"/>
            <w:tcBorders>
              <w:top w:val="nil"/>
              <w:left w:val="nil"/>
              <w:bottom w:val="single" w:color="auto" w:sz="4" w:space="0"/>
              <w:right w:val="single" w:color="auto" w:sz="4" w:space="0"/>
            </w:tcBorders>
            <w:shd w:val="clear" w:color="auto" w:fill="auto"/>
            <w:noWrap/>
            <w:vAlign w:val="center"/>
          </w:tcPr>
          <w:p w14:paraId="5817CD1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98.29</w:t>
            </w:r>
          </w:p>
        </w:tc>
        <w:tc>
          <w:tcPr>
            <w:tcW w:w="0" w:type="auto"/>
            <w:tcBorders>
              <w:top w:val="nil"/>
              <w:left w:val="nil"/>
              <w:bottom w:val="single" w:color="auto" w:sz="4" w:space="0"/>
              <w:right w:val="single" w:color="auto" w:sz="4" w:space="0"/>
            </w:tcBorders>
            <w:shd w:val="clear" w:color="auto" w:fill="auto"/>
            <w:noWrap/>
            <w:vAlign w:val="center"/>
          </w:tcPr>
          <w:p w14:paraId="3DFCDD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0D1062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FB45DE4">
            <w:pPr>
              <w:jc w:val="center"/>
              <w:rPr>
                <w:rFonts w:hint="default" w:ascii="Times New Roman" w:hAnsi="Times New Roman" w:eastAsia="sans-serif" w:cs="Times New Roman"/>
                <w:b/>
                <w:bCs/>
                <w:i w:val="0"/>
                <w:iCs w:val="0"/>
                <w:color w:val="000000"/>
                <w:sz w:val="24"/>
                <w:szCs w:val="24"/>
                <w:u w:val="none"/>
              </w:rPr>
            </w:pPr>
          </w:p>
        </w:tc>
      </w:tr>
      <w:tr w14:paraId="2A610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869908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w:t>
            </w:r>
          </w:p>
        </w:tc>
        <w:tc>
          <w:tcPr>
            <w:tcW w:w="0" w:type="auto"/>
            <w:tcBorders>
              <w:top w:val="nil"/>
              <w:left w:val="nil"/>
              <w:bottom w:val="single" w:color="auto" w:sz="4" w:space="0"/>
              <w:right w:val="single" w:color="auto" w:sz="4" w:space="0"/>
            </w:tcBorders>
            <w:shd w:val="clear" w:color="auto" w:fill="auto"/>
            <w:noWrap/>
            <w:vAlign w:val="center"/>
          </w:tcPr>
          <w:p w14:paraId="430E304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G/Vim/G-3/2</w:t>
            </w:r>
          </w:p>
        </w:tc>
        <w:tc>
          <w:tcPr>
            <w:tcW w:w="0" w:type="auto"/>
            <w:tcBorders>
              <w:top w:val="nil"/>
              <w:left w:val="nil"/>
              <w:bottom w:val="single" w:color="auto" w:sz="4" w:space="0"/>
              <w:right w:val="single" w:color="auto" w:sz="4" w:space="0"/>
            </w:tcBorders>
            <w:shd w:val="clear" w:color="auto" w:fill="auto"/>
            <w:noWrap/>
            <w:vAlign w:val="center"/>
          </w:tcPr>
          <w:p w14:paraId="71B3CD9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0.55</w:t>
            </w:r>
          </w:p>
        </w:tc>
        <w:tc>
          <w:tcPr>
            <w:tcW w:w="0" w:type="auto"/>
            <w:tcBorders>
              <w:top w:val="nil"/>
              <w:left w:val="nil"/>
              <w:bottom w:val="single" w:color="auto" w:sz="4" w:space="0"/>
              <w:right w:val="single" w:color="auto" w:sz="4" w:space="0"/>
            </w:tcBorders>
            <w:shd w:val="clear" w:color="auto" w:fill="auto"/>
            <w:noWrap/>
            <w:vAlign w:val="center"/>
          </w:tcPr>
          <w:p w14:paraId="1669D8F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3.82</w:t>
            </w:r>
          </w:p>
        </w:tc>
        <w:tc>
          <w:tcPr>
            <w:tcW w:w="0" w:type="auto"/>
            <w:tcBorders>
              <w:top w:val="nil"/>
              <w:left w:val="nil"/>
              <w:bottom w:val="single" w:color="auto" w:sz="4" w:space="0"/>
              <w:right w:val="single" w:color="auto" w:sz="4" w:space="0"/>
            </w:tcBorders>
            <w:shd w:val="clear" w:color="auto" w:fill="auto"/>
            <w:noWrap/>
            <w:vAlign w:val="center"/>
          </w:tcPr>
          <w:p w14:paraId="0FFBA7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95.26</w:t>
            </w:r>
          </w:p>
        </w:tc>
        <w:tc>
          <w:tcPr>
            <w:tcW w:w="0" w:type="auto"/>
            <w:tcBorders>
              <w:top w:val="nil"/>
              <w:left w:val="nil"/>
              <w:bottom w:val="single" w:color="auto" w:sz="4" w:space="0"/>
              <w:right w:val="single" w:color="auto" w:sz="4" w:space="0"/>
            </w:tcBorders>
            <w:shd w:val="clear" w:color="auto" w:fill="auto"/>
            <w:noWrap/>
            <w:vAlign w:val="center"/>
          </w:tcPr>
          <w:p w14:paraId="0EED02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44BAAAB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3A6309C">
            <w:pPr>
              <w:jc w:val="center"/>
              <w:rPr>
                <w:rFonts w:hint="default" w:ascii="Times New Roman" w:hAnsi="Times New Roman" w:eastAsia="sans-serif" w:cs="Times New Roman"/>
                <w:b/>
                <w:bCs/>
                <w:i w:val="0"/>
                <w:iCs w:val="0"/>
                <w:color w:val="000000"/>
                <w:sz w:val="24"/>
                <w:szCs w:val="24"/>
                <w:u w:val="none"/>
              </w:rPr>
            </w:pPr>
          </w:p>
        </w:tc>
      </w:tr>
      <w:tr w14:paraId="59A23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BB706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w:t>
            </w:r>
          </w:p>
        </w:tc>
        <w:tc>
          <w:tcPr>
            <w:tcW w:w="0" w:type="auto"/>
            <w:tcBorders>
              <w:top w:val="nil"/>
              <w:left w:val="nil"/>
              <w:bottom w:val="single" w:color="auto" w:sz="4" w:space="0"/>
              <w:right w:val="single" w:color="auto" w:sz="4" w:space="0"/>
            </w:tcBorders>
            <w:shd w:val="clear" w:color="auto" w:fill="auto"/>
            <w:noWrap/>
            <w:vAlign w:val="center"/>
          </w:tcPr>
          <w:p w14:paraId="504D2E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G/Vim/G-3/3</w:t>
            </w:r>
          </w:p>
        </w:tc>
        <w:tc>
          <w:tcPr>
            <w:tcW w:w="0" w:type="auto"/>
            <w:tcBorders>
              <w:top w:val="nil"/>
              <w:left w:val="nil"/>
              <w:bottom w:val="single" w:color="auto" w:sz="4" w:space="0"/>
              <w:right w:val="single" w:color="auto" w:sz="4" w:space="0"/>
            </w:tcBorders>
            <w:shd w:val="clear" w:color="auto" w:fill="auto"/>
            <w:noWrap/>
            <w:vAlign w:val="center"/>
          </w:tcPr>
          <w:p w14:paraId="7E29D7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0.69</w:t>
            </w:r>
          </w:p>
        </w:tc>
        <w:tc>
          <w:tcPr>
            <w:tcW w:w="0" w:type="auto"/>
            <w:tcBorders>
              <w:top w:val="nil"/>
              <w:left w:val="nil"/>
              <w:bottom w:val="single" w:color="auto" w:sz="4" w:space="0"/>
              <w:right w:val="single" w:color="auto" w:sz="4" w:space="0"/>
            </w:tcBorders>
            <w:shd w:val="clear" w:color="auto" w:fill="auto"/>
            <w:noWrap/>
            <w:vAlign w:val="center"/>
          </w:tcPr>
          <w:p w14:paraId="1E8995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4.30</w:t>
            </w:r>
          </w:p>
        </w:tc>
        <w:tc>
          <w:tcPr>
            <w:tcW w:w="0" w:type="auto"/>
            <w:tcBorders>
              <w:top w:val="nil"/>
              <w:left w:val="nil"/>
              <w:bottom w:val="single" w:color="auto" w:sz="4" w:space="0"/>
              <w:right w:val="single" w:color="auto" w:sz="4" w:space="0"/>
            </w:tcBorders>
            <w:shd w:val="clear" w:color="auto" w:fill="auto"/>
            <w:noWrap/>
            <w:vAlign w:val="center"/>
          </w:tcPr>
          <w:p w14:paraId="2E4F64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94.09</w:t>
            </w:r>
          </w:p>
        </w:tc>
        <w:tc>
          <w:tcPr>
            <w:tcW w:w="0" w:type="auto"/>
            <w:tcBorders>
              <w:top w:val="nil"/>
              <w:left w:val="nil"/>
              <w:bottom w:val="single" w:color="auto" w:sz="4" w:space="0"/>
              <w:right w:val="single" w:color="auto" w:sz="4" w:space="0"/>
            </w:tcBorders>
            <w:shd w:val="clear" w:color="auto" w:fill="auto"/>
            <w:noWrap/>
            <w:vAlign w:val="center"/>
          </w:tcPr>
          <w:p w14:paraId="0183974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77943DA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E4F74F7">
            <w:pPr>
              <w:jc w:val="center"/>
              <w:rPr>
                <w:rFonts w:hint="default" w:ascii="Times New Roman" w:hAnsi="Times New Roman" w:eastAsia="sans-serif" w:cs="Times New Roman"/>
                <w:b/>
                <w:bCs/>
                <w:i w:val="0"/>
                <w:iCs w:val="0"/>
                <w:color w:val="000000"/>
                <w:sz w:val="24"/>
                <w:szCs w:val="24"/>
                <w:u w:val="none"/>
              </w:rPr>
            </w:pPr>
          </w:p>
        </w:tc>
      </w:tr>
      <w:tr w14:paraId="43776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66AC3E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w:t>
            </w:r>
          </w:p>
        </w:tc>
        <w:tc>
          <w:tcPr>
            <w:tcW w:w="0" w:type="auto"/>
            <w:tcBorders>
              <w:top w:val="nil"/>
              <w:left w:val="nil"/>
              <w:bottom w:val="single" w:color="auto" w:sz="4" w:space="0"/>
              <w:right w:val="single" w:color="auto" w:sz="4" w:space="0"/>
            </w:tcBorders>
            <w:shd w:val="clear" w:color="auto" w:fill="auto"/>
            <w:noWrap/>
            <w:vAlign w:val="center"/>
          </w:tcPr>
          <w:p w14:paraId="2A16EE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G/Vim/G-3/4</w:t>
            </w:r>
          </w:p>
        </w:tc>
        <w:tc>
          <w:tcPr>
            <w:tcW w:w="0" w:type="auto"/>
            <w:tcBorders>
              <w:top w:val="nil"/>
              <w:left w:val="nil"/>
              <w:bottom w:val="single" w:color="auto" w:sz="4" w:space="0"/>
              <w:right w:val="single" w:color="auto" w:sz="4" w:space="0"/>
            </w:tcBorders>
            <w:shd w:val="clear" w:color="auto" w:fill="auto"/>
            <w:noWrap/>
            <w:vAlign w:val="center"/>
          </w:tcPr>
          <w:p w14:paraId="468D13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1.00</w:t>
            </w:r>
          </w:p>
        </w:tc>
        <w:tc>
          <w:tcPr>
            <w:tcW w:w="0" w:type="auto"/>
            <w:tcBorders>
              <w:top w:val="nil"/>
              <w:left w:val="nil"/>
              <w:bottom w:val="single" w:color="auto" w:sz="4" w:space="0"/>
              <w:right w:val="single" w:color="auto" w:sz="4" w:space="0"/>
            </w:tcBorders>
            <w:shd w:val="clear" w:color="auto" w:fill="auto"/>
            <w:noWrap/>
            <w:vAlign w:val="center"/>
          </w:tcPr>
          <w:p w14:paraId="7C36FF2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5.30</w:t>
            </w:r>
          </w:p>
        </w:tc>
        <w:tc>
          <w:tcPr>
            <w:tcW w:w="0" w:type="auto"/>
            <w:tcBorders>
              <w:top w:val="nil"/>
              <w:left w:val="nil"/>
              <w:bottom w:val="single" w:color="auto" w:sz="4" w:space="0"/>
              <w:right w:val="single" w:color="auto" w:sz="4" w:space="0"/>
            </w:tcBorders>
            <w:shd w:val="clear" w:color="auto" w:fill="auto"/>
            <w:noWrap/>
            <w:vAlign w:val="center"/>
          </w:tcPr>
          <w:p w14:paraId="1383DA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93.05</w:t>
            </w:r>
          </w:p>
        </w:tc>
        <w:tc>
          <w:tcPr>
            <w:tcW w:w="0" w:type="auto"/>
            <w:tcBorders>
              <w:top w:val="nil"/>
              <w:left w:val="nil"/>
              <w:bottom w:val="single" w:color="auto" w:sz="4" w:space="0"/>
              <w:right w:val="single" w:color="auto" w:sz="4" w:space="0"/>
            </w:tcBorders>
            <w:shd w:val="clear" w:color="auto" w:fill="auto"/>
            <w:noWrap/>
            <w:vAlign w:val="center"/>
          </w:tcPr>
          <w:p w14:paraId="59AD32F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0" w:type="auto"/>
            <w:tcBorders>
              <w:top w:val="nil"/>
              <w:left w:val="nil"/>
              <w:bottom w:val="single" w:color="auto" w:sz="4" w:space="0"/>
              <w:right w:val="single" w:color="auto" w:sz="4" w:space="0"/>
            </w:tcBorders>
            <w:shd w:val="clear" w:color="auto" w:fill="auto"/>
            <w:noWrap/>
            <w:vAlign w:val="center"/>
          </w:tcPr>
          <w:p w14:paraId="2B948C3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36887CF">
            <w:pPr>
              <w:jc w:val="center"/>
              <w:rPr>
                <w:rFonts w:hint="default" w:ascii="Times New Roman" w:hAnsi="Times New Roman" w:eastAsia="sans-serif" w:cs="Times New Roman"/>
                <w:b/>
                <w:bCs/>
                <w:i w:val="0"/>
                <w:iCs w:val="0"/>
                <w:color w:val="000000"/>
                <w:sz w:val="24"/>
                <w:szCs w:val="24"/>
                <w:u w:val="none"/>
              </w:rPr>
            </w:pPr>
          </w:p>
        </w:tc>
      </w:tr>
      <w:tr w14:paraId="5C1C1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AB6B38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w:t>
            </w:r>
          </w:p>
        </w:tc>
        <w:tc>
          <w:tcPr>
            <w:tcW w:w="0" w:type="auto"/>
            <w:tcBorders>
              <w:top w:val="nil"/>
              <w:left w:val="nil"/>
              <w:bottom w:val="single" w:color="auto" w:sz="4" w:space="0"/>
              <w:right w:val="single" w:color="auto" w:sz="4" w:space="0"/>
            </w:tcBorders>
            <w:shd w:val="clear" w:color="auto" w:fill="auto"/>
            <w:noWrap/>
            <w:vAlign w:val="center"/>
          </w:tcPr>
          <w:p w14:paraId="1C64D2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G/Vim/G-3/5</w:t>
            </w:r>
          </w:p>
        </w:tc>
        <w:tc>
          <w:tcPr>
            <w:tcW w:w="0" w:type="auto"/>
            <w:tcBorders>
              <w:top w:val="nil"/>
              <w:left w:val="nil"/>
              <w:bottom w:val="single" w:color="auto" w:sz="4" w:space="0"/>
              <w:right w:val="single" w:color="auto" w:sz="4" w:space="0"/>
            </w:tcBorders>
            <w:shd w:val="clear" w:color="auto" w:fill="auto"/>
            <w:noWrap/>
            <w:vAlign w:val="center"/>
          </w:tcPr>
          <w:p w14:paraId="507281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0.86</w:t>
            </w:r>
          </w:p>
        </w:tc>
        <w:tc>
          <w:tcPr>
            <w:tcW w:w="0" w:type="auto"/>
            <w:tcBorders>
              <w:top w:val="nil"/>
              <w:left w:val="nil"/>
              <w:bottom w:val="single" w:color="auto" w:sz="4" w:space="0"/>
              <w:right w:val="single" w:color="auto" w:sz="4" w:space="0"/>
            </w:tcBorders>
            <w:shd w:val="clear" w:color="auto" w:fill="auto"/>
            <w:noWrap/>
            <w:vAlign w:val="center"/>
          </w:tcPr>
          <w:p w14:paraId="473F5D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4.01</w:t>
            </w:r>
          </w:p>
        </w:tc>
        <w:tc>
          <w:tcPr>
            <w:tcW w:w="0" w:type="auto"/>
            <w:tcBorders>
              <w:top w:val="nil"/>
              <w:left w:val="nil"/>
              <w:bottom w:val="single" w:color="auto" w:sz="4" w:space="0"/>
              <w:right w:val="single" w:color="auto" w:sz="4" w:space="0"/>
            </w:tcBorders>
            <w:shd w:val="clear" w:color="auto" w:fill="auto"/>
            <w:noWrap/>
            <w:vAlign w:val="center"/>
          </w:tcPr>
          <w:p w14:paraId="01D4543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93.83</w:t>
            </w:r>
          </w:p>
        </w:tc>
        <w:tc>
          <w:tcPr>
            <w:tcW w:w="0" w:type="auto"/>
            <w:tcBorders>
              <w:top w:val="nil"/>
              <w:left w:val="nil"/>
              <w:bottom w:val="single" w:color="auto" w:sz="4" w:space="0"/>
              <w:right w:val="single" w:color="auto" w:sz="4" w:space="0"/>
            </w:tcBorders>
            <w:shd w:val="clear" w:color="auto" w:fill="auto"/>
            <w:noWrap/>
            <w:vAlign w:val="center"/>
          </w:tcPr>
          <w:p w14:paraId="0FAA2C7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51BAB0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900E13A">
            <w:pPr>
              <w:jc w:val="center"/>
              <w:rPr>
                <w:rFonts w:hint="default" w:ascii="Times New Roman" w:hAnsi="Times New Roman" w:eastAsia="sans-serif" w:cs="Times New Roman"/>
                <w:b/>
                <w:bCs/>
                <w:i w:val="0"/>
                <w:iCs w:val="0"/>
                <w:color w:val="000000"/>
                <w:sz w:val="24"/>
                <w:szCs w:val="24"/>
                <w:u w:val="none"/>
              </w:rPr>
            </w:pPr>
          </w:p>
        </w:tc>
      </w:tr>
      <w:tr w14:paraId="3C44D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87A67C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w:t>
            </w:r>
          </w:p>
        </w:tc>
        <w:tc>
          <w:tcPr>
            <w:tcW w:w="0" w:type="auto"/>
            <w:tcBorders>
              <w:top w:val="nil"/>
              <w:left w:val="nil"/>
              <w:bottom w:val="single" w:color="auto" w:sz="4" w:space="0"/>
              <w:right w:val="single" w:color="auto" w:sz="4" w:space="0"/>
            </w:tcBorders>
            <w:shd w:val="clear" w:color="auto" w:fill="auto"/>
            <w:noWrap/>
            <w:vAlign w:val="center"/>
          </w:tcPr>
          <w:p w14:paraId="70DBC77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G/Vim/G-3/6</w:t>
            </w:r>
          </w:p>
        </w:tc>
        <w:tc>
          <w:tcPr>
            <w:tcW w:w="0" w:type="auto"/>
            <w:tcBorders>
              <w:top w:val="nil"/>
              <w:left w:val="nil"/>
              <w:bottom w:val="single" w:color="auto" w:sz="4" w:space="0"/>
              <w:right w:val="single" w:color="auto" w:sz="4" w:space="0"/>
            </w:tcBorders>
            <w:shd w:val="clear" w:color="auto" w:fill="auto"/>
            <w:noWrap/>
            <w:vAlign w:val="center"/>
          </w:tcPr>
          <w:p w14:paraId="7F8E78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0.87</w:t>
            </w:r>
          </w:p>
        </w:tc>
        <w:tc>
          <w:tcPr>
            <w:tcW w:w="0" w:type="auto"/>
            <w:tcBorders>
              <w:top w:val="nil"/>
              <w:left w:val="nil"/>
              <w:bottom w:val="single" w:color="auto" w:sz="4" w:space="0"/>
              <w:right w:val="single" w:color="auto" w:sz="4" w:space="0"/>
            </w:tcBorders>
            <w:shd w:val="clear" w:color="auto" w:fill="auto"/>
            <w:noWrap/>
            <w:vAlign w:val="center"/>
          </w:tcPr>
          <w:p w14:paraId="2177ECB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3.68</w:t>
            </w:r>
          </w:p>
        </w:tc>
        <w:tc>
          <w:tcPr>
            <w:tcW w:w="0" w:type="auto"/>
            <w:tcBorders>
              <w:top w:val="nil"/>
              <w:left w:val="nil"/>
              <w:bottom w:val="single" w:color="auto" w:sz="4" w:space="0"/>
              <w:right w:val="single" w:color="auto" w:sz="4" w:space="0"/>
            </w:tcBorders>
            <w:shd w:val="clear" w:color="auto" w:fill="auto"/>
            <w:noWrap/>
            <w:vAlign w:val="center"/>
          </w:tcPr>
          <w:p w14:paraId="489D948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93.76</w:t>
            </w:r>
          </w:p>
        </w:tc>
        <w:tc>
          <w:tcPr>
            <w:tcW w:w="0" w:type="auto"/>
            <w:tcBorders>
              <w:top w:val="nil"/>
              <w:left w:val="nil"/>
              <w:bottom w:val="single" w:color="auto" w:sz="4" w:space="0"/>
              <w:right w:val="single" w:color="auto" w:sz="4" w:space="0"/>
            </w:tcBorders>
            <w:shd w:val="clear" w:color="auto" w:fill="auto"/>
            <w:noWrap/>
            <w:vAlign w:val="center"/>
          </w:tcPr>
          <w:p w14:paraId="1B6025A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4300B47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77386A4">
            <w:pPr>
              <w:jc w:val="center"/>
              <w:rPr>
                <w:rFonts w:hint="default" w:ascii="Times New Roman" w:hAnsi="Times New Roman" w:eastAsia="sans-serif" w:cs="Times New Roman"/>
                <w:b/>
                <w:bCs/>
                <w:i w:val="0"/>
                <w:iCs w:val="0"/>
                <w:color w:val="000000"/>
                <w:sz w:val="24"/>
                <w:szCs w:val="24"/>
                <w:u w:val="none"/>
              </w:rPr>
            </w:pPr>
          </w:p>
        </w:tc>
      </w:tr>
      <w:tr w14:paraId="702E9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BBB69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w:t>
            </w:r>
          </w:p>
        </w:tc>
        <w:tc>
          <w:tcPr>
            <w:tcW w:w="0" w:type="auto"/>
            <w:tcBorders>
              <w:top w:val="nil"/>
              <w:left w:val="nil"/>
              <w:bottom w:val="single" w:color="auto" w:sz="4" w:space="0"/>
              <w:right w:val="single" w:color="auto" w:sz="4" w:space="0"/>
            </w:tcBorders>
            <w:shd w:val="clear" w:color="auto" w:fill="auto"/>
            <w:noWrap/>
            <w:vAlign w:val="center"/>
          </w:tcPr>
          <w:p w14:paraId="62E1E0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G/Vim/G-3/7</w:t>
            </w:r>
          </w:p>
        </w:tc>
        <w:tc>
          <w:tcPr>
            <w:tcW w:w="0" w:type="auto"/>
            <w:tcBorders>
              <w:top w:val="nil"/>
              <w:left w:val="nil"/>
              <w:bottom w:val="single" w:color="auto" w:sz="4" w:space="0"/>
              <w:right w:val="single" w:color="auto" w:sz="4" w:space="0"/>
            </w:tcBorders>
            <w:shd w:val="clear" w:color="auto" w:fill="auto"/>
            <w:noWrap/>
            <w:vAlign w:val="center"/>
          </w:tcPr>
          <w:p w14:paraId="4F36A5E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1.21</w:t>
            </w:r>
          </w:p>
        </w:tc>
        <w:tc>
          <w:tcPr>
            <w:tcW w:w="0" w:type="auto"/>
            <w:tcBorders>
              <w:top w:val="nil"/>
              <w:left w:val="nil"/>
              <w:bottom w:val="single" w:color="auto" w:sz="4" w:space="0"/>
              <w:right w:val="single" w:color="auto" w:sz="4" w:space="0"/>
            </w:tcBorders>
            <w:shd w:val="clear" w:color="auto" w:fill="auto"/>
            <w:noWrap/>
            <w:vAlign w:val="center"/>
          </w:tcPr>
          <w:p w14:paraId="31A8BBA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5.29</w:t>
            </w:r>
          </w:p>
        </w:tc>
        <w:tc>
          <w:tcPr>
            <w:tcW w:w="0" w:type="auto"/>
            <w:tcBorders>
              <w:top w:val="nil"/>
              <w:left w:val="nil"/>
              <w:bottom w:val="single" w:color="auto" w:sz="4" w:space="0"/>
              <w:right w:val="single" w:color="auto" w:sz="4" w:space="0"/>
            </w:tcBorders>
            <w:shd w:val="clear" w:color="auto" w:fill="auto"/>
            <w:noWrap/>
            <w:vAlign w:val="center"/>
          </w:tcPr>
          <w:p w14:paraId="0B64E22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86.17</w:t>
            </w:r>
          </w:p>
        </w:tc>
        <w:tc>
          <w:tcPr>
            <w:tcW w:w="0" w:type="auto"/>
            <w:tcBorders>
              <w:top w:val="nil"/>
              <w:left w:val="nil"/>
              <w:bottom w:val="single" w:color="auto" w:sz="4" w:space="0"/>
              <w:right w:val="single" w:color="auto" w:sz="4" w:space="0"/>
            </w:tcBorders>
            <w:shd w:val="clear" w:color="auto" w:fill="auto"/>
            <w:noWrap/>
            <w:vAlign w:val="center"/>
          </w:tcPr>
          <w:p w14:paraId="34BAC2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05DF11A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8.39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DA8DEEB">
            <w:pPr>
              <w:jc w:val="center"/>
              <w:rPr>
                <w:rFonts w:hint="default" w:ascii="Times New Roman" w:hAnsi="Times New Roman" w:eastAsia="sans-serif" w:cs="Times New Roman"/>
                <w:b/>
                <w:bCs/>
                <w:i w:val="0"/>
                <w:iCs w:val="0"/>
                <w:color w:val="000000"/>
                <w:sz w:val="24"/>
                <w:szCs w:val="24"/>
                <w:u w:val="none"/>
              </w:rPr>
            </w:pPr>
          </w:p>
        </w:tc>
      </w:tr>
      <w:tr w14:paraId="01BA4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156D25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43</w:t>
            </w:r>
          </w:p>
        </w:tc>
        <w:tc>
          <w:tcPr>
            <w:tcW w:w="0" w:type="auto"/>
            <w:tcBorders>
              <w:top w:val="nil"/>
              <w:left w:val="nil"/>
              <w:bottom w:val="single" w:color="auto" w:sz="4" w:space="0"/>
              <w:right w:val="single" w:color="auto" w:sz="4" w:space="0"/>
            </w:tcBorders>
            <w:shd w:val="clear" w:color="auto" w:fill="auto"/>
            <w:noWrap/>
            <w:vAlign w:val="center"/>
          </w:tcPr>
          <w:p w14:paraId="4419147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G/Vim/G-3/8</w:t>
            </w:r>
          </w:p>
        </w:tc>
        <w:tc>
          <w:tcPr>
            <w:tcW w:w="0" w:type="auto"/>
            <w:tcBorders>
              <w:top w:val="nil"/>
              <w:left w:val="nil"/>
              <w:bottom w:val="single" w:color="auto" w:sz="4" w:space="0"/>
              <w:right w:val="single" w:color="auto" w:sz="4" w:space="0"/>
            </w:tcBorders>
            <w:shd w:val="clear" w:color="auto" w:fill="auto"/>
            <w:noWrap/>
            <w:vAlign w:val="center"/>
          </w:tcPr>
          <w:p w14:paraId="4040043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1.06</w:t>
            </w:r>
          </w:p>
        </w:tc>
        <w:tc>
          <w:tcPr>
            <w:tcW w:w="0" w:type="auto"/>
            <w:tcBorders>
              <w:top w:val="nil"/>
              <w:left w:val="nil"/>
              <w:bottom w:val="single" w:color="auto" w:sz="4" w:space="0"/>
              <w:right w:val="single" w:color="auto" w:sz="4" w:space="0"/>
            </w:tcBorders>
            <w:shd w:val="clear" w:color="auto" w:fill="auto"/>
            <w:noWrap/>
            <w:vAlign w:val="center"/>
          </w:tcPr>
          <w:p w14:paraId="46F36E1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5.09</w:t>
            </w:r>
          </w:p>
        </w:tc>
        <w:tc>
          <w:tcPr>
            <w:tcW w:w="0" w:type="auto"/>
            <w:tcBorders>
              <w:top w:val="nil"/>
              <w:left w:val="nil"/>
              <w:bottom w:val="single" w:color="auto" w:sz="4" w:space="0"/>
              <w:right w:val="single" w:color="auto" w:sz="4" w:space="0"/>
            </w:tcBorders>
            <w:shd w:val="clear" w:color="auto" w:fill="auto"/>
            <w:noWrap/>
            <w:vAlign w:val="center"/>
          </w:tcPr>
          <w:p w14:paraId="5D23916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94.54</w:t>
            </w:r>
          </w:p>
        </w:tc>
        <w:tc>
          <w:tcPr>
            <w:tcW w:w="0" w:type="auto"/>
            <w:tcBorders>
              <w:top w:val="nil"/>
              <w:left w:val="nil"/>
              <w:bottom w:val="single" w:color="auto" w:sz="4" w:space="0"/>
              <w:right w:val="single" w:color="auto" w:sz="4" w:space="0"/>
            </w:tcBorders>
            <w:shd w:val="clear" w:color="auto" w:fill="auto"/>
            <w:noWrap/>
            <w:vAlign w:val="center"/>
          </w:tcPr>
          <w:p w14:paraId="2EB28D9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0BEBE71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D4A1FD6">
            <w:pPr>
              <w:jc w:val="center"/>
              <w:rPr>
                <w:rFonts w:hint="default" w:ascii="Times New Roman" w:hAnsi="Times New Roman" w:eastAsia="sans-serif" w:cs="Times New Roman"/>
                <w:b/>
                <w:bCs/>
                <w:i w:val="0"/>
                <w:iCs w:val="0"/>
                <w:color w:val="000000"/>
                <w:sz w:val="24"/>
                <w:szCs w:val="24"/>
                <w:u w:val="none"/>
              </w:rPr>
            </w:pPr>
          </w:p>
        </w:tc>
      </w:tr>
      <w:tr w14:paraId="7BD86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69C824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w:t>
            </w:r>
          </w:p>
        </w:tc>
        <w:tc>
          <w:tcPr>
            <w:tcW w:w="0" w:type="auto"/>
            <w:tcBorders>
              <w:top w:val="nil"/>
              <w:left w:val="nil"/>
              <w:bottom w:val="single" w:color="auto" w:sz="4" w:space="0"/>
              <w:right w:val="single" w:color="auto" w:sz="4" w:space="0"/>
            </w:tcBorders>
            <w:shd w:val="clear" w:color="auto" w:fill="auto"/>
            <w:noWrap/>
            <w:vAlign w:val="center"/>
          </w:tcPr>
          <w:p w14:paraId="285307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G/Vim/G-3/9</w:t>
            </w:r>
          </w:p>
        </w:tc>
        <w:tc>
          <w:tcPr>
            <w:tcW w:w="0" w:type="auto"/>
            <w:tcBorders>
              <w:top w:val="nil"/>
              <w:left w:val="nil"/>
              <w:bottom w:val="single" w:color="auto" w:sz="4" w:space="0"/>
              <w:right w:val="single" w:color="auto" w:sz="4" w:space="0"/>
            </w:tcBorders>
            <w:shd w:val="clear" w:color="auto" w:fill="auto"/>
            <w:noWrap/>
            <w:vAlign w:val="center"/>
          </w:tcPr>
          <w:p w14:paraId="331CC69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0.36</w:t>
            </w:r>
          </w:p>
        </w:tc>
        <w:tc>
          <w:tcPr>
            <w:tcW w:w="0" w:type="auto"/>
            <w:tcBorders>
              <w:top w:val="nil"/>
              <w:left w:val="nil"/>
              <w:bottom w:val="single" w:color="auto" w:sz="4" w:space="0"/>
              <w:right w:val="single" w:color="auto" w:sz="4" w:space="0"/>
            </w:tcBorders>
            <w:shd w:val="clear" w:color="auto" w:fill="auto"/>
            <w:noWrap/>
            <w:vAlign w:val="center"/>
          </w:tcPr>
          <w:p w14:paraId="1263C30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3.97</w:t>
            </w:r>
          </w:p>
        </w:tc>
        <w:tc>
          <w:tcPr>
            <w:tcW w:w="0" w:type="auto"/>
            <w:tcBorders>
              <w:top w:val="nil"/>
              <w:left w:val="nil"/>
              <w:bottom w:val="single" w:color="auto" w:sz="4" w:space="0"/>
              <w:right w:val="single" w:color="auto" w:sz="4" w:space="0"/>
            </w:tcBorders>
            <w:shd w:val="clear" w:color="auto" w:fill="auto"/>
            <w:noWrap/>
            <w:vAlign w:val="center"/>
          </w:tcPr>
          <w:p w14:paraId="2BB7D0F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95.89</w:t>
            </w:r>
          </w:p>
        </w:tc>
        <w:tc>
          <w:tcPr>
            <w:tcW w:w="0" w:type="auto"/>
            <w:tcBorders>
              <w:top w:val="nil"/>
              <w:left w:val="nil"/>
              <w:bottom w:val="single" w:color="auto" w:sz="4" w:space="0"/>
              <w:right w:val="single" w:color="auto" w:sz="4" w:space="0"/>
            </w:tcBorders>
            <w:shd w:val="clear" w:color="auto" w:fill="auto"/>
            <w:noWrap/>
            <w:vAlign w:val="center"/>
          </w:tcPr>
          <w:p w14:paraId="3DC675D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3C294E3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1CCFAB0">
            <w:pPr>
              <w:jc w:val="center"/>
              <w:rPr>
                <w:rFonts w:hint="default" w:ascii="Times New Roman" w:hAnsi="Times New Roman" w:eastAsia="sans-serif" w:cs="Times New Roman"/>
                <w:b/>
                <w:bCs/>
                <w:i w:val="0"/>
                <w:iCs w:val="0"/>
                <w:color w:val="000000"/>
                <w:sz w:val="24"/>
                <w:szCs w:val="24"/>
                <w:u w:val="none"/>
              </w:rPr>
            </w:pPr>
          </w:p>
        </w:tc>
      </w:tr>
      <w:tr w14:paraId="31339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A62CD2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w:t>
            </w:r>
          </w:p>
        </w:tc>
        <w:tc>
          <w:tcPr>
            <w:tcW w:w="0" w:type="auto"/>
            <w:tcBorders>
              <w:top w:val="nil"/>
              <w:left w:val="nil"/>
              <w:bottom w:val="single" w:color="auto" w:sz="4" w:space="0"/>
              <w:right w:val="single" w:color="auto" w:sz="4" w:space="0"/>
            </w:tcBorders>
            <w:shd w:val="clear" w:color="auto" w:fill="auto"/>
            <w:noWrap/>
            <w:vAlign w:val="center"/>
          </w:tcPr>
          <w:p w14:paraId="56D27B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G/Vim/G-3/10</w:t>
            </w:r>
          </w:p>
        </w:tc>
        <w:tc>
          <w:tcPr>
            <w:tcW w:w="0" w:type="auto"/>
            <w:tcBorders>
              <w:top w:val="nil"/>
              <w:left w:val="nil"/>
              <w:bottom w:val="single" w:color="auto" w:sz="4" w:space="0"/>
              <w:right w:val="single" w:color="auto" w:sz="4" w:space="0"/>
            </w:tcBorders>
            <w:shd w:val="clear" w:color="auto" w:fill="auto"/>
            <w:noWrap/>
            <w:vAlign w:val="center"/>
          </w:tcPr>
          <w:p w14:paraId="12C8AC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0.77</w:t>
            </w:r>
          </w:p>
        </w:tc>
        <w:tc>
          <w:tcPr>
            <w:tcW w:w="0" w:type="auto"/>
            <w:tcBorders>
              <w:top w:val="nil"/>
              <w:left w:val="nil"/>
              <w:bottom w:val="single" w:color="auto" w:sz="4" w:space="0"/>
              <w:right w:val="single" w:color="auto" w:sz="4" w:space="0"/>
            </w:tcBorders>
            <w:shd w:val="clear" w:color="auto" w:fill="auto"/>
            <w:noWrap/>
            <w:vAlign w:val="center"/>
          </w:tcPr>
          <w:p w14:paraId="176E4D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4.08</w:t>
            </w:r>
          </w:p>
        </w:tc>
        <w:tc>
          <w:tcPr>
            <w:tcW w:w="0" w:type="auto"/>
            <w:tcBorders>
              <w:top w:val="nil"/>
              <w:left w:val="nil"/>
              <w:bottom w:val="single" w:color="auto" w:sz="4" w:space="0"/>
              <w:right w:val="single" w:color="auto" w:sz="4" w:space="0"/>
            </w:tcBorders>
            <w:shd w:val="clear" w:color="auto" w:fill="auto"/>
            <w:noWrap/>
            <w:vAlign w:val="center"/>
          </w:tcPr>
          <w:p w14:paraId="6D95EC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95.71</w:t>
            </w:r>
          </w:p>
        </w:tc>
        <w:tc>
          <w:tcPr>
            <w:tcW w:w="0" w:type="auto"/>
            <w:tcBorders>
              <w:top w:val="nil"/>
              <w:left w:val="nil"/>
              <w:bottom w:val="single" w:color="auto" w:sz="4" w:space="0"/>
              <w:right w:val="single" w:color="auto" w:sz="4" w:space="0"/>
            </w:tcBorders>
            <w:shd w:val="clear" w:color="auto" w:fill="auto"/>
            <w:noWrap/>
            <w:vAlign w:val="center"/>
          </w:tcPr>
          <w:p w14:paraId="694C5F2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w:t>
            </w:r>
          </w:p>
        </w:tc>
        <w:tc>
          <w:tcPr>
            <w:tcW w:w="0" w:type="auto"/>
            <w:tcBorders>
              <w:top w:val="nil"/>
              <w:left w:val="nil"/>
              <w:bottom w:val="single" w:color="auto" w:sz="4" w:space="0"/>
              <w:right w:val="single" w:color="auto" w:sz="4" w:space="0"/>
            </w:tcBorders>
            <w:shd w:val="clear" w:color="auto" w:fill="auto"/>
            <w:noWrap/>
            <w:vAlign w:val="center"/>
          </w:tcPr>
          <w:p w14:paraId="35014F5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FB7534D">
            <w:pPr>
              <w:jc w:val="center"/>
              <w:rPr>
                <w:rFonts w:hint="default" w:ascii="Times New Roman" w:hAnsi="Times New Roman" w:eastAsia="sans-serif" w:cs="Times New Roman"/>
                <w:b/>
                <w:bCs/>
                <w:i w:val="0"/>
                <w:iCs w:val="0"/>
                <w:color w:val="000000"/>
                <w:sz w:val="24"/>
                <w:szCs w:val="24"/>
                <w:u w:val="none"/>
              </w:rPr>
            </w:pPr>
          </w:p>
        </w:tc>
      </w:tr>
      <w:tr w14:paraId="56F79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004D42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46</w:t>
            </w:r>
          </w:p>
        </w:tc>
        <w:tc>
          <w:tcPr>
            <w:tcW w:w="0" w:type="auto"/>
            <w:tcBorders>
              <w:top w:val="nil"/>
              <w:left w:val="nil"/>
              <w:bottom w:val="single" w:color="auto" w:sz="4" w:space="0"/>
              <w:right w:val="single" w:color="auto" w:sz="4" w:space="0"/>
            </w:tcBorders>
            <w:shd w:val="clear" w:color="auto" w:fill="auto"/>
            <w:noWrap/>
            <w:vAlign w:val="center"/>
          </w:tcPr>
          <w:p w14:paraId="4E8FA4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G/Vim/G-4/1</w:t>
            </w:r>
          </w:p>
        </w:tc>
        <w:tc>
          <w:tcPr>
            <w:tcW w:w="0" w:type="auto"/>
            <w:tcBorders>
              <w:top w:val="nil"/>
              <w:left w:val="nil"/>
              <w:bottom w:val="single" w:color="auto" w:sz="4" w:space="0"/>
              <w:right w:val="single" w:color="auto" w:sz="4" w:space="0"/>
            </w:tcBorders>
            <w:shd w:val="clear" w:color="auto" w:fill="auto"/>
            <w:noWrap/>
            <w:vAlign w:val="center"/>
          </w:tcPr>
          <w:p w14:paraId="6DC51F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0.30</w:t>
            </w:r>
          </w:p>
        </w:tc>
        <w:tc>
          <w:tcPr>
            <w:tcW w:w="0" w:type="auto"/>
            <w:tcBorders>
              <w:top w:val="nil"/>
              <w:left w:val="nil"/>
              <w:bottom w:val="single" w:color="auto" w:sz="4" w:space="0"/>
              <w:right w:val="single" w:color="auto" w:sz="4" w:space="0"/>
            </w:tcBorders>
            <w:shd w:val="clear" w:color="auto" w:fill="auto"/>
            <w:noWrap/>
            <w:vAlign w:val="center"/>
          </w:tcPr>
          <w:p w14:paraId="025FC5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1.56</w:t>
            </w:r>
          </w:p>
        </w:tc>
        <w:tc>
          <w:tcPr>
            <w:tcW w:w="0" w:type="auto"/>
            <w:tcBorders>
              <w:top w:val="nil"/>
              <w:left w:val="nil"/>
              <w:bottom w:val="single" w:color="auto" w:sz="4" w:space="0"/>
              <w:right w:val="single" w:color="auto" w:sz="4" w:space="0"/>
            </w:tcBorders>
            <w:shd w:val="clear" w:color="auto" w:fill="auto"/>
            <w:noWrap/>
            <w:vAlign w:val="center"/>
          </w:tcPr>
          <w:p w14:paraId="4466C21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98.09</w:t>
            </w:r>
          </w:p>
        </w:tc>
        <w:tc>
          <w:tcPr>
            <w:tcW w:w="0" w:type="auto"/>
            <w:tcBorders>
              <w:top w:val="nil"/>
              <w:left w:val="nil"/>
              <w:bottom w:val="single" w:color="auto" w:sz="4" w:space="0"/>
              <w:right w:val="single" w:color="auto" w:sz="4" w:space="0"/>
            </w:tcBorders>
            <w:shd w:val="clear" w:color="auto" w:fill="auto"/>
            <w:noWrap/>
            <w:vAlign w:val="center"/>
          </w:tcPr>
          <w:p w14:paraId="7C425C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6B9602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CB7E630">
            <w:pPr>
              <w:jc w:val="center"/>
              <w:rPr>
                <w:rFonts w:hint="default" w:ascii="Times New Roman" w:hAnsi="Times New Roman" w:eastAsia="sans-serif" w:cs="Times New Roman"/>
                <w:b/>
                <w:bCs/>
                <w:i w:val="0"/>
                <w:iCs w:val="0"/>
                <w:color w:val="000000"/>
                <w:sz w:val="24"/>
                <w:szCs w:val="24"/>
                <w:u w:val="none"/>
              </w:rPr>
            </w:pPr>
          </w:p>
        </w:tc>
      </w:tr>
      <w:tr w14:paraId="7255A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B6844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w:t>
            </w:r>
          </w:p>
        </w:tc>
        <w:tc>
          <w:tcPr>
            <w:tcW w:w="0" w:type="auto"/>
            <w:tcBorders>
              <w:top w:val="nil"/>
              <w:left w:val="nil"/>
              <w:bottom w:val="single" w:color="auto" w:sz="4" w:space="0"/>
              <w:right w:val="single" w:color="auto" w:sz="4" w:space="0"/>
            </w:tcBorders>
            <w:shd w:val="clear" w:color="auto" w:fill="auto"/>
            <w:noWrap/>
            <w:vAlign w:val="center"/>
          </w:tcPr>
          <w:p w14:paraId="59E8083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G/Vim/G-4/2</w:t>
            </w:r>
          </w:p>
        </w:tc>
        <w:tc>
          <w:tcPr>
            <w:tcW w:w="0" w:type="auto"/>
            <w:tcBorders>
              <w:top w:val="nil"/>
              <w:left w:val="nil"/>
              <w:bottom w:val="single" w:color="auto" w:sz="4" w:space="0"/>
              <w:right w:val="single" w:color="auto" w:sz="4" w:space="0"/>
            </w:tcBorders>
            <w:shd w:val="clear" w:color="auto" w:fill="auto"/>
            <w:noWrap/>
            <w:vAlign w:val="center"/>
          </w:tcPr>
          <w:p w14:paraId="2761B89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0.82</w:t>
            </w:r>
          </w:p>
        </w:tc>
        <w:tc>
          <w:tcPr>
            <w:tcW w:w="0" w:type="auto"/>
            <w:tcBorders>
              <w:top w:val="nil"/>
              <w:left w:val="nil"/>
              <w:bottom w:val="single" w:color="auto" w:sz="4" w:space="0"/>
              <w:right w:val="single" w:color="auto" w:sz="4" w:space="0"/>
            </w:tcBorders>
            <w:shd w:val="clear" w:color="auto" w:fill="auto"/>
            <w:noWrap/>
            <w:vAlign w:val="center"/>
          </w:tcPr>
          <w:p w14:paraId="28D773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4.79</w:t>
            </w:r>
          </w:p>
        </w:tc>
        <w:tc>
          <w:tcPr>
            <w:tcW w:w="0" w:type="auto"/>
            <w:tcBorders>
              <w:top w:val="nil"/>
              <w:left w:val="nil"/>
              <w:bottom w:val="single" w:color="auto" w:sz="4" w:space="0"/>
              <w:right w:val="single" w:color="auto" w:sz="4" w:space="0"/>
            </w:tcBorders>
            <w:shd w:val="clear" w:color="auto" w:fill="auto"/>
            <w:noWrap/>
            <w:vAlign w:val="center"/>
          </w:tcPr>
          <w:p w14:paraId="30D2EF6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94.13</w:t>
            </w:r>
          </w:p>
        </w:tc>
        <w:tc>
          <w:tcPr>
            <w:tcW w:w="0" w:type="auto"/>
            <w:tcBorders>
              <w:top w:val="nil"/>
              <w:left w:val="nil"/>
              <w:bottom w:val="single" w:color="auto" w:sz="4" w:space="0"/>
              <w:right w:val="single" w:color="auto" w:sz="4" w:space="0"/>
            </w:tcBorders>
            <w:shd w:val="clear" w:color="auto" w:fill="auto"/>
            <w:noWrap/>
            <w:vAlign w:val="center"/>
          </w:tcPr>
          <w:p w14:paraId="4C0122F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34C5B8D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1500A3C">
            <w:pPr>
              <w:jc w:val="center"/>
              <w:rPr>
                <w:rFonts w:hint="default" w:ascii="Times New Roman" w:hAnsi="Times New Roman" w:eastAsia="sans-serif" w:cs="Times New Roman"/>
                <w:b/>
                <w:bCs/>
                <w:i w:val="0"/>
                <w:iCs w:val="0"/>
                <w:color w:val="000000"/>
                <w:sz w:val="24"/>
                <w:szCs w:val="24"/>
                <w:u w:val="none"/>
              </w:rPr>
            </w:pPr>
          </w:p>
        </w:tc>
      </w:tr>
      <w:tr w14:paraId="1906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5DD47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48</w:t>
            </w:r>
          </w:p>
        </w:tc>
        <w:tc>
          <w:tcPr>
            <w:tcW w:w="0" w:type="auto"/>
            <w:tcBorders>
              <w:top w:val="nil"/>
              <w:left w:val="nil"/>
              <w:bottom w:val="single" w:color="auto" w:sz="4" w:space="0"/>
              <w:right w:val="single" w:color="auto" w:sz="4" w:space="0"/>
            </w:tcBorders>
            <w:shd w:val="clear" w:color="auto" w:fill="auto"/>
            <w:noWrap/>
            <w:vAlign w:val="center"/>
          </w:tcPr>
          <w:p w14:paraId="41553C8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G/Vim/G-4/3</w:t>
            </w:r>
          </w:p>
        </w:tc>
        <w:tc>
          <w:tcPr>
            <w:tcW w:w="0" w:type="auto"/>
            <w:tcBorders>
              <w:top w:val="nil"/>
              <w:left w:val="nil"/>
              <w:bottom w:val="single" w:color="auto" w:sz="4" w:space="0"/>
              <w:right w:val="single" w:color="auto" w:sz="4" w:space="0"/>
            </w:tcBorders>
            <w:shd w:val="clear" w:color="auto" w:fill="auto"/>
            <w:noWrap/>
            <w:vAlign w:val="center"/>
          </w:tcPr>
          <w:p w14:paraId="060D7B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0" w:type="auto"/>
            <w:tcBorders>
              <w:top w:val="nil"/>
              <w:left w:val="nil"/>
              <w:bottom w:val="single" w:color="auto" w:sz="4" w:space="0"/>
              <w:right w:val="single" w:color="auto" w:sz="4" w:space="0"/>
            </w:tcBorders>
            <w:shd w:val="clear" w:color="auto" w:fill="auto"/>
            <w:noWrap/>
            <w:vAlign w:val="center"/>
          </w:tcPr>
          <w:p w14:paraId="3571F54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4.05</w:t>
            </w:r>
          </w:p>
        </w:tc>
        <w:tc>
          <w:tcPr>
            <w:tcW w:w="0" w:type="auto"/>
            <w:tcBorders>
              <w:top w:val="nil"/>
              <w:left w:val="nil"/>
              <w:bottom w:val="single" w:color="auto" w:sz="4" w:space="0"/>
              <w:right w:val="single" w:color="auto" w:sz="4" w:space="0"/>
            </w:tcBorders>
            <w:shd w:val="clear" w:color="auto" w:fill="auto"/>
            <w:noWrap/>
            <w:vAlign w:val="center"/>
          </w:tcPr>
          <w:p w14:paraId="30ECF52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93.66</w:t>
            </w:r>
          </w:p>
        </w:tc>
        <w:tc>
          <w:tcPr>
            <w:tcW w:w="0" w:type="auto"/>
            <w:tcBorders>
              <w:top w:val="nil"/>
              <w:left w:val="nil"/>
              <w:bottom w:val="single" w:color="auto" w:sz="4" w:space="0"/>
              <w:right w:val="single" w:color="auto" w:sz="4" w:space="0"/>
            </w:tcBorders>
            <w:shd w:val="clear" w:color="auto" w:fill="auto"/>
            <w:noWrap/>
            <w:vAlign w:val="center"/>
          </w:tcPr>
          <w:p w14:paraId="6AAAE49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07DBAA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A835117">
            <w:pPr>
              <w:jc w:val="center"/>
              <w:rPr>
                <w:rFonts w:hint="default" w:ascii="Times New Roman" w:hAnsi="Times New Roman" w:eastAsia="sans-serif" w:cs="Times New Roman"/>
                <w:b/>
                <w:bCs/>
                <w:i w:val="0"/>
                <w:iCs w:val="0"/>
                <w:color w:val="000000"/>
                <w:sz w:val="24"/>
                <w:szCs w:val="24"/>
                <w:u w:val="none"/>
              </w:rPr>
            </w:pPr>
          </w:p>
        </w:tc>
      </w:tr>
      <w:tr w14:paraId="40C81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775F1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49</w:t>
            </w:r>
          </w:p>
        </w:tc>
        <w:tc>
          <w:tcPr>
            <w:tcW w:w="0" w:type="auto"/>
            <w:tcBorders>
              <w:top w:val="nil"/>
              <w:left w:val="nil"/>
              <w:bottom w:val="single" w:color="auto" w:sz="4" w:space="0"/>
              <w:right w:val="single" w:color="auto" w:sz="4" w:space="0"/>
            </w:tcBorders>
            <w:shd w:val="clear" w:color="auto" w:fill="auto"/>
            <w:noWrap/>
            <w:vAlign w:val="center"/>
          </w:tcPr>
          <w:p w14:paraId="5C82EB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G/Vim/G-4/4</w:t>
            </w:r>
          </w:p>
        </w:tc>
        <w:tc>
          <w:tcPr>
            <w:tcW w:w="0" w:type="auto"/>
            <w:tcBorders>
              <w:top w:val="nil"/>
              <w:left w:val="nil"/>
              <w:bottom w:val="single" w:color="auto" w:sz="4" w:space="0"/>
              <w:right w:val="single" w:color="auto" w:sz="4" w:space="0"/>
            </w:tcBorders>
            <w:shd w:val="clear" w:color="auto" w:fill="auto"/>
            <w:noWrap/>
            <w:vAlign w:val="center"/>
          </w:tcPr>
          <w:p w14:paraId="76E905C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0.63</w:t>
            </w:r>
          </w:p>
        </w:tc>
        <w:tc>
          <w:tcPr>
            <w:tcW w:w="0" w:type="auto"/>
            <w:tcBorders>
              <w:top w:val="nil"/>
              <w:left w:val="nil"/>
              <w:bottom w:val="single" w:color="auto" w:sz="4" w:space="0"/>
              <w:right w:val="single" w:color="auto" w:sz="4" w:space="0"/>
            </w:tcBorders>
            <w:shd w:val="clear" w:color="auto" w:fill="auto"/>
            <w:noWrap/>
            <w:vAlign w:val="center"/>
          </w:tcPr>
          <w:p w14:paraId="20C55A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3.99</w:t>
            </w:r>
          </w:p>
        </w:tc>
        <w:tc>
          <w:tcPr>
            <w:tcW w:w="0" w:type="auto"/>
            <w:tcBorders>
              <w:top w:val="nil"/>
              <w:left w:val="nil"/>
              <w:bottom w:val="single" w:color="auto" w:sz="4" w:space="0"/>
              <w:right w:val="single" w:color="auto" w:sz="4" w:space="0"/>
            </w:tcBorders>
            <w:shd w:val="clear" w:color="auto" w:fill="auto"/>
            <w:noWrap/>
            <w:vAlign w:val="center"/>
          </w:tcPr>
          <w:p w14:paraId="70EC7FF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94.68</w:t>
            </w:r>
          </w:p>
        </w:tc>
        <w:tc>
          <w:tcPr>
            <w:tcW w:w="0" w:type="auto"/>
            <w:tcBorders>
              <w:top w:val="nil"/>
              <w:left w:val="nil"/>
              <w:bottom w:val="single" w:color="auto" w:sz="4" w:space="0"/>
              <w:right w:val="single" w:color="auto" w:sz="4" w:space="0"/>
            </w:tcBorders>
            <w:shd w:val="clear" w:color="auto" w:fill="auto"/>
            <w:noWrap/>
            <w:vAlign w:val="center"/>
          </w:tcPr>
          <w:p w14:paraId="06C6C9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7971E7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6FAEE8C">
            <w:pPr>
              <w:jc w:val="center"/>
              <w:rPr>
                <w:rFonts w:hint="default" w:ascii="Times New Roman" w:hAnsi="Times New Roman" w:eastAsia="sans-serif" w:cs="Times New Roman"/>
                <w:b/>
                <w:bCs/>
                <w:i w:val="0"/>
                <w:iCs w:val="0"/>
                <w:color w:val="000000"/>
                <w:sz w:val="24"/>
                <w:szCs w:val="24"/>
                <w:u w:val="none"/>
              </w:rPr>
            </w:pPr>
          </w:p>
        </w:tc>
      </w:tr>
      <w:tr w14:paraId="2F20C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973656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50</w:t>
            </w:r>
          </w:p>
        </w:tc>
        <w:tc>
          <w:tcPr>
            <w:tcW w:w="0" w:type="auto"/>
            <w:tcBorders>
              <w:top w:val="nil"/>
              <w:left w:val="nil"/>
              <w:bottom w:val="single" w:color="auto" w:sz="4" w:space="0"/>
              <w:right w:val="single" w:color="auto" w:sz="4" w:space="0"/>
            </w:tcBorders>
            <w:shd w:val="clear" w:color="auto" w:fill="auto"/>
            <w:noWrap/>
            <w:vAlign w:val="center"/>
          </w:tcPr>
          <w:p w14:paraId="4BE228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G/Vim/G-4/5</w:t>
            </w:r>
          </w:p>
        </w:tc>
        <w:tc>
          <w:tcPr>
            <w:tcW w:w="0" w:type="auto"/>
            <w:tcBorders>
              <w:top w:val="nil"/>
              <w:left w:val="nil"/>
              <w:bottom w:val="single" w:color="auto" w:sz="4" w:space="0"/>
              <w:right w:val="single" w:color="auto" w:sz="4" w:space="0"/>
            </w:tcBorders>
            <w:shd w:val="clear" w:color="auto" w:fill="auto"/>
            <w:noWrap/>
            <w:vAlign w:val="center"/>
          </w:tcPr>
          <w:p w14:paraId="0AE17D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1.11</w:t>
            </w:r>
          </w:p>
        </w:tc>
        <w:tc>
          <w:tcPr>
            <w:tcW w:w="0" w:type="auto"/>
            <w:tcBorders>
              <w:top w:val="nil"/>
              <w:left w:val="nil"/>
              <w:bottom w:val="single" w:color="auto" w:sz="4" w:space="0"/>
              <w:right w:val="single" w:color="auto" w:sz="4" w:space="0"/>
            </w:tcBorders>
            <w:shd w:val="clear" w:color="auto" w:fill="auto"/>
            <w:noWrap/>
            <w:vAlign w:val="center"/>
          </w:tcPr>
          <w:p w14:paraId="32E831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4.64</w:t>
            </w:r>
          </w:p>
        </w:tc>
        <w:tc>
          <w:tcPr>
            <w:tcW w:w="0" w:type="auto"/>
            <w:tcBorders>
              <w:top w:val="nil"/>
              <w:left w:val="nil"/>
              <w:bottom w:val="single" w:color="auto" w:sz="4" w:space="0"/>
              <w:right w:val="single" w:color="auto" w:sz="4" w:space="0"/>
            </w:tcBorders>
            <w:shd w:val="clear" w:color="auto" w:fill="auto"/>
            <w:noWrap/>
            <w:vAlign w:val="center"/>
          </w:tcPr>
          <w:p w14:paraId="2C70A7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95.12</w:t>
            </w:r>
          </w:p>
        </w:tc>
        <w:tc>
          <w:tcPr>
            <w:tcW w:w="0" w:type="auto"/>
            <w:tcBorders>
              <w:top w:val="nil"/>
              <w:left w:val="nil"/>
              <w:bottom w:val="single" w:color="auto" w:sz="4" w:space="0"/>
              <w:right w:val="single" w:color="auto" w:sz="4" w:space="0"/>
            </w:tcBorders>
            <w:shd w:val="clear" w:color="auto" w:fill="auto"/>
            <w:noWrap/>
            <w:vAlign w:val="center"/>
          </w:tcPr>
          <w:p w14:paraId="7D6CB6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1FDC54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961821B">
            <w:pPr>
              <w:jc w:val="center"/>
              <w:rPr>
                <w:rFonts w:hint="default" w:ascii="Times New Roman" w:hAnsi="Times New Roman" w:eastAsia="sans-serif" w:cs="Times New Roman"/>
                <w:b/>
                <w:bCs/>
                <w:i w:val="0"/>
                <w:iCs w:val="0"/>
                <w:color w:val="000000"/>
                <w:sz w:val="24"/>
                <w:szCs w:val="24"/>
                <w:u w:val="none"/>
              </w:rPr>
            </w:pPr>
          </w:p>
        </w:tc>
      </w:tr>
      <w:tr w14:paraId="35BD6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3B1CC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51</w:t>
            </w:r>
          </w:p>
        </w:tc>
        <w:tc>
          <w:tcPr>
            <w:tcW w:w="0" w:type="auto"/>
            <w:tcBorders>
              <w:top w:val="nil"/>
              <w:left w:val="nil"/>
              <w:bottom w:val="single" w:color="auto" w:sz="4" w:space="0"/>
              <w:right w:val="single" w:color="auto" w:sz="4" w:space="0"/>
            </w:tcBorders>
            <w:shd w:val="clear" w:color="auto" w:fill="auto"/>
            <w:noWrap/>
            <w:vAlign w:val="center"/>
          </w:tcPr>
          <w:p w14:paraId="424623F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G/Vim/G-4/6</w:t>
            </w:r>
          </w:p>
        </w:tc>
        <w:tc>
          <w:tcPr>
            <w:tcW w:w="0" w:type="auto"/>
            <w:tcBorders>
              <w:top w:val="nil"/>
              <w:left w:val="nil"/>
              <w:bottom w:val="single" w:color="auto" w:sz="4" w:space="0"/>
              <w:right w:val="single" w:color="auto" w:sz="4" w:space="0"/>
            </w:tcBorders>
            <w:shd w:val="clear" w:color="auto" w:fill="auto"/>
            <w:noWrap/>
            <w:vAlign w:val="center"/>
          </w:tcPr>
          <w:p w14:paraId="62140C9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0.81</w:t>
            </w:r>
          </w:p>
        </w:tc>
        <w:tc>
          <w:tcPr>
            <w:tcW w:w="0" w:type="auto"/>
            <w:tcBorders>
              <w:top w:val="nil"/>
              <w:left w:val="nil"/>
              <w:bottom w:val="single" w:color="auto" w:sz="4" w:space="0"/>
              <w:right w:val="single" w:color="auto" w:sz="4" w:space="0"/>
            </w:tcBorders>
            <w:shd w:val="clear" w:color="auto" w:fill="auto"/>
            <w:noWrap/>
            <w:vAlign w:val="center"/>
          </w:tcPr>
          <w:p w14:paraId="22871CA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4.40</w:t>
            </w:r>
          </w:p>
        </w:tc>
        <w:tc>
          <w:tcPr>
            <w:tcW w:w="0" w:type="auto"/>
            <w:tcBorders>
              <w:top w:val="nil"/>
              <w:left w:val="nil"/>
              <w:bottom w:val="single" w:color="auto" w:sz="4" w:space="0"/>
              <w:right w:val="single" w:color="auto" w:sz="4" w:space="0"/>
            </w:tcBorders>
            <w:shd w:val="clear" w:color="auto" w:fill="auto"/>
            <w:noWrap/>
            <w:vAlign w:val="center"/>
          </w:tcPr>
          <w:p w14:paraId="517467F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93.19</w:t>
            </w:r>
          </w:p>
        </w:tc>
        <w:tc>
          <w:tcPr>
            <w:tcW w:w="0" w:type="auto"/>
            <w:tcBorders>
              <w:top w:val="nil"/>
              <w:left w:val="nil"/>
              <w:bottom w:val="single" w:color="auto" w:sz="4" w:space="0"/>
              <w:right w:val="single" w:color="auto" w:sz="4" w:space="0"/>
            </w:tcBorders>
            <w:shd w:val="clear" w:color="auto" w:fill="auto"/>
            <w:noWrap/>
            <w:vAlign w:val="center"/>
          </w:tcPr>
          <w:p w14:paraId="3EB56DC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019E7E5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2CC45E0">
            <w:pPr>
              <w:jc w:val="center"/>
              <w:rPr>
                <w:rFonts w:hint="default" w:ascii="Times New Roman" w:hAnsi="Times New Roman" w:eastAsia="sans-serif" w:cs="Times New Roman"/>
                <w:b/>
                <w:bCs/>
                <w:i w:val="0"/>
                <w:iCs w:val="0"/>
                <w:color w:val="000000"/>
                <w:sz w:val="24"/>
                <w:szCs w:val="24"/>
                <w:u w:val="none"/>
              </w:rPr>
            </w:pPr>
          </w:p>
        </w:tc>
      </w:tr>
      <w:tr w14:paraId="06A84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88A57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w:t>
            </w:r>
          </w:p>
        </w:tc>
        <w:tc>
          <w:tcPr>
            <w:tcW w:w="0" w:type="auto"/>
            <w:tcBorders>
              <w:top w:val="nil"/>
              <w:left w:val="nil"/>
              <w:bottom w:val="single" w:color="auto" w:sz="4" w:space="0"/>
              <w:right w:val="single" w:color="auto" w:sz="4" w:space="0"/>
            </w:tcBorders>
            <w:shd w:val="clear" w:color="auto" w:fill="auto"/>
            <w:noWrap/>
            <w:vAlign w:val="center"/>
          </w:tcPr>
          <w:p w14:paraId="7CBE6E8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G/Vim/G-4/7</w:t>
            </w:r>
          </w:p>
        </w:tc>
        <w:tc>
          <w:tcPr>
            <w:tcW w:w="0" w:type="auto"/>
            <w:tcBorders>
              <w:top w:val="nil"/>
              <w:left w:val="nil"/>
              <w:bottom w:val="single" w:color="auto" w:sz="4" w:space="0"/>
              <w:right w:val="single" w:color="auto" w:sz="4" w:space="0"/>
            </w:tcBorders>
            <w:shd w:val="clear" w:color="auto" w:fill="auto"/>
            <w:noWrap/>
            <w:vAlign w:val="center"/>
          </w:tcPr>
          <w:p w14:paraId="001AB7C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0.72</w:t>
            </w:r>
          </w:p>
        </w:tc>
        <w:tc>
          <w:tcPr>
            <w:tcW w:w="0" w:type="auto"/>
            <w:tcBorders>
              <w:top w:val="nil"/>
              <w:left w:val="nil"/>
              <w:bottom w:val="single" w:color="auto" w:sz="4" w:space="0"/>
              <w:right w:val="single" w:color="auto" w:sz="4" w:space="0"/>
            </w:tcBorders>
            <w:shd w:val="clear" w:color="auto" w:fill="auto"/>
            <w:noWrap/>
            <w:vAlign w:val="center"/>
          </w:tcPr>
          <w:p w14:paraId="4431C4C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4.74</w:t>
            </w:r>
          </w:p>
        </w:tc>
        <w:tc>
          <w:tcPr>
            <w:tcW w:w="0" w:type="auto"/>
            <w:tcBorders>
              <w:top w:val="nil"/>
              <w:left w:val="nil"/>
              <w:bottom w:val="single" w:color="auto" w:sz="4" w:space="0"/>
              <w:right w:val="single" w:color="auto" w:sz="4" w:space="0"/>
            </w:tcBorders>
            <w:shd w:val="clear" w:color="auto" w:fill="auto"/>
            <w:noWrap/>
            <w:vAlign w:val="center"/>
          </w:tcPr>
          <w:p w14:paraId="2A2E551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93.29</w:t>
            </w:r>
          </w:p>
        </w:tc>
        <w:tc>
          <w:tcPr>
            <w:tcW w:w="0" w:type="auto"/>
            <w:tcBorders>
              <w:top w:val="nil"/>
              <w:left w:val="nil"/>
              <w:bottom w:val="single" w:color="auto" w:sz="4" w:space="0"/>
              <w:right w:val="single" w:color="auto" w:sz="4" w:space="0"/>
            </w:tcBorders>
            <w:shd w:val="clear" w:color="auto" w:fill="auto"/>
            <w:noWrap/>
            <w:vAlign w:val="center"/>
          </w:tcPr>
          <w:p w14:paraId="61D12B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2E8F9A5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F75500A">
            <w:pPr>
              <w:jc w:val="center"/>
              <w:rPr>
                <w:rFonts w:hint="default" w:ascii="Times New Roman" w:hAnsi="Times New Roman" w:eastAsia="sans-serif" w:cs="Times New Roman"/>
                <w:b/>
                <w:bCs/>
                <w:i w:val="0"/>
                <w:iCs w:val="0"/>
                <w:color w:val="000000"/>
                <w:sz w:val="24"/>
                <w:szCs w:val="24"/>
                <w:u w:val="none"/>
              </w:rPr>
            </w:pPr>
          </w:p>
        </w:tc>
      </w:tr>
      <w:tr w14:paraId="03BE1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41788A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53</w:t>
            </w:r>
          </w:p>
        </w:tc>
        <w:tc>
          <w:tcPr>
            <w:tcW w:w="0" w:type="auto"/>
            <w:tcBorders>
              <w:top w:val="nil"/>
              <w:left w:val="nil"/>
              <w:bottom w:val="single" w:color="auto" w:sz="4" w:space="0"/>
              <w:right w:val="single" w:color="auto" w:sz="4" w:space="0"/>
            </w:tcBorders>
            <w:shd w:val="clear" w:color="auto" w:fill="auto"/>
            <w:noWrap/>
            <w:vAlign w:val="center"/>
          </w:tcPr>
          <w:p w14:paraId="5996D6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G/Vim/G-4/8</w:t>
            </w:r>
          </w:p>
        </w:tc>
        <w:tc>
          <w:tcPr>
            <w:tcW w:w="0" w:type="auto"/>
            <w:tcBorders>
              <w:top w:val="nil"/>
              <w:left w:val="nil"/>
              <w:bottom w:val="single" w:color="auto" w:sz="4" w:space="0"/>
              <w:right w:val="single" w:color="auto" w:sz="4" w:space="0"/>
            </w:tcBorders>
            <w:shd w:val="clear" w:color="auto" w:fill="auto"/>
            <w:noWrap/>
            <w:vAlign w:val="center"/>
          </w:tcPr>
          <w:p w14:paraId="0E24639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1.18</w:t>
            </w:r>
          </w:p>
        </w:tc>
        <w:tc>
          <w:tcPr>
            <w:tcW w:w="0" w:type="auto"/>
            <w:tcBorders>
              <w:top w:val="nil"/>
              <w:left w:val="nil"/>
              <w:bottom w:val="single" w:color="auto" w:sz="4" w:space="0"/>
              <w:right w:val="single" w:color="auto" w:sz="4" w:space="0"/>
            </w:tcBorders>
            <w:shd w:val="clear" w:color="auto" w:fill="auto"/>
            <w:noWrap/>
            <w:vAlign w:val="center"/>
          </w:tcPr>
          <w:p w14:paraId="014042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6.19</w:t>
            </w:r>
          </w:p>
        </w:tc>
        <w:tc>
          <w:tcPr>
            <w:tcW w:w="0" w:type="auto"/>
            <w:tcBorders>
              <w:top w:val="nil"/>
              <w:left w:val="nil"/>
              <w:bottom w:val="single" w:color="auto" w:sz="4" w:space="0"/>
              <w:right w:val="single" w:color="auto" w:sz="4" w:space="0"/>
            </w:tcBorders>
            <w:shd w:val="clear" w:color="auto" w:fill="auto"/>
            <w:noWrap/>
            <w:vAlign w:val="center"/>
          </w:tcPr>
          <w:p w14:paraId="2104FA8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93.54</w:t>
            </w:r>
          </w:p>
        </w:tc>
        <w:tc>
          <w:tcPr>
            <w:tcW w:w="0" w:type="auto"/>
            <w:tcBorders>
              <w:top w:val="nil"/>
              <w:left w:val="nil"/>
              <w:bottom w:val="single" w:color="auto" w:sz="4" w:space="0"/>
              <w:right w:val="single" w:color="auto" w:sz="4" w:space="0"/>
            </w:tcBorders>
            <w:shd w:val="clear" w:color="auto" w:fill="auto"/>
            <w:noWrap/>
            <w:vAlign w:val="center"/>
          </w:tcPr>
          <w:p w14:paraId="3F03D0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0D0D83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D111457">
            <w:pPr>
              <w:jc w:val="center"/>
              <w:rPr>
                <w:rFonts w:hint="default" w:ascii="Times New Roman" w:hAnsi="Times New Roman" w:eastAsia="sans-serif" w:cs="Times New Roman"/>
                <w:b/>
                <w:bCs/>
                <w:i w:val="0"/>
                <w:iCs w:val="0"/>
                <w:color w:val="000000"/>
                <w:sz w:val="24"/>
                <w:szCs w:val="24"/>
                <w:u w:val="none"/>
              </w:rPr>
            </w:pPr>
          </w:p>
        </w:tc>
      </w:tr>
      <w:tr w14:paraId="7D47E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D7FA48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54</w:t>
            </w:r>
          </w:p>
        </w:tc>
        <w:tc>
          <w:tcPr>
            <w:tcW w:w="0" w:type="auto"/>
            <w:tcBorders>
              <w:top w:val="nil"/>
              <w:left w:val="nil"/>
              <w:bottom w:val="single" w:color="auto" w:sz="4" w:space="0"/>
              <w:right w:val="single" w:color="auto" w:sz="4" w:space="0"/>
            </w:tcBorders>
            <w:shd w:val="clear" w:color="auto" w:fill="auto"/>
            <w:noWrap/>
            <w:vAlign w:val="center"/>
          </w:tcPr>
          <w:p w14:paraId="2F4E26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G/Vim/G-4/9</w:t>
            </w:r>
          </w:p>
        </w:tc>
        <w:tc>
          <w:tcPr>
            <w:tcW w:w="0" w:type="auto"/>
            <w:tcBorders>
              <w:top w:val="nil"/>
              <w:left w:val="nil"/>
              <w:bottom w:val="single" w:color="auto" w:sz="4" w:space="0"/>
              <w:right w:val="single" w:color="auto" w:sz="4" w:space="0"/>
            </w:tcBorders>
            <w:shd w:val="clear" w:color="auto" w:fill="auto"/>
            <w:noWrap/>
            <w:vAlign w:val="center"/>
          </w:tcPr>
          <w:p w14:paraId="307142A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1.59</w:t>
            </w:r>
          </w:p>
        </w:tc>
        <w:tc>
          <w:tcPr>
            <w:tcW w:w="0" w:type="auto"/>
            <w:tcBorders>
              <w:top w:val="nil"/>
              <w:left w:val="nil"/>
              <w:bottom w:val="single" w:color="auto" w:sz="4" w:space="0"/>
              <w:right w:val="single" w:color="auto" w:sz="4" w:space="0"/>
            </w:tcBorders>
            <w:shd w:val="clear" w:color="auto" w:fill="auto"/>
            <w:noWrap/>
            <w:vAlign w:val="center"/>
          </w:tcPr>
          <w:p w14:paraId="13D200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6.77</w:t>
            </w:r>
          </w:p>
        </w:tc>
        <w:tc>
          <w:tcPr>
            <w:tcW w:w="0" w:type="auto"/>
            <w:tcBorders>
              <w:top w:val="nil"/>
              <w:left w:val="nil"/>
              <w:bottom w:val="single" w:color="auto" w:sz="4" w:space="0"/>
              <w:right w:val="single" w:color="auto" w:sz="4" w:space="0"/>
            </w:tcBorders>
            <w:shd w:val="clear" w:color="auto" w:fill="auto"/>
            <w:noWrap/>
            <w:vAlign w:val="center"/>
          </w:tcPr>
          <w:p w14:paraId="00C5728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92.99</w:t>
            </w:r>
          </w:p>
        </w:tc>
        <w:tc>
          <w:tcPr>
            <w:tcW w:w="0" w:type="auto"/>
            <w:tcBorders>
              <w:top w:val="nil"/>
              <w:left w:val="nil"/>
              <w:bottom w:val="single" w:color="auto" w:sz="4" w:space="0"/>
              <w:right w:val="single" w:color="auto" w:sz="4" w:space="0"/>
            </w:tcBorders>
            <w:shd w:val="clear" w:color="auto" w:fill="auto"/>
            <w:noWrap/>
            <w:vAlign w:val="center"/>
          </w:tcPr>
          <w:p w14:paraId="4F4795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4A46A4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07228DC">
            <w:pPr>
              <w:jc w:val="center"/>
              <w:rPr>
                <w:rFonts w:hint="default" w:ascii="Times New Roman" w:hAnsi="Times New Roman" w:eastAsia="sans-serif" w:cs="Times New Roman"/>
                <w:b/>
                <w:bCs/>
                <w:i w:val="0"/>
                <w:iCs w:val="0"/>
                <w:color w:val="000000"/>
                <w:sz w:val="24"/>
                <w:szCs w:val="24"/>
                <w:u w:val="none"/>
              </w:rPr>
            </w:pPr>
          </w:p>
        </w:tc>
      </w:tr>
      <w:tr w14:paraId="5ACC3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2BE54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55</w:t>
            </w:r>
          </w:p>
        </w:tc>
        <w:tc>
          <w:tcPr>
            <w:tcW w:w="0" w:type="auto"/>
            <w:tcBorders>
              <w:top w:val="nil"/>
              <w:left w:val="nil"/>
              <w:bottom w:val="single" w:color="auto" w:sz="4" w:space="0"/>
              <w:right w:val="single" w:color="auto" w:sz="4" w:space="0"/>
            </w:tcBorders>
            <w:shd w:val="clear" w:color="auto" w:fill="auto"/>
            <w:noWrap/>
            <w:vAlign w:val="center"/>
          </w:tcPr>
          <w:p w14:paraId="13D9959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G/Vim/G-4/10</w:t>
            </w:r>
          </w:p>
        </w:tc>
        <w:tc>
          <w:tcPr>
            <w:tcW w:w="0" w:type="auto"/>
            <w:tcBorders>
              <w:top w:val="nil"/>
              <w:left w:val="nil"/>
              <w:bottom w:val="single" w:color="auto" w:sz="4" w:space="0"/>
              <w:right w:val="single" w:color="auto" w:sz="4" w:space="0"/>
            </w:tcBorders>
            <w:shd w:val="clear" w:color="auto" w:fill="auto"/>
            <w:noWrap/>
            <w:vAlign w:val="center"/>
          </w:tcPr>
          <w:p w14:paraId="2C534A8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0.73</w:t>
            </w:r>
          </w:p>
        </w:tc>
        <w:tc>
          <w:tcPr>
            <w:tcW w:w="0" w:type="auto"/>
            <w:tcBorders>
              <w:top w:val="nil"/>
              <w:left w:val="nil"/>
              <w:bottom w:val="single" w:color="auto" w:sz="4" w:space="0"/>
              <w:right w:val="single" w:color="auto" w:sz="4" w:space="0"/>
            </w:tcBorders>
            <w:shd w:val="clear" w:color="auto" w:fill="auto"/>
            <w:noWrap/>
            <w:vAlign w:val="center"/>
          </w:tcPr>
          <w:p w14:paraId="08C47AA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4.53</w:t>
            </w:r>
          </w:p>
        </w:tc>
        <w:tc>
          <w:tcPr>
            <w:tcW w:w="0" w:type="auto"/>
            <w:tcBorders>
              <w:top w:val="nil"/>
              <w:left w:val="nil"/>
              <w:bottom w:val="single" w:color="auto" w:sz="4" w:space="0"/>
              <w:right w:val="single" w:color="auto" w:sz="4" w:space="0"/>
            </w:tcBorders>
            <w:shd w:val="clear" w:color="auto" w:fill="auto"/>
            <w:noWrap/>
            <w:vAlign w:val="center"/>
          </w:tcPr>
          <w:p w14:paraId="16487BD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91.26</w:t>
            </w:r>
          </w:p>
        </w:tc>
        <w:tc>
          <w:tcPr>
            <w:tcW w:w="0" w:type="auto"/>
            <w:tcBorders>
              <w:top w:val="nil"/>
              <w:left w:val="nil"/>
              <w:bottom w:val="single" w:color="auto" w:sz="4" w:space="0"/>
              <w:right w:val="single" w:color="auto" w:sz="4" w:space="0"/>
            </w:tcBorders>
            <w:shd w:val="clear" w:color="auto" w:fill="auto"/>
            <w:noWrap/>
            <w:vAlign w:val="center"/>
          </w:tcPr>
          <w:p w14:paraId="14A8CDA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0" w:type="auto"/>
            <w:tcBorders>
              <w:top w:val="nil"/>
              <w:left w:val="nil"/>
              <w:bottom w:val="single" w:color="auto" w:sz="4" w:space="0"/>
              <w:right w:val="single" w:color="auto" w:sz="4" w:space="0"/>
            </w:tcBorders>
            <w:shd w:val="clear" w:color="auto" w:fill="auto"/>
            <w:noWrap/>
            <w:vAlign w:val="center"/>
          </w:tcPr>
          <w:p w14:paraId="0F71FF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4.15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7163AF6">
            <w:pPr>
              <w:jc w:val="center"/>
              <w:rPr>
                <w:rFonts w:hint="default" w:ascii="Times New Roman" w:hAnsi="Times New Roman" w:eastAsia="sans-serif" w:cs="Times New Roman"/>
                <w:b/>
                <w:bCs/>
                <w:i w:val="0"/>
                <w:iCs w:val="0"/>
                <w:color w:val="000000"/>
                <w:sz w:val="24"/>
                <w:szCs w:val="24"/>
                <w:u w:val="none"/>
              </w:rPr>
            </w:pPr>
          </w:p>
        </w:tc>
      </w:tr>
      <w:tr w14:paraId="7FC8D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93B4D1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56</w:t>
            </w:r>
          </w:p>
        </w:tc>
        <w:tc>
          <w:tcPr>
            <w:tcW w:w="0" w:type="auto"/>
            <w:tcBorders>
              <w:top w:val="nil"/>
              <w:left w:val="nil"/>
              <w:bottom w:val="single" w:color="auto" w:sz="4" w:space="0"/>
              <w:right w:val="single" w:color="auto" w:sz="4" w:space="0"/>
            </w:tcBorders>
            <w:shd w:val="clear" w:color="auto" w:fill="auto"/>
            <w:noWrap/>
            <w:vAlign w:val="center"/>
          </w:tcPr>
          <w:p w14:paraId="4F897EE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G/Vim/G-5/1</w:t>
            </w:r>
          </w:p>
        </w:tc>
        <w:tc>
          <w:tcPr>
            <w:tcW w:w="0" w:type="auto"/>
            <w:tcBorders>
              <w:top w:val="nil"/>
              <w:left w:val="nil"/>
              <w:bottom w:val="single" w:color="auto" w:sz="4" w:space="0"/>
              <w:right w:val="single" w:color="auto" w:sz="4" w:space="0"/>
            </w:tcBorders>
            <w:shd w:val="clear" w:color="auto" w:fill="auto"/>
            <w:noWrap/>
            <w:vAlign w:val="bottom"/>
          </w:tcPr>
          <w:p w14:paraId="7E190FA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0.38</w:t>
            </w:r>
          </w:p>
        </w:tc>
        <w:tc>
          <w:tcPr>
            <w:tcW w:w="0" w:type="auto"/>
            <w:tcBorders>
              <w:top w:val="nil"/>
              <w:left w:val="nil"/>
              <w:bottom w:val="single" w:color="auto" w:sz="4" w:space="0"/>
              <w:right w:val="single" w:color="auto" w:sz="4" w:space="0"/>
            </w:tcBorders>
            <w:shd w:val="clear" w:color="auto" w:fill="auto"/>
            <w:noWrap/>
            <w:vAlign w:val="center"/>
          </w:tcPr>
          <w:p w14:paraId="1DA400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1.04</w:t>
            </w:r>
          </w:p>
        </w:tc>
        <w:tc>
          <w:tcPr>
            <w:tcW w:w="0" w:type="auto"/>
            <w:tcBorders>
              <w:top w:val="nil"/>
              <w:left w:val="nil"/>
              <w:bottom w:val="single" w:color="auto" w:sz="4" w:space="0"/>
              <w:right w:val="single" w:color="auto" w:sz="4" w:space="0"/>
            </w:tcBorders>
            <w:shd w:val="clear" w:color="auto" w:fill="auto"/>
            <w:noWrap/>
            <w:vAlign w:val="center"/>
          </w:tcPr>
          <w:p w14:paraId="39FCCD0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98.81</w:t>
            </w:r>
          </w:p>
        </w:tc>
        <w:tc>
          <w:tcPr>
            <w:tcW w:w="0" w:type="auto"/>
            <w:tcBorders>
              <w:top w:val="nil"/>
              <w:left w:val="nil"/>
              <w:bottom w:val="single" w:color="auto" w:sz="4" w:space="0"/>
              <w:right w:val="single" w:color="auto" w:sz="4" w:space="0"/>
            </w:tcBorders>
            <w:shd w:val="clear" w:color="auto" w:fill="auto"/>
            <w:noWrap/>
            <w:vAlign w:val="center"/>
          </w:tcPr>
          <w:p w14:paraId="7227128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7E097F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662C4D4">
            <w:pPr>
              <w:jc w:val="center"/>
              <w:rPr>
                <w:rFonts w:hint="default" w:ascii="Times New Roman" w:hAnsi="Times New Roman" w:eastAsia="sans-serif" w:cs="Times New Roman"/>
                <w:b/>
                <w:bCs/>
                <w:i w:val="0"/>
                <w:iCs w:val="0"/>
                <w:color w:val="000000"/>
                <w:sz w:val="24"/>
                <w:szCs w:val="24"/>
                <w:u w:val="none"/>
              </w:rPr>
            </w:pPr>
          </w:p>
        </w:tc>
      </w:tr>
      <w:tr w14:paraId="46358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57B0D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57</w:t>
            </w:r>
          </w:p>
        </w:tc>
        <w:tc>
          <w:tcPr>
            <w:tcW w:w="0" w:type="auto"/>
            <w:tcBorders>
              <w:top w:val="nil"/>
              <w:left w:val="nil"/>
              <w:bottom w:val="single" w:color="auto" w:sz="4" w:space="0"/>
              <w:right w:val="single" w:color="auto" w:sz="4" w:space="0"/>
            </w:tcBorders>
            <w:shd w:val="clear" w:color="auto" w:fill="auto"/>
            <w:noWrap/>
            <w:vAlign w:val="center"/>
          </w:tcPr>
          <w:p w14:paraId="06FBD48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G/Vim/G-5/2</w:t>
            </w:r>
          </w:p>
        </w:tc>
        <w:tc>
          <w:tcPr>
            <w:tcW w:w="0" w:type="auto"/>
            <w:tcBorders>
              <w:top w:val="nil"/>
              <w:left w:val="nil"/>
              <w:bottom w:val="single" w:color="auto" w:sz="4" w:space="0"/>
              <w:right w:val="single" w:color="auto" w:sz="4" w:space="0"/>
            </w:tcBorders>
            <w:shd w:val="clear" w:color="auto" w:fill="auto"/>
            <w:noWrap/>
            <w:vAlign w:val="bottom"/>
          </w:tcPr>
          <w:p w14:paraId="4A7A451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0.70</w:t>
            </w:r>
          </w:p>
        </w:tc>
        <w:tc>
          <w:tcPr>
            <w:tcW w:w="0" w:type="auto"/>
            <w:tcBorders>
              <w:top w:val="nil"/>
              <w:left w:val="nil"/>
              <w:bottom w:val="single" w:color="auto" w:sz="4" w:space="0"/>
              <w:right w:val="single" w:color="auto" w:sz="4" w:space="0"/>
            </w:tcBorders>
            <w:shd w:val="clear" w:color="auto" w:fill="auto"/>
            <w:noWrap/>
            <w:vAlign w:val="center"/>
          </w:tcPr>
          <w:p w14:paraId="474F66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3.83</w:t>
            </w:r>
          </w:p>
        </w:tc>
        <w:tc>
          <w:tcPr>
            <w:tcW w:w="0" w:type="auto"/>
            <w:tcBorders>
              <w:top w:val="nil"/>
              <w:left w:val="nil"/>
              <w:bottom w:val="single" w:color="auto" w:sz="4" w:space="0"/>
              <w:right w:val="single" w:color="auto" w:sz="4" w:space="0"/>
            </w:tcBorders>
            <w:shd w:val="clear" w:color="auto" w:fill="auto"/>
            <w:noWrap/>
            <w:vAlign w:val="center"/>
          </w:tcPr>
          <w:p w14:paraId="01DA1C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94.67</w:t>
            </w:r>
          </w:p>
        </w:tc>
        <w:tc>
          <w:tcPr>
            <w:tcW w:w="0" w:type="auto"/>
            <w:tcBorders>
              <w:top w:val="nil"/>
              <w:left w:val="nil"/>
              <w:bottom w:val="single" w:color="auto" w:sz="4" w:space="0"/>
              <w:right w:val="single" w:color="auto" w:sz="4" w:space="0"/>
            </w:tcBorders>
            <w:shd w:val="clear" w:color="auto" w:fill="auto"/>
            <w:noWrap/>
            <w:vAlign w:val="center"/>
          </w:tcPr>
          <w:p w14:paraId="43C5C7F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37825CD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A417873">
            <w:pPr>
              <w:jc w:val="center"/>
              <w:rPr>
                <w:rFonts w:hint="default" w:ascii="Times New Roman" w:hAnsi="Times New Roman" w:eastAsia="sans-serif" w:cs="Times New Roman"/>
                <w:b/>
                <w:bCs/>
                <w:i w:val="0"/>
                <w:iCs w:val="0"/>
                <w:color w:val="000000"/>
                <w:sz w:val="24"/>
                <w:szCs w:val="24"/>
                <w:u w:val="none"/>
              </w:rPr>
            </w:pPr>
          </w:p>
        </w:tc>
      </w:tr>
      <w:tr w14:paraId="500D5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DB4198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58</w:t>
            </w:r>
          </w:p>
        </w:tc>
        <w:tc>
          <w:tcPr>
            <w:tcW w:w="0" w:type="auto"/>
            <w:tcBorders>
              <w:top w:val="nil"/>
              <w:left w:val="nil"/>
              <w:bottom w:val="single" w:color="auto" w:sz="4" w:space="0"/>
              <w:right w:val="single" w:color="auto" w:sz="4" w:space="0"/>
            </w:tcBorders>
            <w:shd w:val="clear" w:color="auto" w:fill="auto"/>
            <w:noWrap/>
            <w:vAlign w:val="center"/>
          </w:tcPr>
          <w:p w14:paraId="71E9CF7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G/Vim/G-5/3</w:t>
            </w:r>
          </w:p>
        </w:tc>
        <w:tc>
          <w:tcPr>
            <w:tcW w:w="0" w:type="auto"/>
            <w:tcBorders>
              <w:top w:val="nil"/>
              <w:left w:val="nil"/>
              <w:bottom w:val="single" w:color="auto" w:sz="4" w:space="0"/>
              <w:right w:val="single" w:color="auto" w:sz="4" w:space="0"/>
            </w:tcBorders>
            <w:shd w:val="clear" w:color="auto" w:fill="auto"/>
            <w:noWrap/>
            <w:vAlign w:val="bottom"/>
          </w:tcPr>
          <w:p w14:paraId="2367868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0.69</w:t>
            </w:r>
          </w:p>
        </w:tc>
        <w:tc>
          <w:tcPr>
            <w:tcW w:w="0" w:type="auto"/>
            <w:tcBorders>
              <w:top w:val="nil"/>
              <w:left w:val="nil"/>
              <w:bottom w:val="single" w:color="auto" w:sz="4" w:space="0"/>
              <w:right w:val="single" w:color="auto" w:sz="4" w:space="0"/>
            </w:tcBorders>
            <w:shd w:val="clear" w:color="auto" w:fill="auto"/>
            <w:noWrap/>
            <w:vAlign w:val="center"/>
          </w:tcPr>
          <w:p w14:paraId="124AEFC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3.68</w:t>
            </w:r>
          </w:p>
        </w:tc>
        <w:tc>
          <w:tcPr>
            <w:tcW w:w="0" w:type="auto"/>
            <w:tcBorders>
              <w:top w:val="nil"/>
              <w:left w:val="nil"/>
              <w:bottom w:val="single" w:color="auto" w:sz="4" w:space="0"/>
              <w:right w:val="single" w:color="auto" w:sz="4" w:space="0"/>
            </w:tcBorders>
            <w:shd w:val="clear" w:color="auto" w:fill="auto"/>
            <w:noWrap/>
            <w:vAlign w:val="center"/>
          </w:tcPr>
          <w:p w14:paraId="38EC7D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94.17</w:t>
            </w:r>
          </w:p>
        </w:tc>
        <w:tc>
          <w:tcPr>
            <w:tcW w:w="0" w:type="auto"/>
            <w:tcBorders>
              <w:top w:val="nil"/>
              <w:left w:val="nil"/>
              <w:bottom w:val="single" w:color="auto" w:sz="4" w:space="0"/>
              <w:right w:val="single" w:color="auto" w:sz="4" w:space="0"/>
            </w:tcBorders>
            <w:shd w:val="clear" w:color="auto" w:fill="auto"/>
            <w:noWrap/>
            <w:vAlign w:val="center"/>
          </w:tcPr>
          <w:p w14:paraId="43BE6B4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69D49E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0609F66">
            <w:pPr>
              <w:jc w:val="center"/>
              <w:rPr>
                <w:rFonts w:hint="default" w:ascii="Times New Roman" w:hAnsi="Times New Roman" w:eastAsia="sans-serif" w:cs="Times New Roman"/>
                <w:b/>
                <w:bCs/>
                <w:i w:val="0"/>
                <w:iCs w:val="0"/>
                <w:color w:val="000000"/>
                <w:sz w:val="24"/>
                <w:szCs w:val="24"/>
                <w:u w:val="none"/>
              </w:rPr>
            </w:pPr>
          </w:p>
        </w:tc>
      </w:tr>
      <w:tr w14:paraId="4B2D1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10A2F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59</w:t>
            </w:r>
          </w:p>
        </w:tc>
        <w:tc>
          <w:tcPr>
            <w:tcW w:w="0" w:type="auto"/>
            <w:tcBorders>
              <w:top w:val="nil"/>
              <w:left w:val="nil"/>
              <w:bottom w:val="single" w:color="auto" w:sz="4" w:space="0"/>
              <w:right w:val="single" w:color="auto" w:sz="4" w:space="0"/>
            </w:tcBorders>
            <w:shd w:val="clear" w:color="auto" w:fill="auto"/>
            <w:noWrap/>
            <w:vAlign w:val="center"/>
          </w:tcPr>
          <w:p w14:paraId="6FB7C0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G/Vim/G-5/4</w:t>
            </w:r>
          </w:p>
        </w:tc>
        <w:tc>
          <w:tcPr>
            <w:tcW w:w="0" w:type="auto"/>
            <w:tcBorders>
              <w:top w:val="nil"/>
              <w:left w:val="nil"/>
              <w:bottom w:val="single" w:color="auto" w:sz="4" w:space="0"/>
              <w:right w:val="single" w:color="auto" w:sz="4" w:space="0"/>
            </w:tcBorders>
            <w:shd w:val="clear" w:color="auto" w:fill="auto"/>
            <w:noWrap/>
            <w:vAlign w:val="bottom"/>
          </w:tcPr>
          <w:p w14:paraId="51B0CA2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1.02</w:t>
            </w:r>
          </w:p>
        </w:tc>
        <w:tc>
          <w:tcPr>
            <w:tcW w:w="0" w:type="auto"/>
            <w:tcBorders>
              <w:top w:val="nil"/>
              <w:left w:val="nil"/>
              <w:bottom w:val="single" w:color="auto" w:sz="4" w:space="0"/>
              <w:right w:val="single" w:color="auto" w:sz="4" w:space="0"/>
            </w:tcBorders>
            <w:shd w:val="clear" w:color="auto" w:fill="auto"/>
            <w:noWrap/>
            <w:vAlign w:val="center"/>
          </w:tcPr>
          <w:p w14:paraId="452B6F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4.56</w:t>
            </w:r>
          </w:p>
        </w:tc>
        <w:tc>
          <w:tcPr>
            <w:tcW w:w="0" w:type="auto"/>
            <w:tcBorders>
              <w:top w:val="nil"/>
              <w:left w:val="nil"/>
              <w:bottom w:val="single" w:color="auto" w:sz="4" w:space="0"/>
              <w:right w:val="single" w:color="auto" w:sz="4" w:space="0"/>
            </w:tcBorders>
            <w:shd w:val="clear" w:color="auto" w:fill="auto"/>
            <w:noWrap/>
            <w:vAlign w:val="center"/>
          </w:tcPr>
          <w:p w14:paraId="4EA016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93.34</w:t>
            </w:r>
          </w:p>
        </w:tc>
        <w:tc>
          <w:tcPr>
            <w:tcW w:w="0" w:type="auto"/>
            <w:tcBorders>
              <w:top w:val="nil"/>
              <w:left w:val="nil"/>
              <w:bottom w:val="single" w:color="auto" w:sz="4" w:space="0"/>
              <w:right w:val="single" w:color="auto" w:sz="4" w:space="0"/>
            </w:tcBorders>
            <w:shd w:val="clear" w:color="auto" w:fill="auto"/>
            <w:noWrap/>
            <w:vAlign w:val="center"/>
          </w:tcPr>
          <w:p w14:paraId="4BF4953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CC751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9AE20BA">
            <w:pPr>
              <w:jc w:val="center"/>
              <w:rPr>
                <w:rFonts w:hint="default" w:ascii="Times New Roman" w:hAnsi="Times New Roman" w:eastAsia="sans-serif" w:cs="Times New Roman"/>
                <w:b/>
                <w:bCs/>
                <w:i w:val="0"/>
                <w:iCs w:val="0"/>
                <w:color w:val="000000"/>
                <w:sz w:val="24"/>
                <w:szCs w:val="24"/>
                <w:u w:val="none"/>
              </w:rPr>
            </w:pPr>
          </w:p>
        </w:tc>
      </w:tr>
      <w:tr w14:paraId="76FB9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597B1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w:t>
            </w:r>
          </w:p>
        </w:tc>
        <w:tc>
          <w:tcPr>
            <w:tcW w:w="0" w:type="auto"/>
            <w:tcBorders>
              <w:top w:val="nil"/>
              <w:left w:val="nil"/>
              <w:bottom w:val="single" w:color="auto" w:sz="4" w:space="0"/>
              <w:right w:val="single" w:color="auto" w:sz="4" w:space="0"/>
            </w:tcBorders>
            <w:shd w:val="clear" w:color="auto" w:fill="auto"/>
            <w:noWrap/>
            <w:vAlign w:val="center"/>
          </w:tcPr>
          <w:p w14:paraId="1E9E237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G/Vim/G-5/5</w:t>
            </w:r>
          </w:p>
        </w:tc>
        <w:tc>
          <w:tcPr>
            <w:tcW w:w="0" w:type="auto"/>
            <w:tcBorders>
              <w:top w:val="nil"/>
              <w:left w:val="nil"/>
              <w:bottom w:val="single" w:color="auto" w:sz="4" w:space="0"/>
              <w:right w:val="single" w:color="auto" w:sz="4" w:space="0"/>
            </w:tcBorders>
            <w:shd w:val="clear" w:color="auto" w:fill="auto"/>
            <w:noWrap/>
            <w:vAlign w:val="bottom"/>
          </w:tcPr>
          <w:p w14:paraId="02E89D8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0" w:type="auto"/>
            <w:tcBorders>
              <w:top w:val="nil"/>
              <w:left w:val="nil"/>
              <w:bottom w:val="single" w:color="auto" w:sz="4" w:space="0"/>
              <w:right w:val="single" w:color="auto" w:sz="4" w:space="0"/>
            </w:tcBorders>
            <w:shd w:val="clear" w:color="auto" w:fill="auto"/>
            <w:noWrap/>
            <w:vAlign w:val="center"/>
          </w:tcPr>
          <w:p w14:paraId="29ED57B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2.62</w:t>
            </w:r>
          </w:p>
        </w:tc>
        <w:tc>
          <w:tcPr>
            <w:tcW w:w="0" w:type="auto"/>
            <w:tcBorders>
              <w:top w:val="nil"/>
              <w:left w:val="nil"/>
              <w:bottom w:val="single" w:color="auto" w:sz="4" w:space="0"/>
              <w:right w:val="single" w:color="auto" w:sz="4" w:space="0"/>
            </w:tcBorders>
            <w:shd w:val="clear" w:color="auto" w:fill="auto"/>
            <w:noWrap/>
            <w:vAlign w:val="center"/>
          </w:tcPr>
          <w:p w14:paraId="27AFBC1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94.32</w:t>
            </w:r>
          </w:p>
        </w:tc>
        <w:tc>
          <w:tcPr>
            <w:tcW w:w="0" w:type="auto"/>
            <w:tcBorders>
              <w:top w:val="nil"/>
              <w:left w:val="nil"/>
              <w:bottom w:val="single" w:color="auto" w:sz="4" w:space="0"/>
              <w:right w:val="single" w:color="auto" w:sz="4" w:space="0"/>
            </w:tcBorders>
            <w:shd w:val="clear" w:color="auto" w:fill="auto"/>
            <w:noWrap/>
            <w:vAlign w:val="center"/>
          </w:tcPr>
          <w:p w14:paraId="323A10D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273FB05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A38DFEA">
            <w:pPr>
              <w:jc w:val="center"/>
              <w:rPr>
                <w:rFonts w:hint="default" w:ascii="Times New Roman" w:hAnsi="Times New Roman" w:eastAsia="sans-serif" w:cs="Times New Roman"/>
                <w:b/>
                <w:bCs/>
                <w:i w:val="0"/>
                <w:iCs w:val="0"/>
                <w:color w:val="000000"/>
                <w:sz w:val="24"/>
                <w:szCs w:val="24"/>
                <w:u w:val="none"/>
              </w:rPr>
            </w:pPr>
          </w:p>
        </w:tc>
      </w:tr>
      <w:tr w14:paraId="4227A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2AA9D5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61</w:t>
            </w:r>
          </w:p>
        </w:tc>
        <w:tc>
          <w:tcPr>
            <w:tcW w:w="0" w:type="auto"/>
            <w:tcBorders>
              <w:top w:val="nil"/>
              <w:left w:val="nil"/>
              <w:bottom w:val="single" w:color="auto" w:sz="4" w:space="0"/>
              <w:right w:val="single" w:color="auto" w:sz="4" w:space="0"/>
            </w:tcBorders>
            <w:shd w:val="clear" w:color="auto" w:fill="auto"/>
            <w:noWrap/>
            <w:vAlign w:val="center"/>
          </w:tcPr>
          <w:p w14:paraId="71F4BC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G/Vim/G-5/6</w:t>
            </w:r>
          </w:p>
        </w:tc>
        <w:tc>
          <w:tcPr>
            <w:tcW w:w="0" w:type="auto"/>
            <w:tcBorders>
              <w:top w:val="nil"/>
              <w:left w:val="nil"/>
              <w:bottom w:val="single" w:color="auto" w:sz="4" w:space="0"/>
              <w:right w:val="single" w:color="auto" w:sz="4" w:space="0"/>
            </w:tcBorders>
            <w:shd w:val="clear" w:color="auto" w:fill="auto"/>
            <w:noWrap/>
            <w:vAlign w:val="bottom"/>
          </w:tcPr>
          <w:p w14:paraId="50380AF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0.32</w:t>
            </w:r>
          </w:p>
        </w:tc>
        <w:tc>
          <w:tcPr>
            <w:tcW w:w="0" w:type="auto"/>
            <w:tcBorders>
              <w:top w:val="nil"/>
              <w:left w:val="nil"/>
              <w:bottom w:val="single" w:color="auto" w:sz="4" w:space="0"/>
              <w:right w:val="single" w:color="auto" w:sz="4" w:space="0"/>
            </w:tcBorders>
            <w:shd w:val="clear" w:color="auto" w:fill="auto"/>
            <w:noWrap/>
            <w:vAlign w:val="center"/>
          </w:tcPr>
          <w:p w14:paraId="4685759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2.53</w:t>
            </w:r>
          </w:p>
        </w:tc>
        <w:tc>
          <w:tcPr>
            <w:tcW w:w="0" w:type="auto"/>
            <w:tcBorders>
              <w:top w:val="nil"/>
              <w:left w:val="nil"/>
              <w:bottom w:val="single" w:color="auto" w:sz="4" w:space="0"/>
              <w:right w:val="single" w:color="auto" w:sz="4" w:space="0"/>
            </w:tcBorders>
            <w:shd w:val="clear" w:color="auto" w:fill="auto"/>
            <w:noWrap/>
            <w:vAlign w:val="center"/>
          </w:tcPr>
          <w:p w14:paraId="68BCE37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94.55</w:t>
            </w:r>
          </w:p>
        </w:tc>
        <w:tc>
          <w:tcPr>
            <w:tcW w:w="0" w:type="auto"/>
            <w:tcBorders>
              <w:top w:val="nil"/>
              <w:left w:val="nil"/>
              <w:bottom w:val="single" w:color="auto" w:sz="4" w:space="0"/>
              <w:right w:val="single" w:color="auto" w:sz="4" w:space="0"/>
            </w:tcBorders>
            <w:shd w:val="clear" w:color="auto" w:fill="auto"/>
            <w:noWrap/>
            <w:vAlign w:val="center"/>
          </w:tcPr>
          <w:p w14:paraId="232F9F3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C59DE5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2.78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2D9602A">
            <w:pPr>
              <w:jc w:val="center"/>
              <w:rPr>
                <w:rFonts w:hint="default" w:ascii="Times New Roman" w:hAnsi="Times New Roman" w:eastAsia="sans-serif" w:cs="Times New Roman"/>
                <w:b/>
                <w:bCs/>
                <w:i w:val="0"/>
                <w:iCs w:val="0"/>
                <w:color w:val="000000"/>
                <w:sz w:val="24"/>
                <w:szCs w:val="24"/>
                <w:u w:val="none"/>
              </w:rPr>
            </w:pPr>
          </w:p>
        </w:tc>
      </w:tr>
      <w:tr w14:paraId="59F8E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D54A92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62</w:t>
            </w:r>
          </w:p>
        </w:tc>
        <w:tc>
          <w:tcPr>
            <w:tcW w:w="0" w:type="auto"/>
            <w:tcBorders>
              <w:top w:val="nil"/>
              <w:left w:val="nil"/>
              <w:bottom w:val="single" w:color="auto" w:sz="4" w:space="0"/>
              <w:right w:val="single" w:color="auto" w:sz="4" w:space="0"/>
            </w:tcBorders>
            <w:shd w:val="clear" w:color="auto" w:fill="auto"/>
            <w:noWrap/>
            <w:vAlign w:val="center"/>
          </w:tcPr>
          <w:p w14:paraId="62876E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G/Vim/G-5/7</w:t>
            </w:r>
          </w:p>
        </w:tc>
        <w:tc>
          <w:tcPr>
            <w:tcW w:w="0" w:type="auto"/>
            <w:tcBorders>
              <w:top w:val="nil"/>
              <w:left w:val="nil"/>
              <w:bottom w:val="single" w:color="auto" w:sz="4" w:space="0"/>
              <w:right w:val="single" w:color="auto" w:sz="4" w:space="0"/>
            </w:tcBorders>
            <w:shd w:val="clear" w:color="auto" w:fill="auto"/>
            <w:noWrap/>
            <w:vAlign w:val="bottom"/>
          </w:tcPr>
          <w:p w14:paraId="6227458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0.92</w:t>
            </w:r>
          </w:p>
        </w:tc>
        <w:tc>
          <w:tcPr>
            <w:tcW w:w="0" w:type="auto"/>
            <w:tcBorders>
              <w:top w:val="nil"/>
              <w:left w:val="nil"/>
              <w:bottom w:val="single" w:color="auto" w:sz="4" w:space="0"/>
              <w:right w:val="single" w:color="auto" w:sz="4" w:space="0"/>
            </w:tcBorders>
            <w:shd w:val="clear" w:color="auto" w:fill="auto"/>
            <w:noWrap/>
            <w:vAlign w:val="center"/>
          </w:tcPr>
          <w:p w14:paraId="02ADD77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3.39</w:t>
            </w:r>
          </w:p>
        </w:tc>
        <w:tc>
          <w:tcPr>
            <w:tcW w:w="0" w:type="auto"/>
            <w:tcBorders>
              <w:top w:val="nil"/>
              <w:left w:val="nil"/>
              <w:bottom w:val="single" w:color="auto" w:sz="4" w:space="0"/>
              <w:right w:val="single" w:color="auto" w:sz="4" w:space="0"/>
            </w:tcBorders>
            <w:shd w:val="clear" w:color="auto" w:fill="auto"/>
            <w:noWrap/>
            <w:vAlign w:val="center"/>
          </w:tcPr>
          <w:p w14:paraId="4565B1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94.16</w:t>
            </w:r>
          </w:p>
        </w:tc>
        <w:tc>
          <w:tcPr>
            <w:tcW w:w="0" w:type="auto"/>
            <w:tcBorders>
              <w:top w:val="nil"/>
              <w:left w:val="nil"/>
              <w:bottom w:val="single" w:color="auto" w:sz="4" w:space="0"/>
              <w:right w:val="single" w:color="auto" w:sz="4" w:space="0"/>
            </w:tcBorders>
            <w:shd w:val="clear" w:color="auto" w:fill="auto"/>
            <w:noWrap/>
            <w:vAlign w:val="center"/>
          </w:tcPr>
          <w:p w14:paraId="5C4A775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399A3F4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2.32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CD2EB3F">
            <w:pPr>
              <w:jc w:val="center"/>
              <w:rPr>
                <w:rFonts w:hint="default" w:ascii="Times New Roman" w:hAnsi="Times New Roman" w:eastAsia="sans-serif" w:cs="Times New Roman"/>
                <w:b/>
                <w:bCs/>
                <w:i w:val="0"/>
                <w:iCs w:val="0"/>
                <w:color w:val="000000"/>
                <w:sz w:val="24"/>
                <w:szCs w:val="24"/>
                <w:u w:val="none"/>
              </w:rPr>
            </w:pPr>
          </w:p>
        </w:tc>
      </w:tr>
      <w:tr w14:paraId="6A1B6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B533DB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63</w:t>
            </w:r>
          </w:p>
        </w:tc>
        <w:tc>
          <w:tcPr>
            <w:tcW w:w="0" w:type="auto"/>
            <w:tcBorders>
              <w:top w:val="nil"/>
              <w:left w:val="nil"/>
              <w:bottom w:val="single" w:color="auto" w:sz="4" w:space="0"/>
              <w:right w:val="single" w:color="auto" w:sz="4" w:space="0"/>
            </w:tcBorders>
            <w:shd w:val="clear" w:color="auto" w:fill="auto"/>
            <w:noWrap/>
            <w:vAlign w:val="center"/>
          </w:tcPr>
          <w:p w14:paraId="62EDC0D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G/Vim/G-5/8</w:t>
            </w:r>
          </w:p>
        </w:tc>
        <w:tc>
          <w:tcPr>
            <w:tcW w:w="0" w:type="auto"/>
            <w:tcBorders>
              <w:top w:val="nil"/>
              <w:left w:val="nil"/>
              <w:bottom w:val="single" w:color="auto" w:sz="4" w:space="0"/>
              <w:right w:val="single" w:color="auto" w:sz="4" w:space="0"/>
            </w:tcBorders>
            <w:shd w:val="clear" w:color="auto" w:fill="auto"/>
            <w:noWrap/>
            <w:vAlign w:val="bottom"/>
          </w:tcPr>
          <w:p w14:paraId="5E76089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0.51</w:t>
            </w:r>
          </w:p>
        </w:tc>
        <w:tc>
          <w:tcPr>
            <w:tcW w:w="0" w:type="auto"/>
            <w:tcBorders>
              <w:top w:val="nil"/>
              <w:left w:val="nil"/>
              <w:bottom w:val="single" w:color="auto" w:sz="4" w:space="0"/>
              <w:right w:val="single" w:color="auto" w:sz="4" w:space="0"/>
            </w:tcBorders>
            <w:shd w:val="clear" w:color="auto" w:fill="auto"/>
            <w:noWrap/>
            <w:vAlign w:val="center"/>
          </w:tcPr>
          <w:p w14:paraId="1FAB03F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3.79</w:t>
            </w:r>
          </w:p>
        </w:tc>
        <w:tc>
          <w:tcPr>
            <w:tcW w:w="0" w:type="auto"/>
            <w:tcBorders>
              <w:top w:val="nil"/>
              <w:left w:val="nil"/>
              <w:bottom w:val="single" w:color="auto" w:sz="4" w:space="0"/>
              <w:right w:val="single" w:color="auto" w:sz="4" w:space="0"/>
            </w:tcBorders>
            <w:shd w:val="clear" w:color="auto" w:fill="auto"/>
            <w:noWrap/>
            <w:vAlign w:val="center"/>
          </w:tcPr>
          <w:p w14:paraId="2AA1F7C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94.73</w:t>
            </w:r>
          </w:p>
        </w:tc>
        <w:tc>
          <w:tcPr>
            <w:tcW w:w="0" w:type="auto"/>
            <w:tcBorders>
              <w:top w:val="nil"/>
              <w:left w:val="nil"/>
              <w:bottom w:val="single" w:color="auto" w:sz="4" w:space="0"/>
              <w:right w:val="single" w:color="auto" w:sz="4" w:space="0"/>
            </w:tcBorders>
            <w:shd w:val="clear" w:color="auto" w:fill="auto"/>
            <w:noWrap/>
            <w:vAlign w:val="center"/>
          </w:tcPr>
          <w:p w14:paraId="5F2B6E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251482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8695D19">
            <w:pPr>
              <w:jc w:val="center"/>
              <w:rPr>
                <w:rFonts w:hint="default" w:ascii="Times New Roman" w:hAnsi="Times New Roman" w:eastAsia="sans-serif" w:cs="Times New Roman"/>
                <w:b/>
                <w:bCs/>
                <w:i w:val="0"/>
                <w:iCs w:val="0"/>
                <w:color w:val="000000"/>
                <w:sz w:val="24"/>
                <w:szCs w:val="24"/>
                <w:u w:val="none"/>
              </w:rPr>
            </w:pPr>
          </w:p>
        </w:tc>
      </w:tr>
      <w:tr w14:paraId="33213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37C2A0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64</w:t>
            </w:r>
          </w:p>
        </w:tc>
        <w:tc>
          <w:tcPr>
            <w:tcW w:w="0" w:type="auto"/>
            <w:tcBorders>
              <w:top w:val="nil"/>
              <w:left w:val="nil"/>
              <w:bottom w:val="single" w:color="auto" w:sz="4" w:space="0"/>
              <w:right w:val="single" w:color="auto" w:sz="4" w:space="0"/>
            </w:tcBorders>
            <w:shd w:val="clear" w:color="auto" w:fill="auto"/>
            <w:noWrap/>
            <w:vAlign w:val="center"/>
          </w:tcPr>
          <w:p w14:paraId="109AA85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G/Vim/G-5/9</w:t>
            </w:r>
          </w:p>
        </w:tc>
        <w:tc>
          <w:tcPr>
            <w:tcW w:w="0" w:type="auto"/>
            <w:tcBorders>
              <w:top w:val="nil"/>
              <w:left w:val="nil"/>
              <w:bottom w:val="single" w:color="auto" w:sz="4" w:space="0"/>
              <w:right w:val="single" w:color="auto" w:sz="4" w:space="0"/>
            </w:tcBorders>
            <w:shd w:val="clear" w:color="auto" w:fill="auto"/>
            <w:noWrap/>
            <w:vAlign w:val="bottom"/>
          </w:tcPr>
          <w:p w14:paraId="75B3BFB2">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0.61</w:t>
            </w:r>
          </w:p>
        </w:tc>
        <w:tc>
          <w:tcPr>
            <w:tcW w:w="0" w:type="auto"/>
            <w:tcBorders>
              <w:top w:val="nil"/>
              <w:left w:val="nil"/>
              <w:bottom w:val="single" w:color="auto" w:sz="4" w:space="0"/>
              <w:right w:val="single" w:color="auto" w:sz="4" w:space="0"/>
            </w:tcBorders>
            <w:shd w:val="clear" w:color="auto" w:fill="auto"/>
            <w:noWrap/>
            <w:vAlign w:val="center"/>
          </w:tcPr>
          <w:p w14:paraId="27A7627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3.98</w:t>
            </w:r>
          </w:p>
        </w:tc>
        <w:tc>
          <w:tcPr>
            <w:tcW w:w="0" w:type="auto"/>
            <w:tcBorders>
              <w:top w:val="nil"/>
              <w:left w:val="nil"/>
              <w:bottom w:val="single" w:color="auto" w:sz="4" w:space="0"/>
              <w:right w:val="single" w:color="auto" w:sz="4" w:space="0"/>
            </w:tcBorders>
            <w:shd w:val="clear" w:color="auto" w:fill="auto"/>
            <w:noWrap/>
            <w:vAlign w:val="center"/>
          </w:tcPr>
          <w:p w14:paraId="106D40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94.49</w:t>
            </w:r>
          </w:p>
        </w:tc>
        <w:tc>
          <w:tcPr>
            <w:tcW w:w="0" w:type="auto"/>
            <w:tcBorders>
              <w:top w:val="nil"/>
              <w:left w:val="nil"/>
              <w:bottom w:val="single" w:color="auto" w:sz="4" w:space="0"/>
              <w:right w:val="single" w:color="auto" w:sz="4" w:space="0"/>
            </w:tcBorders>
            <w:shd w:val="clear" w:color="auto" w:fill="auto"/>
            <w:noWrap/>
            <w:vAlign w:val="center"/>
          </w:tcPr>
          <w:p w14:paraId="5B3402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53F3F14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0C02AB5">
            <w:pPr>
              <w:jc w:val="center"/>
              <w:rPr>
                <w:rFonts w:hint="default" w:ascii="Times New Roman" w:hAnsi="Times New Roman" w:eastAsia="sans-serif" w:cs="Times New Roman"/>
                <w:b/>
                <w:bCs/>
                <w:i w:val="0"/>
                <w:iCs w:val="0"/>
                <w:color w:val="000000"/>
                <w:sz w:val="24"/>
                <w:szCs w:val="24"/>
                <w:u w:val="none"/>
              </w:rPr>
            </w:pPr>
          </w:p>
        </w:tc>
      </w:tr>
      <w:tr w14:paraId="225A5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E0495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65</w:t>
            </w:r>
          </w:p>
        </w:tc>
        <w:tc>
          <w:tcPr>
            <w:tcW w:w="0" w:type="auto"/>
            <w:tcBorders>
              <w:top w:val="nil"/>
              <w:left w:val="nil"/>
              <w:bottom w:val="single" w:color="auto" w:sz="4" w:space="0"/>
              <w:right w:val="single" w:color="auto" w:sz="4" w:space="0"/>
            </w:tcBorders>
            <w:shd w:val="clear" w:color="auto" w:fill="auto"/>
            <w:noWrap/>
            <w:vAlign w:val="center"/>
          </w:tcPr>
          <w:p w14:paraId="18BF410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G/Vim/G-5/10</w:t>
            </w:r>
          </w:p>
        </w:tc>
        <w:tc>
          <w:tcPr>
            <w:tcW w:w="0" w:type="auto"/>
            <w:tcBorders>
              <w:top w:val="nil"/>
              <w:left w:val="nil"/>
              <w:bottom w:val="single" w:color="auto" w:sz="4" w:space="0"/>
              <w:right w:val="single" w:color="auto" w:sz="4" w:space="0"/>
            </w:tcBorders>
            <w:shd w:val="clear" w:color="auto" w:fill="auto"/>
            <w:noWrap/>
            <w:vAlign w:val="bottom"/>
          </w:tcPr>
          <w:p w14:paraId="2B0E304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1.01</w:t>
            </w:r>
          </w:p>
        </w:tc>
        <w:tc>
          <w:tcPr>
            <w:tcW w:w="0" w:type="auto"/>
            <w:tcBorders>
              <w:top w:val="nil"/>
              <w:left w:val="nil"/>
              <w:bottom w:val="single" w:color="auto" w:sz="4" w:space="0"/>
              <w:right w:val="single" w:color="auto" w:sz="4" w:space="0"/>
            </w:tcBorders>
            <w:shd w:val="clear" w:color="auto" w:fill="auto"/>
            <w:noWrap/>
            <w:vAlign w:val="center"/>
          </w:tcPr>
          <w:p w14:paraId="47F645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5.32</w:t>
            </w:r>
          </w:p>
        </w:tc>
        <w:tc>
          <w:tcPr>
            <w:tcW w:w="0" w:type="auto"/>
            <w:tcBorders>
              <w:top w:val="nil"/>
              <w:left w:val="nil"/>
              <w:bottom w:val="single" w:color="auto" w:sz="4" w:space="0"/>
              <w:right w:val="single" w:color="auto" w:sz="4" w:space="0"/>
            </w:tcBorders>
            <w:shd w:val="clear" w:color="auto" w:fill="auto"/>
            <w:noWrap/>
            <w:vAlign w:val="center"/>
          </w:tcPr>
          <w:p w14:paraId="214F482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94.45</w:t>
            </w:r>
          </w:p>
        </w:tc>
        <w:tc>
          <w:tcPr>
            <w:tcW w:w="0" w:type="auto"/>
            <w:tcBorders>
              <w:top w:val="nil"/>
              <w:left w:val="nil"/>
              <w:bottom w:val="single" w:color="auto" w:sz="4" w:space="0"/>
              <w:right w:val="single" w:color="auto" w:sz="4" w:space="0"/>
            </w:tcBorders>
            <w:shd w:val="clear" w:color="auto" w:fill="auto"/>
            <w:noWrap/>
            <w:vAlign w:val="center"/>
          </w:tcPr>
          <w:p w14:paraId="54BF2EC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11CFB3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C506CEC">
            <w:pPr>
              <w:jc w:val="center"/>
              <w:rPr>
                <w:rFonts w:hint="default" w:ascii="Times New Roman" w:hAnsi="Times New Roman" w:eastAsia="sans-serif" w:cs="Times New Roman"/>
                <w:b/>
                <w:bCs/>
                <w:i w:val="0"/>
                <w:iCs w:val="0"/>
                <w:color w:val="000000"/>
                <w:sz w:val="24"/>
                <w:szCs w:val="24"/>
                <w:u w:val="none"/>
              </w:rPr>
            </w:pPr>
          </w:p>
        </w:tc>
      </w:tr>
      <w:tr w14:paraId="685DD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CF7F7E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66</w:t>
            </w:r>
          </w:p>
        </w:tc>
        <w:tc>
          <w:tcPr>
            <w:tcW w:w="0" w:type="auto"/>
            <w:tcBorders>
              <w:top w:val="nil"/>
              <w:left w:val="nil"/>
              <w:bottom w:val="single" w:color="auto" w:sz="4" w:space="0"/>
              <w:right w:val="single" w:color="auto" w:sz="4" w:space="0"/>
            </w:tcBorders>
            <w:shd w:val="clear" w:color="auto" w:fill="auto"/>
            <w:noWrap/>
            <w:vAlign w:val="center"/>
          </w:tcPr>
          <w:p w14:paraId="61AC80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G/Vim/G-6/1</w:t>
            </w:r>
          </w:p>
        </w:tc>
        <w:tc>
          <w:tcPr>
            <w:tcW w:w="0" w:type="auto"/>
            <w:tcBorders>
              <w:top w:val="nil"/>
              <w:left w:val="nil"/>
              <w:bottom w:val="single" w:color="auto" w:sz="4" w:space="0"/>
              <w:right w:val="single" w:color="auto" w:sz="4" w:space="0"/>
            </w:tcBorders>
            <w:shd w:val="clear" w:color="auto" w:fill="auto"/>
            <w:noWrap/>
            <w:vAlign w:val="center"/>
          </w:tcPr>
          <w:p w14:paraId="305B268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0.42</w:t>
            </w:r>
          </w:p>
        </w:tc>
        <w:tc>
          <w:tcPr>
            <w:tcW w:w="0" w:type="auto"/>
            <w:tcBorders>
              <w:top w:val="nil"/>
              <w:left w:val="nil"/>
              <w:bottom w:val="single" w:color="auto" w:sz="4" w:space="0"/>
              <w:right w:val="single" w:color="auto" w:sz="4" w:space="0"/>
            </w:tcBorders>
            <w:shd w:val="clear" w:color="auto" w:fill="auto"/>
            <w:noWrap/>
            <w:vAlign w:val="center"/>
          </w:tcPr>
          <w:p w14:paraId="1B8F995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1.08</w:t>
            </w:r>
          </w:p>
        </w:tc>
        <w:tc>
          <w:tcPr>
            <w:tcW w:w="0" w:type="auto"/>
            <w:tcBorders>
              <w:top w:val="nil"/>
              <w:left w:val="nil"/>
              <w:bottom w:val="single" w:color="auto" w:sz="4" w:space="0"/>
              <w:right w:val="single" w:color="auto" w:sz="4" w:space="0"/>
            </w:tcBorders>
            <w:shd w:val="clear" w:color="auto" w:fill="auto"/>
            <w:noWrap/>
            <w:vAlign w:val="center"/>
          </w:tcPr>
          <w:p w14:paraId="3DF256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98.57</w:t>
            </w:r>
          </w:p>
        </w:tc>
        <w:tc>
          <w:tcPr>
            <w:tcW w:w="0" w:type="auto"/>
            <w:tcBorders>
              <w:top w:val="nil"/>
              <w:left w:val="nil"/>
              <w:bottom w:val="single" w:color="auto" w:sz="4" w:space="0"/>
              <w:right w:val="single" w:color="auto" w:sz="4" w:space="0"/>
            </w:tcBorders>
            <w:shd w:val="clear" w:color="auto" w:fill="auto"/>
            <w:noWrap/>
            <w:vAlign w:val="center"/>
          </w:tcPr>
          <w:p w14:paraId="4F2518C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6A61BA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57F631B">
            <w:pPr>
              <w:jc w:val="center"/>
              <w:rPr>
                <w:rFonts w:hint="default" w:ascii="Times New Roman" w:hAnsi="Times New Roman" w:eastAsia="sans-serif" w:cs="Times New Roman"/>
                <w:b/>
                <w:bCs/>
                <w:i w:val="0"/>
                <w:iCs w:val="0"/>
                <w:color w:val="000000"/>
                <w:sz w:val="24"/>
                <w:szCs w:val="24"/>
                <w:u w:val="none"/>
              </w:rPr>
            </w:pPr>
          </w:p>
        </w:tc>
      </w:tr>
      <w:tr w14:paraId="0AFF7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78A675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67</w:t>
            </w:r>
          </w:p>
        </w:tc>
        <w:tc>
          <w:tcPr>
            <w:tcW w:w="0" w:type="auto"/>
            <w:tcBorders>
              <w:top w:val="nil"/>
              <w:left w:val="nil"/>
              <w:bottom w:val="single" w:color="auto" w:sz="4" w:space="0"/>
              <w:right w:val="single" w:color="auto" w:sz="4" w:space="0"/>
            </w:tcBorders>
            <w:shd w:val="clear" w:color="auto" w:fill="auto"/>
            <w:noWrap/>
            <w:vAlign w:val="center"/>
          </w:tcPr>
          <w:p w14:paraId="019BBF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G/Vim/G-6/2</w:t>
            </w:r>
          </w:p>
        </w:tc>
        <w:tc>
          <w:tcPr>
            <w:tcW w:w="0" w:type="auto"/>
            <w:tcBorders>
              <w:top w:val="nil"/>
              <w:left w:val="nil"/>
              <w:bottom w:val="single" w:color="auto" w:sz="4" w:space="0"/>
              <w:right w:val="single" w:color="auto" w:sz="4" w:space="0"/>
            </w:tcBorders>
            <w:shd w:val="clear" w:color="auto" w:fill="auto"/>
            <w:noWrap/>
            <w:vAlign w:val="center"/>
          </w:tcPr>
          <w:p w14:paraId="4C0CCDC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0.43</w:t>
            </w:r>
          </w:p>
        </w:tc>
        <w:tc>
          <w:tcPr>
            <w:tcW w:w="0" w:type="auto"/>
            <w:tcBorders>
              <w:top w:val="nil"/>
              <w:left w:val="nil"/>
              <w:bottom w:val="single" w:color="auto" w:sz="4" w:space="0"/>
              <w:right w:val="single" w:color="auto" w:sz="4" w:space="0"/>
            </w:tcBorders>
            <w:shd w:val="clear" w:color="auto" w:fill="auto"/>
            <w:noWrap/>
            <w:vAlign w:val="center"/>
          </w:tcPr>
          <w:p w14:paraId="2F3EA8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3.62</w:t>
            </w:r>
          </w:p>
        </w:tc>
        <w:tc>
          <w:tcPr>
            <w:tcW w:w="0" w:type="auto"/>
            <w:tcBorders>
              <w:top w:val="nil"/>
              <w:left w:val="nil"/>
              <w:bottom w:val="single" w:color="auto" w:sz="4" w:space="0"/>
              <w:right w:val="single" w:color="auto" w:sz="4" w:space="0"/>
            </w:tcBorders>
            <w:shd w:val="clear" w:color="auto" w:fill="auto"/>
            <w:noWrap/>
            <w:vAlign w:val="center"/>
          </w:tcPr>
          <w:p w14:paraId="6B5B8E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95.80</w:t>
            </w:r>
          </w:p>
        </w:tc>
        <w:tc>
          <w:tcPr>
            <w:tcW w:w="0" w:type="auto"/>
            <w:tcBorders>
              <w:top w:val="nil"/>
              <w:left w:val="nil"/>
              <w:bottom w:val="single" w:color="auto" w:sz="4" w:space="0"/>
              <w:right w:val="single" w:color="auto" w:sz="4" w:space="0"/>
            </w:tcBorders>
            <w:shd w:val="clear" w:color="auto" w:fill="auto"/>
            <w:noWrap/>
            <w:vAlign w:val="center"/>
          </w:tcPr>
          <w:p w14:paraId="164E4C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01EE366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AFEB637">
            <w:pPr>
              <w:jc w:val="center"/>
              <w:rPr>
                <w:rFonts w:hint="default" w:ascii="Times New Roman" w:hAnsi="Times New Roman" w:eastAsia="sans-serif" w:cs="Times New Roman"/>
                <w:b/>
                <w:bCs/>
                <w:i w:val="0"/>
                <w:iCs w:val="0"/>
                <w:color w:val="000000"/>
                <w:sz w:val="24"/>
                <w:szCs w:val="24"/>
                <w:u w:val="none"/>
              </w:rPr>
            </w:pPr>
          </w:p>
        </w:tc>
      </w:tr>
      <w:tr w14:paraId="4F51A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19B3C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68</w:t>
            </w:r>
          </w:p>
        </w:tc>
        <w:tc>
          <w:tcPr>
            <w:tcW w:w="0" w:type="auto"/>
            <w:tcBorders>
              <w:top w:val="nil"/>
              <w:left w:val="nil"/>
              <w:bottom w:val="single" w:color="auto" w:sz="4" w:space="0"/>
              <w:right w:val="single" w:color="auto" w:sz="4" w:space="0"/>
            </w:tcBorders>
            <w:shd w:val="clear" w:color="auto" w:fill="auto"/>
            <w:noWrap/>
            <w:vAlign w:val="center"/>
          </w:tcPr>
          <w:p w14:paraId="3CBAD0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G/Vim/G-6/3</w:t>
            </w:r>
          </w:p>
        </w:tc>
        <w:tc>
          <w:tcPr>
            <w:tcW w:w="0" w:type="auto"/>
            <w:tcBorders>
              <w:top w:val="nil"/>
              <w:left w:val="nil"/>
              <w:bottom w:val="single" w:color="auto" w:sz="4" w:space="0"/>
              <w:right w:val="single" w:color="auto" w:sz="4" w:space="0"/>
            </w:tcBorders>
            <w:shd w:val="clear" w:color="auto" w:fill="auto"/>
            <w:noWrap/>
            <w:vAlign w:val="center"/>
          </w:tcPr>
          <w:p w14:paraId="2018B02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0.89</w:t>
            </w:r>
          </w:p>
        </w:tc>
        <w:tc>
          <w:tcPr>
            <w:tcW w:w="0" w:type="auto"/>
            <w:tcBorders>
              <w:top w:val="nil"/>
              <w:left w:val="nil"/>
              <w:bottom w:val="single" w:color="auto" w:sz="4" w:space="0"/>
              <w:right w:val="single" w:color="auto" w:sz="4" w:space="0"/>
            </w:tcBorders>
            <w:shd w:val="clear" w:color="auto" w:fill="auto"/>
            <w:noWrap/>
            <w:vAlign w:val="center"/>
          </w:tcPr>
          <w:p w14:paraId="31A839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4.59</w:t>
            </w:r>
          </w:p>
        </w:tc>
        <w:tc>
          <w:tcPr>
            <w:tcW w:w="0" w:type="auto"/>
            <w:tcBorders>
              <w:top w:val="nil"/>
              <w:left w:val="nil"/>
              <w:bottom w:val="single" w:color="auto" w:sz="4" w:space="0"/>
              <w:right w:val="single" w:color="auto" w:sz="4" w:space="0"/>
            </w:tcBorders>
            <w:shd w:val="clear" w:color="auto" w:fill="auto"/>
            <w:noWrap/>
            <w:vAlign w:val="center"/>
          </w:tcPr>
          <w:p w14:paraId="35A79A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94.66</w:t>
            </w:r>
          </w:p>
        </w:tc>
        <w:tc>
          <w:tcPr>
            <w:tcW w:w="0" w:type="auto"/>
            <w:tcBorders>
              <w:top w:val="nil"/>
              <w:left w:val="nil"/>
              <w:bottom w:val="single" w:color="auto" w:sz="4" w:space="0"/>
              <w:right w:val="single" w:color="auto" w:sz="4" w:space="0"/>
            </w:tcBorders>
            <w:shd w:val="clear" w:color="auto" w:fill="auto"/>
            <w:noWrap/>
            <w:vAlign w:val="center"/>
          </w:tcPr>
          <w:p w14:paraId="2AE16F0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1572F1F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4BE974C">
            <w:pPr>
              <w:jc w:val="center"/>
              <w:rPr>
                <w:rFonts w:hint="default" w:ascii="Times New Roman" w:hAnsi="Times New Roman" w:eastAsia="sans-serif" w:cs="Times New Roman"/>
                <w:b/>
                <w:bCs/>
                <w:i w:val="0"/>
                <w:iCs w:val="0"/>
                <w:color w:val="000000"/>
                <w:sz w:val="24"/>
                <w:szCs w:val="24"/>
                <w:u w:val="none"/>
              </w:rPr>
            </w:pPr>
          </w:p>
        </w:tc>
      </w:tr>
      <w:tr w14:paraId="4EDA3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7348D3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69</w:t>
            </w:r>
          </w:p>
        </w:tc>
        <w:tc>
          <w:tcPr>
            <w:tcW w:w="0" w:type="auto"/>
            <w:tcBorders>
              <w:top w:val="nil"/>
              <w:left w:val="nil"/>
              <w:bottom w:val="single" w:color="auto" w:sz="4" w:space="0"/>
              <w:right w:val="single" w:color="auto" w:sz="4" w:space="0"/>
            </w:tcBorders>
            <w:shd w:val="clear" w:color="auto" w:fill="auto"/>
            <w:noWrap/>
            <w:vAlign w:val="center"/>
          </w:tcPr>
          <w:p w14:paraId="2B718C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G/Vim/G-6/4</w:t>
            </w:r>
          </w:p>
        </w:tc>
        <w:tc>
          <w:tcPr>
            <w:tcW w:w="0" w:type="auto"/>
            <w:tcBorders>
              <w:top w:val="nil"/>
              <w:left w:val="nil"/>
              <w:bottom w:val="single" w:color="auto" w:sz="4" w:space="0"/>
              <w:right w:val="single" w:color="auto" w:sz="4" w:space="0"/>
            </w:tcBorders>
            <w:shd w:val="clear" w:color="auto" w:fill="auto"/>
            <w:noWrap/>
            <w:vAlign w:val="center"/>
          </w:tcPr>
          <w:p w14:paraId="0EF25A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1.39</w:t>
            </w:r>
          </w:p>
        </w:tc>
        <w:tc>
          <w:tcPr>
            <w:tcW w:w="0" w:type="auto"/>
            <w:tcBorders>
              <w:top w:val="nil"/>
              <w:left w:val="nil"/>
              <w:bottom w:val="single" w:color="auto" w:sz="4" w:space="0"/>
              <w:right w:val="single" w:color="auto" w:sz="4" w:space="0"/>
            </w:tcBorders>
            <w:shd w:val="clear" w:color="auto" w:fill="auto"/>
            <w:noWrap/>
            <w:vAlign w:val="center"/>
          </w:tcPr>
          <w:p w14:paraId="37C74E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4.73</w:t>
            </w:r>
          </w:p>
        </w:tc>
        <w:tc>
          <w:tcPr>
            <w:tcW w:w="0" w:type="auto"/>
            <w:tcBorders>
              <w:top w:val="nil"/>
              <w:left w:val="nil"/>
              <w:bottom w:val="single" w:color="auto" w:sz="4" w:space="0"/>
              <w:right w:val="single" w:color="auto" w:sz="4" w:space="0"/>
            </w:tcBorders>
            <w:shd w:val="clear" w:color="auto" w:fill="auto"/>
            <w:noWrap/>
            <w:vAlign w:val="center"/>
          </w:tcPr>
          <w:p w14:paraId="3062145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94.40</w:t>
            </w:r>
          </w:p>
        </w:tc>
        <w:tc>
          <w:tcPr>
            <w:tcW w:w="0" w:type="auto"/>
            <w:tcBorders>
              <w:top w:val="nil"/>
              <w:left w:val="nil"/>
              <w:bottom w:val="single" w:color="auto" w:sz="4" w:space="0"/>
              <w:right w:val="single" w:color="auto" w:sz="4" w:space="0"/>
            </w:tcBorders>
            <w:shd w:val="clear" w:color="auto" w:fill="auto"/>
            <w:noWrap/>
            <w:vAlign w:val="center"/>
          </w:tcPr>
          <w:p w14:paraId="769B24F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0FB69A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6AB45D1">
            <w:pPr>
              <w:jc w:val="center"/>
              <w:rPr>
                <w:rFonts w:hint="default" w:ascii="Times New Roman" w:hAnsi="Times New Roman" w:eastAsia="sans-serif" w:cs="Times New Roman"/>
                <w:b/>
                <w:bCs/>
                <w:i w:val="0"/>
                <w:iCs w:val="0"/>
                <w:color w:val="000000"/>
                <w:sz w:val="24"/>
                <w:szCs w:val="24"/>
                <w:u w:val="none"/>
              </w:rPr>
            </w:pPr>
          </w:p>
        </w:tc>
      </w:tr>
      <w:tr w14:paraId="7272C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08FFD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70</w:t>
            </w:r>
          </w:p>
        </w:tc>
        <w:tc>
          <w:tcPr>
            <w:tcW w:w="0" w:type="auto"/>
            <w:tcBorders>
              <w:top w:val="nil"/>
              <w:left w:val="nil"/>
              <w:bottom w:val="single" w:color="auto" w:sz="4" w:space="0"/>
              <w:right w:val="single" w:color="auto" w:sz="4" w:space="0"/>
            </w:tcBorders>
            <w:shd w:val="clear" w:color="auto" w:fill="auto"/>
            <w:noWrap/>
            <w:vAlign w:val="center"/>
          </w:tcPr>
          <w:p w14:paraId="6AA907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G/Vim/G-6/5</w:t>
            </w:r>
          </w:p>
        </w:tc>
        <w:tc>
          <w:tcPr>
            <w:tcW w:w="0" w:type="auto"/>
            <w:tcBorders>
              <w:top w:val="nil"/>
              <w:left w:val="nil"/>
              <w:bottom w:val="single" w:color="auto" w:sz="4" w:space="0"/>
              <w:right w:val="single" w:color="auto" w:sz="4" w:space="0"/>
            </w:tcBorders>
            <w:shd w:val="clear" w:color="auto" w:fill="auto"/>
            <w:noWrap/>
            <w:vAlign w:val="center"/>
          </w:tcPr>
          <w:p w14:paraId="464423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1.08</w:t>
            </w:r>
          </w:p>
        </w:tc>
        <w:tc>
          <w:tcPr>
            <w:tcW w:w="0" w:type="auto"/>
            <w:tcBorders>
              <w:top w:val="nil"/>
              <w:left w:val="nil"/>
              <w:bottom w:val="single" w:color="auto" w:sz="4" w:space="0"/>
              <w:right w:val="single" w:color="auto" w:sz="4" w:space="0"/>
            </w:tcBorders>
            <w:shd w:val="clear" w:color="auto" w:fill="auto"/>
            <w:noWrap/>
            <w:vAlign w:val="center"/>
          </w:tcPr>
          <w:p w14:paraId="2EF51BB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4.32</w:t>
            </w:r>
          </w:p>
        </w:tc>
        <w:tc>
          <w:tcPr>
            <w:tcW w:w="0" w:type="auto"/>
            <w:tcBorders>
              <w:top w:val="nil"/>
              <w:left w:val="nil"/>
              <w:bottom w:val="single" w:color="auto" w:sz="4" w:space="0"/>
              <w:right w:val="single" w:color="auto" w:sz="4" w:space="0"/>
            </w:tcBorders>
            <w:shd w:val="clear" w:color="auto" w:fill="auto"/>
            <w:noWrap/>
            <w:vAlign w:val="center"/>
          </w:tcPr>
          <w:p w14:paraId="43B14BF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93.66</w:t>
            </w:r>
          </w:p>
        </w:tc>
        <w:tc>
          <w:tcPr>
            <w:tcW w:w="0" w:type="auto"/>
            <w:tcBorders>
              <w:top w:val="nil"/>
              <w:left w:val="nil"/>
              <w:bottom w:val="single" w:color="auto" w:sz="4" w:space="0"/>
              <w:right w:val="single" w:color="auto" w:sz="4" w:space="0"/>
            </w:tcBorders>
            <w:shd w:val="clear" w:color="auto" w:fill="auto"/>
            <w:noWrap/>
            <w:vAlign w:val="center"/>
          </w:tcPr>
          <w:p w14:paraId="5065207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center"/>
          </w:tcPr>
          <w:p w14:paraId="6A0464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F228D0D">
            <w:pPr>
              <w:jc w:val="center"/>
              <w:rPr>
                <w:rFonts w:hint="default" w:ascii="Times New Roman" w:hAnsi="Times New Roman" w:eastAsia="sans-serif" w:cs="Times New Roman"/>
                <w:b/>
                <w:bCs/>
                <w:i w:val="0"/>
                <w:iCs w:val="0"/>
                <w:color w:val="000000"/>
                <w:sz w:val="24"/>
                <w:szCs w:val="24"/>
                <w:u w:val="none"/>
              </w:rPr>
            </w:pPr>
          </w:p>
        </w:tc>
      </w:tr>
      <w:tr w14:paraId="3BB40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082541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71</w:t>
            </w:r>
          </w:p>
        </w:tc>
        <w:tc>
          <w:tcPr>
            <w:tcW w:w="0" w:type="auto"/>
            <w:tcBorders>
              <w:top w:val="nil"/>
              <w:left w:val="nil"/>
              <w:bottom w:val="single" w:color="auto" w:sz="4" w:space="0"/>
              <w:right w:val="single" w:color="auto" w:sz="4" w:space="0"/>
            </w:tcBorders>
            <w:shd w:val="clear" w:color="auto" w:fill="auto"/>
            <w:noWrap/>
            <w:vAlign w:val="center"/>
          </w:tcPr>
          <w:p w14:paraId="3D928A0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G/Vim/G-6/6</w:t>
            </w:r>
          </w:p>
        </w:tc>
        <w:tc>
          <w:tcPr>
            <w:tcW w:w="0" w:type="auto"/>
            <w:tcBorders>
              <w:top w:val="nil"/>
              <w:left w:val="nil"/>
              <w:bottom w:val="single" w:color="auto" w:sz="4" w:space="0"/>
              <w:right w:val="single" w:color="auto" w:sz="4" w:space="0"/>
            </w:tcBorders>
            <w:shd w:val="clear" w:color="auto" w:fill="auto"/>
            <w:noWrap/>
            <w:vAlign w:val="center"/>
          </w:tcPr>
          <w:p w14:paraId="0E9E6E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1.07</w:t>
            </w:r>
          </w:p>
        </w:tc>
        <w:tc>
          <w:tcPr>
            <w:tcW w:w="0" w:type="auto"/>
            <w:tcBorders>
              <w:top w:val="nil"/>
              <w:left w:val="nil"/>
              <w:bottom w:val="single" w:color="auto" w:sz="4" w:space="0"/>
              <w:right w:val="single" w:color="auto" w:sz="4" w:space="0"/>
            </w:tcBorders>
            <w:shd w:val="clear" w:color="auto" w:fill="auto"/>
            <w:noWrap/>
            <w:vAlign w:val="center"/>
          </w:tcPr>
          <w:p w14:paraId="04C215D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4.31</w:t>
            </w:r>
          </w:p>
        </w:tc>
        <w:tc>
          <w:tcPr>
            <w:tcW w:w="0" w:type="auto"/>
            <w:tcBorders>
              <w:top w:val="nil"/>
              <w:left w:val="nil"/>
              <w:bottom w:val="single" w:color="auto" w:sz="4" w:space="0"/>
              <w:right w:val="single" w:color="auto" w:sz="4" w:space="0"/>
            </w:tcBorders>
            <w:shd w:val="clear" w:color="auto" w:fill="auto"/>
            <w:noWrap/>
            <w:vAlign w:val="center"/>
          </w:tcPr>
          <w:p w14:paraId="2B6F8C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93.87</w:t>
            </w:r>
          </w:p>
        </w:tc>
        <w:tc>
          <w:tcPr>
            <w:tcW w:w="0" w:type="auto"/>
            <w:tcBorders>
              <w:top w:val="nil"/>
              <w:left w:val="nil"/>
              <w:bottom w:val="single" w:color="auto" w:sz="4" w:space="0"/>
              <w:right w:val="single" w:color="auto" w:sz="4" w:space="0"/>
            </w:tcBorders>
            <w:shd w:val="clear" w:color="auto" w:fill="auto"/>
            <w:noWrap/>
            <w:vAlign w:val="center"/>
          </w:tcPr>
          <w:p w14:paraId="0D957E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67C8868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951C439">
            <w:pPr>
              <w:jc w:val="center"/>
              <w:rPr>
                <w:rFonts w:hint="default" w:ascii="Times New Roman" w:hAnsi="Times New Roman" w:eastAsia="sans-serif" w:cs="Times New Roman"/>
                <w:b/>
                <w:bCs/>
                <w:i w:val="0"/>
                <w:iCs w:val="0"/>
                <w:color w:val="000000"/>
                <w:sz w:val="24"/>
                <w:szCs w:val="24"/>
                <w:u w:val="none"/>
              </w:rPr>
            </w:pPr>
          </w:p>
        </w:tc>
      </w:tr>
      <w:tr w14:paraId="4CEE7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9FA1A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72</w:t>
            </w:r>
          </w:p>
        </w:tc>
        <w:tc>
          <w:tcPr>
            <w:tcW w:w="0" w:type="auto"/>
            <w:tcBorders>
              <w:top w:val="nil"/>
              <w:left w:val="nil"/>
              <w:bottom w:val="single" w:color="auto" w:sz="4" w:space="0"/>
              <w:right w:val="single" w:color="auto" w:sz="4" w:space="0"/>
            </w:tcBorders>
            <w:shd w:val="clear" w:color="auto" w:fill="auto"/>
            <w:noWrap/>
            <w:vAlign w:val="center"/>
          </w:tcPr>
          <w:p w14:paraId="16C24B4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G/Vim/G-6/7</w:t>
            </w:r>
          </w:p>
        </w:tc>
        <w:tc>
          <w:tcPr>
            <w:tcW w:w="0" w:type="auto"/>
            <w:tcBorders>
              <w:top w:val="nil"/>
              <w:left w:val="nil"/>
              <w:bottom w:val="single" w:color="auto" w:sz="4" w:space="0"/>
              <w:right w:val="single" w:color="auto" w:sz="4" w:space="0"/>
            </w:tcBorders>
            <w:shd w:val="clear" w:color="auto" w:fill="auto"/>
            <w:noWrap/>
            <w:vAlign w:val="center"/>
          </w:tcPr>
          <w:p w14:paraId="161BA5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1.14</w:t>
            </w:r>
          </w:p>
        </w:tc>
        <w:tc>
          <w:tcPr>
            <w:tcW w:w="0" w:type="auto"/>
            <w:tcBorders>
              <w:top w:val="nil"/>
              <w:left w:val="nil"/>
              <w:bottom w:val="single" w:color="auto" w:sz="4" w:space="0"/>
              <w:right w:val="single" w:color="auto" w:sz="4" w:space="0"/>
            </w:tcBorders>
            <w:shd w:val="clear" w:color="auto" w:fill="auto"/>
            <w:noWrap/>
            <w:vAlign w:val="center"/>
          </w:tcPr>
          <w:p w14:paraId="3AE886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5.27</w:t>
            </w:r>
          </w:p>
        </w:tc>
        <w:tc>
          <w:tcPr>
            <w:tcW w:w="0" w:type="auto"/>
            <w:tcBorders>
              <w:top w:val="nil"/>
              <w:left w:val="nil"/>
              <w:bottom w:val="single" w:color="auto" w:sz="4" w:space="0"/>
              <w:right w:val="single" w:color="auto" w:sz="4" w:space="0"/>
            </w:tcBorders>
            <w:shd w:val="clear" w:color="auto" w:fill="auto"/>
            <w:noWrap/>
            <w:vAlign w:val="center"/>
          </w:tcPr>
          <w:p w14:paraId="4ABE7F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92.66</w:t>
            </w:r>
          </w:p>
        </w:tc>
        <w:tc>
          <w:tcPr>
            <w:tcW w:w="0" w:type="auto"/>
            <w:tcBorders>
              <w:top w:val="nil"/>
              <w:left w:val="nil"/>
              <w:bottom w:val="single" w:color="auto" w:sz="4" w:space="0"/>
              <w:right w:val="single" w:color="auto" w:sz="4" w:space="0"/>
            </w:tcBorders>
            <w:shd w:val="clear" w:color="auto" w:fill="auto"/>
            <w:noWrap/>
            <w:vAlign w:val="center"/>
          </w:tcPr>
          <w:p w14:paraId="1609D29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066439F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1.99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653906C">
            <w:pPr>
              <w:jc w:val="center"/>
              <w:rPr>
                <w:rFonts w:hint="default" w:ascii="Times New Roman" w:hAnsi="Times New Roman" w:eastAsia="sans-serif" w:cs="Times New Roman"/>
                <w:b/>
                <w:bCs/>
                <w:i w:val="0"/>
                <w:iCs w:val="0"/>
                <w:color w:val="000000"/>
                <w:sz w:val="24"/>
                <w:szCs w:val="24"/>
                <w:u w:val="none"/>
              </w:rPr>
            </w:pPr>
          </w:p>
        </w:tc>
      </w:tr>
      <w:tr w14:paraId="56518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0267F0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73</w:t>
            </w:r>
          </w:p>
        </w:tc>
        <w:tc>
          <w:tcPr>
            <w:tcW w:w="0" w:type="auto"/>
            <w:tcBorders>
              <w:top w:val="nil"/>
              <w:left w:val="nil"/>
              <w:bottom w:val="single" w:color="auto" w:sz="4" w:space="0"/>
              <w:right w:val="single" w:color="auto" w:sz="4" w:space="0"/>
            </w:tcBorders>
            <w:shd w:val="clear" w:color="auto" w:fill="auto"/>
            <w:noWrap/>
            <w:vAlign w:val="center"/>
          </w:tcPr>
          <w:p w14:paraId="1B325B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G/Vim/G-6/8</w:t>
            </w:r>
          </w:p>
        </w:tc>
        <w:tc>
          <w:tcPr>
            <w:tcW w:w="0" w:type="auto"/>
            <w:tcBorders>
              <w:top w:val="nil"/>
              <w:left w:val="nil"/>
              <w:bottom w:val="single" w:color="auto" w:sz="4" w:space="0"/>
              <w:right w:val="single" w:color="auto" w:sz="4" w:space="0"/>
            </w:tcBorders>
            <w:shd w:val="clear" w:color="auto" w:fill="auto"/>
            <w:noWrap/>
            <w:vAlign w:val="center"/>
          </w:tcPr>
          <w:p w14:paraId="7F0C51D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1.53</w:t>
            </w:r>
          </w:p>
        </w:tc>
        <w:tc>
          <w:tcPr>
            <w:tcW w:w="0" w:type="auto"/>
            <w:tcBorders>
              <w:top w:val="nil"/>
              <w:left w:val="nil"/>
              <w:bottom w:val="single" w:color="auto" w:sz="4" w:space="0"/>
              <w:right w:val="single" w:color="auto" w:sz="4" w:space="0"/>
            </w:tcBorders>
            <w:shd w:val="clear" w:color="auto" w:fill="auto"/>
            <w:noWrap/>
            <w:vAlign w:val="center"/>
          </w:tcPr>
          <w:p w14:paraId="748094D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5.12</w:t>
            </w:r>
          </w:p>
        </w:tc>
        <w:tc>
          <w:tcPr>
            <w:tcW w:w="0" w:type="auto"/>
            <w:tcBorders>
              <w:top w:val="nil"/>
              <w:left w:val="nil"/>
              <w:bottom w:val="single" w:color="auto" w:sz="4" w:space="0"/>
              <w:right w:val="single" w:color="auto" w:sz="4" w:space="0"/>
            </w:tcBorders>
            <w:shd w:val="clear" w:color="auto" w:fill="auto"/>
            <w:noWrap/>
            <w:vAlign w:val="center"/>
          </w:tcPr>
          <w:p w14:paraId="2502A6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87.99</w:t>
            </w:r>
          </w:p>
        </w:tc>
        <w:tc>
          <w:tcPr>
            <w:tcW w:w="0" w:type="auto"/>
            <w:tcBorders>
              <w:top w:val="nil"/>
              <w:left w:val="nil"/>
              <w:bottom w:val="single" w:color="auto" w:sz="4" w:space="0"/>
              <w:right w:val="single" w:color="auto" w:sz="4" w:space="0"/>
            </w:tcBorders>
            <w:shd w:val="clear" w:color="auto" w:fill="auto"/>
            <w:noWrap/>
            <w:vAlign w:val="center"/>
          </w:tcPr>
          <w:p w14:paraId="35E36CD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64C948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6.80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4C9E9B3">
            <w:pPr>
              <w:jc w:val="center"/>
              <w:rPr>
                <w:rFonts w:hint="default" w:ascii="Times New Roman" w:hAnsi="Times New Roman" w:eastAsia="sans-serif" w:cs="Times New Roman"/>
                <w:b/>
                <w:bCs/>
                <w:i w:val="0"/>
                <w:iCs w:val="0"/>
                <w:color w:val="000000"/>
                <w:sz w:val="24"/>
                <w:szCs w:val="24"/>
                <w:u w:val="none"/>
              </w:rPr>
            </w:pPr>
          </w:p>
        </w:tc>
      </w:tr>
      <w:tr w14:paraId="23CA90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116ED6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74</w:t>
            </w:r>
          </w:p>
        </w:tc>
        <w:tc>
          <w:tcPr>
            <w:tcW w:w="0" w:type="auto"/>
            <w:tcBorders>
              <w:top w:val="nil"/>
              <w:left w:val="nil"/>
              <w:bottom w:val="single" w:color="auto" w:sz="4" w:space="0"/>
              <w:right w:val="single" w:color="auto" w:sz="4" w:space="0"/>
            </w:tcBorders>
            <w:shd w:val="clear" w:color="auto" w:fill="auto"/>
            <w:noWrap/>
            <w:vAlign w:val="center"/>
          </w:tcPr>
          <w:p w14:paraId="0B832E0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G/Vim/G-6/9</w:t>
            </w:r>
          </w:p>
        </w:tc>
        <w:tc>
          <w:tcPr>
            <w:tcW w:w="0" w:type="auto"/>
            <w:tcBorders>
              <w:top w:val="nil"/>
              <w:left w:val="nil"/>
              <w:bottom w:val="single" w:color="auto" w:sz="4" w:space="0"/>
              <w:right w:val="single" w:color="auto" w:sz="4" w:space="0"/>
            </w:tcBorders>
            <w:shd w:val="clear" w:color="auto" w:fill="auto"/>
            <w:noWrap/>
            <w:vAlign w:val="center"/>
          </w:tcPr>
          <w:p w14:paraId="204D12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1.33</w:t>
            </w:r>
          </w:p>
        </w:tc>
        <w:tc>
          <w:tcPr>
            <w:tcW w:w="0" w:type="auto"/>
            <w:tcBorders>
              <w:top w:val="nil"/>
              <w:left w:val="nil"/>
              <w:bottom w:val="single" w:color="auto" w:sz="4" w:space="0"/>
              <w:right w:val="single" w:color="auto" w:sz="4" w:space="0"/>
            </w:tcBorders>
            <w:shd w:val="clear" w:color="auto" w:fill="auto"/>
            <w:noWrap/>
            <w:vAlign w:val="center"/>
          </w:tcPr>
          <w:p w14:paraId="1B5E0E3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4.90</w:t>
            </w:r>
          </w:p>
        </w:tc>
        <w:tc>
          <w:tcPr>
            <w:tcW w:w="0" w:type="auto"/>
            <w:tcBorders>
              <w:top w:val="nil"/>
              <w:left w:val="nil"/>
              <w:bottom w:val="single" w:color="auto" w:sz="4" w:space="0"/>
              <w:right w:val="single" w:color="auto" w:sz="4" w:space="0"/>
            </w:tcBorders>
            <w:shd w:val="clear" w:color="auto" w:fill="auto"/>
            <w:noWrap/>
            <w:vAlign w:val="center"/>
          </w:tcPr>
          <w:p w14:paraId="17CD28D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92.99</w:t>
            </w:r>
          </w:p>
        </w:tc>
        <w:tc>
          <w:tcPr>
            <w:tcW w:w="0" w:type="auto"/>
            <w:tcBorders>
              <w:top w:val="nil"/>
              <w:left w:val="nil"/>
              <w:bottom w:val="single" w:color="auto" w:sz="4" w:space="0"/>
              <w:right w:val="single" w:color="auto" w:sz="4" w:space="0"/>
            </w:tcBorders>
            <w:shd w:val="clear" w:color="auto" w:fill="auto"/>
            <w:noWrap/>
            <w:vAlign w:val="center"/>
          </w:tcPr>
          <w:p w14:paraId="6EB06CD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0.05</w:t>
            </w:r>
          </w:p>
        </w:tc>
        <w:tc>
          <w:tcPr>
            <w:tcW w:w="0" w:type="auto"/>
            <w:tcBorders>
              <w:top w:val="nil"/>
              <w:left w:val="nil"/>
              <w:bottom w:val="single" w:color="auto" w:sz="4" w:space="0"/>
              <w:right w:val="single" w:color="auto" w:sz="4" w:space="0"/>
            </w:tcBorders>
            <w:shd w:val="clear" w:color="auto" w:fill="auto"/>
            <w:noWrap/>
            <w:vAlign w:val="center"/>
          </w:tcPr>
          <w:p w14:paraId="0BDC773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F85C00F">
            <w:pPr>
              <w:jc w:val="center"/>
              <w:rPr>
                <w:rFonts w:hint="default" w:ascii="Times New Roman" w:hAnsi="Times New Roman" w:eastAsia="sans-serif" w:cs="Times New Roman"/>
                <w:b/>
                <w:bCs/>
                <w:i w:val="0"/>
                <w:iCs w:val="0"/>
                <w:color w:val="000000"/>
                <w:sz w:val="24"/>
                <w:szCs w:val="24"/>
                <w:u w:val="none"/>
              </w:rPr>
            </w:pPr>
          </w:p>
        </w:tc>
      </w:tr>
      <w:tr w14:paraId="37B04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BDA6B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75</w:t>
            </w:r>
          </w:p>
        </w:tc>
        <w:tc>
          <w:tcPr>
            <w:tcW w:w="0" w:type="auto"/>
            <w:tcBorders>
              <w:top w:val="nil"/>
              <w:left w:val="nil"/>
              <w:bottom w:val="single" w:color="auto" w:sz="4" w:space="0"/>
              <w:right w:val="single" w:color="auto" w:sz="4" w:space="0"/>
            </w:tcBorders>
            <w:shd w:val="clear" w:color="auto" w:fill="auto"/>
            <w:noWrap/>
            <w:vAlign w:val="center"/>
          </w:tcPr>
          <w:p w14:paraId="475B9C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G/Vim/G-6/10</w:t>
            </w:r>
          </w:p>
        </w:tc>
        <w:tc>
          <w:tcPr>
            <w:tcW w:w="0" w:type="auto"/>
            <w:tcBorders>
              <w:top w:val="nil"/>
              <w:left w:val="nil"/>
              <w:bottom w:val="single" w:color="auto" w:sz="4" w:space="0"/>
              <w:right w:val="single" w:color="auto" w:sz="4" w:space="0"/>
            </w:tcBorders>
            <w:shd w:val="clear" w:color="auto" w:fill="auto"/>
            <w:noWrap/>
            <w:vAlign w:val="center"/>
          </w:tcPr>
          <w:p w14:paraId="17E9F78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0.95</w:t>
            </w:r>
          </w:p>
        </w:tc>
        <w:tc>
          <w:tcPr>
            <w:tcW w:w="0" w:type="auto"/>
            <w:tcBorders>
              <w:top w:val="nil"/>
              <w:left w:val="nil"/>
              <w:bottom w:val="single" w:color="auto" w:sz="4" w:space="0"/>
              <w:right w:val="single" w:color="auto" w:sz="4" w:space="0"/>
            </w:tcBorders>
            <w:shd w:val="clear" w:color="auto" w:fill="auto"/>
            <w:noWrap/>
            <w:vAlign w:val="center"/>
          </w:tcPr>
          <w:p w14:paraId="4F0FA0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4.42</w:t>
            </w:r>
          </w:p>
        </w:tc>
        <w:tc>
          <w:tcPr>
            <w:tcW w:w="0" w:type="auto"/>
            <w:tcBorders>
              <w:top w:val="nil"/>
              <w:left w:val="nil"/>
              <w:bottom w:val="single" w:color="auto" w:sz="4" w:space="0"/>
              <w:right w:val="single" w:color="auto" w:sz="4" w:space="0"/>
            </w:tcBorders>
            <w:shd w:val="clear" w:color="auto" w:fill="auto"/>
            <w:noWrap/>
            <w:vAlign w:val="center"/>
          </w:tcPr>
          <w:p w14:paraId="5CD909A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95.33</w:t>
            </w:r>
          </w:p>
        </w:tc>
        <w:tc>
          <w:tcPr>
            <w:tcW w:w="0" w:type="auto"/>
            <w:tcBorders>
              <w:top w:val="nil"/>
              <w:left w:val="nil"/>
              <w:bottom w:val="single" w:color="auto" w:sz="4" w:space="0"/>
              <w:right w:val="single" w:color="auto" w:sz="4" w:space="0"/>
            </w:tcBorders>
            <w:shd w:val="clear" w:color="auto" w:fill="auto"/>
            <w:noWrap/>
            <w:vAlign w:val="center"/>
          </w:tcPr>
          <w:p w14:paraId="13F4A5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6B35E8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C5EF916">
            <w:pPr>
              <w:jc w:val="center"/>
              <w:rPr>
                <w:rFonts w:hint="default" w:ascii="Times New Roman" w:hAnsi="Times New Roman" w:eastAsia="sans-serif" w:cs="Times New Roman"/>
                <w:b/>
                <w:bCs/>
                <w:i w:val="0"/>
                <w:iCs w:val="0"/>
                <w:color w:val="000000"/>
                <w:sz w:val="24"/>
                <w:szCs w:val="24"/>
                <w:u w:val="none"/>
              </w:rPr>
            </w:pPr>
          </w:p>
        </w:tc>
      </w:tr>
      <w:tr w14:paraId="3EDF0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91D46C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76</w:t>
            </w:r>
          </w:p>
        </w:tc>
        <w:tc>
          <w:tcPr>
            <w:tcW w:w="0" w:type="auto"/>
            <w:tcBorders>
              <w:top w:val="nil"/>
              <w:left w:val="nil"/>
              <w:bottom w:val="single" w:color="auto" w:sz="4" w:space="0"/>
              <w:right w:val="single" w:color="auto" w:sz="4" w:space="0"/>
            </w:tcBorders>
            <w:shd w:val="clear" w:color="auto" w:fill="auto"/>
            <w:noWrap/>
            <w:vAlign w:val="center"/>
          </w:tcPr>
          <w:p w14:paraId="25EF69B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G/Vim/G-8/1</w:t>
            </w:r>
          </w:p>
        </w:tc>
        <w:tc>
          <w:tcPr>
            <w:tcW w:w="0" w:type="auto"/>
            <w:tcBorders>
              <w:top w:val="nil"/>
              <w:left w:val="nil"/>
              <w:bottom w:val="single" w:color="auto" w:sz="4" w:space="0"/>
              <w:right w:val="single" w:color="auto" w:sz="4" w:space="0"/>
            </w:tcBorders>
            <w:shd w:val="clear" w:color="auto" w:fill="auto"/>
            <w:noWrap/>
            <w:vAlign w:val="center"/>
          </w:tcPr>
          <w:p w14:paraId="15C23E4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0.55</w:t>
            </w:r>
          </w:p>
        </w:tc>
        <w:tc>
          <w:tcPr>
            <w:tcW w:w="0" w:type="auto"/>
            <w:tcBorders>
              <w:top w:val="nil"/>
              <w:left w:val="nil"/>
              <w:bottom w:val="single" w:color="auto" w:sz="4" w:space="0"/>
              <w:right w:val="single" w:color="auto" w:sz="4" w:space="0"/>
            </w:tcBorders>
            <w:shd w:val="clear" w:color="auto" w:fill="auto"/>
            <w:noWrap/>
            <w:vAlign w:val="center"/>
          </w:tcPr>
          <w:p w14:paraId="53DE2F9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1.05</w:t>
            </w:r>
          </w:p>
        </w:tc>
        <w:tc>
          <w:tcPr>
            <w:tcW w:w="0" w:type="auto"/>
            <w:tcBorders>
              <w:top w:val="nil"/>
              <w:left w:val="nil"/>
              <w:bottom w:val="single" w:color="auto" w:sz="4" w:space="0"/>
              <w:right w:val="single" w:color="auto" w:sz="4" w:space="0"/>
            </w:tcBorders>
            <w:shd w:val="clear" w:color="auto" w:fill="auto"/>
            <w:noWrap/>
            <w:vAlign w:val="center"/>
          </w:tcPr>
          <w:p w14:paraId="79156C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98.63</w:t>
            </w:r>
          </w:p>
        </w:tc>
        <w:tc>
          <w:tcPr>
            <w:tcW w:w="0" w:type="auto"/>
            <w:tcBorders>
              <w:top w:val="nil"/>
              <w:left w:val="nil"/>
              <w:bottom w:val="single" w:color="auto" w:sz="4" w:space="0"/>
              <w:right w:val="single" w:color="auto" w:sz="4" w:space="0"/>
            </w:tcBorders>
            <w:shd w:val="clear" w:color="auto" w:fill="auto"/>
            <w:noWrap/>
            <w:vAlign w:val="center"/>
          </w:tcPr>
          <w:p w14:paraId="4931C1F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0.10</w:t>
            </w:r>
          </w:p>
        </w:tc>
        <w:tc>
          <w:tcPr>
            <w:tcW w:w="0" w:type="auto"/>
            <w:tcBorders>
              <w:top w:val="nil"/>
              <w:left w:val="nil"/>
              <w:bottom w:val="single" w:color="auto" w:sz="4" w:space="0"/>
              <w:right w:val="single" w:color="auto" w:sz="4" w:space="0"/>
            </w:tcBorders>
            <w:shd w:val="clear" w:color="auto" w:fill="auto"/>
            <w:noWrap/>
            <w:vAlign w:val="center"/>
          </w:tcPr>
          <w:p w14:paraId="5537B1E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B673C29">
            <w:pPr>
              <w:jc w:val="center"/>
              <w:rPr>
                <w:rFonts w:hint="default" w:ascii="Times New Roman" w:hAnsi="Times New Roman" w:eastAsia="sans-serif" w:cs="Times New Roman"/>
                <w:b/>
                <w:bCs/>
                <w:i w:val="0"/>
                <w:iCs w:val="0"/>
                <w:color w:val="000000"/>
                <w:sz w:val="24"/>
                <w:szCs w:val="24"/>
                <w:u w:val="none"/>
              </w:rPr>
            </w:pPr>
          </w:p>
        </w:tc>
      </w:tr>
      <w:tr w14:paraId="4B1FE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1F6802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77</w:t>
            </w:r>
          </w:p>
        </w:tc>
        <w:tc>
          <w:tcPr>
            <w:tcW w:w="0" w:type="auto"/>
            <w:tcBorders>
              <w:top w:val="nil"/>
              <w:left w:val="nil"/>
              <w:bottom w:val="single" w:color="auto" w:sz="4" w:space="0"/>
              <w:right w:val="single" w:color="auto" w:sz="4" w:space="0"/>
            </w:tcBorders>
            <w:shd w:val="clear" w:color="auto" w:fill="auto"/>
            <w:noWrap/>
            <w:vAlign w:val="center"/>
          </w:tcPr>
          <w:p w14:paraId="467987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G/Vim/G-8/2</w:t>
            </w:r>
          </w:p>
        </w:tc>
        <w:tc>
          <w:tcPr>
            <w:tcW w:w="0" w:type="auto"/>
            <w:tcBorders>
              <w:top w:val="nil"/>
              <w:left w:val="nil"/>
              <w:bottom w:val="single" w:color="auto" w:sz="4" w:space="0"/>
              <w:right w:val="single" w:color="auto" w:sz="4" w:space="0"/>
            </w:tcBorders>
            <w:shd w:val="clear" w:color="auto" w:fill="auto"/>
            <w:noWrap/>
            <w:vAlign w:val="center"/>
          </w:tcPr>
          <w:p w14:paraId="23FF14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0.86</w:t>
            </w:r>
          </w:p>
        </w:tc>
        <w:tc>
          <w:tcPr>
            <w:tcW w:w="0" w:type="auto"/>
            <w:tcBorders>
              <w:top w:val="nil"/>
              <w:left w:val="nil"/>
              <w:bottom w:val="single" w:color="auto" w:sz="4" w:space="0"/>
              <w:right w:val="single" w:color="auto" w:sz="4" w:space="0"/>
            </w:tcBorders>
            <w:shd w:val="clear" w:color="auto" w:fill="auto"/>
            <w:noWrap/>
            <w:vAlign w:val="center"/>
          </w:tcPr>
          <w:p w14:paraId="3335245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5.35</w:t>
            </w:r>
          </w:p>
        </w:tc>
        <w:tc>
          <w:tcPr>
            <w:tcW w:w="0" w:type="auto"/>
            <w:tcBorders>
              <w:top w:val="nil"/>
              <w:left w:val="nil"/>
              <w:bottom w:val="single" w:color="auto" w:sz="4" w:space="0"/>
              <w:right w:val="single" w:color="auto" w:sz="4" w:space="0"/>
            </w:tcBorders>
            <w:shd w:val="clear" w:color="auto" w:fill="auto"/>
            <w:noWrap/>
            <w:vAlign w:val="center"/>
          </w:tcPr>
          <w:p w14:paraId="421E4A5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93.62</w:t>
            </w:r>
          </w:p>
        </w:tc>
        <w:tc>
          <w:tcPr>
            <w:tcW w:w="0" w:type="auto"/>
            <w:tcBorders>
              <w:top w:val="nil"/>
              <w:left w:val="nil"/>
              <w:bottom w:val="single" w:color="auto" w:sz="4" w:space="0"/>
              <w:right w:val="single" w:color="auto" w:sz="4" w:space="0"/>
            </w:tcBorders>
            <w:shd w:val="clear" w:color="auto" w:fill="auto"/>
            <w:noWrap/>
            <w:vAlign w:val="center"/>
          </w:tcPr>
          <w:p w14:paraId="6D9C3B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75608B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91C390C">
            <w:pPr>
              <w:jc w:val="center"/>
              <w:rPr>
                <w:rFonts w:hint="default" w:ascii="Times New Roman" w:hAnsi="Times New Roman" w:eastAsia="sans-serif" w:cs="Times New Roman"/>
                <w:b/>
                <w:bCs/>
                <w:i w:val="0"/>
                <w:iCs w:val="0"/>
                <w:color w:val="000000"/>
                <w:sz w:val="24"/>
                <w:szCs w:val="24"/>
                <w:u w:val="none"/>
              </w:rPr>
            </w:pPr>
          </w:p>
        </w:tc>
      </w:tr>
      <w:tr w14:paraId="6BAE9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FD71A2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78</w:t>
            </w:r>
          </w:p>
        </w:tc>
        <w:tc>
          <w:tcPr>
            <w:tcW w:w="0" w:type="auto"/>
            <w:tcBorders>
              <w:top w:val="nil"/>
              <w:left w:val="nil"/>
              <w:bottom w:val="single" w:color="auto" w:sz="4" w:space="0"/>
              <w:right w:val="single" w:color="auto" w:sz="4" w:space="0"/>
            </w:tcBorders>
            <w:shd w:val="clear" w:color="auto" w:fill="auto"/>
            <w:noWrap/>
            <w:vAlign w:val="center"/>
          </w:tcPr>
          <w:p w14:paraId="553350D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G/Vim/G-8/3</w:t>
            </w:r>
          </w:p>
        </w:tc>
        <w:tc>
          <w:tcPr>
            <w:tcW w:w="0" w:type="auto"/>
            <w:tcBorders>
              <w:top w:val="nil"/>
              <w:left w:val="nil"/>
              <w:bottom w:val="single" w:color="auto" w:sz="4" w:space="0"/>
              <w:right w:val="single" w:color="auto" w:sz="4" w:space="0"/>
            </w:tcBorders>
            <w:shd w:val="clear" w:color="auto" w:fill="auto"/>
            <w:noWrap/>
            <w:vAlign w:val="center"/>
          </w:tcPr>
          <w:p w14:paraId="44B0DEC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1.06</w:t>
            </w:r>
          </w:p>
        </w:tc>
        <w:tc>
          <w:tcPr>
            <w:tcW w:w="0" w:type="auto"/>
            <w:tcBorders>
              <w:top w:val="nil"/>
              <w:left w:val="nil"/>
              <w:bottom w:val="single" w:color="auto" w:sz="4" w:space="0"/>
              <w:right w:val="single" w:color="auto" w:sz="4" w:space="0"/>
            </w:tcBorders>
            <w:shd w:val="clear" w:color="auto" w:fill="auto"/>
            <w:noWrap/>
            <w:vAlign w:val="center"/>
          </w:tcPr>
          <w:p w14:paraId="6D9CA60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5.22</w:t>
            </w:r>
          </w:p>
        </w:tc>
        <w:tc>
          <w:tcPr>
            <w:tcW w:w="0" w:type="auto"/>
            <w:tcBorders>
              <w:top w:val="nil"/>
              <w:left w:val="nil"/>
              <w:bottom w:val="single" w:color="auto" w:sz="4" w:space="0"/>
              <w:right w:val="single" w:color="auto" w:sz="4" w:space="0"/>
            </w:tcBorders>
            <w:shd w:val="clear" w:color="auto" w:fill="auto"/>
            <w:noWrap/>
            <w:vAlign w:val="center"/>
          </w:tcPr>
          <w:p w14:paraId="5B77C8C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93.84</w:t>
            </w:r>
          </w:p>
        </w:tc>
        <w:tc>
          <w:tcPr>
            <w:tcW w:w="0" w:type="auto"/>
            <w:tcBorders>
              <w:top w:val="nil"/>
              <w:left w:val="nil"/>
              <w:bottom w:val="single" w:color="auto" w:sz="4" w:space="0"/>
              <w:right w:val="single" w:color="auto" w:sz="4" w:space="0"/>
            </w:tcBorders>
            <w:shd w:val="clear" w:color="auto" w:fill="auto"/>
            <w:noWrap/>
            <w:vAlign w:val="center"/>
          </w:tcPr>
          <w:p w14:paraId="007F63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53B7E07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FF4D46F">
            <w:pPr>
              <w:jc w:val="center"/>
              <w:rPr>
                <w:rFonts w:hint="default" w:ascii="Times New Roman" w:hAnsi="Times New Roman" w:eastAsia="sans-serif" w:cs="Times New Roman"/>
                <w:b/>
                <w:bCs/>
                <w:i w:val="0"/>
                <w:iCs w:val="0"/>
                <w:color w:val="000000"/>
                <w:sz w:val="24"/>
                <w:szCs w:val="24"/>
                <w:u w:val="none"/>
              </w:rPr>
            </w:pPr>
          </w:p>
        </w:tc>
      </w:tr>
      <w:tr w14:paraId="4BB5B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F0473A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79</w:t>
            </w:r>
          </w:p>
        </w:tc>
        <w:tc>
          <w:tcPr>
            <w:tcW w:w="0" w:type="auto"/>
            <w:tcBorders>
              <w:top w:val="nil"/>
              <w:left w:val="nil"/>
              <w:bottom w:val="single" w:color="auto" w:sz="4" w:space="0"/>
              <w:right w:val="single" w:color="auto" w:sz="4" w:space="0"/>
            </w:tcBorders>
            <w:shd w:val="clear" w:color="auto" w:fill="auto"/>
            <w:noWrap/>
            <w:vAlign w:val="center"/>
          </w:tcPr>
          <w:p w14:paraId="1B2E55D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G/Vim/G-8/4</w:t>
            </w:r>
          </w:p>
        </w:tc>
        <w:tc>
          <w:tcPr>
            <w:tcW w:w="0" w:type="auto"/>
            <w:tcBorders>
              <w:top w:val="nil"/>
              <w:left w:val="nil"/>
              <w:bottom w:val="single" w:color="auto" w:sz="4" w:space="0"/>
              <w:right w:val="single" w:color="auto" w:sz="4" w:space="0"/>
            </w:tcBorders>
            <w:shd w:val="clear" w:color="auto" w:fill="auto"/>
            <w:noWrap/>
            <w:vAlign w:val="center"/>
          </w:tcPr>
          <w:p w14:paraId="03F637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1.74</w:t>
            </w:r>
          </w:p>
        </w:tc>
        <w:tc>
          <w:tcPr>
            <w:tcW w:w="0" w:type="auto"/>
            <w:tcBorders>
              <w:top w:val="nil"/>
              <w:left w:val="nil"/>
              <w:bottom w:val="single" w:color="auto" w:sz="4" w:space="0"/>
              <w:right w:val="single" w:color="auto" w:sz="4" w:space="0"/>
            </w:tcBorders>
            <w:shd w:val="clear" w:color="auto" w:fill="auto"/>
            <w:noWrap/>
            <w:vAlign w:val="center"/>
          </w:tcPr>
          <w:p w14:paraId="6235658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5.44</w:t>
            </w:r>
          </w:p>
        </w:tc>
        <w:tc>
          <w:tcPr>
            <w:tcW w:w="0" w:type="auto"/>
            <w:tcBorders>
              <w:top w:val="nil"/>
              <w:left w:val="nil"/>
              <w:bottom w:val="single" w:color="auto" w:sz="4" w:space="0"/>
              <w:right w:val="single" w:color="auto" w:sz="4" w:space="0"/>
            </w:tcBorders>
            <w:shd w:val="clear" w:color="auto" w:fill="auto"/>
            <w:noWrap/>
            <w:vAlign w:val="center"/>
          </w:tcPr>
          <w:p w14:paraId="32310C8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94.15</w:t>
            </w:r>
          </w:p>
        </w:tc>
        <w:tc>
          <w:tcPr>
            <w:tcW w:w="0" w:type="auto"/>
            <w:tcBorders>
              <w:top w:val="nil"/>
              <w:left w:val="nil"/>
              <w:bottom w:val="single" w:color="auto" w:sz="4" w:space="0"/>
              <w:right w:val="single" w:color="auto" w:sz="4" w:space="0"/>
            </w:tcBorders>
            <w:shd w:val="clear" w:color="auto" w:fill="auto"/>
            <w:noWrap/>
            <w:vAlign w:val="center"/>
          </w:tcPr>
          <w:p w14:paraId="4A6D3DA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D2BC7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A96A42B">
            <w:pPr>
              <w:jc w:val="center"/>
              <w:rPr>
                <w:rFonts w:hint="default" w:ascii="Times New Roman" w:hAnsi="Times New Roman" w:eastAsia="sans-serif" w:cs="Times New Roman"/>
                <w:b/>
                <w:bCs/>
                <w:i w:val="0"/>
                <w:iCs w:val="0"/>
                <w:color w:val="000000"/>
                <w:sz w:val="24"/>
                <w:szCs w:val="24"/>
                <w:u w:val="none"/>
              </w:rPr>
            </w:pPr>
          </w:p>
        </w:tc>
      </w:tr>
      <w:tr w14:paraId="2A50B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A9BAF8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80</w:t>
            </w:r>
          </w:p>
        </w:tc>
        <w:tc>
          <w:tcPr>
            <w:tcW w:w="0" w:type="auto"/>
            <w:tcBorders>
              <w:top w:val="nil"/>
              <w:left w:val="nil"/>
              <w:bottom w:val="single" w:color="auto" w:sz="4" w:space="0"/>
              <w:right w:val="single" w:color="auto" w:sz="4" w:space="0"/>
            </w:tcBorders>
            <w:shd w:val="clear" w:color="auto" w:fill="auto"/>
            <w:noWrap/>
            <w:vAlign w:val="center"/>
          </w:tcPr>
          <w:p w14:paraId="7A0300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G/Vim/G-8/5</w:t>
            </w:r>
          </w:p>
        </w:tc>
        <w:tc>
          <w:tcPr>
            <w:tcW w:w="0" w:type="auto"/>
            <w:tcBorders>
              <w:top w:val="nil"/>
              <w:left w:val="nil"/>
              <w:bottom w:val="single" w:color="auto" w:sz="4" w:space="0"/>
              <w:right w:val="single" w:color="auto" w:sz="4" w:space="0"/>
            </w:tcBorders>
            <w:shd w:val="clear" w:color="auto" w:fill="auto"/>
            <w:noWrap/>
            <w:vAlign w:val="center"/>
          </w:tcPr>
          <w:p w14:paraId="653717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1.00</w:t>
            </w:r>
          </w:p>
        </w:tc>
        <w:tc>
          <w:tcPr>
            <w:tcW w:w="0" w:type="auto"/>
            <w:tcBorders>
              <w:top w:val="nil"/>
              <w:left w:val="nil"/>
              <w:bottom w:val="single" w:color="auto" w:sz="4" w:space="0"/>
              <w:right w:val="single" w:color="auto" w:sz="4" w:space="0"/>
            </w:tcBorders>
            <w:shd w:val="clear" w:color="auto" w:fill="auto"/>
            <w:noWrap/>
            <w:vAlign w:val="center"/>
          </w:tcPr>
          <w:p w14:paraId="6DBFD5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3.65</w:t>
            </w:r>
          </w:p>
        </w:tc>
        <w:tc>
          <w:tcPr>
            <w:tcW w:w="0" w:type="auto"/>
            <w:tcBorders>
              <w:top w:val="nil"/>
              <w:left w:val="nil"/>
              <w:bottom w:val="single" w:color="auto" w:sz="4" w:space="0"/>
              <w:right w:val="single" w:color="auto" w:sz="4" w:space="0"/>
            </w:tcBorders>
            <w:shd w:val="clear" w:color="auto" w:fill="auto"/>
            <w:noWrap/>
            <w:vAlign w:val="center"/>
          </w:tcPr>
          <w:p w14:paraId="76D110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95.09</w:t>
            </w:r>
          </w:p>
        </w:tc>
        <w:tc>
          <w:tcPr>
            <w:tcW w:w="0" w:type="auto"/>
            <w:tcBorders>
              <w:top w:val="nil"/>
              <w:left w:val="nil"/>
              <w:bottom w:val="single" w:color="auto" w:sz="4" w:space="0"/>
              <w:right w:val="single" w:color="auto" w:sz="4" w:space="0"/>
            </w:tcBorders>
            <w:shd w:val="clear" w:color="auto" w:fill="auto"/>
            <w:noWrap/>
            <w:vAlign w:val="center"/>
          </w:tcPr>
          <w:p w14:paraId="3EF9701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4424B23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9224768">
            <w:pPr>
              <w:jc w:val="center"/>
              <w:rPr>
                <w:rFonts w:hint="default" w:ascii="Times New Roman" w:hAnsi="Times New Roman" w:eastAsia="sans-serif" w:cs="Times New Roman"/>
                <w:b/>
                <w:bCs/>
                <w:i w:val="0"/>
                <w:iCs w:val="0"/>
                <w:color w:val="000000"/>
                <w:sz w:val="24"/>
                <w:szCs w:val="24"/>
                <w:u w:val="none"/>
              </w:rPr>
            </w:pPr>
          </w:p>
        </w:tc>
      </w:tr>
      <w:tr w14:paraId="664B8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1E197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81</w:t>
            </w:r>
          </w:p>
        </w:tc>
        <w:tc>
          <w:tcPr>
            <w:tcW w:w="0" w:type="auto"/>
            <w:tcBorders>
              <w:top w:val="nil"/>
              <w:left w:val="nil"/>
              <w:bottom w:val="single" w:color="auto" w:sz="4" w:space="0"/>
              <w:right w:val="single" w:color="auto" w:sz="4" w:space="0"/>
            </w:tcBorders>
            <w:shd w:val="clear" w:color="auto" w:fill="auto"/>
            <w:noWrap/>
            <w:vAlign w:val="center"/>
          </w:tcPr>
          <w:p w14:paraId="044B9B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G/Vim/G-8/6</w:t>
            </w:r>
          </w:p>
        </w:tc>
        <w:tc>
          <w:tcPr>
            <w:tcW w:w="0" w:type="auto"/>
            <w:tcBorders>
              <w:top w:val="nil"/>
              <w:left w:val="nil"/>
              <w:bottom w:val="single" w:color="auto" w:sz="4" w:space="0"/>
              <w:right w:val="single" w:color="auto" w:sz="4" w:space="0"/>
            </w:tcBorders>
            <w:shd w:val="clear" w:color="auto" w:fill="auto"/>
            <w:noWrap/>
            <w:vAlign w:val="center"/>
          </w:tcPr>
          <w:p w14:paraId="2ACC7E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1.00</w:t>
            </w:r>
          </w:p>
        </w:tc>
        <w:tc>
          <w:tcPr>
            <w:tcW w:w="0" w:type="auto"/>
            <w:tcBorders>
              <w:top w:val="nil"/>
              <w:left w:val="nil"/>
              <w:bottom w:val="single" w:color="auto" w:sz="4" w:space="0"/>
              <w:right w:val="single" w:color="auto" w:sz="4" w:space="0"/>
            </w:tcBorders>
            <w:shd w:val="clear" w:color="auto" w:fill="auto"/>
            <w:noWrap/>
            <w:vAlign w:val="center"/>
          </w:tcPr>
          <w:p w14:paraId="6CA25D8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4.93</w:t>
            </w:r>
          </w:p>
        </w:tc>
        <w:tc>
          <w:tcPr>
            <w:tcW w:w="0" w:type="auto"/>
            <w:tcBorders>
              <w:top w:val="nil"/>
              <w:left w:val="nil"/>
              <w:bottom w:val="single" w:color="auto" w:sz="4" w:space="0"/>
              <w:right w:val="single" w:color="auto" w:sz="4" w:space="0"/>
            </w:tcBorders>
            <w:shd w:val="clear" w:color="auto" w:fill="auto"/>
            <w:noWrap/>
            <w:vAlign w:val="center"/>
          </w:tcPr>
          <w:p w14:paraId="50C0167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93.13</w:t>
            </w:r>
          </w:p>
        </w:tc>
        <w:tc>
          <w:tcPr>
            <w:tcW w:w="0" w:type="auto"/>
            <w:tcBorders>
              <w:top w:val="nil"/>
              <w:left w:val="nil"/>
              <w:bottom w:val="single" w:color="auto" w:sz="4" w:space="0"/>
              <w:right w:val="single" w:color="auto" w:sz="4" w:space="0"/>
            </w:tcBorders>
            <w:shd w:val="clear" w:color="auto" w:fill="auto"/>
            <w:noWrap/>
            <w:vAlign w:val="center"/>
          </w:tcPr>
          <w:p w14:paraId="21AA5FF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11201C5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FC6C002">
            <w:pPr>
              <w:jc w:val="center"/>
              <w:rPr>
                <w:rFonts w:hint="default" w:ascii="Times New Roman" w:hAnsi="Times New Roman" w:eastAsia="sans-serif" w:cs="Times New Roman"/>
                <w:b/>
                <w:bCs/>
                <w:i w:val="0"/>
                <w:iCs w:val="0"/>
                <w:color w:val="000000"/>
                <w:sz w:val="24"/>
                <w:szCs w:val="24"/>
                <w:u w:val="none"/>
              </w:rPr>
            </w:pPr>
          </w:p>
        </w:tc>
      </w:tr>
      <w:tr w14:paraId="1B260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E3B00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82</w:t>
            </w:r>
          </w:p>
        </w:tc>
        <w:tc>
          <w:tcPr>
            <w:tcW w:w="0" w:type="auto"/>
            <w:tcBorders>
              <w:top w:val="nil"/>
              <w:left w:val="nil"/>
              <w:bottom w:val="single" w:color="auto" w:sz="4" w:space="0"/>
              <w:right w:val="single" w:color="auto" w:sz="4" w:space="0"/>
            </w:tcBorders>
            <w:shd w:val="clear" w:color="auto" w:fill="auto"/>
            <w:noWrap/>
            <w:vAlign w:val="center"/>
          </w:tcPr>
          <w:p w14:paraId="46657C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G/Vim/G-8/7</w:t>
            </w:r>
          </w:p>
        </w:tc>
        <w:tc>
          <w:tcPr>
            <w:tcW w:w="0" w:type="auto"/>
            <w:tcBorders>
              <w:top w:val="nil"/>
              <w:left w:val="nil"/>
              <w:bottom w:val="single" w:color="auto" w:sz="4" w:space="0"/>
              <w:right w:val="single" w:color="auto" w:sz="4" w:space="0"/>
            </w:tcBorders>
            <w:shd w:val="clear" w:color="auto" w:fill="auto"/>
            <w:noWrap/>
            <w:vAlign w:val="center"/>
          </w:tcPr>
          <w:p w14:paraId="7DFB4D4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0.60</w:t>
            </w:r>
          </w:p>
        </w:tc>
        <w:tc>
          <w:tcPr>
            <w:tcW w:w="0" w:type="auto"/>
            <w:tcBorders>
              <w:top w:val="nil"/>
              <w:left w:val="nil"/>
              <w:bottom w:val="single" w:color="auto" w:sz="4" w:space="0"/>
              <w:right w:val="single" w:color="auto" w:sz="4" w:space="0"/>
            </w:tcBorders>
            <w:shd w:val="clear" w:color="auto" w:fill="auto"/>
            <w:noWrap/>
            <w:vAlign w:val="center"/>
          </w:tcPr>
          <w:p w14:paraId="6DF2EDD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4.30</w:t>
            </w:r>
          </w:p>
        </w:tc>
        <w:tc>
          <w:tcPr>
            <w:tcW w:w="0" w:type="auto"/>
            <w:tcBorders>
              <w:top w:val="nil"/>
              <w:left w:val="nil"/>
              <w:bottom w:val="single" w:color="auto" w:sz="4" w:space="0"/>
              <w:right w:val="single" w:color="auto" w:sz="4" w:space="0"/>
            </w:tcBorders>
            <w:shd w:val="clear" w:color="auto" w:fill="auto"/>
            <w:noWrap/>
            <w:vAlign w:val="center"/>
          </w:tcPr>
          <w:p w14:paraId="776BFB4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87.13</w:t>
            </w:r>
          </w:p>
        </w:tc>
        <w:tc>
          <w:tcPr>
            <w:tcW w:w="0" w:type="auto"/>
            <w:tcBorders>
              <w:top w:val="nil"/>
              <w:left w:val="nil"/>
              <w:bottom w:val="single" w:color="auto" w:sz="4" w:space="0"/>
              <w:right w:val="single" w:color="auto" w:sz="4" w:space="0"/>
            </w:tcBorders>
            <w:shd w:val="clear" w:color="auto" w:fill="auto"/>
            <w:noWrap/>
            <w:vAlign w:val="center"/>
          </w:tcPr>
          <w:p w14:paraId="7E650A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6ED8B0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8.45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D682A1C">
            <w:pPr>
              <w:jc w:val="center"/>
              <w:rPr>
                <w:rFonts w:hint="default" w:ascii="Times New Roman" w:hAnsi="Times New Roman" w:eastAsia="sans-serif" w:cs="Times New Roman"/>
                <w:b/>
                <w:bCs/>
                <w:i w:val="0"/>
                <w:iCs w:val="0"/>
                <w:color w:val="000000"/>
                <w:sz w:val="24"/>
                <w:szCs w:val="24"/>
                <w:u w:val="none"/>
              </w:rPr>
            </w:pPr>
          </w:p>
        </w:tc>
      </w:tr>
      <w:tr w14:paraId="5D8909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F6ACBB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83</w:t>
            </w:r>
          </w:p>
        </w:tc>
        <w:tc>
          <w:tcPr>
            <w:tcW w:w="0" w:type="auto"/>
            <w:tcBorders>
              <w:top w:val="nil"/>
              <w:left w:val="nil"/>
              <w:bottom w:val="single" w:color="auto" w:sz="4" w:space="0"/>
              <w:right w:val="single" w:color="auto" w:sz="4" w:space="0"/>
            </w:tcBorders>
            <w:shd w:val="clear" w:color="auto" w:fill="auto"/>
            <w:noWrap/>
            <w:vAlign w:val="center"/>
          </w:tcPr>
          <w:p w14:paraId="3D965A0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G/Vim/G-8/8</w:t>
            </w:r>
          </w:p>
        </w:tc>
        <w:tc>
          <w:tcPr>
            <w:tcW w:w="0" w:type="auto"/>
            <w:tcBorders>
              <w:top w:val="nil"/>
              <w:left w:val="nil"/>
              <w:bottom w:val="single" w:color="auto" w:sz="4" w:space="0"/>
              <w:right w:val="single" w:color="auto" w:sz="4" w:space="0"/>
            </w:tcBorders>
            <w:shd w:val="clear" w:color="auto" w:fill="auto"/>
            <w:noWrap/>
            <w:vAlign w:val="center"/>
          </w:tcPr>
          <w:p w14:paraId="4330E75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0.86</w:t>
            </w:r>
          </w:p>
        </w:tc>
        <w:tc>
          <w:tcPr>
            <w:tcW w:w="0" w:type="auto"/>
            <w:tcBorders>
              <w:top w:val="nil"/>
              <w:left w:val="nil"/>
              <w:bottom w:val="single" w:color="auto" w:sz="4" w:space="0"/>
              <w:right w:val="single" w:color="auto" w:sz="4" w:space="0"/>
            </w:tcBorders>
            <w:shd w:val="clear" w:color="auto" w:fill="auto"/>
            <w:noWrap/>
            <w:vAlign w:val="center"/>
          </w:tcPr>
          <w:p w14:paraId="4973A09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4.89</w:t>
            </w:r>
          </w:p>
        </w:tc>
        <w:tc>
          <w:tcPr>
            <w:tcW w:w="0" w:type="auto"/>
            <w:tcBorders>
              <w:top w:val="nil"/>
              <w:left w:val="nil"/>
              <w:bottom w:val="single" w:color="auto" w:sz="4" w:space="0"/>
              <w:right w:val="single" w:color="auto" w:sz="4" w:space="0"/>
            </w:tcBorders>
            <w:shd w:val="clear" w:color="auto" w:fill="auto"/>
            <w:noWrap/>
            <w:vAlign w:val="center"/>
          </w:tcPr>
          <w:p w14:paraId="243975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94.26</w:t>
            </w:r>
          </w:p>
        </w:tc>
        <w:tc>
          <w:tcPr>
            <w:tcW w:w="0" w:type="auto"/>
            <w:tcBorders>
              <w:top w:val="nil"/>
              <w:left w:val="nil"/>
              <w:bottom w:val="single" w:color="auto" w:sz="4" w:space="0"/>
              <w:right w:val="single" w:color="auto" w:sz="4" w:space="0"/>
            </w:tcBorders>
            <w:shd w:val="clear" w:color="auto" w:fill="auto"/>
            <w:noWrap/>
            <w:vAlign w:val="center"/>
          </w:tcPr>
          <w:p w14:paraId="1E7CA9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5166AA8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0F88993">
            <w:pPr>
              <w:jc w:val="center"/>
              <w:rPr>
                <w:rFonts w:hint="default" w:ascii="Times New Roman" w:hAnsi="Times New Roman" w:eastAsia="sans-serif" w:cs="Times New Roman"/>
                <w:b/>
                <w:bCs/>
                <w:i w:val="0"/>
                <w:iCs w:val="0"/>
                <w:color w:val="000000"/>
                <w:sz w:val="24"/>
                <w:szCs w:val="24"/>
                <w:u w:val="none"/>
              </w:rPr>
            </w:pPr>
          </w:p>
        </w:tc>
      </w:tr>
      <w:tr w14:paraId="5E4F7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70A57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84</w:t>
            </w:r>
          </w:p>
        </w:tc>
        <w:tc>
          <w:tcPr>
            <w:tcW w:w="0" w:type="auto"/>
            <w:tcBorders>
              <w:top w:val="nil"/>
              <w:left w:val="nil"/>
              <w:bottom w:val="single" w:color="auto" w:sz="4" w:space="0"/>
              <w:right w:val="single" w:color="auto" w:sz="4" w:space="0"/>
            </w:tcBorders>
            <w:shd w:val="clear" w:color="auto" w:fill="auto"/>
            <w:noWrap/>
            <w:vAlign w:val="center"/>
          </w:tcPr>
          <w:p w14:paraId="19C44A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G/Vim/G-8/9</w:t>
            </w:r>
          </w:p>
        </w:tc>
        <w:tc>
          <w:tcPr>
            <w:tcW w:w="0" w:type="auto"/>
            <w:tcBorders>
              <w:top w:val="nil"/>
              <w:left w:val="nil"/>
              <w:bottom w:val="single" w:color="auto" w:sz="4" w:space="0"/>
              <w:right w:val="single" w:color="auto" w:sz="4" w:space="0"/>
            </w:tcBorders>
            <w:shd w:val="clear" w:color="auto" w:fill="auto"/>
            <w:noWrap/>
            <w:vAlign w:val="center"/>
          </w:tcPr>
          <w:p w14:paraId="7BD464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0.55</w:t>
            </w:r>
          </w:p>
        </w:tc>
        <w:tc>
          <w:tcPr>
            <w:tcW w:w="0" w:type="auto"/>
            <w:tcBorders>
              <w:top w:val="nil"/>
              <w:left w:val="nil"/>
              <w:bottom w:val="single" w:color="auto" w:sz="4" w:space="0"/>
              <w:right w:val="single" w:color="auto" w:sz="4" w:space="0"/>
            </w:tcBorders>
            <w:shd w:val="clear" w:color="auto" w:fill="auto"/>
            <w:noWrap/>
            <w:vAlign w:val="center"/>
          </w:tcPr>
          <w:p w14:paraId="530ED5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3.90</w:t>
            </w:r>
          </w:p>
        </w:tc>
        <w:tc>
          <w:tcPr>
            <w:tcW w:w="0" w:type="auto"/>
            <w:tcBorders>
              <w:top w:val="nil"/>
              <w:left w:val="nil"/>
              <w:bottom w:val="single" w:color="auto" w:sz="4" w:space="0"/>
              <w:right w:val="single" w:color="auto" w:sz="4" w:space="0"/>
            </w:tcBorders>
            <w:shd w:val="clear" w:color="auto" w:fill="auto"/>
            <w:noWrap/>
            <w:vAlign w:val="center"/>
          </w:tcPr>
          <w:p w14:paraId="0BA265F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95.68</w:t>
            </w:r>
          </w:p>
        </w:tc>
        <w:tc>
          <w:tcPr>
            <w:tcW w:w="0" w:type="auto"/>
            <w:tcBorders>
              <w:top w:val="nil"/>
              <w:left w:val="nil"/>
              <w:bottom w:val="single" w:color="auto" w:sz="4" w:space="0"/>
              <w:right w:val="single" w:color="auto" w:sz="4" w:space="0"/>
            </w:tcBorders>
            <w:shd w:val="clear" w:color="auto" w:fill="auto"/>
            <w:noWrap/>
            <w:vAlign w:val="center"/>
          </w:tcPr>
          <w:p w14:paraId="74DF3AA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4B35705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DC3F142">
            <w:pPr>
              <w:jc w:val="center"/>
              <w:rPr>
                <w:rFonts w:hint="default" w:ascii="Times New Roman" w:hAnsi="Times New Roman" w:eastAsia="sans-serif" w:cs="Times New Roman"/>
                <w:b/>
                <w:bCs/>
                <w:i w:val="0"/>
                <w:iCs w:val="0"/>
                <w:color w:val="000000"/>
                <w:sz w:val="24"/>
                <w:szCs w:val="24"/>
                <w:u w:val="none"/>
              </w:rPr>
            </w:pPr>
          </w:p>
        </w:tc>
      </w:tr>
      <w:tr w14:paraId="33963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4D5DE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85</w:t>
            </w:r>
          </w:p>
        </w:tc>
        <w:tc>
          <w:tcPr>
            <w:tcW w:w="0" w:type="auto"/>
            <w:tcBorders>
              <w:top w:val="nil"/>
              <w:left w:val="nil"/>
              <w:bottom w:val="single" w:color="auto" w:sz="4" w:space="0"/>
              <w:right w:val="single" w:color="auto" w:sz="4" w:space="0"/>
            </w:tcBorders>
            <w:shd w:val="clear" w:color="auto" w:fill="auto"/>
            <w:noWrap/>
            <w:vAlign w:val="center"/>
          </w:tcPr>
          <w:p w14:paraId="202E06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G/Vim/G-9/1</w:t>
            </w:r>
          </w:p>
        </w:tc>
        <w:tc>
          <w:tcPr>
            <w:tcW w:w="0" w:type="auto"/>
            <w:tcBorders>
              <w:top w:val="nil"/>
              <w:left w:val="nil"/>
              <w:bottom w:val="single" w:color="auto" w:sz="4" w:space="0"/>
              <w:right w:val="single" w:color="auto" w:sz="4" w:space="0"/>
            </w:tcBorders>
            <w:shd w:val="clear" w:color="auto" w:fill="auto"/>
            <w:noWrap/>
            <w:vAlign w:val="center"/>
          </w:tcPr>
          <w:p w14:paraId="0C2929B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0.38</w:t>
            </w:r>
          </w:p>
        </w:tc>
        <w:tc>
          <w:tcPr>
            <w:tcW w:w="0" w:type="auto"/>
            <w:tcBorders>
              <w:top w:val="nil"/>
              <w:left w:val="nil"/>
              <w:bottom w:val="single" w:color="auto" w:sz="4" w:space="0"/>
              <w:right w:val="single" w:color="auto" w:sz="4" w:space="0"/>
            </w:tcBorders>
            <w:shd w:val="clear" w:color="auto" w:fill="auto"/>
            <w:noWrap/>
            <w:vAlign w:val="center"/>
          </w:tcPr>
          <w:p w14:paraId="7CC0107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0.39</w:t>
            </w:r>
          </w:p>
        </w:tc>
        <w:tc>
          <w:tcPr>
            <w:tcW w:w="0" w:type="auto"/>
            <w:tcBorders>
              <w:top w:val="nil"/>
              <w:left w:val="nil"/>
              <w:bottom w:val="single" w:color="auto" w:sz="4" w:space="0"/>
              <w:right w:val="single" w:color="auto" w:sz="4" w:space="0"/>
            </w:tcBorders>
            <w:shd w:val="clear" w:color="auto" w:fill="auto"/>
            <w:noWrap/>
            <w:vAlign w:val="center"/>
          </w:tcPr>
          <w:p w14:paraId="5648B97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99.42</w:t>
            </w:r>
          </w:p>
        </w:tc>
        <w:tc>
          <w:tcPr>
            <w:tcW w:w="0" w:type="auto"/>
            <w:tcBorders>
              <w:top w:val="nil"/>
              <w:left w:val="nil"/>
              <w:bottom w:val="single" w:color="auto" w:sz="4" w:space="0"/>
              <w:right w:val="single" w:color="auto" w:sz="4" w:space="0"/>
            </w:tcBorders>
            <w:shd w:val="clear" w:color="auto" w:fill="auto"/>
            <w:noWrap/>
            <w:vAlign w:val="center"/>
          </w:tcPr>
          <w:p w14:paraId="2BA0103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42986D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CB55413">
            <w:pPr>
              <w:jc w:val="center"/>
              <w:rPr>
                <w:rFonts w:hint="default" w:ascii="Times New Roman" w:hAnsi="Times New Roman" w:eastAsia="sans-serif" w:cs="Times New Roman"/>
                <w:b/>
                <w:bCs/>
                <w:i w:val="0"/>
                <w:iCs w:val="0"/>
                <w:color w:val="000000"/>
                <w:sz w:val="24"/>
                <w:szCs w:val="24"/>
                <w:u w:val="none"/>
              </w:rPr>
            </w:pPr>
          </w:p>
        </w:tc>
      </w:tr>
      <w:tr w14:paraId="1CB6A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2A4E32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86</w:t>
            </w:r>
          </w:p>
        </w:tc>
        <w:tc>
          <w:tcPr>
            <w:tcW w:w="0" w:type="auto"/>
            <w:tcBorders>
              <w:top w:val="nil"/>
              <w:left w:val="nil"/>
              <w:bottom w:val="single" w:color="auto" w:sz="4" w:space="0"/>
              <w:right w:val="single" w:color="auto" w:sz="4" w:space="0"/>
            </w:tcBorders>
            <w:shd w:val="clear" w:color="auto" w:fill="auto"/>
            <w:noWrap/>
            <w:vAlign w:val="center"/>
          </w:tcPr>
          <w:p w14:paraId="0DE89ED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G/Vim/G-9/2</w:t>
            </w:r>
          </w:p>
        </w:tc>
        <w:tc>
          <w:tcPr>
            <w:tcW w:w="0" w:type="auto"/>
            <w:tcBorders>
              <w:top w:val="nil"/>
              <w:left w:val="nil"/>
              <w:bottom w:val="single" w:color="auto" w:sz="4" w:space="0"/>
              <w:right w:val="single" w:color="auto" w:sz="4" w:space="0"/>
            </w:tcBorders>
            <w:shd w:val="clear" w:color="auto" w:fill="auto"/>
            <w:noWrap/>
            <w:vAlign w:val="center"/>
          </w:tcPr>
          <w:p w14:paraId="4C18BF4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0.49</w:t>
            </w:r>
          </w:p>
        </w:tc>
        <w:tc>
          <w:tcPr>
            <w:tcW w:w="0" w:type="auto"/>
            <w:tcBorders>
              <w:top w:val="nil"/>
              <w:left w:val="nil"/>
              <w:bottom w:val="single" w:color="auto" w:sz="4" w:space="0"/>
              <w:right w:val="single" w:color="auto" w:sz="4" w:space="0"/>
            </w:tcBorders>
            <w:shd w:val="clear" w:color="auto" w:fill="auto"/>
            <w:noWrap/>
            <w:vAlign w:val="center"/>
          </w:tcPr>
          <w:p w14:paraId="7C878E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3.51</w:t>
            </w:r>
          </w:p>
        </w:tc>
        <w:tc>
          <w:tcPr>
            <w:tcW w:w="0" w:type="auto"/>
            <w:tcBorders>
              <w:top w:val="nil"/>
              <w:left w:val="nil"/>
              <w:bottom w:val="single" w:color="auto" w:sz="4" w:space="0"/>
              <w:right w:val="single" w:color="auto" w:sz="4" w:space="0"/>
            </w:tcBorders>
            <w:shd w:val="clear" w:color="auto" w:fill="auto"/>
            <w:noWrap/>
            <w:vAlign w:val="center"/>
          </w:tcPr>
          <w:p w14:paraId="417DB44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94.09</w:t>
            </w:r>
          </w:p>
        </w:tc>
        <w:tc>
          <w:tcPr>
            <w:tcW w:w="0" w:type="auto"/>
            <w:tcBorders>
              <w:top w:val="nil"/>
              <w:left w:val="nil"/>
              <w:bottom w:val="single" w:color="auto" w:sz="4" w:space="0"/>
              <w:right w:val="single" w:color="auto" w:sz="4" w:space="0"/>
            </w:tcBorders>
            <w:shd w:val="clear" w:color="auto" w:fill="auto"/>
            <w:noWrap/>
            <w:vAlign w:val="center"/>
          </w:tcPr>
          <w:p w14:paraId="56B2C46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4BFAF9A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98CE1FD">
            <w:pPr>
              <w:jc w:val="center"/>
              <w:rPr>
                <w:rFonts w:hint="default" w:ascii="Times New Roman" w:hAnsi="Times New Roman" w:eastAsia="sans-serif" w:cs="Times New Roman"/>
                <w:b/>
                <w:bCs/>
                <w:i w:val="0"/>
                <w:iCs w:val="0"/>
                <w:color w:val="000000"/>
                <w:sz w:val="24"/>
                <w:szCs w:val="24"/>
                <w:u w:val="none"/>
              </w:rPr>
            </w:pPr>
          </w:p>
        </w:tc>
      </w:tr>
      <w:tr w14:paraId="64AAD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81D60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87</w:t>
            </w:r>
          </w:p>
        </w:tc>
        <w:tc>
          <w:tcPr>
            <w:tcW w:w="0" w:type="auto"/>
            <w:tcBorders>
              <w:top w:val="nil"/>
              <w:left w:val="nil"/>
              <w:bottom w:val="single" w:color="auto" w:sz="4" w:space="0"/>
              <w:right w:val="single" w:color="auto" w:sz="4" w:space="0"/>
            </w:tcBorders>
            <w:shd w:val="clear" w:color="auto" w:fill="auto"/>
            <w:noWrap/>
            <w:vAlign w:val="center"/>
          </w:tcPr>
          <w:p w14:paraId="12D1D66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G/Vim/G-9/3</w:t>
            </w:r>
          </w:p>
        </w:tc>
        <w:tc>
          <w:tcPr>
            <w:tcW w:w="0" w:type="auto"/>
            <w:tcBorders>
              <w:top w:val="nil"/>
              <w:left w:val="nil"/>
              <w:bottom w:val="single" w:color="auto" w:sz="4" w:space="0"/>
              <w:right w:val="single" w:color="auto" w:sz="4" w:space="0"/>
            </w:tcBorders>
            <w:shd w:val="clear" w:color="auto" w:fill="auto"/>
            <w:noWrap/>
            <w:vAlign w:val="center"/>
          </w:tcPr>
          <w:p w14:paraId="38B4EDA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0.41</w:t>
            </w:r>
          </w:p>
        </w:tc>
        <w:tc>
          <w:tcPr>
            <w:tcW w:w="0" w:type="auto"/>
            <w:tcBorders>
              <w:top w:val="nil"/>
              <w:left w:val="nil"/>
              <w:bottom w:val="single" w:color="auto" w:sz="4" w:space="0"/>
              <w:right w:val="single" w:color="auto" w:sz="4" w:space="0"/>
            </w:tcBorders>
            <w:shd w:val="clear" w:color="auto" w:fill="auto"/>
            <w:noWrap/>
            <w:vAlign w:val="center"/>
          </w:tcPr>
          <w:p w14:paraId="3F2255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3.61</w:t>
            </w:r>
          </w:p>
        </w:tc>
        <w:tc>
          <w:tcPr>
            <w:tcW w:w="0" w:type="auto"/>
            <w:tcBorders>
              <w:top w:val="nil"/>
              <w:left w:val="nil"/>
              <w:bottom w:val="single" w:color="auto" w:sz="4" w:space="0"/>
              <w:right w:val="single" w:color="auto" w:sz="4" w:space="0"/>
            </w:tcBorders>
            <w:shd w:val="clear" w:color="auto" w:fill="auto"/>
            <w:noWrap/>
            <w:vAlign w:val="center"/>
          </w:tcPr>
          <w:p w14:paraId="62AD7A0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94.06</w:t>
            </w:r>
          </w:p>
        </w:tc>
        <w:tc>
          <w:tcPr>
            <w:tcW w:w="0" w:type="auto"/>
            <w:tcBorders>
              <w:top w:val="nil"/>
              <w:left w:val="nil"/>
              <w:bottom w:val="single" w:color="auto" w:sz="4" w:space="0"/>
              <w:right w:val="single" w:color="auto" w:sz="4" w:space="0"/>
            </w:tcBorders>
            <w:shd w:val="clear" w:color="auto" w:fill="auto"/>
            <w:noWrap/>
            <w:vAlign w:val="center"/>
          </w:tcPr>
          <w:p w14:paraId="5EEA743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3F868E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B990BA7">
            <w:pPr>
              <w:jc w:val="center"/>
              <w:rPr>
                <w:rFonts w:hint="default" w:ascii="Times New Roman" w:hAnsi="Times New Roman" w:eastAsia="sans-serif" w:cs="Times New Roman"/>
                <w:b/>
                <w:bCs/>
                <w:i w:val="0"/>
                <w:iCs w:val="0"/>
                <w:color w:val="000000"/>
                <w:sz w:val="24"/>
                <w:szCs w:val="24"/>
                <w:u w:val="none"/>
              </w:rPr>
            </w:pPr>
          </w:p>
        </w:tc>
      </w:tr>
      <w:tr w14:paraId="5D92E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079CCC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88</w:t>
            </w:r>
          </w:p>
        </w:tc>
        <w:tc>
          <w:tcPr>
            <w:tcW w:w="0" w:type="auto"/>
            <w:tcBorders>
              <w:top w:val="nil"/>
              <w:left w:val="nil"/>
              <w:bottom w:val="single" w:color="auto" w:sz="4" w:space="0"/>
              <w:right w:val="single" w:color="auto" w:sz="4" w:space="0"/>
            </w:tcBorders>
            <w:shd w:val="clear" w:color="auto" w:fill="auto"/>
            <w:noWrap/>
            <w:vAlign w:val="center"/>
          </w:tcPr>
          <w:p w14:paraId="2B71B1E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G/Vim/G-9/4</w:t>
            </w:r>
          </w:p>
        </w:tc>
        <w:tc>
          <w:tcPr>
            <w:tcW w:w="0" w:type="auto"/>
            <w:tcBorders>
              <w:top w:val="nil"/>
              <w:left w:val="nil"/>
              <w:bottom w:val="single" w:color="auto" w:sz="4" w:space="0"/>
              <w:right w:val="single" w:color="auto" w:sz="4" w:space="0"/>
            </w:tcBorders>
            <w:shd w:val="clear" w:color="auto" w:fill="auto"/>
            <w:noWrap/>
            <w:vAlign w:val="center"/>
          </w:tcPr>
          <w:p w14:paraId="7895FC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1.66</w:t>
            </w:r>
          </w:p>
        </w:tc>
        <w:tc>
          <w:tcPr>
            <w:tcW w:w="0" w:type="auto"/>
            <w:tcBorders>
              <w:top w:val="nil"/>
              <w:left w:val="nil"/>
              <w:bottom w:val="single" w:color="auto" w:sz="4" w:space="0"/>
              <w:right w:val="single" w:color="auto" w:sz="4" w:space="0"/>
            </w:tcBorders>
            <w:shd w:val="clear" w:color="auto" w:fill="auto"/>
            <w:noWrap/>
            <w:vAlign w:val="center"/>
          </w:tcPr>
          <w:p w14:paraId="5A81DA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8.41</w:t>
            </w:r>
          </w:p>
        </w:tc>
        <w:tc>
          <w:tcPr>
            <w:tcW w:w="0" w:type="auto"/>
            <w:tcBorders>
              <w:top w:val="nil"/>
              <w:left w:val="nil"/>
              <w:bottom w:val="single" w:color="auto" w:sz="4" w:space="0"/>
              <w:right w:val="single" w:color="auto" w:sz="4" w:space="0"/>
            </w:tcBorders>
            <w:shd w:val="clear" w:color="auto" w:fill="auto"/>
            <w:noWrap/>
            <w:vAlign w:val="center"/>
          </w:tcPr>
          <w:p w14:paraId="1420F36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91.39</w:t>
            </w:r>
          </w:p>
        </w:tc>
        <w:tc>
          <w:tcPr>
            <w:tcW w:w="0" w:type="auto"/>
            <w:tcBorders>
              <w:top w:val="nil"/>
              <w:left w:val="nil"/>
              <w:bottom w:val="single" w:color="auto" w:sz="4" w:space="0"/>
              <w:right w:val="single" w:color="auto" w:sz="4" w:space="0"/>
            </w:tcBorders>
            <w:shd w:val="clear" w:color="auto" w:fill="auto"/>
            <w:noWrap/>
            <w:vAlign w:val="center"/>
          </w:tcPr>
          <w:p w14:paraId="6A6FBF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255849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BA001DD">
            <w:pPr>
              <w:jc w:val="center"/>
              <w:rPr>
                <w:rFonts w:hint="default" w:ascii="Times New Roman" w:hAnsi="Times New Roman" w:eastAsia="sans-serif" w:cs="Times New Roman"/>
                <w:b/>
                <w:bCs/>
                <w:i w:val="0"/>
                <w:iCs w:val="0"/>
                <w:color w:val="000000"/>
                <w:sz w:val="24"/>
                <w:szCs w:val="24"/>
                <w:u w:val="none"/>
              </w:rPr>
            </w:pPr>
          </w:p>
        </w:tc>
      </w:tr>
      <w:tr w14:paraId="596EE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C4C58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89</w:t>
            </w:r>
          </w:p>
        </w:tc>
        <w:tc>
          <w:tcPr>
            <w:tcW w:w="0" w:type="auto"/>
            <w:tcBorders>
              <w:top w:val="nil"/>
              <w:left w:val="nil"/>
              <w:bottom w:val="single" w:color="auto" w:sz="4" w:space="0"/>
              <w:right w:val="single" w:color="auto" w:sz="4" w:space="0"/>
            </w:tcBorders>
            <w:shd w:val="clear" w:color="auto" w:fill="auto"/>
            <w:noWrap/>
            <w:vAlign w:val="center"/>
          </w:tcPr>
          <w:p w14:paraId="3950B56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G/Vim/G-9/5</w:t>
            </w:r>
          </w:p>
        </w:tc>
        <w:tc>
          <w:tcPr>
            <w:tcW w:w="0" w:type="auto"/>
            <w:tcBorders>
              <w:top w:val="nil"/>
              <w:left w:val="nil"/>
              <w:bottom w:val="single" w:color="auto" w:sz="4" w:space="0"/>
              <w:right w:val="single" w:color="auto" w:sz="4" w:space="0"/>
            </w:tcBorders>
            <w:shd w:val="clear" w:color="auto" w:fill="auto"/>
            <w:noWrap/>
            <w:vAlign w:val="center"/>
          </w:tcPr>
          <w:p w14:paraId="72C42E0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1.04</w:t>
            </w:r>
          </w:p>
        </w:tc>
        <w:tc>
          <w:tcPr>
            <w:tcW w:w="0" w:type="auto"/>
            <w:tcBorders>
              <w:top w:val="nil"/>
              <w:left w:val="nil"/>
              <w:bottom w:val="single" w:color="auto" w:sz="4" w:space="0"/>
              <w:right w:val="single" w:color="auto" w:sz="4" w:space="0"/>
            </w:tcBorders>
            <w:shd w:val="clear" w:color="auto" w:fill="auto"/>
            <w:noWrap/>
            <w:vAlign w:val="center"/>
          </w:tcPr>
          <w:p w14:paraId="154023B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6.08</w:t>
            </w:r>
          </w:p>
        </w:tc>
        <w:tc>
          <w:tcPr>
            <w:tcW w:w="0" w:type="auto"/>
            <w:tcBorders>
              <w:top w:val="nil"/>
              <w:left w:val="nil"/>
              <w:bottom w:val="single" w:color="auto" w:sz="4" w:space="0"/>
              <w:right w:val="single" w:color="auto" w:sz="4" w:space="0"/>
            </w:tcBorders>
            <w:shd w:val="clear" w:color="auto" w:fill="auto"/>
            <w:noWrap/>
            <w:vAlign w:val="center"/>
          </w:tcPr>
          <w:p w14:paraId="09D1C93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92.63</w:t>
            </w:r>
          </w:p>
        </w:tc>
        <w:tc>
          <w:tcPr>
            <w:tcW w:w="0" w:type="auto"/>
            <w:tcBorders>
              <w:top w:val="nil"/>
              <w:left w:val="nil"/>
              <w:bottom w:val="single" w:color="auto" w:sz="4" w:space="0"/>
              <w:right w:val="single" w:color="auto" w:sz="4" w:space="0"/>
            </w:tcBorders>
            <w:shd w:val="clear" w:color="auto" w:fill="auto"/>
            <w:noWrap/>
            <w:vAlign w:val="center"/>
          </w:tcPr>
          <w:p w14:paraId="1F520C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0" w:type="auto"/>
            <w:tcBorders>
              <w:top w:val="nil"/>
              <w:left w:val="nil"/>
              <w:bottom w:val="single" w:color="auto" w:sz="4" w:space="0"/>
              <w:right w:val="single" w:color="auto" w:sz="4" w:space="0"/>
            </w:tcBorders>
            <w:shd w:val="clear" w:color="auto" w:fill="auto"/>
            <w:noWrap/>
            <w:vAlign w:val="center"/>
          </w:tcPr>
          <w:p w14:paraId="2FA78D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C6C351A">
            <w:pPr>
              <w:jc w:val="center"/>
              <w:rPr>
                <w:rFonts w:hint="default" w:ascii="Times New Roman" w:hAnsi="Times New Roman" w:eastAsia="sans-serif" w:cs="Times New Roman"/>
                <w:b/>
                <w:bCs/>
                <w:i w:val="0"/>
                <w:iCs w:val="0"/>
                <w:color w:val="000000"/>
                <w:sz w:val="24"/>
                <w:szCs w:val="24"/>
                <w:u w:val="none"/>
              </w:rPr>
            </w:pPr>
          </w:p>
        </w:tc>
      </w:tr>
      <w:tr w14:paraId="33170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F44228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90</w:t>
            </w:r>
          </w:p>
        </w:tc>
        <w:tc>
          <w:tcPr>
            <w:tcW w:w="0" w:type="auto"/>
            <w:tcBorders>
              <w:top w:val="nil"/>
              <w:left w:val="nil"/>
              <w:bottom w:val="single" w:color="auto" w:sz="4" w:space="0"/>
              <w:right w:val="single" w:color="auto" w:sz="4" w:space="0"/>
            </w:tcBorders>
            <w:shd w:val="clear" w:color="auto" w:fill="auto"/>
            <w:noWrap/>
            <w:vAlign w:val="center"/>
          </w:tcPr>
          <w:p w14:paraId="4F7447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G/Vim/G-9/6</w:t>
            </w:r>
          </w:p>
        </w:tc>
        <w:tc>
          <w:tcPr>
            <w:tcW w:w="0" w:type="auto"/>
            <w:tcBorders>
              <w:top w:val="nil"/>
              <w:left w:val="nil"/>
              <w:bottom w:val="single" w:color="auto" w:sz="4" w:space="0"/>
              <w:right w:val="single" w:color="auto" w:sz="4" w:space="0"/>
            </w:tcBorders>
            <w:shd w:val="clear" w:color="auto" w:fill="auto"/>
            <w:noWrap/>
            <w:vAlign w:val="center"/>
          </w:tcPr>
          <w:p w14:paraId="47123E3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0.58</w:t>
            </w:r>
          </w:p>
        </w:tc>
        <w:tc>
          <w:tcPr>
            <w:tcW w:w="0" w:type="auto"/>
            <w:tcBorders>
              <w:top w:val="nil"/>
              <w:left w:val="nil"/>
              <w:bottom w:val="single" w:color="auto" w:sz="4" w:space="0"/>
              <w:right w:val="single" w:color="auto" w:sz="4" w:space="0"/>
            </w:tcBorders>
            <w:shd w:val="clear" w:color="auto" w:fill="auto"/>
            <w:noWrap/>
            <w:vAlign w:val="center"/>
          </w:tcPr>
          <w:p w14:paraId="3B461C1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4.26</w:t>
            </w:r>
          </w:p>
        </w:tc>
        <w:tc>
          <w:tcPr>
            <w:tcW w:w="0" w:type="auto"/>
            <w:tcBorders>
              <w:top w:val="nil"/>
              <w:left w:val="nil"/>
              <w:bottom w:val="single" w:color="auto" w:sz="4" w:space="0"/>
              <w:right w:val="single" w:color="auto" w:sz="4" w:space="0"/>
            </w:tcBorders>
            <w:shd w:val="clear" w:color="auto" w:fill="auto"/>
            <w:noWrap/>
            <w:vAlign w:val="center"/>
          </w:tcPr>
          <w:p w14:paraId="15349F6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93.92</w:t>
            </w:r>
          </w:p>
        </w:tc>
        <w:tc>
          <w:tcPr>
            <w:tcW w:w="0" w:type="auto"/>
            <w:tcBorders>
              <w:top w:val="nil"/>
              <w:left w:val="nil"/>
              <w:bottom w:val="single" w:color="auto" w:sz="4" w:space="0"/>
              <w:right w:val="single" w:color="auto" w:sz="4" w:space="0"/>
            </w:tcBorders>
            <w:shd w:val="clear" w:color="auto" w:fill="auto"/>
            <w:noWrap/>
            <w:vAlign w:val="center"/>
          </w:tcPr>
          <w:p w14:paraId="1DB9899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3831AD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C716CA4">
            <w:pPr>
              <w:jc w:val="center"/>
              <w:rPr>
                <w:rFonts w:hint="default" w:ascii="Times New Roman" w:hAnsi="Times New Roman" w:eastAsia="sans-serif" w:cs="Times New Roman"/>
                <w:b/>
                <w:bCs/>
                <w:i w:val="0"/>
                <w:iCs w:val="0"/>
                <w:color w:val="000000"/>
                <w:sz w:val="24"/>
                <w:szCs w:val="24"/>
                <w:u w:val="none"/>
              </w:rPr>
            </w:pPr>
          </w:p>
        </w:tc>
      </w:tr>
      <w:tr w14:paraId="513C4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B14E3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91</w:t>
            </w:r>
          </w:p>
        </w:tc>
        <w:tc>
          <w:tcPr>
            <w:tcW w:w="0" w:type="auto"/>
            <w:tcBorders>
              <w:top w:val="nil"/>
              <w:left w:val="nil"/>
              <w:bottom w:val="single" w:color="auto" w:sz="4" w:space="0"/>
              <w:right w:val="single" w:color="auto" w:sz="4" w:space="0"/>
            </w:tcBorders>
            <w:shd w:val="clear" w:color="auto" w:fill="auto"/>
            <w:noWrap/>
            <w:vAlign w:val="center"/>
          </w:tcPr>
          <w:p w14:paraId="426AB2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G/Vim/G-9/7</w:t>
            </w:r>
          </w:p>
        </w:tc>
        <w:tc>
          <w:tcPr>
            <w:tcW w:w="0" w:type="auto"/>
            <w:tcBorders>
              <w:top w:val="nil"/>
              <w:left w:val="nil"/>
              <w:bottom w:val="single" w:color="auto" w:sz="4" w:space="0"/>
              <w:right w:val="single" w:color="auto" w:sz="4" w:space="0"/>
            </w:tcBorders>
            <w:shd w:val="clear" w:color="auto" w:fill="auto"/>
            <w:noWrap/>
            <w:vAlign w:val="center"/>
          </w:tcPr>
          <w:p w14:paraId="1DC4B4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0.56</w:t>
            </w:r>
          </w:p>
        </w:tc>
        <w:tc>
          <w:tcPr>
            <w:tcW w:w="0" w:type="auto"/>
            <w:tcBorders>
              <w:top w:val="nil"/>
              <w:left w:val="nil"/>
              <w:bottom w:val="single" w:color="auto" w:sz="4" w:space="0"/>
              <w:right w:val="single" w:color="auto" w:sz="4" w:space="0"/>
            </w:tcBorders>
            <w:shd w:val="clear" w:color="auto" w:fill="auto"/>
            <w:noWrap/>
            <w:vAlign w:val="center"/>
          </w:tcPr>
          <w:p w14:paraId="3E261F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4.21</w:t>
            </w:r>
          </w:p>
        </w:tc>
        <w:tc>
          <w:tcPr>
            <w:tcW w:w="0" w:type="auto"/>
            <w:tcBorders>
              <w:top w:val="nil"/>
              <w:left w:val="nil"/>
              <w:bottom w:val="single" w:color="auto" w:sz="4" w:space="0"/>
              <w:right w:val="single" w:color="auto" w:sz="4" w:space="0"/>
            </w:tcBorders>
            <w:shd w:val="clear" w:color="auto" w:fill="auto"/>
            <w:noWrap/>
            <w:vAlign w:val="center"/>
          </w:tcPr>
          <w:p w14:paraId="0BA8427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94.32</w:t>
            </w:r>
          </w:p>
        </w:tc>
        <w:tc>
          <w:tcPr>
            <w:tcW w:w="0" w:type="auto"/>
            <w:tcBorders>
              <w:top w:val="nil"/>
              <w:left w:val="nil"/>
              <w:bottom w:val="single" w:color="auto" w:sz="4" w:space="0"/>
              <w:right w:val="single" w:color="auto" w:sz="4" w:space="0"/>
            </w:tcBorders>
            <w:shd w:val="clear" w:color="auto" w:fill="auto"/>
            <w:noWrap/>
            <w:vAlign w:val="center"/>
          </w:tcPr>
          <w:p w14:paraId="0DF62DC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62BD51A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F780E1F">
            <w:pPr>
              <w:jc w:val="center"/>
              <w:rPr>
                <w:rFonts w:hint="default" w:ascii="Times New Roman" w:hAnsi="Times New Roman" w:eastAsia="sans-serif" w:cs="Times New Roman"/>
                <w:b/>
                <w:bCs/>
                <w:i w:val="0"/>
                <w:iCs w:val="0"/>
                <w:color w:val="000000"/>
                <w:sz w:val="24"/>
                <w:szCs w:val="24"/>
                <w:u w:val="none"/>
              </w:rPr>
            </w:pPr>
          </w:p>
        </w:tc>
      </w:tr>
      <w:tr w14:paraId="1B589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F07018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w:t>
            </w:r>
          </w:p>
        </w:tc>
        <w:tc>
          <w:tcPr>
            <w:tcW w:w="0" w:type="auto"/>
            <w:tcBorders>
              <w:top w:val="nil"/>
              <w:left w:val="nil"/>
              <w:bottom w:val="single" w:color="auto" w:sz="4" w:space="0"/>
              <w:right w:val="single" w:color="auto" w:sz="4" w:space="0"/>
            </w:tcBorders>
            <w:shd w:val="clear" w:color="auto" w:fill="auto"/>
            <w:noWrap/>
            <w:vAlign w:val="center"/>
          </w:tcPr>
          <w:p w14:paraId="3F42881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G/Vim/G-9/8</w:t>
            </w:r>
          </w:p>
        </w:tc>
        <w:tc>
          <w:tcPr>
            <w:tcW w:w="0" w:type="auto"/>
            <w:tcBorders>
              <w:top w:val="nil"/>
              <w:left w:val="nil"/>
              <w:bottom w:val="single" w:color="auto" w:sz="4" w:space="0"/>
              <w:right w:val="single" w:color="auto" w:sz="4" w:space="0"/>
            </w:tcBorders>
            <w:shd w:val="clear" w:color="auto" w:fill="auto"/>
            <w:noWrap/>
            <w:vAlign w:val="center"/>
          </w:tcPr>
          <w:p w14:paraId="3034645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0.90</w:t>
            </w:r>
          </w:p>
        </w:tc>
        <w:tc>
          <w:tcPr>
            <w:tcW w:w="0" w:type="auto"/>
            <w:tcBorders>
              <w:top w:val="nil"/>
              <w:left w:val="nil"/>
              <w:bottom w:val="single" w:color="auto" w:sz="4" w:space="0"/>
              <w:right w:val="single" w:color="auto" w:sz="4" w:space="0"/>
            </w:tcBorders>
            <w:shd w:val="clear" w:color="auto" w:fill="auto"/>
            <w:noWrap/>
            <w:vAlign w:val="center"/>
          </w:tcPr>
          <w:p w14:paraId="2231E69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5.23</w:t>
            </w:r>
          </w:p>
        </w:tc>
        <w:tc>
          <w:tcPr>
            <w:tcW w:w="0" w:type="auto"/>
            <w:tcBorders>
              <w:top w:val="nil"/>
              <w:left w:val="nil"/>
              <w:bottom w:val="single" w:color="auto" w:sz="4" w:space="0"/>
              <w:right w:val="single" w:color="auto" w:sz="4" w:space="0"/>
            </w:tcBorders>
            <w:shd w:val="clear" w:color="auto" w:fill="auto"/>
            <w:noWrap/>
            <w:vAlign w:val="center"/>
          </w:tcPr>
          <w:p w14:paraId="5424E9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94.49</w:t>
            </w:r>
          </w:p>
        </w:tc>
        <w:tc>
          <w:tcPr>
            <w:tcW w:w="0" w:type="auto"/>
            <w:tcBorders>
              <w:top w:val="nil"/>
              <w:left w:val="nil"/>
              <w:bottom w:val="single" w:color="auto" w:sz="4" w:space="0"/>
              <w:right w:val="single" w:color="auto" w:sz="4" w:space="0"/>
            </w:tcBorders>
            <w:shd w:val="clear" w:color="auto" w:fill="auto"/>
            <w:noWrap/>
            <w:vAlign w:val="center"/>
          </w:tcPr>
          <w:p w14:paraId="599E38A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741207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6180B73">
            <w:pPr>
              <w:jc w:val="center"/>
              <w:rPr>
                <w:rFonts w:hint="default" w:ascii="Times New Roman" w:hAnsi="Times New Roman" w:eastAsia="sans-serif" w:cs="Times New Roman"/>
                <w:b/>
                <w:bCs/>
                <w:i w:val="0"/>
                <w:iCs w:val="0"/>
                <w:color w:val="000000"/>
                <w:sz w:val="24"/>
                <w:szCs w:val="24"/>
                <w:u w:val="none"/>
              </w:rPr>
            </w:pPr>
          </w:p>
        </w:tc>
      </w:tr>
      <w:tr w14:paraId="40986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BE26E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w:t>
            </w:r>
          </w:p>
        </w:tc>
        <w:tc>
          <w:tcPr>
            <w:tcW w:w="0" w:type="auto"/>
            <w:tcBorders>
              <w:top w:val="nil"/>
              <w:left w:val="nil"/>
              <w:bottom w:val="single" w:color="auto" w:sz="4" w:space="0"/>
              <w:right w:val="single" w:color="auto" w:sz="4" w:space="0"/>
            </w:tcBorders>
            <w:shd w:val="clear" w:color="auto" w:fill="auto"/>
            <w:noWrap/>
            <w:vAlign w:val="center"/>
          </w:tcPr>
          <w:p w14:paraId="4379E3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w:t>
            </w:r>
          </w:p>
        </w:tc>
        <w:tc>
          <w:tcPr>
            <w:tcW w:w="0" w:type="auto"/>
            <w:tcBorders>
              <w:top w:val="nil"/>
              <w:left w:val="nil"/>
              <w:bottom w:val="single" w:color="auto" w:sz="4" w:space="0"/>
              <w:right w:val="single" w:color="auto" w:sz="4" w:space="0"/>
            </w:tcBorders>
            <w:shd w:val="clear" w:color="auto" w:fill="auto"/>
            <w:noWrap/>
            <w:vAlign w:val="center"/>
          </w:tcPr>
          <w:p w14:paraId="3A17F5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0.60</w:t>
            </w:r>
          </w:p>
        </w:tc>
        <w:tc>
          <w:tcPr>
            <w:tcW w:w="0" w:type="auto"/>
            <w:tcBorders>
              <w:top w:val="nil"/>
              <w:left w:val="nil"/>
              <w:bottom w:val="single" w:color="auto" w:sz="4" w:space="0"/>
              <w:right w:val="single" w:color="auto" w:sz="4" w:space="0"/>
            </w:tcBorders>
            <w:shd w:val="clear" w:color="auto" w:fill="auto"/>
            <w:noWrap/>
            <w:vAlign w:val="bottom"/>
          </w:tcPr>
          <w:p w14:paraId="43C8171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1.00</w:t>
            </w:r>
          </w:p>
        </w:tc>
        <w:tc>
          <w:tcPr>
            <w:tcW w:w="0" w:type="auto"/>
            <w:tcBorders>
              <w:top w:val="nil"/>
              <w:left w:val="nil"/>
              <w:bottom w:val="single" w:color="auto" w:sz="4" w:space="0"/>
              <w:right w:val="single" w:color="auto" w:sz="4" w:space="0"/>
            </w:tcBorders>
            <w:shd w:val="clear" w:color="auto" w:fill="auto"/>
            <w:noWrap/>
            <w:vAlign w:val="bottom"/>
          </w:tcPr>
          <w:p w14:paraId="6D5E7BC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98.67</w:t>
            </w:r>
          </w:p>
        </w:tc>
        <w:tc>
          <w:tcPr>
            <w:tcW w:w="0" w:type="auto"/>
            <w:tcBorders>
              <w:top w:val="nil"/>
              <w:left w:val="nil"/>
              <w:bottom w:val="single" w:color="auto" w:sz="4" w:space="0"/>
              <w:right w:val="single" w:color="auto" w:sz="4" w:space="0"/>
            </w:tcBorders>
            <w:shd w:val="clear" w:color="auto" w:fill="auto"/>
            <w:noWrap/>
            <w:vAlign w:val="bottom"/>
          </w:tcPr>
          <w:p w14:paraId="39A3771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3BAE958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501A7E9">
            <w:pPr>
              <w:jc w:val="center"/>
              <w:rPr>
                <w:rFonts w:hint="default" w:ascii="Times New Roman" w:hAnsi="Times New Roman" w:eastAsia="sans-serif" w:cs="Times New Roman"/>
                <w:b/>
                <w:bCs/>
                <w:i w:val="0"/>
                <w:iCs w:val="0"/>
                <w:color w:val="000000"/>
                <w:sz w:val="24"/>
                <w:szCs w:val="24"/>
                <w:u w:val="none"/>
              </w:rPr>
            </w:pPr>
          </w:p>
        </w:tc>
      </w:tr>
      <w:tr w14:paraId="0F5C9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E62FBC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w:t>
            </w:r>
          </w:p>
        </w:tc>
        <w:tc>
          <w:tcPr>
            <w:tcW w:w="0" w:type="auto"/>
            <w:tcBorders>
              <w:top w:val="nil"/>
              <w:left w:val="nil"/>
              <w:bottom w:val="single" w:color="auto" w:sz="4" w:space="0"/>
              <w:right w:val="single" w:color="auto" w:sz="4" w:space="0"/>
            </w:tcBorders>
            <w:shd w:val="clear" w:color="auto" w:fill="auto"/>
            <w:noWrap/>
            <w:vAlign w:val="center"/>
          </w:tcPr>
          <w:p w14:paraId="4C1D81B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G/Bel/G-11/2</w:t>
            </w:r>
          </w:p>
        </w:tc>
        <w:tc>
          <w:tcPr>
            <w:tcW w:w="0" w:type="auto"/>
            <w:tcBorders>
              <w:top w:val="nil"/>
              <w:left w:val="nil"/>
              <w:bottom w:val="single" w:color="auto" w:sz="4" w:space="0"/>
              <w:right w:val="single" w:color="auto" w:sz="4" w:space="0"/>
            </w:tcBorders>
            <w:shd w:val="clear" w:color="auto" w:fill="auto"/>
            <w:noWrap/>
            <w:vAlign w:val="center"/>
          </w:tcPr>
          <w:p w14:paraId="5B37FE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0.35</w:t>
            </w:r>
          </w:p>
        </w:tc>
        <w:tc>
          <w:tcPr>
            <w:tcW w:w="0" w:type="auto"/>
            <w:tcBorders>
              <w:top w:val="nil"/>
              <w:left w:val="nil"/>
              <w:bottom w:val="single" w:color="auto" w:sz="4" w:space="0"/>
              <w:right w:val="single" w:color="auto" w:sz="4" w:space="0"/>
            </w:tcBorders>
            <w:shd w:val="clear" w:color="auto" w:fill="auto"/>
            <w:noWrap/>
            <w:vAlign w:val="bottom"/>
          </w:tcPr>
          <w:p w14:paraId="0E4B738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3.01</w:t>
            </w:r>
          </w:p>
        </w:tc>
        <w:tc>
          <w:tcPr>
            <w:tcW w:w="0" w:type="auto"/>
            <w:tcBorders>
              <w:top w:val="nil"/>
              <w:left w:val="nil"/>
              <w:bottom w:val="single" w:color="auto" w:sz="4" w:space="0"/>
              <w:right w:val="single" w:color="auto" w:sz="4" w:space="0"/>
            </w:tcBorders>
            <w:shd w:val="clear" w:color="auto" w:fill="auto"/>
            <w:noWrap/>
            <w:vAlign w:val="bottom"/>
          </w:tcPr>
          <w:p w14:paraId="6CE7121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94.69</w:t>
            </w:r>
          </w:p>
        </w:tc>
        <w:tc>
          <w:tcPr>
            <w:tcW w:w="0" w:type="auto"/>
            <w:tcBorders>
              <w:top w:val="nil"/>
              <w:left w:val="nil"/>
              <w:bottom w:val="single" w:color="auto" w:sz="4" w:space="0"/>
              <w:right w:val="single" w:color="auto" w:sz="4" w:space="0"/>
            </w:tcBorders>
            <w:shd w:val="clear" w:color="auto" w:fill="auto"/>
            <w:noWrap/>
            <w:vAlign w:val="bottom"/>
          </w:tcPr>
          <w:p w14:paraId="5EBCF0C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0.07</w:t>
            </w:r>
          </w:p>
        </w:tc>
        <w:tc>
          <w:tcPr>
            <w:tcW w:w="0" w:type="auto"/>
            <w:tcBorders>
              <w:top w:val="nil"/>
              <w:left w:val="nil"/>
              <w:bottom w:val="single" w:color="auto" w:sz="4" w:space="0"/>
              <w:right w:val="single" w:color="auto" w:sz="4" w:space="0"/>
            </w:tcBorders>
            <w:shd w:val="clear" w:color="auto" w:fill="auto"/>
            <w:noWrap/>
            <w:vAlign w:val="center"/>
          </w:tcPr>
          <w:p w14:paraId="416119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C811666">
            <w:pPr>
              <w:jc w:val="center"/>
              <w:rPr>
                <w:rFonts w:hint="default" w:ascii="Times New Roman" w:hAnsi="Times New Roman" w:eastAsia="sans-serif" w:cs="Times New Roman"/>
                <w:b/>
                <w:bCs/>
                <w:i w:val="0"/>
                <w:iCs w:val="0"/>
                <w:color w:val="000000"/>
                <w:sz w:val="24"/>
                <w:szCs w:val="24"/>
                <w:u w:val="none"/>
              </w:rPr>
            </w:pPr>
          </w:p>
        </w:tc>
      </w:tr>
      <w:tr w14:paraId="35AEE8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A0E27E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w:t>
            </w:r>
          </w:p>
        </w:tc>
        <w:tc>
          <w:tcPr>
            <w:tcW w:w="0" w:type="auto"/>
            <w:tcBorders>
              <w:top w:val="nil"/>
              <w:left w:val="nil"/>
              <w:bottom w:val="single" w:color="auto" w:sz="4" w:space="0"/>
              <w:right w:val="single" w:color="auto" w:sz="4" w:space="0"/>
            </w:tcBorders>
            <w:shd w:val="clear" w:color="auto" w:fill="auto"/>
            <w:noWrap/>
            <w:vAlign w:val="center"/>
          </w:tcPr>
          <w:p w14:paraId="7D08052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G/Bel/G-11/3</w:t>
            </w:r>
          </w:p>
        </w:tc>
        <w:tc>
          <w:tcPr>
            <w:tcW w:w="0" w:type="auto"/>
            <w:tcBorders>
              <w:top w:val="nil"/>
              <w:left w:val="nil"/>
              <w:bottom w:val="single" w:color="auto" w:sz="4" w:space="0"/>
              <w:right w:val="single" w:color="auto" w:sz="4" w:space="0"/>
            </w:tcBorders>
            <w:shd w:val="clear" w:color="auto" w:fill="auto"/>
            <w:noWrap/>
            <w:vAlign w:val="center"/>
          </w:tcPr>
          <w:p w14:paraId="42DA72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0.24</w:t>
            </w:r>
          </w:p>
        </w:tc>
        <w:tc>
          <w:tcPr>
            <w:tcW w:w="0" w:type="auto"/>
            <w:tcBorders>
              <w:top w:val="nil"/>
              <w:left w:val="nil"/>
              <w:bottom w:val="single" w:color="auto" w:sz="4" w:space="0"/>
              <w:right w:val="single" w:color="auto" w:sz="4" w:space="0"/>
            </w:tcBorders>
            <w:shd w:val="clear" w:color="auto" w:fill="auto"/>
            <w:noWrap/>
            <w:vAlign w:val="bottom"/>
          </w:tcPr>
          <w:p w14:paraId="0E50240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2.95</w:t>
            </w:r>
          </w:p>
        </w:tc>
        <w:tc>
          <w:tcPr>
            <w:tcW w:w="0" w:type="auto"/>
            <w:tcBorders>
              <w:top w:val="nil"/>
              <w:left w:val="nil"/>
              <w:bottom w:val="single" w:color="auto" w:sz="4" w:space="0"/>
              <w:right w:val="single" w:color="auto" w:sz="4" w:space="0"/>
            </w:tcBorders>
            <w:shd w:val="clear" w:color="auto" w:fill="auto"/>
            <w:noWrap/>
            <w:vAlign w:val="bottom"/>
          </w:tcPr>
          <w:p w14:paraId="2AE148C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94.47</w:t>
            </w:r>
          </w:p>
        </w:tc>
        <w:tc>
          <w:tcPr>
            <w:tcW w:w="0" w:type="auto"/>
            <w:tcBorders>
              <w:top w:val="nil"/>
              <w:left w:val="nil"/>
              <w:bottom w:val="single" w:color="auto" w:sz="4" w:space="0"/>
              <w:right w:val="single" w:color="auto" w:sz="4" w:space="0"/>
            </w:tcBorders>
            <w:shd w:val="clear" w:color="auto" w:fill="auto"/>
            <w:noWrap/>
            <w:vAlign w:val="bottom"/>
          </w:tcPr>
          <w:p w14:paraId="054EDFD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01DD6B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35D2935">
            <w:pPr>
              <w:jc w:val="center"/>
              <w:rPr>
                <w:rFonts w:hint="default" w:ascii="Times New Roman" w:hAnsi="Times New Roman" w:eastAsia="sans-serif" w:cs="Times New Roman"/>
                <w:b/>
                <w:bCs/>
                <w:i w:val="0"/>
                <w:iCs w:val="0"/>
                <w:color w:val="000000"/>
                <w:sz w:val="24"/>
                <w:szCs w:val="24"/>
                <w:u w:val="none"/>
              </w:rPr>
            </w:pPr>
          </w:p>
        </w:tc>
      </w:tr>
      <w:tr w14:paraId="0B6BC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FC3B00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w:t>
            </w:r>
          </w:p>
        </w:tc>
        <w:tc>
          <w:tcPr>
            <w:tcW w:w="0" w:type="auto"/>
            <w:tcBorders>
              <w:top w:val="nil"/>
              <w:left w:val="nil"/>
              <w:bottom w:val="single" w:color="auto" w:sz="4" w:space="0"/>
              <w:right w:val="single" w:color="auto" w:sz="4" w:space="0"/>
            </w:tcBorders>
            <w:shd w:val="clear" w:color="auto" w:fill="auto"/>
            <w:noWrap/>
            <w:vAlign w:val="center"/>
          </w:tcPr>
          <w:p w14:paraId="6D3806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G/Bel/G-11/4</w:t>
            </w:r>
          </w:p>
        </w:tc>
        <w:tc>
          <w:tcPr>
            <w:tcW w:w="0" w:type="auto"/>
            <w:tcBorders>
              <w:top w:val="nil"/>
              <w:left w:val="nil"/>
              <w:bottom w:val="single" w:color="auto" w:sz="4" w:space="0"/>
              <w:right w:val="single" w:color="auto" w:sz="4" w:space="0"/>
            </w:tcBorders>
            <w:shd w:val="clear" w:color="auto" w:fill="auto"/>
            <w:noWrap/>
            <w:vAlign w:val="center"/>
          </w:tcPr>
          <w:p w14:paraId="2361AC6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0.39</w:t>
            </w:r>
          </w:p>
        </w:tc>
        <w:tc>
          <w:tcPr>
            <w:tcW w:w="0" w:type="auto"/>
            <w:tcBorders>
              <w:top w:val="nil"/>
              <w:left w:val="nil"/>
              <w:bottom w:val="single" w:color="auto" w:sz="4" w:space="0"/>
              <w:right w:val="single" w:color="auto" w:sz="4" w:space="0"/>
            </w:tcBorders>
            <w:shd w:val="clear" w:color="auto" w:fill="auto"/>
            <w:noWrap/>
            <w:vAlign w:val="bottom"/>
          </w:tcPr>
          <w:p w14:paraId="1CEA54C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3.06</w:t>
            </w:r>
          </w:p>
        </w:tc>
        <w:tc>
          <w:tcPr>
            <w:tcW w:w="0" w:type="auto"/>
            <w:tcBorders>
              <w:top w:val="nil"/>
              <w:left w:val="nil"/>
              <w:bottom w:val="single" w:color="auto" w:sz="4" w:space="0"/>
              <w:right w:val="single" w:color="auto" w:sz="4" w:space="0"/>
            </w:tcBorders>
            <w:shd w:val="clear" w:color="auto" w:fill="auto"/>
            <w:noWrap/>
            <w:vAlign w:val="bottom"/>
          </w:tcPr>
          <w:p w14:paraId="692AE14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94.20</w:t>
            </w:r>
          </w:p>
        </w:tc>
        <w:tc>
          <w:tcPr>
            <w:tcW w:w="0" w:type="auto"/>
            <w:tcBorders>
              <w:top w:val="nil"/>
              <w:left w:val="nil"/>
              <w:bottom w:val="single" w:color="auto" w:sz="4" w:space="0"/>
              <w:right w:val="single" w:color="auto" w:sz="4" w:space="0"/>
            </w:tcBorders>
            <w:shd w:val="clear" w:color="auto" w:fill="auto"/>
            <w:noWrap/>
            <w:vAlign w:val="bottom"/>
          </w:tcPr>
          <w:p w14:paraId="45C9804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26024F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2567A4F">
            <w:pPr>
              <w:jc w:val="center"/>
              <w:rPr>
                <w:rFonts w:hint="default" w:ascii="Times New Roman" w:hAnsi="Times New Roman" w:eastAsia="sans-serif" w:cs="Times New Roman"/>
                <w:b/>
                <w:bCs/>
                <w:i w:val="0"/>
                <w:iCs w:val="0"/>
                <w:color w:val="000000"/>
                <w:sz w:val="24"/>
                <w:szCs w:val="24"/>
                <w:u w:val="none"/>
              </w:rPr>
            </w:pPr>
          </w:p>
        </w:tc>
      </w:tr>
      <w:tr w14:paraId="68401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C6606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w:t>
            </w:r>
          </w:p>
        </w:tc>
        <w:tc>
          <w:tcPr>
            <w:tcW w:w="0" w:type="auto"/>
            <w:tcBorders>
              <w:top w:val="nil"/>
              <w:left w:val="nil"/>
              <w:bottom w:val="single" w:color="auto" w:sz="4" w:space="0"/>
              <w:right w:val="single" w:color="auto" w:sz="4" w:space="0"/>
            </w:tcBorders>
            <w:shd w:val="clear" w:color="auto" w:fill="auto"/>
            <w:noWrap/>
            <w:vAlign w:val="center"/>
          </w:tcPr>
          <w:p w14:paraId="4036834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G/Bel/G-11/5</w:t>
            </w:r>
          </w:p>
        </w:tc>
        <w:tc>
          <w:tcPr>
            <w:tcW w:w="0" w:type="auto"/>
            <w:tcBorders>
              <w:top w:val="nil"/>
              <w:left w:val="nil"/>
              <w:bottom w:val="single" w:color="auto" w:sz="4" w:space="0"/>
              <w:right w:val="single" w:color="auto" w:sz="4" w:space="0"/>
            </w:tcBorders>
            <w:shd w:val="clear" w:color="auto" w:fill="auto"/>
            <w:noWrap/>
            <w:vAlign w:val="center"/>
          </w:tcPr>
          <w:p w14:paraId="6004272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0.48</w:t>
            </w:r>
          </w:p>
        </w:tc>
        <w:tc>
          <w:tcPr>
            <w:tcW w:w="0" w:type="auto"/>
            <w:tcBorders>
              <w:top w:val="nil"/>
              <w:left w:val="nil"/>
              <w:bottom w:val="single" w:color="auto" w:sz="4" w:space="0"/>
              <w:right w:val="single" w:color="auto" w:sz="4" w:space="0"/>
            </w:tcBorders>
            <w:shd w:val="clear" w:color="auto" w:fill="auto"/>
            <w:noWrap/>
            <w:vAlign w:val="bottom"/>
          </w:tcPr>
          <w:p w14:paraId="58E00FB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3.17</w:t>
            </w:r>
          </w:p>
        </w:tc>
        <w:tc>
          <w:tcPr>
            <w:tcW w:w="0" w:type="auto"/>
            <w:tcBorders>
              <w:top w:val="nil"/>
              <w:left w:val="nil"/>
              <w:bottom w:val="single" w:color="auto" w:sz="4" w:space="0"/>
              <w:right w:val="single" w:color="auto" w:sz="4" w:space="0"/>
            </w:tcBorders>
            <w:shd w:val="clear" w:color="auto" w:fill="auto"/>
            <w:noWrap/>
            <w:vAlign w:val="bottom"/>
          </w:tcPr>
          <w:p w14:paraId="3450A3A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94.10</w:t>
            </w:r>
          </w:p>
        </w:tc>
        <w:tc>
          <w:tcPr>
            <w:tcW w:w="0" w:type="auto"/>
            <w:tcBorders>
              <w:top w:val="nil"/>
              <w:left w:val="nil"/>
              <w:bottom w:val="single" w:color="auto" w:sz="4" w:space="0"/>
              <w:right w:val="single" w:color="auto" w:sz="4" w:space="0"/>
            </w:tcBorders>
            <w:shd w:val="clear" w:color="auto" w:fill="auto"/>
            <w:noWrap/>
            <w:vAlign w:val="bottom"/>
          </w:tcPr>
          <w:p w14:paraId="2C6C23C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392C8B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66018ED">
            <w:pPr>
              <w:jc w:val="center"/>
              <w:rPr>
                <w:rFonts w:hint="default" w:ascii="Times New Roman" w:hAnsi="Times New Roman" w:eastAsia="sans-serif" w:cs="Times New Roman"/>
                <w:b/>
                <w:bCs/>
                <w:i w:val="0"/>
                <w:iCs w:val="0"/>
                <w:color w:val="000000"/>
                <w:sz w:val="24"/>
                <w:szCs w:val="24"/>
                <w:u w:val="none"/>
              </w:rPr>
            </w:pPr>
          </w:p>
        </w:tc>
      </w:tr>
      <w:tr w14:paraId="20AFE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826987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w:t>
            </w:r>
          </w:p>
        </w:tc>
        <w:tc>
          <w:tcPr>
            <w:tcW w:w="0" w:type="auto"/>
            <w:tcBorders>
              <w:top w:val="nil"/>
              <w:left w:val="nil"/>
              <w:bottom w:val="single" w:color="auto" w:sz="4" w:space="0"/>
              <w:right w:val="single" w:color="auto" w:sz="4" w:space="0"/>
            </w:tcBorders>
            <w:shd w:val="clear" w:color="auto" w:fill="auto"/>
            <w:noWrap/>
            <w:vAlign w:val="center"/>
          </w:tcPr>
          <w:p w14:paraId="07BF34E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G/Bel/G-11/6</w:t>
            </w:r>
          </w:p>
        </w:tc>
        <w:tc>
          <w:tcPr>
            <w:tcW w:w="0" w:type="auto"/>
            <w:tcBorders>
              <w:top w:val="nil"/>
              <w:left w:val="nil"/>
              <w:bottom w:val="single" w:color="auto" w:sz="4" w:space="0"/>
              <w:right w:val="single" w:color="auto" w:sz="4" w:space="0"/>
            </w:tcBorders>
            <w:shd w:val="clear" w:color="auto" w:fill="auto"/>
            <w:noWrap/>
            <w:vAlign w:val="center"/>
          </w:tcPr>
          <w:p w14:paraId="4C5DD7F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0.57</w:t>
            </w:r>
          </w:p>
        </w:tc>
        <w:tc>
          <w:tcPr>
            <w:tcW w:w="0" w:type="auto"/>
            <w:tcBorders>
              <w:top w:val="nil"/>
              <w:left w:val="nil"/>
              <w:bottom w:val="single" w:color="auto" w:sz="4" w:space="0"/>
              <w:right w:val="single" w:color="auto" w:sz="4" w:space="0"/>
            </w:tcBorders>
            <w:shd w:val="clear" w:color="auto" w:fill="auto"/>
            <w:noWrap/>
            <w:vAlign w:val="bottom"/>
          </w:tcPr>
          <w:p w14:paraId="65526E8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3.25</w:t>
            </w:r>
          </w:p>
        </w:tc>
        <w:tc>
          <w:tcPr>
            <w:tcW w:w="0" w:type="auto"/>
            <w:tcBorders>
              <w:top w:val="nil"/>
              <w:left w:val="nil"/>
              <w:bottom w:val="single" w:color="auto" w:sz="4" w:space="0"/>
              <w:right w:val="single" w:color="auto" w:sz="4" w:space="0"/>
            </w:tcBorders>
            <w:shd w:val="clear" w:color="auto" w:fill="auto"/>
            <w:noWrap/>
            <w:vAlign w:val="bottom"/>
          </w:tcPr>
          <w:p w14:paraId="23432E6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94.43</w:t>
            </w:r>
          </w:p>
        </w:tc>
        <w:tc>
          <w:tcPr>
            <w:tcW w:w="0" w:type="auto"/>
            <w:tcBorders>
              <w:top w:val="nil"/>
              <w:left w:val="nil"/>
              <w:bottom w:val="single" w:color="auto" w:sz="4" w:space="0"/>
              <w:right w:val="single" w:color="auto" w:sz="4" w:space="0"/>
            </w:tcBorders>
            <w:shd w:val="clear" w:color="auto" w:fill="auto"/>
            <w:noWrap/>
            <w:vAlign w:val="bottom"/>
          </w:tcPr>
          <w:p w14:paraId="244D57B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5EAD5A9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F6B60BA">
            <w:pPr>
              <w:jc w:val="center"/>
              <w:rPr>
                <w:rFonts w:hint="default" w:ascii="Times New Roman" w:hAnsi="Times New Roman" w:eastAsia="sans-serif" w:cs="Times New Roman"/>
                <w:b/>
                <w:bCs/>
                <w:i w:val="0"/>
                <w:iCs w:val="0"/>
                <w:color w:val="000000"/>
                <w:sz w:val="24"/>
                <w:szCs w:val="24"/>
                <w:u w:val="none"/>
              </w:rPr>
            </w:pPr>
          </w:p>
        </w:tc>
      </w:tr>
      <w:tr w14:paraId="3AF1A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2DC228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99</w:t>
            </w:r>
          </w:p>
        </w:tc>
        <w:tc>
          <w:tcPr>
            <w:tcW w:w="0" w:type="auto"/>
            <w:tcBorders>
              <w:top w:val="nil"/>
              <w:left w:val="nil"/>
              <w:bottom w:val="single" w:color="auto" w:sz="4" w:space="0"/>
              <w:right w:val="single" w:color="auto" w:sz="4" w:space="0"/>
            </w:tcBorders>
            <w:shd w:val="clear" w:color="auto" w:fill="auto"/>
            <w:noWrap/>
            <w:vAlign w:val="center"/>
          </w:tcPr>
          <w:p w14:paraId="3A5E6E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G/Bel/G-11/7</w:t>
            </w:r>
          </w:p>
        </w:tc>
        <w:tc>
          <w:tcPr>
            <w:tcW w:w="0" w:type="auto"/>
            <w:tcBorders>
              <w:top w:val="nil"/>
              <w:left w:val="nil"/>
              <w:bottom w:val="single" w:color="auto" w:sz="4" w:space="0"/>
              <w:right w:val="single" w:color="auto" w:sz="4" w:space="0"/>
            </w:tcBorders>
            <w:shd w:val="clear" w:color="auto" w:fill="auto"/>
            <w:noWrap/>
            <w:vAlign w:val="center"/>
          </w:tcPr>
          <w:p w14:paraId="499B745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0.43</w:t>
            </w:r>
          </w:p>
        </w:tc>
        <w:tc>
          <w:tcPr>
            <w:tcW w:w="0" w:type="auto"/>
            <w:tcBorders>
              <w:top w:val="nil"/>
              <w:left w:val="nil"/>
              <w:bottom w:val="single" w:color="auto" w:sz="4" w:space="0"/>
              <w:right w:val="single" w:color="auto" w:sz="4" w:space="0"/>
            </w:tcBorders>
            <w:shd w:val="clear" w:color="auto" w:fill="auto"/>
            <w:noWrap/>
            <w:vAlign w:val="bottom"/>
          </w:tcPr>
          <w:p w14:paraId="5460809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3.53</w:t>
            </w:r>
          </w:p>
        </w:tc>
        <w:tc>
          <w:tcPr>
            <w:tcW w:w="0" w:type="auto"/>
            <w:tcBorders>
              <w:top w:val="nil"/>
              <w:left w:val="nil"/>
              <w:bottom w:val="single" w:color="auto" w:sz="4" w:space="0"/>
              <w:right w:val="single" w:color="auto" w:sz="4" w:space="0"/>
            </w:tcBorders>
            <w:shd w:val="clear" w:color="auto" w:fill="auto"/>
            <w:noWrap/>
            <w:vAlign w:val="bottom"/>
          </w:tcPr>
          <w:p w14:paraId="197B3FD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93.83</w:t>
            </w:r>
          </w:p>
        </w:tc>
        <w:tc>
          <w:tcPr>
            <w:tcW w:w="0" w:type="auto"/>
            <w:tcBorders>
              <w:top w:val="nil"/>
              <w:left w:val="nil"/>
              <w:bottom w:val="single" w:color="auto" w:sz="4" w:space="0"/>
              <w:right w:val="single" w:color="auto" w:sz="4" w:space="0"/>
            </w:tcBorders>
            <w:shd w:val="clear" w:color="auto" w:fill="auto"/>
            <w:noWrap/>
            <w:vAlign w:val="bottom"/>
          </w:tcPr>
          <w:p w14:paraId="21172C6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E7AEE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772E628">
            <w:pPr>
              <w:jc w:val="center"/>
              <w:rPr>
                <w:rFonts w:hint="default" w:ascii="Times New Roman" w:hAnsi="Times New Roman" w:eastAsia="sans-serif" w:cs="Times New Roman"/>
                <w:b/>
                <w:bCs/>
                <w:i w:val="0"/>
                <w:iCs w:val="0"/>
                <w:color w:val="000000"/>
                <w:sz w:val="24"/>
                <w:szCs w:val="24"/>
                <w:u w:val="none"/>
              </w:rPr>
            </w:pPr>
          </w:p>
        </w:tc>
      </w:tr>
      <w:tr w14:paraId="692FF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88586B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100</w:t>
            </w:r>
          </w:p>
        </w:tc>
        <w:tc>
          <w:tcPr>
            <w:tcW w:w="0" w:type="auto"/>
            <w:tcBorders>
              <w:top w:val="nil"/>
              <w:left w:val="nil"/>
              <w:bottom w:val="single" w:color="auto" w:sz="4" w:space="0"/>
              <w:right w:val="single" w:color="auto" w:sz="4" w:space="0"/>
            </w:tcBorders>
            <w:shd w:val="clear" w:color="auto" w:fill="auto"/>
            <w:noWrap/>
            <w:vAlign w:val="center"/>
          </w:tcPr>
          <w:p w14:paraId="45267A2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G/Bel/G-11/8</w:t>
            </w:r>
          </w:p>
        </w:tc>
        <w:tc>
          <w:tcPr>
            <w:tcW w:w="0" w:type="auto"/>
            <w:tcBorders>
              <w:top w:val="nil"/>
              <w:left w:val="nil"/>
              <w:bottom w:val="single" w:color="auto" w:sz="4" w:space="0"/>
              <w:right w:val="single" w:color="auto" w:sz="4" w:space="0"/>
            </w:tcBorders>
            <w:shd w:val="clear" w:color="auto" w:fill="auto"/>
            <w:noWrap/>
            <w:vAlign w:val="center"/>
          </w:tcPr>
          <w:p w14:paraId="5D003C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bottom"/>
          </w:tcPr>
          <w:p w14:paraId="1A1FEBC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2.66</w:t>
            </w:r>
          </w:p>
        </w:tc>
        <w:tc>
          <w:tcPr>
            <w:tcW w:w="0" w:type="auto"/>
            <w:tcBorders>
              <w:top w:val="nil"/>
              <w:left w:val="nil"/>
              <w:bottom w:val="single" w:color="auto" w:sz="4" w:space="0"/>
              <w:right w:val="single" w:color="auto" w:sz="4" w:space="0"/>
            </w:tcBorders>
            <w:shd w:val="clear" w:color="auto" w:fill="auto"/>
            <w:noWrap/>
            <w:vAlign w:val="bottom"/>
          </w:tcPr>
          <w:p w14:paraId="147E9C7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94.64</w:t>
            </w:r>
          </w:p>
        </w:tc>
        <w:tc>
          <w:tcPr>
            <w:tcW w:w="0" w:type="auto"/>
            <w:tcBorders>
              <w:top w:val="nil"/>
              <w:left w:val="nil"/>
              <w:bottom w:val="single" w:color="auto" w:sz="4" w:space="0"/>
              <w:right w:val="single" w:color="auto" w:sz="4" w:space="0"/>
            </w:tcBorders>
            <w:shd w:val="clear" w:color="auto" w:fill="auto"/>
            <w:noWrap/>
            <w:vAlign w:val="bottom"/>
          </w:tcPr>
          <w:p w14:paraId="1197C2B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404594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C3DF743">
            <w:pPr>
              <w:jc w:val="center"/>
              <w:rPr>
                <w:rFonts w:hint="default" w:ascii="Times New Roman" w:hAnsi="Times New Roman" w:eastAsia="sans-serif" w:cs="Times New Roman"/>
                <w:b/>
                <w:bCs/>
                <w:i w:val="0"/>
                <w:iCs w:val="0"/>
                <w:color w:val="000000"/>
                <w:sz w:val="24"/>
                <w:szCs w:val="24"/>
                <w:u w:val="none"/>
              </w:rPr>
            </w:pPr>
          </w:p>
        </w:tc>
      </w:tr>
      <w:tr w14:paraId="57669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F93FB8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101</w:t>
            </w:r>
          </w:p>
        </w:tc>
        <w:tc>
          <w:tcPr>
            <w:tcW w:w="0" w:type="auto"/>
            <w:tcBorders>
              <w:top w:val="nil"/>
              <w:left w:val="nil"/>
              <w:bottom w:val="single" w:color="auto" w:sz="4" w:space="0"/>
              <w:right w:val="single" w:color="auto" w:sz="4" w:space="0"/>
            </w:tcBorders>
            <w:shd w:val="clear" w:color="auto" w:fill="auto"/>
            <w:noWrap/>
            <w:vAlign w:val="center"/>
          </w:tcPr>
          <w:p w14:paraId="7DB4D1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G/Bel/G-11/9</w:t>
            </w:r>
          </w:p>
        </w:tc>
        <w:tc>
          <w:tcPr>
            <w:tcW w:w="0" w:type="auto"/>
            <w:tcBorders>
              <w:top w:val="nil"/>
              <w:left w:val="nil"/>
              <w:bottom w:val="single" w:color="auto" w:sz="4" w:space="0"/>
              <w:right w:val="single" w:color="auto" w:sz="4" w:space="0"/>
            </w:tcBorders>
            <w:shd w:val="clear" w:color="auto" w:fill="auto"/>
            <w:noWrap/>
            <w:vAlign w:val="center"/>
          </w:tcPr>
          <w:p w14:paraId="3E22A0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0.47</w:t>
            </w:r>
          </w:p>
        </w:tc>
        <w:tc>
          <w:tcPr>
            <w:tcW w:w="0" w:type="auto"/>
            <w:tcBorders>
              <w:top w:val="nil"/>
              <w:left w:val="nil"/>
              <w:bottom w:val="single" w:color="auto" w:sz="4" w:space="0"/>
              <w:right w:val="single" w:color="auto" w:sz="4" w:space="0"/>
            </w:tcBorders>
            <w:shd w:val="clear" w:color="auto" w:fill="auto"/>
            <w:noWrap/>
            <w:vAlign w:val="bottom"/>
          </w:tcPr>
          <w:p w14:paraId="48C380A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4.57</w:t>
            </w:r>
          </w:p>
        </w:tc>
        <w:tc>
          <w:tcPr>
            <w:tcW w:w="0" w:type="auto"/>
            <w:tcBorders>
              <w:top w:val="nil"/>
              <w:left w:val="nil"/>
              <w:bottom w:val="single" w:color="auto" w:sz="4" w:space="0"/>
              <w:right w:val="single" w:color="auto" w:sz="4" w:space="0"/>
            </w:tcBorders>
            <w:shd w:val="clear" w:color="auto" w:fill="auto"/>
            <w:noWrap/>
            <w:vAlign w:val="bottom"/>
          </w:tcPr>
          <w:p w14:paraId="378A530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93.48</w:t>
            </w:r>
          </w:p>
        </w:tc>
        <w:tc>
          <w:tcPr>
            <w:tcW w:w="0" w:type="auto"/>
            <w:tcBorders>
              <w:top w:val="nil"/>
              <w:left w:val="nil"/>
              <w:bottom w:val="single" w:color="auto" w:sz="4" w:space="0"/>
              <w:right w:val="single" w:color="auto" w:sz="4" w:space="0"/>
            </w:tcBorders>
            <w:shd w:val="clear" w:color="auto" w:fill="auto"/>
            <w:noWrap/>
            <w:vAlign w:val="bottom"/>
          </w:tcPr>
          <w:p w14:paraId="2C1E09E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45554AC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2437432">
            <w:pPr>
              <w:jc w:val="center"/>
              <w:rPr>
                <w:rFonts w:hint="default" w:ascii="Times New Roman" w:hAnsi="Times New Roman" w:eastAsia="sans-serif" w:cs="Times New Roman"/>
                <w:b/>
                <w:bCs/>
                <w:i w:val="0"/>
                <w:iCs w:val="0"/>
                <w:color w:val="000000"/>
                <w:sz w:val="24"/>
                <w:szCs w:val="24"/>
                <w:u w:val="none"/>
              </w:rPr>
            </w:pPr>
          </w:p>
        </w:tc>
      </w:tr>
      <w:tr w14:paraId="3782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96FCA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102</w:t>
            </w:r>
          </w:p>
        </w:tc>
        <w:tc>
          <w:tcPr>
            <w:tcW w:w="0" w:type="auto"/>
            <w:tcBorders>
              <w:top w:val="nil"/>
              <w:left w:val="nil"/>
              <w:bottom w:val="single" w:color="auto" w:sz="4" w:space="0"/>
              <w:right w:val="single" w:color="auto" w:sz="4" w:space="0"/>
            </w:tcBorders>
            <w:shd w:val="clear" w:color="auto" w:fill="auto"/>
            <w:noWrap/>
            <w:vAlign w:val="center"/>
          </w:tcPr>
          <w:p w14:paraId="60AAD82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G/Bel/G-11/10</w:t>
            </w:r>
          </w:p>
        </w:tc>
        <w:tc>
          <w:tcPr>
            <w:tcW w:w="0" w:type="auto"/>
            <w:tcBorders>
              <w:top w:val="nil"/>
              <w:left w:val="nil"/>
              <w:bottom w:val="single" w:color="auto" w:sz="4" w:space="0"/>
              <w:right w:val="single" w:color="auto" w:sz="4" w:space="0"/>
            </w:tcBorders>
            <w:shd w:val="clear" w:color="auto" w:fill="auto"/>
            <w:noWrap/>
            <w:vAlign w:val="center"/>
          </w:tcPr>
          <w:p w14:paraId="5E6A16E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0.57</w:t>
            </w:r>
          </w:p>
        </w:tc>
        <w:tc>
          <w:tcPr>
            <w:tcW w:w="0" w:type="auto"/>
            <w:tcBorders>
              <w:top w:val="nil"/>
              <w:left w:val="nil"/>
              <w:bottom w:val="single" w:color="auto" w:sz="4" w:space="0"/>
              <w:right w:val="single" w:color="auto" w:sz="4" w:space="0"/>
            </w:tcBorders>
            <w:shd w:val="clear" w:color="auto" w:fill="auto"/>
            <w:noWrap/>
            <w:vAlign w:val="bottom"/>
          </w:tcPr>
          <w:p w14:paraId="0668D89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4.84</w:t>
            </w:r>
          </w:p>
        </w:tc>
        <w:tc>
          <w:tcPr>
            <w:tcW w:w="0" w:type="auto"/>
            <w:tcBorders>
              <w:top w:val="nil"/>
              <w:left w:val="nil"/>
              <w:bottom w:val="single" w:color="auto" w:sz="4" w:space="0"/>
              <w:right w:val="single" w:color="auto" w:sz="4" w:space="0"/>
            </w:tcBorders>
            <w:shd w:val="clear" w:color="auto" w:fill="auto"/>
            <w:noWrap/>
            <w:vAlign w:val="bottom"/>
          </w:tcPr>
          <w:p w14:paraId="323473E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92.58</w:t>
            </w:r>
          </w:p>
        </w:tc>
        <w:tc>
          <w:tcPr>
            <w:tcW w:w="0" w:type="auto"/>
            <w:tcBorders>
              <w:top w:val="nil"/>
              <w:left w:val="nil"/>
              <w:bottom w:val="single" w:color="auto" w:sz="4" w:space="0"/>
              <w:right w:val="single" w:color="auto" w:sz="4" w:space="0"/>
            </w:tcBorders>
            <w:shd w:val="clear" w:color="auto" w:fill="auto"/>
            <w:noWrap/>
            <w:vAlign w:val="bottom"/>
          </w:tcPr>
          <w:p w14:paraId="7C4F93D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0CE412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53E655A">
            <w:pPr>
              <w:jc w:val="center"/>
              <w:rPr>
                <w:rFonts w:hint="default" w:ascii="Times New Roman" w:hAnsi="Times New Roman" w:eastAsia="sans-serif" w:cs="Times New Roman"/>
                <w:b/>
                <w:bCs/>
                <w:i w:val="0"/>
                <w:iCs w:val="0"/>
                <w:color w:val="000000"/>
                <w:sz w:val="24"/>
                <w:szCs w:val="24"/>
                <w:u w:val="none"/>
              </w:rPr>
            </w:pPr>
          </w:p>
        </w:tc>
      </w:tr>
      <w:tr w14:paraId="0B7D17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C41FAB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103</w:t>
            </w:r>
          </w:p>
        </w:tc>
        <w:tc>
          <w:tcPr>
            <w:tcW w:w="0" w:type="auto"/>
            <w:tcBorders>
              <w:top w:val="nil"/>
              <w:left w:val="nil"/>
              <w:bottom w:val="single" w:color="auto" w:sz="4" w:space="0"/>
              <w:right w:val="single" w:color="auto" w:sz="4" w:space="0"/>
            </w:tcBorders>
            <w:shd w:val="clear" w:color="auto" w:fill="auto"/>
            <w:noWrap/>
            <w:vAlign w:val="center"/>
          </w:tcPr>
          <w:p w14:paraId="14A09F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G/Bel/G-11/11</w:t>
            </w:r>
          </w:p>
        </w:tc>
        <w:tc>
          <w:tcPr>
            <w:tcW w:w="0" w:type="auto"/>
            <w:tcBorders>
              <w:top w:val="nil"/>
              <w:left w:val="nil"/>
              <w:bottom w:val="single" w:color="auto" w:sz="4" w:space="0"/>
              <w:right w:val="single" w:color="auto" w:sz="4" w:space="0"/>
            </w:tcBorders>
            <w:shd w:val="clear" w:color="auto" w:fill="auto"/>
            <w:noWrap/>
            <w:vAlign w:val="center"/>
          </w:tcPr>
          <w:p w14:paraId="2DFC463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0.48</w:t>
            </w:r>
          </w:p>
        </w:tc>
        <w:tc>
          <w:tcPr>
            <w:tcW w:w="0" w:type="auto"/>
            <w:tcBorders>
              <w:top w:val="nil"/>
              <w:left w:val="nil"/>
              <w:bottom w:val="single" w:color="auto" w:sz="4" w:space="0"/>
              <w:right w:val="single" w:color="auto" w:sz="4" w:space="0"/>
            </w:tcBorders>
            <w:shd w:val="clear" w:color="auto" w:fill="auto"/>
            <w:noWrap/>
            <w:vAlign w:val="bottom"/>
          </w:tcPr>
          <w:p w14:paraId="7FD24AC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4.82</w:t>
            </w:r>
          </w:p>
        </w:tc>
        <w:tc>
          <w:tcPr>
            <w:tcW w:w="0" w:type="auto"/>
            <w:tcBorders>
              <w:top w:val="nil"/>
              <w:left w:val="nil"/>
              <w:bottom w:val="single" w:color="auto" w:sz="4" w:space="0"/>
              <w:right w:val="single" w:color="auto" w:sz="4" w:space="0"/>
            </w:tcBorders>
            <w:shd w:val="clear" w:color="auto" w:fill="auto"/>
            <w:noWrap/>
            <w:vAlign w:val="bottom"/>
          </w:tcPr>
          <w:p w14:paraId="33EF9D6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93.16</w:t>
            </w:r>
          </w:p>
        </w:tc>
        <w:tc>
          <w:tcPr>
            <w:tcW w:w="0" w:type="auto"/>
            <w:tcBorders>
              <w:top w:val="nil"/>
              <w:left w:val="nil"/>
              <w:bottom w:val="single" w:color="auto" w:sz="4" w:space="0"/>
              <w:right w:val="single" w:color="auto" w:sz="4" w:space="0"/>
            </w:tcBorders>
            <w:shd w:val="clear" w:color="auto" w:fill="auto"/>
            <w:noWrap/>
            <w:vAlign w:val="bottom"/>
          </w:tcPr>
          <w:p w14:paraId="417786E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29128F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B9BBD3C">
            <w:pPr>
              <w:jc w:val="center"/>
              <w:rPr>
                <w:rFonts w:hint="default" w:ascii="Times New Roman" w:hAnsi="Times New Roman" w:eastAsia="sans-serif" w:cs="Times New Roman"/>
                <w:b/>
                <w:bCs/>
                <w:i w:val="0"/>
                <w:iCs w:val="0"/>
                <w:color w:val="000000"/>
                <w:sz w:val="24"/>
                <w:szCs w:val="24"/>
                <w:u w:val="none"/>
              </w:rPr>
            </w:pPr>
          </w:p>
        </w:tc>
      </w:tr>
      <w:tr w14:paraId="7E3FF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88E079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104</w:t>
            </w:r>
          </w:p>
        </w:tc>
        <w:tc>
          <w:tcPr>
            <w:tcW w:w="0" w:type="auto"/>
            <w:tcBorders>
              <w:top w:val="nil"/>
              <w:left w:val="nil"/>
              <w:bottom w:val="single" w:color="auto" w:sz="4" w:space="0"/>
              <w:right w:val="single" w:color="auto" w:sz="4" w:space="0"/>
            </w:tcBorders>
            <w:shd w:val="clear" w:color="auto" w:fill="auto"/>
            <w:noWrap/>
            <w:vAlign w:val="center"/>
          </w:tcPr>
          <w:p w14:paraId="5CBF363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G/Bel/G-11/12</w:t>
            </w:r>
          </w:p>
        </w:tc>
        <w:tc>
          <w:tcPr>
            <w:tcW w:w="0" w:type="auto"/>
            <w:tcBorders>
              <w:top w:val="nil"/>
              <w:left w:val="nil"/>
              <w:bottom w:val="single" w:color="auto" w:sz="4" w:space="0"/>
              <w:right w:val="single" w:color="auto" w:sz="4" w:space="0"/>
            </w:tcBorders>
            <w:shd w:val="clear" w:color="auto" w:fill="auto"/>
            <w:noWrap/>
            <w:vAlign w:val="center"/>
          </w:tcPr>
          <w:p w14:paraId="7CD8FD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0.22</w:t>
            </w:r>
          </w:p>
        </w:tc>
        <w:tc>
          <w:tcPr>
            <w:tcW w:w="0" w:type="auto"/>
            <w:tcBorders>
              <w:top w:val="nil"/>
              <w:left w:val="nil"/>
              <w:bottom w:val="single" w:color="auto" w:sz="4" w:space="0"/>
              <w:right w:val="single" w:color="auto" w:sz="4" w:space="0"/>
            </w:tcBorders>
            <w:shd w:val="clear" w:color="auto" w:fill="auto"/>
            <w:noWrap/>
            <w:vAlign w:val="bottom"/>
          </w:tcPr>
          <w:p w14:paraId="4AA21BC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3.07</w:t>
            </w:r>
          </w:p>
        </w:tc>
        <w:tc>
          <w:tcPr>
            <w:tcW w:w="0" w:type="auto"/>
            <w:tcBorders>
              <w:top w:val="nil"/>
              <w:left w:val="nil"/>
              <w:bottom w:val="single" w:color="auto" w:sz="4" w:space="0"/>
              <w:right w:val="single" w:color="auto" w:sz="4" w:space="0"/>
            </w:tcBorders>
            <w:shd w:val="clear" w:color="auto" w:fill="auto"/>
            <w:noWrap/>
            <w:vAlign w:val="bottom"/>
          </w:tcPr>
          <w:p w14:paraId="0184BA9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95.24</w:t>
            </w:r>
          </w:p>
        </w:tc>
        <w:tc>
          <w:tcPr>
            <w:tcW w:w="0" w:type="auto"/>
            <w:tcBorders>
              <w:top w:val="nil"/>
              <w:left w:val="nil"/>
              <w:bottom w:val="single" w:color="auto" w:sz="4" w:space="0"/>
              <w:right w:val="single" w:color="auto" w:sz="4" w:space="0"/>
            </w:tcBorders>
            <w:shd w:val="clear" w:color="auto" w:fill="auto"/>
            <w:noWrap/>
            <w:vAlign w:val="bottom"/>
          </w:tcPr>
          <w:p w14:paraId="4EC3592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06C94BC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E40A035">
            <w:pPr>
              <w:jc w:val="center"/>
              <w:rPr>
                <w:rFonts w:hint="default" w:ascii="Times New Roman" w:hAnsi="Times New Roman" w:eastAsia="sans-serif" w:cs="Times New Roman"/>
                <w:b/>
                <w:bCs/>
                <w:i w:val="0"/>
                <w:iCs w:val="0"/>
                <w:color w:val="000000"/>
                <w:sz w:val="24"/>
                <w:szCs w:val="24"/>
                <w:u w:val="none"/>
              </w:rPr>
            </w:pPr>
          </w:p>
        </w:tc>
      </w:tr>
      <w:tr w14:paraId="7864F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5D81E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105</w:t>
            </w:r>
          </w:p>
        </w:tc>
        <w:tc>
          <w:tcPr>
            <w:tcW w:w="0" w:type="auto"/>
            <w:tcBorders>
              <w:top w:val="nil"/>
              <w:left w:val="nil"/>
              <w:bottom w:val="single" w:color="auto" w:sz="4" w:space="0"/>
              <w:right w:val="single" w:color="auto" w:sz="4" w:space="0"/>
            </w:tcBorders>
            <w:shd w:val="clear" w:color="auto" w:fill="auto"/>
            <w:noWrap/>
            <w:vAlign w:val="center"/>
          </w:tcPr>
          <w:p w14:paraId="076A163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G/Bel/G-11/13</w:t>
            </w:r>
          </w:p>
        </w:tc>
        <w:tc>
          <w:tcPr>
            <w:tcW w:w="0" w:type="auto"/>
            <w:tcBorders>
              <w:top w:val="nil"/>
              <w:left w:val="nil"/>
              <w:bottom w:val="single" w:color="auto" w:sz="4" w:space="0"/>
              <w:right w:val="single" w:color="auto" w:sz="4" w:space="0"/>
            </w:tcBorders>
            <w:shd w:val="clear" w:color="auto" w:fill="auto"/>
            <w:noWrap/>
            <w:vAlign w:val="center"/>
          </w:tcPr>
          <w:p w14:paraId="7BBCAC0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0.32</w:t>
            </w:r>
          </w:p>
        </w:tc>
        <w:tc>
          <w:tcPr>
            <w:tcW w:w="0" w:type="auto"/>
            <w:tcBorders>
              <w:top w:val="nil"/>
              <w:left w:val="nil"/>
              <w:bottom w:val="single" w:color="auto" w:sz="4" w:space="0"/>
              <w:right w:val="single" w:color="auto" w:sz="4" w:space="0"/>
            </w:tcBorders>
            <w:shd w:val="clear" w:color="auto" w:fill="auto"/>
            <w:noWrap/>
            <w:vAlign w:val="bottom"/>
          </w:tcPr>
          <w:p w14:paraId="60128A82">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2.90</w:t>
            </w:r>
          </w:p>
        </w:tc>
        <w:tc>
          <w:tcPr>
            <w:tcW w:w="0" w:type="auto"/>
            <w:tcBorders>
              <w:top w:val="nil"/>
              <w:left w:val="nil"/>
              <w:bottom w:val="single" w:color="auto" w:sz="4" w:space="0"/>
              <w:right w:val="single" w:color="auto" w:sz="4" w:space="0"/>
            </w:tcBorders>
            <w:shd w:val="clear" w:color="auto" w:fill="auto"/>
            <w:noWrap/>
            <w:vAlign w:val="bottom"/>
          </w:tcPr>
          <w:p w14:paraId="5A99EC6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95.35</w:t>
            </w:r>
          </w:p>
        </w:tc>
        <w:tc>
          <w:tcPr>
            <w:tcW w:w="0" w:type="auto"/>
            <w:tcBorders>
              <w:top w:val="nil"/>
              <w:left w:val="nil"/>
              <w:bottom w:val="single" w:color="auto" w:sz="4" w:space="0"/>
              <w:right w:val="single" w:color="auto" w:sz="4" w:space="0"/>
            </w:tcBorders>
            <w:shd w:val="clear" w:color="auto" w:fill="auto"/>
            <w:noWrap/>
            <w:vAlign w:val="bottom"/>
          </w:tcPr>
          <w:p w14:paraId="09EDC7B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34B902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DD56FE5">
            <w:pPr>
              <w:jc w:val="center"/>
              <w:rPr>
                <w:rFonts w:hint="default" w:ascii="Times New Roman" w:hAnsi="Times New Roman" w:eastAsia="sans-serif" w:cs="Times New Roman"/>
                <w:b/>
                <w:bCs/>
                <w:i w:val="0"/>
                <w:iCs w:val="0"/>
                <w:color w:val="000000"/>
                <w:sz w:val="24"/>
                <w:szCs w:val="24"/>
                <w:u w:val="none"/>
              </w:rPr>
            </w:pPr>
          </w:p>
        </w:tc>
      </w:tr>
      <w:tr w14:paraId="74184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ECC045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106</w:t>
            </w:r>
          </w:p>
        </w:tc>
        <w:tc>
          <w:tcPr>
            <w:tcW w:w="0" w:type="auto"/>
            <w:tcBorders>
              <w:top w:val="nil"/>
              <w:left w:val="nil"/>
              <w:bottom w:val="single" w:color="auto" w:sz="4" w:space="0"/>
              <w:right w:val="single" w:color="auto" w:sz="4" w:space="0"/>
            </w:tcBorders>
            <w:shd w:val="clear" w:color="auto" w:fill="auto"/>
            <w:noWrap/>
            <w:vAlign w:val="center"/>
          </w:tcPr>
          <w:p w14:paraId="4659131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G/Bel/G-11/14</w:t>
            </w:r>
          </w:p>
        </w:tc>
        <w:tc>
          <w:tcPr>
            <w:tcW w:w="0" w:type="auto"/>
            <w:tcBorders>
              <w:top w:val="nil"/>
              <w:left w:val="nil"/>
              <w:bottom w:val="single" w:color="auto" w:sz="4" w:space="0"/>
              <w:right w:val="single" w:color="auto" w:sz="4" w:space="0"/>
            </w:tcBorders>
            <w:shd w:val="clear" w:color="auto" w:fill="auto"/>
            <w:noWrap/>
            <w:vAlign w:val="center"/>
          </w:tcPr>
          <w:p w14:paraId="3BD45EB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0.31</w:t>
            </w:r>
          </w:p>
        </w:tc>
        <w:tc>
          <w:tcPr>
            <w:tcW w:w="0" w:type="auto"/>
            <w:tcBorders>
              <w:top w:val="nil"/>
              <w:left w:val="nil"/>
              <w:bottom w:val="single" w:color="auto" w:sz="4" w:space="0"/>
              <w:right w:val="single" w:color="auto" w:sz="4" w:space="0"/>
            </w:tcBorders>
            <w:shd w:val="clear" w:color="auto" w:fill="auto"/>
            <w:noWrap/>
            <w:vAlign w:val="bottom"/>
          </w:tcPr>
          <w:p w14:paraId="0A62894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2.86</w:t>
            </w:r>
          </w:p>
        </w:tc>
        <w:tc>
          <w:tcPr>
            <w:tcW w:w="0" w:type="auto"/>
            <w:tcBorders>
              <w:top w:val="nil"/>
              <w:left w:val="nil"/>
              <w:bottom w:val="single" w:color="auto" w:sz="4" w:space="0"/>
              <w:right w:val="single" w:color="auto" w:sz="4" w:space="0"/>
            </w:tcBorders>
            <w:shd w:val="clear" w:color="auto" w:fill="auto"/>
            <w:noWrap/>
            <w:vAlign w:val="bottom"/>
          </w:tcPr>
          <w:p w14:paraId="794DEBB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95.43</w:t>
            </w:r>
          </w:p>
        </w:tc>
        <w:tc>
          <w:tcPr>
            <w:tcW w:w="0" w:type="auto"/>
            <w:tcBorders>
              <w:top w:val="nil"/>
              <w:left w:val="nil"/>
              <w:bottom w:val="single" w:color="auto" w:sz="4" w:space="0"/>
              <w:right w:val="single" w:color="auto" w:sz="4" w:space="0"/>
            </w:tcBorders>
            <w:shd w:val="clear" w:color="auto" w:fill="auto"/>
            <w:noWrap/>
            <w:vAlign w:val="bottom"/>
          </w:tcPr>
          <w:p w14:paraId="28C9545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0217974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02FB919">
            <w:pPr>
              <w:jc w:val="center"/>
              <w:rPr>
                <w:rFonts w:hint="default" w:ascii="Times New Roman" w:hAnsi="Times New Roman" w:eastAsia="sans-serif" w:cs="Times New Roman"/>
                <w:b/>
                <w:bCs/>
                <w:i w:val="0"/>
                <w:iCs w:val="0"/>
                <w:color w:val="000000"/>
                <w:sz w:val="24"/>
                <w:szCs w:val="24"/>
                <w:u w:val="none"/>
              </w:rPr>
            </w:pPr>
          </w:p>
        </w:tc>
      </w:tr>
      <w:tr w14:paraId="2ADF6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17C400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107</w:t>
            </w:r>
          </w:p>
        </w:tc>
        <w:tc>
          <w:tcPr>
            <w:tcW w:w="0" w:type="auto"/>
            <w:tcBorders>
              <w:top w:val="nil"/>
              <w:left w:val="nil"/>
              <w:bottom w:val="single" w:color="auto" w:sz="4" w:space="0"/>
              <w:right w:val="single" w:color="auto" w:sz="4" w:space="0"/>
            </w:tcBorders>
            <w:shd w:val="clear" w:color="auto" w:fill="auto"/>
            <w:noWrap/>
            <w:vAlign w:val="center"/>
          </w:tcPr>
          <w:p w14:paraId="292D44F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G/Bel/G-11/15</w:t>
            </w:r>
          </w:p>
        </w:tc>
        <w:tc>
          <w:tcPr>
            <w:tcW w:w="0" w:type="auto"/>
            <w:tcBorders>
              <w:top w:val="nil"/>
              <w:left w:val="nil"/>
              <w:bottom w:val="single" w:color="auto" w:sz="4" w:space="0"/>
              <w:right w:val="single" w:color="auto" w:sz="4" w:space="0"/>
            </w:tcBorders>
            <w:shd w:val="clear" w:color="auto" w:fill="auto"/>
            <w:noWrap/>
            <w:vAlign w:val="center"/>
          </w:tcPr>
          <w:p w14:paraId="542593D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bottom"/>
          </w:tcPr>
          <w:p w14:paraId="3C757EE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3.16</w:t>
            </w:r>
          </w:p>
        </w:tc>
        <w:tc>
          <w:tcPr>
            <w:tcW w:w="0" w:type="auto"/>
            <w:tcBorders>
              <w:top w:val="nil"/>
              <w:left w:val="nil"/>
              <w:bottom w:val="single" w:color="auto" w:sz="4" w:space="0"/>
              <w:right w:val="single" w:color="auto" w:sz="4" w:space="0"/>
            </w:tcBorders>
            <w:shd w:val="clear" w:color="auto" w:fill="auto"/>
            <w:noWrap/>
            <w:vAlign w:val="bottom"/>
          </w:tcPr>
          <w:p w14:paraId="234DF6A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95.34</w:t>
            </w:r>
          </w:p>
        </w:tc>
        <w:tc>
          <w:tcPr>
            <w:tcW w:w="0" w:type="auto"/>
            <w:tcBorders>
              <w:top w:val="nil"/>
              <w:left w:val="nil"/>
              <w:bottom w:val="single" w:color="auto" w:sz="4" w:space="0"/>
              <w:right w:val="single" w:color="auto" w:sz="4" w:space="0"/>
            </w:tcBorders>
            <w:shd w:val="clear" w:color="auto" w:fill="auto"/>
            <w:noWrap/>
            <w:vAlign w:val="bottom"/>
          </w:tcPr>
          <w:p w14:paraId="693022F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0.07</w:t>
            </w:r>
          </w:p>
        </w:tc>
        <w:tc>
          <w:tcPr>
            <w:tcW w:w="0" w:type="auto"/>
            <w:tcBorders>
              <w:top w:val="nil"/>
              <w:left w:val="nil"/>
              <w:bottom w:val="single" w:color="auto" w:sz="4" w:space="0"/>
              <w:right w:val="single" w:color="auto" w:sz="4" w:space="0"/>
            </w:tcBorders>
            <w:shd w:val="clear" w:color="auto" w:fill="auto"/>
            <w:noWrap/>
            <w:vAlign w:val="center"/>
          </w:tcPr>
          <w:p w14:paraId="213911E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00CF1F3">
            <w:pPr>
              <w:jc w:val="center"/>
              <w:rPr>
                <w:rFonts w:hint="default" w:ascii="Times New Roman" w:hAnsi="Times New Roman" w:eastAsia="sans-serif" w:cs="Times New Roman"/>
                <w:b/>
                <w:bCs/>
                <w:i w:val="0"/>
                <w:iCs w:val="0"/>
                <w:color w:val="000000"/>
                <w:sz w:val="24"/>
                <w:szCs w:val="24"/>
                <w:u w:val="none"/>
              </w:rPr>
            </w:pPr>
          </w:p>
        </w:tc>
      </w:tr>
      <w:tr w14:paraId="7C546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E43DFB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108</w:t>
            </w:r>
          </w:p>
        </w:tc>
        <w:tc>
          <w:tcPr>
            <w:tcW w:w="0" w:type="auto"/>
            <w:tcBorders>
              <w:top w:val="nil"/>
              <w:left w:val="nil"/>
              <w:bottom w:val="single" w:color="auto" w:sz="4" w:space="0"/>
              <w:right w:val="single" w:color="auto" w:sz="4" w:space="0"/>
            </w:tcBorders>
            <w:shd w:val="clear" w:color="auto" w:fill="auto"/>
            <w:noWrap/>
            <w:vAlign w:val="center"/>
          </w:tcPr>
          <w:p w14:paraId="6B6FFE2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G/Bel/G-11/16</w:t>
            </w:r>
          </w:p>
        </w:tc>
        <w:tc>
          <w:tcPr>
            <w:tcW w:w="0" w:type="auto"/>
            <w:tcBorders>
              <w:top w:val="nil"/>
              <w:left w:val="nil"/>
              <w:bottom w:val="single" w:color="auto" w:sz="4" w:space="0"/>
              <w:right w:val="single" w:color="auto" w:sz="4" w:space="0"/>
            </w:tcBorders>
            <w:shd w:val="clear" w:color="auto" w:fill="auto"/>
            <w:noWrap/>
            <w:vAlign w:val="center"/>
          </w:tcPr>
          <w:p w14:paraId="51AB3E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0.22</w:t>
            </w:r>
          </w:p>
        </w:tc>
        <w:tc>
          <w:tcPr>
            <w:tcW w:w="0" w:type="auto"/>
            <w:tcBorders>
              <w:top w:val="nil"/>
              <w:left w:val="nil"/>
              <w:bottom w:val="single" w:color="auto" w:sz="4" w:space="0"/>
              <w:right w:val="single" w:color="auto" w:sz="4" w:space="0"/>
            </w:tcBorders>
            <w:shd w:val="clear" w:color="auto" w:fill="auto"/>
            <w:noWrap/>
            <w:vAlign w:val="bottom"/>
          </w:tcPr>
          <w:p w14:paraId="5B760F0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3.61</w:t>
            </w:r>
          </w:p>
        </w:tc>
        <w:tc>
          <w:tcPr>
            <w:tcW w:w="0" w:type="auto"/>
            <w:tcBorders>
              <w:top w:val="nil"/>
              <w:left w:val="nil"/>
              <w:bottom w:val="single" w:color="auto" w:sz="4" w:space="0"/>
              <w:right w:val="single" w:color="auto" w:sz="4" w:space="0"/>
            </w:tcBorders>
            <w:shd w:val="clear" w:color="auto" w:fill="auto"/>
            <w:noWrap/>
            <w:vAlign w:val="bottom"/>
          </w:tcPr>
          <w:p w14:paraId="5DA8067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94.56</w:t>
            </w:r>
          </w:p>
        </w:tc>
        <w:tc>
          <w:tcPr>
            <w:tcW w:w="0" w:type="auto"/>
            <w:tcBorders>
              <w:top w:val="nil"/>
              <w:left w:val="nil"/>
              <w:bottom w:val="single" w:color="auto" w:sz="4" w:space="0"/>
              <w:right w:val="single" w:color="auto" w:sz="4" w:space="0"/>
            </w:tcBorders>
            <w:shd w:val="clear" w:color="auto" w:fill="auto"/>
            <w:noWrap/>
            <w:vAlign w:val="bottom"/>
          </w:tcPr>
          <w:p w14:paraId="3E40E80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69BDABE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01C93AD">
            <w:pPr>
              <w:jc w:val="center"/>
              <w:rPr>
                <w:rFonts w:hint="default" w:ascii="Times New Roman" w:hAnsi="Times New Roman" w:eastAsia="sans-serif" w:cs="Times New Roman"/>
                <w:b/>
                <w:bCs/>
                <w:i w:val="0"/>
                <w:iCs w:val="0"/>
                <w:color w:val="000000"/>
                <w:sz w:val="24"/>
                <w:szCs w:val="24"/>
                <w:u w:val="none"/>
              </w:rPr>
            </w:pPr>
          </w:p>
        </w:tc>
      </w:tr>
      <w:tr w14:paraId="05F9B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5C676A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109</w:t>
            </w:r>
          </w:p>
        </w:tc>
        <w:tc>
          <w:tcPr>
            <w:tcW w:w="0" w:type="auto"/>
            <w:tcBorders>
              <w:top w:val="nil"/>
              <w:left w:val="nil"/>
              <w:bottom w:val="single" w:color="auto" w:sz="4" w:space="0"/>
              <w:right w:val="single" w:color="auto" w:sz="4" w:space="0"/>
            </w:tcBorders>
            <w:shd w:val="clear" w:color="auto" w:fill="auto"/>
            <w:noWrap/>
            <w:vAlign w:val="center"/>
          </w:tcPr>
          <w:p w14:paraId="0CF7B78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G/Bel/G-11/17</w:t>
            </w:r>
          </w:p>
        </w:tc>
        <w:tc>
          <w:tcPr>
            <w:tcW w:w="0" w:type="auto"/>
            <w:tcBorders>
              <w:top w:val="nil"/>
              <w:left w:val="nil"/>
              <w:bottom w:val="single" w:color="auto" w:sz="4" w:space="0"/>
              <w:right w:val="single" w:color="auto" w:sz="4" w:space="0"/>
            </w:tcBorders>
            <w:shd w:val="clear" w:color="auto" w:fill="auto"/>
            <w:noWrap/>
            <w:vAlign w:val="center"/>
          </w:tcPr>
          <w:p w14:paraId="19E08E5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0.46</w:t>
            </w:r>
          </w:p>
        </w:tc>
        <w:tc>
          <w:tcPr>
            <w:tcW w:w="0" w:type="auto"/>
            <w:tcBorders>
              <w:top w:val="nil"/>
              <w:left w:val="nil"/>
              <w:bottom w:val="single" w:color="auto" w:sz="4" w:space="0"/>
              <w:right w:val="single" w:color="auto" w:sz="4" w:space="0"/>
            </w:tcBorders>
            <w:shd w:val="clear" w:color="auto" w:fill="auto"/>
            <w:noWrap/>
            <w:vAlign w:val="bottom"/>
          </w:tcPr>
          <w:p w14:paraId="73E6C8A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4.56</w:t>
            </w:r>
          </w:p>
        </w:tc>
        <w:tc>
          <w:tcPr>
            <w:tcW w:w="0" w:type="auto"/>
            <w:tcBorders>
              <w:top w:val="nil"/>
              <w:left w:val="nil"/>
              <w:bottom w:val="single" w:color="auto" w:sz="4" w:space="0"/>
              <w:right w:val="single" w:color="auto" w:sz="4" w:space="0"/>
            </w:tcBorders>
            <w:shd w:val="clear" w:color="auto" w:fill="auto"/>
            <w:noWrap/>
            <w:vAlign w:val="bottom"/>
          </w:tcPr>
          <w:p w14:paraId="333565C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94.79</w:t>
            </w:r>
          </w:p>
        </w:tc>
        <w:tc>
          <w:tcPr>
            <w:tcW w:w="0" w:type="auto"/>
            <w:tcBorders>
              <w:top w:val="nil"/>
              <w:left w:val="nil"/>
              <w:bottom w:val="single" w:color="auto" w:sz="4" w:space="0"/>
              <w:right w:val="single" w:color="auto" w:sz="4" w:space="0"/>
            </w:tcBorders>
            <w:shd w:val="clear" w:color="auto" w:fill="auto"/>
            <w:noWrap/>
            <w:vAlign w:val="bottom"/>
          </w:tcPr>
          <w:p w14:paraId="7BF6794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0428379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FEA930F">
            <w:pPr>
              <w:jc w:val="center"/>
              <w:rPr>
                <w:rFonts w:hint="default" w:ascii="Times New Roman" w:hAnsi="Times New Roman" w:eastAsia="sans-serif" w:cs="Times New Roman"/>
                <w:b/>
                <w:bCs/>
                <w:i w:val="0"/>
                <w:iCs w:val="0"/>
                <w:color w:val="000000"/>
                <w:sz w:val="24"/>
                <w:szCs w:val="24"/>
                <w:u w:val="none"/>
              </w:rPr>
            </w:pPr>
          </w:p>
        </w:tc>
      </w:tr>
      <w:tr w14:paraId="02F75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3B1C24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110</w:t>
            </w:r>
          </w:p>
        </w:tc>
        <w:tc>
          <w:tcPr>
            <w:tcW w:w="0" w:type="auto"/>
            <w:tcBorders>
              <w:top w:val="nil"/>
              <w:left w:val="nil"/>
              <w:bottom w:val="single" w:color="auto" w:sz="4" w:space="0"/>
              <w:right w:val="single" w:color="auto" w:sz="4" w:space="0"/>
            </w:tcBorders>
            <w:shd w:val="clear" w:color="auto" w:fill="auto"/>
            <w:noWrap/>
            <w:vAlign w:val="center"/>
          </w:tcPr>
          <w:p w14:paraId="607B6EC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w:t>
            </w:r>
          </w:p>
        </w:tc>
        <w:tc>
          <w:tcPr>
            <w:tcW w:w="0" w:type="auto"/>
            <w:tcBorders>
              <w:top w:val="nil"/>
              <w:left w:val="nil"/>
              <w:bottom w:val="single" w:color="auto" w:sz="4" w:space="0"/>
              <w:right w:val="single" w:color="auto" w:sz="4" w:space="0"/>
            </w:tcBorders>
            <w:shd w:val="clear" w:color="auto" w:fill="auto"/>
            <w:noWrap/>
            <w:vAlign w:val="center"/>
          </w:tcPr>
          <w:p w14:paraId="483B048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0.74</w:t>
            </w:r>
          </w:p>
        </w:tc>
        <w:tc>
          <w:tcPr>
            <w:tcW w:w="0" w:type="auto"/>
            <w:tcBorders>
              <w:top w:val="nil"/>
              <w:left w:val="nil"/>
              <w:bottom w:val="single" w:color="auto" w:sz="4" w:space="0"/>
              <w:right w:val="single" w:color="auto" w:sz="4" w:space="0"/>
            </w:tcBorders>
            <w:shd w:val="clear" w:color="auto" w:fill="auto"/>
            <w:noWrap/>
            <w:vAlign w:val="bottom"/>
          </w:tcPr>
          <w:p w14:paraId="64D965E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5.25</w:t>
            </w:r>
          </w:p>
        </w:tc>
        <w:tc>
          <w:tcPr>
            <w:tcW w:w="0" w:type="auto"/>
            <w:tcBorders>
              <w:top w:val="nil"/>
              <w:left w:val="nil"/>
              <w:bottom w:val="single" w:color="auto" w:sz="4" w:space="0"/>
              <w:right w:val="single" w:color="auto" w:sz="4" w:space="0"/>
            </w:tcBorders>
            <w:shd w:val="clear" w:color="auto" w:fill="auto"/>
            <w:noWrap/>
            <w:vAlign w:val="bottom"/>
          </w:tcPr>
          <w:p w14:paraId="74CE033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93.96</w:t>
            </w:r>
          </w:p>
        </w:tc>
        <w:tc>
          <w:tcPr>
            <w:tcW w:w="0" w:type="auto"/>
            <w:tcBorders>
              <w:top w:val="nil"/>
              <w:left w:val="nil"/>
              <w:bottom w:val="single" w:color="auto" w:sz="4" w:space="0"/>
              <w:right w:val="single" w:color="auto" w:sz="4" w:space="0"/>
            </w:tcBorders>
            <w:shd w:val="clear" w:color="auto" w:fill="auto"/>
            <w:noWrap/>
            <w:vAlign w:val="bottom"/>
          </w:tcPr>
          <w:p w14:paraId="0B90C8D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666242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C367D8A">
            <w:pPr>
              <w:jc w:val="center"/>
              <w:rPr>
                <w:rFonts w:hint="default" w:ascii="Times New Roman" w:hAnsi="Times New Roman" w:eastAsia="sans-serif" w:cs="Times New Roman"/>
                <w:b/>
                <w:bCs/>
                <w:i w:val="0"/>
                <w:iCs w:val="0"/>
                <w:color w:val="000000"/>
                <w:sz w:val="24"/>
                <w:szCs w:val="24"/>
                <w:u w:val="none"/>
              </w:rPr>
            </w:pPr>
          </w:p>
        </w:tc>
      </w:tr>
      <w:tr w14:paraId="2013D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466AF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111</w:t>
            </w:r>
          </w:p>
        </w:tc>
        <w:tc>
          <w:tcPr>
            <w:tcW w:w="0" w:type="auto"/>
            <w:tcBorders>
              <w:top w:val="nil"/>
              <w:left w:val="nil"/>
              <w:bottom w:val="single" w:color="auto" w:sz="4" w:space="0"/>
              <w:right w:val="single" w:color="auto" w:sz="4" w:space="0"/>
            </w:tcBorders>
            <w:shd w:val="clear" w:color="auto" w:fill="auto"/>
            <w:noWrap/>
            <w:vAlign w:val="center"/>
          </w:tcPr>
          <w:p w14:paraId="71B3456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w:t>
            </w:r>
          </w:p>
        </w:tc>
        <w:tc>
          <w:tcPr>
            <w:tcW w:w="0" w:type="auto"/>
            <w:tcBorders>
              <w:top w:val="nil"/>
              <w:left w:val="nil"/>
              <w:bottom w:val="single" w:color="auto" w:sz="4" w:space="0"/>
              <w:right w:val="single" w:color="auto" w:sz="4" w:space="0"/>
            </w:tcBorders>
            <w:shd w:val="clear" w:color="auto" w:fill="auto"/>
            <w:noWrap/>
            <w:vAlign w:val="center"/>
          </w:tcPr>
          <w:p w14:paraId="66CF02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0.64</w:t>
            </w:r>
          </w:p>
        </w:tc>
        <w:tc>
          <w:tcPr>
            <w:tcW w:w="0" w:type="auto"/>
            <w:tcBorders>
              <w:top w:val="nil"/>
              <w:left w:val="nil"/>
              <w:bottom w:val="single" w:color="auto" w:sz="4" w:space="0"/>
              <w:right w:val="single" w:color="auto" w:sz="4" w:space="0"/>
            </w:tcBorders>
            <w:shd w:val="clear" w:color="auto" w:fill="auto"/>
            <w:noWrap/>
            <w:vAlign w:val="bottom"/>
          </w:tcPr>
          <w:p w14:paraId="1314992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4.70</w:t>
            </w:r>
          </w:p>
        </w:tc>
        <w:tc>
          <w:tcPr>
            <w:tcW w:w="0" w:type="auto"/>
            <w:tcBorders>
              <w:top w:val="nil"/>
              <w:left w:val="nil"/>
              <w:bottom w:val="single" w:color="auto" w:sz="4" w:space="0"/>
              <w:right w:val="single" w:color="auto" w:sz="4" w:space="0"/>
            </w:tcBorders>
            <w:shd w:val="clear" w:color="auto" w:fill="auto"/>
            <w:noWrap/>
            <w:vAlign w:val="bottom"/>
          </w:tcPr>
          <w:p w14:paraId="5EC09E4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94.42</w:t>
            </w:r>
          </w:p>
        </w:tc>
        <w:tc>
          <w:tcPr>
            <w:tcW w:w="0" w:type="auto"/>
            <w:tcBorders>
              <w:top w:val="nil"/>
              <w:left w:val="nil"/>
              <w:bottom w:val="single" w:color="auto" w:sz="4" w:space="0"/>
              <w:right w:val="single" w:color="auto" w:sz="4" w:space="0"/>
            </w:tcBorders>
            <w:shd w:val="clear" w:color="auto" w:fill="auto"/>
            <w:noWrap/>
            <w:vAlign w:val="bottom"/>
          </w:tcPr>
          <w:p w14:paraId="6339D44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10DE0C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D1E3ED1">
            <w:pPr>
              <w:jc w:val="center"/>
              <w:rPr>
                <w:rFonts w:hint="default" w:ascii="Times New Roman" w:hAnsi="Times New Roman" w:eastAsia="sans-serif" w:cs="Times New Roman"/>
                <w:b/>
                <w:bCs/>
                <w:i w:val="0"/>
                <w:iCs w:val="0"/>
                <w:color w:val="000000"/>
                <w:sz w:val="24"/>
                <w:szCs w:val="24"/>
                <w:u w:val="none"/>
              </w:rPr>
            </w:pPr>
          </w:p>
        </w:tc>
      </w:tr>
      <w:tr w14:paraId="1786B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16F726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112</w:t>
            </w:r>
          </w:p>
        </w:tc>
        <w:tc>
          <w:tcPr>
            <w:tcW w:w="0" w:type="auto"/>
            <w:tcBorders>
              <w:top w:val="nil"/>
              <w:left w:val="nil"/>
              <w:bottom w:val="single" w:color="auto" w:sz="4" w:space="0"/>
              <w:right w:val="single" w:color="auto" w:sz="4" w:space="0"/>
            </w:tcBorders>
            <w:shd w:val="clear" w:color="auto" w:fill="auto"/>
            <w:noWrap/>
            <w:vAlign w:val="center"/>
          </w:tcPr>
          <w:p w14:paraId="4A6F471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G/Bel/G-12/3</w:t>
            </w:r>
          </w:p>
        </w:tc>
        <w:tc>
          <w:tcPr>
            <w:tcW w:w="0" w:type="auto"/>
            <w:tcBorders>
              <w:top w:val="nil"/>
              <w:left w:val="nil"/>
              <w:bottom w:val="single" w:color="auto" w:sz="4" w:space="0"/>
              <w:right w:val="single" w:color="auto" w:sz="4" w:space="0"/>
            </w:tcBorders>
            <w:shd w:val="clear" w:color="auto" w:fill="auto"/>
            <w:noWrap/>
            <w:vAlign w:val="center"/>
          </w:tcPr>
          <w:p w14:paraId="25B4609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1.01</w:t>
            </w:r>
          </w:p>
        </w:tc>
        <w:tc>
          <w:tcPr>
            <w:tcW w:w="0" w:type="auto"/>
            <w:tcBorders>
              <w:top w:val="nil"/>
              <w:left w:val="nil"/>
              <w:bottom w:val="single" w:color="auto" w:sz="4" w:space="0"/>
              <w:right w:val="single" w:color="auto" w:sz="4" w:space="0"/>
            </w:tcBorders>
            <w:shd w:val="clear" w:color="auto" w:fill="auto"/>
            <w:noWrap/>
            <w:vAlign w:val="bottom"/>
          </w:tcPr>
          <w:p w14:paraId="45E1698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4.54</w:t>
            </w:r>
          </w:p>
        </w:tc>
        <w:tc>
          <w:tcPr>
            <w:tcW w:w="0" w:type="auto"/>
            <w:tcBorders>
              <w:top w:val="nil"/>
              <w:left w:val="nil"/>
              <w:bottom w:val="single" w:color="auto" w:sz="4" w:space="0"/>
              <w:right w:val="single" w:color="auto" w:sz="4" w:space="0"/>
            </w:tcBorders>
            <w:shd w:val="clear" w:color="auto" w:fill="auto"/>
            <w:noWrap/>
            <w:vAlign w:val="bottom"/>
          </w:tcPr>
          <w:p w14:paraId="7C571EA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94.56</w:t>
            </w:r>
          </w:p>
        </w:tc>
        <w:tc>
          <w:tcPr>
            <w:tcW w:w="0" w:type="auto"/>
            <w:tcBorders>
              <w:top w:val="nil"/>
              <w:left w:val="nil"/>
              <w:bottom w:val="single" w:color="auto" w:sz="4" w:space="0"/>
              <w:right w:val="single" w:color="auto" w:sz="4" w:space="0"/>
            </w:tcBorders>
            <w:shd w:val="clear" w:color="auto" w:fill="auto"/>
            <w:noWrap/>
            <w:vAlign w:val="bottom"/>
          </w:tcPr>
          <w:p w14:paraId="7C31615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3376C7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8D7FA10">
            <w:pPr>
              <w:jc w:val="center"/>
              <w:rPr>
                <w:rFonts w:hint="default" w:ascii="Times New Roman" w:hAnsi="Times New Roman" w:eastAsia="sans-serif" w:cs="Times New Roman"/>
                <w:b/>
                <w:bCs/>
                <w:i w:val="0"/>
                <w:iCs w:val="0"/>
                <w:color w:val="000000"/>
                <w:sz w:val="24"/>
                <w:szCs w:val="24"/>
                <w:u w:val="none"/>
              </w:rPr>
            </w:pPr>
          </w:p>
        </w:tc>
      </w:tr>
      <w:tr w14:paraId="6601D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176C02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113</w:t>
            </w:r>
          </w:p>
        </w:tc>
        <w:tc>
          <w:tcPr>
            <w:tcW w:w="0" w:type="auto"/>
            <w:tcBorders>
              <w:top w:val="nil"/>
              <w:left w:val="nil"/>
              <w:bottom w:val="single" w:color="auto" w:sz="4" w:space="0"/>
              <w:right w:val="single" w:color="auto" w:sz="4" w:space="0"/>
            </w:tcBorders>
            <w:shd w:val="clear" w:color="auto" w:fill="auto"/>
            <w:noWrap/>
            <w:vAlign w:val="center"/>
          </w:tcPr>
          <w:p w14:paraId="6FD530D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G/Bel/G-12/4</w:t>
            </w:r>
          </w:p>
        </w:tc>
        <w:tc>
          <w:tcPr>
            <w:tcW w:w="0" w:type="auto"/>
            <w:tcBorders>
              <w:top w:val="nil"/>
              <w:left w:val="nil"/>
              <w:bottom w:val="single" w:color="auto" w:sz="4" w:space="0"/>
              <w:right w:val="single" w:color="auto" w:sz="4" w:space="0"/>
            </w:tcBorders>
            <w:shd w:val="clear" w:color="auto" w:fill="auto"/>
            <w:noWrap/>
            <w:vAlign w:val="center"/>
          </w:tcPr>
          <w:p w14:paraId="7D25D2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0.27</w:t>
            </w:r>
          </w:p>
        </w:tc>
        <w:tc>
          <w:tcPr>
            <w:tcW w:w="0" w:type="auto"/>
            <w:tcBorders>
              <w:top w:val="nil"/>
              <w:left w:val="nil"/>
              <w:bottom w:val="single" w:color="auto" w:sz="4" w:space="0"/>
              <w:right w:val="single" w:color="auto" w:sz="4" w:space="0"/>
            </w:tcBorders>
            <w:shd w:val="clear" w:color="auto" w:fill="auto"/>
            <w:noWrap/>
            <w:vAlign w:val="bottom"/>
          </w:tcPr>
          <w:p w14:paraId="0B7F30C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3.32</w:t>
            </w:r>
          </w:p>
        </w:tc>
        <w:tc>
          <w:tcPr>
            <w:tcW w:w="0" w:type="auto"/>
            <w:tcBorders>
              <w:top w:val="nil"/>
              <w:left w:val="nil"/>
              <w:bottom w:val="single" w:color="auto" w:sz="4" w:space="0"/>
              <w:right w:val="single" w:color="auto" w:sz="4" w:space="0"/>
            </w:tcBorders>
            <w:shd w:val="clear" w:color="auto" w:fill="auto"/>
            <w:noWrap/>
            <w:vAlign w:val="bottom"/>
          </w:tcPr>
          <w:p w14:paraId="0BA76AC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93.45</w:t>
            </w:r>
          </w:p>
        </w:tc>
        <w:tc>
          <w:tcPr>
            <w:tcW w:w="0" w:type="auto"/>
            <w:tcBorders>
              <w:top w:val="nil"/>
              <w:left w:val="nil"/>
              <w:bottom w:val="single" w:color="auto" w:sz="4" w:space="0"/>
              <w:right w:val="single" w:color="auto" w:sz="4" w:space="0"/>
            </w:tcBorders>
            <w:shd w:val="clear" w:color="auto" w:fill="auto"/>
            <w:noWrap/>
            <w:vAlign w:val="bottom"/>
          </w:tcPr>
          <w:p w14:paraId="021EAB7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0700AC7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3.07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944DE52">
            <w:pPr>
              <w:jc w:val="center"/>
              <w:rPr>
                <w:rFonts w:hint="default" w:ascii="Times New Roman" w:hAnsi="Times New Roman" w:eastAsia="sans-serif" w:cs="Times New Roman"/>
                <w:b/>
                <w:bCs/>
                <w:i w:val="0"/>
                <w:iCs w:val="0"/>
                <w:color w:val="000000"/>
                <w:sz w:val="24"/>
                <w:szCs w:val="24"/>
                <w:u w:val="none"/>
              </w:rPr>
            </w:pPr>
          </w:p>
        </w:tc>
      </w:tr>
      <w:tr w14:paraId="64818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39FE5D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114</w:t>
            </w:r>
          </w:p>
        </w:tc>
        <w:tc>
          <w:tcPr>
            <w:tcW w:w="0" w:type="auto"/>
            <w:tcBorders>
              <w:top w:val="nil"/>
              <w:left w:val="nil"/>
              <w:bottom w:val="single" w:color="auto" w:sz="4" w:space="0"/>
              <w:right w:val="single" w:color="auto" w:sz="4" w:space="0"/>
            </w:tcBorders>
            <w:shd w:val="clear" w:color="auto" w:fill="auto"/>
            <w:noWrap/>
            <w:vAlign w:val="center"/>
          </w:tcPr>
          <w:p w14:paraId="469C83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G/Bel/G-12/5</w:t>
            </w:r>
          </w:p>
        </w:tc>
        <w:tc>
          <w:tcPr>
            <w:tcW w:w="0" w:type="auto"/>
            <w:tcBorders>
              <w:top w:val="nil"/>
              <w:left w:val="nil"/>
              <w:bottom w:val="single" w:color="auto" w:sz="4" w:space="0"/>
              <w:right w:val="single" w:color="auto" w:sz="4" w:space="0"/>
            </w:tcBorders>
            <w:shd w:val="clear" w:color="auto" w:fill="auto"/>
            <w:noWrap/>
            <w:vAlign w:val="center"/>
          </w:tcPr>
          <w:p w14:paraId="27455E2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0.45</w:t>
            </w:r>
          </w:p>
        </w:tc>
        <w:tc>
          <w:tcPr>
            <w:tcW w:w="0" w:type="auto"/>
            <w:tcBorders>
              <w:top w:val="nil"/>
              <w:left w:val="nil"/>
              <w:bottom w:val="single" w:color="auto" w:sz="4" w:space="0"/>
              <w:right w:val="single" w:color="auto" w:sz="4" w:space="0"/>
            </w:tcBorders>
            <w:shd w:val="clear" w:color="auto" w:fill="auto"/>
            <w:noWrap/>
            <w:vAlign w:val="bottom"/>
          </w:tcPr>
          <w:p w14:paraId="15145A7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3.88</w:t>
            </w:r>
          </w:p>
        </w:tc>
        <w:tc>
          <w:tcPr>
            <w:tcW w:w="0" w:type="auto"/>
            <w:tcBorders>
              <w:top w:val="nil"/>
              <w:left w:val="nil"/>
              <w:bottom w:val="single" w:color="auto" w:sz="4" w:space="0"/>
              <w:right w:val="single" w:color="auto" w:sz="4" w:space="0"/>
            </w:tcBorders>
            <w:shd w:val="clear" w:color="auto" w:fill="auto"/>
            <w:noWrap/>
            <w:vAlign w:val="bottom"/>
          </w:tcPr>
          <w:p w14:paraId="5BDDB2C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93.96</w:t>
            </w:r>
          </w:p>
        </w:tc>
        <w:tc>
          <w:tcPr>
            <w:tcW w:w="0" w:type="auto"/>
            <w:tcBorders>
              <w:top w:val="nil"/>
              <w:left w:val="nil"/>
              <w:bottom w:val="single" w:color="auto" w:sz="4" w:space="0"/>
              <w:right w:val="single" w:color="auto" w:sz="4" w:space="0"/>
            </w:tcBorders>
            <w:shd w:val="clear" w:color="auto" w:fill="auto"/>
            <w:noWrap/>
            <w:vAlign w:val="bottom"/>
          </w:tcPr>
          <w:p w14:paraId="24E22FF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3E1BFCC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2.00</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4271513">
            <w:pPr>
              <w:jc w:val="center"/>
              <w:rPr>
                <w:rFonts w:hint="default" w:ascii="Times New Roman" w:hAnsi="Times New Roman" w:eastAsia="sans-serif" w:cs="Times New Roman"/>
                <w:b/>
                <w:bCs/>
                <w:i w:val="0"/>
                <w:iCs w:val="0"/>
                <w:color w:val="000000"/>
                <w:sz w:val="24"/>
                <w:szCs w:val="24"/>
                <w:u w:val="none"/>
              </w:rPr>
            </w:pPr>
          </w:p>
        </w:tc>
      </w:tr>
      <w:tr w14:paraId="1E9D5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0C8477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115</w:t>
            </w:r>
          </w:p>
        </w:tc>
        <w:tc>
          <w:tcPr>
            <w:tcW w:w="0" w:type="auto"/>
            <w:tcBorders>
              <w:top w:val="nil"/>
              <w:left w:val="nil"/>
              <w:bottom w:val="single" w:color="auto" w:sz="4" w:space="0"/>
              <w:right w:val="single" w:color="auto" w:sz="4" w:space="0"/>
            </w:tcBorders>
            <w:shd w:val="clear" w:color="auto" w:fill="auto"/>
            <w:noWrap/>
            <w:vAlign w:val="center"/>
          </w:tcPr>
          <w:p w14:paraId="1A02B44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G/Bel/G-12/6</w:t>
            </w:r>
          </w:p>
        </w:tc>
        <w:tc>
          <w:tcPr>
            <w:tcW w:w="0" w:type="auto"/>
            <w:tcBorders>
              <w:top w:val="nil"/>
              <w:left w:val="nil"/>
              <w:bottom w:val="single" w:color="auto" w:sz="4" w:space="0"/>
              <w:right w:val="single" w:color="auto" w:sz="4" w:space="0"/>
            </w:tcBorders>
            <w:shd w:val="clear" w:color="auto" w:fill="auto"/>
            <w:noWrap/>
            <w:vAlign w:val="center"/>
          </w:tcPr>
          <w:p w14:paraId="4F3D6D1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0.28</w:t>
            </w:r>
          </w:p>
        </w:tc>
        <w:tc>
          <w:tcPr>
            <w:tcW w:w="0" w:type="auto"/>
            <w:tcBorders>
              <w:top w:val="nil"/>
              <w:left w:val="nil"/>
              <w:bottom w:val="single" w:color="auto" w:sz="4" w:space="0"/>
              <w:right w:val="single" w:color="auto" w:sz="4" w:space="0"/>
            </w:tcBorders>
            <w:shd w:val="clear" w:color="auto" w:fill="auto"/>
            <w:noWrap/>
            <w:vAlign w:val="bottom"/>
          </w:tcPr>
          <w:p w14:paraId="5FAB8E8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3.12</w:t>
            </w:r>
          </w:p>
        </w:tc>
        <w:tc>
          <w:tcPr>
            <w:tcW w:w="0" w:type="auto"/>
            <w:tcBorders>
              <w:top w:val="nil"/>
              <w:left w:val="nil"/>
              <w:bottom w:val="single" w:color="auto" w:sz="4" w:space="0"/>
              <w:right w:val="single" w:color="auto" w:sz="4" w:space="0"/>
            </w:tcBorders>
            <w:shd w:val="clear" w:color="auto" w:fill="auto"/>
            <w:noWrap/>
            <w:vAlign w:val="bottom"/>
          </w:tcPr>
          <w:p w14:paraId="7339BC6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94.52</w:t>
            </w:r>
          </w:p>
        </w:tc>
        <w:tc>
          <w:tcPr>
            <w:tcW w:w="0" w:type="auto"/>
            <w:tcBorders>
              <w:top w:val="nil"/>
              <w:left w:val="nil"/>
              <w:bottom w:val="single" w:color="auto" w:sz="4" w:space="0"/>
              <w:right w:val="single" w:color="auto" w:sz="4" w:space="0"/>
            </w:tcBorders>
            <w:shd w:val="clear" w:color="auto" w:fill="auto"/>
            <w:noWrap/>
            <w:vAlign w:val="bottom"/>
          </w:tcPr>
          <w:p w14:paraId="4178D2F2">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center"/>
          </w:tcPr>
          <w:p w14:paraId="642D3BB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12F1259">
            <w:pPr>
              <w:jc w:val="center"/>
              <w:rPr>
                <w:rFonts w:hint="default" w:ascii="Times New Roman" w:hAnsi="Times New Roman" w:eastAsia="sans-serif" w:cs="Times New Roman"/>
                <w:b/>
                <w:bCs/>
                <w:i w:val="0"/>
                <w:iCs w:val="0"/>
                <w:color w:val="000000"/>
                <w:sz w:val="24"/>
                <w:szCs w:val="24"/>
                <w:u w:val="none"/>
              </w:rPr>
            </w:pPr>
          </w:p>
        </w:tc>
      </w:tr>
      <w:tr w14:paraId="39198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3D2582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116</w:t>
            </w:r>
          </w:p>
        </w:tc>
        <w:tc>
          <w:tcPr>
            <w:tcW w:w="0" w:type="auto"/>
            <w:tcBorders>
              <w:top w:val="nil"/>
              <w:left w:val="nil"/>
              <w:bottom w:val="single" w:color="auto" w:sz="4" w:space="0"/>
              <w:right w:val="single" w:color="auto" w:sz="4" w:space="0"/>
            </w:tcBorders>
            <w:shd w:val="clear" w:color="auto" w:fill="auto"/>
            <w:noWrap/>
            <w:vAlign w:val="center"/>
          </w:tcPr>
          <w:p w14:paraId="2892253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G/Bel/G-12/7</w:t>
            </w:r>
          </w:p>
        </w:tc>
        <w:tc>
          <w:tcPr>
            <w:tcW w:w="0" w:type="auto"/>
            <w:tcBorders>
              <w:top w:val="nil"/>
              <w:left w:val="nil"/>
              <w:bottom w:val="single" w:color="auto" w:sz="4" w:space="0"/>
              <w:right w:val="single" w:color="auto" w:sz="4" w:space="0"/>
            </w:tcBorders>
            <w:shd w:val="clear" w:color="auto" w:fill="auto"/>
            <w:noWrap/>
            <w:vAlign w:val="center"/>
          </w:tcPr>
          <w:p w14:paraId="5B85D6B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0.46</w:t>
            </w:r>
          </w:p>
        </w:tc>
        <w:tc>
          <w:tcPr>
            <w:tcW w:w="0" w:type="auto"/>
            <w:tcBorders>
              <w:top w:val="nil"/>
              <w:left w:val="nil"/>
              <w:bottom w:val="single" w:color="auto" w:sz="4" w:space="0"/>
              <w:right w:val="single" w:color="auto" w:sz="4" w:space="0"/>
            </w:tcBorders>
            <w:shd w:val="clear" w:color="auto" w:fill="auto"/>
            <w:noWrap/>
            <w:vAlign w:val="bottom"/>
          </w:tcPr>
          <w:p w14:paraId="7CB6CF3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3.49</w:t>
            </w:r>
          </w:p>
        </w:tc>
        <w:tc>
          <w:tcPr>
            <w:tcW w:w="0" w:type="auto"/>
            <w:tcBorders>
              <w:top w:val="nil"/>
              <w:left w:val="nil"/>
              <w:bottom w:val="single" w:color="auto" w:sz="4" w:space="0"/>
              <w:right w:val="single" w:color="auto" w:sz="4" w:space="0"/>
            </w:tcBorders>
            <w:shd w:val="clear" w:color="auto" w:fill="auto"/>
            <w:noWrap/>
            <w:vAlign w:val="bottom"/>
          </w:tcPr>
          <w:p w14:paraId="49F1FB9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93.81</w:t>
            </w:r>
          </w:p>
        </w:tc>
        <w:tc>
          <w:tcPr>
            <w:tcW w:w="0" w:type="auto"/>
            <w:tcBorders>
              <w:top w:val="nil"/>
              <w:left w:val="nil"/>
              <w:bottom w:val="single" w:color="auto" w:sz="4" w:space="0"/>
              <w:right w:val="single" w:color="auto" w:sz="4" w:space="0"/>
            </w:tcBorders>
            <w:shd w:val="clear" w:color="auto" w:fill="auto"/>
            <w:noWrap/>
            <w:vAlign w:val="bottom"/>
          </w:tcPr>
          <w:p w14:paraId="17EC879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0" w:type="auto"/>
            <w:tcBorders>
              <w:top w:val="nil"/>
              <w:left w:val="nil"/>
              <w:bottom w:val="single" w:color="auto" w:sz="4" w:space="0"/>
              <w:right w:val="single" w:color="auto" w:sz="4" w:space="0"/>
            </w:tcBorders>
            <w:shd w:val="clear" w:color="auto" w:fill="auto"/>
            <w:noWrap/>
            <w:vAlign w:val="center"/>
          </w:tcPr>
          <w:p w14:paraId="4E2A37B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D1DB118">
            <w:pPr>
              <w:jc w:val="center"/>
              <w:rPr>
                <w:rFonts w:hint="default" w:ascii="Times New Roman" w:hAnsi="Times New Roman" w:eastAsia="sans-serif" w:cs="Times New Roman"/>
                <w:b/>
                <w:bCs/>
                <w:i w:val="0"/>
                <w:iCs w:val="0"/>
                <w:color w:val="000000"/>
                <w:sz w:val="24"/>
                <w:szCs w:val="24"/>
                <w:u w:val="none"/>
              </w:rPr>
            </w:pPr>
          </w:p>
        </w:tc>
      </w:tr>
      <w:tr w14:paraId="4693A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F3784B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117</w:t>
            </w:r>
          </w:p>
        </w:tc>
        <w:tc>
          <w:tcPr>
            <w:tcW w:w="0" w:type="auto"/>
            <w:tcBorders>
              <w:top w:val="nil"/>
              <w:left w:val="nil"/>
              <w:bottom w:val="single" w:color="auto" w:sz="4" w:space="0"/>
              <w:right w:val="single" w:color="auto" w:sz="4" w:space="0"/>
            </w:tcBorders>
            <w:shd w:val="clear" w:color="auto" w:fill="auto"/>
            <w:noWrap/>
            <w:vAlign w:val="center"/>
          </w:tcPr>
          <w:p w14:paraId="5EABDC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G/Bel/G-12/8</w:t>
            </w:r>
          </w:p>
        </w:tc>
        <w:tc>
          <w:tcPr>
            <w:tcW w:w="0" w:type="auto"/>
            <w:tcBorders>
              <w:top w:val="nil"/>
              <w:left w:val="nil"/>
              <w:bottom w:val="single" w:color="auto" w:sz="4" w:space="0"/>
              <w:right w:val="single" w:color="auto" w:sz="4" w:space="0"/>
            </w:tcBorders>
            <w:shd w:val="clear" w:color="auto" w:fill="auto"/>
            <w:noWrap/>
            <w:vAlign w:val="center"/>
          </w:tcPr>
          <w:p w14:paraId="0896939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0.40</w:t>
            </w:r>
          </w:p>
        </w:tc>
        <w:tc>
          <w:tcPr>
            <w:tcW w:w="0" w:type="auto"/>
            <w:tcBorders>
              <w:top w:val="nil"/>
              <w:left w:val="nil"/>
              <w:bottom w:val="single" w:color="auto" w:sz="4" w:space="0"/>
              <w:right w:val="single" w:color="auto" w:sz="4" w:space="0"/>
            </w:tcBorders>
            <w:shd w:val="clear" w:color="auto" w:fill="auto"/>
            <w:noWrap/>
            <w:vAlign w:val="bottom"/>
          </w:tcPr>
          <w:p w14:paraId="2CD48A7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4.06</w:t>
            </w:r>
          </w:p>
        </w:tc>
        <w:tc>
          <w:tcPr>
            <w:tcW w:w="0" w:type="auto"/>
            <w:tcBorders>
              <w:top w:val="nil"/>
              <w:left w:val="nil"/>
              <w:bottom w:val="single" w:color="auto" w:sz="4" w:space="0"/>
              <w:right w:val="single" w:color="auto" w:sz="4" w:space="0"/>
            </w:tcBorders>
            <w:shd w:val="clear" w:color="auto" w:fill="auto"/>
            <w:noWrap/>
            <w:vAlign w:val="bottom"/>
          </w:tcPr>
          <w:p w14:paraId="54E7874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93.63</w:t>
            </w:r>
          </w:p>
        </w:tc>
        <w:tc>
          <w:tcPr>
            <w:tcW w:w="0" w:type="auto"/>
            <w:tcBorders>
              <w:top w:val="nil"/>
              <w:left w:val="nil"/>
              <w:bottom w:val="single" w:color="auto" w:sz="4" w:space="0"/>
              <w:right w:val="single" w:color="auto" w:sz="4" w:space="0"/>
            </w:tcBorders>
            <w:shd w:val="clear" w:color="auto" w:fill="auto"/>
            <w:noWrap/>
            <w:vAlign w:val="bottom"/>
          </w:tcPr>
          <w:p w14:paraId="6C1D5D5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0.22</w:t>
            </w:r>
          </w:p>
        </w:tc>
        <w:tc>
          <w:tcPr>
            <w:tcW w:w="0" w:type="auto"/>
            <w:tcBorders>
              <w:top w:val="nil"/>
              <w:left w:val="nil"/>
              <w:bottom w:val="single" w:color="auto" w:sz="4" w:space="0"/>
              <w:right w:val="single" w:color="auto" w:sz="4" w:space="0"/>
            </w:tcBorders>
            <w:shd w:val="clear" w:color="auto" w:fill="auto"/>
            <w:noWrap/>
            <w:vAlign w:val="center"/>
          </w:tcPr>
          <w:p w14:paraId="0A5FD7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0009ACC">
            <w:pPr>
              <w:jc w:val="center"/>
              <w:rPr>
                <w:rFonts w:hint="default" w:ascii="Times New Roman" w:hAnsi="Times New Roman" w:eastAsia="sans-serif" w:cs="Times New Roman"/>
                <w:b/>
                <w:bCs/>
                <w:i w:val="0"/>
                <w:iCs w:val="0"/>
                <w:color w:val="000000"/>
                <w:sz w:val="24"/>
                <w:szCs w:val="24"/>
                <w:u w:val="none"/>
              </w:rPr>
            </w:pPr>
          </w:p>
        </w:tc>
      </w:tr>
      <w:tr w14:paraId="66C4F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170AC4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118</w:t>
            </w:r>
          </w:p>
        </w:tc>
        <w:tc>
          <w:tcPr>
            <w:tcW w:w="0" w:type="auto"/>
            <w:tcBorders>
              <w:top w:val="nil"/>
              <w:left w:val="nil"/>
              <w:bottom w:val="single" w:color="auto" w:sz="4" w:space="0"/>
              <w:right w:val="single" w:color="auto" w:sz="4" w:space="0"/>
            </w:tcBorders>
            <w:shd w:val="clear" w:color="auto" w:fill="auto"/>
            <w:noWrap/>
            <w:vAlign w:val="center"/>
          </w:tcPr>
          <w:p w14:paraId="02D6B00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G/Bel/G-12/9</w:t>
            </w:r>
          </w:p>
        </w:tc>
        <w:tc>
          <w:tcPr>
            <w:tcW w:w="0" w:type="auto"/>
            <w:tcBorders>
              <w:top w:val="nil"/>
              <w:left w:val="nil"/>
              <w:bottom w:val="single" w:color="auto" w:sz="4" w:space="0"/>
              <w:right w:val="single" w:color="auto" w:sz="4" w:space="0"/>
            </w:tcBorders>
            <w:shd w:val="clear" w:color="auto" w:fill="auto"/>
            <w:noWrap/>
            <w:vAlign w:val="center"/>
          </w:tcPr>
          <w:p w14:paraId="02F0A29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0.33</w:t>
            </w:r>
          </w:p>
        </w:tc>
        <w:tc>
          <w:tcPr>
            <w:tcW w:w="0" w:type="auto"/>
            <w:tcBorders>
              <w:top w:val="nil"/>
              <w:left w:val="nil"/>
              <w:bottom w:val="single" w:color="auto" w:sz="4" w:space="0"/>
              <w:right w:val="single" w:color="auto" w:sz="4" w:space="0"/>
            </w:tcBorders>
            <w:shd w:val="clear" w:color="auto" w:fill="auto"/>
            <w:noWrap/>
            <w:vAlign w:val="bottom"/>
          </w:tcPr>
          <w:p w14:paraId="7CF0336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2.76</w:t>
            </w:r>
          </w:p>
        </w:tc>
        <w:tc>
          <w:tcPr>
            <w:tcW w:w="0" w:type="auto"/>
            <w:tcBorders>
              <w:top w:val="nil"/>
              <w:left w:val="nil"/>
              <w:bottom w:val="single" w:color="auto" w:sz="4" w:space="0"/>
              <w:right w:val="single" w:color="auto" w:sz="4" w:space="0"/>
            </w:tcBorders>
            <w:shd w:val="clear" w:color="auto" w:fill="auto"/>
            <w:noWrap/>
            <w:vAlign w:val="bottom"/>
          </w:tcPr>
          <w:p w14:paraId="3EF1728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94.31</w:t>
            </w:r>
          </w:p>
        </w:tc>
        <w:tc>
          <w:tcPr>
            <w:tcW w:w="0" w:type="auto"/>
            <w:tcBorders>
              <w:top w:val="nil"/>
              <w:left w:val="nil"/>
              <w:bottom w:val="single" w:color="auto" w:sz="4" w:space="0"/>
              <w:right w:val="single" w:color="auto" w:sz="4" w:space="0"/>
            </w:tcBorders>
            <w:shd w:val="clear" w:color="auto" w:fill="auto"/>
            <w:noWrap/>
            <w:vAlign w:val="bottom"/>
          </w:tcPr>
          <w:p w14:paraId="5839822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678E4B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2.79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F752B9C">
            <w:pPr>
              <w:jc w:val="center"/>
              <w:rPr>
                <w:rFonts w:hint="default" w:ascii="Times New Roman" w:hAnsi="Times New Roman" w:eastAsia="sans-serif" w:cs="Times New Roman"/>
                <w:b/>
                <w:bCs/>
                <w:i w:val="0"/>
                <w:iCs w:val="0"/>
                <w:color w:val="000000"/>
                <w:sz w:val="24"/>
                <w:szCs w:val="24"/>
                <w:u w:val="none"/>
              </w:rPr>
            </w:pPr>
          </w:p>
        </w:tc>
      </w:tr>
      <w:tr w14:paraId="73F02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8A651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119</w:t>
            </w:r>
          </w:p>
        </w:tc>
        <w:tc>
          <w:tcPr>
            <w:tcW w:w="0" w:type="auto"/>
            <w:tcBorders>
              <w:top w:val="nil"/>
              <w:left w:val="nil"/>
              <w:bottom w:val="single" w:color="auto" w:sz="4" w:space="0"/>
              <w:right w:val="single" w:color="auto" w:sz="4" w:space="0"/>
            </w:tcBorders>
            <w:shd w:val="clear" w:color="auto" w:fill="auto"/>
            <w:noWrap/>
            <w:vAlign w:val="center"/>
          </w:tcPr>
          <w:p w14:paraId="0E9B71C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G/Bel/G-12/10</w:t>
            </w:r>
          </w:p>
        </w:tc>
        <w:tc>
          <w:tcPr>
            <w:tcW w:w="0" w:type="auto"/>
            <w:tcBorders>
              <w:top w:val="nil"/>
              <w:left w:val="nil"/>
              <w:bottom w:val="single" w:color="auto" w:sz="4" w:space="0"/>
              <w:right w:val="single" w:color="auto" w:sz="4" w:space="0"/>
            </w:tcBorders>
            <w:shd w:val="clear" w:color="auto" w:fill="auto"/>
            <w:noWrap/>
            <w:vAlign w:val="center"/>
          </w:tcPr>
          <w:p w14:paraId="784D65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0.34</w:t>
            </w:r>
          </w:p>
        </w:tc>
        <w:tc>
          <w:tcPr>
            <w:tcW w:w="0" w:type="auto"/>
            <w:tcBorders>
              <w:top w:val="nil"/>
              <w:left w:val="nil"/>
              <w:bottom w:val="single" w:color="auto" w:sz="4" w:space="0"/>
              <w:right w:val="single" w:color="auto" w:sz="4" w:space="0"/>
            </w:tcBorders>
            <w:shd w:val="clear" w:color="auto" w:fill="auto"/>
            <w:noWrap/>
            <w:vAlign w:val="bottom"/>
          </w:tcPr>
          <w:p w14:paraId="1AA4342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3.18</w:t>
            </w:r>
          </w:p>
        </w:tc>
        <w:tc>
          <w:tcPr>
            <w:tcW w:w="0" w:type="auto"/>
            <w:tcBorders>
              <w:top w:val="nil"/>
              <w:left w:val="nil"/>
              <w:bottom w:val="single" w:color="auto" w:sz="4" w:space="0"/>
              <w:right w:val="single" w:color="auto" w:sz="4" w:space="0"/>
            </w:tcBorders>
            <w:shd w:val="clear" w:color="auto" w:fill="auto"/>
            <w:noWrap/>
            <w:vAlign w:val="bottom"/>
          </w:tcPr>
          <w:p w14:paraId="0ECBFB8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94.25</w:t>
            </w:r>
          </w:p>
        </w:tc>
        <w:tc>
          <w:tcPr>
            <w:tcW w:w="0" w:type="auto"/>
            <w:tcBorders>
              <w:top w:val="nil"/>
              <w:left w:val="nil"/>
              <w:bottom w:val="single" w:color="auto" w:sz="4" w:space="0"/>
              <w:right w:val="single" w:color="auto" w:sz="4" w:space="0"/>
            </w:tcBorders>
            <w:shd w:val="clear" w:color="auto" w:fill="auto"/>
            <w:noWrap/>
            <w:vAlign w:val="bottom"/>
          </w:tcPr>
          <w:p w14:paraId="0E11C73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26432AD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2.42</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A606B7B">
            <w:pPr>
              <w:jc w:val="center"/>
              <w:rPr>
                <w:rFonts w:hint="default" w:ascii="Times New Roman" w:hAnsi="Times New Roman" w:eastAsia="sans-serif" w:cs="Times New Roman"/>
                <w:b/>
                <w:bCs/>
                <w:i w:val="0"/>
                <w:iCs w:val="0"/>
                <w:color w:val="000000"/>
                <w:sz w:val="24"/>
                <w:szCs w:val="24"/>
                <w:u w:val="none"/>
              </w:rPr>
            </w:pPr>
          </w:p>
        </w:tc>
      </w:tr>
      <w:tr w14:paraId="2208D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300247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120</w:t>
            </w:r>
          </w:p>
        </w:tc>
        <w:tc>
          <w:tcPr>
            <w:tcW w:w="0" w:type="auto"/>
            <w:tcBorders>
              <w:top w:val="nil"/>
              <w:left w:val="nil"/>
              <w:bottom w:val="single" w:color="auto" w:sz="4" w:space="0"/>
              <w:right w:val="single" w:color="auto" w:sz="4" w:space="0"/>
            </w:tcBorders>
            <w:shd w:val="clear" w:color="auto" w:fill="auto"/>
            <w:noWrap/>
            <w:vAlign w:val="center"/>
          </w:tcPr>
          <w:p w14:paraId="2511606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G/Bel/G-12/11</w:t>
            </w:r>
          </w:p>
        </w:tc>
        <w:tc>
          <w:tcPr>
            <w:tcW w:w="0" w:type="auto"/>
            <w:tcBorders>
              <w:top w:val="nil"/>
              <w:left w:val="nil"/>
              <w:bottom w:val="single" w:color="auto" w:sz="4" w:space="0"/>
              <w:right w:val="single" w:color="auto" w:sz="4" w:space="0"/>
            </w:tcBorders>
            <w:shd w:val="clear" w:color="auto" w:fill="auto"/>
            <w:noWrap/>
            <w:vAlign w:val="center"/>
          </w:tcPr>
          <w:p w14:paraId="060744A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0.42</w:t>
            </w:r>
          </w:p>
        </w:tc>
        <w:tc>
          <w:tcPr>
            <w:tcW w:w="0" w:type="auto"/>
            <w:tcBorders>
              <w:top w:val="nil"/>
              <w:left w:val="nil"/>
              <w:bottom w:val="single" w:color="auto" w:sz="4" w:space="0"/>
              <w:right w:val="single" w:color="auto" w:sz="4" w:space="0"/>
            </w:tcBorders>
            <w:shd w:val="clear" w:color="auto" w:fill="auto"/>
            <w:noWrap/>
            <w:vAlign w:val="center"/>
          </w:tcPr>
          <w:p w14:paraId="76855B5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3.62</w:t>
            </w:r>
          </w:p>
        </w:tc>
        <w:tc>
          <w:tcPr>
            <w:tcW w:w="0" w:type="auto"/>
            <w:tcBorders>
              <w:top w:val="nil"/>
              <w:left w:val="nil"/>
              <w:bottom w:val="single" w:color="auto" w:sz="4" w:space="0"/>
              <w:right w:val="single" w:color="auto" w:sz="4" w:space="0"/>
            </w:tcBorders>
            <w:shd w:val="clear" w:color="auto" w:fill="auto"/>
            <w:noWrap/>
            <w:vAlign w:val="center"/>
          </w:tcPr>
          <w:p w14:paraId="2A80A9E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93.72</w:t>
            </w:r>
          </w:p>
        </w:tc>
        <w:tc>
          <w:tcPr>
            <w:tcW w:w="0" w:type="auto"/>
            <w:tcBorders>
              <w:top w:val="nil"/>
              <w:left w:val="nil"/>
              <w:bottom w:val="single" w:color="auto" w:sz="4" w:space="0"/>
              <w:right w:val="single" w:color="auto" w:sz="4" w:space="0"/>
            </w:tcBorders>
            <w:shd w:val="clear" w:color="auto" w:fill="auto"/>
            <w:noWrap/>
            <w:vAlign w:val="center"/>
          </w:tcPr>
          <w:p w14:paraId="0590A54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0D20CE1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390594A">
            <w:pPr>
              <w:jc w:val="center"/>
              <w:rPr>
                <w:rFonts w:hint="default" w:ascii="Times New Roman" w:hAnsi="Times New Roman" w:eastAsia="sans-serif" w:cs="Times New Roman"/>
                <w:b/>
                <w:bCs/>
                <w:i w:val="0"/>
                <w:iCs w:val="0"/>
                <w:color w:val="000000"/>
                <w:sz w:val="24"/>
                <w:szCs w:val="24"/>
                <w:u w:val="none"/>
              </w:rPr>
            </w:pPr>
          </w:p>
        </w:tc>
      </w:tr>
      <w:tr w14:paraId="186C6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4F98A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121</w:t>
            </w:r>
          </w:p>
        </w:tc>
        <w:tc>
          <w:tcPr>
            <w:tcW w:w="0" w:type="auto"/>
            <w:tcBorders>
              <w:top w:val="nil"/>
              <w:left w:val="nil"/>
              <w:bottom w:val="single" w:color="auto" w:sz="4" w:space="0"/>
              <w:right w:val="single" w:color="auto" w:sz="4" w:space="0"/>
            </w:tcBorders>
            <w:shd w:val="clear" w:color="auto" w:fill="auto"/>
            <w:noWrap/>
            <w:vAlign w:val="center"/>
          </w:tcPr>
          <w:p w14:paraId="7E052A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G/Bel/G-12/12</w:t>
            </w:r>
          </w:p>
        </w:tc>
        <w:tc>
          <w:tcPr>
            <w:tcW w:w="0" w:type="auto"/>
            <w:tcBorders>
              <w:top w:val="nil"/>
              <w:left w:val="nil"/>
              <w:bottom w:val="single" w:color="auto" w:sz="4" w:space="0"/>
              <w:right w:val="single" w:color="auto" w:sz="4" w:space="0"/>
            </w:tcBorders>
            <w:shd w:val="clear" w:color="auto" w:fill="auto"/>
            <w:noWrap/>
            <w:vAlign w:val="center"/>
          </w:tcPr>
          <w:p w14:paraId="2EBD80B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0.47</w:t>
            </w:r>
          </w:p>
        </w:tc>
        <w:tc>
          <w:tcPr>
            <w:tcW w:w="0" w:type="auto"/>
            <w:tcBorders>
              <w:top w:val="nil"/>
              <w:left w:val="nil"/>
              <w:bottom w:val="single" w:color="auto" w:sz="4" w:space="0"/>
              <w:right w:val="single" w:color="auto" w:sz="4" w:space="0"/>
            </w:tcBorders>
            <w:shd w:val="clear" w:color="auto" w:fill="auto"/>
            <w:noWrap/>
            <w:vAlign w:val="center"/>
          </w:tcPr>
          <w:p w14:paraId="40D11C0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3.79</w:t>
            </w:r>
          </w:p>
        </w:tc>
        <w:tc>
          <w:tcPr>
            <w:tcW w:w="0" w:type="auto"/>
            <w:tcBorders>
              <w:top w:val="nil"/>
              <w:left w:val="nil"/>
              <w:bottom w:val="single" w:color="auto" w:sz="4" w:space="0"/>
              <w:right w:val="single" w:color="auto" w:sz="4" w:space="0"/>
            </w:tcBorders>
            <w:shd w:val="clear" w:color="auto" w:fill="auto"/>
            <w:noWrap/>
            <w:vAlign w:val="center"/>
          </w:tcPr>
          <w:p w14:paraId="379C376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93.95</w:t>
            </w:r>
          </w:p>
        </w:tc>
        <w:tc>
          <w:tcPr>
            <w:tcW w:w="0" w:type="auto"/>
            <w:tcBorders>
              <w:top w:val="nil"/>
              <w:left w:val="nil"/>
              <w:bottom w:val="single" w:color="auto" w:sz="4" w:space="0"/>
              <w:right w:val="single" w:color="auto" w:sz="4" w:space="0"/>
            </w:tcBorders>
            <w:shd w:val="clear" w:color="auto" w:fill="auto"/>
            <w:noWrap/>
            <w:vAlign w:val="center"/>
          </w:tcPr>
          <w:p w14:paraId="12832F4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4DC9723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6C7F746">
            <w:pPr>
              <w:jc w:val="center"/>
              <w:rPr>
                <w:rFonts w:hint="default" w:ascii="Times New Roman" w:hAnsi="Times New Roman" w:eastAsia="sans-serif" w:cs="Times New Roman"/>
                <w:b/>
                <w:bCs/>
                <w:i w:val="0"/>
                <w:iCs w:val="0"/>
                <w:color w:val="000000"/>
                <w:sz w:val="24"/>
                <w:szCs w:val="24"/>
                <w:u w:val="none"/>
              </w:rPr>
            </w:pPr>
          </w:p>
        </w:tc>
      </w:tr>
      <w:tr w14:paraId="5C4A6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337D6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122</w:t>
            </w:r>
          </w:p>
        </w:tc>
        <w:tc>
          <w:tcPr>
            <w:tcW w:w="0" w:type="auto"/>
            <w:tcBorders>
              <w:top w:val="nil"/>
              <w:left w:val="nil"/>
              <w:bottom w:val="single" w:color="auto" w:sz="4" w:space="0"/>
              <w:right w:val="single" w:color="auto" w:sz="4" w:space="0"/>
            </w:tcBorders>
            <w:shd w:val="clear" w:color="auto" w:fill="auto"/>
            <w:noWrap/>
            <w:vAlign w:val="center"/>
          </w:tcPr>
          <w:p w14:paraId="62A0AE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G/Bel/G-12/13</w:t>
            </w:r>
          </w:p>
        </w:tc>
        <w:tc>
          <w:tcPr>
            <w:tcW w:w="0" w:type="auto"/>
            <w:tcBorders>
              <w:top w:val="nil"/>
              <w:left w:val="nil"/>
              <w:bottom w:val="single" w:color="auto" w:sz="4" w:space="0"/>
              <w:right w:val="single" w:color="auto" w:sz="4" w:space="0"/>
            </w:tcBorders>
            <w:shd w:val="clear" w:color="auto" w:fill="auto"/>
            <w:noWrap/>
            <w:vAlign w:val="center"/>
          </w:tcPr>
          <w:p w14:paraId="37DD783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0.32</w:t>
            </w:r>
          </w:p>
        </w:tc>
        <w:tc>
          <w:tcPr>
            <w:tcW w:w="0" w:type="auto"/>
            <w:tcBorders>
              <w:top w:val="nil"/>
              <w:left w:val="nil"/>
              <w:bottom w:val="single" w:color="auto" w:sz="4" w:space="0"/>
              <w:right w:val="single" w:color="auto" w:sz="4" w:space="0"/>
            </w:tcBorders>
            <w:shd w:val="clear" w:color="auto" w:fill="auto"/>
            <w:noWrap/>
            <w:vAlign w:val="center"/>
          </w:tcPr>
          <w:p w14:paraId="08A0740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4.00</w:t>
            </w:r>
          </w:p>
        </w:tc>
        <w:tc>
          <w:tcPr>
            <w:tcW w:w="0" w:type="auto"/>
            <w:tcBorders>
              <w:top w:val="nil"/>
              <w:left w:val="nil"/>
              <w:bottom w:val="single" w:color="auto" w:sz="4" w:space="0"/>
              <w:right w:val="single" w:color="auto" w:sz="4" w:space="0"/>
            </w:tcBorders>
            <w:shd w:val="clear" w:color="auto" w:fill="auto"/>
            <w:noWrap/>
            <w:vAlign w:val="center"/>
          </w:tcPr>
          <w:p w14:paraId="58B08A2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93.59</w:t>
            </w:r>
          </w:p>
        </w:tc>
        <w:tc>
          <w:tcPr>
            <w:tcW w:w="0" w:type="auto"/>
            <w:tcBorders>
              <w:top w:val="nil"/>
              <w:left w:val="nil"/>
              <w:bottom w:val="single" w:color="auto" w:sz="4" w:space="0"/>
              <w:right w:val="single" w:color="auto" w:sz="4" w:space="0"/>
            </w:tcBorders>
            <w:shd w:val="clear" w:color="auto" w:fill="auto"/>
            <w:noWrap/>
            <w:vAlign w:val="center"/>
          </w:tcPr>
          <w:p w14:paraId="5936F9A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44B9D0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2.27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1E3CC3C">
            <w:pPr>
              <w:jc w:val="center"/>
              <w:rPr>
                <w:rFonts w:hint="default" w:ascii="Times New Roman" w:hAnsi="Times New Roman" w:eastAsia="sans-serif" w:cs="Times New Roman"/>
                <w:b/>
                <w:bCs/>
                <w:i w:val="0"/>
                <w:iCs w:val="0"/>
                <w:color w:val="000000"/>
                <w:sz w:val="24"/>
                <w:szCs w:val="24"/>
                <w:u w:val="none"/>
              </w:rPr>
            </w:pPr>
          </w:p>
        </w:tc>
      </w:tr>
      <w:tr w14:paraId="508C6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FD514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123</w:t>
            </w:r>
          </w:p>
        </w:tc>
        <w:tc>
          <w:tcPr>
            <w:tcW w:w="0" w:type="auto"/>
            <w:tcBorders>
              <w:top w:val="nil"/>
              <w:left w:val="nil"/>
              <w:bottom w:val="single" w:color="auto" w:sz="4" w:space="0"/>
              <w:right w:val="single" w:color="auto" w:sz="4" w:space="0"/>
            </w:tcBorders>
            <w:shd w:val="clear" w:color="auto" w:fill="auto"/>
            <w:noWrap/>
            <w:vAlign w:val="center"/>
          </w:tcPr>
          <w:p w14:paraId="2319EA9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G/Bel/G-12/14</w:t>
            </w:r>
          </w:p>
        </w:tc>
        <w:tc>
          <w:tcPr>
            <w:tcW w:w="0" w:type="auto"/>
            <w:tcBorders>
              <w:top w:val="nil"/>
              <w:left w:val="nil"/>
              <w:bottom w:val="single" w:color="auto" w:sz="4" w:space="0"/>
              <w:right w:val="single" w:color="auto" w:sz="4" w:space="0"/>
            </w:tcBorders>
            <w:shd w:val="clear" w:color="auto" w:fill="auto"/>
            <w:noWrap/>
            <w:vAlign w:val="center"/>
          </w:tcPr>
          <w:p w14:paraId="045039E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0.29</w:t>
            </w:r>
          </w:p>
        </w:tc>
        <w:tc>
          <w:tcPr>
            <w:tcW w:w="0" w:type="auto"/>
            <w:tcBorders>
              <w:top w:val="nil"/>
              <w:left w:val="nil"/>
              <w:bottom w:val="single" w:color="auto" w:sz="4" w:space="0"/>
              <w:right w:val="single" w:color="auto" w:sz="4" w:space="0"/>
            </w:tcBorders>
            <w:shd w:val="clear" w:color="auto" w:fill="auto"/>
            <w:noWrap/>
            <w:vAlign w:val="center"/>
          </w:tcPr>
          <w:p w14:paraId="4E5738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2.95</w:t>
            </w:r>
          </w:p>
        </w:tc>
        <w:tc>
          <w:tcPr>
            <w:tcW w:w="0" w:type="auto"/>
            <w:tcBorders>
              <w:top w:val="nil"/>
              <w:left w:val="nil"/>
              <w:bottom w:val="single" w:color="auto" w:sz="4" w:space="0"/>
              <w:right w:val="single" w:color="auto" w:sz="4" w:space="0"/>
            </w:tcBorders>
            <w:shd w:val="clear" w:color="auto" w:fill="auto"/>
            <w:noWrap/>
            <w:vAlign w:val="center"/>
          </w:tcPr>
          <w:p w14:paraId="4B4D1F6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94.89</w:t>
            </w:r>
          </w:p>
        </w:tc>
        <w:tc>
          <w:tcPr>
            <w:tcW w:w="0" w:type="auto"/>
            <w:tcBorders>
              <w:top w:val="nil"/>
              <w:left w:val="nil"/>
              <w:bottom w:val="single" w:color="auto" w:sz="4" w:space="0"/>
              <w:right w:val="single" w:color="auto" w:sz="4" w:space="0"/>
            </w:tcBorders>
            <w:shd w:val="clear" w:color="auto" w:fill="auto"/>
            <w:noWrap/>
            <w:vAlign w:val="center"/>
          </w:tcPr>
          <w:p w14:paraId="619C44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1F62999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7AA6DC5">
            <w:pPr>
              <w:jc w:val="center"/>
              <w:rPr>
                <w:rFonts w:hint="default" w:ascii="Times New Roman" w:hAnsi="Times New Roman" w:eastAsia="sans-serif" w:cs="Times New Roman"/>
                <w:b/>
                <w:bCs/>
                <w:i w:val="0"/>
                <w:iCs w:val="0"/>
                <w:color w:val="000000"/>
                <w:sz w:val="24"/>
                <w:szCs w:val="24"/>
                <w:u w:val="none"/>
              </w:rPr>
            </w:pPr>
          </w:p>
        </w:tc>
      </w:tr>
      <w:tr w14:paraId="2C3226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81737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124</w:t>
            </w:r>
          </w:p>
        </w:tc>
        <w:tc>
          <w:tcPr>
            <w:tcW w:w="0" w:type="auto"/>
            <w:tcBorders>
              <w:top w:val="nil"/>
              <w:left w:val="nil"/>
              <w:bottom w:val="single" w:color="auto" w:sz="4" w:space="0"/>
              <w:right w:val="single" w:color="auto" w:sz="4" w:space="0"/>
            </w:tcBorders>
            <w:shd w:val="clear" w:color="auto" w:fill="auto"/>
            <w:noWrap/>
            <w:vAlign w:val="center"/>
          </w:tcPr>
          <w:p w14:paraId="05C77A9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G/Bel/G-12/15</w:t>
            </w:r>
          </w:p>
        </w:tc>
        <w:tc>
          <w:tcPr>
            <w:tcW w:w="0" w:type="auto"/>
            <w:tcBorders>
              <w:top w:val="nil"/>
              <w:left w:val="nil"/>
              <w:bottom w:val="single" w:color="auto" w:sz="4" w:space="0"/>
              <w:right w:val="single" w:color="auto" w:sz="4" w:space="0"/>
            </w:tcBorders>
            <w:shd w:val="clear" w:color="auto" w:fill="auto"/>
            <w:noWrap/>
            <w:vAlign w:val="center"/>
          </w:tcPr>
          <w:p w14:paraId="7018B79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0.77</w:t>
            </w:r>
          </w:p>
        </w:tc>
        <w:tc>
          <w:tcPr>
            <w:tcW w:w="0" w:type="auto"/>
            <w:tcBorders>
              <w:top w:val="nil"/>
              <w:left w:val="nil"/>
              <w:bottom w:val="single" w:color="auto" w:sz="4" w:space="0"/>
              <w:right w:val="single" w:color="auto" w:sz="4" w:space="0"/>
            </w:tcBorders>
            <w:shd w:val="clear" w:color="auto" w:fill="auto"/>
            <w:noWrap/>
            <w:vAlign w:val="center"/>
          </w:tcPr>
          <w:p w14:paraId="77CA428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5.98</w:t>
            </w:r>
          </w:p>
        </w:tc>
        <w:tc>
          <w:tcPr>
            <w:tcW w:w="0" w:type="auto"/>
            <w:tcBorders>
              <w:top w:val="nil"/>
              <w:left w:val="nil"/>
              <w:bottom w:val="single" w:color="auto" w:sz="4" w:space="0"/>
              <w:right w:val="single" w:color="auto" w:sz="4" w:space="0"/>
            </w:tcBorders>
            <w:shd w:val="clear" w:color="auto" w:fill="auto"/>
            <w:noWrap/>
            <w:vAlign w:val="center"/>
          </w:tcPr>
          <w:p w14:paraId="3982C8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92.65</w:t>
            </w:r>
          </w:p>
        </w:tc>
        <w:tc>
          <w:tcPr>
            <w:tcW w:w="0" w:type="auto"/>
            <w:tcBorders>
              <w:top w:val="nil"/>
              <w:left w:val="nil"/>
              <w:bottom w:val="single" w:color="auto" w:sz="4" w:space="0"/>
              <w:right w:val="single" w:color="auto" w:sz="4" w:space="0"/>
            </w:tcBorders>
            <w:shd w:val="clear" w:color="auto" w:fill="auto"/>
            <w:noWrap/>
            <w:vAlign w:val="center"/>
          </w:tcPr>
          <w:p w14:paraId="580F03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180BCB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CD2758E">
            <w:pPr>
              <w:jc w:val="center"/>
              <w:rPr>
                <w:rFonts w:hint="default" w:ascii="Times New Roman" w:hAnsi="Times New Roman" w:eastAsia="sans-serif" w:cs="Times New Roman"/>
                <w:b/>
                <w:bCs/>
                <w:i w:val="0"/>
                <w:iCs w:val="0"/>
                <w:color w:val="000000"/>
                <w:sz w:val="24"/>
                <w:szCs w:val="24"/>
                <w:u w:val="none"/>
              </w:rPr>
            </w:pPr>
          </w:p>
        </w:tc>
      </w:tr>
      <w:tr w14:paraId="7E4EE5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066C10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125</w:t>
            </w:r>
          </w:p>
        </w:tc>
        <w:tc>
          <w:tcPr>
            <w:tcW w:w="0" w:type="auto"/>
            <w:tcBorders>
              <w:top w:val="nil"/>
              <w:left w:val="nil"/>
              <w:bottom w:val="single" w:color="auto" w:sz="4" w:space="0"/>
              <w:right w:val="single" w:color="auto" w:sz="4" w:space="0"/>
            </w:tcBorders>
            <w:shd w:val="clear" w:color="auto" w:fill="auto"/>
            <w:noWrap/>
            <w:vAlign w:val="center"/>
          </w:tcPr>
          <w:p w14:paraId="4A4B35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G/Bel/G-12/16</w:t>
            </w:r>
          </w:p>
        </w:tc>
        <w:tc>
          <w:tcPr>
            <w:tcW w:w="0" w:type="auto"/>
            <w:tcBorders>
              <w:top w:val="nil"/>
              <w:left w:val="nil"/>
              <w:bottom w:val="single" w:color="auto" w:sz="4" w:space="0"/>
              <w:right w:val="single" w:color="auto" w:sz="4" w:space="0"/>
            </w:tcBorders>
            <w:shd w:val="clear" w:color="auto" w:fill="auto"/>
            <w:noWrap/>
            <w:vAlign w:val="center"/>
          </w:tcPr>
          <w:p w14:paraId="42B6E3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0.61</w:t>
            </w:r>
          </w:p>
        </w:tc>
        <w:tc>
          <w:tcPr>
            <w:tcW w:w="0" w:type="auto"/>
            <w:tcBorders>
              <w:top w:val="nil"/>
              <w:left w:val="nil"/>
              <w:bottom w:val="single" w:color="auto" w:sz="4" w:space="0"/>
              <w:right w:val="single" w:color="auto" w:sz="4" w:space="0"/>
            </w:tcBorders>
            <w:shd w:val="clear" w:color="auto" w:fill="auto"/>
            <w:noWrap/>
            <w:vAlign w:val="center"/>
          </w:tcPr>
          <w:p w14:paraId="3AD7754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4.27</w:t>
            </w:r>
          </w:p>
        </w:tc>
        <w:tc>
          <w:tcPr>
            <w:tcW w:w="0" w:type="auto"/>
            <w:tcBorders>
              <w:top w:val="nil"/>
              <w:left w:val="nil"/>
              <w:bottom w:val="single" w:color="auto" w:sz="4" w:space="0"/>
              <w:right w:val="single" w:color="auto" w:sz="4" w:space="0"/>
            </w:tcBorders>
            <w:shd w:val="clear" w:color="auto" w:fill="auto"/>
            <w:noWrap/>
            <w:vAlign w:val="center"/>
          </w:tcPr>
          <w:p w14:paraId="0F68636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94.10</w:t>
            </w:r>
          </w:p>
        </w:tc>
        <w:tc>
          <w:tcPr>
            <w:tcW w:w="0" w:type="auto"/>
            <w:tcBorders>
              <w:top w:val="nil"/>
              <w:left w:val="nil"/>
              <w:bottom w:val="single" w:color="auto" w:sz="4" w:space="0"/>
              <w:right w:val="single" w:color="auto" w:sz="4" w:space="0"/>
            </w:tcBorders>
            <w:shd w:val="clear" w:color="auto" w:fill="auto"/>
            <w:noWrap/>
            <w:vAlign w:val="center"/>
          </w:tcPr>
          <w:p w14:paraId="01C859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3F8018B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65CD4C3">
            <w:pPr>
              <w:jc w:val="center"/>
              <w:rPr>
                <w:rFonts w:hint="default" w:ascii="Times New Roman" w:hAnsi="Times New Roman" w:eastAsia="sans-serif" w:cs="Times New Roman"/>
                <w:b/>
                <w:bCs/>
                <w:i w:val="0"/>
                <w:iCs w:val="0"/>
                <w:color w:val="000000"/>
                <w:sz w:val="24"/>
                <w:szCs w:val="24"/>
                <w:u w:val="none"/>
              </w:rPr>
            </w:pPr>
          </w:p>
        </w:tc>
      </w:tr>
      <w:tr w14:paraId="3E94A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49595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126</w:t>
            </w:r>
          </w:p>
        </w:tc>
        <w:tc>
          <w:tcPr>
            <w:tcW w:w="0" w:type="auto"/>
            <w:tcBorders>
              <w:top w:val="nil"/>
              <w:left w:val="nil"/>
              <w:bottom w:val="single" w:color="auto" w:sz="4" w:space="0"/>
              <w:right w:val="single" w:color="auto" w:sz="4" w:space="0"/>
            </w:tcBorders>
            <w:shd w:val="clear" w:color="auto" w:fill="auto"/>
            <w:noWrap/>
            <w:vAlign w:val="center"/>
          </w:tcPr>
          <w:p w14:paraId="78364FA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G/Bel/G-12/17</w:t>
            </w:r>
          </w:p>
        </w:tc>
        <w:tc>
          <w:tcPr>
            <w:tcW w:w="0" w:type="auto"/>
            <w:tcBorders>
              <w:top w:val="nil"/>
              <w:left w:val="nil"/>
              <w:bottom w:val="single" w:color="auto" w:sz="4" w:space="0"/>
              <w:right w:val="single" w:color="auto" w:sz="4" w:space="0"/>
            </w:tcBorders>
            <w:shd w:val="clear" w:color="auto" w:fill="auto"/>
            <w:noWrap/>
            <w:vAlign w:val="center"/>
          </w:tcPr>
          <w:p w14:paraId="637AC8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0.86</w:t>
            </w:r>
          </w:p>
        </w:tc>
        <w:tc>
          <w:tcPr>
            <w:tcW w:w="0" w:type="auto"/>
            <w:tcBorders>
              <w:top w:val="nil"/>
              <w:left w:val="nil"/>
              <w:bottom w:val="single" w:color="auto" w:sz="4" w:space="0"/>
              <w:right w:val="single" w:color="auto" w:sz="4" w:space="0"/>
            </w:tcBorders>
            <w:shd w:val="clear" w:color="auto" w:fill="auto"/>
            <w:noWrap/>
            <w:vAlign w:val="center"/>
          </w:tcPr>
          <w:p w14:paraId="0F88C5F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5.39</w:t>
            </w:r>
          </w:p>
        </w:tc>
        <w:tc>
          <w:tcPr>
            <w:tcW w:w="0" w:type="auto"/>
            <w:tcBorders>
              <w:top w:val="nil"/>
              <w:left w:val="nil"/>
              <w:bottom w:val="single" w:color="auto" w:sz="4" w:space="0"/>
              <w:right w:val="single" w:color="auto" w:sz="4" w:space="0"/>
            </w:tcBorders>
            <w:shd w:val="clear" w:color="auto" w:fill="auto"/>
            <w:noWrap/>
            <w:vAlign w:val="center"/>
          </w:tcPr>
          <w:p w14:paraId="332A8C7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93.81</w:t>
            </w:r>
          </w:p>
        </w:tc>
        <w:tc>
          <w:tcPr>
            <w:tcW w:w="0" w:type="auto"/>
            <w:tcBorders>
              <w:top w:val="nil"/>
              <w:left w:val="nil"/>
              <w:bottom w:val="single" w:color="auto" w:sz="4" w:space="0"/>
              <w:right w:val="single" w:color="auto" w:sz="4" w:space="0"/>
            </w:tcBorders>
            <w:shd w:val="clear" w:color="auto" w:fill="auto"/>
            <w:noWrap/>
            <w:vAlign w:val="center"/>
          </w:tcPr>
          <w:p w14:paraId="40B77EF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4A33185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C486528">
            <w:pPr>
              <w:jc w:val="center"/>
              <w:rPr>
                <w:rFonts w:hint="default" w:ascii="Times New Roman" w:hAnsi="Times New Roman" w:eastAsia="sans-serif" w:cs="Times New Roman"/>
                <w:b/>
                <w:bCs/>
                <w:i w:val="0"/>
                <w:iCs w:val="0"/>
                <w:color w:val="000000"/>
                <w:sz w:val="24"/>
                <w:szCs w:val="24"/>
                <w:u w:val="none"/>
              </w:rPr>
            </w:pPr>
          </w:p>
        </w:tc>
      </w:tr>
      <w:tr w14:paraId="6519D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1CB1B8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127</w:t>
            </w:r>
          </w:p>
        </w:tc>
        <w:tc>
          <w:tcPr>
            <w:tcW w:w="0" w:type="auto"/>
            <w:tcBorders>
              <w:top w:val="nil"/>
              <w:left w:val="nil"/>
              <w:bottom w:val="single" w:color="auto" w:sz="4" w:space="0"/>
              <w:right w:val="single" w:color="auto" w:sz="4" w:space="0"/>
            </w:tcBorders>
            <w:shd w:val="clear" w:color="auto" w:fill="auto"/>
            <w:noWrap/>
            <w:vAlign w:val="center"/>
          </w:tcPr>
          <w:p w14:paraId="70BA02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G/Bel/G-12/18</w:t>
            </w:r>
          </w:p>
        </w:tc>
        <w:tc>
          <w:tcPr>
            <w:tcW w:w="0" w:type="auto"/>
            <w:tcBorders>
              <w:top w:val="nil"/>
              <w:left w:val="nil"/>
              <w:bottom w:val="single" w:color="auto" w:sz="4" w:space="0"/>
              <w:right w:val="single" w:color="auto" w:sz="4" w:space="0"/>
            </w:tcBorders>
            <w:shd w:val="clear" w:color="auto" w:fill="auto"/>
            <w:noWrap/>
            <w:vAlign w:val="center"/>
          </w:tcPr>
          <w:p w14:paraId="62F609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0.42</w:t>
            </w:r>
          </w:p>
        </w:tc>
        <w:tc>
          <w:tcPr>
            <w:tcW w:w="0" w:type="auto"/>
            <w:tcBorders>
              <w:top w:val="nil"/>
              <w:left w:val="nil"/>
              <w:bottom w:val="single" w:color="auto" w:sz="4" w:space="0"/>
              <w:right w:val="single" w:color="auto" w:sz="4" w:space="0"/>
            </w:tcBorders>
            <w:shd w:val="clear" w:color="auto" w:fill="auto"/>
            <w:noWrap/>
            <w:vAlign w:val="center"/>
          </w:tcPr>
          <w:p w14:paraId="1CEF9D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3.82</w:t>
            </w:r>
          </w:p>
        </w:tc>
        <w:tc>
          <w:tcPr>
            <w:tcW w:w="0" w:type="auto"/>
            <w:tcBorders>
              <w:top w:val="nil"/>
              <w:left w:val="nil"/>
              <w:bottom w:val="single" w:color="auto" w:sz="4" w:space="0"/>
              <w:right w:val="single" w:color="auto" w:sz="4" w:space="0"/>
            </w:tcBorders>
            <w:shd w:val="clear" w:color="auto" w:fill="auto"/>
            <w:noWrap/>
            <w:vAlign w:val="center"/>
          </w:tcPr>
          <w:p w14:paraId="404CA7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94.72</w:t>
            </w:r>
          </w:p>
        </w:tc>
        <w:tc>
          <w:tcPr>
            <w:tcW w:w="0" w:type="auto"/>
            <w:tcBorders>
              <w:top w:val="nil"/>
              <w:left w:val="nil"/>
              <w:bottom w:val="single" w:color="auto" w:sz="4" w:space="0"/>
              <w:right w:val="single" w:color="auto" w:sz="4" w:space="0"/>
            </w:tcBorders>
            <w:shd w:val="clear" w:color="auto" w:fill="auto"/>
            <w:noWrap/>
            <w:vAlign w:val="center"/>
          </w:tcPr>
          <w:p w14:paraId="0F87883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3748177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08B3938">
            <w:pPr>
              <w:jc w:val="center"/>
              <w:rPr>
                <w:rFonts w:hint="default" w:ascii="Times New Roman" w:hAnsi="Times New Roman" w:eastAsia="sans-serif" w:cs="Times New Roman"/>
                <w:b/>
                <w:bCs/>
                <w:i w:val="0"/>
                <w:iCs w:val="0"/>
                <w:color w:val="000000"/>
                <w:sz w:val="24"/>
                <w:szCs w:val="24"/>
                <w:u w:val="none"/>
              </w:rPr>
            </w:pPr>
          </w:p>
        </w:tc>
      </w:tr>
      <w:tr w14:paraId="26ECA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DE063B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128</w:t>
            </w:r>
          </w:p>
        </w:tc>
        <w:tc>
          <w:tcPr>
            <w:tcW w:w="0" w:type="auto"/>
            <w:tcBorders>
              <w:top w:val="nil"/>
              <w:left w:val="nil"/>
              <w:bottom w:val="single" w:color="auto" w:sz="4" w:space="0"/>
              <w:right w:val="single" w:color="auto" w:sz="4" w:space="0"/>
            </w:tcBorders>
            <w:shd w:val="clear" w:color="auto" w:fill="auto"/>
            <w:noWrap/>
            <w:vAlign w:val="center"/>
          </w:tcPr>
          <w:p w14:paraId="70B74A0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G/Bel/G-12/19</w:t>
            </w:r>
          </w:p>
        </w:tc>
        <w:tc>
          <w:tcPr>
            <w:tcW w:w="0" w:type="auto"/>
            <w:tcBorders>
              <w:top w:val="nil"/>
              <w:left w:val="nil"/>
              <w:bottom w:val="single" w:color="auto" w:sz="4" w:space="0"/>
              <w:right w:val="single" w:color="auto" w:sz="4" w:space="0"/>
            </w:tcBorders>
            <w:shd w:val="clear" w:color="auto" w:fill="auto"/>
            <w:noWrap/>
            <w:vAlign w:val="center"/>
          </w:tcPr>
          <w:p w14:paraId="4FDDE7F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0.47</w:t>
            </w:r>
          </w:p>
        </w:tc>
        <w:tc>
          <w:tcPr>
            <w:tcW w:w="0" w:type="auto"/>
            <w:tcBorders>
              <w:top w:val="nil"/>
              <w:left w:val="nil"/>
              <w:bottom w:val="single" w:color="auto" w:sz="4" w:space="0"/>
              <w:right w:val="single" w:color="auto" w:sz="4" w:space="0"/>
            </w:tcBorders>
            <w:shd w:val="clear" w:color="auto" w:fill="auto"/>
            <w:noWrap/>
            <w:vAlign w:val="center"/>
          </w:tcPr>
          <w:p w14:paraId="3843C8D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3.86</w:t>
            </w:r>
          </w:p>
        </w:tc>
        <w:tc>
          <w:tcPr>
            <w:tcW w:w="0" w:type="auto"/>
            <w:tcBorders>
              <w:top w:val="nil"/>
              <w:left w:val="nil"/>
              <w:bottom w:val="single" w:color="auto" w:sz="4" w:space="0"/>
              <w:right w:val="single" w:color="auto" w:sz="4" w:space="0"/>
            </w:tcBorders>
            <w:shd w:val="clear" w:color="auto" w:fill="auto"/>
            <w:noWrap/>
            <w:vAlign w:val="center"/>
          </w:tcPr>
          <w:p w14:paraId="169C69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95.16</w:t>
            </w:r>
          </w:p>
        </w:tc>
        <w:tc>
          <w:tcPr>
            <w:tcW w:w="0" w:type="auto"/>
            <w:tcBorders>
              <w:top w:val="nil"/>
              <w:left w:val="nil"/>
              <w:bottom w:val="single" w:color="auto" w:sz="4" w:space="0"/>
              <w:right w:val="single" w:color="auto" w:sz="4" w:space="0"/>
            </w:tcBorders>
            <w:shd w:val="clear" w:color="auto" w:fill="auto"/>
            <w:noWrap/>
            <w:vAlign w:val="center"/>
          </w:tcPr>
          <w:p w14:paraId="7DA265A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4E1E8AF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EFF2816">
            <w:pPr>
              <w:jc w:val="center"/>
              <w:rPr>
                <w:rFonts w:hint="default" w:ascii="Times New Roman" w:hAnsi="Times New Roman" w:eastAsia="sans-serif" w:cs="Times New Roman"/>
                <w:b/>
                <w:bCs/>
                <w:i w:val="0"/>
                <w:iCs w:val="0"/>
                <w:color w:val="000000"/>
                <w:sz w:val="24"/>
                <w:szCs w:val="24"/>
                <w:u w:val="none"/>
              </w:rPr>
            </w:pPr>
          </w:p>
        </w:tc>
      </w:tr>
      <w:tr w14:paraId="4C6AE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11F40F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129</w:t>
            </w:r>
          </w:p>
        </w:tc>
        <w:tc>
          <w:tcPr>
            <w:tcW w:w="0" w:type="auto"/>
            <w:tcBorders>
              <w:top w:val="nil"/>
              <w:left w:val="nil"/>
              <w:bottom w:val="single" w:color="auto" w:sz="4" w:space="0"/>
              <w:right w:val="single" w:color="auto" w:sz="4" w:space="0"/>
            </w:tcBorders>
            <w:shd w:val="clear" w:color="auto" w:fill="auto"/>
            <w:noWrap/>
            <w:vAlign w:val="center"/>
          </w:tcPr>
          <w:p w14:paraId="27B40FF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G/Bel/G-12/20</w:t>
            </w:r>
          </w:p>
        </w:tc>
        <w:tc>
          <w:tcPr>
            <w:tcW w:w="0" w:type="auto"/>
            <w:tcBorders>
              <w:top w:val="nil"/>
              <w:left w:val="nil"/>
              <w:bottom w:val="single" w:color="auto" w:sz="4" w:space="0"/>
              <w:right w:val="single" w:color="auto" w:sz="4" w:space="0"/>
            </w:tcBorders>
            <w:shd w:val="clear" w:color="auto" w:fill="auto"/>
            <w:noWrap/>
            <w:vAlign w:val="center"/>
          </w:tcPr>
          <w:p w14:paraId="283A32F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0.51</w:t>
            </w:r>
          </w:p>
        </w:tc>
        <w:tc>
          <w:tcPr>
            <w:tcW w:w="0" w:type="auto"/>
            <w:tcBorders>
              <w:top w:val="nil"/>
              <w:left w:val="nil"/>
              <w:bottom w:val="single" w:color="auto" w:sz="4" w:space="0"/>
              <w:right w:val="single" w:color="auto" w:sz="4" w:space="0"/>
            </w:tcBorders>
            <w:shd w:val="clear" w:color="auto" w:fill="auto"/>
            <w:noWrap/>
            <w:vAlign w:val="center"/>
          </w:tcPr>
          <w:p w14:paraId="52D3A5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3.36</w:t>
            </w:r>
          </w:p>
        </w:tc>
        <w:tc>
          <w:tcPr>
            <w:tcW w:w="0" w:type="auto"/>
            <w:tcBorders>
              <w:top w:val="nil"/>
              <w:left w:val="nil"/>
              <w:bottom w:val="single" w:color="auto" w:sz="4" w:space="0"/>
              <w:right w:val="single" w:color="auto" w:sz="4" w:space="0"/>
            </w:tcBorders>
            <w:shd w:val="clear" w:color="auto" w:fill="auto"/>
            <w:noWrap/>
            <w:vAlign w:val="center"/>
          </w:tcPr>
          <w:p w14:paraId="6AAF17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95.51</w:t>
            </w:r>
          </w:p>
        </w:tc>
        <w:tc>
          <w:tcPr>
            <w:tcW w:w="0" w:type="auto"/>
            <w:tcBorders>
              <w:top w:val="nil"/>
              <w:left w:val="nil"/>
              <w:bottom w:val="single" w:color="auto" w:sz="4" w:space="0"/>
              <w:right w:val="single" w:color="auto" w:sz="4" w:space="0"/>
            </w:tcBorders>
            <w:shd w:val="clear" w:color="auto" w:fill="auto"/>
            <w:noWrap/>
            <w:vAlign w:val="center"/>
          </w:tcPr>
          <w:p w14:paraId="01E1A4E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center"/>
          </w:tcPr>
          <w:p w14:paraId="02A4F7D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31E988AD">
            <w:pPr>
              <w:jc w:val="center"/>
              <w:rPr>
                <w:rFonts w:hint="default" w:ascii="Times New Roman" w:hAnsi="Times New Roman" w:eastAsia="sans-serif" w:cs="Times New Roman"/>
                <w:b/>
                <w:bCs/>
                <w:i w:val="0"/>
                <w:iCs w:val="0"/>
                <w:color w:val="000000"/>
                <w:sz w:val="24"/>
                <w:szCs w:val="24"/>
                <w:u w:val="none"/>
              </w:rPr>
            </w:pPr>
          </w:p>
        </w:tc>
      </w:tr>
      <w:tr w14:paraId="18D22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43FEB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130</w:t>
            </w:r>
          </w:p>
        </w:tc>
        <w:tc>
          <w:tcPr>
            <w:tcW w:w="0" w:type="auto"/>
            <w:tcBorders>
              <w:top w:val="nil"/>
              <w:left w:val="nil"/>
              <w:bottom w:val="single" w:color="auto" w:sz="4" w:space="0"/>
              <w:right w:val="single" w:color="auto" w:sz="4" w:space="0"/>
            </w:tcBorders>
            <w:shd w:val="clear" w:color="auto" w:fill="auto"/>
            <w:noWrap/>
            <w:vAlign w:val="center"/>
          </w:tcPr>
          <w:p w14:paraId="4303E2B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G/Bel/G-12/21</w:t>
            </w:r>
          </w:p>
        </w:tc>
        <w:tc>
          <w:tcPr>
            <w:tcW w:w="0" w:type="auto"/>
            <w:tcBorders>
              <w:top w:val="nil"/>
              <w:left w:val="nil"/>
              <w:bottom w:val="single" w:color="auto" w:sz="4" w:space="0"/>
              <w:right w:val="single" w:color="auto" w:sz="4" w:space="0"/>
            </w:tcBorders>
            <w:shd w:val="clear" w:color="auto" w:fill="auto"/>
            <w:noWrap/>
            <w:vAlign w:val="center"/>
          </w:tcPr>
          <w:p w14:paraId="10DE41C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0.21</w:t>
            </w:r>
          </w:p>
        </w:tc>
        <w:tc>
          <w:tcPr>
            <w:tcW w:w="0" w:type="auto"/>
            <w:tcBorders>
              <w:top w:val="nil"/>
              <w:left w:val="nil"/>
              <w:bottom w:val="single" w:color="auto" w:sz="4" w:space="0"/>
              <w:right w:val="single" w:color="auto" w:sz="4" w:space="0"/>
            </w:tcBorders>
            <w:shd w:val="clear" w:color="auto" w:fill="auto"/>
            <w:noWrap/>
            <w:vAlign w:val="center"/>
          </w:tcPr>
          <w:p w14:paraId="31318E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3.44</w:t>
            </w:r>
          </w:p>
        </w:tc>
        <w:tc>
          <w:tcPr>
            <w:tcW w:w="0" w:type="auto"/>
            <w:tcBorders>
              <w:top w:val="nil"/>
              <w:left w:val="nil"/>
              <w:bottom w:val="single" w:color="auto" w:sz="4" w:space="0"/>
              <w:right w:val="single" w:color="auto" w:sz="4" w:space="0"/>
            </w:tcBorders>
            <w:shd w:val="clear" w:color="auto" w:fill="auto"/>
            <w:noWrap/>
            <w:vAlign w:val="center"/>
          </w:tcPr>
          <w:p w14:paraId="7908A7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95.25</w:t>
            </w:r>
          </w:p>
        </w:tc>
        <w:tc>
          <w:tcPr>
            <w:tcW w:w="0" w:type="auto"/>
            <w:tcBorders>
              <w:top w:val="nil"/>
              <w:left w:val="nil"/>
              <w:bottom w:val="single" w:color="auto" w:sz="4" w:space="0"/>
              <w:right w:val="single" w:color="auto" w:sz="4" w:space="0"/>
            </w:tcBorders>
            <w:shd w:val="clear" w:color="auto" w:fill="auto"/>
            <w:noWrap/>
            <w:vAlign w:val="center"/>
          </w:tcPr>
          <w:p w14:paraId="13DED70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2DDC284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A2C7EC1">
            <w:pPr>
              <w:jc w:val="center"/>
              <w:rPr>
                <w:rFonts w:hint="default" w:ascii="Times New Roman" w:hAnsi="Times New Roman" w:eastAsia="sans-serif" w:cs="Times New Roman"/>
                <w:b/>
                <w:bCs/>
                <w:i w:val="0"/>
                <w:iCs w:val="0"/>
                <w:color w:val="000000"/>
                <w:sz w:val="24"/>
                <w:szCs w:val="24"/>
                <w:u w:val="none"/>
              </w:rPr>
            </w:pPr>
          </w:p>
        </w:tc>
      </w:tr>
      <w:tr w14:paraId="73DB9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718AD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131</w:t>
            </w:r>
          </w:p>
        </w:tc>
        <w:tc>
          <w:tcPr>
            <w:tcW w:w="0" w:type="auto"/>
            <w:tcBorders>
              <w:top w:val="nil"/>
              <w:left w:val="nil"/>
              <w:bottom w:val="single" w:color="auto" w:sz="4" w:space="0"/>
              <w:right w:val="single" w:color="auto" w:sz="4" w:space="0"/>
            </w:tcBorders>
            <w:shd w:val="clear" w:color="auto" w:fill="auto"/>
            <w:noWrap/>
            <w:vAlign w:val="center"/>
          </w:tcPr>
          <w:p w14:paraId="4A5EDA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G/Bel/G-12/22</w:t>
            </w:r>
          </w:p>
        </w:tc>
        <w:tc>
          <w:tcPr>
            <w:tcW w:w="0" w:type="auto"/>
            <w:tcBorders>
              <w:top w:val="nil"/>
              <w:left w:val="nil"/>
              <w:bottom w:val="single" w:color="auto" w:sz="4" w:space="0"/>
              <w:right w:val="single" w:color="auto" w:sz="4" w:space="0"/>
            </w:tcBorders>
            <w:shd w:val="clear" w:color="auto" w:fill="auto"/>
            <w:noWrap/>
            <w:vAlign w:val="center"/>
          </w:tcPr>
          <w:p w14:paraId="6F67D30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0.21</w:t>
            </w:r>
          </w:p>
        </w:tc>
        <w:tc>
          <w:tcPr>
            <w:tcW w:w="0" w:type="auto"/>
            <w:tcBorders>
              <w:top w:val="nil"/>
              <w:left w:val="nil"/>
              <w:bottom w:val="single" w:color="auto" w:sz="4" w:space="0"/>
              <w:right w:val="single" w:color="auto" w:sz="4" w:space="0"/>
            </w:tcBorders>
            <w:shd w:val="clear" w:color="auto" w:fill="auto"/>
            <w:noWrap/>
            <w:vAlign w:val="center"/>
          </w:tcPr>
          <w:p w14:paraId="6F26F2D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3.62</w:t>
            </w:r>
          </w:p>
        </w:tc>
        <w:tc>
          <w:tcPr>
            <w:tcW w:w="0" w:type="auto"/>
            <w:tcBorders>
              <w:top w:val="nil"/>
              <w:left w:val="nil"/>
              <w:bottom w:val="single" w:color="auto" w:sz="4" w:space="0"/>
              <w:right w:val="single" w:color="auto" w:sz="4" w:space="0"/>
            </w:tcBorders>
            <w:shd w:val="clear" w:color="auto" w:fill="auto"/>
            <w:noWrap/>
            <w:vAlign w:val="center"/>
          </w:tcPr>
          <w:p w14:paraId="372BD7C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96.09</w:t>
            </w:r>
          </w:p>
        </w:tc>
        <w:tc>
          <w:tcPr>
            <w:tcW w:w="0" w:type="auto"/>
            <w:tcBorders>
              <w:top w:val="nil"/>
              <w:left w:val="nil"/>
              <w:bottom w:val="single" w:color="auto" w:sz="4" w:space="0"/>
              <w:right w:val="single" w:color="auto" w:sz="4" w:space="0"/>
            </w:tcBorders>
            <w:shd w:val="clear" w:color="auto" w:fill="auto"/>
            <w:noWrap/>
            <w:vAlign w:val="center"/>
          </w:tcPr>
          <w:p w14:paraId="6CFC63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3A3A679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D745F17">
            <w:pPr>
              <w:jc w:val="center"/>
              <w:rPr>
                <w:rFonts w:hint="default" w:ascii="Times New Roman" w:hAnsi="Times New Roman" w:eastAsia="sans-serif" w:cs="Times New Roman"/>
                <w:b/>
                <w:bCs/>
                <w:i w:val="0"/>
                <w:iCs w:val="0"/>
                <w:color w:val="000000"/>
                <w:sz w:val="24"/>
                <w:szCs w:val="24"/>
                <w:u w:val="none"/>
              </w:rPr>
            </w:pPr>
          </w:p>
        </w:tc>
      </w:tr>
      <w:tr w14:paraId="714F6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208D03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132</w:t>
            </w:r>
          </w:p>
        </w:tc>
        <w:tc>
          <w:tcPr>
            <w:tcW w:w="0" w:type="auto"/>
            <w:tcBorders>
              <w:top w:val="nil"/>
              <w:left w:val="nil"/>
              <w:bottom w:val="single" w:color="auto" w:sz="4" w:space="0"/>
              <w:right w:val="single" w:color="auto" w:sz="4" w:space="0"/>
            </w:tcBorders>
            <w:shd w:val="clear" w:color="auto" w:fill="auto"/>
            <w:noWrap/>
            <w:vAlign w:val="center"/>
          </w:tcPr>
          <w:p w14:paraId="534A98E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G/Bel/G-12/23</w:t>
            </w:r>
          </w:p>
        </w:tc>
        <w:tc>
          <w:tcPr>
            <w:tcW w:w="0" w:type="auto"/>
            <w:tcBorders>
              <w:top w:val="nil"/>
              <w:left w:val="nil"/>
              <w:bottom w:val="single" w:color="auto" w:sz="4" w:space="0"/>
              <w:right w:val="single" w:color="auto" w:sz="4" w:space="0"/>
            </w:tcBorders>
            <w:shd w:val="clear" w:color="auto" w:fill="auto"/>
            <w:noWrap/>
            <w:vAlign w:val="center"/>
          </w:tcPr>
          <w:p w14:paraId="64155E8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0.40</w:t>
            </w:r>
          </w:p>
        </w:tc>
        <w:tc>
          <w:tcPr>
            <w:tcW w:w="0" w:type="auto"/>
            <w:tcBorders>
              <w:top w:val="nil"/>
              <w:left w:val="nil"/>
              <w:bottom w:val="single" w:color="auto" w:sz="4" w:space="0"/>
              <w:right w:val="single" w:color="auto" w:sz="4" w:space="0"/>
            </w:tcBorders>
            <w:shd w:val="clear" w:color="auto" w:fill="auto"/>
            <w:noWrap/>
            <w:vAlign w:val="center"/>
          </w:tcPr>
          <w:p w14:paraId="09C0B0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4.57</w:t>
            </w:r>
          </w:p>
        </w:tc>
        <w:tc>
          <w:tcPr>
            <w:tcW w:w="0" w:type="auto"/>
            <w:tcBorders>
              <w:top w:val="nil"/>
              <w:left w:val="nil"/>
              <w:bottom w:val="single" w:color="auto" w:sz="4" w:space="0"/>
              <w:right w:val="single" w:color="auto" w:sz="4" w:space="0"/>
            </w:tcBorders>
            <w:shd w:val="clear" w:color="auto" w:fill="auto"/>
            <w:noWrap/>
            <w:vAlign w:val="center"/>
          </w:tcPr>
          <w:p w14:paraId="779ED14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95.25</w:t>
            </w:r>
          </w:p>
        </w:tc>
        <w:tc>
          <w:tcPr>
            <w:tcW w:w="0" w:type="auto"/>
            <w:tcBorders>
              <w:top w:val="nil"/>
              <w:left w:val="nil"/>
              <w:bottom w:val="single" w:color="auto" w:sz="4" w:space="0"/>
              <w:right w:val="single" w:color="auto" w:sz="4" w:space="0"/>
            </w:tcBorders>
            <w:shd w:val="clear" w:color="auto" w:fill="auto"/>
            <w:noWrap/>
            <w:vAlign w:val="center"/>
          </w:tcPr>
          <w:p w14:paraId="69BC6A2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7BE6DD3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6373A2C">
            <w:pPr>
              <w:jc w:val="center"/>
              <w:rPr>
                <w:rFonts w:hint="default" w:ascii="Times New Roman" w:hAnsi="Times New Roman" w:eastAsia="sans-serif" w:cs="Times New Roman"/>
                <w:b/>
                <w:bCs/>
                <w:i w:val="0"/>
                <w:iCs w:val="0"/>
                <w:color w:val="000000"/>
                <w:sz w:val="24"/>
                <w:szCs w:val="24"/>
                <w:u w:val="none"/>
              </w:rPr>
            </w:pPr>
          </w:p>
        </w:tc>
      </w:tr>
      <w:tr w14:paraId="49C6C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E392F8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133</w:t>
            </w:r>
          </w:p>
        </w:tc>
        <w:tc>
          <w:tcPr>
            <w:tcW w:w="0" w:type="auto"/>
            <w:tcBorders>
              <w:top w:val="nil"/>
              <w:left w:val="nil"/>
              <w:bottom w:val="single" w:color="auto" w:sz="4" w:space="0"/>
              <w:right w:val="single" w:color="auto" w:sz="4" w:space="0"/>
            </w:tcBorders>
            <w:shd w:val="clear" w:color="auto" w:fill="auto"/>
            <w:noWrap/>
            <w:vAlign w:val="center"/>
          </w:tcPr>
          <w:p w14:paraId="386D7A7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G/Bel/G-12/24</w:t>
            </w:r>
          </w:p>
        </w:tc>
        <w:tc>
          <w:tcPr>
            <w:tcW w:w="0" w:type="auto"/>
            <w:tcBorders>
              <w:top w:val="nil"/>
              <w:left w:val="nil"/>
              <w:bottom w:val="single" w:color="auto" w:sz="4" w:space="0"/>
              <w:right w:val="single" w:color="auto" w:sz="4" w:space="0"/>
            </w:tcBorders>
            <w:shd w:val="clear" w:color="auto" w:fill="auto"/>
            <w:noWrap/>
            <w:vAlign w:val="center"/>
          </w:tcPr>
          <w:p w14:paraId="32474A9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0.60</w:t>
            </w:r>
          </w:p>
        </w:tc>
        <w:tc>
          <w:tcPr>
            <w:tcW w:w="0" w:type="auto"/>
            <w:tcBorders>
              <w:top w:val="nil"/>
              <w:left w:val="nil"/>
              <w:bottom w:val="single" w:color="auto" w:sz="4" w:space="0"/>
              <w:right w:val="single" w:color="auto" w:sz="4" w:space="0"/>
            </w:tcBorders>
            <w:shd w:val="clear" w:color="auto" w:fill="auto"/>
            <w:noWrap/>
            <w:vAlign w:val="center"/>
          </w:tcPr>
          <w:p w14:paraId="5AE0604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5.57</w:t>
            </w:r>
          </w:p>
        </w:tc>
        <w:tc>
          <w:tcPr>
            <w:tcW w:w="0" w:type="auto"/>
            <w:tcBorders>
              <w:top w:val="nil"/>
              <w:left w:val="nil"/>
              <w:bottom w:val="single" w:color="auto" w:sz="4" w:space="0"/>
              <w:right w:val="single" w:color="auto" w:sz="4" w:space="0"/>
            </w:tcBorders>
            <w:shd w:val="clear" w:color="auto" w:fill="auto"/>
            <w:noWrap/>
            <w:vAlign w:val="center"/>
          </w:tcPr>
          <w:p w14:paraId="3449361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94.16</w:t>
            </w:r>
          </w:p>
        </w:tc>
        <w:tc>
          <w:tcPr>
            <w:tcW w:w="0" w:type="auto"/>
            <w:tcBorders>
              <w:top w:val="nil"/>
              <w:left w:val="nil"/>
              <w:bottom w:val="single" w:color="auto" w:sz="4" w:space="0"/>
              <w:right w:val="single" w:color="auto" w:sz="4" w:space="0"/>
            </w:tcBorders>
            <w:shd w:val="clear" w:color="auto" w:fill="auto"/>
            <w:noWrap/>
            <w:vAlign w:val="center"/>
          </w:tcPr>
          <w:p w14:paraId="057D517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0.10</w:t>
            </w:r>
          </w:p>
        </w:tc>
        <w:tc>
          <w:tcPr>
            <w:tcW w:w="0" w:type="auto"/>
            <w:tcBorders>
              <w:top w:val="nil"/>
              <w:left w:val="nil"/>
              <w:bottom w:val="single" w:color="auto" w:sz="4" w:space="0"/>
              <w:right w:val="single" w:color="auto" w:sz="4" w:space="0"/>
            </w:tcBorders>
            <w:shd w:val="clear" w:color="auto" w:fill="auto"/>
            <w:noWrap/>
            <w:vAlign w:val="center"/>
          </w:tcPr>
          <w:p w14:paraId="28F6C13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02D809C1">
            <w:pPr>
              <w:jc w:val="center"/>
              <w:rPr>
                <w:rFonts w:hint="default" w:ascii="Times New Roman" w:hAnsi="Times New Roman" w:eastAsia="sans-serif" w:cs="Times New Roman"/>
                <w:b/>
                <w:bCs/>
                <w:i w:val="0"/>
                <w:iCs w:val="0"/>
                <w:color w:val="000000"/>
                <w:sz w:val="24"/>
                <w:szCs w:val="24"/>
                <w:u w:val="none"/>
              </w:rPr>
            </w:pPr>
          </w:p>
        </w:tc>
      </w:tr>
      <w:tr w14:paraId="26DAA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52127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134</w:t>
            </w:r>
          </w:p>
        </w:tc>
        <w:tc>
          <w:tcPr>
            <w:tcW w:w="0" w:type="auto"/>
            <w:tcBorders>
              <w:top w:val="nil"/>
              <w:left w:val="nil"/>
              <w:bottom w:val="single" w:color="auto" w:sz="4" w:space="0"/>
              <w:right w:val="single" w:color="auto" w:sz="4" w:space="0"/>
            </w:tcBorders>
            <w:shd w:val="clear" w:color="auto" w:fill="auto"/>
            <w:noWrap/>
            <w:vAlign w:val="center"/>
          </w:tcPr>
          <w:p w14:paraId="5D3946F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G/Bel/G-12/25</w:t>
            </w:r>
          </w:p>
        </w:tc>
        <w:tc>
          <w:tcPr>
            <w:tcW w:w="0" w:type="auto"/>
            <w:tcBorders>
              <w:top w:val="nil"/>
              <w:left w:val="nil"/>
              <w:bottom w:val="single" w:color="auto" w:sz="4" w:space="0"/>
              <w:right w:val="single" w:color="auto" w:sz="4" w:space="0"/>
            </w:tcBorders>
            <w:shd w:val="clear" w:color="auto" w:fill="auto"/>
            <w:noWrap/>
            <w:vAlign w:val="center"/>
          </w:tcPr>
          <w:p w14:paraId="0C1A13F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0.65</w:t>
            </w:r>
          </w:p>
        </w:tc>
        <w:tc>
          <w:tcPr>
            <w:tcW w:w="0" w:type="auto"/>
            <w:tcBorders>
              <w:top w:val="nil"/>
              <w:left w:val="nil"/>
              <w:bottom w:val="single" w:color="auto" w:sz="4" w:space="0"/>
              <w:right w:val="single" w:color="auto" w:sz="4" w:space="0"/>
            </w:tcBorders>
            <w:shd w:val="clear" w:color="auto" w:fill="auto"/>
            <w:noWrap/>
            <w:vAlign w:val="center"/>
          </w:tcPr>
          <w:p w14:paraId="41D87C4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5.03</w:t>
            </w:r>
          </w:p>
        </w:tc>
        <w:tc>
          <w:tcPr>
            <w:tcW w:w="0" w:type="auto"/>
            <w:tcBorders>
              <w:top w:val="nil"/>
              <w:left w:val="nil"/>
              <w:bottom w:val="single" w:color="auto" w:sz="4" w:space="0"/>
              <w:right w:val="single" w:color="auto" w:sz="4" w:space="0"/>
            </w:tcBorders>
            <w:shd w:val="clear" w:color="auto" w:fill="auto"/>
            <w:noWrap/>
            <w:vAlign w:val="center"/>
          </w:tcPr>
          <w:p w14:paraId="04A6A55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94.71</w:t>
            </w:r>
          </w:p>
        </w:tc>
        <w:tc>
          <w:tcPr>
            <w:tcW w:w="0" w:type="auto"/>
            <w:tcBorders>
              <w:top w:val="nil"/>
              <w:left w:val="nil"/>
              <w:bottom w:val="single" w:color="auto" w:sz="4" w:space="0"/>
              <w:right w:val="single" w:color="auto" w:sz="4" w:space="0"/>
            </w:tcBorders>
            <w:shd w:val="clear" w:color="auto" w:fill="auto"/>
            <w:noWrap/>
            <w:vAlign w:val="center"/>
          </w:tcPr>
          <w:p w14:paraId="2A9110E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71BD9F9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3BE4C49">
            <w:pPr>
              <w:jc w:val="center"/>
              <w:rPr>
                <w:rFonts w:hint="default" w:ascii="Times New Roman" w:hAnsi="Times New Roman" w:eastAsia="sans-serif" w:cs="Times New Roman"/>
                <w:b/>
                <w:bCs/>
                <w:i w:val="0"/>
                <w:iCs w:val="0"/>
                <w:color w:val="000000"/>
                <w:sz w:val="24"/>
                <w:szCs w:val="24"/>
                <w:u w:val="none"/>
              </w:rPr>
            </w:pPr>
          </w:p>
        </w:tc>
      </w:tr>
      <w:tr w14:paraId="7C3623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050074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135</w:t>
            </w:r>
          </w:p>
        </w:tc>
        <w:tc>
          <w:tcPr>
            <w:tcW w:w="0" w:type="auto"/>
            <w:tcBorders>
              <w:top w:val="nil"/>
              <w:left w:val="nil"/>
              <w:bottom w:val="single" w:color="auto" w:sz="4" w:space="0"/>
              <w:right w:val="single" w:color="auto" w:sz="4" w:space="0"/>
            </w:tcBorders>
            <w:shd w:val="clear" w:color="auto" w:fill="auto"/>
            <w:noWrap/>
            <w:vAlign w:val="center"/>
          </w:tcPr>
          <w:p w14:paraId="0A51F1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G/Bel/G-12/26</w:t>
            </w:r>
          </w:p>
        </w:tc>
        <w:tc>
          <w:tcPr>
            <w:tcW w:w="0" w:type="auto"/>
            <w:tcBorders>
              <w:top w:val="nil"/>
              <w:left w:val="nil"/>
              <w:bottom w:val="single" w:color="auto" w:sz="4" w:space="0"/>
              <w:right w:val="single" w:color="auto" w:sz="4" w:space="0"/>
            </w:tcBorders>
            <w:shd w:val="clear" w:color="auto" w:fill="auto"/>
            <w:noWrap/>
            <w:vAlign w:val="center"/>
          </w:tcPr>
          <w:p w14:paraId="0627292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0.43</w:t>
            </w:r>
          </w:p>
        </w:tc>
        <w:tc>
          <w:tcPr>
            <w:tcW w:w="0" w:type="auto"/>
            <w:tcBorders>
              <w:top w:val="nil"/>
              <w:left w:val="nil"/>
              <w:bottom w:val="single" w:color="auto" w:sz="4" w:space="0"/>
              <w:right w:val="single" w:color="auto" w:sz="4" w:space="0"/>
            </w:tcBorders>
            <w:shd w:val="clear" w:color="auto" w:fill="auto"/>
            <w:noWrap/>
            <w:vAlign w:val="center"/>
          </w:tcPr>
          <w:p w14:paraId="3D7C782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4.76</w:t>
            </w:r>
          </w:p>
        </w:tc>
        <w:tc>
          <w:tcPr>
            <w:tcW w:w="0" w:type="auto"/>
            <w:tcBorders>
              <w:top w:val="nil"/>
              <w:left w:val="nil"/>
              <w:bottom w:val="single" w:color="auto" w:sz="4" w:space="0"/>
              <w:right w:val="single" w:color="auto" w:sz="4" w:space="0"/>
            </w:tcBorders>
            <w:shd w:val="clear" w:color="auto" w:fill="auto"/>
            <w:noWrap/>
            <w:vAlign w:val="center"/>
          </w:tcPr>
          <w:p w14:paraId="1B1E5AB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95.01</w:t>
            </w:r>
          </w:p>
        </w:tc>
        <w:tc>
          <w:tcPr>
            <w:tcW w:w="0" w:type="auto"/>
            <w:tcBorders>
              <w:top w:val="nil"/>
              <w:left w:val="nil"/>
              <w:bottom w:val="single" w:color="auto" w:sz="4" w:space="0"/>
              <w:right w:val="single" w:color="auto" w:sz="4" w:space="0"/>
            </w:tcBorders>
            <w:shd w:val="clear" w:color="auto" w:fill="auto"/>
            <w:noWrap/>
            <w:vAlign w:val="center"/>
          </w:tcPr>
          <w:p w14:paraId="1C6792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11AB372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F8580DF">
            <w:pPr>
              <w:jc w:val="center"/>
              <w:rPr>
                <w:rFonts w:hint="default" w:ascii="Times New Roman" w:hAnsi="Times New Roman" w:eastAsia="sans-serif" w:cs="Times New Roman"/>
                <w:b/>
                <w:bCs/>
                <w:i w:val="0"/>
                <w:iCs w:val="0"/>
                <w:color w:val="000000"/>
                <w:sz w:val="24"/>
                <w:szCs w:val="24"/>
                <w:u w:val="none"/>
              </w:rPr>
            </w:pPr>
          </w:p>
        </w:tc>
      </w:tr>
      <w:tr w14:paraId="39E45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46C148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136</w:t>
            </w:r>
          </w:p>
        </w:tc>
        <w:tc>
          <w:tcPr>
            <w:tcW w:w="0" w:type="auto"/>
            <w:tcBorders>
              <w:top w:val="nil"/>
              <w:left w:val="nil"/>
              <w:bottom w:val="single" w:color="auto" w:sz="4" w:space="0"/>
              <w:right w:val="single" w:color="auto" w:sz="4" w:space="0"/>
            </w:tcBorders>
            <w:shd w:val="clear" w:color="auto" w:fill="auto"/>
            <w:noWrap/>
            <w:vAlign w:val="center"/>
          </w:tcPr>
          <w:p w14:paraId="3FC881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G/Bel/G-13/1</w:t>
            </w:r>
          </w:p>
        </w:tc>
        <w:tc>
          <w:tcPr>
            <w:tcW w:w="0" w:type="auto"/>
            <w:tcBorders>
              <w:top w:val="nil"/>
              <w:left w:val="nil"/>
              <w:bottom w:val="single" w:color="auto" w:sz="4" w:space="0"/>
              <w:right w:val="single" w:color="auto" w:sz="4" w:space="0"/>
            </w:tcBorders>
            <w:shd w:val="clear" w:color="auto" w:fill="auto"/>
            <w:noWrap/>
            <w:vAlign w:val="center"/>
          </w:tcPr>
          <w:p w14:paraId="0975D27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1.28</w:t>
            </w:r>
          </w:p>
        </w:tc>
        <w:tc>
          <w:tcPr>
            <w:tcW w:w="0" w:type="auto"/>
            <w:tcBorders>
              <w:top w:val="nil"/>
              <w:left w:val="nil"/>
              <w:bottom w:val="single" w:color="auto" w:sz="4" w:space="0"/>
              <w:right w:val="single" w:color="auto" w:sz="4" w:space="0"/>
            </w:tcBorders>
            <w:shd w:val="clear" w:color="auto" w:fill="auto"/>
            <w:noWrap/>
            <w:vAlign w:val="center"/>
          </w:tcPr>
          <w:p w14:paraId="77FA0FA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12.80</w:t>
            </w:r>
          </w:p>
        </w:tc>
        <w:tc>
          <w:tcPr>
            <w:tcW w:w="0" w:type="auto"/>
            <w:tcBorders>
              <w:top w:val="nil"/>
              <w:left w:val="nil"/>
              <w:bottom w:val="single" w:color="auto" w:sz="4" w:space="0"/>
              <w:right w:val="single" w:color="auto" w:sz="4" w:space="0"/>
            </w:tcBorders>
            <w:shd w:val="clear" w:color="auto" w:fill="auto"/>
            <w:noWrap/>
            <w:vAlign w:val="center"/>
          </w:tcPr>
          <w:p w14:paraId="180B537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87.04</w:t>
            </w:r>
          </w:p>
        </w:tc>
        <w:tc>
          <w:tcPr>
            <w:tcW w:w="0" w:type="auto"/>
            <w:tcBorders>
              <w:top w:val="nil"/>
              <w:left w:val="nil"/>
              <w:bottom w:val="single" w:color="auto" w:sz="4" w:space="0"/>
              <w:right w:val="single" w:color="auto" w:sz="4" w:space="0"/>
            </w:tcBorders>
            <w:shd w:val="clear" w:color="auto" w:fill="auto"/>
            <w:noWrap/>
            <w:vAlign w:val="center"/>
          </w:tcPr>
          <w:p w14:paraId="20E23E8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4FE2280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DF75A56">
            <w:pPr>
              <w:jc w:val="center"/>
              <w:rPr>
                <w:rFonts w:hint="default" w:ascii="Times New Roman" w:hAnsi="Times New Roman" w:eastAsia="sans-serif" w:cs="Times New Roman"/>
                <w:b/>
                <w:bCs/>
                <w:i w:val="0"/>
                <w:iCs w:val="0"/>
                <w:color w:val="000000"/>
                <w:sz w:val="24"/>
                <w:szCs w:val="24"/>
                <w:u w:val="none"/>
              </w:rPr>
            </w:pPr>
          </w:p>
        </w:tc>
      </w:tr>
      <w:tr w14:paraId="1F6DD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6E5A8C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137</w:t>
            </w:r>
          </w:p>
        </w:tc>
        <w:tc>
          <w:tcPr>
            <w:tcW w:w="0" w:type="auto"/>
            <w:tcBorders>
              <w:top w:val="nil"/>
              <w:left w:val="nil"/>
              <w:bottom w:val="single" w:color="auto" w:sz="4" w:space="0"/>
              <w:right w:val="single" w:color="auto" w:sz="4" w:space="0"/>
            </w:tcBorders>
            <w:shd w:val="clear" w:color="auto" w:fill="auto"/>
            <w:noWrap/>
            <w:vAlign w:val="center"/>
          </w:tcPr>
          <w:p w14:paraId="55FE98D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G/Bel/G-13/2</w:t>
            </w:r>
          </w:p>
        </w:tc>
        <w:tc>
          <w:tcPr>
            <w:tcW w:w="0" w:type="auto"/>
            <w:tcBorders>
              <w:top w:val="nil"/>
              <w:left w:val="nil"/>
              <w:bottom w:val="single" w:color="auto" w:sz="4" w:space="0"/>
              <w:right w:val="single" w:color="auto" w:sz="4" w:space="0"/>
            </w:tcBorders>
            <w:shd w:val="clear" w:color="auto" w:fill="auto"/>
            <w:noWrap/>
            <w:vAlign w:val="center"/>
          </w:tcPr>
          <w:p w14:paraId="2CCC556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0.68</w:t>
            </w:r>
          </w:p>
        </w:tc>
        <w:tc>
          <w:tcPr>
            <w:tcW w:w="0" w:type="auto"/>
            <w:tcBorders>
              <w:top w:val="nil"/>
              <w:left w:val="nil"/>
              <w:bottom w:val="single" w:color="auto" w:sz="4" w:space="0"/>
              <w:right w:val="single" w:color="auto" w:sz="4" w:space="0"/>
            </w:tcBorders>
            <w:shd w:val="clear" w:color="auto" w:fill="auto"/>
            <w:noWrap/>
            <w:vAlign w:val="center"/>
          </w:tcPr>
          <w:p w14:paraId="62924B8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4.02</w:t>
            </w:r>
          </w:p>
        </w:tc>
        <w:tc>
          <w:tcPr>
            <w:tcW w:w="0" w:type="auto"/>
            <w:tcBorders>
              <w:top w:val="nil"/>
              <w:left w:val="nil"/>
              <w:bottom w:val="single" w:color="auto" w:sz="4" w:space="0"/>
              <w:right w:val="single" w:color="auto" w:sz="4" w:space="0"/>
            </w:tcBorders>
            <w:shd w:val="clear" w:color="auto" w:fill="auto"/>
            <w:noWrap/>
            <w:vAlign w:val="center"/>
          </w:tcPr>
          <w:p w14:paraId="5815E1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95.24</w:t>
            </w:r>
          </w:p>
        </w:tc>
        <w:tc>
          <w:tcPr>
            <w:tcW w:w="0" w:type="auto"/>
            <w:tcBorders>
              <w:top w:val="nil"/>
              <w:left w:val="nil"/>
              <w:bottom w:val="single" w:color="auto" w:sz="4" w:space="0"/>
              <w:right w:val="single" w:color="auto" w:sz="4" w:space="0"/>
            </w:tcBorders>
            <w:shd w:val="clear" w:color="auto" w:fill="auto"/>
            <w:noWrap/>
            <w:vAlign w:val="center"/>
          </w:tcPr>
          <w:p w14:paraId="7A8169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28DE09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0.63</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1FD04378">
            <w:pPr>
              <w:jc w:val="center"/>
              <w:rPr>
                <w:rFonts w:hint="default" w:ascii="Times New Roman" w:hAnsi="Times New Roman" w:eastAsia="sans-serif" w:cs="Times New Roman"/>
                <w:b/>
                <w:bCs/>
                <w:i w:val="0"/>
                <w:iCs w:val="0"/>
                <w:color w:val="000000"/>
                <w:sz w:val="24"/>
                <w:szCs w:val="24"/>
                <w:u w:val="none"/>
              </w:rPr>
            </w:pPr>
          </w:p>
        </w:tc>
      </w:tr>
      <w:tr w14:paraId="777FCA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5FCA24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138</w:t>
            </w:r>
          </w:p>
        </w:tc>
        <w:tc>
          <w:tcPr>
            <w:tcW w:w="0" w:type="auto"/>
            <w:tcBorders>
              <w:top w:val="nil"/>
              <w:left w:val="nil"/>
              <w:bottom w:val="single" w:color="auto" w:sz="4" w:space="0"/>
              <w:right w:val="single" w:color="auto" w:sz="4" w:space="0"/>
            </w:tcBorders>
            <w:shd w:val="clear" w:color="auto" w:fill="auto"/>
            <w:noWrap/>
            <w:vAlign w:val="center"/>
          </w:tcPr>
          <w:p w14:paraId="7CCF9D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G/Bel/G-13/3</w:t>
            </w:r>
          </w:p>
        </w:tc>
        <w:tc>
          <w:tcPr>
            <w:tcW w:w="0" w:type="auto"/>
            <w:tcBorders>
              <w:top w:val="nil"/>
              <w:left w:val="nil"/>
              <w:bottom w:val="single" w:color="auto" w:sz="4" w:space="0"/>
              <w:right w:val="single" w:color="auto" w:sz="4" w:space="0"/>
            </w:tcBorders>
            <w:shd w:val="clear" w:color="auto" w:fill="auto"/>
            <w:noWrap/>
            <w:vAlign w:val="center"/>
          </w:tcPr>
          <w:p w14:paraId="23C020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0.72</w:t>
            </w:r>
          </w:p>
        </w:tc>
        <w:tc>
          <w:tcPr>
            <w:tcW w:w="0" w:type="auto"/>
            <w:tcBorders>
              <w:top w:val="nil"/>
              <w:left w:val="nil"/>
              <w:bottom w:val="single" w:color="auto" w:sz="4" w:space="0"/>
              <w:right w:val="single" w:color="auto" w:sz="4" w:space="0"/>
            </w:tcBorders>
            <w:shd w:val="clear" w:color="auto" w:fill="auto"/>
            <w:noWrap/>
            <w:vAlign w:val="center"/>
          </w:tcPr>
          <w:p w14:paraId="506ACEE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4.29</w:t>
            </w:r>
          </w:p>
        </w:tc>
        <w:tc>
          <w:tcPr>
            <w:tcW w:w="0" w:type="auto"/>
            <w:tcBorders>
              <w:top w:val="nil"/>
              <w:left w:val="nil"/>
              <w:bottom w:val="single" w:color="auto" w:sz="4" w:space="0"/>
              <w:right w:val="single" w:color="auto" w:sz="4" w:space="0"/>
            </w:tcBorders>
            <w:shd w:val="clear" w:color="auto" w:fill="auto"/>
            <w:noWrap/>
            <w:vAlign w:val="center"/>
          </w:tcPr>
          <w:p w14:paraId="305A405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95.42</w:t>
            </w:r>
          </w:p>
        </w:tc>
        <w:tc>
          <w:tcPr>
            <w:tcW w:w="0" w:type="auto"/>
            <w:tcBorders>
              <w:top w:val="nil"/>
              <w:left w:val="nil"/>
              <w:bottom w:val="single" w:color="auto" w:sz="4" w:space="0"/>
              <w:right w:val="single" w:color="auto" w:sz="4" w:space="0"/>
            </w:tcBorders>
            <w:shd w:val="clear" w:color="auto" w:fill="auto"/>
            <w:noWrap/>
            <w:vAlign w:val="center"/>
          </w:tcPr>
          <w:p w14:paraId="2039F86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center"/>
          </w:tcPr>
          <w:p w14:paraId="4EE60E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92780BF">
            <w:pPr>
              <w:jc w:val="center"/>
              <w:rPr>
                <w:rFonts w:hint="default" w:ascii="Times New Roman" w:hAnsi="Times New Roman" w:eastAsia="sans-serif" w:cs="Times New Roman"/>
                <w:b/>
                <w:bCs/>
                <w:i w:val="0"/>
                <w:iCs w:val="0"/>
                <w:color w:val="000000"/>
                <w:sz w:val="24"/>
                <w:szCs w:val="24"/>
                <w:u w:val="none"/>
              </w:rPr>
            </w:pPr>
          </w:p>
        </w:tc>
      </w:tr>
      <w:tr w14:paraId="4AF06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1A9F85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139</w:t>
            </w:r>
          </w:p>
        </w:tc>
        <w:tc>
          <w:tcPr>
            <w:tcW w:w="0" w:type="auto"/>
            <w:tcBorders>
              <w:top w:val="nil"/>
              <w:left w:val="nil"/>
              <w:bottom w:val="single" w:color="auto" w:sz="4" w:space="0"/>
              <w:right w:val="single" w:color="auto" w:sz="4" w:space="0"/>
            </w:tcBorders>
            <w:shd w:val="clear" w:color="auto" w:fill="auto"/>
            <w:noWrap/>
            <w:vAlign w:val="center"/>
          </w:tcPr>
          <w:p w14:paraId="4A8564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G/Bel/G-13/4</w:t>
            </w:r>
          </w:p>
        </w:tc>
        <w:tc>
          <w:tcPr>
            <w:tcW w:w="0" w:type="auto"/>
            <w:tcBorders>
              <w:top w:val="nil"/>
              <w:left w:val="nil"/>
              <w:bottom w:val="single" w:color="auto" w:sz="4" w:space="0"/>
              <w:right w:val="single" w:color="auto" w:sz="4" w:space="0"/>
            </w:tcBorders>
            <w:shd w:val="clear" w:color="auto" w:fill="auto"/>
            <w:noWrap/>
            <w:vAlign w:val="center"/>
          </w:tcPr>
          <w:p w14:paraId="301D209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0.67</w:t>
            </w:r>
          </w:p>
        </w:tc>
        <w:tc>
          <w:tcPr>
            <w:tcW w:w="0" w:type="auto"/>
            <w:tcBorders>
              <w:top w:val="nil"/>
              <w:left w:val="nil"/>
              <w:bottom w:val="single" w:color="auto" w:sz="4" w:space="0"/>
              <w:right w:val="single" w:color="auto" w:sz="4" w:space="0"/>
            </w:tcBorders>
            <w:shd w:val="clear" w:color="auto" w:fill="auto"/>
            <w:noWrap/>
            <w:vAlign w:val="center"/>
          </w:tcPr>
          <w:p w14:paraId="45BE02C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4.27</w:t>
            </w:r>
          </w:p>
        </w:tc>
        <w:tc>
          <w:tcPr>
            <w:tcW w:w="0" w:type="auto"/>
            <w:tcBorders>
              <w:top w:val="nil"/>
              <w:left w:val="nil"/>
              <w:bottom w:val="single" w:color="auto" w:sz="4" w:space="0"/>
              <w:right w:val="single" w:color="auto" w:sz="4" w:space="0"/>
            </w:tcBorders>
            <w:shd w:val="clear" w:color="auto" w:fill="auto"/>
            <w:noWrap/>
            <w:vAlign w:val="center"/>
          </w:tcPr>
          <w:p w14:paraId="2C46F95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95.49</w:t>
            </w:r>
          </w:p>
        </w:tc>
        <w:tc>
          <w:tcPr>
            <w:tcW w:w="0" w:type="auto"/>
            <w:tcBorders>
              <w:top w:val="nil"/>
              <w:left w:val="nil"/>
              <w:bottom w:val="single" w:color="auto" w:sz="4" w:space="0"/>
              <w:right w:val="single" w:color="auto" w:sz="4" w:space="0"/>
            </w:tcBorders>
            <w:shd w:val="clear" w:color="auto" w:fill="auto"/>
            <w:noWrap/>
            <w:vAlign w:val="center"/>
          </w:tcPr>
          <w:p w14:paraId="4FA201E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center"/>
          </w:tcPr>
          <w:p w14:paraId="6973D7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A4C1438">
            <w:pPr>
              <w:jc w:val="center"/>
              <w:rPr>
                <w:rFonts w:hint="default" w:ascii="Times New Roman" w:hAnsi="Times New Roman" w:eastAsia="sans-serif" w:cs="Times New Roman"/>
                <w:b/>
                <w:bCs/>
                <w:i w:val="0"/>
                <w:iCs w:val="0"/>
                <w:color w:val="000000"/>
                <w:sz w:val="24"/>
                <w:szCs w:val="24"/>
                <w:u w:val="none"/>
              </w:rPr>
            </w:pPr>
          </w:p>
        </w:tc>
      </w:tr>
      <w:tr w14:paraId="73AEA6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8D9440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140</w:t>
            </w:r>
          </w:p>
        </w:tc>
        <w:tc>
          <w:tcPr>
            <w:tcW w:w="0" w:type="auto"/>
            <w:tcBorders>
              <w:top w:val="nil"/>
              <w:left w:val="nil"/>
              <w:bottom w:val="single" w:color="auto" w:sz="4" w:space="0"/>
              <w:right w:val="single" w:color="auto" w:sz="4" w:space="0"/>
            </w:tcBorders>
            <w:shd w:val="clear" w:color="auto" w:fill="auto"/>
            <w:noWrap/>
            <w:vAlign w:val="center"/>
          </w:tcPr>
          <w:p w14:paraId="43030C4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G/Bel/G-13/5</w:t>
            </w:r>
          </w:p>
        </w:tc>
        <w:tc>
          <w:tcPr>
            <w:tcW w:w="0" w:type="auto"/>
            <w:tcBorders>
              <w:top w:val="nil"/>
              <w:left w:val="nil"/>
              <w:bottom w:val="single" w:color="auto" w:sz="4" w:space="0"/>
              <w:right w:val="single" w:color="auto" w:sz="4" w:space="0"/>
            </w:tcBorders>
            <w:shd w:val="clear" w:color="auto" w:fill="auto"/>
            <w:noWrap/>
            <w:vAlign w:val="center"/>
          </w:tcPr>
          <w:p w14:paraId="66955BB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0.94</w:t>
            </w:r>
          </w:p>
        </w:tc>
        <w:tc>
          <w:tcPr>
            <w:tcW w:w="0" w:type="auto"/>
            <w:tcBorders>
              <w:top w:val="nil"/>
              <w:left w:val="nil"/>
              <w:bottom w:val="single" w:color="auto" w:sz="4" w:space="0"/>
              <w:right w:val="single" w:color="auto" w:sz="4" w:space="0"/>
            </w:tcBorders>
            <w:shd w:val="clear" w:color="auto" w:fill="auto"/>
            <w:noWrap/>
            <w:vAlign w:val="center"/>
          </w:tcPr>
          <w:p w14:paraId="0F40865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4.44</w:t>
            </w:r>
          </w:p>
        </w:tc>
        <w:tc>
          <w:tcPr>
            <w:tcW w:w="0" w:type="auto"/>
            <w:tcBorders>
              <w:top w:val="nil"/>
              <w:left w:val="nil"/>
              <w:bottom w:val="single" w:color="auto" w:sz="4" w:space="0"/>
              <w:right w:val="single" w:color="auto" w:sz="4" w:space="0"/>
            </w:tcBorders>
            <w:shd w:val="clear" w:color="auto" w:fill="auto"/>
            <w:noWrap/>
            <w:vAlign w:val="center"/>
          </w:tcPr>
          <w:p w14:paraId="1E841EB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95.26</w:t>
            </w:r>
          </w:p>
        </w:tc>
        <w:tc>
          <w:tcPr>
            <w:tcW w:w="0" w:type="auto"/>
            <w:tcBorders>
              <w:top w:val="nil"/>
              <w:left w:val="nil"/>
              <w:bottom w:val="single" w:color="auto" w:sz="4" w:space="0"/>
              <w:right w:val="single" w:color="auto" w:sz="4" w:space="0"/>
            </w:tcBorders>
            <w:shd w:val="clear" w:color="auto" w:fill="auto"/>
            <w:noWrap/>
            <w:vAlign w:val="center"/>
          </w:tcPr>
          <w:p w14:paraId="2BF6DF4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1F3C016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74479AA">
            <w:pPr>
              <w:jc w:val="center"/>
              <w:rPr>
                <w:rFonts w:hint="default" w:ascii="Times New Roman" w:hAnsi="Times New Roman" w:eastAsia="sans-serif" w:cs="Times New Roman"/>
                <w:b/>
                <w:bCs/>
                <w:i w:val="0"/>
                <w:iCs w:val="0"/>
                <w:color w:val="000000"/>
                <w:sz w:val="24"/>
                <w:szCs w:val="24"/>
                <w:u w:val="none"/>
              </w:rPr>
            </w:pPr>
          </w:p>
        </w:tc>
      </w:tr>
      <w:tr w14:paraId="5BD9F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588A44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141</w:t>
            </w:r>
          </w:p>
        </w:tc>
        <w:tc>
          <w:tcPr>
            <w:tcW w:w="0" w:type="auto"/>
            <w:tcBorders>
              <w:top w:val="nil"/>
              <w:left w:val="nil"/>
              <w:bottom w:val="single" w:color="auto" w:sz="4" w:space="0"/>
              <w:right w:val="single" w:color="auto" w:sz="4" w:space="0"/>
            </w:tcBorders>
            <w:shd w:val="clear" w:color="auto" w:fill="auto"/>
            <w:noWrap/>
            <w:vAlign w:val="center"/>
          </w:tcPr>
          <w:p w14:paraId="54E7283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G/Bel/G-13/6</w:t>
            </w:r>
          </w:p>
        </w:tc>
        <w:tc>
          <w:tcPr>
            <w:tcW w:w="0" w:type="auto"/>
            <w:tcBorders>
              <w:top w:val="nil"/>
              <w:left w:val="nil"/>
              <w:bottom w:val="single" w:color="auto" w:sz="4" w:space="0"/>
              <w:right w:val="single" w:color="auto" w:sz="4" w:space="0"/>
            </w:tcBorders>
            <w:shd w:val="clear" w:color="auto" w:fill="auto"/>
            <w:noWrap/>
            <w:vAlign w:val="center"/>
          </w:tcPr>
          <w:p w14:paraId="1B1AD9A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0.91</w:t>
            </w:r>
          </w:p>
        </w:tc>
        <w:tc>
          <w:tcPr>
            <w:tcW w:w="0" w:type="auto"/>
            <w:tcBorders>
              <w:top w:val="nil"/>
              <w:left w:val="nil"/>
              <w:bottom w:val="single" w:color="auto" w:sz="4" w:space="0"/>
              <w:right w:val="single" w:color="auto" w:sz="4" w:space="0"/>
            </w:tcBorders>
            <w:shd w:val="clear" w:color="auto" w:fill="auto"/>
            <w:noWrap/>
            <w:vAlign w:val="center"/>
          </w:tcPr>
          <w:p w14:paraId="7F75EC8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4.65</w:t>
            </w:r>
          </w:p>
        </w:tc>
        <w:tc>
          <w:tcPr>
            <w:tcW w:w="0" w:type="auto"/>
            <w:tcBorders>
              <w:top w:val="nil"/>
              <w:left w:val="nil"/>
              <w:bottom w:val="single" w:color="auto" w:sz="4" w:space="0"/>
              <w:right w:val="single" w:color="auto" w:sz="4" w:space="0"/>
            </w:tcBorders>
            <w:shd w:val="clear" w:color="auto" w:fill="auto"/>
            <w:noWrap/>
            <w:vAlign w:val="center"/>
          </w:tcPr>
          <w:p w14:paraId="7EF276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95.10</w:t>
            </w:r>
          </w:p>
        </w:tc>
        <w:tc>
          <w:tcPr>
            <w:tcW w:w="0" w:type="auto"/>
            <w:tcBorders>
              <w:top w:val="nil"/>
              <w:left w:val="nil"/>
              <w:bottom w:val="single" w:color="auto" w:sz="4" w:space="0"/>
              <w:right w:val="single" w:color="auto" w:sz="4" w:space="0"/>
            </w:tcBorders>
            <w:shd w:val="clear" w:color="auto" w:fill="auto"/>
            <w:noWrap/>
            <w:vAlign w:val="center"/>
          </w:tcPr>
          <w:p w14:paraId="660092F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5F28E91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7177B370">
            <w:pPr>
              <w:jc w:val="center"/>
              <w:rPr>
                <w:rFonts w:hint="default" w:ascii="Times New Roman" w:hAnsi="Times New Roman" w:eastAsia="sans-serif" w:cs="Times New Roman"/>
                <w:b/>
                <w:bCs/>
                <w:i w:val="0"/>
                <w:iCs w:val="0"/>
                <w:color w:val="000000"/>
                <w:sz w:val="24"/>
                <w:szCs w:val="24"/>
                <w:u w:val="none"/>
              </w:rPr>
            </w:pPr>
          </w:p>
        </w:tc>
      </w:tr>
      <w:tr w14:paraId="750B5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F33D56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142</w:t>
            </w:r>
          </w:p>
        </w:tc>
        <w:tc>
          <w:tcPr>
            <w:tcW w:w="0" w:type="auto"/>
            <w:tcBorders>
              <w:top w:val="nil"/>
              <w:left w:val="nil"/>
              <w:bottom w:val="single" w:color="auto" w:sz="4" w:space="0"/>
              <w:right w:val="single" w:color="auto" w:sz="4" w:space="0"/>
            </w:tcBorders>
            <w:shd w:val="clear" w:color="auto" w:fill="auto"/>
            <w:noWrap/>
            <w:vAlign w:val="center"/>
          </w:tcPr>
          <w:p w14:paraId="76CF63D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G/Bel/G-13/7</w:t>
            </w:r>
          </w:p>
        </w:tc>
        <w:tc>
          <w:tcPr>
            <w:tcW w:w="0" w:type="auto"/>
            <w:tcBorders>
              <w:top w:val="nil"/>
              <w:left w:val="nil"/>
              <w:bottom w:val="single" w:color="auto" w:sz="4" w:space="0"/>
              <w:right w:val="single" w:color="auto" w:sz="4" w:space="0"/>
            </w:tcBorders>
            <w:shd w:val="clear" w:color="auto" w:fill="auto"/>
            <w:noWrap/>
            <w:vAlign w:val="center"/>
          </w:tcPr>
          <w:p w14:paraId="141A989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0.82</w:t>
            </w:r>
          </w:p>
        </w:tc>
        <w:tc>
          <w:tcPr>
            <w:tcW w:w="0" w:type="auto"/>
            <w:tcBorders>
              <w:top w:val="nil"/>
              <w:left w:val="nil"/>
              <w:bottom w:val="single" w:color="auto" w:sz="4" w:space="0"/>
              <w:right w:val="single" w:color="auto" w:sz="4" w:space="0"/>
            </w:tcBorders>
            <w:shd w:val="clear" w:color="auto" w:fill="auto"/>
            <w:noWrap/>
            <w:vAlign w:val="center"/>
          </w:tcPr>
          <w:p w14:paraId="039389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3.89</w:t>
            </w:r>
          </w:p>
        </w:tc>
        <w:tc>
          <w:tcPr>
            <w:tcW w:w="0" w:type="auto"/>
            <w:tcBorders>
              <w:top w:val="nil"/>
              <w:left w:val="nil"/>
              <w:bottom w:val="single" w:color="auto" w:sz="4" w:space="0"/>
              <w:right w:val="single" w:color="auto" w:sz="4" w:space="0"/>
            </w:tcBorders>
            <w:shd w:val="clear" w:color="auto" w:fill="auto"/>
            <w:noWrap/>
            <w:vAlign w:val="center"/>
          </w:tcPr>
          <w:p w14:paraId="572DB1A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94.47</w:t>
            </w:r>
          </w:p>
        </w:tc>
        <w:tc>
          <w:tcPr>
            <w:tcW w:w="0" w:type="auto"/>
            <w:tcBorders>
              <w:top w:val="nil"/>
              <w:left w:val="nil"/>
              <w:bottom w:val="single" w:color="auto" w:sz="4" w:space="0"/>
              <w:right w:val="single" w:color="auto" w:sz="4" w:space="0"/>
            </w:tcBorders>
            <w:shd w:val="clear" w:color="auto" w:fill="auto"/>
            <w:noWrap/>
            <w:vAlign w:val="center"/>
          </w:tcPr>
          <w:p w14:paraId="1188DC5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0.10</w:t>
            </w:r>
          </w:p>
        </w:tc>
        <w:tc>
          <w:tcPr>
            <w:tcW w:w="0" w:type="auto"/>
            <w:tcBorders>
              <w:top w:val="nil"/>
              <w:left w:val="nil"/>
              <w:bottom w:val="single" w:color="auto" w:sz="4" w:space="0"/>
              <w:right w:val="single" w:color="auto" w:sz="4" w:space="0"/>
            </w:tcBorders>
            <w:shd w:val="clear" w:color="auto" w:fill="auto"/>
            <w:noWrap/>
            <w:vAlign w:val="center"/>
          </w:tcPr>
          <w:p w14:paraId="3F6E707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7B3E4EB">
            <w:pPr>
              <w:jc w:val="center"/>
              <w:rPr>
                <w:rFonts w:hint="default" w:ascii="Times New Roman" w:hAnsi="Times New Roman" w:eastAsia="sans-serif" w:cs="Times New Roman"/>
                <w:b/>
                <w:bCs/>
                <w:i w:val="0"/>
                <w:iCs w:val="0"/>
                <w:color w:val="000000"/>
                <w:sz w:val="24"/>
                <w:szCs w:val="24"/>
                <w:u w:val="none"/>
              </w:rPr>
            </w:pPr>
          </w:p>
        </w:tc>
      </w:tr>
      <w:tr w14:paraId="4C968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B4E7D8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143</w:t>
            </w:r>
          </w:p>
        </w:tc>
        <w:tc>
          <w:tcPr>
            <w:tcW w:w="0" w:type="auto"/>
            <w:tcBorders>
              <w:top w:val="nil"/>
              <w:left w:val="nil"/>
              <w:bottom w:val="single" w:color="auto" w:sz="4" w:space="0"/>
              <w:right w:val="single" w:color="auto" w:sz="4" w:space="0"/>
            </w:tcBorders>
            <w:shd w:val="clear" w:color="auto" w:fill="auto"/>
            <w:noWrap/>
            <w:vAlign w:val="center"/>
          </w:tcPr>
          <w:p w14:paraId="31D3095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G/Bel/G-13/8</w:t>
            </w:r>
          </w:p>
        </w:tc>
        <w:tc>
          <w:tcPr>
            <w:tcW w:w="0" w:type="auto"/>
            <w:tcBorders>
              <w:top w:val="nil"/>
              <w:left w:val="nil"/>
              <w:bottom w:val="single" w:color="auto" w:sz="4" w:space="0"/>
              <w:right w:val="single" w:color="auto" w:sz="4" w:space="0"/>
            </w:tcBorders>
            <w:shd w:val="clear" w:color="auto" w:fill="auto"/>
            <w:noWrap/>
            <w:vAlign w:val="center"/>
          </w:tcPr>
          <w:p w14:paraId="216CF0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0.90</w:t>
            </w:r>
          </w:p>
        </w:tc>
        <w:tc>
          <w:tcPr>
            <w:tcW w:w="0" w:type="auto"/>
            <w:tcBorders>
              <w:top w:val="nil"/>
              <w:left w:val="nil"/>
              <w:bottom w:val="single" w:color="auto" w:sz="4" w:space="0"/>
              <w:right w:val="single" w:color="auto" w:sz="4" w:space="0"/>
            </w:tcBorders>
            <w:shd w:val="clear" w:color="auto" w:fill="auto"/>
            <w:noWrap/>
            <w:vAlign w:val="center"/>
          </w:tcPr>
          <w:p w14:paraId="54A86D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3.91</w:t>
            </w:r>
          </w:p>
        </w:tc>
        <w:tc>
          <w:tcPr>
            <w:tcW w:w="0" w:type="auto"/>
            <w:tcBorders>
              <w:top w:val="nil"/>
              <w:left w:val="nil"/>
              <w:bottom w:val="single" w:color="auto" w:sz="4" w:space="0"/>
              <w:right w:val="single" w:color="auto" w:sz="4" w:space="0"/>
            </w:tcBorders>
            <w:shd w:val="clear" w:color="auto" w:fill="auto"/>
            <w:noWrap/>
            <w:vAlign w:val="center"/>
          </w:tcPr>
          <w:p w14:paraId="68613E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95.92</w:t>
            </w:r>
          </w:p>
        </w:tc>
        <w:tc>
          <w:tcPr>
            <w:tcW w:w="0" w:type="auto"/>
            <w:tcBorders>
              <w:top w:val="nil"/>
              <w:left w:val="nil"/>
              <w:bottom w:val="single" w:color="auto" w:sz="4" w:space="0"/>
              <w:right w:val="single" w:color="auto" w:sz="4" w:space="0"/>
            </w:tcBorders>
            <w:shd w:val="clear" w:color="auto" w:fill="auto"/>
            <w:noWrap/>
            <w:vAlign w:val="center"/>
          </w:tcPr>
          <w:p w14:paraId="75CBFA2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7A530F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0.06</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58F72E4">
            <w:pPr>
              <w:jc w:val="center"/>
              <w:rPr>
                <w:rFonts w:hint="default" w:ascii="Times New Roman" w:hAnsi="Times New Roman" w:eastAsia="sans-serif" w:cs="Times New Roman"/>
                <w:b/>
                <w:bCs/>
                <w:i w:val="0"/>
                <w:iCs w:val="0"/>
                <w:color w:val="000000"/>
                <w:sz w:val="24"/>
                <w:szCs w:val="24"/>
                <w:u w:val="none"/>
              </w:rPr>
            </w:pPr>
          </w:p>
        </w:tc>
      </w:tr>
      <w:tr w14:paraId="76FD2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A1B19A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144</w:t>
            </w:r>
          </w:p>
        </w:tc>
        <w:tc>
          <w:tcPr>
            <w:tcW w:w="0" w:type="auto"/>
            <w:tcBorders>
              <w:top w:val="nil"/>
              <w:left w:val="nil"/>
              <w:bottom w:val="single" w:color="auto" w:sz="4" w:space="0"/>
              <w:right w:val="single" w:color="auto" w:sz="4" w:space="0"/>
            </w:tcBorders>
            <w:shd w:val="clear" w:color="auto" w:fill="auto"/>
            <w:noWrap/>
            <w:vAlign w:val="center"/>
          </w:tcPr>
          <w:p w14:paraId="4CA053E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G/Bel/G-14/3</w:t>
            </w:r>
          </w:p>
        </w:tc>
        <w:tc>
          <w:tcPr>
            <w:tcW w:w="0" w:type="auto"/>
            <w:tcBorders>
              <w:top w:val="nil"/>
              <w:left w:val="nil"/>
              <w:bottom w:val="single" w:color="auto" w:sz="4" w:space="0"/>
              <w:right w:val="single" w:color="auto" w:sz="4" w:space="0"/>
            </w:tcBorders>
            <w:shd w:val="clear" w:color="auto" w:fill="auto"/>
            <w:noWrap/>
            <w:vAlign w:val="center"/>
          </w:tcPr>
          <w:p w14:paraId="0598A11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0.50</w:t>
            </w:r>
          </w:p>
        </w:tc>
        <w:tc>
          <w:tcPr>
            <w:tcW w:w="0" w:type="auto"/>
            <w:tcBorders>
              <w:top w:val="nil"/>
              <w:left w:val="nil"/>
              <w:bottom w:val="single" w:color="auto" w:sz="4" w:space="0"/>
              <w:right w:val="single" w:color="auto" w:sz="4" w:space="0"/>
            </w:tcBorders>
            <w:shd w:val="clear" w:color="auto" w:fill="auto"/>
            <w:noWrap/>
            <w:vAlign w:val="center"/>
          </w:tcPr>
          <w:p w14:paraId="020988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3.75</w:t>
            </w:r>
          </w:p>
        </w:tc>
        <w:tc>
          <w:tcPr>
            <w:tcW w:w="0" w:type="auto"/>
            <w:tcBorders>
              <w:top w:val="nil"/>
              <w:left w:val="nil"/>
              <w:bottom w:val="single" w:color="auto" w:sz="4" w:space="0"/>
              <w:right w:val="single" w:color="auto" w:sz="4" w:space="0"/>
            </w:tcBorders>
            <w:shd w:val="clear" w:color="auto" w:fill="auto"/>
            <w:noWrap/>
            <w:vAlign w:val="center"/>
          </w:tcPr>
          <w:p w14:paraId="55DAA48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95.86</w:t>
            </w:r>
          </w:p>
        </w:tc>
        <w:tc>
          <w:tcPr>
            <w:tcW w:w="0" w:type="auto"/>
            <w:tcBorders>
              <w:top w:val="nil"/>
              <w:left w:val="nil"/>
              <w:bottom w:val="single" w:color="auto" w:sz="4" w:space="0"/>
              <w:right w:val="single" w:color="auto" w:sz="4" w:space="0"/>
            </w:tcBorders>
            <w:shd w:val="clear" w:color="auto" w:fill="auto"/>
            <w:noWrap/>
            <w:vAlign w:val="center"/>
          </w:tcPr>
          <w:p w14:paraId="1DD83A3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11544B3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0.31</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5C601ED">
            <w:pPr>
              <w:jc w:val="center"/>
              <w:rPr>
                <w:rFonts w:hint="default" w:ascii="Times New Roman" w:hAnsi="Times New Roman" w:eastAsia="sans-serif" w:cs="Times New Roman"/>
                <w:b/>
                <w:bCs/>
                <w:i w:val="0"/>
                <w:iCs w:val="0"/>
                <w:color w:val="000000"/>
                <w:sz w:val="24"/>
                <w:szCs w:val="24"/>
                <w:u w:val="none"/>
              </w:rPr>
            </w:pPr>
          </w:p>
        </w:tc>
      </w:tr>
      <w:tr w14:paraId="3082C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662457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145</w:t>
            </w:r>
          </w:p>
        </w:tc>
        <w:tc>
          <w:tcPr>
            <w:tcW w:w="0" w:type="auto"/>
            <w:tcBorders>
              <w:top w:val="nil"/>
              <w:left w:val="nil"/>
              <w:bottom w:val="single" w:color="auto" w:sz="4" w:space="0"/>
              <w:right w:val="single" w:color="auto" w:sz="4" w:space="0"/>
            </w:tcBorders>
            <w:shd w:val="clear" w:color="auto" w:fill="auto"/>
            <w:noWrap/>
            <w:vAlign w:val="center"/>
          </w:tcPr>
          <w:p w14:paraId="60066EA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G/Bel/G-14/4</w:t>
            </w:r>
          </w:p>
        </w:tc>
        <w:tc>
          <w:tcPr>
            <w:tcW w:w="0" w:type="auto"/>
            <w:tcBorders>
              <w:top w:val="nil"/>
              <w:left w:val="nil"/>
              <w:bottom w:val="single" w:color="auto" w:sz="4" w:space="0"/>
              <w:right w:val="single" w:color="auto" w:sz="4" w:space="0"/>
            </w:tcBorders>
            <w:shd w:val="clear" w:color="auto" w:fill="auto"/>
            <w:noWrap/>
            <w:vAlign w:val="center"/>
          </w:tcPr>
          <w:p w14:paraId="41E632E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0" w:type="auto"/>
            <w:tcBorders>
              <w:top w:val="nil"/>
              <w:left w:val="nil"/>
              <w:bottom w:val="single" w:color="auto" w:sz="4" w:space="0"/>
              <w:right w:val="single" w:color="auto" w:sz="4" w:space="0"/>
            </w:tcBorders>
            <w:shd w:val="clear" w:color="auto" w:fill="auto"/>
            <w:noWrap/>
            <w:vAlign w:val="center"/>
          </w:tcPr>
          <w:p w14:paraId="3313691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3.72</w:t>
            </w:r>
          </w:p>
        </w:tc>
        <w:tc>
          <w:tcPr>
            <w:tcW w:w="0" w:type="auto"/>
            <w:tcBorders>
              <w:top w:val="nil"/>
              <w:left w:val="nil"/>
              <w:bottom w:val="single" w:color="auto" w:sz="4" w:space="0"/>
              <w:right w:val="single" w:color="auto" w:sz="4" w:space="0"/>
            </w:tcBorders>
            <w:shd w:val="clear" w:color="auto" w:fill="auto"/>
            <w:noWrap/>
            <w:vAlign w:val="center"/>
          </w:tcPr>
          <w:p w14:paraId="3427522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95.94</w:t>
            </w:r>
          </w:p>
        </w:tc>
        <w:tc>
          <w:tcPr>
            <w:tcW w:w="0" w:type="auto"/>
            <w:tcBorders>
              <w:top w:val="nil"/>
              <w:left w:val="nil"/>
              <w:bottom w:val="single" w:color="auto" w:sz="4" w:space="0"/>
              <w:right w:val="single" w:color="auto" w:sz="4" w:space="0"/>
            </w:tcBorders>
            <w:shd w:val="clear" w:color="auto" w:fill="auto"/>
            <w:noWrap/>
            <w:vAlign w:val="center"/>
          </w:tcPr>
          <w:p w14:paraId="373103C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3594C5C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0.25</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02291F2">
            <w:pPr>
              <w:jc w:val="center"/>
              <w:rPr>
                <w:rFonts w:hint="default" w:ascii="Times New Roman" w:hAnsi="Times New Roman" w:eastAsia="sans-serif" w:cs="Times New Roman"/>
                <w:b/>
                <w:bCs/>
                <w:i w:val="0"/>
                <w:iCs w:val="0"/>
                <w:color w:val="000000"/>
                <w:sz w:val="24"/>
                <w:szCs w:val="24"/>
                <w:u w:val="none"/>
              </w:rPr>
            </w:pPr>
          </w:p>
        </w:tc>
      </w:tr>
      <w:tr w14:paraId="4A3AC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2BA7D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146</w:t>
            </w:r>
          </w:p>
        </w:tc>
        <w:tc>
          <w:tcPr>
            <w:tcW w:w="0" w:type="auto"/>
            <w:tcBorders>
              <w:top w:val="nil"/>
              <w:left w:val="nil"/>
              <w:bottom w:val="single" w:color="auto" w:sz="4" w:space="0"/>
              <w:right w:val="single" w:color="auto" w:sz="4" w:space="0"/>
            </w:tcBorders>
            <w:shd w:val="clear" w:color="auto" w:fill="auto"/>
            <w:noWrap/>
            <w:vAlign w:val="center"/>
          </w:tcPr>
          <w:p w14:paraId="2B1F29B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G/Bel/G-14/5</w:t>
            </w:r>
          </w:p>
        </w:tc>
        <w:tc>
          <w:tcPr>
            <w:tcW w:w="0" w:type="auto"/>
            <w:tcBorders>
              <w:top w:val="nil"/>
              <w:left w:val="nil"/>
              <w:bottom w:val="single" w:color="auto" w:sz="4" w:space="0"/>
              <w:right w:val="single" w:color="auto" w:sz="4" w:space="0"/>
            </w:tcBorders>
            <w:shd w:val="clear" w:color="auto" w:fill="auto"/>
            <w:noWrap/>
            <w:vAlign w:val="center"/>
          </w:tcPr>
          <w:p w14:paraId="2B723D8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0.75</w:t>
            </w:r>
          </w:p>
        </w:tc>
        <w:tc>
          <w:tcPr>
            <w:tcW w:w="0" w:type="auto"/>
            <w:tcBorders>
              <w:top w:val="nil"/>
              <w:left w:val="nil"/>
              <w:bottom w:val="single" w:color="auto" w:sz="4" w:space="0"/>
              <w:right w:val="single" w:color="auto" w:sz="4" w:space="0"/>
            </w:tcBorders>
            <w:shd w:val="clear" w:color="auto" w:fill="auto"/>
            <w:noWrap/>
            <w:vAlign w:val="center"/>
          </w:tcPr>
          <w:p w14:paraId="67FBEAE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3.91</w:t>
            </w:r>
          </w:p>
        </w:tc>
        <w:tc>
          <w:tcPr>
            <w:tcW w:w="0" w:type="auto"/>
            <w:tcBorders>
              <w:top w:val="nil"/>
              <w:left w:val="nil"/>
              <w:bottom w:val="single" w:color="auto" w:sz="4" w:space="0"/>
              <w:right w:val="single" w:color="auto" w:sz="4" w:space="0"/>
            </w:tcBorders>
            <w:shd w:val="clear" w:color="auto" w:fill="auto"/>
            <w:noWrap/>
            <w:vAlign w:val="center"/>
          </w:tcPr>
          <w:p w14:paraId="48D8B38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95.54</w:t>
            </w:r>
          </w:p>
        </w:tc>
        <w:tc>
          <w:tcPr>
            <w:tcW w:w="0" w:type="auto"/>
            <w:tcBorders>
              <w:top w:val="nil"/>
              <w:left w:val="nil"/>
              <w:bottom w:val="single" w:color="auto" w:sz="4" w:space="0"/>
              <w:right w:val="single" w:color="auto" w:sz="4" w:space="0"/>
            </w:tcBorders>
            <w:shd w:val="clear" w:color="auto" w:fill="auto"/>
            <w:noWrap/>
            <w:vAlign w:val="center"/>
          </w:tcPr>
          <w:p w14:paraId="12C8969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0.07</w:t>
            </w:r>
          </w:p>
        </w:tc>
        <w:tc>
          <w:tcPr>
            <w:tcW w:w="0" w:type="auto"/>
            <w:tcBorders>
              <w:top w:val="nil"/>
              <w:left w:val="nil"/>
              <w:bottom w:val="single" w:color="auto" w:sz="4" w:space="0"/>
              <w:right w:val="single" w:color="auto" w:sz="4" w:space="0"/>
            </w:tcBorders>
            <w:shd w:val="clear" w:color="auto" w:fill="auto"/>
            <w:noWrap/>
            <w:vAlign w:val="center"/>
          </w:tcPr>
          <w:p w14:paraId="28B70A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2CDF242A">
            <w:pPr>
              <w:jc w:val="center"/>
              <w:rPr>
                <w:rFonts w:hint="default" w:ascii="Times New Roman" w:hAnsi="Times New Roman" w:eastAsia="sans-serif" w:cs="Times New Roman"/>
                <w:b/>
                <w:bCs/>
                <w:i w:val="0"/>
                <w:iCs w:val="0"/>
                <w:color w:val="000000"/>
                <w:sz w:val="24"/>
                <w:szCs w:val="24"/>
                <w:u w:val="none"/>
              </w:rPr>
            </w:pPr>
          </w:p>
        </w:tc>
      </w:tr>
      <w:tr w14:paraId="49559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2608EE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147</w:t>
            </w:r>
          </w:p>
        </w:tc>
        <w:tc>
          <w:tcPr>
            <w:tcW w:w="0" w:type="auto"/>
            <w:tcBorders>
              <w:top w:val="nil"/>
              <w:left w:val="nil"/>
              <w:bottom w:val="single" w:color="auto" w:sz="4" w:space="0"/>
              <w:right w:val="single" w:color="auto" w:sz="4" w:space="0"/>
            </w:tcBorders>
            <w:shd w:val="clear" w:color="auto" w:fill="auto"/>
            <w:noWrap/>
            <w:vAlign w:val="center"/>
          </w:tcPr>
          <w:p w14:paraId="7DC3399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G/Bel/G-14/6</w:t>
            </w:r>
          </w:p>
        </w:tc>
        <w:tc>
          <w:tcPr>
            <w:tcW w:w="0" w:type="auto"/>
            <w:tcBorders>
              <w:top w:val="nil"/>
              <w:left w:val="nil"/>
              <w:bottom w:val="single" w:color="auto" w:sz="4" w:space="0"/>
              <w:right w:val="single" w:color="auto" w:sz="4" w:space="0"/>
            </w:tcBorders>
            <w:shd w:val="clear" w:color="auto" w:fill="auto"/>
            <w:noWrap/>
            <w:vAlign w:val="center"/>
          </w:tcPr>
          <w:p w14:paraId="1E5065E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0.85</w:t>
            </w:r>
          </w:p>
        </w:tc>
        <w:tc>
          <w:tcPr>
            <w:tcW w:w="0" w:type="auto"/>
            <w:tcBorders>
              <w:top w:val="nil"/>
              <w:left w:val="nil"/>
              <w:bottom w:val="single" w:color="auto" w:sz="4" w:space="0"/>
              <w:right w:val="single" w:color="auto" w:sz="4" w:space="0"/>
            </w:tcBorders>
            <w:shd w:val="clear" w:color="auto" w:fill="auto"/>
            <w:noWrap/>
            <w:vAlign w:val="center"/>
          </w:tcPr>
          <w:p w14:paraId="4146C97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3.76</w:t>
            </w:r>
          </w:p>
        </w:tc>
        <w:tc>
          <w:tcPr>
            <w:tcW w:w="0" w:type="auto"/>
            <w:tcBorders>
              <w:top w:val="nil"/>
              <w:left w:val="nil"/>
              <w:bottom w:val="single" w:color="auto" w:sz="4" w:space="0"/>
              <w:right w:val="single" w:color="auto" w:sz="4" w:space="0"/>
            </w:tcBorders>
            <w:shd w:val="clear" w:color="auto" w:fill="auto"/>
            <w:noWrap/>
            <w:vAlign w:val="center"/>
          </w:tcPr>
          <w:p w14:paraId="5A5A65E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95.92</w:t>
            </w:r>
          </w:p>
        </w:tc>
        <w:tc>
          <w:tcPr>
            <w:tcW w:w="0" w:type="auto"/>
            <w:tcBorders>
              <w:top w:val="nil"/>
              <w:left w:val="nil"/>
              <w:bottom w:val="single" w:color="auto" w:sz="4" w:space="0"/>
              <w:right w:val="single" w:color="auto" w:sz="4" w:space="0"/>
            </w:tcBorders>
            <w:shd w:val="clear" w:color="auto" w:fill="auto"/>
            <w:noWrap/>
            <w:vAlign w:val="center"/>
          </w:tcPr>
          <w:p w14:paraId="34B24FD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74225B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530FD0F1">
            <w:pPr>
              <w:jc w:val="center"/>
              <w:rPr>
                <w:rFonts w:hint="default" w:ascii="Times New Roman" w:hAnsi="Times New Roman" w:eastAsia="sans-serif" w:cs="Times New Roman"/>
                <w:b/>
                <w:bCs/>
                <w:i w:val="0"/>
                <w:iCs w:val="0"/>
                <w:color w:val="000000"/>
                <w:sz w:val="24"/>
                <w:szCs w:val="24"/>
                <w:u w:val="none"/>
              </w:rPr>
            </w:pPr>
          </w:p>
        </w:tc>
      </w:tr>
      <w:tr w14:paraId="04065D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CEB33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148</w:t>
            </w:r>
          </w:p>
        </w:tc>
        <w:tc>
          <w:tcPr>
            <w:tcW w:w="0" w:type="auto"/>
            <w:tcBorders>
              <w:top w:val="nil"/>
              <w:left w:val="nil"/>
              <w:bottom w:val="single" w:color="auto" w:sz="4" w:space="0"/>
              <w:right w:val="single" w:color="auto" w:sz="4" w:space="0"/>
            </w:tcBorders>
            <w:shd w:val="clear" w:color="auto" w:fill="auto"/>
            <w:noWrap/>
            <w:vAlign w:val="center"/>
          </w:tcPr>
          <w:p w14:paraId="48CD07F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G/Bel/G-14/7</w:t>
            </w:r>
          </w:p>
        </w:tc>
        <w:tc>
          <w:tcPr>
            <w:tcW w:w="0" w:type="auto"/>
            <w:tcBorders>
              <w:top w:val="nil"/>
              <w:left w:val="nil"/>
              <w:bottom w:val="single" w:color="auto" w:sz="4" w:space="0"/>
              <w:right w:val="single" w:color="auto" w:sz="4" w:space="0"/>
            </w:tcBorders>
            <w:shd w:val="clear" w:color="auto" w:fill="auto"/>
            <w:noWrap/>
            <w:vAlign w:val="center"/>
          </w:tcPr>
          <w:p w14:paraId="549B818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0.98</w:t>
            </w:r>
          </w:p>
        </w:tc>
        <w:tc>
          <w:tcPr>
            <w:tcW w:w="0" w:type="auto"/>
            <w:tcBorders>
              <w:top w:val="nil"/>
              <w:left w:val="nil"/>
              <w:bottom w:val="single" w:color="auto" w:sz="4" w:space="0"/>
              <w:right w:val="single" w:color="auto" w:sz="4" w:space="0"/>
            </w:tcBorders>
            <w:shd w:val="clear" w:color="auto" w:fill="auto"/>
            <w:noWrap/>
            <w:vAlign w:val="center"/>
          </w:tcPr>
          <w:p w14:paraId="476236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3.77</w:t>
            </w:r>
          </w:p>
        </w:tc>
        <w:tc>
          <w:tcPr>
            <w:tcW w:w="0" w:type="auto"/>
            <w:tcBorders>
              <w:top w:val="nil"/>
              <w:left w:val="nil"/>
              <w:bottom w:val="single" w:color="auto" w:sz="4" w:space="0"/>
              <w:right w:val="single" w:color="auto" w:sz="4" w:space="0"/>
            </w:tcBorders>
            <w:shd w:val="clear" w:color="auto" w:fill="auto"/>
            <w:noWrap/>
            <w:vAlign w:val="center"/>
          </w:tcPr>
          <w:p w14:paraId="15910B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95.95</w:t>
            </w:r>
          </w:p>
        </w:tc>
        <w:tc>
          <w:tcPr>
            <w:tcW w:w="0" w:type="auto"/>
            <w:tcBorders>
              <w:top w:val="nil"/>
              <w:left w:val="nil"/>
              <w:bottom w:val="single" w:color="auto" w:sz="4" w:space="0"/>
              <w:right w:val="single" w:color="auto" w:sz="4" w:space="0"/>
            </w:tcBorders>
            <w:shd w:val="clear" w:color="auto" w:fill="auto"/>
            <w:noWrap/>
            <w:vAlign w:val="center"/>
          </w:tcPr>
          <w:p w14:paraId="4374397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center"/>
          </w:tcPr>
          <w:p w14:paraId="4D66964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6D1B8E0">
            <w:pPr>
              <w:jc w:val="center"/>
              <w:rPr>
                <w:rFonts w:hint="default" w:ascii="Times New Roman" w:hAnsi="Times New Roman" w:eastAsia="sans-serif" w:cs="Times New Roman"/>
                <w:b/>
                <w:bCs/>
                <w:i w:val="0"/>
                <w:iCs w:val="0"/>
                <w:color w:val="000000"/>
                <w:sz w:val="24"/>
                <w:szCs w:val="24"/>
                <w:u w:val="none"/>
              </w:rPr>
            </w:pPr>
          </w:p>
        </w:tc>
      </w:tr>
      <w:tr w14:paraId="6595B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96BEEA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149</w:t>
            </w:r>
          </w:p>
        </w:tc>
        <w:tc>
          <w:tcPr>
            <w:tcW w:w="0" w:type="auto"/>
            <w:tcBorders>
              <w:top w:val="nil"/>
              <w:left w:val="nil"/>
              <w:bottom w:val="single" w:color="auto" w:sz="4" w:space="0"/>
              <w:right w:val="single" w:color="auto" w:sz="4" w:space="0"/>
            </w:tcBorders>
            <w:shd w:val="clear" w:color="auto" w:fill="auto"/>
            <w:noWrap/>
            <w:vAlign w:val="center"/>
          </w:tcPr>
          <w:p w14:paraId="531EBAF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G/Bel/G-14/8</w:t>
            </w:r>
          </w:p>
        </w:tc>
        <w:tc>
          <w:tcPr>
            <w:tcW w:w="0" w:type="auto"/>
            <w:tcBorders>
              <w:top w:val="nil"/>
              <w:left w:val="nil"/>
              <w:bottom w:val="single" w:color="auto" w:sz="4" w:space="0"/>
              <w:right w:val="single" w:color="auto" w:sz="4" w:space="0"/>
            </w:tcBorders>
            <w:shd w:val="clear" w:color="auto" w:fill="auto"/>
            <w:noWrap/>
            <w:vAlign w:val="center"/>
          </w:tcPr>
          <w:p w14:paraId="7EC4EC7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0.88</w:t>
            </w:r>
          </w:p>
        </w:tc>
        <w:tc>
          <w:tcPr>
            <w:tcW w:w="0" w:type="auto"/>
            <w:tcBorders>
              <w:top w:val="nil"/>
              <w:left w:val="nil"/>
              <w:bottom w:val="single" w:color="auto" w:sz="4" w:space="0"/>
              <w:right w:val="single" w:color="auto" w:sz="4" w:space="0"/>
            </w:tcBorders>
            <w:shd w:val="clear" w:color="auto" w:fill="auto"/>
            <w:noWrap/>
            <w:vAlign w:val="center"/>
          </w:tcPr>
          <w:p w14:paraId="37B73B6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3.66</w:t>
            </w:r>
          </w:p>
        </w:tc>
        <w:tc>
          <w:tcPr>
            <w:tcW w:w="0" w:type="auto"/>
            <w:tcBorders>
              <w:top w:val="nil"/>
              <w:left w:val="nil"/>
              <w:bottom w:val="single" w:color="auto" w:sz="4" w:space="0"/>
              <w:right w:val="single" w:color="auto" w:sz="4" w:space="0"/>
            </w:tcBorders>
            <w:shd w:val="clear" w:color="auto" w:fill="auto"/>
            <w:noWrap/>
            <w:vAlign w:val="center"/>
          </w:tcPr>
          <w:p w14:paraId="7BD3666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96.05</w:t>
            </w:r>
          </w:p>
        </w:tc>
        <w:tc>
          <w:tcPr>
            <w:tcW w:w="0" w:type="auto"/>
            <w:tcBorders>
              <w:top w:val="nil"/>
              <w:left w:val="nil"/>
              <w:bottom w:val="single" w:color="auto" w:sz="4" w:space="0"/>
              <w:right w:val="single" w:color="auto" w:sz="4" w:space="0"/>
            </w:tcBorders>
            <w:shd w:val="clear" w:color="auto" w:fill="auto"/>
            <w:noWrap/>
            <w:vAlign w:val="center"/>
          </w:tcPr>
          <w:p w14:paraId="703666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center"/>
          </w:tcPr>
          <w:p w14:paraId="0D6578E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668F4268">
            <w:pPr>
              <w:jc w:val="center"/>
              <w:rPr>
                <w:rFonts w:hint="default" w:ascii="Times New Roman" w:hAnsi="Times New Roman" w:eastAsia="sans-serif" w:cs="Times New Roman"/>
                <w:b/>
                <w:bCs/>
                <w:i w:val="0"/>
                <w:iCs w:val="0"/>
                <w:color w:val="000000"/>
                <w:sz w:val="24"/>
                <w:szCs w:val="24"/>
                <w:u w:val="none"/>
              </w:rPr>
            </w:pPr>
          </w:p>
        </w:tc>
      </w:tr>
      <w:tr w14:paraId="5C2C4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6944E5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150</w:t>
            </w:r>
          </w:p>
        </w:tc>
        <w:tc>
          <w:tcPr>
            <w:tcW w:w="0" w:type="auto"/>
            <w:tcBorders>
              <w:top w:val="nil"/>
              <w:left w:val="nil"/>
              <w:bottom w:val="single" w:color="auto" w:sz="4" w:space="0"/>
              <w:right w:val="single" w:color="auto" w:sz="4" w:space="0"/>
            </w:tcBorders>
            <w:shd w:val="clear" w:color="auto" w:fill="auto"/>
            <w:noWrap/>
            <w:vAlign w:val="center"/>
          </w:tcPr>
          <w:p w14:paraId="6B5DA8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G/Bel/G-14/9</w:t>
            </w:r>
          </w:p>
        </w:tc>
        <w:tc>
          <w:tcPr>
            <w:tcW w:w="0" w:type="auto"/>
            <w:tcBorders>
              <w:top w:val="nil"/>
              <w:left w:val="nil"/>
              <w:bottom w:val="single" w:color="auto" w:sz="4" w:space="0"/>
              <w:right w:val="single" w:color="auto" w:sz="4" w:space="0"/>
            </w:tcBorders>
            <w:shd w:val="clear" w:color="auto" w:fill="auto"/>
            <w:noWrap/>
            <w:vAlign w:val="center"/>
          </w:tcPr>
          <w:p w14:paraId="24A89E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0.80</w:t>
            </w:r>
          </w:p>
        </w:tc>
        <w:tc>
          <w:tcPr>
            <w:tcW w:w="0" w:type="auto"/>
            <w:tcBorders>
              <w:top w:val="nil"/>
              <w:left w:val="nil"/>
              <w:bottom w:val="single" w:color="auto" w:sz="4" w:space="0"/>
              <w:right w:val="single" w:color="auto" w:sz="4" w:space="0"/>
            </w:tcBorders>
            <w:shd w:val="clear" w:color="auto" w:fill="auto"/>
            <w:noWrap/>
            <w:vAlign w:val="center"/>
          </w:tcPr>
          <w:p w14:paraId="14F770B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3.90</w:t>
            </w:r>
          </w:p>
        </w:tc>
        <w:tc>
          <w:tcPr>
            <w:tcW w:w="0" w:type="auto"/>
            <w:tcBorders>
              <w:top w:val="nil"/>
              <w:left w:val="nil"/>
              <w:bottom w:val="single" w:color="auto" w:sz="4" w:space="0"/>
              <w:right w:val="single" w:color="auto" w:sz="4" w:space="0"/>
            </w:tcBorders>
            <w:shd w:val="clear" w:color="auto" w:fill="auto"/>
            <w:noWrap/>
            <w:vAlign w:val="center"/>
          </w:tcPr>
          <w:p w14:paraId="729EB2C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95.69</w:t>
            </w:r>
          </w:p>
        </w:tc>
        <w:tc>
          <w:tcPr>
            <w:tcW w:w="0" w:type="auto"/>
            <w:tcBorders>
              <w:top w:val="nil"/>
              <w:left w:val="nil"/>
              <w:bottom w:val="single" w:color="auto" w:sz="4" w:space="0"/>
              <w:right w:val="single" w:color="auto" w:sz="4" w:space="0"/>
            </w:tcBorders>
            <w:shd w:val="clear" w:color="auto" w:fill="auto"/>
            <w:noWrap/>
            <w:vAlign w:val="center"/>
          </w:tcPr>
          <w:p w14:paraId="650ABA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1E99878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0.28</w:t>
            </w:r>
          </w:p>
        </w:tc>
        <w:tc>
          <w:tcPr>
            <w:tcW w:w="960" w:type="dxa"/>
            <w:vMerge w:val="continue"/>
            <w:tcBorders>
              <w:top w:val="nil"/>
              <w:left w:val="single" w:color="auto" w:sz="4" w:space="0"/>
              <w:bottom w:val="single" w:color="auto" w:sz="4" w:space="0"/>
              <w:right w:val="single" w:color="auto" w:sz="4" w:space="0"/>
            </w:tcBorders>
            <w:shd w:val="clear" w:color="auto" w:fill="auto"/>
            <w:vAlign w:val="center"/>
          </w:tcPr>
          <w:p w14:paraId="423F7189">
            <w:pPr>
              <w:jc w:val="center"/>
              <w:rPr>
                <w:rFonts w:hint="default" w:ascii="Times New Roman" w:hAnsi="Times New Roman" w:eastAsia="sans-serif" w:cs="Times New Roman"/>
                <w:b/>
                <w:bCs/>
                <w:i w:val="0"/>
                <w:iCs w:val="0"/>
                <w:color w:val="000000"/>
                <w:sz w:val="24"/>
                <w:szCs w:val="24"/>
                <w:u w:val="none"/>
              </w:rPr>
            </w:pPr>
          </w:p>
        </w:tc>
      </w:tr>
      <w:tr w14:paraId="7FFF6C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4C76B5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151</w:t>
            </w:r>
          </w:p>
        </w:tc>
        <w:tc>
          <w:tcPr>
            <w:tcW w:w="0" w:type="auto"/>
            <w:tcBorders>
              <w:top w:val="nil"/>
              <w:left w:val="nil"/>
              <w:bottom w:val="single" w:color="auto" w:sz="4" w:space="0"/>
              <w:right w:val="single" w:color="auto" w:sz="4" w:space="0"/>
            </w:tcBorders>
            <w:shd w:val="clear" w:color="auto" w:fill="auto"/>
            <w:noWrap/>
            <w:vAlign w:val="center"/>
          </w:tcPr>
          <w:p w14:paraId="3254F6C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DBT-1/1</w:t>
            </w:r>
          </w:p>
        </w:tc>
        <w:tc>
          <w:tcPr>
            <w:tcW w:w="0" w:type="auto"/>
            <w:tcBorders>
              <w:top w:val="nil"/>
              <w:left w:val="nil"/>
              <w:bottom w:val="single" w:color="auto" w:sz="4" w:space="0"/>
              <w:right w:val="single" w:color="auto" w:sz="4" w:space="0"/>
            </w:tcBorders>
            <w:shd w:val="clear" w:color="auto" w:fill="auto"/>
            <w:noWrap/>
            <w:vAlign w:val="bottom"/>
          </w:tcPr>
          <w:p w14:paraId="157C282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1.64</w:t>
            </w:r>
          </w:p>
        </w:tc>
        <w:tc>
          <w:tcPr>
            <w:tcW w:w="0" w:type="auto"/>
            <w:tcBorders>
              <w:top w:val="nil"/>
              <w:left w:val="nil"/>
              <w:bottom w:val="single" w:color="auto" w:sz="4" w:space="0"/>
              <w:right w:val="single" w:color="auto" w:sz="4" w:space="0"/>
            </w:tcBorders>
            <w:shd w:val="clear" w:color="auto" w:fill="auto"/>
            <w:noWrap/>
            <w:vAlign w:val="bottom"/>
          </w:tcPr>
          <w:p w14:paraId="727A173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3.31</w:t>
            </w:r>
          </w:p>
        </w:tc>
        <w:tc>
          <w:tcPr>
            <w:tcW w:w="0" w:type="auto"/>
            <w:tcBorders>
              <w:top w:val="nil"/>
              <w:left w:val="nil"/>
              <w:bottom w:val="single" w:color="auto" w:sz="4" w:space="0"/>
              <w:right w:val="single" w:color="auto" w:sz="4" w:space="0"/>
            </w:tcBorders>
            <w:shd w:val="clear" w:color="auto" w:fill="auto"/>
            <w:noWrap/>
            <w:vAlign w:val="bottom"/>
          </w:tcPr>
          <w:p w14:paraId="03197F1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95.92</w:t>
            </w:r>
          </w:p>
        </w:tc>
        <w:tc>
          <w:tcPr>
            <w:tcW w:w="0" w:type="auto"/>
            <w:tcBorders>
              <w:top w:val="nil"/>
              <w:left w:val="nil"/>
              <w:bottom w:val="single" w:color="auto" w:sz="4" w:space="0"/>
              <w:right w:val="single" w:color="auto" w:sz="4" w:space="0"/>
            </w:tcBorders>
            <w:shd w:val="clear" w:color="auto" w:fill="auto"/>
            <w:noWrap/>
            <w:vAlign w:val="center"/>
          </w:tcPr>
          <w:p w14:paraId="06AB017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0.18</w:t>
            </w:r>
          </w:p>
        </w:tc>
        <w:tc>
          <w:tcPr>
            <w:tcW w:w="0" w:type="auto"/>
            <w:tcBorders>
              <w:top w:val="nil"/>
              <w:left w:val="nil"/>
              <w:bottom w:val="single" w:color="auto" w:sz="4" w:space="0"/>
              <w:right w:val="single" w:color="auto" w:sz="4" w:space="0"/>
            </w:tcBorders>
            <w:shd w:val="clear" w:color="auto" w:fill="auto"/>
            <w:noWrap/>
            <w:vAlign w:val="bottom"/>
          </w:tcPr>
          <w:p w14:paraId="4095CFC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0.59</w:t>
            </w:r>
          </w:p>
        </w:tc>
        <w:tc>
          <w:tcPr>
            <w:tcW w:w="960" w:type="dxa"/>
            <w:vMerge w:val="restart"/>
            <w:tcBorders>
              <w:top w:val="nil"/>
              <w:left w:val="single" w:color="auto" w:sz="4" w:space="0"/>
              <w:bottom w:val="single" w:color="auto" w:sz="4" w:space="0"/>
              <w:right w:val="single" w:color="auto" w:sz="4" w:space="0"/>
            </w:tcBorders>
            <w:shd w:val="clear" w:color="auto" w:fill="auto"/>
            <w:vAlign w:val="bottom"/>
          </w:tcPr>
          <w:p w14:paraId="0710D81D">
            <w:pPr>
              <w:keepNext w:val="0"/>
              <w:keepLines w:val="0"/>
              <w:widowControl/>
              <w:suppressLineNumbers w:val="0"/>
              <w:jc w:val="both"/>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Trench Samples</w:t>
            </w:r>
          </w:p>
        </w:tc>
      </w:tr>
      <w:tr w14:paraId="7C57B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FF71E5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152</w:t>
            </w:r>
          </w:p>
        </w:tc>
        <w:tc>
          <w:tcPr>
            <w:tcW w:w="0" w:type="auto"/>
            <w:tcBorders>
              <w:top w:val="nil"/>
              <w:left w:val="nil"/>
              <w:bottom w:val="single" w:color="auto" w:sz="4" w:space="0"/>
              <w:right w:val="single" w:color="auto" w:sz="4" w:space="0"/>
            </w:tcBorders>
            <w:shd w:val="clear" w:color="auto" w:fill="auto"/>
            <w:noWrap/>
            <w:vAlign w:val="center"/>
          </w:tcPr>
          <w:p w14:paraId="699A050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DBT-1/2</w:t>
            </w:r>
          </w:p>
        </w:tc>
        <w:tc>
          <w:tcPr>
            <w:tcW w:w="0" w:type="auto"/>
            <w:tcBorders>
              <w:top w:val="nil"/>
              <w:left w:val="nil"/>
              <w:bottom w:val="single" w:color="auto" w:sz="4" w:space="0"/>
              <w:right w:val="single" w:color="auto" w:sz="4" w:space="0"/>
            </w:tcBorders>
            <w:shd w:val="clear" w:color="auto" w:fill="auto"/>
            <w:noWrap/>
            <w:vAlign w:val="bottom"/>
          </w:tcPr>
          <w:p w14:paraId="586A400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1.79</w:t>
            </w:r>
          </w:p>
        </w:tc>
        <w:tc>
          <w:tcPr>
            <w:tcW w:w="0" w:type="auto"/>
            <w:tcBorders>
              <w:top w:val="nil"/>
              <w:left w:val="nil"/>
              <w:bottom w:val="single" w:color="auto" w:sz="4" w:space="0"/>
              <w:right w:val="single" w:color="auto" w:sz="4" w:space="0"/>
            </w:tcBorders>
            <w:shd w:val="clear" w:color="auto" w:fill="auto"/>
            <w:noWrap/>
            <w:vAlign w:val="bottom"/>
          </w:tcPr>
          <w:p w14:paraId="4421CD4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2.96</w:t>
            </w:r>
          </w:p>
        </w:tc>
        <w:tc>
          <w:tcPr>
            <w:tcW w:w="0" w:type="auto"/>
            <w:tcBorders>
              <w:top w:val="nil"/>
              <w:left w:val="nil"/>
              <w:bottom w:val="single" w:color="auto" w:sz="4" w:space="0"/>
              <w:right w:val="single" w:color="auto" w:sz="4" w:space="0"/>
            </w:tcBorders>
            <w:shd w:val="clear" w:color="auto" w:fill="auto"/>
            <w:noWrap/>
            <w:vAlign w:val="bottom"/>
          </w:tcPr>
          <w:p w14:paraId="40E820F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96.31</w:t>
            </w:r>
          </w:p>
        </w:tc>
        <w:tc>
          <w:tcPr>
            <w:tcW w:w="0" w:type="auto"/>
            <w:tcBorders>
              <w:top w:val="nil"/>
              <w:left w:val="nil"/>
              <w:bottom w:val="single" w:color="auto" w:sz="4" w:space="0"/>
              <w:right w:val="single" w:color="auto" w:sz="4" w:space="0"/>
            </w:tcBorders>
            <w:shd w:val="clear" w:color="auto" w:fill="auto"/>
            <w:noWrap/>
            <w:vAlign w:val="center"/>
          </w:tcPr>
          <w:p w14:paraId="205772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bottom"/>
          </w:tcPr>
          <w:p w14:paraId="580E86C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0.58</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31A858AD">
            <w:pPr>
              <w:jc w:val="center"/>
              <w:rPr>
                <w:rFonts w:hint="default" w:ascii="Times New Roman" w:hAnsi="Times New Roman" w:eastAsia="sans-serif" w:cs="Times New Roman"/>
                <w:i w:val="0"/>
                <w:iCs w:val="0"/>
                <w:color w:val="000000"/>
                <w:sz w:val="24"/>
                <w:szCs w:val="24"/>
                <w:u w:val="none"/>
              </w:rPr>
            </w:pPr>
          </w:p>
        </w:tc>
      </w:tr>
      <w:tr w14:paraId="2B470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750AFF0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153</w:t>
            </w:r>
          </w:p>
        </w:tc>
        <w:tc>
          <w:tcPr>
            <w:tcW w:w="0" w:type="auto"/>
            <w:tcBorders>
              <w:top w:val="nil"/>
              <w:left w:val="nil"/>
              <w:bottom w:val="single" w:color="auto" w:sz="4" w:space="0"/>
              <w:right w:val="single" w:color="auto" w:sz="4" w:space="0"/>
            </w:tcBorders>
            <w:shd w:val="clear" w:color="auto" w:fill="auto"/>
            <w:noWrap/>
            <w:vAlign w:val="center"/>
          </w:tcPr>
          <w:p w14:paraId="16BABC4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DBT-1/3</w:t>
            </w:r>
          </w:p>
        </w:tc>
        <w:tc>
          <w:tcPr>
            <w:tcW w:w="0" w:type="auto"/>
            <w:tcBorders>
              <w:top w:val="nil"/>
              <w:left w:val="nil"/>
              <w:bottom w:val="single" w:color="auto" w:sz="4" w:space="0"/>
              <w:right w:val="single" w:color="auto" w:sz="4" w:space="0"/>
            </w:tcBorders>
            <w:shd w:val="clear" w:color="auto" w:fill="auto"/>
            <w:noWrap/>
            <w:vAlign w:val="bottom"/>
          </w:tcPr>
          <w:p w14:paraId="58D17D1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1.11</w:t>
            </w:r>
          </w:p>
        </w:tc>
        <w:tc>
          <w:tcPr>
            <w:tcW w:w="0" w:type="auto"/>
            <w:tcBorders>
              <w:top w:val="nil"/>
              <w:left w:val="nil"/>
              <w:bottom w:val="single" w:color="auto" w:sz="4" w:space="0"/>
              <w:right w:val="single" w:color="auto" w:sz="4" w:space="0"/>
            </w:tcBorders>
            <w:shd w:val="clear" w:color="auto" w:fill="auto"/>
            <w:noWrap/>
            <w:vAlign w:val="bottom"/>
          </w:tcPr>
          <w:p w14:paraId="5BC76E9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2.13</w:t>
            </w:r>
          </w:p>
        </w:tc>
        <w:tc>
          <w:tcPr>
            <w:tcW w:w="0" w:type="auto"/>
            <w:tcBorders>
              <w:top w:val="nil"/>
              <w:left w:val="nil"/>
              <w:bottom w:val="single" w:color="auto" w:sz="4" w:space="0"/>
              <w:right w:val="single" w:color="auto" w:sz="4" w:space="0"/>
            </w:tcBorders>
            <w:shd w:val="clear" w:color="auto" w:fill="auto"/>
            <w:noWrap/>
            <w:vAlign w:val="bottom"/>
          </w:tcPr>
          <w:p w14:paraId="1811AE0E">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97.22</w:t>
            </w:r>
          </w:p>
        </w:tc>
        <w:tc>
          <w:tcPr>
            <w:tcW w:w="0" w:type="auto"/>
            <w:tcBorders>
              <w:top w:val="nil"/>
              <w:left w:val="nil"/>
              <w:bottom w:val="single" w:color="auto" w:sz="4" w:space="0"/>
              <w:right w:val="single" w:color="auto" w:sz="4" w:space="0"/>
            </w:tcBorders>
            <w:shd w:val="clear" w:color="auto" w:fill="auto"/>
            <w:noWrap/>
            <w:vAlign w:val="center"/>
          </w:tcPr>
          <w:p w14:paraId="791628A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0.16</w:t>
            </w:r>
          </w:p>
        </w:tc>
        <w:tc>
          <w:tcPr>
            <w:tcW w:w="0" w:type="auto"/>
            <w:tcBorders>
              <w:top w:val="nil"/>
              <w:left w:val="nil"/>
              <w:bottom w:val="single" w:color="auto" w:sz="4" w:space="0"/>
              <w:right w:val="single" w:color="auto" w:sz="4" w:space="0"/>
            </w:tcBorders>
            <w:shd w:val="clear" w:color="auto" w:fill="auto"/>
            <w:noWrap/>
            <w:vAlign w:val="bottom"/>
          </w:tcPr>
          <w:p w14:paraId="5215095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0.49</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602DC6AF">
            <w:pPr>
              <w:jc w:val="center"/>
              <w:rPr>
                <w:rFonts w:hint="default" w:ascii="Times New Roman" w:hAnsi="Times New Roman" w:eastAsia="sans-serif" w:cs="Times New Roman"/>
                <w:i w:val="0"/>
                <w:iCs w:val="0"/>
                <w:color w:val="000000"/>
                <w:sz w:val="24"/>
                <w:szCs w:val="24"/>
                <w:u w:val="none"/>
              </w:rPr>
            </w:pPr>
          </w:p>
        </w:tc>
      </w:tr>
      <w:tr w14:paraId="75E4E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65C673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154</w:t>
            </w:r>
          </w:p>
        </w:tc>
        <w:tc>
          <w:tcPr>
            <w:tcW w:w="0" w:type="auto"/>
            <w:tcBorders>
              <w:top w:val="nil"/>
              <w:left w:val="nil"/>
              <w:bottom w:val="single" w:color="auto" w:sz="4" w:space="0"/>
              <w:right w:val="single" w:color="auto" w:sz="4" w:space="0"/>
            </w:tcBorders>
            <w:shd w:val="clear" w:color="auto" w:fill="auto"/>
            <w:noWrap/>
            <w:vAlign w:val="center"/>
          </w:tcPr>
          <w:p w14:paraId="7C1A2C7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DBT-1/4</w:t>
            </w:r>
          </w:p>
        </w:tc>
        <w:tc>
          <w:tcPr>
            <w:tcW w:w="0" w:type="auto"/>
            <w:tcBorders>
              <w:top w:val="nil"/>
              <w:left w:val="nil"/>
              <w:bottom w:val="single" w:color="auto" w:sz="4" w:space="0"/>
              <w:right w:val="single" w:color="auto" w:sz="4" w:space="0"/>
            </w:tcBorders>
            <w:shd w:val="clear" w:color="auto" w:fill="auto"/>
            <w:noWrap/>
            <w:vAlign w:val="bottom"/>
          </w:tcPr>
          <w:p w14:paraId="0CEEE50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1.33</w:t>
            </w:r>
          </w:p>
        </w:tc>
        <w:tc>
          <w:tcPr>
            <w:tcW w:w="0" w:type="auto"/>
            <w:tcBorders>
              <w:top w:val="nil"/>
              <w:left w:val="nil"/>
              <w:bottom w:val="single" w:color="auto" w:sz="4" w:space="0"/>
              <w:right w:val="single" w:color="auto" w:sz="4" w:space="0"/>
            </w:tcBorders>
            <w:shd w:val="clear" w:color="auto" w:fill="auto"/>
            <w:noWrap/>
            <w:vAlign w:val="bottom"/>
          </w:tcPr>
          <w:p w14:paraId="32AA216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2.05</w:t>
            </w:r>
          </w:p>
        </w:tc>
        <w:tc>
          <w:tcPr>
            <w:tcW w:w="0" w:type="auto"/>
            <w:tcBorders>
              <w:top w:val="nil"/>
              <w:left w:val="nil"/>
              <w:bottom w:val="single" w:color="auto" w:sz="4" w:space="0"/>
              <w:right w:val="single" w:color="auto" w:sz="4" w:space="0"/>
            </w:tcBorders>
            <w:shd w:val="clear" w:color="auto" w:fill="auto"/>
            <w:noWrap/>
            <w:vAlign w:val="bottom"/>
          </w:tcPr>
          <w:p w14:paraId="47E607D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97.29</w:t>
            </w:r>
          </w:p>
        </w:tc>
        <w:tc>
          <w:tcPr>
            <w:tcW w:w="0" w:type="auto"/>
            <w:tcBorders>
              <w:top w:val="nil"/>
              <w:left w:val="nil"/>
              <w:bottom w:val="single" w:color="auto" w:sz="4" w:space="0"/>
              <w:right w:val="single" w:color="auto" w:sz="4" w:space="0"/>
            </w:tcBorders>
            <w:shd w:val="clear" w:color="auto" w:fill="auto"/>
            <w:noWrap/>
            <w:vAlign w:val="center"/>
          </w:tcPr>
          <w:p w14:paraId="0D56C40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0.17</w:t>
            </w:r>
          </w:p>
        </w:tc>
        <w:tc>
          <w:tcPr>
            <w:tcW w:w="0" w:type="auto"/>
            <w:tcBorders>
              <w:top w:val="nil"/>
              <w:left w:val="nil"/>
              <w:bottom w:val="single" w:color="auto" w:sz="4" w:space="0"/>
              <w:right w:val="single" w:color="auto" w:sz="4" w:space="0"/>
            </w:tcBorders>
            <w:shd w:val="clear" w:color="auto" w:fill="auto"/>
            <w:noWrap/>
            <w:vAlign w:val="bottom"/>
          </w:tcPr>
          <w:p w14:paraId="4DA574F8">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0.49</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300841B3">
            <w:pPr>
              <w:jc w:val="center"/>
              <w:rPr>
                <w:rFonts w:hint="default" w:ascii="Times New Roman" w:hAnsi="Times New Roman" w:eastAsia="sans-serif" w:cs="Times New Roman"/>
                <w:i w:val="0"/>
                <w:iCs w:val="0"/>
                <w:color w:val="000000"/>
                <w:sz w:val="24"/>
                <w:szCs w:val="24"/>
                <w:u w:val="none"/>
              </w:rPr>
            </w:pPr>
          </w:p>
        </w:tc>
      </w:tr>
      <w:tr w14:paraId="18FA9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C22A6B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155</w:t>
            </w:r>
          </w:p>
        </w:tc>
        <w:tc>
          <w:tcPr>
            <w:tcW w:w="0" w:type="auto"/>
            <w:tcBorders>
              <w:top w:val="nil"/>
              <w:left w:val="nil"/>
              <w:bottom w:val="single" w:color="auto" w:sz="4" w:space="0"/>
              <w:right w:val="single" w:color="auto" w:sz="4" w:space="0"/>
            </w:tcBorders>
            <w:shd w:val="clear" w:color="auto" w:fill="auto"/>
            <w:noWrap/>
            <w:vAlign w:val="center"/>
          </w:tcPr>
          <w:p w14:paraId="2025BA4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DBT-1/5</w:t>
            </w:r>
          </w:p>
        </w:tc>
        <w:tc>
          <w:tcPr>
            <w:tcW w:w="0" w:type="auto"/>
            <w:tcBorders>
              <w:top w:val="nil"/>
              <w:left w:val="nil"/>
              <w:bottom w:val="single" w:color="auto" w:sz="4" w:space="0"/>
              <w:right w:val="single" w:color="auto" w:sz="4" w:space="0"/>
            </w:tcBorders>
            <w:shd w:val="clear" w:color="auto" w:fill="auto"/>
            <w:noWrap/>
            <w:vAlign w:val="bottom"/>
          </w:tcPr>
          <w:p w14:paraId="180674F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1.56</w:t>
            </w:r>
          </w:p>
        </w:tc>
        <w:tc>
          <w:tcPr>
            <w:tcW w:w="0" w:type="auto"/>
            <w:tcBorders>
              <w:top w:val="nil"/>
              <w:left w:val="nil"/>
              <w:bottom w:val="single" w:color="auto" w:sz="4" w:space="0"/>
              <w:right w:val="single" w:color="auto" w:sz="4" w:space="0"/>
            </w:tcBorders>
            <w:shd w:val="clear" w:color="auto" w:fill="auto"/>
            <w:noWrap/>
            <w:vAlign w:val="bottom"/>
          </w:tcPr>
          <w:p w14:paraId="73A65D2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2.51</w:t>
            </w:r>
          </w:p>
        </w:tc>
        <w:tc>
          <w:tcPr>
            <w:tcW w:w="0" w:type="auto"/>
            <w:tcBorders>
              <w:top w:val="nil"/>
              <w:left w:val="nil"/>
              <w:bottom w:val="single" w:color="auto" w:sz="4" w:space="0"/>
              <w:right w:val="single" w:color="auto" w:sz="4" w:space="0"/>
            </w:tcBorders>
            <w:shd w:val="clear" w:color="auto" w:fill="auto"/>
            <w:noWrap/>
            <w:vAlign w:val="bottom"/>
          </w:tcPr>
          <w:p w14:paraId="6BD8216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96.56</w:t>
            </w:r>
          </w:p>
        </w:tc>
        <w:tc>
          <w:tcPr>
            <w:tcW w:w="0" w:type="auto"/>
            <w:tcBorders>
              <w:top w:val="nil"/>
              <w:left w:val="nil"/>
              <w:bottom w:val="single" w:color="auto" w:sz="4" w:space="0"/>
              <w:right w:val="single" w:color="auto" w:sz="4" w:space="0"/>
            </w:tcBorders>
            <w:shd w:val="clear" w:color="auto" w:fill="auto"/>
            <w:noWrap/>
            <w:vAlign w:val="center"/>
          </w:tcPr>
          <w:p w14:paraId="190B387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bottom"/>
          </w:tcPr>
          <w:p w14:paraId="18D0D30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0.82</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330DD01C">
            <w:pPr>
              <w:jc w:val="center"/>
              <w:rPr>
                <w:rFonts w:hint="default" w:ascii="Times New Roman" w:hAnsi="Times New Roman" w:eastAsia="sans-serif" w:cs="Times New Roman"/>
                <w:i w:val="0"/>
                <w:iCs w:val="0"/>
                <w:color w:val="000000"/>
                <w:sz w:val="24"/>
                <w:szCs w:val="24"/>
                <w:u w:val="none"/>
              </w:rPr>
            </w:pPr>
          </w:p>
        </w:tc>
      </w:tr>
      <w:tr w14:paraId="4CF42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9957EE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156</w:t>
            </w:r>
          </w:p>
        </w:tc>
        <w:tc>
          <w:tcPr>
            <w:tcW w:w="0" w:type="auto"/>
            <w:tcBorders>
              <w:top w:val="nil"/>
              <w:left w:val="nil"/>
              <w:bottom w:val="single" w:color="auto" w:sz="4" w:space="0"/>
              <w:right w:val="single" w:color="auto" w:sz="4" w:space="0"/>
            </w:tcBorders>
            <w:shd w:val="clear" w:color="auto" w:fill="auto"/>
            <w:noWrap/>
            <w:vAlign w:val="center"/>
          </w:tcPr>
          <w:p w14:paraId="4AAF677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DBT-1/6</w:t>
            </w:r>
          </w:p>
        </w:tc>
        <w:tc>
          <w:tcPr>
            <w:tcW w:w="0" w:type="auto"/>
            <w:tcBorders>
              <w:top w:val="nil"/>
              <w:left w:val="nil"/>
              <w:bottom w:val="single" w:color="auto" w:sz="4" w:space="0"/>
              <w:right w:val="single" w:color="auto" w:sz="4" w:space="0"/>
            </w:tcBorders>
            <w:shd w:val="clear" w:color="auto" w:fill="auto"/>
            <w:noWrap/>
            <w:vAlign w:val="bottom"/>
          </w:tcPr>
          <w:p w14:paraId="66A9A4C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3.37</w:t>
            </w:r>
          </w:p>
        </w:tc>
        <w:tc>
          <w:tcPr>
            <w:tcW w:w="0" w:type="auto"/>
            <w:tcBorders>
              <w:top w:val="nil"/>
              <w:left w:val="nil"/>
              <w:bottom w:val="single" w:color="auto" w:sz="4" w:space="0"/>
              <w:right w:val="single" w:color="auto" w:sz="4" w:space="0"/>
            </w:tcBorders>
            <w:shd w:val="clear" w:color="auto" w:fill="auto"/>
            <w:noWrap/>
            <w:vAlign w:val="bottom"/>
          </w:tcPr>
          <w:p w14:paraId="4F03BD1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4.03</w:t>
            </w:r>
          </w:p>
        </w:tc>
        <w:tc>
          <w:tcPr>
            <w:tcW w:w="0" w:type="auto"/>
            <w:tcBorders>
              <w:top w:val="nil"/>
              <w:left w:val="nil"/>
              <w:bottom w:val="single" w:color="auto" w:sz="4" w:space="0"/>
              <w:right w:val="single" w:color="auto" w:sz="4" w:space="0"/>
            </w:tcBorders>
            <w:shd w:val="clear" w:color="auto" w:fill="auto"/>
            <w:noWrap/>
            <w:vAlign w:val="bottom"/>
          </w:tcPr>
          <w:p w14:paraId="4A58CF3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95.29</w:t>
            </w:r>
          </w:p>
        </w:tc>
        <w:tc>
          <w:tcPr>
            <w:tcW w:w="0" w:type="auto"/>
            <w:tcBorders>
              <w:top w:val="nil"/>
              <w:left w:val="nil"/>
              <w:bottom w:val="single" w:color="auto" w:sz="4" w:space="0"/>
              <w:right w:val="single" w:color="auto" w:sz="4" w:space="0"/>
            </w:tcBorders>
            <w:shd w:val="clear" w:color="auto" w:fill="auto"/>
            <w:noWrap/>
            <w:vAlign w:val="center"/>
          </w:tcPr>
          <w:p w14:paraId="0D4133B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bottom"/>
          </w:tcPr>
          <w:p w14:paraId="6421F8D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0.57</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5351A2EB">
            <w:pPr>
              <w:jc w:val="center"/>
              <w:rPr>
                <w:rFonts w:hint="default" w:ascii="Times New Roman" w:hAnsi="Times New Roman" w:eastAsia="sans-serif" w:cs="Times New Roman"/>
                <w:i w:val="0"/>
                <w:iCs w:val="0"/>
                <w:color w:val="000000"/>
                <w:sz w:val="24"/>
                <w:szCs w:val="24"/>
                <w:u w:val="none"/>
              </w:rPr>
            </w:pPr>
          </w:p>
        </w:tc>
      </w:tr>
      <w:tr w14:paraId="463CE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74A4E0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157</w:t>
            </w:r>
          </w:p>
        </w:tc>
        <w:tc>
          <w:tcPr>
            <w:tcW w:w="0" w:type="auto"/>
            <w:tcBorders>
              <w:top w:val="nil"/>
              <w:left w:val="nil"/>
              <w:bottom w:val="single" w:color="auto" w:sz="4" w:space="0"/>
              <w:right w:val="single" w:color="auto" w:sz="4" w:space="0"/>
            </w:tcBorders>
            <w:shd w:val="clear" w:color="auto" w:fill="auto"/>
            <w:noWrap/>
            <w:vAlign w:val="center"/>
          </w:tcPr>
          <w:p w14:paraId="3DFA2167">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DBT-1/7</w:t>
            </w:r>
          </w:p>
        </w:tc>
        <w:tc>
          <w:tcPr>
            <w:tcW w:w="0" w:type="auto"/>
            <w:tcBorders>
              <w:top w:val="nil"/>
              <w:left w:val="nil"/>
              <w:bottom w:val="single" w:color="auto" w:sz="4" w:space="0"/>
              <w:right w:val="single" w:color="auto" w:sz="4" w:space="0"/>
            </w:tcBorders>
            <w:shd w:val="clear" w:color="auto" w:fill="auto"/>
            <w:noWrap/>
            <w:vAlign w:val="bottom"/>
          </w:tcPr>
          <w:p w14:paraId="65EB9F7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1.46</w:t>
            </w:r>
          </w:p>
        </w:tc>
        <w:tc>
          <w:tcPr>
            <w:tcW w:w="0" w:type="auto"/>
            <w:tcBorders>
              <w:top w:val="nil"/>
              <w:left w:val="nil"/>
              <w:bottom w:val="single" w:color="auto" w:sz="4" w:space="0"/>
              <w:right w:val="single" w:color="auto" w:sz="4" w:space="0"/>
            </w:tcBorders>
            <w:shd w:val="clear" w:color="auto" w:fill="auto"/>
            <w:noWrap/>
            <w:vAlign w:val="bottom"/>
          </w:tcPr>
          <w:p w14:paraId="40F616D5">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1.89</w:t>
            </w:r>
          </w:p>
        </w:tc>
        <w:tc>
          <w:tcPr>
            <w:tcW w:w="0" w:type="auto"/>
            <w:tcBorders>
              <w:top w:val="nil"/>
              <w:left w:val="nil"/>
              <w:bottom w:val="single" w:color="auto" w:sz="4" w:space="0"/>
              <w:right w:val="single" w:color="auto" w:sz="4" w:space="0"/>
            </w:tcBorders>
            <w:shd w:val="clear" w:color="auto" w:fill="auto"/>
            <w:noWrap/>
            <w:vAlign w:val="bottom"/>
          </w:tcPr>
          <w:p w14:paraId="0ADDF57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97.45</w:t>
            </w:r>
          </w:p>
        </w:tc>
        <w:tc>
          <w:tcPr>
            <w:tcW w:w="0" w:type="auto"/>
            <w:tcBorders>
              <w:top w:val="nil"/>
              <w:left w:val="nil"/>
              <w:bottom w:val="single" w:color="auto" w:sz="4" w:space="0"/>
              <w:right w:val="single" w:color="auto" w:sz="4" w:space="0"/>
            </w:tcBorders>
            <w:shd w:val="clear" w:color="auto" w:fill="auto"/>
            <w:noWrap/>
            <w:vAlign w:val="center"/>
          </w:tcPr>
          <w:p w14:paraId="0EA4B64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bottom"/>
          </w:tcPr>
          <w:p w14:paraId="03831F0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0.54</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75D90812">
            <w:pPr>
              <w:jc w:val="center"/>
              <w:rPr>
                <w:rFonts w:hint="default" w:ascii="Times New Roman" w:hAnsi="Times New Roman" w:eastAsia="sans-serif" w:cs="Times New Roman"/>
                <w:i w:val="0"/>
                <w:iCs w:val="0"/>
                <w:color w:val="000000"/>
                <w:sz w:val="24"/>
                <w:szCs w:val="24"/>
                <w:u w:val="none"/>
              </w:rPr>
            </w:pPr>
          </w:p>
        </w:tc>
      </w:tr>
      <w:tr w14:paraId="4EE2C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7755CC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158</w:t>
            </w:r>
          </w:p>
        </w:tc>
        <w:tc>
          <w:tcPr>
            <w:tcW w:w="0" w:type="auto"/>
            <w:tcBorders>
              <w:top w:val="nil"/>
              <w:left w:val="nil"/>
              <w:bottom w:val="single" w:color="auto" w:sz="4" w:space="0"/>
              <w:right w:val="single" w:color="auto" w:sz="4" w:space="0"/>
            </w:tcBorders>
            <w:shd w:val="clear" w:color="auto" w:fill="auto"/>
            <w:noWrap/>
            <w:vAlign w:val="center"/>
          </w:tcPr>
          <w:p w14:paraId="6F734CC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DBT-1/8</w:t>
            </w:r>
          </w:p>
        </w:tc>
        <w:tc>
          <w:tcPr>
            <w:tcW w:w="0" w:type="auto"/>
            <w:tcBorders>
              <w:top w:val="nil"/>
              <w:left w:val="nil"/>
              <w:bottom w:val="single" w:color="auto" w:sz="4" w:space="0"/>
              <w:right w:val="single" w:color="auto" w:sz="4" w:space="0"/>
            </w:tcBorders>
            <w:shd w:val="clear" w:color="auto" w:fill="auto"/>
            <w:noWrap/>
            <w:vAlign w:val="bottom"/>
          </w:tcPr>
          <w:p w14:paraId="1BC1A28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6.01</w:t>
            </w:r>
          </w:p>
        </w:tc>
        <w:tc>
          <w:tcPr>
            <w:tcW w:w="0" w:type="auto"/>
            <w:tcBorders>
              <w:top w:val="nil"/>
              <w:left w:val="nil"/>
              <w:bottom w:val="single" w:color="auto" w:sz="4" w:space="0"/>
              <w:right w:val="single" w:color="auto" w:sz="4" w:space="0"/>
            </w:tcBorders>
            <w:shd w:val="clear" w:color="auto" w:fill="auto"/>
            <w:noWrap/>
            <w:vAlign w:val="bottom"/>
          </w:tcPr>
          <w:p w14:paraId="7E40F15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7.13</w:t>
            </w:r>
          </w:p>
        </w:tc>
        <w:tc>
          <w:tcPr>
            <w:tcW w:w="0" w:type="auto"/>
            <w:tcBorders>
              <w:top w:val="nil"/>
              <w:left w:val="nil"/>
              <w:bottom w:val="single" w:color="auto" w:sz="4" w:space="0"/>
              <w:right w:val="single" w:color="auto" w:sz="4" w:space="0"/>
            </w:tcBorders>
            <w:shd w:val="clear" w:color="auto" w:fill="auto"/>
            <w:noWrap/>
            <w:vAlign w:val="bottom"/>
          </w:tcPr>
          <w:p w14:paraId="00F59D7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91.99</w:t>
            </w:r>
          </w:p>
        </w:tc>
        <w:tc>
          <w:tcPr>
            <w:tcW w:w="0" w:type="auto"/>
            <w:tcBorders>
              <w:top w:val="nil"/>
              <w:left w:val="nil"/>
              <w:bottom w:val="single" w:color="auto" w:sz="4" w:space="0"/>
              <w:right w:val="single" w:color="auto" w:sz="4" w:space="0"/>
            </w:tcBorders>
            <w:shd w:val="clear" w:color="auto" w:fill="auto"/>
            <w:noWrap/>
            <w:vAlign w:val="center"/>
          </w:tcPr>
          <w:p w14:paraId="40E78AF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bottom"/>
          </w:tcPr>
          <w:p w14:paraId="1CF4B68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0.79</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48B608AF">
            <w:pPr>
              <w:jc w:val="center"/>
              <w:rPr>
                <w:rFonts w:hint="default" w:ascii="Times New Roman" w:hAnsi="Times New Roman" w:eastAsia="sans-serif" w:cs="Times New Roman"/>
                <w:i w:val="0"/>
                <w:iCs w:val="0"/>
                <w:color w:val="000000"/>
                <w:sz w:val="24"/>
                <w:szCs w:val="24"/>
                <w:u w:val="none"/>
              </w:rPr>
            </w:pPr>
          </w:p>
        </w:tc>
      </w:tr>
      <w:tr w14:paraId="0E199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DA3A75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159</w:t>
            </w:r>
          </w:p>
        </w:tc>
        <w:tc>
          <w:tcPr>
            <w:tcW w:w="0" w:type="auto"/>
            <w:tcBorders>
              <w:top w:val="nil"/>
              <w:left w:val="nil"/>
              <w:bottom w:val="single" w:color="auto" w:sz="4" w:space="0"/>
              <w:right w:val="single" w:color="auto" w:sz="4" w:space="0"/>
            </w:tcBorders>
            <w:shd w:val="clear" w:color="auto" w:fill="auto"/>
            <w:noWrap/>
            <w:vAlign w:val="center"/>
          </w:tcPr>
          <w:p w14:paraId="090C3DF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DBT-1/9</w:t>
            </w:r>
          </w:p>
        </w:tc>
        <w:tc>
          <w:tcPr>
            <w:tcW w:w="0" w:type="auto"/>
            <w:tcBorders>
              <w:top w:val="nil"/>
              <w:left w:val="nil"/>
              <w:bottom w:val="single" w:color="auto" w:sz="4" w:space="0"/>
              <w:right w:val="single" w:color="auto" w:sz="4" w:space="0"/>
            </w:tcBorders>
            <w:shd w:val="clear" w:color="auto" w:fill="auto"/>
            <w:noWrap/>
            <w:vAlign w:val="bottom"/>
          </w:tcPr>
          <w:p w14:paraId="6E59964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3.20</w:t>
            </w:r>
          </w:p>
        </w:tc>
        <w:tc>
          <w:tcPr>
            <w:tcW w:w="0" w:type="auto"/>
            <w:tcBorders>
              <w:top w:val="nil"/>
              <w:left w:val="nil"/>
              <w:bottom w:val="single" w:color="auto" w:sz="4" w:space="0"/>
              <w:right w:val="single" w:color="auto" w:sz="4" w:space="0"/>
            </w:tcBorders>
            <w:shd w:val="clear" w:color="auto" w:fill="auto"/>
            <w:noWrap/>
            <w:vAlign w:val="bottom"/>
          </w:tcPr>
          <w:p w14:paraId="5B178F8F">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3.53</w:t>
            </w:r>
          </w:p>
        </w:tc>
        <w:tc>
          <w:tcPr>
            <w:tcW w:w="0" w:type="auto"/>
            <w:tcBorders>
              <w:top w:val="nil"/>
              <w:left w:val="nil"/>
              <w:bottom w:val="single" w:color="auto" w:sz="4" w:space="0"/>
              <w:right w:val="single" w:color="auto" w:sz="4" w:space="0"/>
            </w:tcBorders>
            <w:shd w:val="clear" w:color="auto" w:fill="auto"/>
            <w:noWrap/>
            <w:vAlign w:val="bottom"/>
          </w:tcPr>
          <w:p w14:paraId="75400A6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95.59</w:t>
            </w:r>
          </w:p>
        </w:tc>
        <w:tc>
          <w:tcPr>
            <w:tcW w:w="0" w:type="auto"/>
            <w:tcBorders>
              <w:top w:val="nil"/>
              <w:left w:val="nil"/>
              <w:bottom w:val="single" w:color="auto" w:sz="4" w:space="0"/>
              <w:right w:val="single" w:color="auto" w:sz="4" w:space="0"/>
            </w:tcBorders>
            <w:shd w:val="clear" w:color="auto" w:fill="auto"/>
            <w:noWrap/>
            <w:vAlign w:val="center"/>
          </w:tcPr>
          <w:p w14:paraId="49E558C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bottom"/>
          </w:tcPr>
          <w:p w14:paraId="2402A97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0.74</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6C7AA623">
            <w:pPr>
              <w:jc w:val="center"/>
              <w:rPr>
                <w:rFonts w:hint="default" w:ascii="Times New Roman" w:hAnsi="Times New Roman" w:eastAsia="sans-serif" w:cs="Times New Roman"/>
                <w:i w:val="0"/>
                <w:iCs w:val="0"/>
                <w:color w:val="000000"/>
                <w:sz w:val="24"/>
                <w:szCs w:val="24"/>
                <w:u w:val="none"/>
              </w:rPr>
            </w:pPr>
          </w:p>
        </w:tc>
      </w:tr>
      <w:tr w14:paraId="7CC84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06A9C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160</w:t>
            </w:r>
          </w:p>
        </w:tc>
        <w:tc>
          <w:tcPr>
            <w:tcW w:w="0" w:type="auto"/>
            <w:tcBorders>
              <w:top w:val="nil"/>
              <w:left w:val="nil"/>
              <w:bottom w:val="single" w:color="auto" w:sz="4" w:space="0"/>
              <w:right w:val="single" w:color="auto" w:sz="4" w:space="0"/>
            </w:tcBorders>
            <w:shd w:val="clear" w:color="auto" w:fill="auto"/>
            <w:noWrap/>
            <w:vAlign w:val="center"/>
          </w:tcPr>
          <w:p w14:paraId="6E081A8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DBT-1/10</w:t>
            </w:r>
          </w:p>
        </w:tc>
        <w:tc>
          <w:tcPr>
            <w:tcW w:w="0" w:type="auto"/>
            <w:tcBorders>
              <w:top w:val="nil"/>
              <w:left w:val="nil"/>
              <w:bottom w:val="single" w:color="auto" w:sz="4" w:space="0"/>
              <w:right w:val="single" w:color="auto" w:sz="4" w:space="0"/>
            </w:tcBorders>
            <w:shd w:val="clear" w:color="auto" w:fill="auto"/>
            <w:noWrap/>
            <w:vAlign w:val="bottom"/>
          </w:tcPr>
          <w:p w14:paraId="293ADB9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3.44</w:t>
            </w:r>
          </w:p>
        </w:tc>
        <w:tc>
          <w:tcPr>
            <w:tcW w:w="0" w:type="auto"/>
            <w:tcBorders>
              <w:top w:val="nil"/>
              <w:left w:val="nil"/>
              <w:bottom w:val="single" w:color="auto" w:sz="4" w:space="0"/>
              <w:right w:val="single" w:color="auto" w:sz="4" w:space="0"/>
            </w:tcBorders>
            <w:shd w:val="clear" w:color="auto" w:fill="auto"/>
            <w:noWrap/>
            <w:vAlign w:val="bottom"/>
          </w:tcPr>
          <w:p w14:paraId="56AB94E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4.48</w:t>
            </w:r>
          </w:p>
        </w:tc>
        <w:tc>
          <w:tcPr>
            <w:tcW w:w="0" w:type="auto"/>
            <w:tcBorders>
              <w:top w:val="nil"/>
              <w:left w:val="nil"/>
              <w:bottom w:val="single" w:color="auto" w:sz="4" w:space="0"/>
              <w:right w:val="single" w:color="auto" w:sz="4" w:space="0"/>
            </w:tcBorders>
            <w:shd w:val="clear" w:color="auto" w:fill="auto"/>
            <w:noWrap/>
            <w:vAlign w:val="bottom"/>
          </w:tcPr>
          <w:p w14:paraId="3D3CCF2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94.84</w:t>
            </w:r>
          </w:p>
        </w:tc>
        <w:tc>
          <w:tcPr>
            <w:tcW w:w="0" w:type="auto"/>
            <w:tcBorders>
              <w:top w:val="nil"/>
              <w:left w:val="nil"/>
              <w:bottom w:val="single" w:color="auto" w:sz="4" w:space="0"/>
              <w:right w:val="single" w:color="auto" w:sz="4" w:space="0"/>
            </w:tcBorders>
            <w:shd w:val="clear" w:color="auto" w:fill="auto"/>
            <w:noWrap/>
            <w:vAlign w:val="center"/>
          </w:tcPr>
          <w:p w14:paraId="320C4D6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0.14</w:t>
            </w:r>
          </w:p>
        </w:tc>
        <w:tc>
          <w:tcPr>
            <w:tcW w:w="0" w:type="auto"/>
            <w:tcBorders>
              <w:top w:val="nil"/>
              <w:left w:val="nil"/>
              <w:bottom w:val="single" w:color="auto" w:sz="4" w:space="0"/>
              <w:right w:val="single" w:color="auto" w:sz="4" w:space="0"/>
            </w:tcBorders>
            <w:shd w:val="clear" w:color="auto" w:fill="auto"/>
            <w:noWrap/>
            <w:vAlign w:val="bottom"/>
          </w:tcPr>
          <w:p w14:paraId="2726BCE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0.54</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00002E71">
            <w:pPr>
              <w:jc w:val="center"/>
              <w:rPr>
                <w:rFonts w:hint="default" w:ascii="Times New Roman" w:hAnsi="Times New Roman" w:eastAsia="sans-serif" w:cs="Times New Roman"/>
                <w:i w:val="0"/>
                <w:iCs w:val="0"/>
                <w:color w:val="000000"/>
                <w:sz w:val="24"/>
                <w:szCs w:val="24"/>
                <w:u w:val="none"/>
              </w:rPr>
            </w:pPr>
          </w:p>
        </w:tc>
      </w:tr>
      <w:tr w14:paraId="49443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0418D22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161</w:t>
            </w:r>
          </w:p>
        </w:tc>
        <w:tc>
          <w:tcPr>
            <w:tcW w:w="0" w:type="auto"/>
            <w:tcBorders>
              <w:top w:val="nil"/>
              <w:left w:val="nil"/>
              <w:bottom w:val="single" w:color="auto" w:sz="4" w:space="0"/>
              <w:right w:val="single" w:color="auto" w:sz="4" w:space="0"/>
            </w:tcBorders>
            <w:shd w:val="clear" w:color="auto" w:fill="auto"/>
            <w:noWrap/>
            <w:vAlign w:val="center"/>
          </w:tcPr>
          <w:p w14:paraId="76D8EB8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DBT-2/1</w:t>
            </w:r>
          </w:p>
        </w:tc>
        <w:tc>
          <w:tcPr>
            <w:tcW w:w="0" w:type="auto"/>
            <w:tcBorders>
              <w:top w:val="nil"/>
              <w:left w:val="nil"/>
              <w:bottom w:val="single" w:color="auto" w:sz="4" w:space="0"/>
              <w:right w:val="single" w:color="auto" w:sz="4" w:space="0"/>
            </w:tcBorders>
            <w:shd w:val="clear" w:color="auto" w:fill="auto"/>
            <w:noWrap/>
            <w:vAlign w:val="bottom"/>
          </w:tcPr>
          <w:p w14:paraId="5E91E31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1.54</w:t>
            </w:r>
          </w:p>
        </w:tc>
        <w:tc>
          <w:tcPr>
            <w:tcW w:w="0" w:type="auto"/>
            <w:tcBorders>
              <w:top w:val="nil"/>
              <w:left w:val="nil"/>
              <w:bottom w:val="single" w:color="auto" w:sz="4" w:space="0"/>
              <w:right w:val="single" w:color="auto" w:sz="4" w:space="0"/>
            </w:tcBorders>
            <w:shd w:val="clear" w:color="auto" w:fill="auto"/>
            <w:noWrap/>
            <w:vAlign w:val="bottom"/>
          </w:tcPr>
          <w:p w14:paraId="1A40824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4.77</w:t>
            </w:r>
          </w:p>
        </w:tc>
        <w:tc>
          <w:tcPr>
            <w:tcW w:w="0" w:type="auto"/>
            <w:tcBorders>
              <w:top w:val="nil"/>
              <w:left w:val="nil"/>
              <w:bottom w:val="single" w:color="auto" w:sz="4" w:space="0"/>
              <w:right w:val="single" w:color="auto" w:sz="4" w:space="0"/>
            </w:tcBorders>
            <w:shd w:val="clear" w:color="auto" w:fill="auto"/>
            <w:noWrap/>
            <w:vAlign w:val="bottom"/>
          </w:tcPr>
          <w:p w14:paraId="1D40CB8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94.17</w:t>
            </w:r>
          </w:p>
        </w:tc>
        <w:tc>
          <w:tcPr>
            <w:tcW w:w="0" w:type="auto"/>
            <w:tcBorders>
              <w:top w:val="nil"/>
              <w:left w:val="nil"/>
              <w:bottom w:val="single" w:color="auto" w:sz="4" w:space="0"/>
              <w:right w:val="single" w:color="auto" w:sz="4" w:space="0"/>
            </w:tcBorders>
            <w:shd w:val="clear" w:color="auto" w:fill="auto"/>
            <w:noWrap/>
            <w:vAlign w:val="center"/>
          </w:tcPr>
          <w:p w14:paraId="0DBD8D0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bottom"/>
          </w:tcPr>
          <w:p w14:paraId="082D0BA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0.93</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05FF6F09">
            <w:pPr>
              <w:jc w:val="center"/>
              <w:rPr>
                <w:rFonts w:hint="default" w:ascii="Times New Roman" w:hAnsi="Times New Roman" w:eastAsia="sans-serif" w:cs="Times New Roman"/>
                <w:i w:val="0"/>
                <w:iCs w:val="0"/>
                <w:color w:val="000000"/>
                <w:sz w:val="24"/>
                <w:szCs w:val="24"/>
                <w:u w:val="none"/>
              </w:rPr>
            </w:pPr>
          </w:p>
        </w:tc>
      </w:tr>
      <w:tr w14:paraId="55A67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FAA6CA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162</w:t>
            </w:r>
          </w:p>
        </w:tc>
        <w:tc>
          <w:tcPr>
            <w:tcW w:w="0" w:type="auto"/>
            <w:tcBorders>
              <w:top w:val="nil"/>
              <w:left w:val="nil"/>
              <w:bottom w:val="single" w:color="auto" w:sz="4" w:space="0"/>
              <w:right w:val="single" w:color="auto" w:sz="4" w:space="0"/>
            </w:tcBorders>
            <w:shd w:val="clear" w:color="auto" w:fill="auto"/>
            <w:noWrap/>
            <w:vAlign w:val="center"/>
          </w:tcPr>
          <w:p w14:paraId="20331512">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DBT-2/2</w:t>
            </w:r>
          </w:p>
        </w:tc>
        <w:tc>
          <w:tcPr>
            <w:tcW w:w="0" w:type="auto"/>
            <w:tcBorders>
              <w:top w:val="nil"/>
              <w:left w:val="nil"/>
              <w:bottom w:val="single" w:color="auto" w:sz="4" w:space="0"/>
              <w:right w:val="single" w:color="auto" w:sz="4" w:space="0"/>
            </w:tcBorders>
            <w:shd w:val="clear" w:color="auto" w:fill="auto"/>
            <w:noWrap/>
            <w:vAlign w:val="bottom"/>
          </w:tcPr>
          <w:p w14:paraId="19E2A5D6">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1.07</w:t>
            </w:r>
          </w:p>
        </w:tc>
        <w:tc>
          <w:tcPr>
            <w:tcW w:w="0" w:type="auto"/>
            <w:tcBorders>
              <w:top w:val="nil"/>
              <w:left w:val="nil"/>
              <w:bottom w:val="single" w:color="auto" w:sz="4" w:space="0"/>
              <w:right w:val="single" w:color="auto" w:sz="4" w:space="0"/>
            </w:tcBorders>
            <w:shd w:val="clear" w:color="auto" w:fill="auto"/>
            <w:noWrap/>
            <w:vAlign w:val="bottom"/>
          </w:tcPr>
          <w:p w14:paraId="3281BBA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4.51</w:t>
            </w:r>
          </w:p>
        </w:tc>
        <w:tc>
          <w:tcPr>
            <w:tcW w:w="0" w:type="auto"/>
            <w:tcBorders>
              <w:top w:val="nil"/>
              <w:left w:val="nil"/>
              <w:bottom w:val="single" w:color="auto" w:sz="4" w:space="0"/>
              <w:right w:val="single" w:color="auto" w:sz="4" w:space="0"/>
            </w:tcBorders>
            <w:shd w:val="clear" w:color="auto" w:fill="auto"/>
            <w:noWrap/>
            <w:vAlign w:val="bottom"/>
          </w:tcPr>
          <w:p w14:paraId="43217B8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94.45</w:t>
            </w:r>
          </w:p>
        </w:tc>
        <w:tc>
          <w:tcPr>
            <w:tcW w:w="0" w:type="auto"/>
            <w:tcBorders>
              <w:top w:val="nil"/>
              <w:left w:val="nil"/>
              <w:bottom w:val="single" w:color="auto" w:sz="4" w:space="0"/>
              <w:right w:val="single" w:color="auto" w:sz="4" w:space="0"/>
            </w:tcBorders>
            <w:shd w:val="clear" w:color="auto" w:fill="auto"/>
            <w:noWrap/>
            <w:vAlign w:val="center"/>
          </w:tcPr>
          <w:p w14:paraId="4A7E3E3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bottom"/>
          </w:tcPr>
          <w:p w14:paraId="35EFD1F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0.92</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2B932E03">
            <w:pPr>
              <w:jc w:val="center"/>
              <w:rPr>
                <w:rFonts w:hint="default" w:ascii="Times New Roman" w:hAnsi="Times New Roman" w:eastAsia="sans-serif" w:cs="Times New Roman"/>
                <w:i w:val="0"/>
                <w:iCs w:val="0"/>
                <w:color w:val="000000"/>
                <w:sz w:val="24"/>
                <w:szCs w:val="24"/>
                <w:u w:val="none"/>
              </w:rPr>
            </w:pPr>
          </w:p>
        </w:tc>
      </w:tr>
      <w:tr w14:paraId="49DF5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978A9F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163</w:t>
            </w:r>
          </w:p>
        </w:tc>
        <w:tc>
          <w:tcPr>
            <w:tcW w:w="0" w:type="auto"/>
            <w:tcBorders>
              <w:top w:val="nil"/>
              <w:left w:val="nil"/>
              <w:bottom w:val="single" w:color="auto" w:sz="4" w:space="0"/>
              <w:right w:val="single" w:color="auto" w:sz="4" w:space="0"/>
            </w:tcBorders>
            <w:shd w:val="clear" w:color="auto" w:fill="auto"/>
            <w:noWrap/>
            <w:vAlign w:val="center"/>
          </w:tcPr>
          <w:p w14:paraId="543F1D4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DBT-2/3</w:t>
            </w:r>
          </w:p>
        </w:tc>
        <w:tc>
          <w:tcPr>
            <w:tcW w:w="0" w:type="auto"/>
            <w:tcBorders>
              <w:top w:val="nil"/>
              <w:left w:val="nil"/>
              <w:bottom w:val="single" w:color="auto" w:sz="4" w:space="0"/>
              <w:right w:val="single" w:color="auto" w:sz="4" w:space="0"/>
            </w:tcBorders>
            <w:shd w:val="clear" w:color="auto" w:fill="auto"/>
            <w:noWrap/>
            <w:vAlign w:val="bottom"/>
          </w:tcPr>
          <w:p w14:paraId="3F421C7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0.89</w:t>
            </w:r>
          </w:p>
        </w:tc>
        <w:tc>
          <w:tcPr>
            <w:tcW w:w="0" w:type="auto"/>
            <w:tcBorders>
              <w:top w:val="nil"/>
              <w:left w:val="nil"/>
              <w:bottom w:val="single" w:color="auto" w:sz="4" w:space="0"/>
              <w:right w:val="single" w:color="auto" w:sz="4" w:space="0"/>
            </w:tcBorders>
            <w:shd w:val="clear" w:color="auto" w:fill="auto"/>
            <w:noWrap/>
            <w:vAlign w:val="bottom"/>
          </w:tcPr>
          <w:p w14:paraId="7288AEA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4.73</w:t>
            </w:r>
          </w:p>
        </w:tc>
        <w:tc>
          <w:tcPr>
            <w:tcW w:w="0" w:type="auto"/>
            <w:tcBorders>
              <w:top w:val="nil"/>
              <w:left w:val="nil"/>
              <w:bottom w:val="single" w:color="auto" w:sz="4" w:space="0"/>
              <w:right w:val="single" w:color="auto" w:sz="4" w:space="0"/>
            </w:tcBorders>
            <w:shd w:val="clear" w:color="auto" w:fill="auto"/>
            <w:noWrap/>
            <w:vAlign w:val="bottom"/>
          </w:tcPr>
          <w:p w14:paraId="5E359A91">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94.31</w:t>
            </w:r>
          </w:p>
        </w:tc>
        <w:tc>
          <w:tcPr>
            <w:tcW w:w="0" w:type="auto"/>
            <w:tcBorders>
              <w:top w:val="nil"/>
              <w:left w:val="nil"/>
              <w:bottom w:val="single" w:color="auto" w:sz="4" w:space="0"/>
              <w:right w:val="single" w:color="auto" w:sz="4" w:space="0"/>
            </w:tcBorders>
            <w:shd w:val="clear" w:color="auto" w:fill="auto"/>
            <w:noWrap/>
            <w:vAlign w:val="center"/>
          </w:tcPr>
          <w:p w14:paraId="036D567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bottom"/>
          </w:tcPr>
          <w:p w14:paraId="7523B81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0.88</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2A5BE057">
            <w:pPr>
              <w:jc w:val="center"/>
              <w:rPr>
                <w:rFonts w:hint="default" w:ascii="Times New Roman" w:hAnsi="Times New Roman" w:eastAsia="sans-serif" w:cs="Times New Roman"/>
                <w:i w:val="0"/>
                <w:iCs w:val="0"/>
                <w:color w:val="000000"/>
                <w:sz w:val="24"/>
                <w:szCs w:val="24"/>
                <w:u w:val="none"/>
              </w:rPr>
            </w:pPr>
          </w:p>
        </w:tc>
      </w:tr>
      <w:tr w14:paraId="423A3D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D5C45B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164</w:t>
            </w:r>
          </w:p>
        </w:tc>
        <w:tc>
          <w:tcPr>
            <w:tcW w:w="0" w:type="auto"/>
            <w:tcBorders>
              <w:top w:val="nil"/>
              <w:left w:val="nil"/>
              <w:bottom w:val="single" w:color="auto" w:sz="4" w:space="0"/>
              <w:right w:val="single" w:color="auto" w:sz="4" w:space="0"/>
            </w:tcBorders>
            <w:shd w:val="clear" w:color="auto" w:fill="auto"/>
            <w:noWrap/>
            <w:vAlign w:val="center"/>
          </w:tcPr>
          <w:p w14:paraId="627CCCC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DBT-2/4</w:t>
            </w:r>
          </w:p>
        </w:tc>
        <w:tc>
          <w:tcPr>
            <w:tcW w:w="0" w:type="auto"/>
            <w:tcBorders>
              <w:top w:val="nil"/>
              <w:left w:val="nil"/>
              <w:bottom w:val="single" w:color="auto" w:sz="4" w:space="0"/>
              <w:right w:val="single" w:color="auto" w:sz="4" w:space="0"/>
            </w:tcBorders>
            <w:shd w:val="clear" w:color="auto" w:fill="auto"/>
            <w:noWrap/>
            <w:vAlign w:val="bottom"/>
          </w:tcPr>
          <w:p w14:paraId="4A78954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1.01</w:t>
            </w:r>
          </w:p>
        </w:tc>
        <w:tc>
          <w:tcPr>
            <w:tcW w:w="0" w:type="auto"/>
            <w:tcBorders>
              <w:top w:val="nil"/>
              <w:left w:val="nil"/>
              <w:bottom w:val="single" w:color="auto" w:sz="4" w:space="0"/>
              <w:right w:val="single" w:color="auto" w:sz="4" w:space="0"/>
            </w:tcBorders>
            <w:shd w:val="clear" w:color="auto" w:fill="auto"/>
            <w:noWrap/>
            <w:vAlign w:val="bottom"/>
          </w:tcPr>
          <w:p w14:paraId="0F82E71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5.55</w:t>
            </w:r>
          </w:p>
        </w:tc>
        <w:tc>
          <w:tcPr>
            <w:tcW w:w="0" w:type="auto"/>
            <w:tcBorders>
              <w:top w:val="nil"/>
              <w:left w:val="nil"/>
              <w:bottom w:val="single" w:color="auto" w:sz="4" w:space="0"/>
              <w:right w:val="single" w:color="auto" w:sz="4" w:space="0"/>
            </w:tcBorders>
            <w:shd w:val="clear" w:color="auto" w:fill="auto"/>
            <w:noWrap/>
            <w:vAlign w:val="bottom"/>
          </w:tcPr>
          <w:p w14:paraId="305127F0">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93.50</w:t>
            </w:r>
          </w:p>
        </w:tc>
        <w:tc>
          <w:tcPr>
            <w:tcW w:w="0" w:type="auto"/>
            <w:tcBorders>
              <w:top w:val="nil"/>
              <w:left w:val="nil"/>
              <w:bottom w:val="single" w:color="auto" w:sz="4" w:space="0"/>
              <w:right w:val="single" w:color="auto" w:sz="4" w:space="0"/>
            </w:tcBorders>
            <w:shd w:val="clear" w:color="auto" w:fill="auto"/>
            <w:noWrap/>
            <w:vAlign w:val="center"/>
          </w:tcPr>
          <w:p w14:paraId="3F85350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0.15</w:t>
            </w:r>
          </w:p>
        </w:tc>
        <w:tc>
          <w:tcPr>
            <w:tcW w:w="0" w:type="auto"/>
            <w:tcBorders>
              <w:top w:val="nil"/>
              <w:left w:val="nil"/>
              <w:bottom w:val="single" w:color="auto" w:sz="4" w:space="0"/>
              <w:right w:val="single" w:color="auto" w:sz="4" w:space="0"/>
            </w:tcBorders>
            <w:shd w:val="clear" w:color="auto" w:fill="auto"/>
            <w:noWrap/>
            <w:vAlign w:val="bottom"/>
          </w:tcPr>
          <w:p w14:paraId="4FCE2DF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0.80</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55902BA0">
            <w:pPr>
              <w:jc w:val="center"/>
              <w:rPr>
                <w:rFonts w:hint="default" w:ascii="Times New Roman" w:hAnsi="Times New Roman" w:eastAsia="sans-serif" w:cs="Times New Roman"/>
                <w:i w:val="0"/>
                <w:iCs w:val="0"/>
                <w:color w:val="000000"/>
                <w:sz w:val="24"/>
                <w:szCs w:val="24"/>
                <w:u w:val="none"/>
              </w:rPr>
            </w:pPr>
          </w:p>
        </w:tc>
      </w:tr>
      <w:tr w14:paraId="63570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87E352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165</w:t>
            </w:r>
          </w:p>
        </w:tc>
        <w:tc>
          <w:tcPr>
            <w:tcW w:w="0" w:type="auto"/>
            <w:tcBorders>
              <w:top w:val="nil"/>
              <w:left w:val="nil"/>
              <w:bottom w:val="single" w:color="auto" w:sz="4" w:space="0"/>
              <w:right w:val="single" w:color="auto" w:sz="4" w:space="0"/>
            </w:tcBorders>
            <w:shd w:val="clear" w:color="auto" w:fill="auto"/>
            <w:noWrap/>
            <w:vAlign w:val="center"/>
          </w:tcPr>
          <w:p w14:paraId="3C89B14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DBT-2/5</w:t>
            </w:r>
          </w:p>
        </w:tc>
        <w:tc>
          <w:tcPr>
            <w:tcW w:w="0" w:type="auto"/>
            <w:tcBorders>
              <w:top w:val="nil"/>
              <w:left w:val="nil"/>
              <w:bottom w:val="single" w:color="auto" w:sz="4" w:space="0"/>
              <w:right w:val="single" w:color="auto" w:sz="4" w:space="0"/>
            </w:tcBorders>
            <w:shd w:val="clear" w:color="auto" w:fill="auto"/>
            <w:noWrap/>
            <w:vAlign w:val="center"/>
          </w:tcPr>
          <w:p w14:paraId="161C872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1.30</w:t>
            </w:r>
          </w:p>
        </w:tc>
        <w:tc>
          <w:tcPr>
            <w:tcW w:w="0" w:type="auto"/>
            <w:tcBorders>
              <w:top w:val="nil"/>
              <w:left w:val="nil"/>
              <w:bottom w:val="single" w:color="auto" w:sz="4" w:space="0"/>
              <w:right w:val="single" w:color="auto" w:sz="4" w:space="0"/>
            </w:tcBorders>
            <w:shd w:val="clear" w:color="auto" w:fill="auto"/>
            <w:noWrap/>
            <w:vAlign w:val="center"/>
          </w:tcPr>
          <w:p w14:paraId="5B68A41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6.03</w:t>
            </w:r>
          </w:p>
        </w:tc>
        <w:tc>
          <w:tcPr>
            <w:tcW w:w="0" w:type="auto"/>
            <w:tcBorders>
              <w:top w:val="nil"/>
              <w:left w:val="nil"/>
              <w:bottom w:val="single" w:color="auto" w:sz="4" w:space="0"/>
              <w:right w:val="single" w:color="auto" w:sz="4" w:space="0"/>
            </w:tcBorders>
            <w:shd w:val="clear" w:color="auto" w:fill="auto"/>
            <w:noWrap/>
            <w:vAlign w:val="center"/>
          </w:tcPr>
          <w:p w14:paraId="04156CF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93.21</w:t>
            </w:r>
          </w:p>
        </w:tc>
        <w:tc>
          <w:tcPr>
            <w:tcW w:w="0" w:type="auto"/>
            <w:tcBorders>
              <w:top w:val="nil"/>
              <w:left w:val="nil"/>
              <w:bottom w:val="single" w:color="auto" w:sz="4" w:space="0"/>
              <w:right w:val="single" w:color="auto" w:sz="4" w:space="0"/>
            </w:tcBorders>
            <w:shd w:val="clear" w:color="auto" w:fill="auto"/>
            <w:noWrap/>
            <w:vAlign w:val="center"/>
          </w:tcPr>
          <w:p w14:paraId="20F865B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0.19</w:t>
            </w:r>
          </w:p>
        </w:tc>
        <w:tc>
          <w:tcPr>
            <w:tcW w:w="0" w:type="auto"/>
            <w:tcBorders>
              <w:top w:val="nil"/>
              <w:left w:val="nil"/>
              <w:bottom w:val="single" w:color="auto" w:sz="4" w:space="0"/>
              <w:right w:val="single" w:color="auto" w:sz="4" w:space="0"/>
            </w:tcBorders>
            <w:shd w:val="clear" w:color="auto" w:fill="auto"/>
            <w:noWrap/>
            <w:vAlign w:val="center"/>
          </w:tcPr>
          <w:p w14:paraId="3E3205A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0.57</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4E41F129">
            <w:pPr>
              <w:jc w:val="center"/>
              <w:rPr>
                <w:rFonts w:hint="default" w:ascii="Times New Roman" w:hAnsi="Times New Roman" w:eastAsia="sans-serif" w:cs="Times New Roman"/>
                <w:i w:val="0"/>
                <w:iCs w:val="0"/>
                <w:color w:val="000000"/>
                <w:sz w:val="24"/>
                <w:szCs w:val="24"/>
                <w:u w:val="none"/>
              </w:rPr>
            </w:pPr>
          </w:p>
        </w:tc>
      </w:tr>
      <w:tr w14:paraId="3340E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A43D89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166</w:t>
            </w:r>
          </w:p>
        </w:tc>
        <w:tc>
          <w:tcPr>
            <w:tcW w:w="0" w:type="auto"/>
            <w:tcBorders>
              <w:top w:val="nil"/>
              <w:left w:val="nil"/>
              <w:bottom w:val="single" w:color="auto" w:sz="4" w:space="0"/>
              <w:right w:val="single" w:color="auto" w:sz="4" w:space="0"/>
            </w:tcBorders>
            <w:shd w:val="clear" w:color="auto" w:fill="auto"/>
            <w:noWrap/>
            <w:vAlign w:val="center"/>
          </w:tcPr>
          <w:p w14:paraId="49156C1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DBT-2/6</w:t>
            </w:r>
          </w:p>
        </w:tc>
        <w:tc>
          <w:tcPr>
            <w:tcW w:w="0" w:type="auto"/>
            <w:tcBorders>
              <w:top w:val="nil"/>
              <w:left w:val="nil"/>
              <w:bottom w:val="single" w:color="auto" w:sz="4" w:space="0"/>
              <w:right w:val="single" w:color="auto" w:sz="4" w:space="0"/>
            </w:tcBorders>
            <w:shd w:val="clear" w:color="auto" w:fill="auto"/>
            <w:noWrap/>
            <w:vAlign w:val="center"/>
          </w:tcPr>
          <w:p w14:paraId="1B61CAA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0.64</w:t>
            </w:r>
          </w:p>
        </w:tc>
        <w:tc>
          <w:tcPr>
            <w:tcW w:w="0" w:type="auto"/>
            <w:tcBorders>
              <w:top w:val="nil"/>
              <w:left w:val="nil"/>
              <w:bottom w:val="single" w:color="auto" w:sz="4" w:space="0"/>
              <w:right w:val="single" w:color="auto" w:sz="4" w:space="0"/>
            </w:tcBorders>
            <w:shd w:val="clear" w:color="auto" w:fill="auto"/>
            <w:noWrap/>
            <w:vAlign w:val="center"/>
          </w:tcPr>
          <w:p w14:paraId="152DFDE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2.53</w:t>
            </w:r>
          </w:p>
        </w:tc>
        <w:tc>
          <w:tcPr>
            <w:tcW w:w="0" w:type="auto"/>
            <w:tcBorders>
              <w:top w:val="nil"/>
              <w:left w:val="nil"/>
              <w:bottom w:val="single" w:color="auto" w:sz="4" w:space="0"/>
              <w:right w:val="single" w:color="auto" w:sz="4" w:space="0"/>
            </w:tcBorders>
            <w:shd w:val="clear" w:color="auto" w:fill="auto"/>
            <w:noWrap/>
            <w:vAlign w:val="center"/>
          </w:tcPr>
          <w:p w14:paraId="2245BA2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96.70</w:t>
            </w:r>
          </w:p>
        </w:tc>
        <w:tc>
          <w:tcPr>
            <w:tcW w:w="0" w:type="auto"/>
            <w:tcBorders>
              <w:top w:val="nil"/>
              <w:left w:val="nil"/>
              <w:bottom w:val="single" w:color="auto" w:sz="4" w:space="0"/>
              <w:right w:val="single" w:color="auto" w:sz="4" w:space="0"/>
            </w:tcBorders>
            <w:shd w:val="clear" w:color="auto" w:fill="auto"/>
            <w:noWrap/>
            <w:vAlign w:val="center"/>
          </w:tcPr>
          <w:p w14:paraId="6AD58CE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0.11</w:t>
            </w:r>
          </w:p>
        </w:tc>
        <w:tc>
          <w:tcPr>
            <w:tcW w:w="0" w:type="auto"/>
            <w:tcBorders>
              <w:top w:val="nil"/>
              <w:left w:val="nil"/>
              <w:bottom w:val="single" w:color="auto" w:sz="4" w:space="0"/>
              <w:right w:val="single" w:color="auto" w:sz="4" w:space="0"/>
            </w:tcBorders>
            <w:shd w:val="clear" w:color="auto" w:fill="auto"/>
            <w:noWrap/>
            <w:vAlign w:val="center"/>
          </w:tcPr>
          <w:p w14:paraId="19012C9C">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0.66</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367B801D">
            <w:pPr>
              <w:jc w:val="center"/>
              <w:rPr>
                <w:rFonts w:hint="default" w:ascii="Times New Roman" w:hAnsi="Times New Roman" w:eastAsia="sans-serif" w:cs="Times New Roman"/>
                <w:i w:val="0"/>
                <w:iCs w:val="0"/>
                <w:color w:val="000000"/>
                <w:sz w:val="24"/>
                <w:szCs w:val="24"/>
                <w:u w:val="none"/>
              </w:rPr>
            </w:pPr>
          </w:p>
        </w:tc>
      </w:tr>
      <w:tr w14:paraId="3D927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4BB93B50">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167</w:t>
            </w:r>
          </w:p>
        </w:tc>
        <w:tc>
          <w:tcPr>
            <w:tcW w:w="0" w:type="auto"/>
            <w:tcBorders>
              <w:top w:val="nil"/>
              <w:left w:val="nil"/>
              <w:bottom w:val="single" w:color="auto" w:sz="4" w:space="0"/>
              <w:right w:val="single" w:color="auto" w:sz="4" w:space="0"/>
            </w:tcBorders>
            <w:shd w:val="clear" w:color="auto" w:fill="auto"/>
            <w:noWrap/>
            <w:vAlign w:val="center"/>
          </w:tcPr>
          <w:p w14:paraId="1AB1B44A">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DBT-2/7</w:t>
            </w:r>
          </w:p>
        </w:tc>
        <w:tc>
          <w:tcPr>
            <w:tcW w:w="0" w:type="auto"/>
            <w:tcBorders>
              <w:top w:val="nil"/>
              <w:left w:val="nil"/>
              <w:bottom w:val="single" w:color="auto" w:sz="4" w:space="0"/>
              <w:right w:val="single" w:color="auto" w:sz="4" w:space="0"/>
            </w:tcBorders>
            <w:shd w:val="clear" w:color="auto" w:fill="auto"/>
            <w:noWrap/>
            <w:vAlign w:val="center"/>
          </w:tcPr>
          <w:p w14:paraId="7573B97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0.50</w:t>
            </w:r>
          </w:p>
        </w:tc>
        <w:tc>
          <w:tcPr>
            <w:tcW w:w="0" w:type="auto"/>
            <w:tcBorders>
              <w:top w:val="nil"/>
              <w:left w:val="nil"/>
              <w:bottom w:val="single" w:color="auto" w:sz="4" w:space="0"/>
              <w:right w:val="single" w:color="auto" w:sz="4" w:space="0"/>
            </w:tcBorders>
            <w:shd w:val="clear" w:color="auto" w:fill="auto"/>
            <w:noWrap/>
            <w:vAlign w:val="center"/>
          </w:tcPr>
          <w:p w14:paraId="54CDB8C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1.87</w:t>
            </w:r>
          </w:p>
        </w:tc>
        <w:tc>
          <w:tcPr>
            <w:tcW w:w="0" w:type="auto"/>
            <w:tcBorders>
              <w:top w:val="nil"/>
              <w:left w:val="nil"/>
              <w:bottom w:val="single" w:color="auto" w:sz="4" w:space="0"/>
              <w:right w:val="single" w:color="auto" w:sz="4" w:space="0"/>
            </w:tcBorders>
            <w:shd w:val="clear" w:color="auto" w:fill="auto"/>
            <w:noWrap/>
            <w:vAlign w:val="center"/>
          </w:tcPr>
          <w:p w14:paraId="5916ECD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97.18</w:t>
            </w:r>
          </w:p>
        </w:tc>
        <w:tc>
          <w:tcPr>
            <w:tcW w:w="0" w:type="auto"/>
            <w:tcBorders>
              <w:top w:val="nil"/>
              <w:left w:val="nil"/>
              <w:bottom w:val="single" w:color="auto" w:sz="4" w:space="0"/>
              <w:right w:val="single" w:color="auto" w:sz="4" w:space="0"/>
            </w:tcBorders>
            <w:shd w:val="clear" w:color="auto" w:fill="auto"/>
            <w:noWrap/>
            <w:vAlign w:val="center"/>
          </w:tcPr>
          <w:p w14:paraId="2B020414">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0.09</w:t>
            </w:r>
          </w:p>
        </w:tc>
        <w:tc>
          <w:tcPr>
            <w:tcW w:w="0" w:type="auto"/>
            <w:tcBorders>
              <w:top w:val="nil"/>
              <w:left w:val="nil"/>
              <w:bottom w:val="single" w:color="auto" w:sz="4" w:space="0"/>
              <w:right w:val="single" w:color="auto" w:sz="4" w:space="0"/>
            </w:tcBorders>
            <w:shd w:val="clear" w:color="auto" w:fill="auto"/>
            <w:noWrap/>
            <w:vAlign w:val="center"/>
          </w:tcPr>
          <w:p w14:paraId="0C7A9B1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0.86</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741EF948">
            <w:pPr>
              <w:jc w:val="center"/>
              <w:rPr>
                <w:rFonts w:hint="default" w:ascii="Times New Roman" w:hAnsi="Times New Roman" w:eastAsia="sans-serif" w:cs="Times New Roman"/>
                <w:i w:val="0"/>
                <w:iCs w:val="0"/>
                <w:color w:val="000000"/>
                <w:sz w:val="24"/>
                <w:szCs w:val="24"/>
                <w:u w:val="none"/>
              </w:rPr>
            </w:pPr>
          </w:p>
        </w:tc>
      </w:tr>
      <w:tr w14:paraId="0D407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75D300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168</w:t>
            </w:r>
          </w:p>
        </w:tc>
        <w:tc>
          <w:tcPr>
            <w:tcW w:w="0" w:type="auto"/>
            <w:tcBorders>
              <w:top w:val="nil"/>
              <w:left w:val="nil"/>
              <w:bottom w:val="single" w:color="auto" w:sz="4" w:space="0"/>
              <w:right w:val="single" w:color="auto" w:sz="4" w:space="0"/>
            </w:tcBorders>
            <w:shd w:val="clear" w:color="auto" w:fill="auto"/>
            <w:noWrap/>
            <w:vAlign w:val="center"/>
          </w:tcPr>
          <w:p w14:paraId="434A218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DBT-2/8</w:t>
            </w:r>
          </w:p>
        </w:tc>
        <w:tc>
          <w:tcPr>
            <w:tcW w:w="0" w:type="auto"/>
            <w:tcBorders>
              <w:top w:val="nil"/>
              <w:left w:val="nil"/>
              <w:bottom w:val="single" w:color="auto" w:sz="4" w:space="0"/>
              <w:right w:val="single" w:color="auto" w:sz="4" w:space="0"/>
            </w:tcBorders>
            <w:shd w:val="clear" w:color="auto" w:fill="auto"/>
            <w:noWrap/>
            <w:vAlign w:val="center"/>
          </w:tcPr>
          <w:p w14:paraId="4E5ED95B">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0.63</w:t>
            </w:r>
          </w:p>
        </w:tc>
        <w:tc>
          <w:tcPr>
            <w:tcW w:w="0" w:type="auto"/>
            <w:tcBorders>
              <w:top w:val="nil"/>
              <w:left w:val="nil"/>
              <w:bottom w:val="single" w:color="auto" w:sz="4" w:space="0"/>
              <w:right w:val="single" w:color="auto" w:sz="4" w:space="0"/>
            </w:tcBorders>
            <w:shd w:val="clear" w:color="auto" w:fill="auto"/>
            <w:noWrap/>
            <w:vAlign w:val="center"/>
          </w:tcPr>
          <w:p w14:paraId="5F2ABD2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2.76</w:t>
            </w:r>
          </w:p>
        </w:tc>
        <w:tc>
          <w:tcPr>
            <w:tcW w:w="0" w:type="auto"/>
            <w:tcBorders>
              <w:top w:val="nil"/>
              <w:left w:val="nil"/>
              <w:bottom w:val="single" w:color="auto" w:sz="4" w:space="0"/>
              <w:right w:val="single" w:color="auto" w:sz="4" w:space="0"/>
            </w:tcBorders>
            <w:shd w:val="clear" w:color="auto" w:fill="auto"/>
            <w:noWrap/>
            <w:vAlign w:val="center"/>
          </w:tcPr>
          <w:p w14:paraId="7905C74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96.51</w:t>
            </w:r>
          </w:p>
        </w:tc>
        <w:tc>
          <w:tcPr>
            <w:tcW w:w="0" w:type="auto"/>
            <w:tcBorders>
              <w:top w:val="nil"/>
              <w:left w:val="nil"/>
              <w:bottom w:val="single" w:color="auto" w:sz="4" w:space="0"/>
              <w:right w:val="single" w:color="auto" w:sz="4" w:space="0"/>
            </w:tcBorders>
            <w:shd w:val="clear" w:color="auto" w:fill="auto"/>
            <w:noWrap/>
            <w:vAlign w:val="center"/>
          </w:tcPr>
          <w:p w14:paraId="503CAE7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0.08</w:t>
            </w:r>
          </w:p>
        </w:tc>
        <w:tc>
          <w:tcPr>
            <w:tcW w:w="0" w:type="auto"/>
            <w:tcBorders>
              <w:top w:val="nil"/>
              <w:left w:val="nil"/>
              <w:bottom w:val="single" w:color="auto" w:sz="4" w:space="0"/>
              <w:right w:val="single" w:color="auto" w:sz="4" w:space="0"/>
            </w:tcBorders>
            <w:shd w:val="clear" w:color="auto" w:fill="auto"/>
            <w:noWrap/>
            <w:vAlign w:val="center"/>
          </w:tcPr>
          <w:p w14:paraId="36D0937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0.65</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49DF4E03">
            <w:pPr>
              <w:jc w:val="center"/>
              <w:rPr>
                <w:rFonts w:hint="default" w:ascii="Times New Roman" w:hAnsi="Times New Roman" w:eastAsia="sans-serif" w:cs="Times New Roman"/>
                <w:i w:val="0"/>
                <w:iCs w:val="0"/>
                <w:color w:val="000000"/>
                <w:sz w:val="24"/>
                <w:szCs w:val="24"/>
                <w:u w:val="none"/>
              </w:rPr>
            </w:pPr>
          </w:p>
        </w:tc>
      </w:tr>
      <w:tr w14:paraId="6B22B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6C5189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169</w:t>
            </w:r>
          </w:p>
        </w:tc>
        <w:tc>
          <w:tcPr>
            <w:tcW w:w="0" w:type="auto"/>
            <w:tcBorders>
              <w:top w:val="nil"/>
              <w:left w:val="nil"/>
              <w:bottom w:val="single" w:color="auto" w:sz="4" w:space="0"/>
              <w:right w:val="single" w:color="auto" w:sz="4" w:space="0"/>
            </w:tcBorders>
            <w:shd w:val="clear" w:color="auto" w:fill="auto"/>
            <w:noWrap/>
            <w:vAlign w:val="center"/>
          </w:tcPr>
          <w:p w14:paraId="333EA2D8">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DBT-2/9</w:t>
            </w:r>
          </w:p>
        </w:tc>
        <w:tc>
          <w:tcPr>
            <w:tcW w:w="0" w:type="auto"/>
            <w:tcBorders>
              <w:top w:val="nil"/>
              <w:left w:val="nil"/>
              <w:bottom w:val="single" w:color="auto" w:sz="4" w:space="0"/>
              <w:right w:val="single" w:color="auto" w:sz="4" w:space="0"/>
            </w:tcBorders>
            <w:shd w:val="clear" w:color="auto" w:fill="auto"/>
            <w:noWrap/>
            <w:vAlign w:val="center"/>
          </w:tcPr>
          <w:p w14:paraId="3DAEAD2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0.48</w:t>
            </w:r>
          </w:p>
        </w:tc>
        <w:tc>
          <w:tcPr>
            <w:tcW w:w="0" w:type="auto"/>
            <w:tcBorders>
              <w:top w:val="nil"/>
              <w:left w:val="nil"/>
              <w:bottom w:val="single" w:color="auto" w:sz="4" w:space="0"/>
              <w:right w:val="single" w:color="auto" w:sz="4" w:space="0"/>
            </w:tcBorders>
            <w:shd w:val="clear" w:color="auto" w:fill="auto"/>
            <w:noWrap/>
            <w:vAlign w:val="center"/>
          </w:tcPr>
          <w:p w14:paraId="4FCC94C9">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1.52</w:t>
            </w:r>
          </w:p>
        </w:tc>
        <w:tc>
          <w:tcPr>
            <w:tcW w:w="0" w:type="auto"/>
            <w:tcBorders>
              <w:top w:val="nil"/>
              <w:left w:val="nil"/>
              <w:bottom w:val="single" w:color="auto" w:sz="4" w:space="0"/>
              <w:right w:val="single" w:color="auto" w:sz="4" w:space="0"/>
            </w:tcBorders>
            <w:shd w:val="clear" w:color="auto" w:fill="auto"/>
            <w:noWrap/>
            <w:vAlign w:val="center"/>
          </w:tcPr>
          <w:p w14:paraId="2DF5942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97.52</w:t>
            </w:r>
          </w:p>
        </w:tc>
        <w:tc>
          <w:tcPr>
            <w:tcW w:w="0" w:type="auto"/>
            <w:tcBorders>
              <w:top w:val="nil"/>
              <w:left w:val="nil"/>
              <w:bottom w:val="single" w:color="auto" w:sz="4" w:space="0"/>
              <w:right w:val="single" w:color="auto" w:sz="4" w:space="0"/>
            </w:tcBorders>
            <w:shd w:val="clear" w:color="auto" w:fill="auto"/>
            <w:noWrap/>
            <w:vAlign w:val="center"/>
          </w:tcPr>
          <w:p w14:paraId="1B2E70DD">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0.13</w:t>
            </w:r>
          </w:p>
        </w:tc>
        <w:tc>
          <w:tcPr>
            <w:tcW w:w="0" w:type="auto"/>
            <w:tcBorders>
              <w:top w:val="nil"/>
              <w:left w:val="nil"/>
              <w:bottom w:val="single" w:color="auto" w:sz="4" w:space="0"/>
              <w:right w:val="single" w:color="auto" w:sz="4" w:space="0"/>
            </w:tcBorders>
            <w:shd w:val="clear" w:color="auto" w:fill="auto"/>
            <w:noWrap/>
            <w:vAlign w:val="center"/>
          </w:tcPr>
          <w:p w14:paraId="74B1FA26">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0.83</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6C9B3C03">
            <w:pPr>
              <w:jc w:val="center"/>
              <w:rPr>
                <w:rFonts w:hint="default" w:ascii="Times New Roman" w:hAnsi="Times New Roman" w:eastAsia="sans-serif" w:cs="Times New Roman"/>
                <w:i w:val="0"/>
                <w:iCs w:val="0"/>
                <w:color w:val="000000"/>
                <w:sz w:val="24"/>
                <w:szCs w:val="24"/>
                <w:u w:val="none"/>
              </w:rPr>
            </w:pPr>
          </w:p>
        </w:tc>
      </w:tr>
      <w:tr w14:paraId="2BA55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1B6ECC25">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170</w:t>
            </w:r>
          </w:p>
        </w:tc>
        <w:tc>
          <w:tcPr>
            <w:tcW w:w="0" w:type="auto"/>
            <w:tcBorders>
              <w:top w:val="nil"/>
              <w:left w:val="nil"/>
              <w:bottom w:val="single" w:color="auto" w:sz="4" w:space="0"/>
              <w:right w:val="single" w:color="auto" w:sz="4" w:space="0"/>
            </w:tcBorders>
            <w:shd w:val="clear" w:color="auto" w:fill="auto"/>
            <w:noWrap/>
            <w:vAlign w:val="center"/>
          </w:tcPr>
          <w:p w14:paraId="014D9E3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DBT-2/10</w:t>
            </w:r>
          </w:p>
        </w:tc>
        <w:tc>
          <w:tcPr>
            <w:tcW w:w="0" w:type="auto"/>
            <w:tcBorders>
              <w:top w:val="nil"/>
              <w:left w:val="nil"/>
              <w:bottom w:val="single" w:color="auto" w:sz="4" w:space="0"/>
              <w:right w:val="single" w:color="auto" w:sz="4" w:space="0"/>
            </w:tcBorders>
            <w:shd w:val="clear" w:color="auto" w:fill="auto"/>
            <w:noWrap/>
            <w:vAlign w:val="center"/>
          </w:tcPr>
          <w:p w14:paraId="58A6AC8E">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0.71</w:t>
            </w:r>
          </w:p>
        </w:tc>
        <w:tc>
          <w:tcPr>
            <w:tcW w:w="0" w:type="auto"/>
            <w:tcBorders>
              <w:top w:val="nil"/>
              <w:left w:val="nil"/>
              <w:bottom w:val="single" w:color="auto" w:sz="4" w:space="0"/>
              <w:right w:val="single" w:color="auto" w:sz="4" w:space="0"/>
            </w:tcBorders>
            <w:shd w:val="clear" w:color="auto" w:fill="auto"/>
            <w:noWrap/>
            <w:vAlign w:val="center"/>
          </w:tcPr>
          <w:p w14:paraId="69B5DA61">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3.22</w:t>
            </w:r>
          </w:p>
        </w:tc>
        <w:tc>
          <w:tcPr>
            <w:tcW w:w="0" w:type="auto"/>
            <w:tcBorders>
              <w:top w:val="nil"/>
              <w:left w:val="nil"/>
              <w:bottom w:val="single" w:color="auto" w:sz="4" w:space="0"/>
              <w:right w:val="single" w:color="auto" w:sz="4" w:space="0"/>
            </w:tcBorders>
            <w:shd w:val="clear" w:color="auto" w:fill="auto"/>
            <w:noWrap/>
            <w:vAlign w:val="center"/>
          </w:tcPr>
          <w:p w14:paraId="7A999D2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96.13</w:t>
            </w:r>
          </w:p>
        </w:tc>
        <w:tc>
          <w:tcPr>
            <w:tcW w:w="0" w:type="auto"/>
            <w:tcBorders>
              <w:top w:val="nil"/>
              <w:left w:val="nil"/>
              <w:bottom w:val="single" w:color="auto" w:sz="4" w:space="0"/>
              <w:right w:val="single" w:color="auto" w:sz="4" w:space="0"/>
            </w:tcBorders>
            <w:shd w:val="clear" w:color="auto" w:fill="auto"/>
            <w:noWrap/>
            <w:vAlign w:val="center"/>
          </w:tcPr>
          <w:p w14:paraId="4BE53DA3">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0.12</w:t>
            </w:r>
          </w:p>
        </w:tc>
        <w:tc>
          <w:tcPr>
            <w:tcW w:w="0" w:type="auto"/>
            <w:tcBorders>
              <w:top w:val="nil"/>
              <w:left w:val="nil"/>
              <w:bottom w:val="single" w:color="auto" w:sz="4" w:space="0"/>
              <w:right w:val="single" w:color="auto" w:sz="4" w:space="0"/>
            </w:tcBorders>
            <w:shd w:val="clear" w:color="auto" w:fill="auto"/>
            <w:noWrap/>
            <w:vAlign w:val="center"/>
          </w:tcPr>
          <w:p w14:paraId="54DEBBBF">
            <w:pPr>
              <w:keepNext w:val="0"/>
              <w:keepLines w:val="0"/>
              <w:widowControl/>
              <w:suppressLineNumbers w:val="0"/>
              <w:jc w:val="center"/>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0.53</w:t>
            </w:r>
          </w:p>
        </w:tc>
        <w:tc>
          <w:tcPr>
            <w:tcW w:w="960" w:type="dxa"/>
            <w:vMerge w:val="continue"/>
            <w:tcBorders>
              <w:top w:val="nil"/>
              <w:left w:val="single" w:color="auto" w:sz="4" w:space="0"/>
              <w:bottom w:val="single" w:color="auto" w:sz="4" w:space="0"/>
              <w:right w:val="single" w:color="auto" w:sz="4" w:space="0"/>
            </w:tcBorders>
            <w:shd w:val="clear" w:color="auto" w:fill="auto"/>
            <w:vAlign w:val="bottom"/>
          </w:tcPr>
          <w:p w14:paraId="7DFE35D0">
            <w:pPr>
              <w:jc w:val="center"/>
              <w:rPr>
                <w:rFonts w:hint="default" w:ascii="Times New Roman" w:hAnsi="Times New Roman" w:eastAsia="sans-serif" w:cs="Times New Roman"/>
                <w:i w:val="0"/>
                <w:iCs w:val="0"/>
                <w:color w:val="000000"/>
                <w:sz w:val="24"/>
                <w:szCs w:val="24"/>
                <w:u w:val="none"/>
              </w:rPr>
            </w:pPr>
          </w:p>
        </w:tc>
      </w:tr>
    </w:tbl>
    <w:p w14:paraId="0F9F2C1A"/>
    <w:p w14:paraId="5D43824F">
      <w:pPr>
        <w:sectPr>
          <w:pgSz w:w="11920" w:h="16840"/>
          <w:pgMar w:top="1220" w:right="283" w:bottom="640" w:left="708" w:header="673" w:footer="448" w:gutter="0"/>
          <w:cols w:space="720" w:num="1"/>
        </w:sectPr>
      </w:pPr>
    </w:p>
    <w:tbl>
      <w:tblPr>
        <w:tblStyle w:val="11"/>
        <w:tblW w:w="93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86"/>
        <w:gridCol w:w="2214"/>
        <w:gridCol w:w="740"/>
        <w:gridCol w:w="740"/>
        <w:gridCol w:w="740"/>
        <w:gridCol w:w="740"/>
        <w:gridCol w:w="740"/>
        <w:gridCol w:w="740"/>
        <w:gridCol w:w="1480"/>
      </w:tblGrid>
      <w:tr w14:paraId="6BA9FA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9320" w:type="dxa"/>
            <w:gridSpan w:val="9"/>
            <w:tcBorders>
              <w:top w:val="single" w:color="auto" w:sz="4" w:space="0"/>
              <w:left w:val="single" w:color="auto" w:sz="4" w:space="0"/>
              <w:bottom w:val="single" w:color="auto" w:sz="4" w:space="0"/>
              <w:right w:val="single" w:color="000000" w:sz="4" w:space="0"/>
            </w:tcBorders>
            <w:shd w:val="clear" w:color="000000" w:fill="D1F0F5"/>
            <w:noWrap/>
            <w:vAlign w:val="bottom"/>
          </w:tcPr>
          <w:p w14:paraId="70DA0DDC">
            <w:pPr>
              <w:keepNext w:val="0"/>
              <w:keepLines w:val="0"/>
              <w:widowControl/>
              <w:suppressLineNumbers w:val="0"/>
              <w:jc w:val="center"/>
              <w:textAlignment w:val="bottom"/>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Annexute-3  Analytical result of  minor elements of Bed Rock Samples and Core Samples</w:t>
            </w:r>
          </w:p>
        </w:tc>
      </w:tr>
      <w:tr w14:paraId="1EF50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vMerge w:val="restart"/>
            <w:tcBorders>
              <w:top w:val="nil"/>
              <w:left w:val="single" w:color="auto" w:sz="4" w:space="0"/>
              <w:bottom w:val="single" w:color="auto" w:sz="4" w:space="0"/>
              <w:right w:val="single" w:color="auto" w:sz="4" w:space="0"/>
            </w:tcBorders>
            <w:shd w:val="clear" w:color="auto" w:fill="auto"/>
            <w:noWrap/>
            <w:vAlign w:val="center"/>
          </w:tcPr>
          <w:p w14:paraId="03C97A8D">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SL. No</w:t>
            </w:r>
          </w:p>
        </w:tc>
        <w:tc>
          <w:tcPr>
            <w:tcW w:w="0" w:type="auto"/>
            <w:vMerge w:val="restart"/>
            <w:tcBorders>
              <w:top w:val="nil"/>
              <w:left w:val="single" w:color="auto" w:sz="4" w:space="0"/>
              <w:bottom w:val="single" w:color="auto" w:sz="4" w:space="0"/>
              <w:right w:val="single" w:color="auto" w:sz="4" w:space="0"/>
            </w:tcBorders>
            <w:shd w:val="clear" w:color="auto" w:fill="auto"/>
            <w:noWrap/>
            <w:vAlign w:val="center"/>
          </w:tcPr>
          <w:p w14:paraId="03508B64">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Sample ID</w:t>
            </w:r>
          </w:p>
        </w:tc>
        <w:tc>
          <w:tcPr>
            <w:tcW w:w="0" w:type="auto"/>
            <w:gridSpan w:val="6"/>
            <w:tcBorders>
              <w:top w:val="single" w:color="auto" w:sz="4" w:space="0"/>
              <w:left w:val="nil"/>
              <w:bottom w:val="single" w:color="auto" w:sz="4" w:space="0"/>
              <w:right w:val="single" w:color="auto" w:sz="4" w:space="0"/>
            </w:tcBorders>
            <w:shd w:val="clear" w:color="auto" w:fill="auto"/>
            <w:noWrap/>
            <w:vAlign w:val="bottom"/>
          </w:tcPr>
          <w:p w14:paraId="3827D9C7">
            <w:pPr>
              <w:keepNext w:val="0"/>
              <w:keepLines w:val="0"/>
              <w:widowControl/>
              <w:suppressLineNumbers w:val="0"/>
              <w:jc w:val="center"/>
              <w:textAlignment w:val="bottom"/>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Minor Elements</w:t>
            </w:r>
          </w:p>
        </w:tc>
        <w:tc>
          <w:tcPr>
            <w:tcW w:w="0" w:type="auto"/>
            <w:vMerge w:val="restart"/>
            <w:tcBorders>
              <w:top w:val="nil"/>
              <w:left w:val="single" w:color="auto" w:sz="4" w:space="0"/>
              <w:bottom w:val="single" w:color="auto" w:sz="4" w:space="0"/>
              <w:right w:val="single" w:color="auto" w:sz="4" w:space="0"/>
            </w:tcBorders>
            <w:shd w:val="clear" w:color="auto" w:fill="auto"/>
            <w:noWrap/>
            <w:vAlign w:val="center"/>
          </w:tcPr>
          <w:p w14:paraId="1FC2F4BB">
            <w:pPr>
              <w:keepNext w:val="0"/>
              <w:keepLines w:val="0"/>
              <w:widowControl/>
              <w:suppressLineNumbers w:val="0"/>
              <w:jc w:val="center"/>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Remarks</w:t>
            </w:r>
          </w:p>
        </w:tc>
      </w:tr>
      <w:tr w14:paraId="74D65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0" w:type="auto"/>
            <w:vMerge w:val="continue"/>
            <w:tcBorders>
              <w:top w:val="nil"/>
              <w:left w:val="single" w:color="auto" w:sz="4" w:space="0"/>
              <w:bottom w:val="single" w:color="auto" w:sz="4" w:space="0"/>
              <w:right w:val="single" w:color="auto" w:sz="4" w:space="0"/>
            </w:tcBorders>
            <w:shd w:val="clear" w:color="auto" w:fill="auto"/>
            <w:noWrap/>
            <w:vAlign w:val="center"/>
          </w:tcPr>
          <w:p w14:paraId="2ABCFAD4">
            <w:pPr>
              <w:jc w:val="center"/>
              <w:rPr>
                <w:rFonts w:hint="default" w:ascii="Times New Roman" w:hAnsi="Times New Roman" w:eastAsia="sans-serif" w:cs="Times New Roman"/>
                <w:b/>
                <w:bCs/>
                <w:i w:val="0"/>
                <w:iCs w:val="0"/>
                <w:color w:val="000000"/>
                <w:sz w:val="24"/>
                <w:szCs w:val="24"/>
                <w:u w:val="none"/>
              </w:rPr>
            </w:pPr>
          </w:p>
        </w:tc>
        <w:tc>
          <w:tcPr>
            <w:tcW w:w="0" w:type="auto"/>
            <w:vMerge w:val="continue"/>
            <w:tcBorders>
              <w:top w:val="nil"/>
              <w:left w:val="single" w:color="auto" w:sz="4" w:space="0"/>
              <w:bottom w:val="single" w:color="auto" w:sz="4" w:space="0"/>
              <w:right w:val="single" w:color="auto" w:sz="4" w:space="0"/>
            </w:tcBorders>
            <w:shd w:val="clear" w:color="auto" w:fill="auto"/>
            <w:noWrap/>
            <w:vAlign w:val="center"/>
          </w:tcPr>
          <w:p w14:paraId="2EDDD1C3">
            <w:pPr>
              <w:jc w:val="center"/>
              <w:rPr>
                <w:rFonts w:hint="default" w:ascii="Times New Roman" w:hAnsi="Times New Roman" w:eastAsia="sans-serif" w:cs="Times New Roman"/>
                <w:b/>
                <w:bCs/>
                <w:i w:val="0"/>
                <w:iCs w:val="0"/>
                <w:color w:val="000000"/>
                <w:sz w:val="24"/>
                <w:szCs w:val="24"/>
                <w:u w:val="none"/>
              </w:rPr>
            </w:pPr>
          </w:p>
        </w:tc>
        <w:tc>
          <w:tcPr>
            <w:tcW w:w="0" w:type="auto"/>
            <w:tcBorders>
              <w:top w:val="nil"/>
              <w:left w:val="nil"/>
              <w:bottom w:val="single" w:color="auto" w:sz="4" w:space="0"/>
              <w:right w:val="single" w:color="auto" w:sz="4" w:space="0"/>
            </w:tcBorders>
            <w:shd w:val="clear" w:color="auto" w:fill="auto"/>
            <w:noWrap/>
            <w:vAlign w:val="center"/>
          </w:tcPr>
          <w:p w14:paraId="123EA75E">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Cu</w:t>
            </w:r>
          </w:p>
        </w:tc>
        <w:tc>
          <w:tcPr>
            <w:tcW w:w="0" w:type="auto"/>
            <w:tcBorders>
              <w:top w:val="nil"/>
              <w:left w:val="nil"/>
              <w:bottom w:val="single" w:color="auto" w:sz="4" w:space="0"/>
              <w:right w:val="single" w:color="auto" w:sz="4" w:space="0"/>
            </w:tcBorders>
            <w:shd w:val="clear" w:color="auto" w:fill="auto"/>
            <w:noWrap/>
            <w:vAlign w:val="center"/>
          </w:tcPr>
          <w:p w14:paraId="03D3BC25">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Ni</w:t>
            </w:r>
          </w:p>
        </w:tc>
        <w:tc>
          <w:tcPr>
            <w:tcW w:w="0" w:type="auto"/>
            <w:tcBorders>
              <w:top w:val="nil"/>
              <w:left w:val="nil"/>
              <w:bottom w:val="single" w:color="auto" w:sz="4" w:space="0"/>
              <w:right w:val="single" w:color="auto" w:sz="4" w:space="0"/>
            </w:tcBorders>
            <w:shd w:val="clear" w:color="auto" w:fill="auto"/>
            <w:noWrap/>
            <w:vAlign w:val="center"/>
          </w:tcPr>
          <w:p w14:paraId="357FB56C">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Pb</w:t>
            </w:r>
          </w:p>
        </w:tc>
        <w:tc>
          <w:tcPr>
            <w:tcW w:w="0" w:type="auto"/>
            <w:tcBorders>
              <w:top w:val="nil"/>
              <w:left w:val="nil"/>
              <w:bottom w:val="single" w:color="auto" w:sz="4" w:space="0"/>
              <w:right w:val="single" w:color="auto" w:sz="4" w:space="0"/>
            </w:tcBorders>
            <w:shd w:val="clear" w:color="auto" w:fill="auto"/>
            <w:noWrap/>
            <w:vAlign w:val="center"/>
          </w:tcPr>
          <w:p w14:paraId="4AD5AFD0">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Sr</w:t>
            </w:r>
          </w:p>
        </w:tc>
        <w:tc>
          <w:tcPr>
            <w:tcW w:w="0" w:type="auto"/>
            <w:tcBorders>
              <w:top w:val="nil"/>
              <w:left w:val="nil"/>
              <w:bottom w:val="single" w:color="auto" w:sz="4" w:space="0"/>
              <w:right w:val="single" w:color="auto" w:sz="4" w:space="0"/>
            </w:tcBorders>
            <w:shd w:val="clear" w:color="auto" w:fill="auto"/>
            <w:noWrap/>
            <w:vAlign w:val="center"/>
          </w:tcPr>
          <w:p w14:paraId="0D4B2251">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Zn</w:t>
            </w:r>
          </w:p>
        </w:tc>
        <w:tc>
          <w:tcPr>
            <w:tcW w:w="0" w:type="auto"/>
            <w:tcBorders>
              <w:top w:val="nil"/>
              <w:left w:val="nil"/>
              <w:bottom w:val="single" w:color="auto" w:sz="4" w:space="0"/>
              <w:right w:val="single" w:color="auto" w:sz="4" w:space="0"/>
            </w:tcBorders>
            <w:shd w:val="clear" w:color="auto" w:fill="auto"/>
            <w:noWrap/>
            <w:vAlign w:val="center"/>
          </w:tcPr>
          <w:p w14:paraId="7BA132FA">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Zr</w:t>
            </w:r>
          </w:p>
        </w:tc>
        <w:tc>
          <w:tcPr>
            <w:tcW w:w="0" w:type="auto"/>
            <w:vMerge w:val="continue"/>
            <w:tcBorders>
              <w:top w:val="nil"/>
              <w:left w:val="single" w:color="auto" w:sz="4" w:space="0"/>
              <w:bottom w:val="single" w:color="auto" w:sz="4" w:space="0"/>
              <w:right w:val="single" w:color="auto" w:sz="4" w:space="0"/>
            </w:tcBorders>
            <w:shd w:val="clear" w:color="auto" w:fill="auto"/>
            <w:noWrap/>
            <w:vAlign w:val="center"/>
          </w:tcPr>
          <w:p w14:paraId="6B85A85C">
            <w:pPr>
              <w:jc w:val="center"/>
              <w:rPr>
                <w:rFonts w:hint="default" w:ascii="Times New Roman" w:hAnsi="Times New Roman" w:eastAsia="sans-serif" w:cs="Times New Roman"/>
                <w:b/>
                <w:bCs/>
                <w:i w:val="0"/>
                <w:iCs w:val="0"/>
                <w:color w:val="000000"/>
                <w:sz w:val="24"/>
                <w:szCs w:val="24"/>
                <w:u w:val="none"/>
              </w:rPr>
            </w:pPr>
          </w:p>
        </w:tc>
      </w:tr>
      <w:tr w14:paraId="614B9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781ECC4D">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w:t>
            </w:r>
          </w:p>
        </w:tc>
        <w:tc>
          <w:tcPr>
            <w:tcW w:w="0" w:type="auto"/>
            <w:tcBorders>
              <w:top w:val="nil"/>
              <w:left w:val="nil"/>
              <w:bottom w:val="single" w:color="auto" w:sz="4" w:space="0"/>
              <w:right w:val="single" w:color="auto" w:sz="4" w:space="0"/>
            </w:tcBorders>
            <w:shd w:val="clear" w:color="auto" w:fill="auto"/>
            <w:noWrap/>
            <w:vAlign w:val="center"/>
          </w:tcPr>
          <w:p w14:paraId="2536601C">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G/Vim/GR-8/7</w:t>
            </w:r>
          </w:p>
        </w:tc>
        <w:tc>
          <w:tcPr>
            <w:tcW w:w="0" w:type="auto"/>
            <w:tcBorders>
              <w:top w:val="nil"/>
              <w:left w:val="nil"/>
              <w:bottom w:val="single" w:color="auto" w:sz="4" w:space="0"/>
              <w:right w:val="single" w:color="auto" w:sz="4" w:space="0"/>
            </w:tcBorders>
            <w:shd w:val="clear" w:color="auto" w:fill="auto"/>
            <w:noWrap/>
            <w:vAlign w:val="center"/>
          </w:tcPr>
          <w:p w14:paraId="241E619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w:t>
            </w:r>
          </w:p>
        </w:tc>
        <w:tc>
          <w:tcPr>
            <w:tcW w:w="0" w:type="auto"/>
            <w:tcBorders>
              <w:top w:val="nil"/>
              <w:left w:val="nil"/>
              <w:bottom w:val="single" w:color="auto" w:sz="4" w:space="0"/>
              <w:right w:val="single" w:color="auto" w:sz="4" w:space="0"/>
            </w:tcBorders>
            <w:shd w:val="clear" w:color="auto" w:fill="auto"/>
            <w:noWrap/>
            <w:vAlign w:val="center"/>
          </w:tcPr>
          <w:p w14:paraId="1E244074">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26</w:t>
            </w:r>
          </w:p>
        </w:tc>
        <w:tc>
          <w:tcPr>
            <w:tcW w:w="0" w:type="auto"/>
            <w:tcBorders>
              <w:top w:val="nil"/>
              <w:left w:val="nil"/>
              <w:bottom w:val="single" w:color="auto" w:sz="4" w:space="0"/>
              <w:right w:val="single" w:color="auto" w:sz="4" w:space="0"/>
            </w:tcBorders>
            <w:shd w:val="clear" w:color="auto" w:fill="auto"/>
            <w:noWrap/>
            <w:vAlign w:val="center"/>
          </w:tcPr>
          <w:p w14:paraId="0F57C0CE">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34</w:t>
            </w:r>
          </w:p>
        </w:tc>
        <w:tc>
          <w:tcPr>
            <w:tcW w:w="0" w:type="auto"/>
            <w:tcBorders>
              <w:top w:val="nil"/>
              <w:left w:val="nil"/>
              <w:bottom w:val="single" w:color="auto" w:sz="4" w:space="0"/>
              <w:right w:val="single" w:color="auto" w:sz="4" w:space="0"/>
            </w:tcBorders>
            <w:shd w:val="clear" w:color="auto" w:fill="auto"/>
            <w:noWrap/>
            <w:vAlign w:val="center"/>
          </w:tcPr>
          <w:p w14:paraId="61283466">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55</w:t>
            </w:r>
          </w:p>
        </w:tc>
        <w:tc>
          <w:tcPr>
            <w:tcW w:w="0" w:type="auto"/>
            <w:tcBorders>
              <w:top w:val="nil"/>
              <w:left w:val="nil"/>
              <w:bottom w:val="single" w:color="auto" w:sz="4" w:space="0"/>
              <w:right w:val="single" w:color="auto" w:sz="4" w:space="0"/>
            </w:tcBorders>
            <w:shd w:val="clear" w:color="auto" w:fill="auto"/>
            <w:noWrap/>
            <w:vAlign w:val="center"/>
          </w:tcPr>
          <w:p w14:paraId="25485A03">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23</w:t>
            </w:r>
          </w:p>
        </w:tc>
        <w:tc>
          <w:tcPr>
            <w:tcW w:w="0" w:type="auto"/>
            <w:tcBorders>
              <w:top w:val="nil"/>
              <w:left w:val="nil"/>
              <w:bottom w:val="single" w:color="auto" w:sz="4" w:space="0"/>
              <w:right w:val="single" w:color="auto" w:sz="4" w:space="0"/>
            </w:tcBorders>
            <w:shd w:val="clear" w:color="auto" w:fill="auto"/>
            <w:noWrap/>
            <w:vAlign w:val="center"/>
          </w:tcPr>
          <w:p w14:paraId="6F0C5FD9">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115</w:t>
            </w:r>
          </w:p>
        </w:tc>
        <w:tc>
          <w:tcPr>
            <w:tcW w:w="960" w:type="dxa"/>
            <w:vMerge w:val="restart"/>
            <w:tcBorders>
              <w:top w:val="nil"/>
              <w:left w:val="single" w:color="auto" w:sz="4" w:space="0"/>
              <w:bottom w:val="single" w:color="000000" w:sz="4" w:space="0"/>
              <w:right w:val="single" w:color="auto" w:sz="4" w:space="0"/>
            </w:tcBorders>
            <w:shd w:val="clear" w:color="auto" w:fill="auto"/>
            <w:vAlign w:val="center"/>
          </w:tcPr>
          <w:p w14:paraId="29CE6FCE">
            <w:pPr>
              <w:keepNext w:val="0"/>
              <w:keepLines w:val="0"/>
              <w:widowControl/>
              <w:suppressLineNumbers w:val="0"/>
              <w:jc w:val="center"/>
              <w:textAlignment w:val="center"/>
              <w:rPr>
                <w:rFonts w:hint="default" w:ascii="Times New Roman" w:hAnsi="Times New Roman" w:eastAsia="sans-serif" w:cs="Times New Roman"/>
                <w:i w:val="0"/>
                <w:iCs w:val="0"/>
                <w:color w:val="000000"/>
                <w:sz w:val="22"/>
                <w:szCs w:val="22"/>
                <w:u w:val="none"/>
                <w:lang w:val="en-IN"/>
              </w:rPr>
            </w:pPr>
            <w:r>
              <w:rPr>
                <w:rFonts w:hint="default" w:ascii="Times New Roman" w:hAnsi="Times New Roman" w:eastAsia="sans-serif" w:cs="Times New Roman"/>
                <w:i w:val="0"/>
                <w:iCs w:val="0"/>
                <w:color w:val="000000"/>
                <w:sz w:val="22"/>
                <w:szCs w:val="22"/>
                <w:u w:val="none"/>
                <w:lang w:val="en-IN"/>
              </w:rPr>
              <w:t>Bed</w:t>
            </w:r>
          </w:p>
          <w:p w14:paraId="60C7A45C">
            <w:pPr>
              <w:keepNext w:val="0"/>
              <w:keepLines w:val="0"/>
              <w:widowControl/>
              <w:suppressLineNumbers w:val="0"/>
              <w:jc w:val="center"/>
              <w:textAlignment w:val="center"/>
              <w:rPr>
                <w:rFonts w:hint="default" w:ascii="Times New Roman" w:hAnsi="Times New Roman" w:eastAsia="sans-serif" w:cs="Times New Roman"/>
                <w:i w:val="0"/>
                <w:iCs w:val="0"/>
                <w:color w:val="000000"/>
                <w:sz w:val="22"/>
                <w:szCs w:val="22"/>
                <w:u w:val="none"/>
                <w:lang w:val="en-IN"/>
              </w:rPr>
            </w:pPr>
            <w:r>
              <w:rPr>
                <w:rFonts w:hint="default" w:ascii="Times New Roman" w:hAnsi="Times New Roman" w:eastAsia="sans-serif" w:cs="Times New Roman"/>
                <w:i w:val="0"/>
                <w:iCs w:val="0"/>
                <w:color w:val="000000"/>
                <w:sz w:val="22"/>
                <w:szCs w:val="22"/>
                <w:u w:val="none"/>
                <w:lang w:val="en-IN"/>
              </w:rPr>
              <w:t>Rock Samples</w:t>
            </w:r>
          </w:p>
        </w:tc>
      </w:tr>
      <w:tr w14:paraId="31F78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1C34654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w:t>
            </w:r>
          </w:p>
        </w:tc>
        <w:tc>
          <w:tcPr>
            <w:tcW w:w="0" w:type="auto"/>
            <w:tcBorders>
              <w:top w:val="nil"/>
              <w:left w:val="nil"/>
              <w:bottom w:val="single" w:color="auto" w:sz="4" w:space="0"/>
              <w:right w:val="single" w:color="auto" w:sz="4" w:space="0"/>
            </w:tcBorders>
            <w:shd w:val="clear" w:color="auto" w:fill="auto"/>
            <w:noWrap/>
            <w:vAlign w:val="center"/>
          </w:tcPr>
          <w:p w14:paraId="359C4B5D">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DBAS-74</w:t>
            </w:r>
          </w:p>
        </w:tc>
        <w:tc>
          <w:tcPr>
            <w:tcW w:w="0" w:type="auto"/>
            <w:tcBorders>
              <w:top w:val="nil"/>
              <w:left w:val="nil"/>
              <w:bottom w:val="single" w:color="auto" w:sz="4" w:space="0"/>
              <w:right w:val="single" w:color="auto" w:sz="4" w:space="0"/>
            </w:tcBorders>
            <w:shd w:val="clear" w:color="auto" w:fill="auto"/>
            <w:noWrap/>
            <w:vAlign w:val="center"/>
          </w:tcPr>
          <w:p w14:paraId="604025C2">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w:t>
            </w:r>
          </w:p>
        </w:tc>
        <w:tc>
          <w:tcPr>
            <w:tcW w:w="0" w:type="auto"/>
            <w:tcBorders>
              <w:top w:val="nil"/>
              <w:left w:val="nil"/>
              <w:bottom w:val="single" w:color="auto" w:sz="4" w:space="0"/>
              <w:right w:val="single" w:color="auto" w:sz="4" w:space="0"/>
            </w:tcBorders>
            <w:shd w:val="clear" w:color="auto" w:fill="auto"/>
            <w:noWrap/>
            <w:vAlign w:val="center"/>
          </w:tcPr>
          <w:p w14:paraId="2695F5BC">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w:t>
            </w:r>
          </w:p>
        </w:tc>
        <w:tc>
          <w:tcPr>
            <w:tcW w:w="0" w:type="auto"/>
            <w:tcBorders>
              <w:top w:val="nil"/>
              <w:left w:val="nil"/>
              <w:bottom w:val="single" w:color="auto" w:sz="4" w:space="0"/>
              <w:right w:val="single" w:color="auto" w:sz="4" w:space="0"/>
            </w:tcBorders>
            <w:shd w:val="clear" w:color="auto" w:fill="auto"/>
            <w:noWrap/>
            <w:vAlign w:val="center"/>
          </w:tcPr>
          <w:p w14:paraId="20D31876">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117</w:t>
            </w:r>
          </w:p>
        </w:tc>
        <w:tc>
          <w:tcPr>
            <w:tcW w:w="0" w:type="auto"/>
            <w:tcBorders>
              <w:top w:val="nil"/>
              <w:left w:val="nil"/>
              <w:bottom w:val="single" w:color="auto" w:sz="4" w:space="0"/>
              <w:right w:val="single" w:color="auto" w:sz="4" w:space="0"/>
            </w:tcBorders>
            <w:shd w:val="clear" w:color="auto" w:fill="auto"/>
            <w:noWrap/>
            <w:vAlign w:val="center"/>
          </w:tcPr>
          <w:p w14:paraId="57B44195">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116</w:t>
            </w:r>
          </w:p>
        </w:tc>
        <w:tc>
          <w:tcPr>
            <w:tcW w:w="0" w:type="auto"/>
            <w:tcBorders>
              <w:top w:val="nil"/>
              <w:left w:val="nil"/>
              <w:bottom w:val="single" w:color="auto" w:sz="4" w:space="0"/>
              <w:right w:val="single" w:color="auto" w:sz="4" w:space="0"/>
            </w:tcBorders>
            <w:shd w:val="clear" w:color="auto" w:fill="auto"/>
            <w:noWrap/>
            <w:vAlign w:val="center"/>
          </w:tcPr>
          <w:p w14:paraId="7D86B151">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w:t>
            </w:r>
          </w:p>
        </w:tc>
        <w:tc>
          <w:tcPr>
            <w:tcW w:w="0" w:type="auto"/>
            <w:tcBorders>
              <w:top w:val="nil"/>
              <w:left w:val="nil"/>
              <w:bottom w:val="single" w:color="auto" w:sz="4" w:space="0"/>
              <w:right w:val="single" w:color="auto" w:sz="4" w:space="0"/>
            </w:tcBorders>
            <w:shd w:val="clear" w:color="auto" w:fill="auto"/>
            <w:noWrap/>
            <w:vAlign w:val="center"/>
          </w:tcPr>
          <w:p w14:paraId="2B965E4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01CD7D8F">
            <w:pPr>
              <w:jc w:val="center"/>
              <w:rPr>
                <w:rFonts w:hint="default" w:ascii="sans-serif" w:hAnsi="sans-serif" w:eastAsia="sans-serif" w:cs="sans-serif"/>
                <w:i w:val="0"/>
                <w:iCs w:val="0"/>
                <w:color w:val="000000"/>
                <w:sz w:val="22"/>
                <w:szCs w:val="22"/>
                <w:u w:val="none"/>
              </w:rPr>
            </w:pPr>
          </w:p>
        </w:tc>
      </w:tr>
      <w:tr w14:paraId="51E93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477933BA">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w:t>
            </w:r>
          </w:p>
        </w:tc>
        <w:tc>
          <w:tcPr>
            <w:tcW w:w="0" w:type="auto"/>
            <w:tcBorders>
              <w:top w:val="nil"/>
              <w:left w:val="nil"/>
              <w:bottom w:val="single" w:color="auto" w:sz="4" w:space="0"/>
              <w:right w:val="single" w:color="auto" w:sz="4" w:space="0"/>
            </w:tcBorders>
            <w:shd w:val="clear" w:color="auto" w:fill="auto"/>
            <w:noWrap/>
            <w:vAlign w:val="center"/>
          </w:tcPr>
          <w:p w14:paraId="786A8F60">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DBA-24</w:t>
            </w:r>
          </w:p>
        </w:tc>
        <w:tc>
          <w:tcPr>
            <w:tcW w:w="0" w:type="auto"/>
            <w:tcBorders>
              <w:top w:val="nil"/>
              <w:left w:val="nil"/>
              <w:bottom w:val="single" w:color="auto" w:sz="4" w:space="0"/>
              <w:right w:val="single" w:color="auto" w:sz="4" w:space="0"/>
            </w:tcBorders>
            <w:shd w:val="clear" w:color="auto" w:fill="auto"/>
            <w:noWrap/>
            <w:vAlign w:val="center"/>
          </w:tcPr>
          <w:p w14:paraId="6F9236A2">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18</w:t>
            </w:r>
          </w:p>
        </w:tc>
        <w:tc>
          <w:tcPr>
            <w:tcW w:w="0" w:type="auto"/>
            <w:tcBorders>
              <w:top w:val="nil"/>
              <w:left w:val="nil"/>
              <w:bottom w:val="single" w:color="auto" w:sz="4" w:space="0"/>
              <w:right w:val="single" w:color="auto" w:sz="4" w:space="0"/>
            </w:tcBorders>
            <w:shd w:val="clear" w:color="auto" w:fill="auto"/>
            <w:noWrap/>
            <w:vAlign w:val="center"/>
          </w:tcPr>
          <w:p w14:paraId="60582A99">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28</w:t>
            </w:r>
          </w:p>
        </w:tc>
        <w:tc>
          <w:tcPr>
            <w:tcW w:w="0" w:type="auto"/>
            <w:tcBorders>
              <w:top w:val="nil"/>
              <w:left w:val="nil"/>
              <w:bottom w:val="single" w:color="auto" w:sz="4" w:space="0"/>
              <w:right w:val="single" w:color="auto" w:sz="4" w:space="0"/>
            </w:tcBorders>
            <w:shd w:val="clear" w:color="auto" w:fill="auto"/>
            <w:noWrap/>
            <w:vAlign w:val="center"/>
          </w:tcPr>
          <w:p w14:paraId="5970279C">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245ABA4D">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6949505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2E6E7C74">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6C080BE3">
            <w:pPr>
              <w:jc w:val="center"/>
              <w:rPr>
                <w:rFonts w:hint="default" w:ascii="sans-serif" w:hAnsi="sans-serif" w:eastAsia="sans-serif" w:cs="sans-serif"/>
                <w:i w:val="0"/>
                <w:iCs w:val="0"/>
                <w:color w:val="000000"/>
                <w:sz w:val="22"/>
                <w:szCs w:val="22"/>
                <w:u w:val="none"/>
              </w:rPr>
            </w:pPr>
          </w:p>
        </w:tc>
      </w:tr>
      <w:tr w14:paraId="45BA7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325EF42B">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w:t>
            </w:r>
          </w:p>
        </w:tc>
        <w:tc>
          <w:tcPr>
            <w:tcW w:w="0" w:type="auto"/>
            <w:tcBorders>
              <w:top w:val="nil"/>
              <w:left w:val="nil"/>
              <w:bottom w:val="single" w:color="auto" w:sz="4" w:space="0"/>
              <w:right w:val="single" w:color="auto" w:sz="4" w:space="0"/>
            </w:tcBorders>
            <w:shd w:val="clear" w:color="auto" w:fill="auto"/>
            <w:noWrap/>
            <w:vAlign w:val="center"/>
          </w:tcPr>
          <w:p w14:paraId="70404A02">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DBABS-71</w:t>
            </w:r>
          </w:p>
        </w:tc>
        <w:tc>
          <w:tcPr>
            <w:tcW w:w="0" w:type="auto"/>
            <w:tcBorders>
              <w:top w:val="nil"/>
              <w:left w:val="nil"/>
              <w:bottom w:val="single" w:color="auto" w:sz="4" w:space="0"/>
              <w:right w:val="single" w:color="auto" w:sz="4" w:space="0"/>
            </w:tcBorders>
            <w:shd w:val="clear" w:color="auto" w:fill="auto"/>
            <w:noWrap/>
            <w:vAlign w:val="center"/>
          </w:tcPr>
          <w:p w14:paraId="6B808F5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w:t>
            </w:r>
          </w:p>
        </w:tc>
        <w:tc>
          <w:tcPr>
            <w:tcW w:w="0" w:type="auto"/>
            <w:tcBorders>
              <w:top w:val="nil"/>
              <w:left w:val="nil"/>
              <w:bottom w:val="single" w:color="auto" w:sz="4" w:space="0"/>
              <w:right w:val="single" w:color="auto" w:sz="4" w:space="0"/>
            </w:tcBorders>
            <w:shd w:val="clear" w:color="auto" w:fill="auto"/>
            <w:noWrap/>
            <w:vAlign w:val="center"/>
          </w:tcPr>
          <w:p w14:paraId="4CB613DC">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21</w:t>
            </w:r>
          </w:p>
        </w:tc>
        <w:tc>
          <w:tcPr>
            <w:tcW w:w="0" w:type="auto"/>
            <w:tcBorders>
              <w:top w:val="nil"/>
              <w:left w:val="nil"/>
              <w:bottom w:val="single" w:color="auto" w:sz="4" w:space="0"/>
              <w:right w:val="single" w:color="auto" w:sz="4" w:space="0"/>
            </w:tcBorders>
            <w:shd w:val="clear" w:color="auto" w:fill="auto"/>
            <w:noWrap/>
            <w:vAlign w:val="center"/>
          </w:tcPr>
          <w:p w14:paraId="6ED1EB40">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75F4649F">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7EE75DC8">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3E26B9B4">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178E68BA">
            <w:pPr>
              <w:jc w:val="center"/>
              <w:rPr>
                <w:rFonts w:hint="default" w:ascii="sans-serif" w:hAnsi="sans-serif" w:eastAsia="sans-serif" w:cs="sans-serif"/>
                <w:i w:val="0"/>
                <w:iCs w:val="0"/>
                <w:color w:val="000000"/>
                <w:sz w:val="22"/>
                <w:szCs w:val="22"/>
                <w:u w:val="none"/>
              </w:rPr>
            </w:pPr>
          </w:p>
        </w:tc>
      </w:tr>
      <w:tr w14:paraId="71EA8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2A611059">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w:t>
            </w:r>
          </w:p>
        </w:tc>
        <w:tc>
          <w:tcPr>
            <w:tcW w:w="0" w:type="auto"/>
            <w:tcBorders>
              <w:top w:val="nil"/>
              <w:left w:val="nil"/>
              <w:bottom w:val="single" w:color="auto" w:sz="4" w:space="0"/>
              <w:right w:val="single" w:color="auto" w:sz="4" w:space="0"/>
            </w:tcBorders>
            <w:shd w:val="clear" w:color="auto" w:fill="auto"/>
            <w:noWrap/>
            <w:vAlign w:val="center"/>
          </w:tcPr>
          <w:p w14:paraId="7D35F5A8">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DBA-34</w:t>
            </w:r>
          </w:p>
        </w:tc>
        <w:tc>
          <w:tcPr>
            <w:tcW w:w="0" w:type="auto"/>
            <w:tcBorders>
              <w:top w:val="nil"/>
              <w:left w:val="nil"/>
              <w:bottom w:val="single" w:color="auto" w:sz="4" w:space="0"/>
              <w:right w:val="single" w:color="auto" w:sz="4" w:space="0"/>
            </w:tcBorders>
            <w:shd w:val="clear" w:color="auto" w:fill="auto"/>
            <w:noWrap/>
            <w:vAlign w:val="center"/>
          </w:tcPr>
          <w:p w14:paraId="1C68DDDB">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5F0BD33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w:t>
            </w:r>
          </w:p>
        </w:tc>
        <w:tc>
          <w:tcPr>
            <w:tcW w:w="0" w:type="auto"/>
            <w:tcBorders>
              <w:top w:val="nil"/>
              <w:left w:val="nil"/>
              <w:bottom w:val="single" w:color="auto" w:sz="4" w:space="0"/>
              <w:right w:val="single" w:color="auto" w:sz="4" w:space="0"/>
            </w:tcBorders>
            <w:shd w:val="clear" w:color="auto" w:fill="auto"/>
            <w:noWrap/>
            <w:vAlign w:val="center"/>
          </w:tcPr>
          <w:p w14:paraId="222EAA05">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1B8E78CE">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358D14AB">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0" w:type="auto"/>
            <w:tcBorders>
              <w:top w:val="nil"/>
              <w:left w:val="nil"/>
              <w:bottom w:val="single" w:color="auto" w:sz="4" w:space="0"/>
              <w:right w:val="single" w:color="auto" w:sz="4" w:space="0"/>
            </w:tcBorders>
            <w:shd w:val="clear" w:color="auto" w:fill="auto"/>
            <w:noWrap/>
            <w:vAlign w:val="center"/>
          </w:tcPr>
          <w:p w14:paraId="1F33BB8E">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&lt;5</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1EC5E35B">
            <w:pPr>
              <w:jc w:val="center"/>
              <w:rPr>
                <w:rFonts w:hint="default" w:ascii="sans-serif" w:hAnsi="sans-serif" w:eastAsia="sans-serif" w:cs="sans-serif"/>
                <w:i w:val="0"/>
                <w:iCs w:val="0"/>
                <w:color w:val="000000"/>
                <w:sz w:val="22"/>
                <w:szCs w:val="22"/>
                <w:u w:val="none"/>
              </w:rPr>
            </w:pPr>
          </w:p>
        </w:tc>
      </w:tr>
      <w:tr w14:paraId="77E05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305FD1FC">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w:t>
            </w:r>
          </w:p>
        </w:tc>
        <w:tc>
          <w:tcPr>
            <w:tcW w:w="0" w:type="auto"/>
            <w:tcBorders>
              <w:top w:val="nil"/>
              <w:left w:val="nil"/>
              <w:bottom w:val="single" w:color="auto" w:sz="4" w:space="0"/>
              <w:right w:val="single" w:color="auto" w:sz="4" w:space="0"/>
            </w:tcBorders>
            <w:shd w:val="clear" w:color="auto" w:fill="auto"/>
            <w:noWrap/>
            <w:vAlign w:val="center"/>
          </w:tcPr>
          <w:p w14:paraId="12DBD1D1">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DBCD01/019</w:t>
            </w:r>
          </w:p>
        </w:tc>
        <w:tc>
          <w:tcPr>
            <w:tcW w:w="0" w:type="auto"/>
            <w:tcBorders>
              <w:top w:val="nil"/>
              <w:left w:val="nil"/>
              <w:bottom w:val="single" w:color="auto" w:sz="4" w:space="0"/>
              <w:right w:val="single" w:color="auto" w:sz="4" w:space="0"/>
            </w:tcBorders>
            <w:shd w:val="clear" w:color="auto" w:fill="auto"/>
            <w:noWrap/>
            <w:vAlign w:val="center"/>
          </w:tcPr>
          <w:p w14:paraId="19C70A4D">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145</w:t>
            </w:r>
          </w:p>
        </w:tc>
        <w:tc>
          <w:tcPr>
            <w:tcW w:w="0" w:type="auto"/>
            <w:tcBorders>
              <w:top w:val="nil"/>
              <w:left w:val="nil"/>
              <w:bottom w:val="single" w:color="auto" w:sz="4" w:space="0"/>
              <w:right w:val="single" w:color="auto" w:sz="4" w:space="0"/>
            </w:tcBorders>
            <w:shd w:val="clear" w:color="auto" w:fill="auto"/>
            <w:noWrap/>
            <w:vAlign w:val="center"/>
          </w:tcPr>
          <w:p w14:paraId="426264E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64</w:t>
            </w:r>
          </w:p>
        </w:tc>
        <w:tc>
          <w:tcPr>
            <w:tcW w:w="0" w:type="auto"/>
            <w:tcBorders>
              <w:top w:val="nil"/>
              <w:left w:val="nil"/>
              <w:bottom w:val="single" w:color="auto" w:sz="4" w:space="0"/>
              <w:right w:val="single" w:color="auto" w:sz="4" w:space="0"/>
            </w:tcBorders>
            <w:shd w:val="clear" w:color="auto" w:fill="auto"/>
            <w:noWrap/>
            <w:vAlign w:val="center"/>
          </w:tcPr>
          <w:p w14:paraId="7B0E2BF1">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w:t>
            </w:r>
          </w:p>
        </w:tc>
        <w:tc>
          <w:tcPr>
            <w:tcW w:w="0" w:type="auto"/>
            <w:tcBorders>
              <w:top w:val="nil"/>
              <w:left w:val="nil"/>
              <w:bottom w:val="single" w:color="auto" w:sz="4" w:space="0"/>
              <w:right w:val="single" w:color="auto" w:sz="4" w:space="0"/>
            </w:tcBorders>
            <w:shd w:val="clear" w:color="auto" w:fill="auto"/>
            <w:noWrap/>
            <w:vAlign w:val="center"/>
          </w:tcPr>
          <w:p w14:paraId="65A78E50">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48</w:t>
            </w:r>
          </w:p>
        </w:tc>
        <w:tc>
          <w:tcPr>
            <w:tcW w:w="0" w:type="auto"/>
            <w:tcBorders>
              <w:top w:val="nil"/>
              <w:left w:val="nil"/>
              <w:bottom w:val="single" w:color="auto" w:sz="4" w:space="0"/>
              <w:right w:val="single" w:color="auto" w:sz="4" w:space="0"/>
            </w:tcBorders>
            <w:shd w:val="clear" w:color="auto" w:fill="auto"/>
            <w:noWrap/>
            <w:vAlign w:val="center"/>
          </w:tcPr>
          <w:p w14:paraId="669D2312">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113</w:t>
            </w:r>
          </w:p>
        </w:tc>
        <w:tc>
          <w:tcPr>
            <w:tcW w:w="0" w:type="auto"/>
            <w:tcBorders>
              <w:top w:val="nil"/>
              <w:left w:val="nil"/>
              <w:bottom w:val="single" w:color="auto" w:sz="4" w:space="0"/>
              <w:right w:val="single" w:color="auto" w:sz="4" w:space="0"/>
            </w:tcBorders>
            <w:shd w:val="clear" w:color="auto" w:fill="auto"/>
            <w:noWrap/>
            <w:vAlign w:val="center"/>
          </w:tcPr>
          <w:p w14:paraId="6960336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124</w:t>
            </w:r>
          </w:p>
        </w:tc>
        <w:tc>
          <w:tcPr>
            <w:tcW w:w="960" w:type="dxa"/>
            <w:vMerge w:val="restart"/>
            <w:tcBorders>
              <w:top w:val="nil"/>
              <w:left w:val="single" w:color="auto" w:sz="4" w:space="0"/>
              <w:bottom w:val="single" w:color="000000" w:sz="4" w:space="0"/>
              <w:right w:val="single" w:color="auto" w:sz="4" w:space="0"/>
            </w:tcBorders>
            <w:shd w:val="clear" w:color="auto" w:fill="auto"/>
            <w:vAlign w:val="center"/>
          </w:tcPr>
          <w:p w14:paraId="21E07EFA">
            <w:pPr>
              <w:keepNext w:val="0"/>
              <w:keepLines w:val="0"/>
              <w:widowControl/>
              <w:suppressLineNumbers w:val="0"/>
              <w:jc w:val="center"/>
              <w:textAlignment w:val="center"/>
              <w:rPr>
                <w:rFonts w:hint="default" w:ascii="sans-serif" w:hAnsi="sans-serif" w:eastAsia="sans-serif" w:cs="sans-serif"/>
                <w:i w:val="0"/>
                <w:iCs w:val="0"/>
                <w:color w:val="000000"/>
                <w:sz w:val="22"/>
                <w:szCs w:val="22"/>
                <w:u w:val="none"/>
              </w:rPr>
            </w:pPr>
            <w:r>
              <w:rPr>
                <w:rFonts w:hint="default" w:ascii="Times New Roman" w:hAnsi="Times New Roman" w:eastAsia="sans-serif" w:cs="Times New Roman"/>
                <w:i w:val="0"/>
                <w:iCs w:val="0"/>
                <w:color w:val="000000"/>
                <w:kern w:val="0"/>
                <w:sz w:val="22"/>
                <w:szCs w:val="22"/>
                <w:u w:val="none"/>
                <w:lang w:val="en-US" w:eastAsia="zh-CN" w:bidi="ar"/>
              </w:rPr>
              <w:t>Core Samples</w:t>
            </w:r>
          </w:p>
        </w:tc>
      </w:tr>
      <w:tr w14:paraId="4F420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38706D27">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w:t>
            </w:r>
          </w:p>
        </w:tc>
        <w:tc>
          <w:tcPr>
            <w:tcW w:w="0" w:type="auto"/>
            <w:tcBorders>
              <w:top w:val="nil"/>
              <w:left w:val="nil"/>
              <w:bottom w:val="single" w:color="auto" w:sz="4" w:space="0"/>
              <w:right w:val="single" w:color="auto" w:sz="4" w:space="0"/>
            </w:tcBorders>
            <w:shd w:val="clear" w:color="auto" w:fill="auto"/>
            <w:noWrap/>
            <w:vAlign w:val="center"/>
          </w:tcPr>
          <w:p w14:paraId="5FDC0BB1">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DBCD02/004</w:t>
            </w:r>
          </w:p>
        </w:tc>
        <w:tc>
          <w:tcPr>
            <w:tcW w:w="0" w:type="auto"/>
            <w:tcBorders>
              <w:top w:val="nil"/>
              <w:left w:val="nil"/>
              <w:bottom w:val="single" w:color="auto" w:sz="4" w:space="0"/>
              <w:right w:val="single" w:color="auto" w:sz="4" w:space="0"/>
            </w:tcBorders>
            <w:shd w:val="clear" w:color="auto" w:fill="auto"/>
            <w:noWrap/>
            <w:vAlign w:val="center"/>
          </w:tcPr>
          <w:p w14:paraId="52ACBC23">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176</w:t>
            </w:r>
          </w:p>
        </w:tc>
        <w:tc>
          <w:tcPr>
            <w:tcW w:w="0" w:type="auto"/>
            <w:tcBorders>
              <w:top w:val="nil"/>
              <w:left w:val="nil"/>
              <w:bottom w:val="single" w:color="auto" w:sz="4" w:space="0"/>
              <w:right w:val="single" w:color="auto" w:sz="4" w:space="0"/>
            </w:tcBorders>
            <w:shd w:val="clear" w:color="auto" w:fill="auto"/>
            <w:noWrap/>
            <w:vAlign w:val="center"/>
          </w:tcPr>
          <w:p w14:paraId="26507796">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57</w:t>
            </w:r>
          </w:p>
        </w:tc>
        <w:tc>
          <w:tcPr>
            <w:tcW w:w="0" w:type="auto"/>
            <w:tcBorders>
              <w:top w:val="nil"/>
              <w:left w:val="nil"/>
              <w:bottom w:val="single" w:color="auto" w:sz="4" w:space="0"/>
              <w:right w:val="single" w:color="auto" w:sz="4" w:space="0"/>
            </w:tcBorders>
            <w:shd w:val="clear" w:color="auto" w:fill="auto"/>
            <w:noWrap/>
            <w:vAlign w:val="center"/>
          </w:tcPr>
          <w:p w14:paraId="286C35E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32</w:t>
            </w:r>
          </w:p>
        </w:tc>
        <w:tc>
          <w:tcPr>
            <w:tcW w:w="0" w:type="auto"/>
            <w:tcBorders>
              <w:top w:val="nil"/>
              <w:left w:val="nil"/>
              <w:bottom w:val="single" w:color="auto" w:sz="4" w:space="0"/>
              <w:right w:val="single" w:color="auto" w:sz="4" w:space="0"/>
            </w:tcBorders>
            <w:shd w:val="clear" w:color="auto" w:fill="auto"/>
            <w:noWrap/>
            <w:vAlign w:val="center"/>
          </w:tcPr>
          <w:p w14:paraId="75DE0D9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70</w:t>
            </w:r>
          </w:p>
        </w:tc>
        <w:tc>
          <w:tcPr>
            <w:tcW w:w="0" w:type="auto"/>
            <w:tcBorders>
              <w:top w:val="nil"/>
              <w:left w:val="nil"/>
              <w:bottom w:val="single" w:color="auto" w:sz="4" w:space="0"/>
              <w:right w:val="single" w:color="auto" w:sz="4" w:space="0"/>
            </w:tcBorders>
            <w:shd w:val="clear" w:color="auto" w:fill="auto"/>
            <w:noWrap/>
            <w:vAlign w:val="center"/>
          </w:tcPr>
          <w:p w14:paraId="4F2FF211">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135</w:t>
            </w:r>
          </w:p>
        </w:tc>
        <w:tc>
          <w:tcPr>
            <w:tcW w:w="0" w:type="auto"/>
            <w:tcBorders>
              <w:top w:val="nil"/>
              <w:left w:val="nil"/>
              <w:bottom w:val="single" w:color="auto" w:sz="4" w:space="0"/>
              <w:right w:val="single" w:color="auto" w:sz="4" w:space="0"/>
            </w:tcBorders>
            <w:shd w:val="clear" w:color="auto" w:fill="auto"/>
            <w:noWrap/>
            <w:vAlign w:val="center"/>
          </w:tcPr>
          <w:p w14:paraId="0701BC1F">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132</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458ACB0F">
            <w:pPr>
              <w:jc w:val="center"/>
              <w:rPr>
                <w:rFonts w:hint="default" w:ascii="sans-serif" w:hAnsi="sans-serif" w:eastAsia="sans-serif" w:cs="sans-serif"/>
                <w:i w:val="0"/>
                <w:iCs w:val="0"/>
                <w:color w:val="000000"/>
                <w:sz w:val="22"/>
                <w:szCs w:val="22"/>
                <w:u w:val="none"/>
              </w:rPr>
            </w:pPr>
          </w:p>
        </w:tc>
      </w:tr>
      <w:tr w14:paraId="77296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49676BE3">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w:t>
            </w:r>
          </w:p>
        </w:tc>
        <w:tc>
          <w:tcPr>
            <w:tcW w:w="0" w:type="auto"/>
            <w:tcBorders>
              <w:top w:val="nil"/>
              <w:left w:val="nil"/>
              <w:bottom w:val="single" w:color="auto" w:sz="4" w:space="0"/>
              <w:right w:val="single" w:color="auto" w:sz="4" w:space="0"/>
            </w:tcBorders>
            <w:shd w:val="clear" w:color="auto" w:fill="auto"/>
            <w:noWrap/>
            <w:vAlign w:val="center"/>
          </w:tcPr>
          <w:p w14:paraId="102A18E4">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DBCD03/015</w:t>
            </w:r>
          </w:p>
        </w:tc>
        <w:tc>
          <w:tcPr>
            <w:tcW w:w="0" w:type="auto"/>
            <w:tcBorders>
              <w:top w:val="nil"/>
              <w:left w:val="nil"/>
              <w:bottom w:val="single" w:color="auto" w:sz="4" w:space="0"/>
              <w:right w:val="single" w:color="auto" w:sz="4" w:space="0"/>
            </w:tcBorders>
            <w:shd w:val="clear" w:color="auto" w:fill="auto"/>
            <w:noWrap/>
            <w:vAlign w:val="center"/>
          </w:tcPr>
          <w:p w14:paraId="648A7E72">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362</w:t>
            </w:r>
          </w:p>
        </w:tc>
        <w:tc>
          <w:tcPr>
            <w:tcW w:w="0" w:type="auto"/>
            <w:tcBorders>
              <w:top w:val="nil"/>
              <w:left w:val="nil"/>
              <w:bottom w:val="single" w:color="auto" w:sz="4" w:space="0"/>
              <w:right w:val="single" w:color="auto" w:sz="4" w:space="0"/>
            </w:tcBorders>
            <w:shd w:val="clear" w:color="auto" w:fill="auto"/>
            <w:noWrap/>
            <w:vAlign w:val="center"/>
          </w:tcPr>
          <w:p w14:paraId="1A523CB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143</w:t>
            </w:r>
          </w:p>
        </w:tc>
        <w:tc>
          <w:tcPr>
            <w:tcW w:w="0" w:type="auto"/>
            <w:tcBorders>
              <w:top w:val="nil"/>
              <w:left w:val="nil"/>
              <w:bottom w:val="single" w:color="auto" w:sz="4" w:space="0"/>
              <w:right w:val="single" w:color="auto" w:sz="4" w:space="0"/>
            </w:tcBorders>
            <w:shd w:val="clear" w:color="auto" w:fill="auto"/>
            <w:noWrap/>
            <w:vAlign w:val="center"/>
          </w:tcPr>
          <w:p w14:paraId="06CB7256">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36</w:t>
            </w:r>
          </w:p>
        </w:tc>
        <w:tc>
          <w:tcPr>
            <w:tcW w:w="0" w:type="auto"/>
            <w:tcBorders>
              <w:top w:val="nil"/>
              <w:left w:val="nil"/>
              <w:bottom w:val="single" w:color="auto" w:sz="4" w:space="0"/>
              <w:right w:val="single" w:color="auto" w:sz="4" w:space="0"/>
            </w:tcBorders>
            <w:shd w:val="clear" w:color="auto" w:fill="auto"/>
            <w:noWrap/>
            <w:vAlign w:val="center"/>
          </w:tcPr>
          <w:p w14:paraId="5BCBA80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98</w:t>
            </w:r>
          </w:p>
        </w:tc>
        <w:tc>
          <w:tcPr>
            <w:tcW w:w="0" w:type="auto"/>
            <w:tcBorders>
              <w:top w:val="nil"/>
              <w:left w:val="nil"/>
              <w:bottom w:val="single" w:color="auto" w:sz="4" w:space="0"/>
              <w:right w:val="single" w:color="auto" w:sz="4" w:space="0"/>
            </w:tcBorders>
            <w:shd w:val="clear" w:color="auto" w:fill="auto"/>
            <w:noWrap/>
            <w:vAlign w:val="center"/>
          </w:tcPr>
          <w:p w14:paraId="4995B060">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607</w:t>
            </w:r>
          </w:p>
        </w:tc>
        <w:tc>
          <w:tcPr>
            <w:tcW w:w="0" w:type="auto"/>
            <w:tcBorders>
              <w:top w:val="nil"/>
              <w:left w:val="nil"/>
              <w:bottom w:val="single" w:color="auto" w:sz="4" w:space="0"/>
              <w:right w:val="single" w:color="auto" w:sz="4" w:space="0"/>
            </w:tcBorders>
            <w:shd w:val="clear" w:color="auto" w:fill="auto"/>
            <w:noWrap/>
            <w:vAlign w:val="center"/>
          </w:tcPr>
          <w:p w14:paraId="0574433B">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111</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13FA8764">
            <w:pPr>
              <w:jc w:val="center"/>
              <w:rPr>
                <w:rFonts w:hint="default" w:ascii="sans-serif" w:hAnsi="sans-serif" w:eastAsia="sans-serif" w:cs="sans-serif"/>
                <w:i w:val="0"/>
                <w:iCs w:val="0"/>
                <w:color w:val="000000"/>
                <w:sz w:val="22"/>
                <w:szCs w:val="22"/>
                <w:u w:val="none"/>
              </w:rPr>
            </w:pPr>
          </w:p>
        </w:tc>
      </w:tr>
      <w:tr w14:paraId="0CCB3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4C7AEBC4">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10</w:t>
            </w:r>
          </w:p>
        </w:tc>
        <w:tc>
          <w:tcPr>
            <w:tcW w:w="0" w:type="auto"/>
            <w:tcBorders>
              <w:top w:val="nil"/>
              <w:left w:val="nil"/>
              <w:bottom w:val="single" w:color="auto" w:sz="4" w:space="0"/>
              <w:right w:val="single" w:color="auto" w:sz="4" w:space="0"/>
            </w:tcBorders>
            <w:shd w:val="clear" w:color="auto" w:fill="auto"/>
            <w:noWrap/>
            <w:vAlign w:val="center"/>
          </w:tcPr>
          <w:p w14:paraId="0BD9132C">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DBCD04/014</w:t>
            </w:r>
          </w:p>
        </w:tc>
        <w:tc>
          <w:tcPr>
            <w:tcW w:w="0" w:type="auto"/>
            <w:tcBorders>
              <w:top w:val="nil"/>
              <w:left w:val="nil"/>
              <w:bottom w:val="single" w:color="auto" w:sz="4" w:space="0"/>
              <w:right w:val="single" w:color="auto" w:sz="4" w:space="0"/>
            </w:tcBorders>
            <w:shd w:val="clear" w:color="auto" w:fill="auto"/>
            <w:noWrap/>
            <w:vAlign w:val="center"/>
          </w:tcPr>
          <w:p w14:paraId="0DFF49E1">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173</w:t>
            </w:r>
          </w:p>
        </w:tc>
        <w:tc>
          <w:tcPr>
            <w:tcW w:w="0" w:type="auto"/>
            <w:tcBorders>
              <w:top w:val="nil"/>
              <w:left w:val="nil"/>
              <w:bottom w:val="single" w:color="auto" w:sz="4" w:space="0"/>
              <w:right w:val="single" w:color="auto" w:sz="4" w:space="0"/>
            </w:tcBorders>
            <w:shd w:val="clear" w:color="auto" w:fill="auto"/>
            <w:noWrap/>
            <w:vAlign w:val="center"/>
          </w:tcPr>
          <w:p w14:paraId="56A22A65">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84</w:t>
            </w:r>
          </w:p>
        </w:tc>
        <w:tc>
          <w:tcPr>
            <w:tcW w:w="0" w:type="auto"/>
            <w:tcBorders>
              <w:top w:val="nil"/>
              <w:left w:val="nil"/>
              <w:bottom w:val="single" w:color="auto" w:sz="4" w:space="0"/>
              <w:right w:val="single" w:color="auto" w:sz="4" w:space="0"/>
            </w:tcBorders>
            <w:shd w:val="clear" w:color="auto" w:fill="auto"/>
            <w:noWrap/>
            <w:vAlign w:val="center"/>
          </w:tcPr>
          <w:p w14:paraId="595328C8">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33</w:t>
            </w:r>
          </w:p>
        </w:tc>
        <w:tc>
          <w:tcPr>
            <w:tcW w:w="0" w:type="auto"/>
            <w:tcBorders>
              <w:top w:val="nil"/>
              <w:left w:val="nil"/>
              <w:bottom w:val="single" w:color="auto" w:sz="4" w:space="0"/>
              <w:right w:val="single" w:color="auto" w:sz="4" w:space="0"/>
            </w:tcBorders>
            <w:shd w:val="clear" w:color="auto" w:fill="auto"/>
            <w:noWrap/>
            <w:vAlign w:val="center"/>
          </w:tcPr>
          <w:p w14:paraId="587008DC">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66</w:t>
            </w:r>
          </w:p>
        </w:tc>
        <w:tc>
          <w:tcPr>
            <w:tcW w:w="0" w:type="auto"/>
            <w:tcBorders>
              <w:top w:val="nil"/>
              <w:left w:val="nil"/>
              <w:bottom w:val="single" w:color="auto" w:sz="4" w:space="0"/>
              <w:right w:val="single" w:color="auto" w:sz="4" w:space="0"/>
            </w:tcBorders>
            <w:shd w:val="clear" w:color="auto" w:fill="auto"/>
            <w:noWrap/>
            <w:vAlign w:val="center"/>
          </w:tcPr>
          <w:p w14:paraId="7C632555">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143</w:t>
            </w:r>
          </w:p>
        </w:tc>
        <w:tc>
          <w:tcPr>
            <w:tcW w:w="0" w:type="auto"/>
            <w:tcBorders>
              <w:top w:val="nil"/>
              <w:left w:val="nil"/>
              <w:bottom w:val="single" w:color="auto" w:sz="4" w:space="0"/>
              <w:right w:val="single" w:color="auto" w:sz="4" w:space="0"/>
            </w:tcBorders>
            <w:shd w:val="clear" w:color="auto" w:fill="auto"/>
            <w:noWrap/>
            <w:vAlign w:val="center"/>
          </w:tcPr>
          <w:p w14:paraId="23905A7E">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127</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159398DA">
            <w:pPr>
              <w:jc w:val="center"/>
              <w:rPr>
                <w:rFonts w:hint="default" w:ascii="sans-serif" w:hAnsi="sans-serif" w:eastAsia="sans-serif" w:cs="sans-serif"/>
                <w:i w:val="0"/>
                <w:iCs w:val="0"/>
                <w:color w:val="000000"/>
                <w:sz w:val="22"/>
                <w:szCs w:val="22"/>
                <w:u w:val="none"/>
              </w:rPr>
            </w:pPr>
          </w:p>
        </w:tc>
      </w:tr>
      <w:tr w14:paraId="5601D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bottom"/>
          </w:tcPr>
          <w:p w14:paraId="15008AA2">
            <w:pPr>
              <w:keepNext w:val="0"/>
              <w:keepLines w:val="0"/>
              <w:widowControl/>
              <w:suppressLineNumbers w:val="0"/>
              <w:jc w:val="center"/>
              <w:textAlignment w:val="bottom"/>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11</w:t>
            </w:r>
          </w:p>
        </w:tc>
        <w:tc>
          <w:tcPr>
            <w:tcW w:w="0" w:type="auto"/>
            <w:tcBorders>
              <w:top w:val="nil"/>
              <w:left w:val="nil"/>
              <w:bottom w:val="single" w:color="auto" w:sz="4" w:space="0"/>
              <w:right w:val="single" w:color="auto" w:sz="4" w:space="0"/>
            </w:tcBorders>
            <w:shd w:val="clear" w:color="auto" w:fill="auto"/>
            <w:noWrap/>
            <w:vAlign w:val="center"/>
          </w:tcPr>
          <w:p w14:paraId="05FA6A97">
            <w:pPr>
              <w:keepNext w:val="0"/>
              <w:keepLines w:val="0"/>
              <w:widowControl/>
              <w:suppressLineNumbers w:val="0"/>
              <w:jc w:val="left"/>
              <w:textAlignment w:val="center"/>
              <w:rPr>
                <w:rFonts w:hint="default" w:ascii="Times New Roman" w:hAnsi="Times New Roman" w:eastAsia="sans-serif" w:cs="Times New Roman"/>
                <w:b/>
                <w:bCs/>
                <w:i w:val="0"/>
                <w:iCs w:val="0"/>
                <w:color w:val="000000"/>
                <w:sz w:val="24"/>
                <w:szCs w:val="24"/>
                <w:u w:val="none"/>
              </w:rPr>
            </w:pPr>
            <w:r>
              <w:rPr>
                <w:rFonts w:hint="default" w:ascii="Times New Roman" w:hAnsi="Times New Roman" w:eastAsia="sans-serif" w:cs="Times New Roman"/>
                <w:b/>
                <w:bCs/>
                <w:i w:val="0"/>
                <w:iCs w:val="0"/>
                <w:color w:val="000000"/>
                <w:kern w:val="0"/>
                <w:sz w:val="24"/>
                <w:szCs w:val="24"/>
                <w:u w:val="none"/>
                <w:lang w:val="en-US" w:eastAsia="zh-CN" w:bidi="ar"/>
              </w:rPr>
              <w:t>DBCD05/18</w:t>
            </w:r>
          </w:p>
        </w:tc>
        <w:tc>
          <w:tcPr>
            <w:tcW w:w="0" w:type="auto"/>
            <w:tcBorders>
              <w:top w:val="nil"/>
              <w:left w:val="nil"/>
              <w:bottom w:val="single" w:color="auto" w:sz="4" w:space="0"/>
              <w:right w:val="single" w:color="auto" w:sz="4" w:space="0"/>
            </w:tcBorders>
            <w:shd w:val="clear" w:color="auto" w:fill="auto"/>
            <w:noWrap/>
            <w:vAlign w:val="center"/>
          </w:tcPr>
          <w:p w14:paraId="6CDFA0E7">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204</w:t>
            </w:r>
          </w:p>
        </w:tc>
        <w:tc>
          <w:tcPr>
            <w:tcW w:w="0" w:type="auto"/>
            <w:tcBorders>
              <w:top w:val="nil"/>
              <w:left w:val="nil"/>
              <w:bottom w:val="single" w:color="auto" w:sz="4" w:space="0"/>
              <w:right w:val="single" w:color="auto" w:sz="4" w:space="0"/>
            </w:tcBorders>
            <w:shd w:val="clear" w:color="auto" w:fill="auto"/>
            <w:noWrap/>
            <w:vAlign w:val="center"/>
          </w:tcPr>
          <w:p w14:paraId="3C53F66A">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84</w:t>
            </w:r>
          </w:p>
        </w:tc>
        <w:tc>
          <w:tcPr>
            <w:tcW w:w="0" w:type="auto"/>
            <w:tcBorders>
              <w:top w:val="nil"/>
              <w:left w:val="nil"/>
              <w:bottom w:val="single" w:color="auto" w:sz="4" w:space="0"/>
              <w:right w:val="single" w:color="auto" w:sz="4" w:space="0"/>
            </w:tcBorders>
            <w:shd w:val="clear" w:color="auto" w:fill="auto"/>
            <w:noWrap/>
            <w:vAlign w:val="center"/>
          </w:tcPr>
          <w:p w14:paraId="76F8BC1F">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29</w:t>
            </w:r>
          </w:p>
        </w:tc>
        <w:tc>
          <w:tcPr>
            <w:tcW w:w="0" w:type="auto"/>
            <w:tcBorders>
              <w:top w:val="nil"/>
              <w:left w:val="nil"/>
              <w:bottom w:val="single" w:color="auto" w:sz="4" w:space="0"/>
              <w:right w:val="single" w:color="auto" w:sz="4" w:space="0"/>
            </w:tcBorders>
            <w:shd w:val="clear" w:color="auto" w:fill="auto"/>
            <w:noWrap/>
            <w:vAlign w:val="center"/>
          </w:tcPr>
          <w:p w14:paraId="1857E9DF">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65</w:t>
            </w:r>
          </w:p>
        </w:tc>
        <w:tc>
          <w:tcPr>
            <w:tcW w:w="0" w:type="auto"/>
            <w:tcBorders>
              <w:top w:val="nil"/>
              <w:left w:val="nil"/>
              <w:bottom w:val="single" w:color="auto" w:sz="4" w:space="0"/>
              <w:right w:val="single" w:color="auto" w:sz="4" w:space="0"/>
            </w:tcBorders>
            <w:shd w:val="clear" w:color="auto" w:fill="auto"/>
            <w:noWrap/>
            <w:vAlign w:val="center"/>
          </w:tcPr>
          <w:p w14:paraId="0D072A13">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352</w:t>
            </w:r>
          </w:p>
        </w:tc>
        <w:tc>
          <w:tcPr>
            <w:tcW w:w="0" w:type="auto"/>
            <w:tcBorders>
              <w:top w:val="nil"/>
              <w:left w:val="nil"/>
              <w:bottom w:val="single" w:color="auto" w:sz="4" w:space="0"/>
              <w:right w:val="single" w:color="auto" w:sz="4" w:space="0"/>
            </w:tcBorders>
            <w:shd w:val="clear" w:color="auto" w:fill="auto"/>
            <w:noWrap/>
            <w:vAlign w:val="center"/>
          </w:tcPr>
          <w:p w14:paraId="465E6A4C">
            <w:pPr>
              <w:keepNext w:val="0"/>
              <w:keepLines w:val="0"/>
              <w:widowControl/>
              <w:suppressLineNumbers w:val="0"/>
              <w:jc w:val="left"/>
              <w:textAlignment w:val="center"/>
              <w:rPr>
                <w:rFonts w:hint="default" w:ascii="Times New Roman" w:hAnsi="Times New Roman" w:eastAsia="sans-serif" w:cs="Times New Roman"/>
                <w:i w:val="0"/>
                <w:iCs w:val="0"/>
                <w:color w:val="000000"/>
                <w:sz w:val="24"/>
                <w:szCs w:val="24"/>
                <w:u w:val="none"/>
              </w:rPr>
            </w:pPr>
            <w:r>
              <w:rPr>
                <w:rFonts w:hint="default" w:ascii="Times New Roman" w:hAnsi="Times New Roman" w:eastAsia="sans-serif" w:cs="Times New Roman"/>
                <w:i w:val="0"/>
                <w:iCs w:val="0"/>
                <w:color w:val="000000"/>
                <w:kern w:val="0"/>
                <w:sz w:val="24"/>
                <w:szCs w:val="24"/>
                <w:u w:val="none"/>
                <w:lang w:val="en-US" w:eastAsia="zh-CN" w:bidi="ar"/>
              </w:rPr>
              <w:t>120</w:t>
            </w:r>
          </w:p>
        </w:tc>
        <w:tc>
          <w:tcPr>
            <w:tcW w:w="960" w:type="dxa"/>
            <w:vMerge w:val="continue"/>
            <w:tcBorders>
              <w:top w:val="nil"/>
              <w:left w:val="single" w:color="auto" w:sz="4" w:space="0"/>
              <w:bottom w:val="single" w:color="000000" w:sz="4" w:space="0"/>
              <w:right w:val="single" w:color="auto" w:sz="4" w:space="0"/>
            </w:tcBorders>
            <w:shd w:val="clear" w:color="auto" w:fill="auto"/>
            <w:vAlign w:val="center"/>
          </w:tcPr>
          <w:p w14:paraId="2470B91E">
            <w:pPr>
              <w:jc w:val="center"/>
              <w:rPr>
                <w:rFonts w:hint="default" w:ascii="sans-serif" w:hAnsi="sans-serif" w:eastAsia="sans-serif" w:cs="sans-serif"/>
                <w:i w:val="0"/>
                <w:iCs w:val="0"/>
                <w:color w:val="000000"/>
                <w:sz w:val="22"/>
                <w:szCs w:val="22"/>
                <w:u w:val="none"/>
              </w:rPr>
            </w:pPr>
          </w:p>
        </w:tc>
      </w:tr>
    </w:tbl>
    <w:p w14:paraId="02FFCAC5"/>
    <w:p w14:paraId="5CC9C98B"/>
    <w:p w14:paraId="093E4BCF"/>
    <w:p w14:paraId="3A5548E0"/>
    <w:p w14:paraId="55C44613"/>
    <w:p w14:paraId="11B95CEF"/>
    <w:p w14:paraId="06B916B4"/>
    <w:p w14:paraId="229E47AE"/>
    <w:p w14:paraId="5A7471EB"/>
    <w:p w14:paraId="3DDD5E29"/>
    <w:p w14:paraId="4CFF67FF"/>
    <w:p w14:paraId="5682A3A5"/>
    <w:p w14:paraId="70858D91"/>
    <w:p w14:paraId="4FA547E6"/>
    <w:p w14:paraId="4B0518ED"/>
    <w:p w14:paraId="2FD37B36"/>
    <w:p w14:paraId="6C07E101"/>
    <w:p w14:paraId="7EDA04F4"/>
    <w:p w14:paraId="40E777E3"/>
    <w:p w14:paraId="69286F45"/>
    <w:p w14:paraId="43EC9E43"/>
    <w:p w14:paraId="75E7592A"/>
    <w:p w14:paraId="55336187"/>
    <w:p w14:paraId="4E7C7B14"/>
    <w:p w14:paraId="416EEA09"/>
    <w:p w14:paraId="3B1FF433"/>
    <w:p w14:paraId="097EDF46"/>
    <w:p w14:paraId="07771268"/>
    <w:p w14:paraId="437E8235"/>
    <w:p w14:paraId="6D959535"/>
    <w:p w14:paraId="4D6409B1"/>
    <w:p w14:paraId="7F61064C"/>
    <w:p w14:paraId="0BC5A872"/>
    <w:p w14:paraId="3A61B4DF"/>
    <w:p w14:paraId="4FA119B5"/>
    <w:p w14:paraId="473AEE02"/>
    <w:p w14:paraId="393A6245"/>
    <w:p w14:paraId="2E1FF1C1"/>
    <w:p w14:paraId="42C7BA75"/>
    <w:p w14:paraId="69B2B8D7">
      <w:pPr>
        <w:sectPr>
          <w:pgSz w:w="11920" w:h="16840"/>
          <w:pgMar w:top="1220" w:right="283" w:bottom="640" w:left="708" w:header="673" w:footer="448" w:gutter="0"/>
          <w:cols w:space="720" w:num="1"/>
        </w:sectPr>
      </w:pPr>
    </w:p>
    <w:tbl>
      <w:tblPr>
        <w:tblStyle w:val="11"/>
        <w:tblW w:w="1603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75"/>
        <w:gridCol w:w="1550"/>
        <w:gridCol w:w="900"/>
        <w:gridCol w:w="720"/>
        <w:gridCol w:w="710"/>
        <w:gridCol w:w="980"/>
        <w:gridCol w:w="950"/>
        <w:gridCol w:w="730"/>
        <w:gridCol w:w="860"/>
        <w:gridCol w:w="930"/>
        <w:gridCol w:w="907"/>
        <w:gridCol w:w="823"/>
        <w:gridCol w:w="660"/>
        <w:gridCol w:w="760"/>
        <w:gridCol w:w="740"/>
        <w:gridCol w:w="775"/>
        <w:gridCol w:w="698"/>
        <w:gridCol w:w="147"/>
        <w:gridCol w:w="590"/>
        <w:gridCol w:w="120"/>
        <w:gridCol w:w="911"/>
      </w:tblGrid>
      <w:tr w14:paraId="09F2F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6036" w:type="dxa"/>
            <w:gridSpan w:val="21"/>
            <w:tcBorders>
              <w:top w:val="single" w:color="000000" w:sz="8" w:space="0"/>
              <w:left w:val="single" w:color="000000" w:sz="8" w:space="0"/>
              <w:bottom w:val="single" w:color="000000" w:sz="4" w:space="0"/>
              <w:right w:val="single" w:color="000000" w:sz="4" w:space="0"/>
            </w:tcBorders>
            <w:shd w:val="clear" w:color="auto" w:fill="D1F0F5"/>
            <w:noWrap/>
            <w:vAlign w:val="bottom"/>
          </w:tcPr>
          <w:p w14:paraId="45CCD5EC">
            <w:pPr>
              <w:keepNext w:val="0"/>
              <w:keepLines w:val="0"/>
              <w:widowControl/>
              <w:suppressLineNumbers w:val="0"/>
              <w:jc w:val="center"/>
              <w:textAlignment w:val="bottom"/>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Annexute-2  Analytical result of  the major oxides of Bed Rock Samples and Core Samples</w:t>
            </w:r>
          </w:p>
        </w:tc>
      </w:tr>
      <w:tr w14:paraId="2AAC4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75" w:type="dxa"/>
            <w:vMerge w:val="restart"/>
            <w:tcBorders>
              <w:top w:val="single" w:color="000000" w:sz="4" w:space="0"/>
              <w:left w:val="single" w:color="000000" w:sz="8" w:space="0"/>
              <w:bottom w:val="single" w:color="000000" w:sz="4" w:space="0"/>
              <w:right w:val="single" w:color="000000" w:sz="4" w:space="0"/>
            </w:tcBorders>
            <w:shd w:val="clear" w:color="auto" w:fill="D1F0F5"/>
            <w:noWrap/>
            <w:vAlign w:val="center"/>
          </w:tcPr>
          <w:p w14:paraId="2DD5D3C0">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SL. No</w:t>
            </w:r>
          </w:p>
        </w:tc>
        <w:tc>
          <w:tcPr>
            <w:tcW w:w="1550" w:type="dxa"/>
            <w:vMerge w:val="restart"/>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4A3E992B">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Sample ID</w:t>
            </w:r>
          </w:p>
        </w:tc>
        <w:tc>
          <w:tcPr>
            <w:tcW w:w="11445" w:type="dxa"/>
            <w:gridSpan w:val="14"/>
            <w:tcBorders>
              <w:top w:val="single" w:color="000000" w:sz="4" w:space="0"/>
              <w:left w:val="single" w:color="000000" w:sz="4" w:space="0"/>
              <w:bottom w:val="single" w:color="000000" w:sz="4" w:space="0"/>
              <w:right w:val="single" w:color="000000" w:sz="4" w:space="0"/>
            </w:tcBorders>
            <w:shd w:val="clear" w:color="auto" w:fill="D1F0F5"/>
            <w:noWrap/>
            <w:vAlign w:val="bottom"/>
          </w:tcPr>
          <w:p w14:paraId="7825D67D">
            <w:pPr>
              <w:keepNext w:val="0"/>
              <w:keepLines w:val="0"/>
              <w:widowControl/>
              <w:suppressLineNumbers w:val="0"/>
              <w:jc w:val="center"/>
              <w:textAlignment w:val="bottom"/>
              <w:rPr>
                <w:rFonts w:hint="default" w:ascii="Aptos Narrow" w:hAnsi="Aptos Narrow" w:eastAsia="Aptos Narrow" w:cs="Aptos Narrow"/>
                <w:b/>
                <w:bCs/>
                <w:i w:val="0"/>
                <w:iCs w:val="0"/>
                <w:color w:val="000000"/>
                <w:sz w:val="22"/>
                <w:szCs w:val="22"/>
                <w:u w:val="none"/>
              </w:rPr>
            </w:pPr>
            <w:r>
              <w:rPr>
                <w:rFonts w:hint="default" w:ascii="Times New Roman" w:hAnsi="Times New Roman" w:eastAsia="Aptos Narrow" w:cs="Times New Roman"/>
                <w:b/>
                <w:bCs/>
                <w:i w:val="0"/>
                <w:iCs w:val="0"/>
                <w:color w:val="000000"/>
                <w:kern w:val="0"/>
                <w:sz w:val="22"/>
                <w:szCs w:val="22"/>
                <w:u w:val="none"/>
                <w:lang w:val="en-US" w:eastAsia="zh-CN" w:bidi="ar"/>
              </w:rPr>
              <w:t>Major Oxides</w:t>
            </w:r>
          </w:p>
        </w:tc>
        <w:tc>
          <w:tcPr>
            <w:tcW w:w="2466" w:type="dxa"/>
            <w:gridSpan w:val="5"/>
            <w:tcBorders>
              <w:top w:val="single" w:color="000000" w:sz="4" w:space="0"/>
              <w:left w:val="single" w:color="000000" w:sz="4" w:space="0"/>
              <w:bottom w:val="single" w:color="000000" w:sz="4" w:space="0"/>
              <w:right w:val="single" w:color="000000" w:sz="8" w:space="0"/>
            </w:tcBorders>
            <w:shd w:val="clear" w:color="auto" w:fill="D1F0F5"/>
            <w:vAlign w:val="center"/>
          </w:tcPr>
          <w:p w14:paraId="6389BB95">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Remarks</w:t>
            </w:r>
          </w:p>
        </w:tc>
      </w:tr>
      <w:tr w14:paraId="7CFFE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5" w:type="dxa"/>
            <w:vMerge w:val="continue"/>
            <w:tcBorders>
              <w:top w:val="single" w:color="000000" w:sz="4" w:space="0"/>
              <w:left w:val="single" w:color="000000" w:sz="8" w:space="0"/>
              <w:bottom w:val="single" w:color="000000" w:sz="4" w:space="0"/>
              <w:right w:val="single" w:color="000000" w:sz="4" w:space="0"/>
            </w:tcBorders>
            <w:shd w:val="clear" w:color="auto" w:fill="D1F0F5"/>
            <w:noWrap/>
            <w:vAlign w:val="center"/>
          </w:tcPr>
          <w:p w14:paraId="6E5DB8ED">
            <w:pPr>
              <w:jc w:val="center"/>
              <w:rPr>
                <w:rFonts w:hint="default" w:ascii="Times New Roman" w:hAnsi="Times New Roman" w:eastAsia="Aptos Narrow" w:cs="Times New Roman"/>
                <w:b/>
                <w:bCs/>
                <w:i w:val="0"/>
                <w:iCs w:val="0"/>
                <w:color w:val="000000"/>
                <w:sz w:val="24"/>
                <w:szCs w:val="24"/>
                <w:u w:val="none"/>
              </w:rPr>
            </w:pPr>
          </w:p>
        </w:tc>
        <w:tc>
          <w:tcPr>
            <w:tcW w:w="1550" w:type="dxa"/>
            <w:vMerge w:val="continue"/>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107307FA">
            <w:pPr>
              <w:jc w:val="center"/>
              <w:rPr>
                <w:rFonts w:hint="default" w:ascii="Times New Roman" w:hAnsi="Times New Roman" w:eastAsia="Aptos Narrow" w:cs="Times New Roman"/>
                <w:b/>
                <w:bCs/>
                <w:i w:val="0"/>
                <w:iCs w:val="0"/>
                <w:color w:val="000000"/>
                <w:sz w:val="24"/>
                <w:szCs w:val="24"/>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3C92C9CE">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Al2O3</w:t>
            </w:r>
          </w:p>
        </w:tc>
        <w:tc>
          <w:tcPr>
            <w:tcW w:w="72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152DBE63">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BaO</w:t>
            </w:r>
          </w:p>
        </w:tc>
        <w:tc>
          <w:tcPr>
            <w:tcW w:w="71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748F252E">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CaO</w:t>
            </w:r>
          </w:p>
        </w:tc>
        <w:tc>
          <w:tcPr>
            <w:tcW w:w="98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39E69367">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Cr2O3</w:t>
            </w:r>
          </w:p>
        </w:tc>
        <w:tc>
          <w:tcPr>
            <w:tcW w:w="950" w:type="dxa"/>
            <w:tcBorders>
              <w:top w:val="single" w:color="000000" w:sz="4" w:space="0"/>
              <w:left w:val="single" w:color="000000" w:sz="4" w:space="0"/>
              <w:bottom w:val="single" w:color="000000" w:sz="4" w:space="0"/>
              <w:right w:val="single" w:color="000000" w:sz="4" w:space="0"/>
            </w:tcBorders>
            <w:shd w:val="clear" w:color="auto" w:fill="D1F0F5"/>
            <w:vAlign w:val="center"/>
          </w:tcPr>
          <w:p w14:paraId="65808850">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Fe2O3</w:t>
            </w:r>
          </w:p>
        </w:tc>
        <w:tc>
          <w:tcPr>
            <w:tcW w:w="73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68857635">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K2O</w:t>
            </w:r>
          </w:p>
        </w:tc>
        <w:tc>
          <w:tcPr>
            <w:tcW w:w="86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06581A9B">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MgO</w:t>
            </w:r>
          </w:p>
        </w:tc>
        <w:tc>
          <w:tcPr>
            <w:tcW w:w="93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163243D4">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MnO</w:t>
            </w:r>
          </w:p>
        </w:tc>
        <w:tc>
          <w:tcPr>
            <w:tcW w:w="907"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744B919F">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Na2O</w:t>
            </w:r>
          </w:p>
        </w:tc>
        <w:tc>
          <w:tcPr>
            <w:tcW w:w="823"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6203F813">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P2O5</w:t>
            </w:r>
          </w:p>
        </w:tc>
        <w:tc>
          <w:tcPr>
            <w:tcW w:w="66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48FADF88">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SO3</w:t>
            </w:r>
          </w:p>
        </w:tc>
        <w:tc>
          <w:tcPr>
            <w:tcW w:w="76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3ACEACED">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TiO2</w:t>
            </w:r>
          </w:p>
        </w:tc>
        <w:tc>
          <w:tcPr>
            <w:tcW w:w="740"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0C90FF24">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SiO2</w:t>
            </w:r>
          </w:p>
        </w:tc>
        <w:tc>
          <w:tcPr>
            <w:tcW w:w="775" w:type="dxa"/>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0590065B">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SrO</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74A18F51">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V2O5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D1F0F5"/>
            <w:noWrap/>
            <w:vAlign w:val="center"/>
          </w:tcPr>
          <w:p w14:paraId="1250BD19">
            <w:pPr>
              <w:keepNext w:val="0"/>
              <w:keepLines w:val="0"/>
              <w:widowControl/>
              <w:suppressLineNumbers w:val="0"/>
              <w:jc w:val="center"/>
              <w:textAlignment w:val="center"/>
              <w:rPr>
                <w:rFonts w:hint="default" w:ascii="Times New Roman" w:hAnsi="Times New Roman" w:eastAsia="Aptos Narrow" w:cs="Times New Roman"/>
                <w:b/>
                <w:bCs/>
                <w:i w:val="0"/>
                <w:iCs w:val="0"/>
                <w:color w:val="000000"/>
                <w:sz w:val="24"/>
                <w:szCs w:val="24"/>
                <w:u w:val="none"/>
              </w:rPr>
            </w:pPr>
            <w:r>
              <w:rPr>
                <w:rFonts w:hint="default" w:ascii="Times New Roman" w:hAnsi="Times New Roman" w:eastAsia="Aptos Narrow" w:cs="Times New Roman"/>
                <w:b/>
                <w:bCs/>
                <w:i w:val="0"/>
                <w:iCs w:val="0"/>
                <w:color w:val="000000"/>
                <w:kern w:val="0"/>
                <w:sz w:val="24"/>
                <w:szCs w:val="24"/>
                <w:u w:val="none"/>
                <w:lang w:val="en-US" w:eastAsia="zh-CN" w:bidi="ar"/>
              </w:rPr>
              <w:t>LOI</w:t>
            </w:r>
          </w:p>
        </w:tc>
        <w:tc>
          <w:tcPr>
            <w:tcW w:w="911" w:type="dxa"/>
            <w:tcBorders>
              <w:top w:val="single" w:color="000000" w:sz="4" w:space="0"/>
              <w:left w:val="single" w:color="000000" w:sz="4" w:space="0"/>
              <w:right w:val="single" w:color="000000" w:sz="8" w:space="0"/>
            </w:tcBorders>
            <w:shd w:val="clear" w:color="auto" w:fill="D1F0F5"/>
            <w:vAlign w:val="center"/>
          </w:tcPr>
          <w:p w14:paraId="3563C15F">
            <w:pPr>
              <w:jc w:val="center"/>
              <w:rPr>
                <w:rFonts w:hint="default" w:ascii="Times New Roman" w:hAnsi="Times New Roman" w:eastAsia="Aptos Narrow" w:cs="Times New Roman"/>
                <w:b/>
                <w:bCs/>
                <w:i w:val="0"/>
                <w:iCs w:val="0"/>
                <w:color w:val="000000"/>
                <w:sz w:val="24"/>
                <w:szCs w:val="24"/>
                <w:u w:val="none"/>
              </w:rPr>
            </w:pPr>
          </w:p>
        </w:tc>
      </w:tr>
      <w:tr w14:paraId="297DC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FB43B4A">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3878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DBBH01/019</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A1E8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16.69</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A422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FEAA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4BA9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9ADE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13.76</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2D7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2.99</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A321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0.81</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2E91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CC03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43AA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0D69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6.13</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4B77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43D6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52.33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AF2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2F87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C9C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5.98</w:t>
            </w:r>
          </w:p>
        </w:tc>
        <w:tc>
          <w:tcPr>
            <w:tcW w:w="911" w:type="dxa"/>
            <w:vMerge w:val="restart"/>
            <w:tcBorders>
              <w:top w:val="single" w:color="000000" w:sz="4" w:space="0"/>
              <w:left w:val="single" w:color="000000" w:sz="4" w:space="0"/>
              <w:bottom w:val="single" w:color="000000" w:sz="4" w:space="0"/>
              <w:right w:val="single" w:color="000000" w:sz="8" w:space="0"/>
            </w:tcBorders>
            <w:shd w:val="clear" w:color="auto" w:fill="auto"/>
            <w:vAlign w:val="center"/>
          </w:tcPr>
          <w:p w14:paraId="66C6A3D5">
            <w:pPr>
              <w:keepNext w:val="0"/>
              <w:keepLines w:val="0"/>
              <w:widowControl/>
              <w:suppressLineNumbers w:val="0"/>
              <w:jc w:val="center"/>
              <w:textAlignment w:val="center"/>
              <w:rPr>
                <w:rFonts w:hint="default" w:ascii="Aptos Narrow" w:hAnsi="Aptos Narrow" w:eastAsia="Aptos Narrow" w:cs="Aptos Narrow"/>
                <w:i w:val="0"/>
                <w:iCs w:val="0"/>
                <w:color w:val="000000"/>
                <w:sz w:val="22"/>
                <w:szCs w:val="22"/>
                <w:u w:val="none"/>
              </w:rPr>
            </w:pPr>
            <w:r>
              <w:rPr>
                <w:rFonts w:hint="default" w:ascii="Aptos Narrow" w:hAnsi="Aptos Narrow" w:eastAsia="Aptos Narrow" w:cs="Aptos Narrow"/>
                <w:i w:val="0"/>
                <w:iCs w:val="0"/>
                <w:color w:val="000000"/>
                <w:kern w:val="0"/>
                <w:sz w:val="22"/>
                <w:szCs w:val="22"/>
                <w:u w:val="none"/>
                <w:lang w:val="en-US" w:eastAsia="zh-CN" w:bidi="ar"/>
              </w:rPr>
              <w:t>Core samples</w:t>
            </w:r>
          </w:p>
        </w:tc>
      </w:tr>
      <w:tr w14:paraId="5FDC78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FA1D8DA">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0128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DBBH02/001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E42B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17.46</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8EF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1486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3F6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49A9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5.12</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DB45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3.44</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B273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267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8CDA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C6E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8B70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2.38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C821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424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64.95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4603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A7B7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5FAE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4.48</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392561AE">
            <w:pPr>
              <w:jc w:val="center"/>
              <w:rPr>
                <w:rFonts w:hint="default" w:ascii="Aptos Narrow" w:hAnsi="Aptos Narrow" w:eastAsia="Aptos Narrow" w:cs="Aptos Narrow"/>
                <w:i w:val="0"/>
                <w:iCs w:val="0"/>
                <w:color w:val="000000"/>
                <w:sz w:val="22"/>
                <w:szCs w:val="22"/>
                <w:u w:val="none"/>
              </w:rPr>
            </w:pPr>
          </w:p>
        </w:tc>
      </w:tr>
      <w:tr w14:paraId="626D3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BD93F1F">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75CE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DBBH02/002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2458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17.58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15D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6D7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0.27</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7085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3484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4.71</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BF50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3.33</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BE15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62DF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518C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AF28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EFE7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2.44</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4953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0.50</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412D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65.37</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D2AC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BE17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8074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4.33</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33342F74">
            <w:pPr>
              <w:jc w:val="center"/>
              <w:rPr>
                <w:rFonts w:hint="default" w:ascii="Aptos Narrow" w:hAnsi="Aptos Narrow" w:eastAsia="Aptos Narrow" w:cs="Aptos Narrow"/>
                <w:i w:val="0"/>
                <w:iCs w:val="0"/>
                <w:color w:val="000000"/>
                <w:sz w:val="22"/>
                <w:szCs w:val="22"/>
                <w:u w:val="none"/>
              </w:rPr>
            </w:pPr>
          </w:p>
        </w:tc>
      </w:tr>
      <w:tr w14:paraId="52F46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2366A45">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7ABE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DBBH02/003</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2813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19.31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735F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602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7E42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F565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5.12</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F11C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3.09</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12BA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0.64</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8F21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0367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469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0D66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77E6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1137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63.63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DEA5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099D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2976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4.35</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DA2FA45">
            <w:pPr>
              <w:jc w:val="center"/>
              <w:rPr>
                <w:rFonts w:hint="default" w:ascii="Aptos Narrow" w:hAnsi="Aptos Narrow" w:eastAsia="Aptos Narrow" w:cs="Aptos Narrow"/>
                <w:i w:val="0"/>
                <w:iCs w:val="0"/>
                <w:color w:val="000000"/>
                <w:sz w:val="22"/>
                <w:szCs w:val="22"/>
                <w:u w:val="none"/>
              </w:rPr>
            </w:pPr>
          </w:p>
        </w:tc>
      </w:tr>
      <w:tr w14:paraId="32DBD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C76ADF4">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4C03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DBBH02/004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DB5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18.84</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1A63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5AF1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31B9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B970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5.29</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3C09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4640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0.65</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9851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B103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056E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D0B7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5A0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10B9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63.47</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EE4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F8D3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865A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4.54</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6F20A997">
            <w:pPr>
              <w:jc w:val="center"/>
              <w:rPr>
                <w:rFonts w:hint="default" w:ascii="Aptos Narrow" w:hAnsi="Aptos Narrow" w:eastAsia="Aptos Narrow" w:cs="Aptos Narrow"/>
                <w:i w:val="0"/>
                <w:iCs w:val="0"/>
                <w:color w:val="000000"/>
                <w:sz w:val="22"/>
                <w:szCs w:val="22"/>
                <w:u w:val="none"/>
              </w:rPr>
            </w:pPr>
          </w:p>
        </w:tc>
      </w:tr>
      <w:tr w14:paraId="1E1724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0A87776">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0FE1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DBBH02/005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44FC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18.98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B8FC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645D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BC97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046F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4.47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108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3.63</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1AE7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0.68</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611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554A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804E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FC27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ADEE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D5C3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64.73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082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976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D14C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4.30</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8B045B9">
            <w:pPr>
              <w:jc w:val="center"/>
              <w:rPr>
                <w:rFonts w:hint="default" w:ascii="Aptos Narrow" w:hAnsi="Aptos Narrow" w:eastAsia="Aptos Narrow" w:cs="Aptos Narrow"/>
                <w:i w:val="0"/>
                <w:iCs w:val="0"/>
                <w:color w:val="000000"/>
                <w:sz w:val="22"/>
                <w:szCs w:val="22"/>
                <w:u w:val="none"/>
              </w:rPr>
            </w:pPr>
          </w:p>
        </w:tc>
      </w:tr>
      <w:tr w14:paraId="2AC47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3B7C9A6A">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4D19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43C5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17.64</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9605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996A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02DA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8F21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8.09</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A4D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F983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0.77</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1D0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6A0B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3C8F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0883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5.13</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C8FB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6999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58.58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0AC2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A89E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663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4.87</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C1DCE9E">
            <w:pPr>
              <w:jc w:val="center"/>
              <w:rPr>
                <w:rFonts w:hint="default" w:ascii="Aptos Narrow" w:hAnsi="Aptos Narrow" w:eastAsia="Aptos Narrow" w:cs="Aptos Narrow"/>
                <w:i w:val="0"/>
                <w:iCs w:val="0"/>
                <w:color w:val="000000"/>
                <w:sz w:val="22"/>
                <w:szCs w:val="22"/>
                <w:u w:val="none"/>
              </w:rPr>
            </w:pPr>
          </w:p>
        </w:tc>
      </w:tr>
      <w:tr w14:paraId="09EBBF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708AF7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DFC9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DBBH02/043</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E027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17.85</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2B01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9CC0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0.34</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5BA3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07C3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8.68</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C6C3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F48F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B214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9E34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0.95</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3A96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0.09</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7210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6.71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1035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8804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56.11</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91DD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376B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94B5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4.96</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5D8AD2DA">
            <w:pPr>
              <w:jc w:val="center"/>
              <w:rPr>
                <w:rFonts w:hint="default" w:ascii="Aptos Narrow" w:hAnsi="Aptos Narrow" w:eastAsia="Aptos Narrow" w:cs="Aptos Narrow"/>
                <w:i w:val="0"/>
                <w:iCs w:val="0"/>
                <w:color w:val="000000"/>
                <w:sz w:val="22"/>
                <w:szCs w:val="22"/>
                <w:u w:val="none"/>
              </w:rPr>
            </w:pPr>
          </w:p>
        </w:tc>
      </w:tr>
      <w:tr w14:paraId="2D933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9C1EBDC">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3A1B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580B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17.70</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F6C4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F8E9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143F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7D2C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10.94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0EA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2.51</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6E1B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58E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A83C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2038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70E3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1D12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0.61</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C3AE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54.18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E686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FFE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E3F8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5.39</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1A39D1EB">
            <w:pPr>
              <w:jc w:val="center"/>
              <w:rPr>
                <w:rFonts w:hint="default" w:ascii="Aptos Narrow" w:hAnsi="Aptos Narrow" w:eastAsia="Aptos Narrow" w:cs="Aptos Narrow"/>
                <w:i w:val="0"/>
                <w:iCs w:val="0"/>
                <w:color w:val="000000"/>
                <w:sz w:val="22"/>
                <w:szCs w:val="22"/>
                <w:u w:val="none"/>
              </w:rPr>
            </w:pPr>
          </w:p>
        </w:tc>
      </w:tr>
      <w:tr w14:paraId="65659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616695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5458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64B7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17.30</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7CCF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E9C8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C6AD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535F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9.41</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2901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3.28</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036E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0.71</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586E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7EEE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37F1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1648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5.09</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8755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B6E0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57.56</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8BFA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C0D7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2217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5.17</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4628D18F">
            <w:pPr>
              <w:jc w:val="center"/>
              <w:rPr>
                <w:rFonts w:hint="default" w:ascii="Aptos Narrow" w:hAnsi="Aptos Narrow" w:eastAsia="Aptos Narrow" w:cs="Aptos Narrow"/>
                <w:i w:val="0"/>
                <w:iCs w:val="0"/>
                <w:color w:val="000000"/>
                <w:sz w:val="22"/>
                <w:szCs w:val="22"/>
                <w:u w:val="none"/>
              </w:rPr>
            </w:pPr>
          </w:p>
        </w:tc>
      </w:tr>
      <w:tr w14:paraId="4E278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259C61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11</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1D41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092A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21.60</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B38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9CB5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1.37</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AE35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2F80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46A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4.00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42FE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0.84</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0835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42EB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C719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2624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5681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FC8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53.85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5C92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6049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E1A6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5.83</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681D3478">
            <w:pPr>
              <w:jc w:val="center"/>
              <w:rPr>
                <w:rFonts w:hint="default" w:ascii="Aptos Narrow" w:hAnsi="Aptos Narrow" w:eastAsia="Aptos Narrow" w:cs="Aptos Narrow"/>
                <w:i w:val="0"/>
                <w:iCs w:val="0"/>
                <w:color w:val="000000"/>
                <w:sz w:val="22"/>
                <w:szCs w:val="22"/>
                <w:u w:val="none"/>
              </w:rPr>
            </w:pPr>
          </w:p>
        </w:tc>
      </w:tr>
      <w:tr w14:paraId="3E281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3E91564">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D3C4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DBBH02/047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32C0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19.23</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9AD0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B4F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C465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A727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8.44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F0FA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E199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B7C4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19F0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BF80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3649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19F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0.52</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7AE4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55.11</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C3B7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201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EA1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5.09</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0BB55E21">
            <w:pPr>
              <w:jc w:val="center"/>
              <w:rPr>
                <w:rFonts w:hint="default" w:ascii="Aptos Narrow" w:hAnsi="Aptos Narrow" w:eastAsia="Aptos Narrow" w:cs="Aptos Narrow"/>
                <w:i w:val="0"/>
                <w:iCs w:val="0"/>
                <w:color w:val="000000"/>
                <w:sz w:val="22"/>
                <w:szCs w:val="22"/>
                <w:u w:val="none"/>
              </w:rPr>
            </w:pPr>
          </w:p>
        </w:tc>
      </w:tr>
      <w:tr w14:paraId="6C73F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A0D9A88">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8E1B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DBBH02/053</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F64C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19.40</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E6D1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6520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F07C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B0A1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9.14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9F69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3.67</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24E5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0.73</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CE03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0.40</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54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A46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470D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3E0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A4C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53.94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4C58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A2E1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B104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5.28</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1000E9BE">
            <w:pPr>
              <w:jc w:val="center"/>
              <w:rPr>
                <w:rFonts w:hint="default" w:ascii="Aptos Narrow" w:hAnsi="Aptos Narrow" w:eastAsia="Aptos Narrow" w:cs="Aptos Narrow"/>
                <w:i w:val="0"/>
                <w:iCs w:val="0"/>
                <w:color w:val="000000"/>
                <w:sz w:val="22"/>
                <w:szCs w:val="22"/>
                <w:u w:val="none"/>
              </w:rPr>
            </w:pPr>
          </w:p>
        </w:tc>
      </w:tr>
      <w:tr w14:paraId="5F8DFC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9B9F96C">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E234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DBCD03/006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A9E3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15.34</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0D4A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3D55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7CE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C98E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11.36</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DFBD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2.76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E1EA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0.89</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5C2D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1.91</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5E9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6F8A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0.18</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DC1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5.89</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E844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0.52</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A0F4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55.19</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6967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FC60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81C2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4.62</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3B6235FD">
            <w:pPr>
              <w:jc w:val="center"/>
              <w:rPr>
                <w:rFonts w:hint="default" w:ascii="Aptos Narrow" w:hAnsi="Aptos Narrow" w:eastAsia="Aptos Narrow" w:cs="Aptos Narrow"/>
                <w:i w:val="0"/>
                <w:iCs w:val="0"/>
                <w:color w:val="000000"/>
                <w:sz w:val="22"/>
                <w:szCs w:val="22"/>
                <w:u w:val="none"/>
              </w:rPr>
            </w:pPr>
          </w:p>
        </w:tc>
      </w:tr>
      <w:tr w14:paraId="2E1806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3133CE1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2677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DBBH03/007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4AB7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15.16</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F9F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69A1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289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B8E7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10.70</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106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C60C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0.83</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C9AA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1.57</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F26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212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0F02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94FA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0.53</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F4EB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56.05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AB7C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C53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E4D7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4.83</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4E45AB61">
            <w:pPr>
              <w:jc w:val="center"/>
              <w:rPr>
                <w:rFonts w:hint="default" w:ascii="Aptos Narrow" w:hAnsi="Aptos Narrow" w:eastAsia="Aptos Narrow" w:cs="Aptos Narrow"/>
                <w:i w:val="0"/>
                <w:iCs w:val="0"/>
                <w:color w:val="000000"/>
                <w:sz w:val="22"/>
                <w:szCs w:val="22"/>
                <w:u w:val="none"/>
              </w:rPr>
            </w:pPr>
          </w:p>
        </w:tc>
      </w:tr>
      <w:tr w14:paraId="7582C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4E2B5A5">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FC8D2">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DBBH03/008</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F40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17.32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E0DF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C4C1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2CB6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29C4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8.45</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116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805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0.76</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A00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E7C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B5F6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318C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4.35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4C92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0.63</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418C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56.01</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A12B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F072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C500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6.24</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7C6B44BA">
            <w:pPr>
              <w:jc w:val="center"/>
              <w:rPr>
                <w:rFonts w:hint="default" w:ascii="Aptos Narrow" w:hAnsi="Aptos Narrow" w:eastAsia="Aptos Narrow" w:cs="Aptos Narrow"/>
                <w:i w:val="0"/>
                <w:iCs w:val="0"/>
                <w:color w:val="000000"/>
                <w:sz w:val="22"/>
                <w:szCs w:val="22"/>
                <w:u w:val="none"/>
              </w:rPr>
            </w:pPr>
          </w:p>
        </w:tc>
      </w:tr>
      <w:tr w14:paraId="09534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43ED9D8">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5197F">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DBBH03/009</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E4A0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14.73</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2BC2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5FD8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0.88</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A6FE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AA16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9.87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1B6F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3.01</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A1D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0.81</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018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F591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0.78</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7D0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0.44</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C6CA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92F3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D119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57.25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CB06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FCAE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1CD0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5.95</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FC44B81">
            <w:pPr>
              <w:jc w:val="center"/>
              <w:rPr>
                <w:rFonts w:hint="default" w:ascii="Aptos Narrow" w:hAnsi="Aptos Narrow" w:eastAsia="Aptos Narrow" w:cs="Aptos Narrow"/>
                <w:i w:val="0"/>
                <w:iCs w:val="0"/>
                <w:color w:val="000000"/>
                <w:sz w:val="22"/>
                <w:szCs w:val="22"/>
                <w:u w:val="none"/>
              </w:rPr>
            </w:pPr>
          </w:p>
        </w:tc>
      </w:tr>
      <w:tr w14:paraId="45970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EAE1BA9">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18</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FEEF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38E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14.49</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BFB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4AF1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1.61</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466B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BEB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9.90</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3B43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2.33</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1A42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6D61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6139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4D8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B7A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7175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C3F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55.47</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5AD9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B20F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1EB7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5.99</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55354AD4">
            <w:pPr>
              <w:jc w:val="center"/>
              <w:rPr>
                <w:rFonts w:hint="default" w:ascii="Aptos Narrow" w:hAnsi="Aptos Narrow" w:eastAsia="Aptos Narrow" w:cs="Aptos Narrow"/>
                <w:i w:val="0"/>
                <w:iCs w:val="0"/>
                <w:color w:val="000000"/>
                <w:sz w:val="22"/>
                <w:szCs w:val="22"/>
                <w:u w:val="none"/>
              </w:rPr>
            </w:pPr>
          </w:p>
        </w:tc>
      </w:tr>
      <w:tr w14:paraId="7D5F3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884F094">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2AB1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3358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14.33</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70D2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21AF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1.01</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7783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AAA0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8.74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72C2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2.97</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AB7B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0.77</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23C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0436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A0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ADCB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5.48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E880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532B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57.42</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417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0D20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9257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6.57</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75524086">
            <w:pPr>
              <w:jc w:val="center"/>
              <w:rPr>
                <w:rFonts w:hint="default" w:ascii="Aptos Narrow" w:hAnsi="Aptos Narrow" w:eastAsia="Aptos Narrow" w:cs="Aptos Narrow"/>
                <w:i w:val="0"/>
                <w:iCs w:val="0"/>
                <w:color w:val="000000"/>
                <w:sz w:val="22"/>
                <w:szCs w:val="22"/>
                <w:u w:val="none"/>
              </w:rPr>
            </w:pPr>
          </w:p>
        </w:tc>
      </w:tr>
      <w:tr w14:paraId="5717A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E6B6503">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20</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4F8C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179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14.72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0D78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E91D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0226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7A50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8.56</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A73A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5A03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0.75</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8AF8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07A4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0.97</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0547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788F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6.07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B3DD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180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57.97</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83B0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0CB6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2A0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6.12</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428224D3">
            <w:pPr>
              <w:jc w:val="center"/>
              <w:rPr>
                <w:rFonts w:hint="default" w:ascii="Aptos Narrow" w:hAnsi="Aptos Narrow" w:eastAsia="Aptos Narrow" w:cs="Aptos Narrow"/>
                <w:i w:val="0"/>
                <w:iCs w:val="0"/>
                <w:color w:val="000000"/>
                <w:sz w:val="22"/>
                <w:szCs w:val="22"/>
                <w:u w:val="none"/>
              </w:rPr>
            </w:pPr>
          </w:p>
        </w:tc>
      </w:tr>
      <w:tr w14:paraId="1EA7C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75A008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21</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FF900">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42A4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16.99</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057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25F2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0.88</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641A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70C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8.03</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8CF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3.05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6786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0.96</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0CF1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286B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0AFA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00B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4B97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0.73</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E753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55.60</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C71F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60B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FDA4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5.78</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056786D5">
            <w:pPr>
              <w:jc w:val="center"/>
              <w:rPr>
                <w:rFonts w:hint="default" w:ascii="Aptos Narrow" w:hAnsi="Aptos Narrow" w:eastAsia="Aptos Narrow" w:cs="Aptos Narrow"/>
                <w:i w:val="0"/>
                <w:iCs w:val="0"/>
                <w:color w:val="000000"/>
                <w:sz w:val="22"/>
                <w:szCs w:val="22"/>
                <w:u w:val="none"/>
              </w:rPr>
            </w:pPr>
          </w:p>
        </w:tc>
      </w:tr>
      <w:tr w14:paraId="0DAFF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E5F6468">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FD1AD">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9157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15.18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CFC3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368E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0.39</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3FEC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41A5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7.72</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5B50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3.44</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34E8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0.79</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6A61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0.14</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8F95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0BA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0.24</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177F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05E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0.63</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6D4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59.28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DA58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31A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DD44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6.62</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5FDA79A">
            <w:pPr>
              <w:jc w:val="center"/>
              <w:rPr>
                <w:rFonts w:hint="default" w:ascii="Aptos Narrow" w:hAnsi="Aptos Narrow" w:eastAsia="Aptos Narrow" w:cs="Aptos Narrow"/>
                <w:i w:val="0"/>
                <w:iCs w:val="0"/>
                <w:color w:val="000000"/>
                <w:sz w:val="22"/>
                <w:szCs w:val="22"/>
                <w:u w:val="none"/>
              </w:rPr>
            </w:pPr>
          </w:p>
        </w:tc>
      </w:tr>
      <w:tr w14:paraId="2BA63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088A9276">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23</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1542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DBBH03/018</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8B25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14.71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F42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FE3A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0.74</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650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F73E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8.63</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AF95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3794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0.93</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A8FA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2.60</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26BB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009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0.30</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64B7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E485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F6A0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56.98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41F9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BEE0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D4DB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5.28</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47DE7193">
            <w:pPr>
              <w:jc w:val="center"/>
              <w:rPr>
                <w:rFonts w:hint="default" w:ascii="Aptos Narrow" w:hAnsi="Aptos Narrow" w:eastAsia="Aptos Narrow" w:cs="Aptos Narrow"/>
                <w:i w:val="0"/>
                <w:iCs w:val="0"/>
                <w:color w:val="000000"/>
                <w:sz w:val="22"/>
                <w:szCs w:val="22"/>
                <w:u w:val="none"/>
              </w:rPr>
            </w:pPr>
          </w:p>
        </w:tc>
      </w:tr>
      <w:tr w14:paraId="03491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8621FB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2D488">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DBBH04/010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FBAF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24.18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6387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0.07</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8753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0.19</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1C3B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02B8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2.64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3D22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4.84</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EF2F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E45C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0DC1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56F4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05A0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5E6A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903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58.96</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8089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82BA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E3E9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6.10</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23848228">
            <w:pPr>
              <w:jc w:val="center"/>
              <w:rPr>
                <w:rFonts w:hint="default" w:ascii="Aptos Narrow" w:hAnsi="Aptos Narrow" w:eastAsia="Aptos Narrow" w:cs="Aptos Narrow"/>
                <w:i w:val="0"/>
                <w:iCs w:val="0"/>
                <w:color w:val="000000"/>
                <w:sz w:val="22"/>
                <w:szCs w:val="22"/>
                <w:u w:val="none"/>
              </w:rPr>
            </w:pPr>
          </w:p>
        </w:tc>
      </w:tr>
      <w:tr w14:paraId="7C71F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A1873EE">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2F5B3">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DBCD04/012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7A4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22.87</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7AB5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9A2B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A9AB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9F74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2.93</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AB7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5.05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FADB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3AB8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6239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476C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0.14</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3FD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1.49</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BFB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BF1A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59.66</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C27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8EE0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102A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5.60</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7AF37251">
            <w:pPr>
              <w:jc w:val="center"/>
              <w:rPr>
                <w:rFonts w:hint="default" w:ascii="Aptos Narrow" w:hAnsi="Aptos Narrow" w:eastAsia="Aptos Narrow" w:cs="Aptos Narrow"/>
                <w:i w:val="0"/>
                <w:iCs w:val="0"/>
                <w:color w:val="000000"/>
                <w:sz w:val="22"/>
                <w:szCs w:val="22"/>
                <w:u w:val="none"/>
              </w:rPr>
            </w:pPr>
          </w:p>
        </w:tc>
      </w:tr>
      <w:tr w14:paraId="2EC60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80F1E1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26</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AE5B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DBBH04/014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0E1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19.73</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0282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CBD4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0.21</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027B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C206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4.82</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AC13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3.79</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66B3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0.71</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9CD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A938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0948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0.09</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EF3E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2.22</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6534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CA6B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62.18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10A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B2CD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05D6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4.98</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3410C981">
            <w:pPr>
              <w:jc w:val="center"/>
              <w:rPr>
                <w:rFonts w:hint="default" w:ascii="Aptos Narrow" w:hAnsi="Aptos Narrow" w:eastAsia="Aptos Narrow" w:cs="Aptos Narrow"/>
                <w:i w:val="0"/>
                <w:iCs w:val="0"/>
                <w:color w:val="000000"/>
                <w:sz w:val="22"/>
                <w:szCs w:val="22"/>
                <w:u w:val="none"/>
              </w:rPr>
            </w:pPr>
          </w:p>
        </w:tc>
      </w:tr>
      <w:tr w14:paraId="0A107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4CD575F">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27</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C9DA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DBBH04/019</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6E9C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20.48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D83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9472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0.27</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DEC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35A1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4F30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ED37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C81D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7DD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19E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525B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2.47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FD96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3248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61.12</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372C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DB3E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96C7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4.97</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110235C1">
            <w:pPr>
              <w:jc w:val="center"/>
              <w:rPr>
                <w:rFonts w:hint="default" w:ascii="Aptos Narrow" w:hAnsi="Aptos Narrow" w:eastAsia="Aptos Narrow" w:cs="Aptos Narrow"/>
                <w:i w:val="0"/>
                <w:iCs w:val="0"/>
                <w:color w:val="000000"/>
                <w:sz w:val="22"/>
                <w:szCs w:val="22"/>
                <w:u w:val="none"/>
              </w:rPr>
            </w:pPr>
          </w:p>
        </w:tc>
      </w:tr>
      <w:tr w14:paraId="2912F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843416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D8C2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DBBH04/021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AFD8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19.91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CD1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2B23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0.31</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785B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2FDD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5.34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C88E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B0A9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38D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D9FB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4F0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2A2A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2.79</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90B3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1BA2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60.70</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896B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EB74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E335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5.15</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79FB27E1">
            <w:pPr>
              <w:jc w:val="center"/>
              <w:rPr>
                <w:rFonts w:hint="default" w:ascii="Aptos Narrow" w:hAnsi="Aptos Narrow" w:eastAsia="Aptos Narrow" w:cs="Aptos Narrow"/>
                <w:i w:val="0"/>
                <w:iCs w:val="0"/>
                <w:color w:val="000000"/>
                <w:sz w:val="22"/>
                <w:szCs w:val="22"/>
                <w:u w:val="none"/>
              </w:rPr>
            </w:pPr>
          </w:p>
        </w:tc>
      </w:tr>
      <w:tr w14:paraId="41411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198808E">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304D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DBBH05/014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745C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19.08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55A1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4419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0.97</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8709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EDF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7.85</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C0B0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BE7E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6FEA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2.11</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5F42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1.00</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FD04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64D1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11C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0.69</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B16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56.81</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3CA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B805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4E65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3.24</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6574632C">
            <w:pPr>
              <w:jc w:val="center"/>
              <w:rPr>
                <w:rFonts w:hint="default" w:ascii="Aptos Narrow" w:hAnsi="Aptos Narrow" w:eastAsia="Aptos Narrow" w:cs="Aptos Narrow"/>
                <w:i w:val="0"/>
                <w:iCs w:val="0"/>
                <w:color w:val="000000"/>
                <w:sz w:val="22"/>
                <w:szCs w:val="22"/>
                <w:u w:val="none"/>
              </w:rPr>
            </w:pPr>
          </w:p>
        </w:tc>
      </w:tr>
      <w:tr w14:paraId="7123F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5C3FC8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30</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06967">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DBBH05/018</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AABF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16.70</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B1B7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5D31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BB95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3DA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8.77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FE4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3.43</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7A64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0.84</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AD9E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1.01</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2BE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2E82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0.14</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017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5.47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E190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4914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57.06</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6975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62A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2838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4.97</w:t>
            </w:r>
          </w:p>
        </w:tc>
        <w:tc>
          <w:tcPr>
            <w:tcW w:w="911" w:type="dxa"/>
            <w:vMerge w:val="continue"/>
            <w:tcBorders>
              <w:top w:val="single" w:color="000000" w:sz="4" w:space="0"/>
              <w:left w:val="single" w:color="000000" w:sz="4" w:space="0"/>
              <w:bottom w:val="single" w:color="000000" w:sz="4" w:space="0"/>
              <w:right w:val="single" w:color="000000" w:sz="8" w:space="0"/>
            </w:tcBorders>
            <w:shd w:val="clear" w:color="auto" w:fill="auto"/>
            <w:vAlign w:val="center"/>
          </w:tcPr>
          <w:p w14:paraId="05BE79B3">
            <w:pPr>
              <w:jc w:val="center"/>
              <w:rPr>
                <w:rFonts w:hint="default" w:ascii="Aptos Narrow" w:hAnsi="Aptos Narrow" w:eastAsia="Aptos Narrow" w:cs="Aptos Narrow"/>
                <w:i w:val="0"/>
                <w:iCs w:val="0"/>
                <w:color w:val="000000"/>
                <w:sz w:val="22"/>
                <w:szCs w:val="22"/>
                <w:u w:val="none"/>
              </w:rPr>
            </w:pPr>
          </w:p>
        </w:tc>
      </w:tr>
      <w:tr w14:paraId="59732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75917B2">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31</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E1451">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G/Vim/G-1/4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9596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19.94</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A801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8883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2C2B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DA8D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3.90</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95A9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6D94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C605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E830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BF7C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F1F8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3BE1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EF81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64.33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8730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0A9C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FB1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4.93</w:t>
            </w:r>
          </w:p>
        </w:tc>
        <w:tc>
          <w:tcPr>
            <w:tcW w:w="911" w:type="dxa"/>
            <w:vMerge w:val="restart"/>
            <w:tcBorders>
              <w:top w:val="single" w:color="000000" w:sz="4" w:space="0"/>
              <w:left w:val="single" w:color="000000" w:sz="4" w:space="0"/>
              <w:bottom w:val="single" w:color="000000" w:sz="8" w:space="0"/>
              <w:right w:val="single" w:color="000000" w:sz="8" w:space="0"/>
            </w:tcBorders>
            <w:shd w:val="clear" w:color="auto" w:fill="auto"/>
            <w:vAlign w:val="center"/>
          </w:tcPr>
          <w:p w14:paraId="1B3F1B8D">
            <w:pPr>
              <w:keepNext w:val="0"/>
              <w:keepLines w:val="0"/>
              <w:widowControl/>
              <w:suppressLineNumbers w:val="0"/>
              <w:jc w:val="center"/>
              <w:textAlignment w:val="center"/>
              <w:rPr>
                <w:rFonts w:hint="default" w:ascii="Aptos Narrow" w:hAnsi="Aptos Narrow" w:eastAsia="Aptos Narrow" w:cs="Aptos Narrow"/>
                <w:i w:val="0"/>
                <w:iCs w:val="0"/>
                <w:color w:val="000000"/>
                <w:sz w:val="22"/>
                <w:szCs w:val="22"/>
                <w:u w:val="none"/>
              </w:rPr>
            </w:pPr>
            <w:r>
              <w:rPr>
                <w:rFonts w:hint="default" w:ascii="Aptos Narrow" w:hAnsi="Aptos Narrow" w:eastAsia="Aptos Narrow" w:cs="Aptos Narrow"/>
                <w:i w:val="0"/>
                <w:iCs w:val="0"/>
                <w:color w:val="000000"/>
                <w:kern w:val="0"/>
                <w:sz w:val="22"/>
                <w:szCs w:val="22"/>
                <w:u w:val="none"/>
                <w:lang w:val="en-US" w:eastAsia="zh-CN" w:bidi="ar"/>
              </w:rPr>
              <w:t>Bed Rock Samples</w:t>
            </w:r>
          </w:p>
        </w:tc>
      </w:tr>
      <w:tr w14:paraId="3A4ADC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02E62CA3">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190E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G/Vim/G-3/6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06E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14.57</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349E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CED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D65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631E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7.08</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A7A9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5F91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C88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2.59</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3AAC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0.45</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2562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268A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971D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913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63.60</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C386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EBAC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559A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7.11</w:t>
            </w:r>
          </w:p>
        </w:tc>
        <w:tc>
          <w:tcPr>
            <w:tcW w:w="911" w:type="dxa"/>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4383EEFA">
            <w:pPr>
              <w:jc w:val="center"/>
              <w:rPr>
                <w:rFonts w:hint="default" w:ascii="Aptos Narrow" w:hAnsi="Aptos Narrow" w:eastAsia="Aptos Narrow" w:cs="Aptos Narrow"/>
                <w:i w:val="0"/>
                <w:iCs w:val="0"/>
                <w:color w:val="000000"/>
                <w:sz w:val="22"/>
                <w:szCs w:val="22"/>
                <w:u w:val="none"/>
              </w:rPr>
            </w:pPr>
          </w:p>
        </w:tc>
      </w:tr>
      <w:tr w14:paraId="43B27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1ED1A5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6B2E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G/Vim/G-3/7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5F14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16.88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3806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DAD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A243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F1E9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10.64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3B98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3.88</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1E9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0.54</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A6B5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263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0.38</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A79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1ADB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6421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0.59</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CD44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58.98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F966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F8A1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ADE7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7.49</w:t>
            </w:r>
          </w:p>
        </w:tc>
        <w:tc>
          <w:tcPr>
            <w:tcW w:w="911" w:type="dxa"/>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54C5773C">
            <w:pPr>
              <w:jc w:val="center"/>
              <w:rPr>
                <w:rFonts w:hint="default" w:ascii="Aptos Narrow" w:hAnsi="Aptos Narrow" w:eastAsia="Aptos Narrow" w:cs="Aptos Narrow"/>
                <w:i w:val="0"/>
                <w:iCs w:val="0"/>
                <w:color w:val="000000"/>
                <w:sz w:val="22"/>
                <w:szCs w:val="22"/>
                <w:u w:val="none"/>
              </w:rPr>
            </w:pPr>
          </w:p>
        </w:tc>
      </w:tr>
      <w:tr w14:paraId="7DFD4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CBBF57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F488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G/Vim/G-4/6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A36D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13.42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58F8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57D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24E5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54E9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22.69</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C5C0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2.80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A818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0.38</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1937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0.13</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BFE6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9A6D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7FB4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0.16</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E2B5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611C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49.55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E276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84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021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08F6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9.40</w:t>
            </w:r>
          </w:p>
        </w:tc>
        <w:tc>
          <w:tcPr>
            <w:tcW w:w="911" w:type="dxa"/>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336C0FE9">
            <w:pPr>
              <w:jc w:val="center"/>
              <w:rPr>
                <w:rFonts w:hint="default" w:ascii="Aptos Narrow" w:hAnsi="Aptos Narrow" w:eastAsia="Aptos Narrow" w:cs="Aptos Narrow"/>
                <w:i w:val="0"/>
                <w:iCs w:val="0"/>
                <w:color w:val="000000"/>
                <w:sz w:val="22"/>
                <w:szCs w:val="22"/>
                <w:u w:val="none"/>
              </w:rPr>
            </w:pPr>
          </w:p>
        </w:tc>
      </w:tr>
      <w:tr w14:paraId="029A8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32DD2B3B">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35</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598FD">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G/Vim/G-4/10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0262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16.78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528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658F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A1B1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6F1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11.23</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8F02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3.87</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B68A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7FB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AAEF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51E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F450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F364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0.59</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B837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60.23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E6B1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EE84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7AF3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5.57</w:t>
            </w:r>
          </w:p>
        </w:tc>
        <w:tc>
          <w:tcPr>
            <w:tcW w:w="1031" w:type="dxa"/>
            <w:gridSpan w:val="2"/>
            <w:vMerge w:val="restart"/>
            <w:tcBorders>
              <w:top w:val="single" w:color="000000" w:sz="4" w:space="0"/>
              <w:left w:val="single" w:color="000000" w:sz="4" w:space="0"/>
              <w:right w:val="single" w:color="000000" w:sz="8" w:space="0"/>
            </w:tcBorders>
            <w:shd w:val="clear" w:color="auto" w:fill="auto"/>
            <w:vAlign w:val="center"/>
          </w:tcPr>
          <w:p w14:paraId="7EA2D1DD">
            <w:pPr>
              <w:jc w:val="center"/>
              <w:rPr>
                <w:rFonts w:hint="default" w:ascii="Aptos Narrow" w:hAnsi="Aptos Narrow" w:eastAsia="Aptos Narrow" w:cs="Aptos Narrow"/>
                <w:i w:val="0"/>
                <w:iCs w:val="0"/>
                <w:color w:val="000000"/>
                <w:sz w:val="22"/>
                <w:szCs w:val="22"/>
                <w:u w:val="none"/>
              </w:rPr>
            </w:pPr>
          </w:p>
        </w:tc>
      </w:tr>
      <w:tr w14:paraId="11194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305F3140">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14AB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G/Vim/G-5/5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1F2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15.82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8DE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4154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E949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44C2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CD48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4.23</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9E8A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1121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9692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B6B6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7273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3EE8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0.68</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6E70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67.41</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4CBF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6075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9AE9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6.65</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07F0EE0F">
            <w:pPr>
              <w:jc w:val="center"/>
              <w:rPr>
                <w:rFonts w:hint="default" w:ascii="Aptos Narrow" w:hAnsi="Aptos Narrow" w:eastAsia="Aptos Narrow" w:cs="Aptos Narrow"/>
                <w:i w:val="0"/>
                <w:iCs w:val="0"/>
                <w:color w:val="000000"/>
                <w:sz w:val="22"/>
                <w:szCs w:val="22"/>
                <w:u w:val="none"/>
              </w:rPr>
            </w:pPr>
          </w:p>
        </w:tc>
      </w:tr>
      <w:tr w14:paraId="73723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4A3746C">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4675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G/Vim/G-5/6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1B30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15.55</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5CED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296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050A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8B15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1.39</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F43D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4.20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682E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DC65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E30C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6407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34B0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CC50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4E95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71.04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0844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E41E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1574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5.99</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62EB6401">
            <w:pPr>
              <w:jc w:val="center"/>
              <w:rPr>
                <w:rFonts w:hint="default" w:ascii="Aptos Narrow" w:hAnsi="Aptos Narrow" w:eastAsia="Aptos Narrow" w:cs="Aptos Narrow"/>
                <w:i w:val="0"/>
                <w:iCs w:val="0"/>
                <w:color w:val="000000"/>
                <w:sz w:val="22"/>
                <w:szCs w:val="22"/>
                <w:u w:val="none"/>
              </w:rPr>
            </w:pPr>
          </w:p>
        </w:tc>
      </w:tr>
      <w:tr w14:paraId="7EF21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77A2325">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38</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092D9">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G/Vim/G-6/8</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8C2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14.78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5FD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D20D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CB27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FE88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6.53</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48AD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F0EE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0.59</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7DA1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182B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124C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0.35</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E2FB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0.91</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549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0.60</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642D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62.04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48CB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A40A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0D4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8.65</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2DB5B6A5">
            <w:pPr>
              <w:jc w:val="center"/>
              <w:rPr>
                <w:rFonts w:hint="default" w:ascii="Aptos Narrow" w:hAnsi="Aptos Narrow" w:eastAsia="Aptos Narrow" w:cs="Aptos Narrow"/>
                <w:i w:val="0"/>
                <w:iCs w:val="0"/>
                <w:color w:val="000000"/>
                <w:sz w:val="22"/>
                <w:szCs w:val="22"/>
                <w:u w:val="none"/>
              </w:rPr>
            </w:pPr>
          </w:p>
        </w:tc>
      </w:tr>
      <w:tr w14:paraId="2DB69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09EABFB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39</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428C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G/Vim/G-6/9</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354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14.32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F5DC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DD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0.46</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78A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24D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6.01</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896D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2.50</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B57B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0.67</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09CA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1.67</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006A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B1C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0.28</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AEB0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6.88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0E3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A78A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56.78</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3FA0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4505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A6E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9.10</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4EB3E9B7">
            <w:pPr>
              <w:jc w:val="center"/>
              <w:rPr>
                <w:rFonts w:hint="default" w:ascii="Aptos Narrow" w:hAnsi="Aptos Narrow" w:eastAsia="Aptos Narrow" w:cs="Aptos Narrow"/>
                <w:i w:val="0"/>
                <w:iCs w:val="0"/>
                <w:color w:val="000000"/>
                <w:sz w:val="22"/>
                <w:szCs w:val="22"/>
                <w:u w:val="none"/>
              </w:rPr>
            </w:pPr>
          </w:p>
        </w:tc>
      </w:tr>
      <w:tr w14:paraId="14C9E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0C8E244">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40</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2137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G/Vim/G-8/7</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3EE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14.23</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B1A8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469C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0.28</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1E89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4E6E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4.26</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70E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2.95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043E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1925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1.60</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8998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0.73</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A23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0.32</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22F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9E40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2911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66.14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A797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936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8F61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7.16</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1808AA83">
            <w:pPr>
              <w:jc w:val="center"/>
              <w:rPr>
                <w:rFonts w:hint="default" w:ascii="Aptos Narrow" w:hAnsi="Aptos Narrow" w:eastAsia="Aptos Narrow" w:cs="Aptos Narrow"/>
                <w:i w:val="0"/>
                <w:iCs w:val="0"/>
                <w:color w:val="000000"/>
                <w:sz w:val="22"/>
                <w:szCs w:val="22"/>
                <w:u w:val="none"/>
              </w:rPr>
            </w:pPr>
          </w:p>
        </w:tc>
      </w:tr>
      <w:tr w14:paraId="7DCE1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FC1E798">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41</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1AC0A">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G/Bel/G-11/2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BA95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14.85</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3C90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E5D9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4FA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D41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1.55</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1F94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3.66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B8A0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0.48</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6649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6225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0.31</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89DC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39F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B685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1070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72.56</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EB88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DA55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D677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5.72</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4B25F593">
            <w:pPr>
              <w:jc w:val="center"/>
              <w:rPr>
                <w:rFonts w:hint="default" w:ascii="Aptos Narrow" w:hAnsi="Aptos Narrow" w:eastAsia="Aptos Narrow" w:cs="Aptos Narrow"/>
                <w:i w:val="0"/>
                <w:iCs w:val="0"/>
                <w:color w:val="000000"/>
                <w:sz w:val="22"/>
                <w:szCs w:val="22"/>
                <w:u w:val="none"/>
              </w:rPr>
            </w:pPr>
          </w:p>
        </w:tc>
      </w:tr>
      <w:tr w14:paraId="3A60D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61062004">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42</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D2616">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G/Bel/G-11/3</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CB4C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14.52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4A74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BA0C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7A50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A8A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1.75</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769B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3.37</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7589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0.62</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B41C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2.07</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0405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0.33</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CC30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5C71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0.09</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0C75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0.66</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DF67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70.43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06AF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7FD9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2689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5.85</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5694E220">
            <w:pPr>
              <w:jc w:val="center"/>
              <w:rPr>
                <w:rFonts w:hint="default" w:ascii="Aptos Narrow" w:hAnsi="Aptos Narrow" w:eastAsia="Aptos Narrow" w:cs="Aptos Narrow"/>
                <w:i w:val="0"/>
                <w:iCs w:val="0"/>
                <w:color w:val="000000"/>
                <w:sz w:val="22"/>
                <w:szCs w:val="22"/>
                <w:u w:val="none"/>
              </w:rPr>
            </w:pPr>
          </w:p>
        </w:tc>
      </w:tr>
      <w:tr w14:paraId="4D0C7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FFD9D6E">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43</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D742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G/Bel/G-11/4</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E264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14.68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61CA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04B4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0.14</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49CE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48FD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3804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3.42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E2B1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0.63</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F346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2.64</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2A66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A796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923E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E929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0.74</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D39E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67.29</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A362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CA3D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C468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6.36</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66F1E88D">
            <w:pPr>
              <w:jc w:val="center"/>
              <w:rPr>
                <w:rFonts w:hint="default" w:ascii="Aptos Narrow" w:hAnsi="Aptos Narrow" w:eastAsia="Aptos Narrow" w:cs="Aptos Narrow"/>
                <w:i w:val="0"/>
                <w:iCs w:val="0"/>
                <w:color w:val="000000"/>
                <w:sz w:val="22"/>
                <w:szCs w:val="22"/>
                <w:u w:val="none"/>
              </w:rPr>
            </w:pPr>
          </w:p>
        </w:tc>
      </w:tr>
      <w:tr w14:paraId="10ABF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4A579D06">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44</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F3644">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G/Bel/G-11/5</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E7FD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14.41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DEA8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267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3C90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6D8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3.10</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081D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3.22</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9396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0.59</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D8B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1.72</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05BC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0.39</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BCB3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0.13</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5DB5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7022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0.73</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6F5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68.64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B007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F754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3991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6.52</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5CC2C32B">
            <w:pPr>
              <w:jc w:val="center"/>
              <w:rPr>
                <w:rFonts w:hint="default" w:ascii="Aptos Narrow" w:hAnsi="Aptos Narrow" w:eastAsia="Aptos Narrow" w:cs="Aptos Narrow"/>
                <w:i w:val="0"/>
                <w:iCs w:val="0"/>
                <w:color w:val="000000"/>
                <w:sz w:val="22"/>
                <w:szCs w:val="22"/>
                <w:u w:val="none"/>
              </w:rPr>
            </w:pPr>
          </w:p>
        </w:tc>
      </w:tr>
      <w:tr w14:paraId="2FC5A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5AB93767">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45</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9EE8B">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G/Bel/G-11/6</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EA9A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13.92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7A38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2C0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0.19</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19C3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0190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4.44</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A200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2.55</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2117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0.69</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4CD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2.76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8770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0.34</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4228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0.11</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EBAA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0.23</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A696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0.65</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2E6F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67.75</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CB9A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9BF2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72ED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6.20</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0156B563">
            <w:pPr>
              <w:jc w:val="center"/>
              <w:rPr>
                <w:rFonts w:hint="default" w:ascii="Aptos Narrow" w:hAnsi="Aptos Narrow" w:eastAsia="Aptos Narrow" w:cs="Aptos Narrow"/>
                <w:i w:val="0"/>
                <w:iCs w:val="0"/>
                <w:color w:val="000000"/>
                <w:sz w:val="22"/>
                <w:szCs w:val="22"/>
                <w:u w:val="none"/>
              </w:rPr>
            </w:pPr>
          </w:p>
        </w:tc>
      </w:tr>
      <w:tr w14:paraId="55CAD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245071AA">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46</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263D5">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DBAS-202</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9D36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16.42</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07D7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D170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646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DDAC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5.69</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0BD4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3.84</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3305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58D2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0.53</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A522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0.28</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3BB4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0.19</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97DF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0.07</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EDE9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435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65.64</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5BFF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248A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2B68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6.03</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2D7A6045">
            <w:pPr>
              <w:jc w:val="center"/>
              <w:rPr>
                <w:rFonts w:hint="default" w:ascii="Aptos Narrow" w:hAnsi="Aptos Narrow" w:eastAsia="Aptos Narrow" w:cs="Aptos Narrow"/>
                <w:i w:val="0"/>
                <w:iCs w:val="0"/>
                <w:color w:val="000000"/>
                <w:sz w:val="22"/>
                <w:szCs w:val="22"/>
                <w:u w:val="none"/>
              </w:rPr>
            </w:pPr>
          </w:p>
        </w:tc>
      </w:tr>
      <w:tr w14:paraId="41955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03E8FB0D">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47</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7FFF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DBABS-20</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02CE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8.68</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74C3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12E0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47DB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86CE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0.87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A710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5.16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D38E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0.60</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C792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C37E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0.58</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0D9B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0.07</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8B65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0.38</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0AA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5146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73.83</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E848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79BC5">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0.09</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B5B6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8.94</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3014C67A">
            <w:pPr>
              <w:jc w:val="center"/>
              <w:rPr>
                <w:rFonts w:hint="default" w:ascii="Aptos Narrow" w:hAnsi="Aptos Narrow" w:eastAsia="Aptos Narrow" w:cs="Aptos Narrow"/>
                <w:i w:val="0"/>
                <w:iCs w:val="0"/>
                <w:color w:val="000000"/>
                <w:sz w:val="22"/>
                <w:szCs w:val="22"/>
                <w:u w:val="none"/>
              </w:rPr>
            </w:pPr>
          </w:p>
        </w:tc>
      </w:tr>
      <w:tr w14:paraId="1D2E4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7B816241">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48</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40DD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DBABS-141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8197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9.81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247F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34CC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0.20</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881C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0D95E">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3.76</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D607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2.24</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A43D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0.55</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FE2E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3.28</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6FF1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0.36</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D7EA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0.12</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4665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1.20</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7B6D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0.67</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FFD9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70.70</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9418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1953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BAE5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6.97</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7A97735A">
            <w:pPr>
              <w:jc w:val="center"/>
              <w:rPr>
                <w:rFonts w:hint="default" w:ascii="Aptos Narrow" w:hAnsi="Aptos Narrow" w:eastAsia="Aptos Narrow" w:cs="Aptos Narrow"/>
                <w:i w:val="0"/>
                <w:iCs w:val="0"/>
                <w:color w:val="000000"/>
                <w:sz w:val="22"/>
                <w:szCs w:val="22"/>
                <w:u w:val="none"/>
              </w:rPr>
            </w:pPr>
          </w:p>
        </w:tc>
      </w:tr>
      <w:tr w14:paraId="41B2F5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4" w:space="0"/>
              <w:right w:val="single" w:color="000000" w:sz="4" w:space="0"/>
            </w:tcBorders>
            <w:shd w:val="clear" w:color="auto" w:fill="auto"/>
            <w:noWrap/>
            <w:vAlign w:val="bottom"/>
          </w:tcPr>
          <w:p w14:paraId="11771C36">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49</w:t>
            </w:r>
          </w:p>
        </w:tc>
        <w:tc>
          <w:tcPr>
            <w:tcW w:w="1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2F77E">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DBABS-121</w:t>
            </w:r>
          </w:p>
        </w:tc>
        <w:tc>
          <w:tcPr>
            <w:tcW w:w="9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7B11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15.21</w:t>
            </w:r>
          </w:p>
        </w:tc>
        <w:tc>
          <w:tcPr>
            <w:tcW w:w="7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6E8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A0EA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7BC6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6F12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1.97</w:t>
            </w:r>
          </w:p>
        </w:tc>
        <w:tc>
          <w:tcPr>
            <w:tcW w:w="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02AB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4.16</w:t>
            </w:r>
          </w:p>
        </w:tc>
        <w:tc>
          <w:tcPr>
            <w:tcW w:w="8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D80AA">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0.43</w:t>
            </w:r>
          </w:p>
        </w:tc>
        <w:tc>
          <w:tcPr>
            <w:tcW w:w="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A10FC">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0.06</w:t>
            </w:r>
          </w:p>
        </w:tc>
        <w:tc>
          <w:tcPr>
            <w:tcW w:w="9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6BF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0.32</w:t>
            </w:r>
          </w:p>
        </w:tc>
        <w:tc>
          <w:tcPr>
            <w:tcW w:w="8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A111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0.05</w:t>
            </w:r>
          </w:p>
        </w:tc>
        <w:tc>
          <w:tcPr>
            <w:tcW w:w="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69EF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88C9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0.65</w:t>
            </w:r>
          </w:p>
        </w:tc>
        <w:tc>
          <w:tcPr>
            <w:tcW w:w="7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D666F">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70.72</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D3EA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5201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E3DC7">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6.19</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25C9197E">
            <w:pPr>
              <w:jc w:val="center"/>
              <w:rPr>
                <w:rFonts w:hint="default" w:ascii="Aptos Narrow" w:hAnsi="Aptos Narrow" w:eastAsia="Aptos Narrow" w:cs="Aptos Narrow"/>
                <w:i w:val="0"/>
                <w:iCs w:val="0"/>
                <w:color w:val="000000"/>
                <w:sz w:val="22"/>
                <w:szCs w:val="22"/>
                <w:u w:val="none"/>
              </w:rPr>
            </w:pPr>
          </w:p>
        </w:tc>
      </w:tr>
      <w:tr w14:paraId="10CBB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575" w:type="dxa"/>
            <w:tcBorders>
              <w:top w:val="single" w:color="000000" w:sz="4" w:space="0"/>
              <w:left w:val="single" w:color="000000" w:sz="8" w:space="0"/>
              <w:bottom w:val="single" w:color="000000" w:sz="8" w:space="0"/>
              <w:right w:val="single" w:color="000000" w:sz="4" w:space="0"/>
            </w:tcBorders>
            <w:shd w:val="clear" w:color="auto" w:fill="auto"/>
            <w:noWrap/>
            <w:vAlign w:val="bottom"/>
          </w:tcPr>
          <w:p w14:paraId="2993E36C">
            <w:pPr>
              <w:keepNext w:val="0"/>
              <w:keepLines w:val="0"/>
              <w:widowControl/>
              <w:suppressLineNumbers w:val="0"/>
              <w:jc w:val="center"/>
              <w:textAlignment w:val="bottom"/>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50</w:t>
            </w:r>
          </w:p>
        </w:tc>
        <w:tc>
          <w:tcPr>
            <w:tcW w:w="155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20B6734C">
            <w:pPr>
              <w:keepNext w:val="0"/>
              <w:keepLines w:val="0"/>
              <w:widowControl/>
              <w:suppressLineNumbers w:val="0"/>
              <w:jc w:val="center"/>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DBABS-210</w:t>
            </w:r>
          </w:p>
        </w:tc>
        <w:tc>
          <w:tcPr>
            <w:tcW w:w="90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123C193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10.96</w:t>
            </w:r>
          </w:p>
        </w:tc>
        <w:tc>
          <w:tcPr>
            <w:tcW w:w="72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69D056C1">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1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6D48761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0.51</w:t>
            </w:r>
          </w:p>
        </w:tc>
        <w:tc>
          <w:tcPr>
            <w:tcW w:w="98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095FDCD4">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95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4BBEB839">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4.70</w:t>
            </w:r>
          </w:p>
        </w:tc>
        <w:tc>
          <w:tcPr>
            <w:tcW w:w="73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016954A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1.00</w:t>
            </w:r>
          </w:p>
        </w:tc>
        <w:tc>
          <w:tcPr>
            <w:tcW w:w="86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55E27E92">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1.02</w:t>
            </w:r>
          </w:p>
        </w:tc>
        <w:tc>
          <w:tcPr>
            <w:tcW w:w="93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3DB7BFB6">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7.90</w:t>
            </w:r>
          </w:p>
        </w:tc>
        <w:tc>
          <w:tcPr>
            <w:tcW w:w="907"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268EB7BD">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0.40</w:t>
            </w:r>
          </w:p>
        </w:tc>
        <w:tc>
          <w:tcPr>
            <w:tcW w:w="823"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7D4AE8D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0.08</w:t>
            </w:r>
          </w:p>
        </w:tc>
        <w:tc>
          <w:tcPr>
            <w:tcW w:w="66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12C3FBA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0.34</w:t>
            </w:r>
          </w:p>
        </w:tc>
        <w:tc>
          <w:tcPr>
            <w:tcW w:w="76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0658DE70">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0.57</w:t>
            </w:r>
          </w:p>
        </w:tc>
        <w:tc>
          <w:tcPr>
            <w:tcW w:w="740"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1775CBC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66.97</w:t>
            </w:r>
          </w:p>
        </w:tc>
        <w:tc>
          <w:tcPr>
            <w:tcW w:w="775"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448D6B4B">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698" w:type="dxa"/>
            <w:tcBorders>
              <w:top w:val="single" w:color="000000" w:sz="4" w:space="0"/>
              <w:left w:val="single" w:color="000000" w:sz="4" w:space="0"/>
              <w:bottom w:val="single" w:color="000000" w:sz="8" w:space="0"/>
              <w:right w:val="single" w:color="000000" w:sz="4" w:space="0"/>
            </w:tcBorders>
            <w:shd w:val="clear" w:color="auto" w:fill="auto"/>
            <w:noWrap/>
            <w:vAlign w:val="center"/>
          </w:tcPr>
          <w:p w14:paraId="34602028">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&lt;0.05</w:t>
            </w:r>
          </w:p>
        </w:tc>
        <w:tc>
          <w:tcPr>
            <w:tcW w:w="737" w:type="dxa"/>
            <w:gridSpan w:val="2"/>
            <w:tcBorders>
              <w:top w:val="single" w:color="000000" w:sz="4" w:space="0"/>
              <w:left w:val="single" w:color="000000" w:sz="4" w:space="0"/>
              <w:bottom w:val="single" w:color="000000" w:sz="8" w:space="0"/>
              <w:right w:val="single" w:color="000000" w:sz="4" w:space="0"/>
            </w:tcBorders>
            <w:shd w:val="clear" w:color="auto" w:fill="auto"/>
            <w:noWrap/>
            <w:vAlign w:val="center"/>
          </w:tcPr>
          <w:p w14:paraId="60398573">
            <w:pPr>
              <w:keepNext w:val="0"/>
              <w:keepLines w:val="0"/>
              <w:widowControl/>
              <w:suppressLineNumbers w:val="0"/>
              <w:jc w:val="left"/>
              <w:textAlignment w:val="center"/>
              <w:rPr>
                <w:rFonts w:hint="default" w:ascii="Times New Roman" w:hAnsi="Times New Roman" w:eastAsia="Aptos Narrow" w:cs="Times New Roman"/>
                <w:i w:val="0"/>
                <w:iCs w:val="0"/>
                <w:color w:val="000000"/>
                <w:sz w:val="24"/>
                <w:szCs w:val="24"/>
                <w:u w:val="none"/>
              </w:rPr>
            </w:pPr>
            <w:r>
              <w:rPr>
                <w:rFonts w:hint="default" w:ascii="Times New Roman" w:hAnsi="Times New Roman" w:eastAsia="Aptos Narrow" w:cs="Times New Roman"/>
                <w:i w:val="0"/>
                <w:iCs w:val="0"/>
                <w:color w:val="000000"/>
                <w:kern w:val="0"/>
                <w:sz w:val="24"/>
                <w:szCs w:val="24"/>
                <w:u w:val="none"/>
                <w:lang w:val="en-US" w:eastAsia="zh-CN" w:bidi="ar"/>
              </w:rPr>
              <w:t>5.45</w:t>
            </w:r>
          </w:p>
        </w:tc>
        <w:tc>
          <w:tcPr>
            <w:tcW w:w="1031" w:type="dxa"/>
            <w:gridSpan w:val="2"/>
            <w:vMerge w:val="continue"/>
            <w:tcBorders>
              <w:top w:val="single" w:color="000000" w:sz="4" w:space="0"/>
              <w:left w:val="single" w:color="000000" w:sz="4" w:space="0"/>
              <w:bottom w:val="single" w:color="000000" w:sz="8" w:space="0"/>
              <w:right w:val="single" w:color="000000" w:sz="8" w:space="0"/>
            </w:tcBorders>
            <w:shd w:val="clear" w:color="auto" w:fill="auto"/>
            <w:vAlign w:val="center"/>
          </w:tcPr>
          <w:p w14:paraId="167ACB46">
            <w:pPr>
              <w:jc w:val="center"/>
              <w:rPr>
                <w:rFonts w:hint="default" w:ascii="Aptos Narrow" w:hAnsi="Aptos Narrow" w:eastAsia="Aptos Narrow" w:cs="Aptos Narrow"/>
                <w:i w:val="0"/>
                <w:iCs w:val="0"/>
                <w:color w:val="000000"/>
                <w:sz w:val="22"/>
                <w:szCs w:val="22"/>
                <w:u w:val="none"/>
              </w:rPr>
            </w:pPr>
          </w:p>
        </w:tc>
      </w:tr>
    </w:tbl>
    <w:p w14:paraId="16FB08DD"/>
    <w:sectPr>
      <w:pgSz w:w="16840" w:h="11920" w:orient="landscape"/>
      <w:pgMar w:top="708" w:right="1220" w:bottom="283" w:left="640" w:header="673" w:footer="448"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Trebuchet MS">
    <w:panose1 w:val="020B0603020202020204"/>
    <w:charset w:val="01"/>
    <w:family w:val="swiss"/>
    <w:pitch w:val="default"/>
    <w:sig w:usb0="00000687" w:usb1="00000000" w:usb2="00000000" w:usb3="00000000" w:csb0="2000009F" w:csb1="00000000"/>
  </w:font>
  <w:font w:name="Tahoma">
    <w:panose1 w:val="020B0604030504040204"/>
    <w:charset w:val="01"/>
    <w:family w:val="swiss"/>
    <w:pitch w:val="default"/>
    <w:sig w:usb0="E1002EFF" w:usb1="C000605B" w:usb2="00000029" w:usb3="00000000" w:csb0="200101FF" w:csb1="20280000"/>
  </w:font>
  <w:font w:name="Arial MT">
    <w:altName w:val="Arial"/>
    <w:panose1 w:val="00000000000000000000"/>
    <w:charset w:val="01"/>
    <w:family w:val="swiss"/>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Symbol">
    <w:panose1 w:val="05050102010706020507"/>
    <w:charset w:val="02"/>
    <w:family w:val="decorative"/>
    <w:pitch w:val="default"/>
    <w:sig w:usb0="00000000" w:usb1="00000000" w:usb2="00000000" w:usb3="00000000" w:csb0="80000000" w:csb1="00000000"/>
  </w:font>
  <w:font w:name="Aptos Narrow">
    <w:altName w:val="AMGDT"/>
    <w:panose1 w:val="00000000000000000000"/>
    <w:charset w:val="00"/>
    <w:family w:val="auto"/>
    <w:pitch w:val="default"/>
    <w:sig w:usb0="00000000" w:usb1="00000000" w:usb2="00000000" w:usb3="00000000" w:csb0="00000000" w:csb1="00000000"/>
  </w:font>
  <w:font w:name="sans-serif">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A6B79">
    <w:pPr>
      <w:pStyle w:val="13"/>
    </w:pPr>
    <w:r>
      <w:rPr>
        <w:sz w:val="18"/>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 name="Text Box 4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2223A6">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zSVju0AAAAAUB&#10;AAAPAAAAAAAAAAEAIAAAACIAAABkcnMvZG93bnJldi54bWxQSwECFAAUAAAACACHTuJACHWsUiMC&#10;AABkBAAADgAAAAAAAAABACAAAAAfAQAAZHJzL2Uyb0RvYy54bWxQSwUGAAAAAAYABgBZAQAAtAUA&#10;AAAA&#10;">
              <v:fill on="f" focussize="0,0"/>
              <v:stroke on="f" weight="0.5pt"/>
              <v:imagedata o:title=""/>
              <o:lock v:ext="edit" aspectratio="f"/>
              <v:textbox inset="0mm,0mm,0mm,0mm" style="mso-fit-shape-to-text:t;">
                <w:txbxContent>
                  <w:p w14:paraId="702223A6">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34D18">
    <w:pPr>
      <w:pStyle w:val="12"/>
      <w:spacing w:line="14" w:lineRule="auto"/>
      <w:rPr>
        <w:sz w:val="20"/>
      </w:rPr>
    </w:pPr>
    <w:r>
      <w:rPr>
        <w:sz w:val="20"/>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425" name="Text Box 4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5E1554">
                          <w:pPr>
                            <w:pStyle w:val="1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s0lY7tAAAAAF&#10;AQAADwAAAAAAAAABACAAAAAiAAAAZHJzL2Rvd25yZXYueG1sUEsBAhQAFAAAAAgAh07iQKn0ydck&#10;AgAAZAQAAA4AAAAAAAAAAQAgAAAAHwEAAGRycy9lMm9Eb2MueG1sUEsFBgAAAAAGAAYAWQEAALUF&#10;AAAAAA==&#10;">
              <v:fill on="f" focussize="0,0"/>
              <v:stroke on="f" weight="0.5pt"/>
              <v:imagedata o:title=""/>
              <o:lock v:ext="edit" aspectratio="f"/>
              <v:textbox inset="0mm,0mm,0mm,0mm" style="mso-fit-shape-to-text:t;">
                <w:txbxContent>
                  <w:p w14:paraId="7E5E1554">
                    <w:pPr>
                      <w:pStyle w:val="13"/>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2559AA">
    <w:pPr>
      <w:pStyle w:val="12"/>
      <w:spacing w:line="14" w:lineRule="auto"/>
      <w:rPr>
        <w:sz w:val="20"/>
      </w:rPr>
    </w:pPr>
    <w:r>
      <w:rPr>
        <w:sz w:val="20"/>
      </w:rPr>
      <mc:AlternateContent>
        <mc:Choice Requires="wps">
          <w:drawing>
            <wp:anchor distT="0" distB="0" distL="0" distR="0" simplePos="0" relativeHeight="251674624" behindDoc="1" locked="0" layoutInCell="1" allowOverlap="1">
              <wp:simplePos x="0" y="0"/>
              <wp:positionH relativeFrom="page">
                <wp:posOffset>4759960</wp:posOffset>
              </wp:positionH>
              <wp:positionV relativeFrom="page">
                <wp:posOffset>414020</wp:posOffset>
              </wp:positionV>
              <wp:extent cx="2110740" cy="180975"/>
              <wp:effectExtent l="0" t="0" r="0" b="0"/>
              <wp:wrapNone/>
              <wp:docPr id="1" name="Textbox 1"/>
              <wp:cNvGraphicFramePr/>
              <a:graphic xmlns:a="http://schemas.openxmlformats.org/drawingml/2006/main">
                <a:graphicData uri="http://schemas.microsoft.com/office/word/2010/wordprocessingShape">
                  <wps:wsp>
                    <wps:cNvSpPr txBox="1"/>
                    <wps:spPr>
                      <a:xfrm>
                        <a:off x="0" y="0"/>
                        <a:ext cx="2110740" cy="180975"/>
                      </a:xfrm>
                      <a:prstGeom prst="rect">
                        <a:avLst/>
                      </a:prstGeom>
                    </wps:spPr>
                    <wps:txbx>
                      <w:txbxContent>
                        <w:p w14:paraId="49EC38C1">
                          <w:pPr>
                            <w:spacing w:before="11"/>
                            <w:ind w:left="20" w:right="0" w:firstLine="0"/>
                            <w:jc w:val="left"/>
                            <w:rPr>
                              <w:i/>
                              <w:sz w:val="22"/>
                            </w:rPr>
                          </w:pPr>
                          <w:r>
                            <w:rPr>
                              <w:i/>
                              <w:sz w:val="22"/>
                            </w:rPr>
                            <w:t>Maheshwari</w:t>
                          </w:r>
                          <w:r>
                            <w:rPr>
                              <w:i/>
                              <w:spacing w:val="-6"/>
                              <w:sz w:val="22"/>
                            </w:rPr>
                            <w:t xml:space="preserve"> </w:t>
                          </w:r>
                          <w:r>
                            <w:rPr>
                              <w:i/>
                              <w:sz w:val="22"/>
                            </w:rPr>
                            <w:t>Mining</w:t>
                          </w:r>
                          <w:r>
                            <w:rPr>
                              <w:i/>
                              <w:spacing w:val="-10"/>
                              <w:sz w:val="22"/>
                            </w:rPr>
                            <w:t xml:space="preserve"> </w:t>
                          </w:r>
                          <w:r>
                            <w:rPr>
                              <w:i/>
                              <w:sz w:val="22"/>
                            </w:rPr>
                            <w:t>Primate</w:t>
                          </w:r>
                          <w:r>
                            <w:rPr>
                              <w:i/>
                              <w:spacing w:val="-5"/>
                              <w:sz w:val="22"/>
                            </w:rPr>
                            <w:t xml:space="preserve"> </w:t>
                          </w:r>
                          <w:r>
                            <w:rPr>
                              <w:i/>
                              <w:spacing w:val="-2"/>
                              <w:sz w:val="22"/>
                            </w:rPr>
                            <w:t>Limited</w:t>
                          </w:r>
                        </w:p>
                      </w:txbxContent>
                    </wps:txbx>
                    <wps:bodyPr wrap="square" lIns="0" tIns="0" rIns="0" bIns="0" rtlCol="0">
                      <a:noAutofit/>
                    </wps:bodyPr>
                  </wps:wsp>
                </a:graphicData>
              </a:graphic>
            </wp:anchor>
          </w:drawing>
        </mc:Choice>
        <mc:Fallback>
          <w:pict>
            <v:shape id="Textbox 1" o:spid="_x0000_s1026" o:spt="202" type="#_x0000_t202" style="position:absolute;left:0pt;margin-left:374.8pt;margin-top:32.6pt;height:14.25pt;width:166.2pt;mso-position-horizontal-relative:page;mso-position-vertical-relative:page;z-index:-251641856;mso-width-relative:page;mso-height-relative:page;" filled="f" stroked="f" coordsize="21600,21600" o:gfxdata="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c&#10;L7Io2QAAAAoBAAAPAAAAAAAAAAEAIAAAACIAAABkcnMvZG93bnJldi54bWxQSwECFAAUAAAACACH&#10;TuJAUiQsDbEBAAB0AwAADgAAAAAAAAABACAAAAAoAQAAZHJzL2Uyb0RvYy54bWxQSwUGAAAAAAYA&#10;BgBZAQAASwUAAAAA&#10;">
              <v:fill on="f" focussize="0,0"/>
              <v:stroke on="f"/>
              <v:imagedata o:title=""/>
              <o:lock v:ext="edit" aspectratio="f"/>
              <v:textbox inset="0mm,0mm,0mm,0mm">
                <w:txbxContent>
                  <w:p w14:paraId="49EC38C1">
                    <w:pPr>
                      <w:spacing w:before="11"/>
                      <w:ind w:left="20" w:right="0" w:firstLine="0"/>
                      <w:jc w:val="left"/>
                      <w:rPr>
                        <w:i/>
                        <w:sz w:val="22"/>
                      </w:rPr>
                    </w:pPr>
                    <w:r>
                      <w:rPr>
                        <w:i/>
                        <w:sz w:val="22"/>
                      </w:rPr>
                      <w:t>Maheshwari</w:t>
                    </w:r>
                    <w:r>
                      <w:rPr>
                        <w:i/>
                        <w:spacing w:val="-6"/>
                        <w:sz w:val="22"/>
                      </w:rPr>
                      <w:t xml:space="preserve"> </w:t>
                    </w:r>
                    <w:r>
                      <w:rPr>
                        <w:i/>
                        <w:sz w:val="22"/>
                      </w:rPr>
                      <w:t>Mining</w:t>
                    </w:r>
                    <w:r>
                      <w:rPr>
                        <w:i/>
                        <w:spacing w:val="-10"/>
                        <w:sz w:val="22"/>
                      </w:rPr>
                      <w:t xml:space="preserve"> </w:t>
                    </w:r>
                    <w:r>
                      <w:rPr>
                        <w:i/>
                        <w:sz w:val="22"/>
                      </w:rPr>
                      <w:t>Primate</w:t>
                    </w:r>
                    <w:r>
                      <w:rPr>
                        <w:i/>
                        <w:spacing w:val="-5"/>
                        <w:sz w:val="22"/>
                      </w:rPr>
                      <w:t xml:space="preserve"> </w:t>
                    </w:r>
                    <w:r>
                      <w:rPr>
                        <w:i/>
                        <w:spacing w:val="-2"/>
                        <w:sz w:val="22"/>
                      </w:rPr>
                      <w:t>Limited</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AB078">
    <w:pPr>
      <w:pStyle w:val="12"/>
      <w:spacing w:line="14" w:lineRule="auto"/>
      <w:rPr>
        <w:sz w:val="20"/>
      </w:rPr>
    </w:pPr>
    <w:r>
      <w:rPr>
        <w:sz w:val="20"/>
      </w:rPr>
      <mc:AlternateContent>
        <mc:Choice Requires="wps">
          <w:drawing>
            <wp:anchor distT="0" distB="0" distL="0" distR="0" simplePos="0" relativeHeight="251674624" behindDoc="1" locked="0" layoutInCell="1" allowOverlap="1">
              <wp:simplePos x="0" y="0"/>
              <wp:positionH relativeFrom="page">
                <wp:posOffset>7603490</wp:posOffset>
              </wp:positionH>
              <wp:positionV relativeFrom="page">
                <wp:posOffset>223520</wp:posOffset>
              </wp:positionV>
              <wp:extent cx="2110740" cy="180975"/>
              <wp:effectExtent l="0" t="0" r="0" b="0"/>
              <wp:wrapNone/>
              <wp:docPr id="2" name="Textbox 2"/>
              <wp:cNvGraphicFramePr/>
              <a:graphic xmlns:a="http://schemas.openxmlformats.org/drawingml/2006/main">
                <a:graphicData uri="http://schemas.microsoft.com/office/word/2010/wordprocessingShape">
                  <wps:wsp>
                    <wps:cNvSpPr txBox="1"/>
                    <wps:spPr>
                      <a:xfrm>
                        <a:off x="0" y="0"/>
                        <a:ext cx="2110740" cy="180975"/>
                      </a:xfrm>
                      <a:prstGeom prst="rect">
                        <a:avLst/>
                      </a:prstGeom>
                    </wps:spPr>
                    <wps:txbx>
                      <w:txbxContent>
                        <w:p w14:paraId="6D62ECD3">
                          <w:pPr>
                            <w:spacing w:before="11"/>
                            <w:ind w:left="20" w:right="0" w:firstLine="0"/>
                            <w:jc w:val="left"/>
                            <w:rPr>
                              <w:i/>
                              <w:sz w:val="22"/>
                            </w:rPr>
                          </w:pPr>
                          <w:r>
                            <w:rPr>
                              <w:i/>
                              <w:sz w:val="22"/>
                            </w:rPr>
                            <w:t>Maheshwari</w:t>
                          </w:r>
                          <w:r>
                            <w:rPr>
                              <w:i/>
                              <w:spacing w:val="-6"/>
                              <w:sz w:val="22"/>
                            </w:rPr>
                            <w:t xml:space="preserve"> </w:t>
                          </w:r>
                          <w:r>
                            <w:rPr>
                              <w:i/>
                              <w:sz w:val="22"/>
                            </w:rPr>
                            <w:t>Mining</w:t>
                          </w:r>
                          <w:r>
                            <w:rPr>
                              <w:i/>
                              <w:spacing w:val="-10"/>
                              <w:sz w:val="22"/>
                            </w:rPr>
                            <w:t xml:space="preserve"> </w:t>
                          </w:r>
                          <w:r>
                            <w:rPr>
                              <w:i/>
                              <w:sz w:val="22"/>
                            </w:rPr>
                            <w:t>Primate</w:t>
                          </w:r>
                          <w:r>
                            <w:rPr>
                              <w:i/>
                              <w:spacing w:val="-5"/>
                              <w:sz w:val="22"/>
                            </w:rPr>
                            <w:t xml:space="preserve"> </w:t>
                          </w:r>
                          <w:r>
                            <w:rPr>
                              <w:i/>
                              <w:spacing w:val="-2"/>
                              <w:sz w:val="22"/>
                            </w:rPr>
                            <w:t>Limited</w:t>
                          </w:r>
                        </w:p>
                      </w:txbxContent>
                    </wps:txbx>
                    <wps:bodyPr wrap="square" lIns="0" tIns="0" rIns="0" bIns="0" rtlCol="0">
                      <a:noAutofit/>
                    </wps:bodyPr>
                  </wps:wsp>
                </a:graphicData>
              </a:graphic>
            </wp:anchor>
          </w:drawing>
        </mc:Choice>
        <mc:Fallback>
          <w:pict>
            <v:shape id="Textbox 2" o:spid="_x0000_s1026" o:spt="202" type="#_x0000_t202" style="position:absolute;left:0pt;margin-left:598.7pt;margin-top:17.6pt;height:14.25pt;width:166.2pt;mso-position-horizontal-relative:page;mso-position-vertical-relative:page;z-index:-251641856;mso-width-relative:page;mso-height-relative:page;" filled="f" stroked="f" coordsize="21600,21600" o:gfxdata="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FxQU8raAAAACwEAAA8AAAAAAAAAAQAgAAAAIgAAAGRycy9kb3ducmV2LnhtbFBLAQIUABQAAAAI&#10;AIdO4kBjCZ3VsgEAAHQDAAAOAAAAAAAAAAEAIAAAACkBAABkcnMvZTJvRG9jLnhtbFBLBQYAAAAA&#10;BgAGAFkBAABNBQAAAAA=&#10;">
              <v:fill on="f" focussize="0,0"/>
              <v:stroke on="f"/>
              <v:imagedata o:title=""/>
              <o:lock v:ext="edit" aspectratio="f"/>
              <v:textbox inset="0mm,0mm,0mm,0mm">
                <w:txbxContent>
                  <w:p w14:paraId="6D62ECD3">
                    <w:pPr>
                      <w:spacing w:before="11"/>
                      <w:ind w:left="20" w:right="0" w:firstLine="0"/>
                      <w:jc w:val="left"/>
                      <w:rPr>
                        <w:i/>
                        <w:sz w:val="22"/>
                      </w:rPr>
                    </w:pPr>
                    <w:r>
                      <w:rPr>
                        <w:i/>
                        <w:sz w:val="22"/>
                      </w:rPr>
                      <w:t>Maheshwari</w:t>
                    </w:r>
                    <w:r>
                      <w:rPr>
                        <w:i/>
                        <w:spacing w:val="-6"/>
                        <w:sz w:val="22"/>
                      </w:rPr>
                      <w:t xml:space="preserve"> </w:t>
                    </w:r>
                    <w:r>
                      <w:rPr>
                        <w:i/>
                        <w:sz w:val="22"/>
                      </w:rPr>
                      <w:t>Mining</w:t>
                    </w:r>
                    <w:r>
                      <w:rPr>
                        <w:i/>
                        <w:spacing w:val="-10"/>
                        <w:sz w:val="22"/>
                      </w:rPr>
                      <w:t xml:space="preserve"> </w:t>
                    </w:r>
                    <w:r>
                      <w:rPr>
                        <w:i/>
                        <w:sz w:val="22"/>
                      </w:rPr>
                      <w:t>Primate</w:t>
                    </w:r>
                    <w:r>
                      <w:rPr>
                        <w:i/>
                        <w:spacing w:val="-5"/>
                        <w:sz w:val="22"/>
                      </w:rPr>
                      <w:t xml:space="preserve"> </w:t>
                    </w:r>
                    <w:r>
                      <w:rPr>
                        <w:i/>
                        <w:spacing w:val="-2"/>
                        <w:sz w:val="22"/>
                      </w:rPr>
                      <w:t>Limited</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6"/>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spacing w:val="-1"/>
        <w:w w:val="100"/>
        <w:lang w:val="en-US" w:eastAsia="en-US" w:bidi="ar-SA"/>
      </w:rPr>
    </w:lvl>
    <w:lvl w:ilvl="2" w:tentative="0">
      <w:start w:val="1"/>
      <w:numFmt w:val="decimal"/>
      <w:lvlText w:val="%1.%2.%3."/>
      <w:lvlJc w:val="left"/>
      <w:pPr>
        <w:ind w:left="1040" w:hanging="600"/>
        <w:jc w:val="left"/>
      </w:pPr>
      <w:rPr>
        <w:rFonts w:hint="default"/>
        <w:spacing w:val="0"/>
        <w:w w:val="100"/>
        <w:lang w:val="en-US" w:eastAsia="en-US" w:bidi="ar-SA"/>
      </w:rPr>
    </w:lvl>
    <w:lvl w:ilvl="3" w:tentative="0">
      <w:start w:val="1"/>
      <w:numFmt w:val="decimal"/>
      <w:lvlText w:val="%1.%2.%3.%4."/>
      <w:lvlJc w:val="left"/>
      <w:pPr>
        <w:ind w:left="1267" w:hanging="780"/>
        <w:jc w:val="left"/>
      </w:pPr>
      <w:rPr>
        <w:rFonts w:hint="default"/>
        <w:spacing w:val="0"/>
        <w:w w:val="100"/>
        <w:lang w:val="en-US" w:eastAsia="en-US" w:bidi="ar-SA"/>
      </w:rPr>
    </w:lvl>
    <w:lvl w:ilvl="4" w:tentative="0">
      <w:start w:val="0"/>
      <w:numFmt w:val="bullet"/>
      <w:lvlText w:val=""/>
      <w:lvlJc w:val="left"/>
      <w:pPr>
        <w:ind w:left="907" w:hanging="780"/>
      </w:pPr>
      <w:rPr>
        <w:rFonts w:hint="default" w:ascii="Wingdings" w:hAnsi="Wingdings" w:eastAsia="Wingdings" w:cs="Wingdings"/>
        <w:b w:val="0"/>
        <w:bCs w:val="0"/>
        <w:i w:val="0"/>
        <w:iCs w:val="0"/>
        <w:spacing w:val="0"/>
        <w:w w:val="100"/>
        <w:sz w:val="24"/>
        <w:szCs w:val="24"/>
        <w:lang w:val="en-US" w:eastAsia="en-US" w:bidi="ar-SA"/>
      </w:rPr>
    </w:lvl>
    <w:lvl w:ilvl="5" w:tentative="0">
      <w:start w:val="0"/>
      <w:numFmt w:val="bullet"/>
      <w:lvlText w:val=""/>
      <w:lvlJc w:val="left"/>
      <w:pPr>
        <w:ind w:left="1034" w:hanging="780"/>
      </w:pPr>
      <w:rPr>
        <w:rFonts w:hint="default" w:ascii="Wingdings" w:hAnsi="Wingdings" w:eastAsia="Wingdings" w:cs="Wingdings"/>
        <w:b w:val="0"/>
        <w:bCs w:val="0"/>
        <w:i w:val="0"/>
        <w:iCs w:val="0"/>
        <w:spacing w:val="0"/>
        <w:w w:val="100"/>
        <w:sz w:val="24"/>
        <w:szCs w:val="24"/>
        <w:lang w:val="en-US" w:eastAsia="en-US" w:bidi="ar-SA"/>
      </w:rPr>
    </w:lvl>
    <w:lvl w:ilvl="6" w:tentative="0">
      <w:start w:val="0"/>
      <w:numFmt w:val="bullet"/>
      <w:lvlText w:val="•"/>
      <w:lvlJc w:val="left"/>
      <w:pPr>
        <w:ind w:left="1400" w:hanging="780"/>
      </w:pPr>
      <w:rPr>
        <w:rFonts w:hint="default"/>
        <w:lang w:val="en-US" w:eastAsia="en-US" w:bidi="ar-SA"/>
      </w:rPr>
    </w:lvl>
    <w:lvl w:ilvl="7" w:tentative="0">
      <w:start w:val="0"/>
      <w:numFmt w:val="bullet"/>
      <w:lvlText w:val="•"/>
      <w:lvlJc w:val="left"/>
      <w:pPr>
        <w:ind w:left="2020" w:hanging="780"/>
      </w:pPr>
      <w:rPr>
        <w:rFonts w:hint="default"/>
        <w:lang w:val="en-US" w:eastAsia="en-US" w:bidi="ar-SA"/>
      </w:rPr>
    </w:lvl>
    <w:lvl w:ilvl="8" w:tentative="0">
      <w:start w:val="0"/>
      <w:numFmt w:val="bullet"/>
      <w:lvlText w:val="•"/>
      <w:lvlJc w:val="left"/>
      <w:pPr>
        <w:ind w:left="2640" w:hanging="780"/>
      </w:pPr>
      <w:rPr>
        <w:rFonts w:hint="default"/>
        <w:lang w:val="en-US" w:eastAsia="en-US" w:bidi="ar-SA"/>
      </w:rPr>
    </w:lvl>
  </w:abstractNum>
  <w:abstractNum w:abstractNumId="1">
    <w:nsid w:val="9C8AC8EF"/>
    <w:multiLevelType w:val="multilevel"/>
    <w:tmpl w:val="9C8AC8EF"/>
    <w:lvl w:ilvl="0" w:tentative="0">
      <w:start w:val="1"/>
      <w:numFmt w:val="decimal"/>
      <w:lvlText w:val="(%1)"/>
      <w:lvlJc w:val="left"/>
      <w:pPr>
        <w:ind w:left="487" w:hanging="339"/>
        <w:jc w:val="left"/>
      </w:pPr>
      <w:rPr>
        <w:rFonts w:hint="default" w:ascii="Times New Roman" w:hAnsi="Times New Roman" w:eastAsia="Times New Roman" w:cs="Times New Roman"/>
        <w:b w:val="0"/>
        <w:bCs w:val="0"/>
        <w:i w:val="0"/>
        <w:iCs w:val="0"/>
        <w:spacing w:val="0"/>
        <w:w w:val="100"/>
        <w:sz w:val="24"/>
        <w:szCs w:val="24"/>
        <w:lang w:val="en-US" w:eastAsia="en-US" w:bidi="ar-SA"/>
      </w:rPr>
    </w:lvl>
    <w:lvl w:ilvl="1" w:tentative="0">
      <w:start w:val="0"/>
      <w:numFmt w:val="bullet"/>
      <w:lvlText w:val="•"/>
      <w:lvlJc w:val="left"/>
      <w:pPr>
        <w:ind w:left="1524" w:hanging="339"/>
      </w:pPr>
      <w:rPr>
        <w:rFonts w:hint="default"/>
        <w:lang w:val="en-US" w:eastAsia="en-US" w:bidi="ar-SA"/>
      </w:rPr>
    </w:lvl>
    <w:lvl w:ilvl="2" w:tentative="0">
      <w:start w:val="0"/>
      <w:numFmt w:val="bullet"/>
      <w:lvlText w:val="•"/>
      <w:lvlJc w:val="left"/>
      <w:pPr>
        <w:ind w:left="2569" w:hanging="339"/>
      </w:pPr>
      <w:rPr>
        <w:rFonts w:hint="default"/>
        <w:lang w:val="en-US" w:eastAsia="en-US" w:bidi="ar-SA"/>
      </w:rPr>
    </w:lvl>
    <w:lvl w:ilvl="3" w:tentative="0">
      <w:start w:val="0"/>
      <w:numFmt w:val="bullet"/>
      <w:lvlText w:val="•"/>
      <w:lvlJc w:val="left"/>
      <w:pPr>
        <w:ind w:left="3614" w:hanging="339"/>
      </w:pPr>
      <w:rPr>
        <w:rFonts w:hint="default"/>
        <w:lang w:val="en-US" w:eastAsia="en-US" w:bidi="ar-SA"/>
      </w:rPr>
    </w:lvl>
    <w:lvl w:ilvl="4" w:tentative="0">
      <w:start w:val="0"/>
      <w:numFmt w:val="bullet"/>
      <w:lvlText w:val="•"/>
      <w:lvlJc w:val="left"/>
      <w:pPr>
        <w:ind w:left="4659" w:hanging="339"/>
      </w:pPr>
      <w:rPr>
        <w:rFonts w:hint="default"/>
        <w:lang w:val="en-US" w:eastAsia="en-US" w:bidi="ar-SA"/>
      </w:rPr>
    </w:lvl>
    <w:lvl w:ilvl="5" w:tentative="0">
      <w:start w:val="0"/>
      <w:numFmt w:val="bullet"/>
      <w:lvlText w:val="•"/>
      <w:lvlJc w:val="left"/>
      <w:pPr>
        <w:ind w:left="5704" w:hanging="339"/>
      </w:pPr>
      <w:rPr>
        <w:rFonts w:hint="default"/>
        <w:lang w:val="en-US" w:eastAsia="en-US" w:bidi="ar-SA"/>
      </w:rPr>
    </w:lvl>
    <w:lvl w:ilvl="6" w:tentative="0">
      <w:start w:val="0"/>
      <w:numFmt w:val="bullet"/>
      <w:lvlText w:val="•"/>
      <w:lvlJc w:val="left"/>
      <w:pPr>
        <w:ind w:left="6749" w:hanging="339"/>
      </w:pPr>
      <w:rPr>
        <w:rFonts w:hint="default"/>
        <w:lang w:val="en-US" w:eastAsia="en-US" w:bidi="ar-SA"/>
      </w:rPr>
    </w:lvl>
    <w:lvl w:ilvl="7" w:tentative="0">
      <w:start w:val="0"/>
      <w:numFmt w:val="bullet"/>
      <w:lvlText w:val="•"/>
      <w:lvlJc w:val="left"/>
      <w:pPr>
        <w:ind w:left="7794" w:hanging="339"/>
      </w:pPr>
      <w:rPr>
        <w:rFonts w:hint="default"/>
        <w:lang w:val="en-US" w:eastAsia="en-US" w:bidi="ar-SA"/>
      </w:rPr>
    </w:lvl>
    <w:lvl w:ilvl="8" w:tentative="0">
      <w:start w:val="0"/>
      <w:numFmt w:val="bullet"/>
      <w:lvlText w:val="•"/>
      <w:lvlJc w:val="left"/>
      <w:pPr>
        <w:ind w:left="8839" w:hanging="339"/>
      </w:pPr>
      <w:rPr>
        <w:rFonts w:hint="default"/>
        <w:lang w:val="en-US" w:eastAsia="en-US" w:bidi="ar-SA"/>
      </w:rPr>
    </w:lvl>
  </w:abstractNum>
  <w:abstractNum w:abstractNumId="2">
    <w:nsid w:val="B5E306ED"/>
    <w:multiLevelType w:val="multilevel"/>
    <w:tmpl w:val="B5E306ED"/>
    <w:lvl w:ilvl="0" w:tentative="0">
      <w:start w:val="4"/>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spacing w:val="-1"/>
        <w:w w:val="100"/>
        <w:lang w:val="en-US" w:eastAsia="en-US" w:bidi="ar-SA"/>
      </w:rPr>
    </w:lvl>
    <w:lvl w:ilvl="2" w:tentative="0">
      <w:start w:val="1"/>
      <w:numFmt w:val="lowerLetter"/>
      <w:lvlText w:val="(%3)"/>
      <w:lvlJc w:val="left"/>
      <w:pPr>
        <w:ind w:left="1653" w:hanging="327"/>
        <w:jc w:val="left"/>
      </w:pPr>
      <w:rPr>
        <w:rFonts w:hint="default" w:ascii="Times New Roman" w:hAnsi="Times New Roman" w:eastAsia="Times New Roman" w:cs="Times New Roman"/>
        <w:b w:val="0"/>
        <w:bCs w:val="0"/>
        <w:i w:val="0"/>
        <w:iCs w:val="0"/>
        <w:spacing w:val="0"/>
        <w:w w:val="100"/>
        <w:sz w:val="24"/>
        <w:szCs w:val="24"/>
        <w:lang w:val="en-US" w:eastAsia="en-US" w:bidi="ar-SA"/>
      </w:rPr>
    </w:lvl>
    <w:lvl w:ilvl="3" w:tentative="0">
      <w:start w:val="0"/>
      <w:numFmt w:val="bullet"/>
      <w:lvlText w:val="•"/>
      <w:lvlJc w:val="left"/>
      <w:pPr>
        <w:ind w:left="2048" w:hanging="327"/>
      </w:pPr>
      <w:rPr>
        <w:rFonts w:hint="default"/>
        <w:lang w:val="en-US" w:eastAsia="en-US" w:bidi="ar-SA"/>
      </w:rPr>
    </w:lvl>
    <w:lvl w:ilvl="4" w:tentative="0">
      <w:start w:val="0"/>
      <w:numFmt w:val="bullet"/>
      <w:lvlText w:val="•"/>
      <w:lvlJc w:val="left"/>
      <w:pPr>
        <w:ind w:left="2242" w:hanging="327"/>
      </w:pPr>
      <w:rPr>
        <w:rFonts w:hint="default"/>
        <w:lang w:val="en-US" w:eastAsia="en-US" w:bidi="ar-SA"/>
      </w:rPr>
    </w:lvl>
    <w:lvl w:ilvl="5" w:tentative="0">
      <w:start w:val="0"/>
      <w:numFmt w:val="bullet"/>
      <w:lvlText w:val="•"/>
      <w:lvlJc w:val="left"/>
      <w:pPr>
        <w:ind w:left="2436" w:hanging="327"/>
      </w:pPr>
      <w:rPr>
        <w:rFonts w:hint="default"/>
        <w:lang w:val="en-US" w:eastAsia="en-US" w:bidi="ar-SA"/>
      </w:rPr>
    </w:lvl>
    <w:lvl w:ilvl="6" w:tentative="0">
      <w:start w:val="0"/>
      <w:numFmt w:val="bullet"/>
      <w:lvlText w:val="•"/>
      <w:lvlJc w:val="left"/>
      <w:pPr>
        <w:ind w:left="2630" w:hanging="327"/>
      </w:pPr>
      <w:rPr>
        <w:rFonts w:hint="default"/>
        <w:lang w:val="en-US" w:eastAsia="en-US" w:bidi="ar-SA"/>
      </w:rPr>
    </w:lvl>
    <w:lvl w:ilvl="7" w:tentative="0">
      <w:start w:val="0"/>
      <w:numFmt w:val="bullet"/>
      <w:lvlText w:val="•"/>
      <w:lvlJc w:val="left"/>
      <w:pPr>
        <w:ind w:left="2824" w:hanging="327"/>
      </w:pPr>
      <w:rPr>
        <w:rFonts w:hint="default"/>
        <w:lang w:val="en-US" w:eastAsia="en-US" w:bidi="ar-SA"/>
      </w:rPr>
    </w:lvl>
    <w:lvl w:ilvl="8" w:tentative="0">
      <w:start w:val="0"/>
      <w:numFmt w:val="bullet"/>
      <w:lvlText w:val="•"/>
      <w:lvlJc w:val="left"/>
      <w:pPr>
        <w:ind w:left="3019" w:hanging="327"/>
      </w:pPr>
      <w:rPr>
        <w:rFonts w:hint="default"/>
        <w:lang w:val="en-US" w:eastAsia="en-US" w:bidi="ar-SA"/>
      </w:rPr>
    </w:lvl>
  </w:abstractNum>
  <w:abstractNum w:abstractNumId="3">
    <w:nsid w:val="BF205925"/>
    <w:multiLevelType w:val="multilevel"/>
    <w:tmpl w:val="BF205925"/>
    <w:lvl w:ilvl="0" w:tentative="0">
      <w:start w:val="3"/>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1427" w:hanging="490"/>
      </w:pPr>
      <w:rPr>
        <w:rFonts w:hint="default"/>
        <w:lang w:val="en-US" w:eastAsia="en-US" w:bidi="ar-SA"/>
      </w:rPr>
    </w:lvl>
    <w:lvl w:ilvl="3" w:tentative="0">
      <w:start w:val="0"/>
      <w:numFmt w:val="bullet"/>
      <w:lvlText w:val="•"/>
      <w:lvlJc w:val="left"/>
      <w:pPr>
        <w:ind w:left="1651" w:hanging="490"/>
      </w:pPr>
      <w:rPr>
        <w:rFonts w:hint="default"/>
        <w:lang w:val="en-US" w:eastAsia="en-US" w:bidi="ar-SA"/>
      </w:rPr>
    </w:lvl>
    <w:lvl w:ilvl="4" w:tentative="0">
      <w:start w:val="0"/>
      <w:numFmt w:val="bullet"/>
      <w:lvlText w:val="•"/>
      <w:lvlJc w:val="left"/>
      <w:pPr>
        <w:ind w:left="1875" w:hanging="490"/>
      </w:pPr>
      <w:rPr>
        <w:rFonts w:hint="default"/>
        <w:lang w:val="en-US" w:eastAsia="en-US" w:bidi="ar-SA"/>
      </w:rPr>
    </w:lvl>
    <w:lvl w:ilvl="5" w:tentative="0">
      <w:start w:val="0"/>
      <w:numFmt w:val="bullet"/>
      <w:lvlText w:val="•"/>
      <w:lvlJc w:val="left"/>
      <w:pPr>
        <w:ind w:left="2098" w:hanging="490"/>
      </w:pPr>
      <w:rPr>
        <w:rFonts w:hint="default"/>
        <w:lang w:val="en-US" w:eastAsia="en-US" w:bidi="ar-SA"/>
      </w:rPr>
    </w:lvl>
    <w:lvl w:ilvl="6" w:tentative="0">
      <w:start w:val="0"/>
      <w:numFmt w:val="bullet"/>
      <w:lvlText w:val="•"/>
      <w:lvlJc w:val="left"/>
      <w:pPr>
        <w:ind w:left="2322" w:hanging="490"/>
      </w:pPr>
      <w:rPr>
        <w:rFonts w:hint="default"/>
        <w:lang w:val="en-US" w:eastAsia="en-US" w:bidi="ar-SA"/>
      </w:rPr>
    </w:lvl>
    <w:lvl w:ilvl="7" w:tentative="0">
      <w:start w:val="0"/>
      <w:numFmt w:val="bullet"/>
      <w:lvlText w:val="•"/>
      <w:lvlJc w:val="left"/>
      <w:pPr>
        <w:ind w:left="2546" w:hanging="490"/>
      </w:pPr>
      <w:rPr>
        <w:rFonts w:hint="default"/>
        <w:lang w:val="en-US" w:eastAsia="en-US" w:bidi="ar-SA"/>
      </w:rPr>
    </w:lvl>
    <w:lvl w:ilvl="8" w:tentative="0">
      <w:start w:val="0"/>
      <w:numFmt w:val="bullet"/>
      <w:lvlText w:val="•"/>
      <w:lvlJc w:val="left"/>
      <w:pPr>
        <w:ind w:left="2770" w:hanging="490"/>
      </w:pPr>
      <w:rPr>
        <w:rFonts w:hint="default"/>
        <w:lang w:val="en-US" w:eastAsia="en-US" w:bidi="ar-SA"/>
      </w:rPr>
    </w:lvl>
  </w:abstractNum>
  <w:abstractNum w:abstractNumId="4">
    <w:nsid w:val="C8879AEF"/>
    <w:multiLevelType w:val="multilevel"/>
    <w:tmpl w:val="C8879AEF"/>
    <w:lvl w:ilvl="0" w:tentative="0">
      <w:start w:val="6"/>
      <w:numFmt w:val="decimal"/>
      <w:lvlText w:val="%1"/>
      <w:lvlJc w:val="left"/>
      <w:pPr>
        <w:ind w:left="1087" w:hanging="600"/>
        <w:jc w:val="left"/>
      </w:pPr>
      <w:rPr>
        <w:rFonts w:hint="default"/>
        <w:lang w:val="en-US" w:eastAsia="en-US" w:bidi="ar-SA"/>
      </w:rPr>
    </w:lvl>
    <w:lvl w:ilvl="1" w:tentative="0">
      <w:start w:val="2"/>
      <w:numFmt w:val="decimal"/>
      <w:lvlText w:val="%1.%2"/>
      <w:lvlJc w:val="left"/>
      <w:pPr>
        <w:ind w:left="1087" w:hanging="600"/>
        <w:jc w:val="left"/>
      </w:pPr>
      <w:rPr>
        <w:rFonts w:hint="default"/>
        <w:lang w:val="en-US" w:eastAsia="en-US" w:bidi="ar-SA"/>
      </w:rPr>
    </w:lvl>
    <w:lvl w:ilvl="2" w:tentative="0">
      <w:start w:val="3"/>
      <w:numFmt w:val="decimal"/>
      <w:lvlText w:val="%1.%2.%3."/>
      <w:lvlJc w:val="left"/>
      <w:pPr>
        <w:ind w:left="1087" w:hanging="600"/>
        <w:jc w:val="left"/>
      </w:pPr>
      <w:rPr>
        <w:rFonts w:hint="default"/>
        <w:spacing w:val="0"/>
        <w:w w:val="100"/>
        <w:lang w:val="en-US" w:eastAsia="en-US" w:bidi="ar-SA"/>
      </w:rPr>
    </w:lvl>
    <w:lvl w:ilvl="3" w:tentative="0">
      <w:start w:val="1"/>
      <w:numFmt w:val="lowerLetter"/>
      <w:lvlText w:val="%4."/>
      <w:lvlJc w:val="left"/>
      <w:pPr>
        <w:ind w:left="1207" w:hanging="360"/>
        <w:jc w:val="left"/>
      </w:pPr>
      <w:rPr>
        <w:rFonts w:hint="default" w:ascii="Times New Roman" w:hAnsi="Times New Roman" w:eastAsia="Times New Roman" w:cs="Times New Roman"/>
        <w:b w:val="0"/>
        <w:bCs w:val="0"/>
        <w:i w:val="0"/>
        <w:iCs w:val="0"/>
        <w:spacing w:val="0"/>
        <w:w w:val="100"/>
        <w:sz w:val="24"/>
        <w:szCs w:val="24"/>
        <w:lang w:val="en-US" w:eastAsia="en-US" w:bidi="ar-SA"/>
      </w:rPr>
    </w:lvl>
    <w:lvl w:ilvl="4" w:tentative="0">
      <w:start w:val="0"/>
      <w:numFmt w:val="bullet"/>
      <w:lvlText w:val="•"/>
      <w:lvlJc w:val="left"/>
      <w:pPr>
        <w:ind w:left="4443" w:hanging="360"/>
      </w:pPr>
      <w:rPr>
        <w:rFonts w:hint="default"/>
        <w:lang w:val="en-US" w:eastAsia="en-US" w:bidi="ar-SA"/>
      </w:rPr>
    </w:lvl>
    <w:lvl w:ilvl="5" w:tentative="0">
      <w:start w:val="0"/>
      <w:numFmt w:val="bullet"/>
      <w:lvlText w:val="•"/>
      <w:lvlJc w:val="left"/>
      <w:pPr>
        <w:ind w:left="5524" w:hanging="360"/>
      </w:pPr>
      <w:rPr>
        <w:rFonts w:hint="default"/>
        <w:lang w:val="en-US" w:eastAsia="en-US" w:bidi="ar-SA"/>
      </w:rPr>
    </w:lvl>
    <w:lvl w:ilvl="6" w:tentative="0">
      <w:start w:val="0"/>
      <w:numFmt w:val="bullet"/>
      <w:lvlText w:val="•"/>
      <w:lvlJc w:val="left"/>
      <w:pPr>
        <w:ind w:left="6605" w:hanging="360"/>
      </w:pPr>
      <w:rPr>
        <w:rFonts w:hint="default"/>
        <w:lang w:val="en-US" w:eastAsia="en-US" w:bidi="ar-SA"/>
      </w:rPr>
    </w:lvl>
    <w:lvl w:ilvl="7" w:tentative="0">
      <w:start w:val="0"/>
      <w:numFmt w:val="bullet"/>
      <w:lvlText w:val="•"/>
      <w:lvlJc w:val="left"/>
      <w:pPr>
        <w:ind w:left="7686" w:hanging="360"/>
      </w:pPr>
      <w:rPr>
        <w:rFonts w:hint="default"/>
        <w:lang w:val="en-US" w:eastAsia="en-US" w:bidi="ar-SA"/>
      </w:rPr>
    </w:lvl>
    <w:lvl w:ilvl="8" w:tentative="0">
      <w:start w:val="0"/>
      <w:numFmt w:val="bullet"/>
      <w:lvlText w:val="•"/>
      <w:lvlJc w:val="left"/>
      <w:pPr>
        <w:ind w:left="8767" w:hanging="360"/>
      </w:pPr>
      <w:rPr>
        <w:rFonts w:hint="default"/>
        <w:lang w:val="en-US" w:eastAsia="en-US" w:bidi="ar-SA"/>
      </w:rPr>
    </w:lvl>
  </w:abstractNum>
  <w:abstractNum w:abstractNumId="5">
    <w:nsid w:val="CF092B84"/>
    <w:multiLevelType w:val="multilevel"/>
    <w:tmpl w:val="CF092B84"/>
    <w:lvl w:ilvl="0" w:tentative="0">
      <w:start w:val="2"/>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spacing w:val="-1"/>
        <w:w w:val="100"/>
        <w:lang w:val="en-US" w:eastAsia="en-US" w:bidi="ar-SA"/>
      </w:rPr>
    </w:lvl>
    <w:lvl w:ilvl="2" w:tentative="0">
      <w:start w:val="0"/>
      <w:numFmt w:val="bullet"/>
      <w:lvlText w:val="•"/>
      <w:lvlJc w:val="left"/>
      <w:pPr>
        <w:ind w:left="2969" w:hanging="490"/>
      </w:pPr>
      <w:rPr>
        <w:rFonts w:hint="default"/>
        <w:lang w:val="en-US" w:eastAsia="en-US" w:bidi="ar-SA"/>
      </w:rPr>
    </w:lvl>
    <w:lvl w:ilvl="3" w:tentative="0">
      <w:start w:val="0"/>
      <w:numFmt w:val="bullet"/>
      <w:lvlText w:val="•"/>
      <w:lvlJc w:val="left"/>
      <w:pPr>
        <w:ind w:left="3964" w:hanging="490"/>
      </w:pPr>
      <w:rPr>
        <w:rFonts w:hint="default"/>
        <w:lang w:val="en-US" w:eastAsia="en-US" w:bidi="ar-SA"/>
      </w:rPr>
    </w:lvl>
    <w:lvl w:ilvl="4" w:tentative="0">
      <w:start w:val="0"/>
      <w:numFmt w:val="bullet"/>
      <w:lvlText w:val="•"/>
      <w:lvlJc w:val="left"/>
      <w:pPr>
        <w:ind w:left="4959" w:hanging="490"/>
      </w:pPr>
      <w:rPr>
        <w:rFonts w:hint="default"/>
        <w:lang w:val="en-US" w:eastAsia="en-US" w:bidi="ar-SA"/>
      </w:rPr>
    </w:lvl>
    <w:lvl w:ilvl="5" w:tentative="0">
      <w:start w:val="0"/>
      <w:numFmt w:val="bullet"/>
      <w:lvlText w:val="•"/>
      <w:lvlJc w:val="left"/>
      <w:pPr>
        <w:ind w:left="5954" w:hanging="490"/>
      </w:pPr>
      <w:rPr>
        <w:rFonts w:hint="default"/>
        <w:lang w:val="en-US" w:eastAsia="en-US" w:bidi="ar-SA"/>
      </w:rPr>
    </w:lvl>
    <w:lvl w:ilvl="6" w:tentative="0">
      <w:start w:val="0"/>
      <w:numFmt w:val="bullet"/>
      <w:lvlText w:val="•"/>
      <w:lvlJc w:val="left"/>
      <w:pPr>
        <w:ind w:left="6949" w:hanging="490"/>
      </w:pPr>
      <w:rPr>
        <w:rFonts w:hint="default"/>
        <w:lang w:val="en-US" w:eastAsia="en-US" w:bidi="ar-SA"/>
      </w:rPr>
    </w:lvl>
    <w:lvl w:ilvl="7" w:tentative="0">
      <w:start w:val="0"/>
      <w:numFmt w:val="bullet"/>
      <w:lvlText w:val="•"/>
      <w:lvlJc w:val="left"/>
      <w:pPr>
        <w:ind w:left="7944" w:hanging="490"/>
      </w:pPr>
      <w:rPr>
        <w:rFonts w:hint="default"/>
        <w:lang w:val="en-US" w:eastAsia="en-US" w:bidi="ar-SA"/>
      </w:rPr>
    </w:lvl>
    <w:lvl w:ilvl="8" w:tentative="0">
      <w:start w:val="0"/>
      <w:numFmt w:val="bullet"/>
      <w:lvlText w:val="•"/>
      <w:lvlJc w:val="left"/>
      <w:pPr>
        <w:ind w:left="8939" w:hanging="490"/>
      </w:pPr>
      <w:rPr>
        <w:rFonts w:hint="default"/>
        <w:lang w:val="en-US" w:eastAsia="en-US" w:bidi="ar-SA"/>
      </w:rPr>
    </w:lvl>
  </w:abstractNum>
  <w:abstractNum w:abstractNumId="6">
    <w:nsid w:val="D7F9FE59"/>
    <w:multiLevelType w:val="multilevel"/>
    <w:tmpl w:val="D7F9FE59"/>
    <w:lvl w:ilvl="0" w:tentative="0">
      <w:start w:val="10"/>
      <w:numFmt w:val="decimal"/>
      <w:lvlText w:val="%1"/>
      <w:lvlJc w:val="left"/>
      <w:pPr>
        <w:ind w:left="1116" w:hanging="629"/>
        <w:jc w:val="left"/>
      </w:pPr>
      <w:rPr>
        <w:rFonts w:hint="default"/>
        <w:lang w:val="en-US" w:eastAsia="en-US" w:bidi="ar-SA"/>
      </w:rPr>
    </w:lvl>
    <w:lvl w:ilvl="1" w:tentative="0">
      <w:start w:val="1"/>
      <w:numFmt w:val="decimal"/>
      <w:lvlText w:val="%1.%2."/>
      <w:lvlJc w:val="left"/>
      <w:pPr>
        <w:ind w:left="1116" w:hanging="629"/>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1207" w:hanging="360"/>
      </w:pPr>
      <w:rPr>
        <w:rFonts w:hint="default" w:ascii="Symbol" w:hAnsi="Symbol" w:eastAsia="Symbol" w:cs="Symbol"/>
        <w:b w:val="0"/>
        <w:bCs w:val="0"/>
        <w:i w:val="0"/>
        <w:iCs w:val="0"/>
        <w:spacing w:val="0"/>
        <w:w w:val="100"/>
        <w:sz w:val="24"/>
        <w:szCs w:val="24"/>
        <w:lang w:val="en-US" w:eastAsia="en-US" w:bidi="ar-SA"/>
      </w:rPr>
    </w:lvl>
    <w:lvl w:ilvl="3" w:tentative="0">
      <w:start w:val="0"/>
      <w:numFmt w:val="bullet"/>
      <w:lvlText w:val="•"/>
      <w:lvlJc w:val="left"/>
      <w:pPr>
        <w:ind w:left="1520" w:hanging="360"/>
      </w:pPr>
      <w:rPr>
        <w:rFonts w:hint="default"/>
        <w:lang w:val="en-US" w:eastAsia="en-US" w:bidi="ar-SA"/>
      </w:rPr>
    </w:lvl>
    <w:lvl w:ilvl="4" w:tentative="0">
      <w:start w:val="0"/>
      <w:numFmt w:val="bullet"/>
      <w:lvlText w:val="•"/>
      <w:lvlJc w:val="left"/>
      <w:pPr>
        <w:ind w:left="1680" w:hanging="360"/>
      </w:pPr>
      <w:rPr>
        <w:rFonts w:hint="default"/>
        <w:lang w:val="en-US" w:eastAsia="en-US" w:bidi="ar-SA"/>
      </w:rPr>
    </w:lvl>
    <w:lvl w:ilvl="5" w:tentative="0">
      <w:start w:val="0"/>
      <w:numFmt w:val="bullet"/>
      <w:lvlText w:val="•"/>
      <w:lvlJc w:val="left"/>
      <w:pPr>
        <w:ind w:left="1840" w:hanging="360"/>
      </w:pPr>
      <w:rPr>
        <w:rFonts w:hint="default"/>
        <w:lang w:val="en-US" w:eastAsia="en-US" w:bidi="ar-SA"/>
      </w:rPr>
    </w:lvl>
    <w:lvl w:ilvl="6" w:tentative="0">
      <w:start w:val="0"/>
      <w:numFmt w:val="bullet"/>
      <w:lvlText w:val="•"/>
      <w:lvlJc w:val="left"/>
      <w:pPr>
        <w:ind w:left="2000" w:hanging="360"/>
      </w:pPr>
      <w:rPr>
        <w:rFonts w:hint="default"/>
        <w:lang w:val="en-US" w:eastAsia="en-US" w:bidi="ar-SA"/>
      </w:rPr>
    </w:lvl>
    <w:lvl w:ilvl="7" w:tentative="0">
      <w:start w:val="0"/>
      <w:numFmt w:val="bullet"/>
      <w:lvlText w:val="•"/>
      <w:lvlJc w:val="left"/>
      <w:pPr>
        <w:ind w:left="2160" w:hanging="360"/>
      </w:pPr>
      <w:rPr>
        <w:rFonts w:hint="default"/>
        <w:lang w:val="en-US" w:eastAsia="en-US" w:bidi="ar-SA"/>
      </w:rPr>
    </w:lvl>
    <w:lvl w:ilvl="8" w:tentative="0">
      <w:start w:val="0"/>
      <w:numFmt w:val="bullet"/>
      <w:lvlText w:val="•"/>
      <w:lvlJc w:val="left"/>
      <w:pPr>
        <w:ind w:left="2320" w:hanging="360"/>
      </w:pPr>
      <w:rPr>
        <w:rFonts w:hint="default"/>
        <w:lang w:val="en-US" w:eastAsia="en-US" w:bidi="ar-SA"/>
      </w:rPr>
    </w:lvl>
  </w:abstractNum>
  <w:abstractNum w:abstractNumId="7">
    <w:nsid w:val="DCBA6B53"/>
    <w:multiLevelType w:val="multilevel"/>
    <w:tmpl w:val="DCBA6B53"/>
    <w:lvl w:ilvl="0" w:tentative="0">
      <w:start w:val="1"/>
      <w:numFmt w:val="lowerRoman"/>
      <w:lvlText w:val="(%1)"/>
      <w:lvlJc w:val="left"/>
      <w:pPr>
        <w:ind w:left="772" w:hanging="286"/>
        <w:jc w:val="left"/>
      </w:pPr>
      <w:rPr>
        <w:rFonts w:hint="default" w:ascii="Times New Roman" w:hAnsi="Times New Roman" w:eastAsia="Times New Roman" w:cs="Times New Roman"/>
        <w:b/>
        <w:bCs/>
        <w:i/>
        <w:iCs/>
        <w:spacing w:val="0"/>
        <w:w w:val="100"/>
        <w:sz w:val="24"/>
        <w:szCs w:val="24"/>
        <w:lang w:val="en-US" w:eastAsia="en-US" w:bidi="ar-SA"/>
      </w:rPr>
    </w:lvl>
    <w:lvl w:ilvl="1" w:tentative="0">
      <w:start w:val="0"/>
      <w:numFmt w:val="bullet"/>
      <w:lvlText w:val="•"/>
      <w:lvlJc w:val="left"/>
      <w:pPr>
        <w:ind w:left="1794" w:hanging="286"/>
      </w:pPr>
      <w:rPr>
        <w:rFonts w:hint="default"/>
        <w:lang w:val="en-US" w:eastAsia="en-US" w:bidi="ar-SA"/>
      </w:rPr>
    </w:lvl>
    <w:lvl w:ilvl="2" w:tentative="0">
      <w:start w:val="0"/>
      <w:numFmt w:val="bullet"/>
      <w:lvlText w:val="•"/>
      <w:lvlJc w:val="left"/>
      <w:pPr>
        <w:ind w:left="2809" w:hanging="286"/>
      </w:pPr>
      <w:rPr>
        <w:rFonts w:hint="default"/>
        <w:lang w:val="en-US" w:eastAsia="en-US" w:bidi="ar-SA"/>
      </w:rPr>
    </w:lvl>
    <w:lvl w:ilvl="3" w:tentative="0">
      <w:start w:val="0"/>
      <w:numFmt w:val="bullet"/>
      <w:lvlText w:val="•"/>
      <w:lvlJc w:val="left"/>
      <w:pPr>
        <w:ind w:left="3824" w:hanging="286"/>
      </w:pPr>
      <w:rPr>
        <w:rFonts w:hint="default"/>
        <w:lang w:val="en-US" w:eastAsia="en-US" w:bidi="ar-SA"/>
      </w:rPr>
    </w:lvl>
    <w:lvl w:ilvl="4" w:tentative="0">
      <w:start w:val="0"/>
      <w:numFmt w:val="bullet"/>
      <w:lvlText w:val="•"/>
      <w:lvlJc w:val="left"/>
      <w:pPr>
        <w:ind w:left="4839" w:hanging="286"/>
      </w:pPr>
      <w:rPr>
        <w:rFonts w:hint="default"/>
        <w:lang w:val="en-US" w:eastAsia="en-US" w:bidi="ar-SA"/>
      </w:rPr>
    </w:lvl>
    <w:lvl w:ilvl="5" w:tentative="0">
      <w:start w:val="0"/>
      <w:numFmt w:val="bullet"/>
      <w:lvlText w:val="•"/>
      <w:lvlJc w:val="left"/>
      <w:pPr>
        <w:ind w:left="5854" w:hanging="286"/>
      </w:pPr>
      <w:rPr>
        <w:rFonts w:hint="default"/>
        <w:lang w:val="en-US" w:eastAsia="en-US" w:bidi="ar-SA"/>
      </w:rPr>
    </w:lvl>
    <w:lvl w:ilvl="6" w:tentative="0">
      <w:start w:val="0"/>
      <w:numFmt w:val="bullet"/>
      <w:lvlText w:val="•"/>
      <w:lvlJc w:val="left"/>
      <w:pPr>
        <w:ind w:left="6869" w:hanging="286"/>
      </w:pPr>
      <w:rPr>
        <w:rFonts w:hint="default"/>
        <w:lang w:val="en-US" w:eastAsia="en-US" w:bidi="ar-SA"/>
      </w:rPr>
    </w:lvl>
    <w:lvl w:ilvl="7" w:tentative="0">
      <w:start w:val="0"/>
      <w:numFmt w:val="bullet"/>
      <w:lvlText w:val="•"/>
      <w:lvlJc w:val="left"/>
      <w:pPr>
        <w:ind w:left="7884" w:hanging="286"/>
      </w:pPr>
      <w:rPr>
        <w:rFonts w:hint="default"/>
        <w:lang w:val="en-US" w:eastAsia="en-US" w:bidi="ar-SA"/>
      </w:rPr>
    </w:lvl>
    <w:lvl w:ilvl="8" w:tentative="0">
      <w:start w:val="0"/>
      <w:numFmt w:val="bullet"/>
      <w:lvlText w:val="•"/>
      <w:lvlJc w:val="left"/>
      <w:pPr>
        <w:ind w:left="8899" w:hanging="286"/>
      </w:pPr>
      <w:rPr>
        <w:rFonts w:hint="default"/>
        <w:lang w:val="en-US" w:eastAsia="en-US" w:bidi="ar-SA"/>
      </w:rPr>
    </w:lvl>
  </w:abstractNum>
  <w:abstractNum w:abstractNumId="8">
    <w:nsid w:val="F4B5D9F5"/>
    <w:multiLevelType w:val="multilevel"/>
    <w:tmpl w:val="F4B5D9F5"/>
    <w:lvl w:ilvl="0" w:tentative="0">
      <w:start w:val="8"/>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2969" w:hanging="490"/>
      </w:pPr>
      <w:rPr>
        <w:rFonts w:hint="default"/>
        <w:lang w:val="en-US" w:eastAsia="en-US" w:bidi="ar-SA"/>
      </w:rPr>
    </w:lvl>
    <w:lvl w:ilvl="3" w:tentative="0">
      <w:start w:val="0"/>
      <w:numFmt w:val="bullet"/>
      <w:lvlText w:val="•"/>
      <w:lvlJc w:val="left"/>
      <w:pPr>
        <w:ind w:left="3964" w:hanging="490"/>
      </w:pPr>
      <w:rPr>
        <w:rFonts w:hint="default"/>
        <w:lang w:val="en-US" w:eastAsia="en-US" w:bidi="ar-SA"/>
      </w:rPr>
    </w:lvl>
    <w:lvl w:ilvl="4" w:tentative="0">
      <w:start w:val="0"/>
      <w:numFmt w:val="bullet"/>
      <w:lvlText w:val="•"/>
      <w:lvlJc w:val="left"/>
      <w:pPr>
        <w:ind w:left="4959" w:hanging="490"/>
      </w:pPr>
      <w:rPr>
        <w:rFonts w:hint="default"/>
        <w:lang w:val="en-US" w:eastAsia="en-US" w:bidi="ar-SA"/>
      </w:rPr>
    </w:lvl>
    <w:lvl w:ilvl="5" w:tentative="0">
      <w:start w:val="0"/>
      <w:numFmt w:val="bullet"/>
      <w:lvlText w:val="•"/>
      <w:lvlJc w:val="left"/>
      <w:pPr>
        <w:ind w:left="5954" w:hanging="490"/>
      </w:pPr>
      <w:rPr>
        <w:rFonts w:hint="default"/>
        <w:lang w:val="en-US" w:eastAsia="en-US" w:bidi="ar-SA"/>
      </w:rPr>
    </w:lvl>
    <w:lvl w:ilvl="6" w:tentative="0">
      <w:start w:val="0"/>
      <w:numFmt w:val="bullet"/>
      <w:lvlText w:val="•"/>
      <w:lvlJc w:val="left"/>
      <w:pPr>
        <w:ind w:left="6949" w:hanging="490"/>
      </w:pPr>
      <w:rPr>
        <w:rFonts w:hint="default"/>
        <w:lang w:val="en-US" w:eastAsia="en-US" w:bidi="ar-SA"/>
      </w:rPr>
    </w:lvl>
    <w:lvl w:ilvl="7" w:tentative="0">
      <w:start w:val="0"/>
      <w:numFmt w:val="bullet"/>
      <w:lvlText w:val="•"/>
      <w:lvlJc w:val="left"/>
      <w:pPr>
        <w:ind w:left="7944" w:hanging="490"/>
      </w:pPr>
      <w:rPr>
        <w:rFonts w:hint="default"/>
        <w:lang w:val="en-US" w:eastAsia="en-US" w:bidi="ar-SA"/>
      </w:rPr>
    </w:lvl>
    <w:lvl w:ilvl="8" w:tentative="0">
      <w:start w:val="0"/>
      <w:numFmt w:val="bullet"/>
      <w:lvlText w:val="•"/>
      <w:lvlJc w:val="left"/>
      <w:pPr>
        <w:ind w:left="8939" w:hanging="490"/>
      </w:pPr>
      <w:rPr>
        <w:rFonts w:hint="default"/>
        <w:lang w:val="en-US" w:eastAsia="en-US" w:bidi="ar-SA"/>
      </w:rPr>
    </w:lvl>
  </w:abstractNum>
  <w:abstractNum w:abstractNumId="9">
    <w:nsid w:val="0248C179"/>
    <w:multiLevelType w:val="multilevel"/>
    <w:tmpl w:val="0248C179"/>
    <w:lvl w:ilvl="0" w:tentative="0">
      <w:start w:val="1"/>
      <w:numFmt w:val="lowerRoman"/>
      <w:lvlText w:val="(%1)"/>
      <w:lvlJc w:val="left"/>
      <w:pPr>
        <w:ind w:left="772" w:hanging="286"/>
        <w:jc w:val="left"/>
      </w:pPr>
      <w:rPr>
        <w:rFonts w:hint="default" w:ascii="Times New Roman" w:hAnsi="Times New Roman" w:eastAsia="Times New Roman" w:cs="Times New Roman"/>
        <w:b/>
        <w:bCs/>
        <w:i w:val="0"/>
        <w:iCs w:val="0"/>
        <w:spacing w:val="0"/>
        <w:w w:val="100"/>
        <w:sz w:val="24"/>
        <w:szCs w:val="24"/>
        <w:lang w:val="en-US" w:eastAsia="en-US" w:bidi="ar-SA"/>
      </w:rPr>
    </w:lvl>
    <w:lvl w:ilvl="1" w:tentative="0">
      <w:start w:val="0"/>
      <w:numFmt w:val="bullet"/>
      <w:lvlText w:val="•"/>
      <w:lvlJc w:val="left"/>
      <w:pPr>
        <w:ind w:left="1794" w:hanging="286"/>
      </w:pPr>
      <w:rPr>
        <w:rFonts w:hint="default"/>
        <w:lang w:val="en-US" w:eastAsia="en-US" w:bidi="ar-SA"/>
      </w:rPr>
    </w:lvl>
    <w:lvl w:ilvl="2" w:tentative="0">
      <w:start w:val="0"/>
      <w:numFmt w:val="bullet"/>
      <w:lvlText w:val="•"/>
      <w:lvlJc w:val="left"/>
      <w:pPr>
        <w:ind w:left="2809" w:hanging="286"/>
      </w:pPr>
      <w:rPr>
        <w:rFonts w:hint="default"/>
        <w:lang w:val="en-US" w:eastAsia="en-US" w:bidi="ar-SA"/>
      </w:rPr>
    </w:lvl>
    <w:lvl w:ilvl="3" w:tentative="0">
      <w:start w:val="0"/>
      <w:numFmt w:val="bullet"/>
      <w:lvlText w:val="•"/>
      <w:lvlJc w:val="left"/>
      <w:pPr>
        <w:ind w:left="3824" w:hanging="286"/>
      </w:pPr>
      <w:rPr>
        <w:rFonts w:hint="default"/>
        <w:lang w:val="en-US" w:eastAsia="en-US" w:bidi="ar-SA"/>
      </w:rPr>
    </w:lvl>
    <w:lvl w:ilvl="4" w:tentative="0">
      <w:start w:val="0"/>
      <w:numFmt w:val="bullet"/>
      <w:lvlText w:val="•"/>
      <w:lvlJc w:val="left"/>
      <w:pPr>
        <w:ind w:left="4839" w:hanging="286"/>
      </w:pPr>
      <w:rPr>
        <w:rFonts w:hint="default"/>
        <w:lang w:val="en-US" w:eastAsia="en-US" w:bidi="ar-SA"/>
      </w:rPr>
    </w:lvl>
    <w:lvl w:ilvl="5" w:tentative="0">
      <w:start w:val="0"/>
      <w:numFmt w:val="bullet"/>
      <w:lvlText w:val="•"/>
      <w:lvlJc w:val="left"/>
      <w:pPr>
        <w:ind w:left="5854" w:hanging="286"/>
      </w:pPr>
      <w:rPr>
        <w:rFonts w:hint="default"/>
        <w:lang w:val="en-US" w:eastAsia="en-US" w:bidi="ar-SA"/>
      </w:rPr>
    </w:lvl>
    <w:lvl w:ilvl="6" w:tentative="0">
      <w:start w:val="0"/>
      <w:numFmt w:val="bullet"/>
      <w:lvlText w:val="•"/>
      <w:lvlJc w:val="left"/>
      <w:pPr>
        <w:ind w:left="6869" w:hanging="286"/>
      </w:pPr>
      <w:rPr>
        <w:rFonts w:hint="default"/>
        <w:lang w:val="en-US" w:eastAsia="en-US" w:bidi="ar-SA"/>
      </w:rPr>
    </w:lvl>
    <w:lvl w:ilvl="7" w:tentative="0">
      <w:start w:val="0"/>
      <w:numFmt w:val="bullet"/>
      <w:lvlText w:val="•"/>
      <w:lvlJc w:val="left"/>
      <w:pPr>
        <w:ind w:left="7884" w:hanging="286"/>
      </w:pPr>
      <w:rPr>
        <w:rFonts w:hint="default"/>
        <w:lang w:val="en-US" w:eastAsia="en-US" w:bidi="ar-SA"/>
      </w:rPr>
    </w:lvl>
    <w:lvl w:ilvl="8" w:tentative="0">
      <w:start w:val="0"/>
      <w:numFmt w:val="bullet"/>
      <w:lvlText w:val="•"/>
      <w:lvlJc w:val="left"/>
      <w:pPr>
        <w:ind w:left="8899" w:hanging="286"/>
      </w:pPr>
      <w:rPr>
        <w:rFonts w:hint="default"/>
        <w:lang w:val="en-US" w:eastAsia="en-US" w:bidi="ar-SA"/>
      </w:rPr>
    </w:lvl>
  </w:abstractNum>
  <w:abstractNum w:abstractNumId="10">
    <w:nsid w:val="03440579"/>
    <w:multiLevelType w:val="multilevel"/>
    <w:tmpl w:val="03440579"/>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
    <w:nsid w:val="03D62ECE"/>
    <w:multiLevelType w:val="multilevel"/>
    <w:tmpl w:val="03D62ECE"/>
    <w:lvl w:ilvl="0" w:tentative="0">
      <w:start w:val="5"/>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spacing w:val="-1"/>
        <w:w w:val="100"/>
        <w:lang w:val="en-US" w:eastAsia="en-US" w:bidi="ar-SA"/>
      </w:rPr>
    </w:lvl>
    <w:lvl w:ilvl="2" w:tentative="0">
      <w:start w:val="1"/>
      <w:numFmt w:val="decimal"/>
      <w:lvlText w:val="%1.%2.%3."/>
      <w:lvlJc w:val="left"/>
      <w:pPr>
        <w:ind w:left="1087" w:hanging="600"/>
        <w:jc w:val="left"/>
      </w:pPr>
      <w:rPr>
        <w:rFonts w:hint="default" w:ascii="Times New Roman" w:hAnsi="Times New Roman" w:eastAsia="Times New Roman" w:cs="Times New Roman"/>
        <w:b/>
        <w:bCs/>
        <w:i w:val="0"/>
        <w:iCs w:val="0"/>
        <w:spacing w:val="0"/>
        <w:w w:val="100"/>
        <w:sz w:val="24"/>
        <w:szCs w:val="24"/>
        <w:lang w:val="en-US" w:eastAsia="en-US" w:bidi="ar-SA"/>
      </w:rPr>
    </w:lvl>
    <w:lvl w:ilvl="3" w:tentative="0">
      <w:start w:val="0"/>
      <w:numFmt w:val="bullet"/>
      <w:lvlText w:val="•"/>
      <w:lvlJc w:val="left"/>
      <w:pPr>
        <w:ind w:left="3268" w:hanging="600"/>
      </w:pPr>
      <w:rPr>
        <w:rFonts w:hint="default"/>
        <w:lang w:val="en-US" w:eastAsia="en-US" w:bidi="ar-SA"/>
      </w:rPr>
    </w:lvl>
    <w:lvl w:ilvl="4" w:tentative="0">
      <w:start w:val="0"/>
      <w:numFmt w:val="bullet"/>
      <w:lvlText w:val="•"/>
      <w:lvlJc w:val="left"/>
      <w:pPr>
        <w:ind w:left="4363" w:hanging="600"/>
      </w:pPr>
      <w:rPr>
        <w:rFonts w:hint="default"/>
        <w:lang w:val="en-US" w:eastAsia="en-US" w:bidi="ar-SA"/>
      </w:rPr>
    </w:lvl>
    <w:lvl w:ilvl="5" w:tentative="0">
      <w:start w:val="0"/>
      <w:numFmt w:val="bullet"/>
      <w:lvlText w:val="•"/>
      <w:lvlJc w:val="left"/>
      <w:pPr>
        <w:ind w:left="5457" w:hanging="600"/>
      </w:pPr>
      <w:rPr>
        <w:rFonts w:hint="default"/>
        <w:lang w:val="en-US" w:eastAsia="en-US" w:bidi="ar-SA"/>
      </w:rPr>
    </w:lvl>
    <w:lvl w:ilvl="6" w:tentative="0">
      <w:start w:val="0"/>
      <w:numFmt w:val="bullet"/>
      <w:lvlText w:val="•"/>
      <w:lvlJc w:val="left"/>
      <w:pPr>
        <w:ind w:left="6551" w:hanging="600"/>
      </w:pPr>
      <w:rPr>
        <w:rFonts w:hint="default"/>
        <w:lang w:val="en-US" w:eastAsia="en-US" w:bidi="ar-SA"/>
      </w:rPr>
    </w:lvl>
    <w:lvl w:ilvl="7" w:tentative="0">
      <w:start w:val="0"/>
      <w:numFmt w:val="bullet"/>
      <w:lvlText w:val="•"/>
      <w:lvlJc w:val="left"/>
      <w:pPr>
        <w:ind w:left="7646" w:hanging="600"/>
      </w:pPr>
      <w:rPr>
        <w:rFonts w:hint="default"/>
        <w:lang w:val="en-US" w:eastAsia="en-US" w:bidi="ar-SA"/>
      </w:rPr>
    </w:lvl>
    <w:lvl w:ilvl="8" w:tentative="0">
      <w:start w:val="0"/>
      <w:numFmt w:val="bullet"/>
      <w:lvlText w:val="•"/>
      <w:lvlJc w:val="left"/>
      <w:pPr>
        <w:ind w:left="8740" w:hanging="600"/>
      </w:pPr>
      <w:rPr>
        <w:rFonts w:hint="default"/>
        <w:lang w:val="en-US" w:eastAsia="en-US" w:bidi="ar-SA"/>
      </w:rPr>
    </w:lvl>
  </w:abstractNum>
  <w:abstractNum w:abstractNumId="12">
    <w:nsid w:val="2470EC97"/>
    <w:multiLevelType w:val="multilevel"/>
    <w:tmpl w:val="2470EC97"/>
    <w:lvl w:ilvl="0" w:tentative="0">
      <w:start w:val="9"/>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29" w:hanging="490"/>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907" w:hanging="420"/>
      </w:pPr>
      <w:rPr>
        <w:rFonts w:hint="default" w:ascii="Wingdings" w:hAnsi="Wingdings" w:eastAsia="Wingdings" w:cs="Wingdings"/>
        <w:b w:val="0"/>
        <w:bCs w:val="0"/>
        <w:i w:val="0"/>
        <w:iCs w:val="0"/>
        <w:spacing w:val="0"/>
        <w:w w:val="100"/>
        <w:sz w:val="24"/>
        <w:szCs w:val="24"/>
        <w:lang w:val="en-US" w:eastAsia="en-US" w:bidi="ar-SA"/>
      </w:rPr>
    </w:lvl>
    <w:lvl w:ilvl="3" w:tentative="0">
      <w:start w:val="0"/>
      <w:numFmt w:val="bullet"/>
      <w:lvlText w:val="•"/>
      <w:lvlJc w:val="left"/>
      <w:pPr>
        <w:ind w:left="3190" w:hanging="420"/>
      </w:pPr>
      <w:rPr>
        <w:rFonts w:hint="default"/>
        <w:lang w:val="en-US" w:eastAsia="en-US" w:bidi="ar-SA"/>
      </w:rPr>
    </w:lvl>
    <w:lvl w:ilvl="4" w:tentative="0">
      <w:start w:val="0"/>
      <w:numFmt w:val="bullet"/>
      <w:lvlText w:val="•"/>
      <w:lvlJc w:val="left"/>
      <w:pPr>
        <w:ind w:left="4296" w:hanging="420"/>
      </w:pPr>
      <w:rPr>
        <w:rFonts w:hint="default"/>
        <w:lang w:val="en-US" w:eastAsia="en-US" w:bidi="ar-SA"/>
      </w:rPr>
    </w:lvl>
    <w:lvl w:ilvl="5" w:tentative="0">
      <w:start w:val="0"/>
      <w:numFmt w:val="bullet"/>
      <w:lvlText w:val="•"/>
      <w:lvlJc w:val="left"/>
      <w:pPr>
        <w:ind w:left="5401" w:hanging="420"/>
      </w:pPr>
      <w:rPr>
        <w:rFonts w:hint="default"/>
        <w:lang w:val="en-US" w:eastAsia="en-US" w:bidi="ar-SA"/>
      </w:rPr>
    </w:lvl>
    <w:lvl w:ilvl="6" w:tentative="0">
      <w:start w:val="0"/>
      <w:numFmt w:val="bullet"/>
      <w:lvlText w:val="•"/>
      <w:lvlJc w:val="left"/>
      <w:pPr>
        <w:ind w:left="6507" w:hanging="420"/>
      </w:pPr>
      <w:rPr>
        <w:rFonts w:hint="default"/>
        <w:lang w:val="en-US" w:eastAsia="en-US" w:bidi="ar-SA"/>
      </w:rPr>
    </w:lvl>
    <w:lvl w:ilvl="7" w:tentative="0">
      <w:start w:val="0"/>
      <w:numFmt w:val="bullet"/>
      <w:lvlText w:val="•"/>
      <w:lvlJc w:val="left"/>
      <w:pPr>
        <w:ind w:left="7612" w:hanging="420"/>
      </w:pPr>
      <w:rPr>
        <w:rFonts w:hint="default"/>
        <w:lang w:val="en-US" w:eastAsia="en-US" w:bidi="ar-SA"/>
      </w:rPr>
    </w:lvl>
    <w:lvl w:ilvl="8" w:tentative="0">
      <w:start w:val="0"/>
      <w:numFmt w:val="bullet"/>
      <w:lvlText w:val="•"/>
      <w:lvlJc w:val="left"/>
      <w:pPr>
        <w:ind w:left="8718" w:hanging="420"/>
      </w:pPr>
      <w:rPr>
        <w:rFonts w:hint="default"/>
        <w:lang w:val="en-US" w:eastAsia="en-US" w:bidi="ar-SA"/>
      </w:rPr>
    </w:lvl>
  </w:abstractNum>
  <w:abstractNum w:abstractNumId="13">
    <w:nsid w:val="25B654F3"/>
    <w:multiLevelType w:val="multilevel"/>
    <w:tmpl w:val="25B654F3"/>
    <w:lvl w:ilvl="0" w:tentative="0">
      <w:start w:val="5"/>
      <w:numFmt w:val="decimal"/>
      <w:lvlText w:val="%1"/>
      <w:lvlJc w:val="left"/>
      <w:pPr>
        <w:ind w:left="1087" w:hanging="600"/>
        <w:jc w:val="left"/>
      </w:pPr>
      <w:rPr>
        <w:rFonts w:hint="default"/>
        <w:lang w:val="en-US" w:eastAsia="en-US" w:bidi="ar-SA"/>
      </w:rPr>
    </w:lvl>
    <w:lvl w:ilvl="1" w:tentative="0">
      <w:start w:val="2"/>
      <w:numFmt w:val="decimal"/>
      <w:lvlText w:val="%1.%2"/>
      <w:lvlJc w:val="left"/>
      <w:pPr>
        <w:ind w:left="1087" w:hanging="600"/>
        <w:jc w:val="left"/>
      </w:pPr>
      <w:rPr>
        <w:rFonts w:hint="default"/>
        <w:lang w:val="en-US" w:eastAsia="en-US" w:bidi="ar-SA"/>
      </w:rPr>
    </w:lvl>
    <w:lvl w:ilvl="2" w:tentative="0">
      <w:start w:val="4"/>
      <w:numFmt w:val="decimal"/>
      <w:lvlText w:val="%1.%2.%3."/>
      <w:lvlJc w:val="left"/>
      <w:pPr>
        <w:ind w:left="1087" w:hanging="600"/>
        <w:jc w:val="left"/>
      </w:pPr>
      <w:rPr>
        <w:rFonts w:hint="default" w:ascii="Times New Roman" w:hAnsi="Times New Roman" w:eastAsia="Times New Roman" w:cs="Times New Roman"/>
        <w:b/>
        <w:bCs/>
        <w:i w:val="0"/>
        <w:iCs w:val="0"/>
        <w:spacing w:val="0"/>
        <w:w w:val="100"/>
        <w:sz w:val="24"/>
        <w:szCs w:val="24"/>
        <w:lang w:val="en-US" w:eastAsia="en-US" w:bidi="ar-SA"/>
      </w:rPr>
    </w:lvl>
    <w:lvl w:ilvl="3" w:tentative="0">
      <w:start w:val="0"/>
      <w:numFmt w:val="bullet"/>
      <w:lvlText w:val="•"/>
      <w:lvlJc w:val="left"/>
      <w:pPr>
        <w:ind w:left="4034" w:hanging="600"/>
      </w:pPr>
      <w:rPr>
        <w:rFonts w:hint="default"/>
        <w:lang w:val="en-US" w:eastAsia="en-US" w:bidi="ar-SA"/>
      </w:rPr>
    </w:lvl>
    <w:lvl w:ilvl="4" w:tentative="0">
      <w:start w:val="0"/>
      <w:numFmt w:val="bullet"/>
      <w:lvlText w:val="•"/>
      <w:lvlJc w:val="left"/>
      <w:pPr>
        <w:ind w:left="5019" w:hanging="600"/>
      </w:pPr>
      <w:rPr>
        <w:rFonts w:hint="default"/>
        <w:lang w:val="en-US" w:eastAsia="en-US" w:bidi="ar-SA"/>
      </w:rPr>
    </w:lvl>
    <w:lvl w:ilvl="5" w:tentative="0">
      <w:start w:val="0"/>
      <w:numFmt w:val="bullet"/>
      <w:lvlText w:val="•"/>
      <w:lvlJc w:val="left"/>
      <w:pPr>
        <w:ind w:left="6004" w:hanging="600"/>
      </w:pPr>
      <w:rPr>
        <w:rFonts w:hint="default"/>
        <w:lang w:val="en-US" w:eastAsia="en-US" w:bidi="ar-SA"/>
      </w:rPr>
    </w:lvl>
    <w:lvl w:ilvl="6" w:tentative="0">
      <w:start w:val="0"/>
      <w:numFmt w:val="bullet"/>
      <w:lvlText w:val="•"/>
      <w:lvlJc w:val="left"/>
      <w:pPr>
        <w:ind w:left="6989" w:hanging="600"/>
      </w:pPr>
      <w:rPr>
        <w:rFonts w:hint="default"/>
        <w:lang w:val="en-US" w:eastAsia="en-US" w:bidi="ar-SA"/>
      </w:rPr>
    </w:lvl>
    <w:lvl w:ilvl="7" w:tentative="0">
      <w:start w:val="0"/>
      <w:numFmt w:val="bullet"/>
      <w:lvlText w:val="•"/>
      <w:lvlJc w:val="left"/>
      <w:pPr>
        <w:ind w:left="7974" w:hanging="600"/>
      </w:pPr>
      <w:rPr>
        <w:rFonts w:hint="default"/>
        <w:lang w:val="en-US" w:eastAsia="en-US" w:bidi="ar-SA"/>
      </w:rPr>
    </w:lvl>
    <w:lvl w:ilvl="8" w:tentative="0">
      <w:start w:val="0"/>
      <w:numFmt w:val="bullet"/>
      <w:lvlText w:val="•"/>
      <w:lvlJc w:val="left"/>
      <w:pPr>
        <w:ind w:left="8959" w:hanging="600"/>
      </w:pPr>
      <w:rPr>
        <w:rFonts w:hint="default"/>
        <w:lang w:val="en-US" w:eastAsia="en-US" w:bidi="ar-SA"/>
      </w:rPr>
    </w:lvl>
  </w:abstractNum>
  <w:abstractNum w:abstractNumId="14">
    <w:nsid w:val="2A8F537B"/>
    <w:multiLevelType w:val="multilevel"/>
    <w:tmpl w:val="2A8F537B"/>
    <w:lvl w:ilvl="0" w:tentative="0">
      <w:start w:val="0"/>
      <w:numFmt w:val="bullet"/>
      <w:lvlText w:val=""/>
      <w:lvlJc w:val="left"/>
      <w:pPr>
        <w:ind w:left="624" w:hanging="420"/>
      </w:pPr>
      <w:rPr>
        <w:rFonts w:hint="default" w:ascii="Wingdings" w:hAnsi="Wingdings" w:eastAsia="Wingdings" w:cs="Wingdings"/>
        <w:b w:val="0"/>
        <w:bCs w:val="0"/>
        <w:i w:val="0"/>
        <w:iCs w:val="0"/>
        <w:spacing w:val="0"/>
        <w:w w:val="100"/>
        <w:sz w:val="24"/>
        <w:szCs w:val="24"/>
        <w:lang w:val="en-US" w:eastAsia="en-US" w:bidi="ar-SA"/>
      </w:rPr>
    </w:lvl>
    <w:lvl w:ilvl="1" w:tentative="0">
      <w:start w:val="0"/>
      <w:numFmt w:val="bullet"/>
      <w:lvlText w:val="•"/>
      <w:lvlJc w:val="left"/>
      <w:pPr>
        <w:ind w:left="1650" w:hanging="420"/>
      </w:pPr>
      <w:rPr>
        <w:rFonts w:hint="default"/>
        <w:lang w:val="en-US" w:eastAsia="en-US" w:bidi="ar-SA"/>
      </w:rPr>
    </w:lvl>
    <w:lvl w:ilvl="2" w:tentative="0">
      <w:start w:val="0"/>
      <w:numFmt w:val="bullet"/>
      <w:lvlText w:val="•"/>
      <w:lvlJc w:val="left"/>
      <w:pPr>
        <w:ind w:left="2681" w:hanging="420"/>
      </w:pPr>
      <w:rPr>
        <w:rFonts w:hint="default"/>
        <w:lang w:val="en-US" w:eastAsia="en-US" w:bidi="ar-SA"/>
      </w:rPr>
    </w:lvl>
    <w:lvl w:ilvl="3" w:tentative="0">
      <w:start w:val="0"/>
      <w:numFmt w:val="bullet"/>
      <w:lvlText w:val="•"/>
      <w:lvlJc w:val="left"/>
      <w:pPr>
        <w:ind w:left="3712" w:hanging="420"/>
      </w:pPr>
      <w:rPr>
        <w:rFonts w:hint="default"/>
        <w:lang w:val="en-US" w:eastAsia="en-US" w:bidi="ar-SA"/>
      </w:rPr>
    </w:lvl>
    <w:lvl w:ilvl="4" w:tentative="0">
      <w:start w:val="0"/>
      <w:numFmt w:val="bullet"/>
      <w:lvlText w:val="•"/>
      <w:lvlJc w:val="left"/>
      <w:pPr>
        <w:ind w:left="4743" w:hanging="420"/>
      </w:pPr>
      <w:rPr>
        <w:rFonts w:hint="default"/>
        <w:lang w:val="en-US" w:eastAsia="en-US" w:bidi="ar-SA"/>
      </w:rPr>
    </w:lvl>
    <w:lvl w:ilvl="5" w:tentative="0">
      <w:start w:val="0"/>
      <w:numFmt w:val="bullet"/>
      <w:lvlText w:val="•"/>
      <w:lvlJc w:val="left"/>
      <w:pPr>
        <w:ind w:left="5774" w:hanging="420"/>
      </w:pPr>
      <w:rPr>
        <w:rFonts w:hint="default"/>
        <w:lang w:val="en-US" w:eastAsia="en-US" w:bidi="ar-SA"/>
      </w:rPr>
    </w:lvl>
    <w:lvl w:ilvl="6" w:tentative="0">
      <w:start w:val="0"/>
      <w:numFmt w:val="bullet"/>
      <w:lvlText w:val="•"/>
      <w:lvlJc w:val="left"/>
      <w:pPr>
        <w:ind w:left="6805" w:hanging="420"/>
      </w:pPr>
      <w:rPr>
        <w:rFonts w:hint="default"/>
        <w:lang w:val="en-US" w:eastAsia="en-US" w:bidi="ar-SA"/>
      </w:rPr>
    </w:lvl>
    <w:lvl w:ilvl="7" w:tentative="0">
      <w:start w:val="0"/>
      <w:numFmt w:val="bullet"/>
      <w:lvlText w:val="•"/>
      <w:lvlJc w:val="left"/>
      <w:pPr>
        <w:ind w:left="7836" w:hanging="420"/>
      </w:pPr>
      <w:rPr>
        <w:rFonts w:hint="default"/>
        <w:lang w:val="en-US" w:eastAsia="en-US" w:bidi="ar-SA"/>
      </w:rPr>
    </w:lvl>
    <w:lvl w:ilvl="8" w:tentative="0">
      <w:start w:val="0"/>
      <w:numFmt w:val="bullet"/>
      <w:lvlText w:val="•"/>
      <w:lvlJc w:val="left"/>
      <w:pPr>
        <w:ind w:left="8867" w:hanging="420"/>
      </w:pPr>
      <w:rPr>
        <w:rFonts w:hint="default"/>
        <w:lang w:val="en-US" w:eastAsia="en-US" w:bidi="ar-SA"/>
      </w:rPr>
    </w:lvl>
  </w:abstractNum>
  <w:abstractNum w:abstractNumId="15">
    <w:nsid w:val="4C1BAE26"/>
    <w:multiLevelType w:val="multilevel"/>
    <w:tmpl w:val="4C1BAE26"/>
    <w:lvl w:ilvl="0" w:tentative="0">
      <w:start w:val="11"/>
      <w:numFmt w:val="decimal"/>
      <w:lvlText w:val="%1"/>
      <w:lvlJc w:val="left"/>
      <w:pPr>
        <w:ind w:left="1116" w:hanging="629"/>
        <w:jc w:val="left"/>
      </w:pPr>
      <w:rPr>
        <w:rFonts w:hint="default"/>
        <w:lang w:val="en-US" w:eastAsia="en-US" w:bidi="ar-SA"/>
      </w:rPr>
    </w:lvl>
    <w:lvl w:ilvl="1" w:tentative="0">
      <w:start w:val="1"/>
      <w:numFmt w:val="decimal"/>
      <w:lvlText w:val="%1.%2."/>
      <w:lvlJc w:val="left"/>
      <w:pPr>
        <w:ind w:left="1116" w:hanging="629"/>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907" w:hanging="420"/>
      </w:pPr>
      <w:rPr>
        <w:rFonts w:hint="default" w:ascii="Wingdings" w:hAnsi="Wingdings" w:eastAsia="Wingdings" w:cs="Wingdings"/>
        <w:b w:val="0"/>
        <w:bCs w:val="0"/>
        <w:i w:val="0"/>
        <w:iCs w:val="0"/>
        <w:spacing w:val="0"/>
        <w:w w:val="100"/>
        <w:sz w:val="24"/>
        <w:szCs w:val="24"/>
        <w:lang w:val="en-US" w:eastAsia="en-US" w:bidi="ar-SA"/>
      </w:rPr>
    </w:lvl>
    <w:lvl w:ilvl="3" w:tentative="0">
      <w:start w:val="0"/>
      <w:numFmt w:val="bullet"/>
      <w:lvlText w:val="•"/>
      <w:lvlJc w:val="left"/>
      <w:pPr>
        <w:ind w:left="3299" w:hanging="420"/>
      </w:pPr>
      <w:rPr>
        <w:rFonts w:hint="default"/>
        <w:lang w:val="en-US" w:eastAsia="en-US" w:bidi="ar-SA"/>
      </w:rPr>
    </w:lvl>
    <w:lvl w:ilvl="4" w:tentative="0">
      <w:start w:val="0"/>
      <w:numFmt w:val="bullet"/>
      <w:lvlText w:val="•"/>
      <w:lvlJc w:val="left"/>
      <w:pPr>
        <w:ind w:left="4389" w:hanging="420"/>
      </w:pPr>
      <w:rPr>
        <w:rFonts w:hint="default"/>
        <w:lang w:val="en-US" w:eastAsia="en-US" w:bidi="ar-SA"/>
      </w:rPr>
    </w:lvl>
    <w:lvl w:ilvl="5" w:tentative="0">
      <w:start w:val="0"/>
      <w:numFmt w:val="bullet"/>
      <w:lvlText w:val="•"/>
      <w:lvlJc w:val="left"/>
      <w:pPr>
        <w:ind w:left="5479" w:hanging="420"/>
      </w:pPr>
      <w:rPr>
        <w:rFonts w:hint="default"/>
        <w:lang w:val="en-US" w:eastAsia="en-US" w:bidi="ar-SA"/>
      </w:rPr>
    </w:lvl>
    <w:lvl w:ilvl="6" w:tentative="0">
      <w:start w:val="0"/>
      <w:numFmt w:val="bullet"/>
      <w:lvlText w:val="•"/>
      <w:lvlJc w:val="left"/>
      <w:pPr>
        <w:ind w:left="6569" w:hanging="420"/>
      </w:pPr>
      <w:rPr>
        <w:rFonts w:hint="default"/>
        <w:lang w:val="en-US" w:eastAsia="en-US" w:bidi="ar-SA"/>
      </w:rPr>
    </w:lvl>
    <w:lvl w:ilvl="7" w:tentative="0">
      <w:start w:val="0"/>
      <w:numFmt w:val="bullet"/>
      <w:lvlText w:val="•"/>
      <w:lvlJc w:val="left"/>
      <w:pPr>
        <w:ind w:left="7659" w:hanging="420"/>
      </w:pPr>
      <w:rPr>
        <w:rFonts w:hint="default"/>
        <w:lang w:val="en-US" w:eastAsia="en-US" w:bidi="ar-SA"/>
      </w:rPr>
    </w:lvl>
    <w:lvl w:ilvl="8" w:tentative="0">
      <w:start w:val="0"/>
      <w:numFmt w:val="bullet"/>
      <w:lvlText w:val="•"/>
      <w:lvlJc w:val="left"/>
      <w:pPr>
        <w:ind w:left="8749" w:hanging="420"/>
      </w:pPr>
      <w:rPr>
        <w:rFonts w:hint="default"/>
        <w:lang w:val="en-US" w:eastAsia="en-US" w:bidi="ar-SA"/>
      </w:rPr>
    </w:lvl>
  </w:abstractNum>
  <w:abstractNum w:abstractNumId="16">
    <w:nsid w:val="4D4DC07F"/>
    <w:multiLevelType w:val="multilevel"/>
    <w:tmpl w:val="4D4DC07F"/>
    <w:lvl w:ilvl="0" w:tentative="0">
      <w:start w:val="7"/>
      <w:numFmt w:val="decimal"/>
      <w:lvlText w:val="%1"/>
      <w:lvlJc w:val="left"/>
      <w:pPr>
        <w:ind w:left="976" w:hanging="490"/>
        <w:jc w:val="left"/>
      </w:pPr>
      <w:rPr>
        <w:rFonts w:hint="default"/>
        <w:lang w:val="en-US" w:eastAsia="en-US" w:bidi="ar-SA"/>
      </w:rPr>
    </w:lvl>
    <w:lvl w:ilvl="1" w:tentative="0">
      <w:start w:val="1"/>
      <w:numFmt w:val="decimal"/>
      <w:lvlText w:val="%1.%2."/>
      <w:lvlJc w:val="left"/>
      <w:pPr>
        <w:ind w:left="976" w:hanging="490"/>
        <w:jc w:val="left"/>
      </w:pPr>
      <w:rPr>
        <w:rFonts w:hint="default" w:ascii="Times New Roman" w:hAnsi="Times New Roman" w:eastAsia="Times New Roman" w:cs="Times New Roman"/>
        <w:b/>
        <w:bCs/>
        <w:i w:val="0"/>
        <w:iCs w:val="0"/>
        <w:spacing w:val="-1"/>
        <w:w w:val="100"/>
        <w:sz w:val="28"/>
        <w:szCs w:val="28"/>
        <w:lang w:val="en-US" w:eastAsia="en-US" w:bidi="ar-SA"/>
      </w:rPr>
    </w:lvl>
    <w:lvl w:ilvl="2" w:tentative="0">
      <w:start w:val="0"/>
      <w:numFmt w:val="bullet"/>
      <w:lvlText w:val="•"/>
      <w:lvlJc w:val="left"/>
      <w:pPr>
        <w:ind w:left="2969" w:hanging="490"/>
      </w:pPr>
      <w:rPr>
        <w:rFonts w:hint="default"/>
        <w:lang w:val="en-US" w:eastAsia="en-US" w:bidi="ar-SA"/>
      </w:rPr>
    </w:lvl>
    <w:lvl w:ilvl="3" w:tentative="0">
      <w:start w:val="0"/>
      <w:numFmt w:val="bullet"/>
      <w:lvlText w:val="•"/>
      <w:lvlJc w:val="left"/>
      <w:pPr>
        <w:ind w:left="3964" w:hanging="490"/>
      </w:pPr>
      <w:rPr>
        <w:rFonts w:hint="default"/>
        <w:lang w:val="en-US" w:eastAsia="en-US" w:bidi="ar-SA"/>
      </w:rPr>
    </w:lvl>
    <w:lvl w:ilvl="4" w:tentative="0">
      <w:start w:val="0"/>
      <w:numFmt w:val="bullet"/>
      <w:lvlText w:val="•"/>
      <w:lvlJc w:val="left"/>
      <w:pPr>
        <w:ind w:left="4959" w:hanging="490"/>
      </w:pPr>
      <w:rPr>
        <w:rFonts w:hint="default"/>
        <w:lang w:val="en-US" w:eastAsia="en-US" w:bidi="ar-SA"/>
      </w:rPr>
    </w:lvl>
    <w:lvl w:ilvl="5" w:tentative="0">
      <w:start w:val="0"/>
      <w:numFmt w:val="bullet"/>
      <w:lvlText w:val="•"/>
      <w:lvlJc w:val="left"/>
      <w:pPr>
        <w:ind w:left="5954" w:hanging="490"/>
      </w:pPr>
      <w:rPr>
        <w:rFonts w:hint="default"/>
        <w:lang w:val="en-US" w:eastAsia="en-US" w:bidi="ar-SA"/>
      </w:rPr>
    </w:lvl>
    <w:lvl w:ilvl="6" w:tentative="0">
      <w:start w:val="0"/>
      <w:numFmt w:val="bullet"/>
      <w:lvlText w:val="•"/>
      <w:lvlJc w:val="left"/>
      <w:pPr>
        <w:ind w:left="6949" w:hanging="490"/>
      </w:pPr>
      <w:rPr>
        <w:rFonts w:hint="default"/>
        <w:lang w:val="en-US" w:eastAsia="en-US" w:bidi="ar-SA"/>
      </w:rPr>
    </w:lvl>
    <w:lvl w:ilvl="7" w:tentative="0">
      <w:start w:val="0"/>
      <w:numFmt w:val="bullet"/>
      <w:lvlText w:val="•"/>
      <w:lvlJc w:val="left"/>
      <w:pPr>
        <w:ind w:left="7944" w:hanging="490"/>
      </w:pPr>
      <w:rPr>
        <w:rFonts w:hint="default"/>
        <w:lang w:val="en-US" w:eastAsia="en-US" w:bidi="ar-SA"/>
      </w:rPr>
    </w:lvl>
    <w:lvl w:ilvl="8" w:tentative="0">
      <w:start w:val="0"/>
      <w:numFmt w:val="bullet"/>
      <w:lvlText w:val="•"/>
      <w:lvlJc w:val="left"/>
      <w:pPr>
        <w:ind w:left="8939" w:hanging="490"/>
      </w:pPr>
      <w:rPr>
        <w:rFonts w:hint="default"/>
        <w:lang w:val="en-US" w:eastAsia="en-US" w:bidi="ar-SA"/>
      </w:rPr>
    </w:lvl>
  </w:abstractNum>
  <w:abstractNum w:abstractNumId="17">
    <w:nsid w:val="59ADCABA"/>
    <w:multiLevelType w:val="multilevel"/>
    <w:tmpl w:val="59ADCABA"/>
    <w:lvl w:ilvl="0" w:tentative="0">
      <w:start w:val="1"/>
      <w:numFmt w:val="upperRoman"/>
      <w:lvlText w:val="%1."/>
      <w:lvlJc w:val="left"/>
      <w:pPr>
        <w:ind w:left="487" w:hanging="308"/>
        <w:jc w:val="left"/>
      </w:pPr>
      <w:rPr>
        <w:rFonts w:hint="default"/>
        <w:b/>
        <w:bCs/>
        <w:spacing w:val="0"/>
        <w:w w:val="100"/>
        <w:lang w:val="en-US" w:eastAsia="en-US" w:bidi="ar-SA"/>
      </w:rPr>
    </w:lvl>
    <w:lvl w:ilvl="1" w:tentative="0">
      <w:start w:val="0"/>
      <w:numFmt w:val="bullet"/>
      <w:lvlText w:val="•"/>
      <w:lvlJc w:val="left"/>
      <w:pPr>
        <w:ind w:left="1524" w:hanging="308"/>
      </w:pPr>
      <w:rPr>
        <w:rFonts w:hint="default"/>
        <w:lang w:val="en-US" w:eastAsia="en-US" w:bidi="ar-SA"/>
      </w:rPr>
    </w:lvl>
    <w:lvl w:ilvl="2" w:tentative="0">
      <w:start w:val="0"/>
      <w:numFmt w:val="bullet"/>
      <w:lvlText w:val="•"/>
      <w:lvlJc w:val="left"/>
      <w:pPr>
        <w:ind w:left="2569" w:hanging="308"/>
      </w:pPr>
      <w:rPr>
        <w:rFonts w:hint="default"/>
        <w:lang w:val="en-US" w:eastAsia="en-US" w:bidi="ar-SA"/>
      </w:rPr>
    </w:lvl>
    <w:lvl w:ilvl="3" w:tentative="0">
      <w:start w:val="0"/>
      <w:numFmt w:val="bullet"/>
      <w:lvlText w:val="•"/>
      <w:lvlJc w:val="left"/>
      <w:pPr>
        <w:ind w:left="3614" w:hanging="308"/>
      </w:pPr>
      <w:rPr>
        <w:rFonts w:hint="default"/>
        <w:lang w:val="en-US" w:eastAsia="en-US" w:bidi="ar-SA"/>
      </w:rPr>
    </w:lvl>
    <w:lvl w:ilvl="4" w:tentative="0">
      <w:start w:val="0"/>
      <w:numFmt w:val="bullet"/>
      <w:lvlText w:val="•"/>
      <w:lvlJc w:val="left"/>
      <w:pPr>
        <w:ind w:left="4659" w:hanging="308"/>
      </w:pPr>
      <w:rPr>
        <w:rFonts w:hint="default"/>
        <w:lang w:val="en-US" w:eastAsia="en-US" w:bidi="ar-SA"/>
      </w:rPr>
    </w:lvl>
    <w:lvl w:ilvl="5" w:tentative="0">
      <w:start w:val="0"/>
      <w:numFmt w:val="bullet"/>
      <w:lvlText w:val="•"/>
      <w:lvlJc w:val="left"/>
      <w:pPr>
        <w:ind w:left="5704" w:hanging="308"/>
      </w:pPr>
      <w:rPr>
        <w:rFonts w:hint="default"/>
        <w:lang w:val="en-US" w:eastAsia="en-US" w:bidi="ar-SA"/>
      </w:rPr>
    </w:lvl>
    <w:lvl w:ilvl="6" w:tentative="0">
      <w:start w:val="0"/>
      <w:numFmt w:val="bullet"/>
      <w:lvlText w:val="•"/>
      <w:lvlJc w:val="left"/>
      <w:pPr>
        <w:ind w:left="6749" w:hanging="308"/>
      </w:pPr>
      <w:rPr>
        <w:rFonts w:hint="default"/>
        <w:lang w:val="en-US" w:eastAsia="en-US" w:bidi="ar-SA"/>
      </w:rPr>
    </w:lvl>
    <w:lvl w:ilvl="7" w:tentative="0">
      <w:start w:val="0"/>
      <w:numFmt w:val="bullet"/>
      <w:lvlText w:val="•"/>
      <w:lvlJc w:val="left"/>
      <w:pPr>
        <w:ind w:left="7794" w:hanging="308"/>
      </w:pPr>
      <w:rPr>
        <w:rFonts w:hint="default"/>
        <w:lang w:val="en-US" w:eastAsia="en-US" w:bidi="ar-SA"/>
      </w:rPr>
    </w:lvl>
    <w:lvl w:ilvl="8" w:tentative="0">
      <w:start w:val="0"/>
      <w:numFmt w:val="bullet"/>
      <w:lvlText w:val="•"/>
      <w:lvlJc w:val="left"/>
      <w:pPr>
        <w:ind w:left="8839" w:hanging="308"/>
      </w:pPr>
      <w:rPr>
        <w:rFonts w:hint="default"/>
        <w:lang w:val="en-US" w:eastAsia="en-US" w:bidi="ar-SA"/>
      </w:rPr>
    </w:lvl>
  </w:abstractNum>
  <w:abstractNum w:abstractNumId="18">
    <w:nsid w:val="5A241D34"/>
    <w:multiLevelType w:val="multilevel"/>
    <w:tmpl w:val="5A241D34"/>
    <w:lvl w:ilvl="0" w:tentative="0">
      <w:start w:val="1"/>
      <w:numFmt w:val="lowerRoman"/>
      <w:lvlText w:val="(%1)"/>
      <w:lvlJc w:val="left"/>
      <w:pPr>
        <w:ind w:left="772" w:hanging="286"/>
        <w:jc w:val="left"/>
      </w:pPr>
      <w:rPr>
        <w:rFonts w:hint="default"/>
        <w:spacing w:val="0"/>
        <w:w w:val="100"/>
        <w:lang w:val="en-US" w:eastAsia="en-US" w:bidi="ar-SA"/>
      </w:rPr>
    </w:lvl>
    <w:lvl w:ilvl="1" w:tentative="0">
      <w:start w:val="0"/>
      <w:numFmt w:val="bullet"/>
      <w:lvlText w:val="•"/>
      <w:lvlJc w:val="left"/>
      <w:pPr>
        <w:ind w:left="1794" w:hanging="286"/>
      </w:pPr>
      <w:rPr>
        <w:rFonts w:hint="default"/>
        <w:lang w:val="en-US" w:eastAsia="en-US" w:bidi="ar-SA"/>
      </w:rPr>
    </w:lvl>
    <w:lvl w:ilvl="2" w:tentative="0">
      <w:start w:val="0"/>
      <w:numFmt w:val="bullet"/>
      <w:lvlText w:val="•"/>
      <w:lvlJc w:val="left"/>
      <w:pPr>
        <w:ind w:left="2809" w:hanging="286"/>
      </w:pPr>
      <w:rPr>
        <w:rFonts w:hint="default"/>
        <w:lang w:val="en-US" w:eastAsia="en-US" w:bidi="ar-SA"/>
      </w:rPr>
    </w:lvl>
    <w:lvl w:ilvl="3" w:tentative="0">
      <w:start w:val="0"/>
      <w:numFmt w:val="bullet"/>
      <w:lvlText w:val="•"/>
      <w:lvlJc w:val="left"/>
      <w:pPr>
        <w:ind w:left="3824" w:hanging="286"/>
      </w:pPr>
      <w:rPr>
        <w:rFonts w:hint="default"/>
        <w:lang w:val="en-US" w:eastAsia="en-US" w:bidi="ar-SA"/>
      </w:rPr>
    </w:lvl>
    <w:lvl w:ilvl="4" w:tentative="0">
      <w:start w:val="0"/>
      <w:numFmt w:val="bullet"/>
      <w:lvlText w:val="•"/>
      <w:lvlJc w:val="left"/>
      <w:pPr>
        <w:ind w:left="4839" w:hanging="286"/>
      </w:pPr>
      <w:rPr>
        <w:rFonts w:hint="default"/>
        <w:lang w:val="en-US" w:eastAsia="en-US" w:bidi="ar-SA"/>
      </w:rPr>
    </w:lvl>
    <w:lvl w:ilvl="5" w:tentative="0">
      <w:start w:val="0"/>
      <w:numFmt w:val="bullet"/>
      <w:lvlText w:val="•"/>
      <w:lvlJc w:val="left"/>
      <w:pPr>
        <w:ind w:left="5854" w:hanging="286"/>
      </w:pPr>
      <w:rPr>
        <w:rFonts w:hint="default"/>
        <w:lang w:val="en-US" w:eastAsia="en-US" w:bidi="ar-SA"/>
      </w:rPr>
    </w:lvl>
    <w:lvl w:ilvl="6" w:tentative="0">
      <w:start w:val="0"/>
      <w:numFmt w:val="bullet"/>
      <w:lvlText w:val="•"/>
      <w:lvlJc w:val="left"/>
      <w:pPr>
        <w:ind w:left="6869" w:hanging="286"/>
      </w:pPr>
      <w:rPr>
        <w:rFonts w:hint="default"/>
        <w:lang w:val="en-US" w:eastAsia="en-US" w:bidi="ar-SA"/>
      </w:rPr>
    </w:lvl>
    <w:lvl w:ilvl="7" w:tentative="0">
      <w:start w:val="0"/>
      <w:numFmt w:val="bullet"/>
      <w:lvlText w:val="•"/>
      <w:lvlJc w:val="left"/>
      <w:pPr>
        <w:ind w:left="7884" w:hanging="286"/>
      </w:pPr>
      <w:rPr>
        <w:rFonts w:hint="default"/>
        <w:lang w:val="en-US" w:eastAsia="en-US" w:bidi="ar-SA"/>
      </w:rPr>
    </w:lvl>
    <w:lvl w:ilvl="8" w:tentative="0">
      <w:start w:val="0"/>
      <w:numFmt w:val="bullet"/>
      <w:lvlText w:val="•"/>
      <w:lvlJc w:val="left"/>
      <w:pPr>
        <w:ind w:left="8899" w:hanging="286"/>
      </w:pPr>
      <w:rPr>
        <w:rFonts w:hint="default"/>
        <w:lang w:val="en-US" w:eastAsia="en-US" w:bidi="ar-SA"/>
      </w:rPr>
    </w:lvl>
  </w:abstractNum>
  <w:abstractNum w:abstractNumId="19">
    <w:nsid w:val="6BB42515"/>
    <w:multiLevelType w:val="multilevel"/>
    <w:tmpl w:val="6BB42515"/>
    <w:lvl w:ilvl="0" w:tentative="0">
      <w:start w:val="1"/>
      <w:numFmt w:val="bullet"/>
      <w:lvlText w:val="o"/>
      <w:lvlJc w:val="left"/>
      <w:pPr>
        <w:ind w:left="1440" w:hanging="360"/>
      </w:pPr>
      <w:rPr>
        <w:rFonts w:hint="default" w:ascii="Courier New" w:hAnsi="Courier New" w:cs="Courier New"/>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0">
    <w:nsid w:val="72183CF9"/>
    <w:multiLevelType w:val="multilevel"/>
    <w:tmpl w:val="72183CF9"/>
    <w:lvl w:ilvl="0" w:tentative="0">
      <w:start w:val="5"/>
      <w:numFmt w:val="decimal"/>
      <w:lvlText w:val="%1"/>
      <w:lvlJc w:val="left"/>
      <w:pPr>
        <w:ind w:left="1207" w:hanging="720"/>
        <w:jc w:val="left"/>
      </w:pPr>
      <w:rPr>
        <w:rFonts w:hint="default"/>
        <w:lang w:val="en-US" w:eastAsia="en-US" w:bidi="ar-SA"/>
      </w:rPr>
    </w:lvl>
    <w:lvl w:ilvl="1" w:tentative="0">
      <w:start w:val="2"/>
      <w:numFmt w:val="decimal"/>
      <w:lvlText w:val="%1.%2"/>
      <w:lvlJc w:val="left"/>
      <w:pPr>
        <w:ind w:left="1207" w:hanging="720"/>
        <w:jc w:val="left"/>
      </w:pPr>
      <w:rPr>
        <w:rFonts w:hint="default"/>
        <w:lang w:val="en-US" w:eastAsia="en-US" w:bidi="ar-SA"/>
      </w:rPr>
    </w:lvl>
    <w:lvl w:ilvl="2" w:tentative="0">
      <w:start w:val="10"/>
      <w:numFmt w:val="decimal"/>
      <w:lvlText w:val="%1.%2.%3."/>
      <w:lvlJc w:val="left"/>
      <w:pPr>
        <w:ind w:left="1207" w:hanging="720"/>
        <w:jc w:val="left"/>
      </w:pPr>
      <w:rPr>
        <w:rFonts w:hint="default" w:ascii="Times New Roman" w:hAnsi="Times New Roman" w:eastAsia="Times New Roman" w:cs="Times New Roman"/>
        <w:b/>
        <w:bCs/>
        <w:i w:val="0"/>
        <w:iCs w:val="0"/>
        <w:spacing w:val="0"/>
        <w:w w:val="100"/>
        <w:sz w:val="24"/>
        <w:szCs w:val="24"/>
        <w:lang w:val="en-US" w:eastAsia="en-US" w:bidi="ar-SA"/>
      </w:rPr>
    </w:lvl>
    <w:lvl w:ilvl="3" w:tentative="0">
      <w:start w:val="0"/>
      <w:numFmt w:val="bullet"/>
      <w:lvlText w:val="•"/>
      <w:lvlJc w:val="left"/>
      <w:pPr>
        <w:ind w:left="4118" w:hanging="720"/>
      </w:pPr>
      <w:rPr>
        <w:rFonts w:hint="default"/>
        <w:lang w:val="en-US" w:eastAsia="en-US" w:bidi="ar-SA"/>
      </w:rPr>
    </w:lvl>
    <w:lvl w:ilvl="4" w:tentative="0">
      <w:start w:val="0"/>
      <w:numFmt w:val="bullet"/>
      <w:lvlText w:val="•"/>
      <w:lvlJc w:val="left"/>
      <w:pPr>
        <w:ind w:left="5091" w:hanging="720"/>
      </w:pPr>
      <w:rPr>
        <w:rFonts w:hint="default"/>
        <w:lang w:val="en-US" w:eastAsia="en-US" w:bidi="ar-SA"/>
      </w:rPr>
    </w:lvl>
    <w:lvl w:ilvl="5" w:tentative="0">
      <w:start w:val="0"/>
      <w:numFmt w:val="bullet"/>
      <w:lvlText w:val="•"/>
      <w:lvlJc w:val="left"/>
      <w:pPr>
        <w:ind w:left="6064" w:hanging="720"/>
      </w:pPr>
      <w:rPr>
        <w:rFonts w:hint="default"/>
        <w:lang w:val="en-US" w:eastAsia="en-US" w:bidi="ar-SA"/>
      </w:rPr>
    </w:lvl>
    <w:lvl w:ilvl="6" w:tentative="0">
      <w:start w:val="0"/>
      <w:numFmt w:val="bullet"/>
      <w:lvlText w:val="•"/>
      <w:lvlJc w:val="left"/>
      <w:pPr>
        <w:ind w:left="7037" w:hanging="720"/>
      </w:pPr>
      <w:rPr>
        <w:rFonts w:hint="default"/>
        <w:lang w:val="en-US" w:eastAsia="en-US" w:bidi="ar-SA"/>
      </w:rPr>
    </w:lvl>
    <w:lvl w:ilvl="7" w:tentative="0">
      <w:start w:val="0"/>
      <w:numFmt w:val="bullet"/>
      <w:lvlText w:val="•"/>
      <w:lvlJc w:val="left"/>
      <w:pPr>
        <w:ind w:left="8010" w:hanging="720"/>
      </w:pPr>
      <w:rPr>
        <w:rFonts w:hint="default"/>
        <w:lang w:val="en-US" w:eastAsia="en-US" w:bidi="ar-SA"/>
      </w:rPr>
    </w:lvl>
    <w:lvl w:ilvl="8" w:tentative="0">
      <w:start w:val="0"/>
      <w:numFmt w:val="bullet"/>
      <w:lvlText w:val="•"/>
      <w:lvlJc w:val="left"/>
      <w:pPr>
        <w:ind w:left="8983" w:hanging="720"/>
      </w:pPr>
      <w:rPr>
        <w:rFonts w:hint="default"/>
        <w:lang w:val="en-US" w:eastAsia="en-US" w:bidi="ar-SA"/>
      </w:rPr>
    </w:lvl>
  </w:abstractNum>
  <w:num w:numId="1">
    <w:abstractNumId w:val="5"/>
  </w:num>
  <w:num w:numId="2">
    <w:abstractNumId w:val="17"/>
  </w:num>
  <w:num w:numId="3">
    <w:abstractNumId w:val="3"/>
  </w:num>
  <w:num w:numId="4">
    <w:abstractNumId w:val="2"/>
  </w:num>
  <w:num w:numId="5">
    <w:abstractNumId w:val="11"/>
  </w:num>
  <w:num w:numId="6">
    <w:abstractNumId w:val="13"/>
  </w:num>
  <w:num w:numId="7">
    <w:abstractNumId w:val="20"/>
  </w:num>
  <w:num w:numId="8">
    <w:abstractNumId w:val="9"/>
  </w:num>
  <w:num w:numId="9">
    <w:abstractNumId w:val="0"/>
  </w:num>
  <w:num w:numId="10">
    <w:abstractNumId w:val="14"/>
  </w:num>
  <w:num w:numId="11">
    <w:abstractNumId w:val="18"/>
  </w:num>
  <w:num w:numId="12">
    <w:abstractNumId w:val="4"/>
  </w:num>
  <w:num w:numId="13">
    <w:abstractNumId w:val="16"/>
  </w:num>
  <w:num w:numId="14">
    <w:abstractNumId w:val="8"/>
  </w:num>
  <w:num w:numId="15">
    <w:abstractNumId w:val="12"/>
  </w:num>
  <w:num w:numId="16">
    <w:abstractNumId w:val="7"/>
  </w:num>
  <w:num w:numId="17">
    <w:abstractNumId w:val="6"/>
  </w:num>
  <w:num w:numId="18">
    <w:abstractNumId w:val="1"/>
  </w:num>
  <w:num w:numId="19">
    <w:abstractNumId w:val="10"/>
  </w:num>
  <w:num w:numId="20">
    <w:abstractNumId w:val="19"/>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ulTrailSpace/>
    <w:doNotExpandShiftReturn/>
    <w:doNotWrapTextWithPunct/>
    <w:doNotUseEastAsianBreakRules/>
    <w:doNotUseIndentAsNumberingTabStop/>
    <w:compatSetting w:name="compatibilityMode" w:uri="http://schemas.microsoft.com/office/word" w:val="14"/>
  </w:compat>
  <w:rsids>
    <w:rsidRoot w:val="00000000"/>
    <w:rsid w:val="000D123C"/>
    <w:rsid w:val="002D3CFF"/>
    <w:rsid w:val="011C65E1"/>
    <w:rsid w:val="01361389"/>
    <w:rsid w:val="01B40B52"/>
    <w:rsid w:val="029F4324"/>
    <w:rsid w:val="03D0039E"/>
    <w:rsid w:val="04E9026B"/>
    <w:rsid w:val="053D1A99"/>
    <w:rsid w:val="05946555"/>
    <w:rsid w:val="05AB340E"/>
    <w:rsid w:val="05C46FC8"/>
    <w:rsid w:val="07241C47"/>
    <w:rsid w:val="07C30A54"/>
    <w:rsid w:val="08082C08"/>
    <w:rsid w:val="089F0AA3"/>
    <w:rsid w:val="091A7C8A"/>
    <w:rsid w:val="09283097"/>
    <w:rsid w:val="097E12ED"/>
    <w:rsid w:val="0AB06BB2"/>
    <w:rsid w:val="0B7C465E"/>
    <w:rsid w:val="0B9F6D5F"/>
    <w:rsid w:val="0BAD3369"/>
    <w:rsid w:val="0BF928B1"/>
    <w:rsid w:val="0D191E44"/>
    <w:rsid w:val="0D904677"/>
    <w:rsid w:val="0EBF498C"/>
    <w:rsid w:val="0FEB540B"/>
    <w:rsid w:val="10764DA9"/>
    <w:rsid w:val="11557D64"/>
    <w:rsid w:val="11B51BEC"/>
    <w:rsid w:val="121D08C8"/>
    <w:rsid w:val="12244C64"/>
    <w:rsid w:val="12261134"/>
    <w:rsid w:val="139673AD"/>
    <w:rsid w:val="13AC5B97"/>
    <w:rsid w:val="17E12D6B"/>
    <w:rsid w:val="17EC6F6D"/>
    <w:rsid w:val="18152F08"/>
    <w:rsid w:val="18AE1819"/>
    <w:rsid w:val="18C93436"/>
    <w:rsid w:val="19B10D41"/>
    <w:rsid w:val="1A035027"/>
    <w:rsid w:val="1A797BAB"/>
    <w:rsid w:val="1A860BF2"/>
    <w:rsid w:val="1BB31E8E"/>
    <w:rsid w:val="1CAE04C2"/>
    <w:rsid w:val="1D9B6CA0"/>
    <w:rsid w:val="1FB70B8E"/>
    <w:rsid w:val="200E0F8E"/>
    <w:rsid w:val="2074194C"/>
    <w:rsid w:val="20F61D01"/>
    <w:rsid w:val="222A010A"/>
    <w:rsid w:val="22B0753C"/>
    <w:rsid w:val="22B27131"/>
    <w:rsid w:val="23113332"/>
    <w:rsid w:val="23592218"/>
    <w:rsid w:val="23615928"/>
    <w:rsid w:val="24610C3D"/>
    <w:rsid w:val="249C779D"/>
    <w:rsid w:val="2581676F"/>
    <w:rsid w:val="26C57A13"/>
    <w:rsid w:val="27176B6A"/>
    <w:rsid w:val="275E42E6"/>
    <w:rsid w:val="283251EA"/>
    <w:rsid w:val="28CF2CA2"/>
    <w:rsid w:val="28EA1015"/>
    <w:rsid w:val="2A9D64F9"/>
    <w:rsid w:val="2CE24881"/>
    <w:rsid w:val="2D5E5B3B"/>
    <w:rsid w:val="2DD17775"/>
    <w:rsid w:val="2DE10E6B"/>
    <w:rsid w:val="2F1F1AC1"/>
    <w:rsid w:val="2F5219B0"/>
    <w:rsid w:val="2F7A3855"/>
    <w:rsid w:val="30217168"/>
    <w:rsid w:val="30436D3A"/>
    <w:rsid w:val="30BD63EB"/>
    <w:rsid w:val="30C200EA"/>
    <w:rsid w:val="30DC7368"/>
    <w:rsid w:val="310A4AD7"/>
    <w:rsid w:val="31511475"/>
    <w:rsid w:val="31B253C8"/>
    <w:rsid w:val="31FF2491"/>
    <w:rsid w:val="337A007A"/>
    <w:rsid w:val="33FF3D1D"/>
    <w:rsid w:val="345602F1"/>
    <w:rsid w:val="34D658BF"/>
    <w:rsid w:val="34E83090"/>
    <w:rsid w:val="35366425"/>
    <w:rsid w:val="35A3178F"/>
    <w:rsid w:val="35D52583"/>
    <w:rsid w:val="36625046"/>
    <w:rsid w:val="37B60DB5"/>
    <w:rsid w:val="380F026E"/>
    <w:rsid w:val="384F6DEF"/>
    <w:rsid w:val="3AA71D0D"/>
    <w:rsid w:val="3B1B363F"/>
    <w:rsid w:val="3BB64C1C"/>
    <w:rsid w:val="3C5B6911"/>
    <w:rsid w:val="3C720E5A"/>
    <w:rsid w:val="3CA764EF"/>
    <w:rsid w:val="3D2131E4"/>
    <w:rsid w:val="3E255C01"/>
    <w:rsid w:val="3EF25A2A"/>
    <w:rsid w:val="3EFB0EBA"/>
    <w:rsid w:val="3FCE074A"/>
    <w:rsid w:val="3FF1698F"/>
    <w:rsid w:val="403768E5"/>
    <w:rsid w:val="40A806BA"/>
    <w:rsid w:val="40C142CB"/>
    <w:rsid w:val="41AF64D2"/>
    <w:rsid w:val="4320610A"/>
    <w:rsid w:val="43567072"/>
    <w:rsid w:val="438F4993"/>
    <w:rsid w:val="43AF3C3C"/>
    <w:rsid w:val="43C07F40"/>
    <w:rsid w:val="44722F56"/>
    <w:rsid w:val="463F596D"/>
    <w:rsid w:val="46D03D24"/>
    <w:rsid w:val="47745049"/>
    <w:rsid w:val="486B5AA4"/>
    <w:rsid w:val="48EC46A3"/>
    <w:rsid w:val="4BDB58A6"/>
    <w:rsid w:val="4C103BF6"/>
    <w:rsid w:val="4C574123"/>
    <w:rsid w:val="4DAA5590"/>
    <w:rsid w:val="4E0F7607"/>
    <w:rsid w:val="4EC66BCA"/>
    <w:rsid w:val="515E7C43"/>
    <w:rsid w:val="51C1775B"/>
    <w:rsid w:val="524D6031"/>
    <w:rsid w:val="52873D72"/>
    <w:rsid w:val="52C84BE7"/>
    <w:rsid w:val="53CA283A"/>
    <w:rsid w:val="54871B46"/>
    <w:rsid w:val="54AB6112"/>
    <w:rsid w:val="54F05CA5"/>
    <w:rsid w:val="55B73947"/>
    <w:rsid w:val="55C0633B"/>
    <w:rsid w:val="55FC3783"/>
    <w:rsid w:val="569B7071"/>
    <w:rsid w:val="56CB3A71"/>
    <w:rsid w:val="57221F02"/>
    <w:rsid w:val="57547BD5"/>
    <w:rsid w:val="581138FA"/>
    <w:rsid w:val="581A30C8"/>
    <w:rsid w:val="5881221C"/>
    <w:rsid w:val="58D900E0"/>
    <w:rsid w:val="58E80569"/>
    <w:rsid w:val="59E43720"/>
    <w:rsid w:val="5A5B1684"/>
    <w:rsid w:val="5A860E26"/>
    <w:rsid w:val="5B410BA4"/>
    <w:rsid w:val="5D0024D4"/>
    <w:rsid w:val="5D8841DC"/>
    <w:rsid w:val="5DC73D3A"/>
    <w:rsid w:val="5EE011ED"/>
    <w:rsid w:val="5EE77F7F"/>
    <w:rsid w:val="5F731BFE"/>
    <w:rsid w:val="60C6402F"/>
    <w:rsid w:val="612D290B"/>
    <w:rsid w:val="621C74A2"/>
    <w:rsid w:val="624A69D1"/>
    <w:rsid w:val="627921C2"/>
    <w:rsid w:val="63426644"/>
    <w:rsid w:val="64730973"/>
    <w:rsid w:val="64DE698B"/>
    <w:rsid w:val="64FD35E4"/>
    <w:rsid w:val="650457AB"/>
    <w:rsid w:val="65586259"/>
    <w:rsid w:val="6720245A"/>
    <w:rsid w:val="68E1689C"/>
    <w:rsid w:val="699E14D7"/>
    <w:rsid w:val="6A7C4DB0"/>
    <w:rsid w:val="6B472799"/>
    <w:rsid w:val="6B8A0A6F"/>
    <w:rsid w:val="6BCB50B2"/>
    <w:rsid w:val="6CC25A94"/>
    <w:rsid w:val="6D4325B7"/>
    <w:rsid w:val="6EAF7226"/>
    <w:rsid w:val="6F434296"/>
    <w:rsid w:val="702A21AF"/>
    <w:rsid w:val="70712D87"/>
    <w:rsid w:val="70721139"/>
    <w:rsid w:val="71272BE4"/>
    <w:rsid w:val="71FE13C1"/>
    <w:rsid w:val="72827AE5"/>
    <w:rsid w:val="72E277C0"/>
    <w:rsid w:val="73246903"/>
    <w:rsid w:val="73430E45"/>
    <w:rsid w:val="73984315"/>
    <w:rsid w:val="73A553FF"/>
    <w:rsid w:val="74833338"/>
    <w:rsid w:val="75822AD7"/>
    <w:rsid w:val="758478E1"/>
    <w:rsid w:val="75BF61F2"/>
    <w:rsid w:val="76671E50"/>
    <w:rsid w:val="77A70D46"/>
    <w:rsid w:val="78804BB1"/>
    <w:rsid w:val="79677B15"/>
    <w:rsid w:val="797C6EDF"/>
    <w:rsid w:val="7A4B2A29"/>
    <w:rsid w:val="7A537BE0"/>
    <w:rsid w:val="7AD53AED"/>
    <w:rsid w:val="7AFB2BD3"/>
    <w:rsid w:val="7B0E7FCB"/>
    <w:rsid w:val="7B303336"/>
    <w:rsid w:val="7B6970BE"/>
    <w:rsid w:val="7B823E3D"/>
    <w:rsid w:val="7BED3DCF"/>
    <w:rsid w:val="7C067BE7"/>
    <w:rsid w:val="7D0D6708"/>
    <w:rsid w:val="7D3F0F69"/>
    <w:rsid w:val="7D852B0A"/>
    <w:rsid w:val="7DE57C1A"/>
    <w:rsid w:val="7E67402F"/>
    <w:rsid w:val="7EC2005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nhideWhenUsed="0" w:uiPriority="1" w:semiHidden="0" w:name="heading 5"/>
    <w:lsdException w:qFormat="1" w:unhideWhenUsed="0" w:uiPriority="1" w:semiHidden="0" w:name="heading 6"/>
    <w:lsdException w:qFormat="1" w:unhideWhenUsed="0" w:uiPriority="1" w:semiHidden="0" w:name="heading 7"/>
    <w:lsdException w:qFormat="1" w:unhideWhenUsed="0" w:uiPriority="1" w:semiHidden="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Times New Roman" w:hAnsi="Times New Roman" w:eastAsia="Times New Roman" w:cs="Times New Roman"/>
      <w:sz w:val="22"/>
      <w:szCs w:val="22"/>
      <w:lang w:val="en-US" w:eastAsia="en-US" w:bidi="ar-SA"/>
    </w:rPr>
  </w:style>
  <w:style w:type="paragraph" w:styleId="2">
    <w:name w:val="heading 1"/>
    <w:basedOn w:val="1"/>
    <w:qFormat/>
    <w:uiPriority w:val="1"/>
    <w:pPr>
      <w:spacing w:before="80"/>
      <w:ind w:left="2105" w:right="3763"/>
      <w:jc w:val="center"/>
      <w:outlineLvl w:val="1"/>
    </w:pPr>
    <w:rPr>
      <w:rFonts w:ascii="Times New Roman" w:hAnsi="Times New Roman" w:eastAsia="Times New Roman" w:cs="Times New Roman"/>
      <w:b/>
      <w:bCs/>
      <w:sz w:val="36"/>
      <w:szCs w:val="36"/>
      <w:lang w:val="en-US" w:eastAsia="en-US" w:bidi="ar-SA"/>
    </w:rPr>
  </w:style>
  <w:style w:type="paragraph" w:styleId="3">
    <w:name w:val="heading 2"/>
    <w:basedOn w:val="1"/>
    <w:qFormat/>
    <w:uiPriority w:val="1"/>
    <w:pPr>
      <w:spacing w:before="81"/>
      <w:ind w:left="1044" w:hanging="557"/>
      <w:outlineLvl w:val="2"/>
    </w:pPr>
    <w:rPr>
      <w:rFonts w:ascii="Times New Roman" w:hAnsi="Times New Roman" w:eastAsia="Times New Roman" w:cs="Times New Roman"/>
      <w:b/>
      <w:bCs/>
      <w:sz w:val="32"/>
      <w:szCs w:val="32"/>
      <w:lang w:val="en-US" w:eastAsia="en-US" w:bidi="ar-SA"/>
    </w:rPr>
  </w:style>
  <w:style w:type="paragraph" w:styleId="4">
    <w:name w:val="heading 3"/>
    <w:basedOn w:val="1"/>
    <w:qFormat/>
    <w:uiPriority w:val="1"/>
    <w:pPr>
      <w:ind w:left="1044"/>
      <w:jc w:val="center"/>
      <w:outlineLvl w:val="3"/>
    </w:pPr>
    <w:rPr>
      <w:rFonts w:ascii="Times New Roman" w:hAnsi="Times New Roman" w:eastAsia="Times New Roman" w:cs="Times New Roman"/>
      <w:b/>
      <w:bCs/>
      <w:sz w:val="32"/>
      <w:szCs w:val="32"/>
      <w:lang w:val="en-US" w:eastAsia="en-US" w:bidi="ar-SA"/>
    </w:rPr>
  </w:style>
  <w:style w:type="paragraph" w:styleId="5">
    <w:name w:val="heading 4"/>
    <w:basedOn w:val="1"/>
    <w:qFormat/>
    <w:uiPriority w:val="1"/>
    <w:pPr>
      <w:ind w:left="974" w:hanging="487"/>
      <w:outlineLvl w:val="4"/>
    </w:pPr>
    <w:rPr>
      <w:rFonts w:ascii="Times New Roman" w:hAnsi="Times New Roman" w:eastAsia="Times New Roman" w:cs="Times New Roman"/>
      <w:b/>
      <w:bCs/>
      <w:sz w:val="28"/>
      <w:szCs w:val="28"/>
      <w:lang w:val="en-US" w:eastAsia="en-US" w:bidi="ar-SA"/>
    </w:rPr>
  </w:style>
  <w:style w:type="paragraph" w:styleId="6">
    <w:name w:val="heading 5"/>
    <w:basedOn w:val="1"/>
    <w:qFormat/>
    <w:uiPriority w:val="1"/>
    <w:pPr>
      <w:ind w:left="974" w:hanging="487"/>
      <w:jc w:val="both"/>
      <w:outlineLvl w:val="5"/>
    </w:pPr>
    <w:rPr>
      <w:rFonts w:ascii="Times New Roman" w:hAnsi="Times New Roman" w:eastAsia="Times New Roman" w:cs="Times New Roman"/>
      <w:b/>
      <w:bCs/>
      <w:sz w:val="28"/>
      <w:szCs w:val="28"/>
      <w:lang w:val="en-US" w:eastAsia="en-US" w:bidi="ar-SA"/>
    </w:rPr>
  </w:style>
  <w:style w:type="paragraph" w:styleId="7">
    <w:name w:val="heading 6"/>
    <w:basedOn w:val="1"/>
    <w:qFormat/>
    <w:uiPriority w:val="1"/>
    <w:pPr>
      <w:ind w:left="772" w:hanging="416"/>
      <w:outlineLvl w:val="6"/>
    </w:pPr>
    <w:rPr>
      <w:rFonts w:ascii="Times New Roman" w:hAnsi="Times New Roman" w:eastAsia="Times New Roman" w:cs="Times New Roman"/>
      <w:b/>
      <w:bCs/>
      <w:sz w:val="24"/>
      <w:szCs w:val="24"/>
      <w:lang w:val="en-US" w:eastAsia="en-US" w:bidi="ar-SA"/>
    </w:rPr>
  </w:style>
  <w:style w:type="paragraph" w:styleId="8">
    <w:name w:val="heading 7"/>
    <w:basedOn w:val="1"/>
    <w:qFormat/>
    <w:uiPriority w:val="1"/>
    <w:pPr>
      <w:ind w:left="1087" w:hanging="600"/>
      <w:jc w:val="both"/>
      <w:outlineLvl w:val="7"/>
    </w:pPr>
    <w:rPr>
      <w:rFonts w:ascii="Times New Roman" w:hAnsi="Times New Roman" w:eastAsia="Times New Roman" w:cs="Times New Roman"/>
      <w:b/>
      <w:bCs/>
      <w:sz w:val="24"/>
      <w:szCs w:val="24"/>
      <w:lang w:val="en-US" w:eastAsia="en-US" w:bidi="ar-SA"/>
    </w:rPr>
  </w:style>
  <w:style w:type="paragraph" w:styleId="9">
    <w:name w:val="heading 8"/>
    <w:basedOn w:val="1"/>
    <w:qFormat/>
    <w:uiPriority w:val="1"/>
    <w:pPr>
      <w:ind w:left="772" w:hanging="416"/>
      <w:jc w:val="both"/>
      <w:outlineLvl w:val="8"/>
    </w:pPr>
    <w:rPr>
      <w:rFonts w:ascii="Times New Roman" w:hAnsi="Times New Roman" w:eastAsia="Times New Roman" w:cs="Times New Roman"/>
      <w:b/>
      <w:bCs/>
      <w:i/>
      <w:iCs/>
      <w:sz w:val="24"/>
      <w:szCs w:val="24"/>
      <w:lang w:val="en-US" w:eastAsia="en-US" w:bidi="ar-SA"/>
    </w:rPr>
  </w:style>
  <w:style w:type="character" w:default="1" w:styleId="10">
    <w:name w:val="Default Paragraph Font"/>
    <w:semiHidden/>
    <w:unhideWhenUsed/>
    <w:qFormat/>
    <w:uiPriority w:val="1"/>
  </w:style>
  <w:style w:type="table" w:default="1" w:styleId="11">
    <w:name w:val="Normal Table"/>
    <w:semiHidden/>
    <w:qFormat/>
    <w:uiPriority w:val="0"/>
    <w:tblPr>
      <w:tblCellMar>
        <w:top w:w="0" w:type="dxa"/>
        <w:left w:w="108" w:type="dxa"/>
        <w:bottom w:w="0" w:type="dxa"/>
        <w:right w:w="108" w:type="dxa"/>
      </w:tblCellMar>
    </w:tblPr>
  </w:style>
  <w:style w:type="paragraph" w:styleId="12">
    <w:name w:val="Body Text"/>
    <w:basedOn w:val="1"/>
    <w:qFormat/>
    <w:uiPriority w:val="1"/>
    <w:rPr>
      <w:rFonts w:ascii="Times New Roman" w:hAnsi="Times New Roman" w:eastAsia="Times New Roman" w:cs="Times New Roman"/>
      <w:sz w:val="24"/>
      <w:szCs w:val="24"/>
      <w:lang w:val="en-US" w:eastAsia="en-US" w:bidi="ar-SA"/>
    </w:rPr>
  </w:style>
  <w:style w:type="paragraph" w:styleId="13">
    <w:name w:val="footer"/>
    <w:basedOn w:val="1"/>
    <w:qFormat/>
    <w:uiPriority w:val="0"/>
    <w:pPr>
      <w:tabs>
        <w:tab w:val="center" w:pos="4153"/>
        <w:tab w:val="right" w:pos="8306"/>
      </w:tabs>
      <w:snapToGrid w:val="0"/>
      <w:jc w:val="left"/>
    </w:pPr>
    <w:rPr>
      <w:sz w:val="18"/>
      <w:szCs w:val="18"/>
    </w:rPr>
  </w:style>
  <w:style w:type="table" w:styleId="14">
    <w:name w:val="Table Grid"/>
    <w:basedOn w:val="11"/>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
    <w:name w:val="Table Normal1"/>
    <w:semiHidden/>
    <w:unhideWhenUsed/>
    <w:qFormat/>
    <w:uiPriority w:val="2"/>
    <w:tblPr>
      <w:tblCellMar>
        <w:top w:w="0" w:type="dxa"/>
        <w:left w:w="0" w:type="dxa"/>
        <w:bottom w:w="0" w:type="dxa"/>
        <w:right w:w="0" w:type="dxa"/>
      </w:tblCellMar>
    </w:tblPr>
  </w:style>
  <w:style w:type="paragraph" w:styleId="16">
    <w:name w:val="List Paragraph"/>
    <w:basedOn w:val="1"/>
    <w:qFormat/>
    <w:uiPriority w:val="1"/>
    <w:pPr>
      <w:ind w:left="974" w:hanging="487"/>
      <w:jc w:val="both"/>
    </w:pPr>
    <w:rPr>
      <w:rFonts w:ascii="Times New Roman" w:hAnsi="Times New Roman" w:eastAsia="Times New Roman" w:cs="Times New Roman"/>
      <w:lang w:val="en-US" w:eastAsia="en-US" w:bidi="ar-SA"/>
    </w:rPr>
  </w:style>
  <w:style w:type="paragraph" w:customStyle="1" w:styleId="17">
    <w:name w:val="Table Paragraph"/>
    <w:basedOn w:val="1"/>
    <w:qFormat/>
    <w:uiPriority w:val="1"/>
    <w:pPr>
      <w:jc w:val="center"/>
    </w:pPr>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jpeg"/><Relationship Id="rId98" Type="http://schemas.openxmlformats.org/officeDocument/2006/relationships/image" Target="media/image89.png"/><Relationship Id="rId97" Type="http://schemas.openxmlformats.org/officeDocument/2006/relationships/image" Target="media/image88.jpeg"/><Relationship Id="rId96" Type="http://schemas.openxmlformats.org/officeDocument/2006/relationships/image" Target="media/image87.jpeg"/><Relationship Id="rId95" Type="http://schemas.openxmlformats.org/officeDocument/2006/relationships/image" Target="media/image86.jpeg"/><Relationship Id="rId94" Type="http://schemas.openxmlformats.org/officeDocument/2006/relationships/image" Target="media/image85.jpeg"/><Relationship Id="rId93" Type="http://schemas.openxmlformats.org/officeDocument/2006/relationships/image" Target="media/image84.jpeg"/><Relationship Id="rId92" Type="http://schemas.openxmlformats.org/officeDocument/2006/relationships/image" Target="media/image83.jpeg"/><Relationship Id="rId91" Type="http://schemas.openxmlformats.org/officeDocument/2006/relationships/image" Target="media/image82.jpeg"/><Relationship Id="rId90" Type="http://schemas.openxmlformats.org/officeDocument/2006/relationships/image" Target="media/image81.jpeg"/><Relationship Id="rId9" Type="http://schemas.openxmlformats.org/officeDocument/2006/relationships/theme" Target="theme/theme1.xml"/><Relationship Id="rId89" Type="http://schemas.openxmlformats.org/officeDocument/2006/relationships/image" Target="media/image80.jpeg"/><Relationship Id="rId88" Type="http://schemas.openxmlformats.org/officeDocument/2006/relationships/image" Target="media/image79.jpeg"/><Relationship Id="rId87" Type="http://schemas.openxmlformats.org/officeDocument/2006/relationships/image" Target="media/image78.jpeg"/><Relationship Id="rId86" Type="http://schemas.openxmlformats.org/officeDocument/2006/relationships/image" Target="media/image77.jpeg"/><Relationship Id="rId85" Type="http://schemas.openxmlformats.org/officeDocument/2006/relationships/image" Target="media/image76.jpeg"/><Relationship Id="rId84" Type="http://schemas.openxmlformats.org/officeDocument/2006/relationships/image" Target="media/image75.jpeg"/><Relationship Id="rId83" Type="http://schemas.openxmlformats.org/officeDocument/2006/relationships/image" Target="media/image74.jpeg"/><Relationship Id="rId82" Type="http://schemas.openxmlformats.org/officeDocument/2006/relationships/image" Target="media/image73.jpeg"/><Relationship Id="rId81" Type="http://schemas.openxmlformats.org/officeDocument/2006/relationships/image" Target="media/image72.jpeg"/><Relationship Id="rId80" Type="http://schemas.openxmlformats.org/officeDocument/2006/relationships/image" Target="media/image71.jpeg"/><Relationship Id="rId8" Type="http://schemas.openxmlformats.org/officeDocument/2006/relationships/footer" Target="footer2.xml"/><Relationship Id="rId79" Type="http://schemas.openxmlformats.org/officeDocument/2006/relationships/image" Target="media/image70.jpeg"/><Relationship Id="rId78" Type="http://schemas.openxmlformats.org/officeDocument/2006/relationships/image" Target="media/image69.jpeg"/><Relationship Id="rId77" Type="http://schemas.openxmlformats.org/officeDocument/2006/relationships/image" Target="media/image68.jpeg"/><Relationship Id="rId76" Type="http://schemas.openxmlformats.org/officeDocument/2006/relationships/image" Target="media/image67.jpeg"/><Relationship Id="rId75" Type="http://schemas.openxmlformats.org/officeDocument/2006/relationships/image" Target="media/image66.jpeg"/><Relationship Id="rId74" Type="http://schemas.openxmlformats.org/officeDocument/2006/relationships/image" Target="media/image65.jpeg"/><Relationship Id="rId73" Type="http://schemas.openxmlformats.org/officeDocument/2006/relationships/image" Target="media/image64.jpeg"/><Relationship Id="rId72" Type="http://schemas.openxmlformats.org/officeDocument/2006/relationships/image" Target="media/image63.jpeg"/><Relationship Id="rId71" Type="http://schemas.openxmlformats.org/officeDocument/2006/relationships/image" Target="media/image62.jpeg"/><Relationship Id="rId70" Type="http://schemas.openxmlformats.org/officeDocument/2006/relationships/image" Target="media/image61.jpeg"/><Relationship Id="rId7" Type="http://schemas.openxmlformats.org/officeDocument/2006/relationships/header" Target="header2.xml"/><Relationship Id="rId69" Type="http://schemas.openxmlformats.org/officeDocument/2006/relationships/image" Target="media/image60.jpeg"/><Relationship Id="rId68" Type="http://schemas.openxmlformats.org/officeDocument/2006/relationships/image" Target="media/image59.jpeg"/><Relationship Id="rId67" Type="http://schemas.openxmlformats.org/officeDocument/2006/relationships/image" Target="media/image58.jpeg"/><Relationship Id="rId66" Type="http://schemas.openxmlformats.org/officeDocument/2006/relationships/image" Target="media/image57.jpeg"/><Relationship Id="rId65" Type="http://schemas.openxmlformats.org/officeDocument/2006/relationships/image" Target="media/image56.jpeg"/><Relationship Id="rId64" Type="http://schemas.openxmlformats.org/officeDocument/2006/relationships/image" Target="media/image55.jpeg"/><Relationship Id="rId63" Type="http://schemas.openxmlformats.org/officeDocument/2006/relationships/image" Target="media/image54.jpeg"/><Relationship Id="rId62" Type="http://schemas.openxmlformats.org/officeDocument/2006/relationships/image" Target="media/image53.jpeg"/><Relationship Id="rId61" Type="http://schemas.openxmlformats.org/officeDocument/2006/relationships/image" Target="media/image52.jpeg"/><Relationship Id="rId60" Type="http://schemas.openxmlformats.org/officeDocument/2006/relationships/image" Target="media/image51.jpeg"/><Relationship Id="rId6" Type="http://schemas.openxmlformats.org/officeDocument/2006/relationships/footer" Target="footer1.xml"/><Relationship Id="rId59" Type="http://schemas.openxmlformats.org/officeDocument/2006/relationships/image" Target="media/image50.jpeg"/><Relationship Id="rId58" Type="http://schemas.openxmlformats.org/officeDocument/2006/relationships/image" Target="media/image49.jpe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jpeg"/><Relationship Id="rId54" Type="http://schemas.openxmlformats.org/officeDocument/2006/relationships/image" Target="media/image45.jpeg"/><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header" Target="header1.xml"/><Relationship Id="rId49" Type="http://schemas.openxmlformats.org/officeDocument/2006/relationships/image" Target="media/image40.jpeg"/><Relationship Id="rId48" Type="http://schemas.openxmlformats.org/officeDocument/2006/relationships/image" Target="media/image39.jpeg"/><Relationship Id="rId47" Type="http://schemas.openxmlformats.org/officeDocument/2006/relationships/image" Target="media/image38.jpeg"/><Relationship Id="rId46" Type="http://schemas.openxmlformats.org/officeDocument/2006/relationships/image" Target="media/image37.jpeg"/><Relationship Id="rId45" Type="http://schemas.openxmlformats.org/officeDocument/2006/relationships/image" Target="media/image36.jpeg"/><Relationship Id="rId44" Type="http://schemas.openxmlformats.org/officeDocument/2006/relationships/image" Target="media/image35.jpeg"/><Relationship Id="rId43" Type="http://schemas.openxmlformats.org/officeDocument/2006/relationships/image" Target="media/image34.jpeg"/><Relationship Id="rId42" Type="http://schemas.openxmlformats.org/officeDocument/2006/relationships/image" Target="media/image33.jpeg"/><Relationship Id="rId41" Type="http://schemas.openxmlformats.org/officeDocument/2006/relationships/image" Target="media/image32.jpeg"/><Relationship Id="rId40" Type="http://schemas.openxmlformats.org/officeDocument/2006/relationships/image" Target="media/image31.jpeg"/><Relationship Id="rId4" Type="http://schemas.openxmlformats.org/officeDocument/2006/relationships/endnotes" Target="endnotes.xml"/><Relationship Id="rId39" Type="http://schemas.openxmlformats.org/officeDocument/2006/relationships/image" Target="media/image30.jpeg"/><Relationship Id="rId38" Type="http://schemas.openxmlformats.org/officeDocument/2006/relationships/image" Target="media/image29.png"/><Relationship Id="rId37" Type="http://schemas.openxmlformats.org/officeDocument/2006/relationships/image" Target="media/image28.jpe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notes" Target="footnotes.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pn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3" Type="http://schemas.openxmlformats.org/officeDocument/2006/relationships/fontTable" Target="fontTable.xml"/><Relationship Id="rId112" Type="http://schemas.openxmlformats.org/officeDocument/2006/relationships/numbering" Target="numbering.xml"/><Relationship Id="rId111" Type="http://schemas.openxmlformats.org/officeDocument/2006/relationships/customXml" Target="../customXml/item1.xml"/><Relationship Id="rId110" Type="http://schemas.openxmlformats.org/officeDocument/2006/relationships/image" Target="media/image101.png"/><Relationship Id="rId11" Type="http://schemas.openxmlformats.org/officeDocument/2006/relationships/image" Target="media/image2.jpe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jpeg"/><Relationship Id="rId105" Type="http://schemas.openxmlformats.org/officeDocument/2006/relationships/image" Target="media/image96.jpeg"/><Relationship Id="rId104" Type="http://schemas.openxmlformats.org/officeDocument/2006/relationships/image" Target="media/image95.jpeg"/><Relationship Id="rId103" Type="http://schemas.openxmlformats.org/officeDocument/2006/relationships/image" Target="media/image94.jpeg"/><Relationship Id="rId102" Type="http://schemas.openxmlformats.org/officeDocument/2006/relationships/image" Target="media/image93.jpeg"/><Relationship Id="rId101" Type="http://schemas.openxmlformats.org/officeDocument/2006/relationships/image" Target="media/image92.jpeg"/><Relationship Id="rId100" Type="http://schemas.openxmlformats.org/officeDocument/2006/relationships/image" Target="media/image91.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88</Pages>
  <TotalTime>417</TotalTime>
  <ScaleCrop>false</ScaleCrop>
  <LinksUpToDate>false</LinksUpToDate>
  <Application>WPS Office_12.2.0.19307_F1E327BC-269C-435d-A152-05C5408002CA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2024-12-27T04:56:00Z</dcterms:created>
  <dc:creator>SwarbhanuDey</dc:creator>
  <cp:lastModifiedBy>mmpl0</cp:lastModifiedBy>
  <cp:lastPrinted>2024-12-30T11:26:00Z</cp:lastPrinted>
  <dcterms:modified xsi:type="dcterms:W3CDTF">2025-01-02T11:55:56Z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2024-12-26T00:00:00Z</vt:filetime>
  </property>
  <property fmtid="{D5CDD505-2E9C-101B-9397-08002B2CF9AE}" pid="3" name="Creator">
    <vt:lpwstr>WPS Writer</vt:lpwstr>
  </property>
  <property fmtid="{D5CDD505-2E9C-101B-9397-08002B2CF9AE}" pid="4" name="LastSaved">
    <vt:filetime>2024-12-27T00:00:00Z</vt:filetime>
  </property>
  <property fmtid="{D5CDD505-2E9C-101B-9397-08002B2CF9AE}" pid="5" name="Producer">
    <vt:lpwstr>macOS Version 15.1.1 (Build 24B91) Quartz PDFContext</vt:lpwstr>
  </property>
  <property fmtid="{D5CDD505-2E9C-101B-9397-08002B2CF9AE}" pid="6" name="SourceModified">
    <vt:lpwstr>D:20241226182858+00'00'</vt:lpwstr>
  </property>
  <property fmtid="{D5CDD505-2E9C-101B-9397-08002B2CF9AE}" pid="7" name="KSOProductBuildVer">
    <vt:lpwstr>1033-12.2.0.19307</vt:lpwstr>
  </property>
  <property fmtid="{D5CDD505-2E9C-101B-9397-08002B2CF9AE}" pid="8" name="ICV">
    <vt:lpwstr>4F340321820847CFADA2B8BB229C5197_13</vt:lpwstr>
  </property>
</Properties>
</file>